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17AF0" w14:textId="212C32B1" w:rsidR="006A1186" w:rsidRDefault="00BE1811">
      <w:pPr>
        <w:tabs>
          <w:tab w:val="center" w:pos="4536"/>
          <w:tab w:val="right" w:pos="7938"/>
          <w:tab w:val="right" w:pos="9639"/>
        </w:tabs>
        <w:ind w:right="2"/>
        <w:rPr>
          <w:rFonts w:ascii="Times New Roman" w:hAnsi="Times New Roman"/>
          <w:b/>
          <w:bCs/>
          <w:sz w:val="22"/>
          <w:szCs w:val="22"/>
        </w:rPr>
      </w:pPr>
      <w:bookmarkStart w:id="0" w:name="_Hlk145670493"/>
      <w:bookmarkStart w:id="1" w:name="_Hlk110460279"/>
      <w:r>
        <w:rPr>
          <w:rFonts w:ascii="Times New Roman" w:hAnsi="Times New Roman"/>
          <w:b/>
          <w:bCs/>
          <w:sz w:val="22"/>
          <w:szCs w:val="22"/>
          <w:lang w:val="en-GB"/>
        </w:rPr>
        <w:t>3GPP TSG RAN WG1 #1</w:t>
      </w:r>
      <w:r>
        <w:rPr>
          <w:rFonts w:ascii="Times New Roman" w:hAnsi="Times New Roman"/>
          <w:b/>
          <w:bCs/>
          <w:sz w:val="22"/>
          <w:szCs w:val="22"/>
        </w:rPr>
        <w:t>2</w:t>
      </w:r>
      <w:r>
        <w:rPr>
          <w:rFonts w:ascii="Times New Roman" w:eastAsia="宋体" w:hAnsi="Times New Roman" w:hint="eastAsia"/>
          <w:b/>
          <w:bCs/>
          <w:sz w:val="22"/>
          <w:szCs w:val="22"/>
          <w:lang w:eastAsia="zh-CN"/>
        </w:rPr>
        <w:t>3</w:t>
      </w:r>
      <w:r>
        <w:rPr>
          <w:rFonts w:ascii="Times New Roman" w:hAnsi="Times New Roman"/>
          <w:b/>
          <w:bCs/>
          <w:sz w:val="22"/>
          <w:szCs w:val="22"/>
        </w:rPr>
        <w:t xml:space="preserve"> </w:t>
      </w:r>
      <w:r>
        <w:rPr>
          <w:rFonts w:ascii="Times New Roman" w:hAnsi="Times New Roman"/>
          <w:b/>
          <w:bCs/>
          <w:sz w:val="22"/>
          <w:szCs w:val="22"/>
        </w:rPr>
        <w:tab/>
        <w:t xml:space="preserve">          </w:t>
      </w:r>
      <w:r>
        <w:rPr>
          <w:rFonts w:ascii="Times New Roman" w:hAnsi="Times New Roman"/>
          <w:b/>
          <w:bCs/>
          <w:sz w:val="22"/>
          <w:szCs w:val="22"/>
          <w:lang w:val="en-GB"/>
        </w:rPr>
        <w:tab/>
      </w:r>
      <w:r>
        <w:rPr>
          <w:rFonts w:ascii="Times New Roman" w:hAnsi="Times New Roman"/>
          <w:b/>
          <w:bCs/>
          <w:sz w:val="22"/>
          <w:szCs w:val="22"/>
        </w:rPr>
        <w:t xml:space="preserve">            </w:t>
      </w:r>
      <w:bookmarkStart w:id="2" w:name="OLE_LINK274"/>
      <w:r>
        <w:rPr>
          <w:rFonts w:ascii="Times New Roman" w:hAnsi="Times New Roman"/>
          <w:b/>
          <w:bCs/>
          <w:sz w:val="22"/>
          <w:szCs w:val="22"/>
        </w:rPr>
        <w:t xml:space="preserve">  </w:t>
      </w:r>
      <w:bookmarkEnd w:id="2"/>
      <w:r>
        <w:rPr>
          <w:rFonts w:ascii="Times New Roman" w:eastAsiaTheme="minorEastAsia" w:hAnsi="Times New Roman" w:hint="eastAsia"/>
          <w:b/>
          <w:bCs/>
          <w:sz w:val="22"/>
          <w:szCs w:val="22"/>
          <w:lang w:eastAsia="zh-CN"/>
        </w:rPr>
        <w:t xml:space="preserve">       </w:t>
      </w:r>
      <w:r>
        <w:rPr>
          <w:rFonts w:ascii="Times New Roman" w:hAnsi="Times New Roman"/>
          <w:b/>
          <w:bCs/>
          <w:sz w:val="22"/>
          <w:szCs w:val="22"/>
          <w:lang w:val="en-GB"/>
        </w:rPr>
        <w:t>R1-</w:t>
      </w:r>
      <w:r w:rsidR="007174F0" w:rsidRPr="007174F0">
        <w:rPr>
          <w:rFonts w:ascii="Times New Roman" w:hAnsi="Times New Roman"/>
          <w:b/>
          <w:bCs/>
          <w:sz w:val="22"/>
          <w:szCs w:val="22"/>
          <w:lang w:val="en-GB"/>
        </w:rPr>
        <w:t>2508410</w:t>
      </w:r>
    </w:p>
    <w:bookmarkEnd w:id="0"/>
    <w:p w14:paraId="0EE17AF1" w14:textId="77777777" w:rsidR="006A1186" w:rsidRDefault="00BE1811">
      <w:pPr>
        <w:tabs>
          <w:tab w:val="center" w:pos="4536"/>
          <w:tab w:val="right" w:pos="9072"/>
        </w:tabs>
        <w:spacing w:before="120"/>
        <w:rPr>
          <w:rFonts w:ascii="Times New Roman" w:hAnsi="Times New Roman"/>
          <w:b/>
          <w:sz w:val="22"/>
          <w:szCs w:val="22"/>
        </w:rPr>
      </w:pPr>
      <w:r>
        <w:rPr>
          <w:rFonts w:ascii="Times New Roman" w:hAnsi="Times New Roman"/>
          <w:b/>
          <w:sz w:val="22"/>
          <w:szCs w:val="22"/>
          <w:lang w:val="en-GB"/>
        </w:rPr>
        <w:t>Dallas, TX, USA, 17</w:t>
      </w:r>
      <w:r>
        <w:rPr>
          <w:rFonts w:ascii="Times New Roman" w:hAnsi="Times New Roman"/>
          <w:b/>
          <w:sz w:val="22"/>
          <w:szCs w:val="22"/>
          <w:vertAlign w:val="superscript"/>
          <w:lang w:val="en-GB"/>
        </w:rPr>
        <w:t>th</w:t>
      </w:r>
      <w:r>
        <w:rPr>
          <w:rFonts w:ascii="Times New Roman" w:hAnsi="Times New Roman"/>
          <w:b/>
          <w:sz w:val="22"/>
          <w:szCs w:val="22"/>
          <w:lang w:val="en-GB"/>
        </w:rPr>
        <w:t xml:space="preserve"> – 21</w:t>
      </w:r>
      <w:r>
        <w:rPr>
          <w:rFonts w:ascii="Times New Roman" w:hAnsi="Times New Roman"/>
          <w:b/>
          <w:sz w:val="22"/>
          <w:szCs w:val="22"/>
          <w:vertAlign w:val="superscript"/>
          <w:lang w:val="en-GB"/>
        </w:rPr>
        <w:t>st</w:t>
      </w:r>
      <w:r>
        <w:rPr>
          <w:rFonts w:ascii="Times New Roman" w:hAnsi="Times New Roman"/>
          <w:b/>
          <w:sz w:val="22"/>
          <w:szCs w:val="22"/>
          <w:lang w:val="en-GB"/>
        </w:rPr>
        <w:t xml:space="preserve"> November</w:t>
      </w:r>
      <w:r>
        <w:rPr>
          <w:rFonts w:ascii="Times New Roman" w:hAnsi="Times New Roman"/>
          <w:b/>
          <w:sz w:val="22"/>
          <w:szCs w:val="22"/>
        </w:rPr>
        <w:t>, 2025</w:t>
      </w:r>
    </w:p>
    <w:p w14:paraId="0EE17AF2" w14:textId="77777777" w:rsidR="006A1186" w:rsidRDefault="006A1186">
      <w:pPr>
        <w:tabs>
          <w:tab w:val="left" w:pos="1800"/>
          <w:tab w:val="right" w:pos="9072"/>
        </w:tabs>
        <w:jc w:val="both"/>
        <w:rPr>
          <w:rFonts w:ascii="Times New Roman" w:eastAsiaTheme="minorEastAsia" w:hAnsi="Times New Roman"/>
          <w:b/>
          <w:sz w:val="22"/>
          <w:szCs w:val="22"/>
          <w:lang w:eastAsia="zh-CN"/>
        </w:rPr>
      </w:pPr>
    </w:p>
    <w:p w14:paraId="0EE17AF3" w14:textId="77777777" w:rsidR="006A1186" w:rsidRDefault="00BE1811">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0EE17AF4" w14:textId="77777777" w:rsidR="006A1186" w:rsidRDefault="00BE1811">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Pr>
          <w:rFonts w:ascii="Times New Roman" w:eastAsiaTheme="minorEastAsia" w:hAnsi="Times New Roman" w:hint="eastAsia"/>
          <w:b/>
          <w:sz w:val="22"/>
          <w:szCs w:val="22"/>
          <w:lang w:eastAsia="zh-CN"/>
        </w:rPr>
        <w:t>on</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remaining issues</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of</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 xml:space="preserve">LP-WUS/LP-SS design and </w:t>
      </w:r>
      <w:r>
        <w:rPr>
          <w:rFonts w:ascii="Times New Roman" w:eastAsiaTheme="minorEastAsia" w:hAnsi="Times New Roman"/>
          <w:b/>
          <w:sz w:val="22"/>
          <w:szCs w:val="22"/>
          <w:lang w:eastAsia="zh-CN"/>
        </w:rPr>
        <w:t>LP-WUS operation for connected mode</w:t>
      </w:r>
      <w:r>
        <w:rPr>
          <w:rFonts w:ascii="Times New Roman" w:eastAsiaTheme="minorEastAsia" w:hAnsi="Times New Roman" w:hint="eastAsia"/>
          <w:b/>
          <w:sz w:val="22"/>
          <w:szCs w:val="22"/>
          <w:lang w:eastAsia="zh-CN"/>
        </w:rPr>
        <w:t xml:space="preserve"> </w:t>
      </w:r>
      <w:r>
        <w:rPr>
          <w:rFonts w:ascii="Times New Roman" w:eastAsia="MS Mincho" w:hAnsi="Times New Roman"/>
          <w:b/>
          <w:sz w:val="22"/>
          <w:szCs w:val="22"/>
        </w:rPr>
        <w:t xml:space="preserve">    </w:t>
      </w:r>
    </w:p>
    <w:p w14:paraId="0EE17AF5" w14:textId="77777777" w:rsidR="006A1186" w:rsidRDefault="00BE1811">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w:t>
      </w:r>
    </w:p>
    <w:p w14:paraId="0EE17AF6" w14:textId="77777777" w:rsidR="006A1186" w:rsidRDefault="00BE1811">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EE17AF7" w14:textId="77777777" w:rsidR="006A1186" w:rsidRDefault="00BE1811">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EE17AF8" w14:textId="77777777" w:rsidR="006A1186" w:rsidRDefault="00BE18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remaining issues of LP-WUS/LP-SS design and LP-WUS operation for connected mode in RAN1# 123.</w:t>
      </w:r>
    </w:p>
    <w:p w14:paraId="0EE17AF9" w14:textId="77777777" w:rsidR="006A1186" w:rsidRDefault="00BE18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3"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3"/>
      <w:r>
        <w:rPr>
          <w:rFonts w:ascii="Times New Roman" w:eastAsia="宋体" w:hAnsi="Times New Roman"/>
          <w:szCs w:val="20"/>
          <w:lang w:eastAsia="ja-JP"/>
        </w:rPr>
        <w:t>.</w:t>
      </w:r>
    </w:p>
    <w:p w14:paraId="0EE17AFA" w14:textId="77777777" w:rsidR="006A1186" w:rsidRDefault="00BE1811">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0EE17AFB" w14:textId="189E371F" w:rsidR="006A1186" w:rsidRDefault="00BE181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Proposals for </w:t>
      </w:r>
      <w:r w:rsidR="003340C8">
        <w:rPr>
          <w:rFonts w:ascii="Times New Roman" w:eastAsia="宋体" w:hAnsi="Times New Roman"/>
          <w:sz w:val="28"/>
          <w:szCs w:val="28"/>
          <w:lang w:val="en-GB" w:eastAsia="zh-CN"/>
        </w:rPr>
        <w:t xml:space="preserve">Monday </w:t>
      </w:r>
      <w:r>
        <w:rPr>
          <w:rFonts w:ascii="Times New Roman" w:eastAsia="宋体" w:hAnsi="Times New Roman"/>
          <w:sz w:val="28"/>
          <w:szCs w:val="28"/>
          <w:lang w:val="en-GB" w:eastAsia="zh-CN"/>
        </w:rPr>
        <w:t>online session</w:t>
      </w:r>
    </w:p>
    <w:p w14:paraId="4758A5F5" w14:textId="46CA0E0B" w:rsidR="000C3327" w:rsidRDefault="000C3327" w:rsidP="000C3327">
      <w:pPr>
        <w:keepNext/>
        <w:tabs>
          <w:tab w:val="left" w:pos="-5500"/>
        </w:tabs>
        <w:spacing w:before="120" w:after="60"/>
        <w:ind w:right="200"/>
        <w:outlineLvl w:val="3"/>
        <w:rPr>
          <w:rFonts w:ascii="Times New Roman" w:eastAsiaTheme="minorEastAsia" w:hAnsi="Times New Roman"/>
          <w:b/>
          <w:lang w:eastAsia="zh-CN"/>
        </w:rPr>
      </w:pPr>
      <w:bookmarkStart w:id="4" w:name="_Hlk214315583"/>
      <w:bookmarkStart w:id="5" w:name="_Hlk191040162"/>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7.4.4.1.1, TS 38.211 for alignment:</w:t>
      </w:r>
    </w:p>
    <w:bookmarkEnd w:id="4"/>
    <w:p w14:paraId="424394AB" w14:textId="77777777" w:rsidR="000C3327" w:rsidRDefault="000C3327" w:rsidP="000C3327">
      <w:pPr>
        <w:rPr>
          <w:rFonts w:ascii="Times New Roman" w:eastAsiaTheme="minorEastAsia" w:hAnsi="Times New Roman"/>
          <w:b/>
          <w:lang w:eastAsia="zh-CN"/>
        </w:rPr>
      </w:pPr>
    </w:p>
    <w:p w14:paraId="35AB3006" w14:textId="77777777" w:rsidR="000C3327" w:rsidRDefault="000C3327" w:rsidP="000C3327">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035E3019" w14:textId="77777777" w:rsidR="000C3327" w:rsidRDefault="000C3327" w:rsidP="000C3327">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4F67E15C" w14:textId="77777777" w:rsidR="000C3327" w:rsidRDefault="000C3327" w:rsidP="000C3327">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5F3D5BB0" w14:textId="77777777" w:rsidR="000C3327" w:rsidRDefault="000C3327" w:rsidP="000C3327">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4FF363E6" w14:textId="77777777" w:rsidR="000C3327" w:rsidRDefault="000C3327" w:rsidP="000C3327">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Start of TP#1 =======================================</w:t>
      </w:r>
    </w:p>
    <w:p w14:paraId="474C5D26" w14:textId="77777777" w:rsidR="000C3327" w:rsidRDefault="000C3327" w:rsidP="000C3327">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579E588A" w14:textId="77777777" w:rsidR="000C3327" w:rsidRDefault="000C3327" w:rsidP="000C3327">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70B788E3" w14:textId="77777777" w:rsidR="000C3327" w:rsidRDefault="000C3327" w:rsidP="000C3327">
      <w:pPr>
        <w:rPr>
          <w:rFonts w:eastAsiaTheme="minorEastAsia"/>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r>
        <w:rPr>
          <w:rFonts w:ascii="Times New Roman" w:hAnsi="Times New Roman"/>
          <w:i/>
          <w:color w:val="FF0000"/>
        </w:rPr>
        <w:t>lpwus-OverlaidSeqRoots</w:t>
      </w:r>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Cambria Math" w:hAnsi="Cambria Math"/>
                <w:color w:val="FF0000"/>
              </w:rPr>
              <m:t>cs</m:t>
            </m:r>
          </m:sub>
        </m:sSub>
      </m:oMath>
      <w:r>
        <w:rPr>
          <w:color w:val="FF0000"/>
        </w:rPr>
        <w:t xml:space="preserve"> is given by</w:t>
      </w:r>
      <w:r>
        <w:rPr>
          <w:rFonts w:eastAsiaTheme="minorEastAsia" w:hint="eastAsia"/>
          <w:color w:val="FF0000"/>
          <w:lang w:eastAsia="zh-CN"/>
        </w:rPr>
        <w:t>:</w:t>
      </w:r>
    </w:p>
    <w:p w14:paraId="4C0B55BD" w14:textId="77777777" w:rsidR="000C3327" w:rsidRDefault="000C3327" w:rsidP="000C3327">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Cambria Math" w:eastAsia="宋体" w:hAnsi="Cambria Math"/>
                <w:strike/>
                <w:szCs w:val="20"/>
                <w:lang w:val="en-GB"/>
              </w:rPr>
              <m:t>cs</m:t>
            </m:r>
          </m:sub>
        </m:sSub>
      </m:oMath>
      <w:r>
        <w:rPr>
          <w:rFonts w:ascii="Times New Roman" w:eastAsia="宋体" w:hAnsi="Times New Roman"/>
          <w:strike/>
          <w:szCs w:val="20"/>
          <w:lang w:val="en-GB"/>
        </w:rPr>
        <w:t xml:space="preserve"> is given by</w:t>
      </w:r>
    </w:p>
    <w:p w14:paraId="69E51570" w14:textId="77777777" w:rsidR="000C3327" w:rsidRDefault="00C069E1" w:rsidP="000C3327">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14746B77" w14:textId="77777777" w:rsidR="000C3327" w:rsidRDefault="000C3327" w:rsidP="000C3327">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514B7EC9" w14:textId="77777777" w:rsidR="000C3327" w:rsidRDefault="000C3327" w:rsidP="000C3327">
      <w:pPr>
        <w:spacing w:after="180"/>
        <w:rPr>
          <w:rFonts w:ascii="Times New Roman" w:eastAsia="宋体" w:hAnsi="Times New Roman"/>
          <w:szCs w:val="20"/>
          <w:lang w:val="en-GB"/>
        </w:rPr>
      </w:pPr>
      <w:r>
        <w:rPr>
          <w:rFonts w:ascii="Times New Roman" w:eastAsia="宋体" w:hAnsi="Times New Roman"/>
          <w:szCs w:val="20"/>
          <w:lang w:val="en-GB"/>
        </w:rPr>
        <w:t xml:space="preserve">where </w:t>
      </w:r>
    </w:p>
    <w:p w14:paraId="584BB498" w14:textId="77777777" w:rsidR="000C3327" w:rsidRDefault="000C3327" w:rsidP="000C3327">
      <w:pPr>
        <w:pStyle w:val="B10"/>
        <w:rPr>
          <w:color w:val="FF0000"/>
        </w:rPr>
      </w:pPr>
      <w:r>
        <w:rPr>
          <w:color w:val="000000" w:themeColor="text1"/>
        </w:rPr>
        <w:t>-</w:t>
      </w:r>
      <w:r>
        <w:rPr>
          <w:color w:val="000000" w:themeColor="text1"/>
        </w:rPr>
        <w:tab/>
      </w:r>
      <m:oMath>
        <m:sSub>
          <m:sSubPr>
            <m:ctrlPr>
              <w:rPr>
                <w:rFonts w:ascii="Cambria Math" w:hAnsi="Cambria Math"/>
                <w:color w:val="000000" w:themeColor="text1"/>
              </w:rPr>
            </m:ctrlPr>
          </m:sSubPr>
          <m:e>
            <m:r>
              <w:rPr>
                <w:rFonts w:ascii="Cambria Math" w:hAnsi="Cambria Math"/>
                <w:color w:val="000000" w:themeColor="text1"/>
              </w:rPr>
              <m:t>N</m:t>
            </m:r>
          </m:e>
          <m:sub>
            <m:r>
              <m:rPr>
                <m:nor/>
              </m:rPr>
              <w:rPr>
                <w:color w:val="000000" w:themeColor="text1"/>
              </w:rPr>
              <m:t>seq</m:t>
            </m:r>
          </m:sub>
        </m:sSub>
      </m:oMath>
      <w:r>
        <w:rPr>
          <w:color w:val="000000" w:themeColor="text1"/>
        </w:rPr>
        <w:t xml:space="preserve"> is the number of sequences configured by the higher-layer parameter</w:t>
      </w:r>
      <w:r>
        <w:rPr>
          <w:rFonts w:eastAsia="宋体"/>
          <w:strike/>
          <w:color w:val="000000" w:themeColor="text1"/>
        </w:rPr>
        <w:t xml:space="preserve"> </w:t>
      </w:r>
      <w:r>
        <w:rPr>
          <w:rFonts w:eastAsia="宋体"/>
          <w:strike/>
        </w:rPr>
        <w:t>XXX</w:t>
      </w:r>
      <w:r>
        <w:rPr>
          <w:color w:val="FF0000"/>
        </w:rPr>
        <w:t xml:space="preserve"> </w:t>
      </w:r>
      <w:r>
        <w:rPr>
          <w:i/>
          <w:color w:val="FF0000"/>
        </w:rPr>
        <w:t xml:space="preserve">lpwus-OverlaidSeqNum </w:t>
      </w:r>
      <w:r>
        <w:rPr>
          <w:color w:val="FF0000"/>
        </w:rPr>
        <w:t xml:space="preserve">or </w:t>
      </w:r>
      <w:r>
        <w:rPr>
          <w:i/>
          <w:color w:val="FF0000"/>
        </w:rPr>
        <w:t>lpwus-OverlaidSeqNum-SCS-60kHz</w:t>
      </w:r>
      <w:r>
        <w:rPr>
          <w:color w:val="FF0000"/>
        </w:rPr>
        <w:t xml:space="preserve"> or</w:t>
      </w:r>
      <w:r>
        <w:rPr>
          <w:i/>
          <w:color w:val="FF0000"/>
        </w:rPr>
        <w:t xml:space="preserve"> lpwus-OverlaidSeqNum-SCS-120kHz</w:t>
      </w:r>
    </w:p>
    <w:p w14:paraId="6B5C014F" w14:textId="77777777" w:rsidR="000C3327" w:rsidRDefault="000C3327" w:rsidP="000C3327">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r>
        <w:rPr>
          <w:i/>
          <w:color w:val="FF0000"/>
        </w:rPr>
        <w:t>lpwus-OverlaidSeqRoots</w:t>
      </w:r>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43AB2896" w14:textId="77777777" w:rsidR="000C3327" w:rsidRDefault="000C3327" w:rsidP="000C3327">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546B707D" w14:textId="706CFC09" w:rsidR="000C3327" w:rsidRDefault="000C3327" w:rsidP="000C3327">
      <w:pPr>
        <w:keepNext/>
        <w:tabs>
          <w:tab w:val="left" w:pos="-5500"/>
        </w:tabs>
        <w:spacing w:before="120" w:after="60"/>
        <w:ind w:right="200"/>
        <w:outlineLvl w:val="3"/>
        <w:rPr>
          <w:rFonts w:ascii="Times New Roman" w:eastAsiaTheme="minorEastAsia" w:hAnsi="Times New Roman"/>
          <w:b/>
          <w:lang w:eastAsia="zh-CN"/>
        </w:rPr>
      </w:pPr>
      <w:bookmarkStart w:id="6" w:name="_Hlk214315826"/>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sidRPr="000C3327">
        <w:rPr>
          <w:rFonts w:ascii="Times New Roman" w:hAnsi="Times New Roman"/>
          <w:b/>
          <w:highlight w:val="yellow"/>
        </w:rPr>
        <w:t>1</w:t>
      </w:r>
      <w:r w:rsidRPr="000C3327">
        <w:rPr>
          <w:rFonts w:ascii="Times New Roman" w:hAnsi="Times New Roman"/>
          <w:b/>
          <w:highlight w:val="yellow"/>
          <w:lang w:val="en-GB"/>
        </w:rPr>
        <w:t>-2</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 xml:space="preserve">TP to section </w:t>
      </w:r>
      <w:r w:rsidRPr="000C3327">
        <w:rPr>
          <w:rFonts w:ascii="Times New Roman" w:eastAsiaTheme="minorEastAsia" w:hAnsi="Times New Roman"/>
          <w:b/>
          <w:lang w:eastAsia="zh-CN"/>
        </w:rPr>
        <w:t>10.4C</w:t>
      </w:r>
      <w:r>
        <w:rPr>
          <w:rFonts w:ascii="Times New Roman" w:eastAsiaTheme="minorEastAsia" w:hAnsi="Times New Roman"/>
          <w:b/>
          <w:lang w:eastAsia="zh-CN"/>
        </w:rPr>
        <w:t xml:space="preserve"> and </w:t>
      </w:r>
      <w:r w:rsidRPr="000C3327">
        <w:rPr>
          <w:rFonts w:ascii="Times New Roman" w:eastAsiaTheme="minorEastAsia" w:hAnsi="Times New Roman"/>
          <w:b/>
          <w:lang w:eastAsia="zh-CN"/>
        </w:rPr>
        <w:t>10.4D</w:t>
      </w:r>
      <w:r>
        <w:rPr>
          <w:rFonts w:ascii="Times New Roman" w:eastAsiaTheme="minorEastAsia" w:hAnsi="Times New Roman"/>
          <w:b/>
          <w:lang w:eastAsia="zh-CN"/>
        </w:rPr>
        <w:t>, TS 38.213 for alignment:</w:t>
      </w:r>
    </w:p>
    <w:bookmarkEnd w:id="6"/>
    <w:p w14:paraId="75DE56BC" w14:textId="77777777" w:rsidR="000C3327" w:rsidRDefault="000C3327" w:rsidP="000C3327">
      <w:pPr>
        <w:spacing w:before="240"/>
        <w:jc w:val="center"/>
        <w:rPr>
          <w:rFonts w:eastAsiaTheme="minorEastAsia"/>
          <w:b/>
          <w:bCs/>
          <w:lang w:eastAsia="zh-CN"/>
        </w:rPr>
      </w:pPr>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Start of Text proposal on 3GPP TS 38.213 V19.1.0-----------------------</w:t>
      </w:r>
    </w:p>
    <w:p w14:paraId="6DB25F8F" w14:textId="77777777" w:rsidR="000C3327" w:rsidRPr="000C3327" w:rsidRDefault="000C3327" w:rsidP="000C3327">
      <w:pPr>
        <w:tabs>
          <w:tab w:val="left" w:pos="1300"/>
        </w:tabs>
        <w:spacing w:line="276" w:lineRule="auto"/>
        <w:jc w:val="both"/>
        <w:rPr>
          <w:rFonts w:ascii="Arial" w:eastAsiaTheme="minorEastAsia" w:hAnsi="Arial" w:cs="Arial"/>
          <w:sz w:val="24"/>
          <w:lang w:eastAsia="zh-CN"/>
        </w:rPr>
      </w:pPr>
      <w:r w:rsidRPr="000C3327">
        <w:rPr>
          <w:rFonts w:ascii="Arial" w:eastAsiaTheme="minorEastAsia" w:hAnsi="Arial" w:cs="Arial"/>
          <w:sz w:val="24"/>
          <w:lang w:eastAsia="zh-CN"/>
        </w:rPr>
        <w:t>10.4C</w:t>
      </w:r>
      <w:r w:rsidRPr="000C3327">
        <w:rPr>
          <w:rFonts w:ascii="Arial" w:eastAsiaTheme="minorEastAsia" w:hAnsi="Arial" w:cs="Arial"/>
          <w:sz w:val="24"/>
          <w:lang w:eastAsia="zh-CN"/>
        </w:rPr>
        <w:tab/>
        <w:t>PDCCH monitoring activation by WUS in RRC_IDLE/RRC_INACTIVE</w:t>
      </w:r>
    </w:p>
    <w:p w14:paraId="6F08D520" w14:textId="77777777" w:rsidR="000C3327" w:rsidRDefault="000C3327" w:rsidP="000C3327">
      <w:r>
        <w:rPr>
          <w:lang w:eastAsia="zh-CN"/>
        </w:rPr>
        <w:t xml:space="preserve">A UE configured with DRX mode operation and operating in the RRC_IDLE or RRC_INACTIVE state </w:t>
      </w:r>
      <w:r>
        <w:t xml:space="preserve">can be provided for LPSS/WUS reception </w:t>
      </w:r>
    </w:p>
    <w:p w14:paraId="40E52748" w14:textId="77777777" w:rsidR="000C3327" w:rsidRDefault="000C3327" w:rsidP="000C3327">
      <w:pPr>
        <w:pStyle w:val="B10"/>
      </w:pPr>
      <w:r>
        <w:lastRenderedPageBreak/>
        <w:t>-</w:t>
      </w:r>
      <w:r>
        <w:tab/>
        <w:t xml:space="preserve">a number of OOK symbols per OFDM symbol, a first RB </w:t>
      </w:r>
      <w:r>
        <w:rPr>
          <w:color w:val="FF0000"/>
        </w:rPr>
        <w:t xml:space="preserve">configured by </w:t>
      </w:r>
      <w:r>
        <w:rPr>
          <w:i/>
          <w:iCs/>
          <w:color w:val="FF0000"/>
        </w:rPr>
        <w:t>lpwus-LPSS-StartRB</w:t>
      </w:r>
      <w:r>
        <w:t xml:space="preserve">, and an overlaid OFDM sequence per OOK symbol for LPSS reception, and an EPRE ratio relative to SS/PBCH blocks [4, TS 38.211], </w:t>
      </w:r>
    </w:p>
    <w:p w14:paraId="3220DC55" w14:textId="77777777" w:rsidR="000C3327" w:rsidRDefault="000C3327" w:rsidP="000C3327">
      <w:pPr>
        <w:pStyle w:val="B10"/>
      </w:pPr>
      <w:r>
        <w:t>-</w:t>
      </w:r>
      <w:r>
        <w:tab/>
        <w:t>a number of OOK symbols per OFDM symbol, the first RB, and one or more overlaid OFDM sequences per OOK symbol for WUS reception, and an EPRE ratio relative to SS/PBCH blocks [4, TS 38.211], and</w:t>
      </w:r>
    </w:p>
    <w:p w14:paraId="31B1874A" w14:textId="77777777" w:rsidR="000C3327" w:rsidRDefault="000C3327" w:rsidP="000C3327">
      <w:pPr>
        <w:spacing w:before="240"/>
        <w:jc w:val="center"/>
        <w:rPr>
          <w:rFonts w:eastAsiaTheme="minorEastAsia"/>
          <w:lang w:eastAsia="zh-CN"/>
        </w:rPr>
      </w:pPr>
      <w:r>
        <w:rPr>
          <w:rFonts w:ascii="Times New Roman" w:eastAsiaTheme="minorEastAsia" w:hAnsi="Times New Roman"/>
          <w:color w:val="FF0000"/>
          <w:lang w:eastAsia="zh-CN"/>
        </w:rPr>
        <w:t>--------------------------------------------</w:t>
      </w:r>
      <w:r>
        <w:rPr>
          <w:rFonts w:eastAsiaTheme="minorEastAsia"/>
          <w:color w:val="FF0000"/>
          <w:lang w:eastAsia="zh-CN"/>
        </w:rPr>
        <w:t>unchanged is omitted</w:t>
      </w:r>
      <w:r>
        <w:rPr>
          <w:rFonts w:ascii="Times New Roman" w:eastAsiaTheme="minorEastAsia" w:hAnsi="Times New Roman"/>
          <w:color w:val="FF0000"/>
          <w:lang w:eastAsia="zh-CN"/>
        </w:rPr>
        <w:t>--------------------------------------------</w:t>
      </w:r>
    </w:p>
    <w:p w14:paraId="029FF6A1" w14:textId="77777777" w:rsidR="000C3327" w:rsidRPr="000C3327" w:rsidRDefault="000C3327" w:rsidP="000C3327">
      <w:pPr>
        <w:tabs>
          <w:tab w:val="left" w:pos="1300"/>
        </w:tabs>
        <w:spacing w:line="276" w:lineRule="auto"/>
        <w:jc w:val="both"/>
        <w:rPr>
          <w:rFonts w:ascii="Arial" w:eastAsiaTheme="minorEastAsia" w:hAnsi="Arial" w:cs="Arial"/>
          <w:sz w:val="24"/>
          <w:lang w:eastAsia="zh-CN"/>
        </w:rPr>
      </w:pPr>
      <w:r w:rsidRPr="000C3327">
        <w:rPr>
          <w:rFonts w:ascii="Arial" w:eastAsiaTheme="minorEastAsia" w:hAnsi="Arial" w:cs="Arial"/>
          <w:sz w:val="24"/>
          <w:lang w:eastAsia="zh-CN"/>
        </w:rPr>
        <w:t>10.4D</w:t>
      </w:r>
      <w:r w:rsidRPr="000C3327">
        <w:rPr>
          <w:rFonts w:ascii="Arial" w:eastAsiaTheme="minorEastAsia" w:hAnsi="Arial" w:cs="Arial"/>
          <w:sz w:val="24"/>
          <w:lang w:eastAsia="zh-CN"/>
        </w:rPr>
        <w:tab/>
        <w:t>PDCCH monitoring activation by WUS in RRC_CONNECTED</w:t>
      </w:r>
    </w:p>
    <w:p w14:paraId="4DC542AC" w14:textId="77777777" w:rsidR="000C3327" w:rsidRDefault="000C3327" w:rsidP="000C3327">
      <w:r>
        <w:rPr>
          <w:lang w:eastAsia="zh-CN"/>
        </w:rPr>
        <w:t>A UE configured with DRX mode operation and operating in the RRC_CONNECTED state</w:t>
      </w:r>
      <w:r>
        <w:t xml:space="preserve"> can be provided for WUS reception on the primary cell of a cell group</w:t>
      </w:r>
    </w:p>
    <w:p w14:paraId="239BA591" w14:textId="77777777" w:rsidR="000C3327" w:rsidRDefault="000C3327" w:rsidP="000C3327">
      <w:pPr>
        <w:pStyle w:val="B10"/>
      </w:pPr>
      <w:r>
        <w:t>-</w:t>
      </w:r>
      <w:r>
        <w:tab/>
        <w:t xml:space="preserve">a number of OOK symbols per OFDM symbol, a first RB </w:t>
      </w:r>
      <w:r>
        <w:rPr>
          <w:color w:val="FF0000"/>
        </w:rPr>
        <w:t>configured by</w:t>
      </w:r>
      <w:r>
        <w:t xml:space="preserve"> </w:t>
      </w:r>
      <w:r>
        <w:rPr>
          <w:i/>
          <w:iCs/>
          <w:color w:val="FF0000"/>
        </w:rPr>
        <w:t>lpwus-StartRB,</w:t>
      </w:r>
      <w:r>
        <w:t xml:space="preserve"> and overlaid OFDM sequences per OOK symbol for WUS reception [4, TS 38.211], and</w:t>
      </w:r>
    </w:p>
    <w:p w14:paraId="6B5BA3D1" w14:textId="31F6880C" w:rsidR="000C3327" w:rsidRDefault="000C3327" w:rsidP="000C3327">
      <w:pPr>
        <w:ind w:right="202"/>
        <w:rPr>
          <w:i/>
        </w:rPr>
      </w:pPr>
      <w:r>
        <w:t>-</w:t>
      </w:r>
      <w:r>
        <w:tab/>
        <w:t xml:space="preserve">a number of codepoints provided for the UE by the WUS [6, TS 38.212], by </w:t>
      </w:r>
      <w:r>
        <w:rPr>
          <w:i/>
        </w:rPr>
        <w:t>WUS-codepointCONNECTED</w:t>
      </w:r>
    </w:p>
    <w:p w14:paraId="49157187" w14:textId="1268776F" w:rsidR="000C3327" w:rsidRDefault="000C3327" w:rsidP="000C3327">
      <w:pPr>
        <w:spacing w:before="240"/>
        <w:jc w:val="center"/>
        <w:rPr>
          <w:rFonts w:eastAsiaTheme="minorEastAsia"/>
          <w:b/>
          <w:bCs/>
          <w:lang w:eastAsia="zh-CN"/>
        </w:rPr>
      </w:pPr>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End of Text proposal on 3GPP TS 38.213 V19.1.0-----------------------</w:t>
      </w:r>
    </w:p>
    <w:p w14:paraId="59CE0402" w14:textId="7BB20126" w:rsidR="000C3327" w:rsidRDefault="000C3327" w:rsidP="000C3327">
      <w:pPr>
        <w:ind w:right="202"/>
        <w:rPr>
          <w:i/>
        </w:rPr>
      </w:pPr>
    </w:p>
    <w:p w14:paraId="7297E03F" w14:textId="77777777" w:rsidR="000C3327" w:rsidRDefault="000C3327" w:rsidP="000C3327">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Conclude that for </w:t>
      </w:r>
      <w:r>
        <w:rPr>
          <w:rFonts w:ascii="Times New Roman" w:eastAsia="微软雅黑" w:hAnsi="Times New Roman"/>
          <w:b/>
          <w:bCs/>
          <w:iCs/>
          <w:szCs w:val="20"/>
          <w:lang w:eastAsia="zh-CN"/>
        </w:rPr>
        <w:t>all the collision cases when MR is in active time and when MR is performing transmission or reception outside active time, as</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covered by the agreements below</w:t>
      </w:r>
      <w:r>
        <w:rPr>
          <w:rFonts w:ascii="Times New Roman" w:eastAsia="微软雅黑" w:hAnsi="Times New Roman" w:hint="eastAsia"/>
          <w:b/>
          <w:bCs/>
          <w:iCs/>
          <w:szCs w:val="20"/>
          <w:lang w:eastAsia="zh-CN"/>
        </w:rPr>
        <w:t xml:space="preserve">, a UE may not monitor LP-WUS. </w:t>
      </w:r>
    </w:p>
    <w:p w14:paraId="4782CE8B" w14:textId="77777777" w:rsidR="000C3327" w:rsidRDefault="000C3327" w:rsidP="000C3327">
      <w:pPr>
        <w:numPr>
          <w:ilvl w:val="0"/>
          <w:numId w:val="33"/>
        </w:numPr>
        <w:rPr>
          <w:rFonts w:ascii="Times New Roman" w:hAnsi="Times New Roman"/>
          <w:b/>
          <w:bCs/>
          <w:lang w:eastAsia="zh-CN"/>
        </w:rPr>
      </w:pPr>
      <w:r>
        <w:rPr>
          <w:rFonts w:ascii="Times New Roman" w:hAnsi="Times New Roman"/>
          <w:b/>
          <w:bCs/>
          <w:lang w:eastAsia="zh-CN"/>
        </w:rPr>
        <w:t>No specification changes.</w:t>
      </w:r>
    </w:p>
    <w:p w14:paraId="003A7581" w14:textId="77777777" w:rsidR="000C3327" w:rsidRDefault="000C3327" w:rsidP="000C3327">
      <w:pPr>
        <w:rPr>
          <w:rFonts w:ascii="Times New Roman" w:eastAsia="等线" w:hAnsi="Times New Roman"/>
          <w:szCs w:val="20"/>
          <w:highlight w:val="green"/>
          <w:lang w:bidi="ar"/>
        </w:rPr>
      </w:pPr>
    </w:p>
    <w:p w14:paraId="5DBA8285" w14:textId="77777777" w:rsidR="000C3327" w:rsidRDefault="000C3327" w:rsidP="000C3327">
      <w:pPr>
        <w:rPr>
          <w:rFonts w:ascii="Times New Roman" w:eastAsia="等线" w:hAnsi="Times New Roman"/>
          <w:szCs w:val="20"/>
          <w:highlight w:val="green"/>
          <w:lang w:bidi="ar"/>
        </w:rPr>
      </w:pPr>
      <w:r>
        <w:rPr>
          <w:rFonts w:ascii="Times New Roman" w:eastAsia="等线" w:hAnsi="Times New Roman"/>
          <w:szCs w:val="20"/>
          <w:highlight w:val="green"/>
          <w:lang w:bidi="ar"/>
        </w:rPr>
        <w:t>Agreement (Made in RAN1#121)</w:t>
      </w:r>
    </w:p>
    <w:p w14:paraId="572E0C0C" w14:textId="77777777" w:rsidR="000C3327" w:rsidRDefault="000C3327" w:rsidP="000C3327">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1C910785" w14:textId="77777777" w:rsidR="000C3327" w:rsidRDefault="000C3327" w:rsidP="000C3327">
      <w:pPr>
        <w:numPr>
          <w:ilvl w:val="0"/>
          <w:numId w:val="25"/>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02DA4705" w14:textId="6FC292A4" w:rsidR="000C3327" w:rsidRDefault="000C3327" w:rsidP="000C3327">
      <w:pPr>
        <w:ind w:left="420"/>
        <w:rPr>
          <w:rFonts w:ascii="Times New Roman" w:eastAsia="等线" w:hAnsi="Times New Roman"/>
          <w:szCs w:val="20"/>
          <w:lang w:bidi="ar"/>
        </w:rPr>
      </w:pPr>
      <w:r>
        <w:rPr>
          <w:rFonts w:ascii="Times New Roman" w:eastAsia="等线" w:hAnsi="Times New Roman"/>
          <w:szCs w:val="20"/>
          <w:lang w:bidi="ar"/>
        </w:rPr>
        <w:t>MR operation is the UE operation for all other NR signals/channels transmissions/receptions in connected mode</w:t>
      </w:r>
    </w:p>
    <w:p w14:paraId="7092AFDA" w14:textId="2880E2CE" w:rsidR="000C3327" w:rsidRDefault="000C3327" w:rsidP="000C3327">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t>[H</w:t>
      </w:r>
      <w:r w:rsidRPr="000C3327">
        <w:rPr>
          <w:rFonts w:ascii="Times New Roman" w:hAnsi="Times New Roman"/>
          <w:b/>
          <w:highlight w:val="yellow"/>
          <w:lang w:val="en-GB"/>
        </w:rPr>
        <w:t xml:space="preserve">][FL1] Proposal </w:t>
      </w:r>
      <w:r w:rsidRPr="000C3327">
        <w:rPr>
          <w:rFonts w:ascii="Times New Roman" w:eastAsiaTheme="minorEastAsia" w:hAnsi="Times New Roman"/>
          <w:b/>
          <w:highlight w:val="yellow"/>
          <w:lang w:eastAsia="zh-CN"/>
        </w:rPr>
        <w:t>4.1-1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 xml:space="preserve">TP to section </w:t>
      </w:r>
      <w:r w:rsidRPr="000C3327">
        <w:rPr>
          <w:rFonts w:ascii="Times New Roman" w:eastAsiaTheme="minorEastAsia" w:hAnsi="Times New Roman"/>
          <w:b/>
          <w:lang w:eastAsia="zh-CN"/>
        </w:rPr>
        <w:t>5.1.6.1</w:t>
      </w:r>
      <w:r>
        <w:rPr>
          <w:rFonts w:ascii="Times New Roman" w:eastAsiaTheme="minorEastAsia" w:hAnsi="Times New Roman"/>
          <w:b/>
          <w:lang w:eastAsia="zh-CN"/>
        </w:rPr>
        <w:t xml:space="preserve"> and </w:t>
      </w:r>
      <w:r w:rsidRPr="000C3327">
        <w:rPr>
          <w:rFonts w:ascii="Times New Roman" w:eastAsiaTheme="minorEastAsia" w:hAnsi="Times New Roman"/>
          <w:b/>
          <w:lang w:eastAsia="zh-CN"/>
        </w:rPr>
        <w:t>5.2.2.5</w:t>
      </w:r>
      <w:r>
        <w:rPr>
          <w:rFonts w:ascii="Times New Roman" w:eastAsiaTheme="minorEastAsia" w:hAnsi="Times New Roman"/>
          <w:b/>
          <w:lang w:eastAsia="zh-CN"/>
        </w:rPr>
        <w:t>, TS 38.214:</w:t>
      </w:r>
    </w:p>
    <w:p w14:paraId="168099E3" w14:textId="77777777" w:rsidR="000C3327" w:rsidRDefault="000C3327" w:rsidP="000C3327">
      <w:pPr>
        <w:rPr>
          <w:rFonts w:ascii="Times New Roman" w:eastAsia="等线" w:hAnsi="Times New Roman"/>
          <w:szCs w:val="20"/>
          <w:lang w:bidi="ar"/>
        </w:rPr>
      </w:pPr>
    </w:p>
    <w:p w14:paraId="76E302F1" w14:textId="7B31549D" w:rsidR="000C3327" w:rsidRDefault="000C3327" w:rsidP="000C3327">
      <w:pPr>
        <w:ind w:right="202"/>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0C3327" w14:paraId="37E240AF" w14:textId="77777777" w:rsidTr="00A034B7">
        <w:tc>
          <w:tcPr>
            <w:tcW w:w="9286" w:type="dxa"/>
          </w:tcPr>
          <w:p w14:paraId="139B13F6" w14:textId="77777777" w:rsidR="000C3327" w:rsidRDefault="000C3327" w:rsidP="00A034B7">
            <w:pPr>
              <w:autoSpaceDE w:val="0"/>
              <w:autoSpaceDN w:val="0"/>
              <w:spacing w:afterLines="50" w:after="120"/>
              <w:jc w:val="both"/>
              <w:rPr>
                <w:rFonts w:ascii="Times New Roman" w:hAnsi="Times New Roman"/>
                <w:color w:val="FF0000"/>
                <w:szCs w:val="20"/>
              </w:rPr>
            </w:pPr>
          </w:p>
          <w:p w14:paraId="3F598B41" w14:textId="77777777" w:rsidR="000C3327" w:rsidRDefault="000C3327" w:rsidP="00A034B7">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694000A5" w14:textId="77777777" w:rsidR="000C3327" w:rsidRDefault="000C3327" w:rsidP="00A034B7">
            <w:pPr>
              <w:autoSpaceDE w:val="0"/>
              <w:autoSpaceDN w:val="0"/>
              <w:spacing w:afterLines="50" w:after="120"/>
              <w:jc w:val="both"/>
              <w:rPr>
                <w:rFonts w:ascii="Times New Roman" w:hAnsi="Times New Roman"/>
                <w:color w:val="FF0000"/>
                <w:szCs w:val="20"/>
              </w:rPr>
            </w:pPr>
            <w:bookmarkStart w:id="7" w:name="_Hlk214315874"/>
            <w:r>
              <w:rPr>
                <w:rFonts w:ascii="Times New Roman" w:eastAsia="宋体" w:hAnsi="Times New Roman"/>
                <w:color w:val="000000"/>
              </w:rPr>
              <w:t>5.1.6.1</w:t>
            </w:r>
            <w:bookmarkEnd w:id="7"/>
            <w:r>
              <w:rPr>
                <w:rFonts w:ascii="Times New Roman" w:eastAsia="宋体" w:hAnsi="Times New Roman"/>
                <w:color w:val="000000"/>
              </w:rPr>
              <w:tab/>
              <w:t>CSI-RS reception procedure</w:t>
            </w:r>
          </w:p>
          <w:p w14:paraId="5765B772" w14:textId="77777777" w:rsidR="000C3327" w:rsidRDefault="000C3327" w:rsidP="00A034B7">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743B73C4" w14:textId="77777777" w:rsidR="000C3327" w:rsidRDefault="000C3327" w:rsidP="00A034B7">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27D520DD" w14:textId="77777777" w:rsidR="000C3327" w:rsidRDefault="000C3327" w:rsidP="00A034B7">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'ssb-Index-RSRP' and </w:t>
            </w:r>
            <w:r>
              <w:rPr>
                <w:rFonts w:ascii="Times New Roman" w:eastAsia="宋体" w:hAnsi="Times New Roman"/>
                <w:iCs/>
                <w:szCs w:val="20"/>
              </w:rPr>
              <w:t xml:space="preserve">'ssb-Index-RSRP-Index' </w:t>
            </w:r>
            <w:r>
              <w:rPr>
                <w:rFonts w:ascii="Times New Roman" w:eastAsia="宋体" w:hAnsi="Times New Roman"/>
                <w:szCs w:val="20"/>
              </w:rPr>
              <w:t xml:space="preserve">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lang w:val="en-GB"/>
              </w:rPr>
              <w:t xml:space="preserve"> 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365A7F19" w14:textId="77777777" w:rsidR="000C3327" w:rsidRDefault="000C3327" w:rsidP="00A034B7">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48CAC07E" w14:textId="77777777" w:rsidR="000C3327" w:rsidRDefault="000C3327" w:rsidP="00A034B7">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25477685" w14:textId="77777777" w:rsidR="000C3327" w:rsidRDefault="000C3327" w:rsidP="00A034B7">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419A9080" w14:textId="77777777" w:rsidR="000C3327" w:rsidRDefault="000C3327" w:rsidP="00A034B7">
            <w:pPr>
              <w:autoSpaceDE w:val="0"/>
              <w:autoSpaceDN w:val="0"/>
              <w:spacing w:afterLines="50" w:after="120"/>
              <w:jc w:val="both"/>
              <w:rPr>
                <w:rFonts w:ascii="Times New Roman" w:hAnsi="Times New Roman"/>
                <w:color w:val="FF0000"/>
                <w:szCs w:val="20"/>
              </w:rPr>
            </w:pPr>
          </w:p>
          <w:p w14:paraId="61A66394" w14:textId="77777777" w:rsidR="000C3327" w:rsidRDefault="000C3327" w:rsidP="00A034B7">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 proposal for TS38.214-j00 clause5.2.2.5 ------------------------------</w:t>
            </w:r>
          </w:p>
          <w:p w14:paraId="4746FFE1" w14:textId="77777777" w:rsidR="000C3327" w:rsidRDefault="000C3327" w:rsidP="00A034B7">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09D32FC9" w14:textId="77777777" w:rsidR="000C3327" w:rsidRDefault="000C3327" w:rsidP="00A034B7">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05DCEBB8" w14:textId="77777777" w:rsidR="000C3327" w:rsidRDefault="000C3327" w:rsidP="00A034B7">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t>When the UE is configured to monitor DCI format 2_6 or WUS,</w:t>
            </w:r>
          </w:p>
          <w:p w14:paraId="074BA014" w14:textId="77777777" w:rsidR="000C3327" w:rsidRDefault="000C3327" w:rsidP="00A034B7">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'ssb-Index-RSRP', 'cri-RSRP- Index', and 'ssb-Index-RSRP- Index '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r>
              <w:rPr>
                <w:rFonts w:ascii="Times New Roman" w:eastAsia="宋体" w:hAnsi="Times New Roman"/>
                <w:i/>
                <w:iCs/>
                <w:color w:val="000000"/>
                <w:szCs w:val="20"/>
              </w:rPr>
              <w:t xml:space="preserve">reportQuantity </w:t>
            </w:r>
            <w:r>
              <w:rPr>
                <w:rFonts w:ascii="Times New Roman" w:eastAsia="宋体" w:hAnsi="Times New Roman"/>
                <w:color w:val="000000"/>
                <w:szCs w:val="20"/>
              </w:rPr>
              <w:t xml:space="preserve">not set to ‘ssb-Index-SINR’ or ‘ssb-Index-SINR-Index’ </w:t>
            </w:r>
            <w:r>
              <w:rPr>
                <w:rFonts w:ascii="Times New Roman" w:eastAsia="宋体" w:hAnsi="Times New Roman"/>
                <w:szCs w:val="20"/>
              </w:rPr>
              <w:t xml:space="preserve">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7B48D583" w14:textId="77777777" w:rsidR="000C3327" w:rsidRDefault="000C3327" w:rsidP="00A034B7">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r>
              <w:rPr>
                <w:rFonts w:ascii="Times New Roman" w:eastAsia="宋体" w:hAnsi="Times New Roman"/>
                <w:i/>
                <w:iCs/>
                <w:szCs w:val="20"/>
              </w:rPr>
              <w:t>csi-ReportSubConfigToAddModList</w:t>
            </w:r>
            <w:r>
              <w:rPr>
                <w:rFonts w:ascii="Times New Roman" w:eastAsia="宋体" w:hAnsi="Times New Roman"/>
                <w:szCs w:val="20"/>
              </w:rPr>
              <w:t xml:space="preserve">, and 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quantities other than 'cri-RSRP', 'ssb-Index-RSRP', 'cri-RSRP- Index', and 'ssb-Index-RSRP- Index' when </w:t>
            </w:r>
            <w:r>
              <w:rPr>
                <w:rFonts w:ascii="Times New Roman" w:eastAsia="宋体" w:hAnsi="Times New Roman"/>
                <w:i/>
                <w:iCs/>
                <w:szCs w:val="20"/>
              </w:rPr>
              <w:t>drx-onDurationTimer</w:t>
            </w:r>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lpwus 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3433EFE9" w14:textId="77777777" w:rsidR="000C3327" w:rsidRDefault="000C3327" w:rsidP="00A034B7">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'ssb-Index-RSRP', 'cri-RSRP- Index', or 'ssb-Index-RSRP- Index'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r>
              <w:rPr>
                <w:rFonts w:ascii="Times New Roman" w:eastAsia="宋体" w:hAnsi="Times New Roman"/>
                <w:i/>
                <w:iCs/>
                <w:szCs w:val="20"/>
              </w:rPr>
              <w:t>drx-onDurationTimer</w:t>
            </w:r>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r>
              <w:rPr>
                <w:rFonts w:ascii="Times New Roman" w:eastAsia="宋体" w:hAnsi="Times New Roman"/>
                <w:i/>
                <w:iCs/>
                <w:color w:val="000000"/>
                <w:szCs w:val="20"/>
                <w:lang w:val="en-GB"/>
              </w:rPr>
              <w:t>reportQuantity</w:t>
            </w:r>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47879815" w14:textId="77777777" w:rsidR="000C3327" w:rsidRDefault="000C3327" w:rsidP="00A034B7">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tbl>
    <w:p w14:paraId="2E88150E" w14:textId="77777777" w:rsidR="000C3327" w:rsidRPr="000C3327" w:rsidRDefault="000C3327" w:rsidP="000C3327">
      <w:pPr>
        <w:ind w:right="202"/>
        <w:rPr>
          <w:rFonts w:ascii="Times New Roman" w:eastAsiaTheme="minorEastAsia" w:hAnsi="Times New Roman"/>
          <w:lang w:eastAsia="zh-CN"/>
        </w:rPr>
      </w:pPr>
    </w:p>
    <w:bookmarkEnd w:id="5"/>
    <w:p w14:paraId="0EE17AFD" w14:textId="77777777" w:rsidR="006A1186" w:rsidRDefault="00BE1811">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LP-WUS</w:t>
      </w:r>
      <w:r>
        <w:rPr>
          <w:rFonts w:ascii="Times New Roman" w:eastAsia="宋体" w:hAnsi="Times New Roman" w:hint="eastAsia"/>
          <w:sz w:val="36"/>
          <w:szCs w:val="20"/>
          <w:lang w:val="en-GB" w:eastAsia="zh-CN"/>
        </w:rPr>
        <w:t>/LP-SS</w:t>
      </w:r>
      <w:r>
        <w:rPr>
          <w:rFonts w:ascii="Times New Roman" w:eastAsia="宋体" w:hAnsi="Times New Roman"/>
          <w:sz w:val="36"/>
          <w:szCs w:val="20"/>
          <w:lang w:val="en-GB" w:eastAsia="en-GB"/>
        </w:rPr>
        <w:t xml:space="preserve"> design </w:t>
      </w:r>
    </w:p>
    <w:p w14:paraId="0EE17AFE" w14:textId="77777777" w:rsidR="006A1186" w:rsidRDefault="00BE181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Alignment TP</w:t>
      </w:r>
      <w:bookmarkStart w:id="8" w:name="_Hlk206779930"/>
    </w:p>
    <w:p w14:paraId="0EE17AFF"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TP1: </w:t>
      </w:r>
      <w:bookmarkEnd w:id="8"/>
      <w:r>
        <w:rPr>
          <w:rFonts w:ascii="Times New Roman" w:eastAsiaTheme="minorEastAsia" w:hAnsi="Times New Roman"/>
          <w:sz w:val="22"/>
          <w:szCs w:val="22"/>
          <w:lang w:eastAsia="zh-CN"/>
        </w:rPr>
        <w:t>Align TS 38.331 and TS 38.211 for root sequence number determination: [Samsung]</w:t>
      </w:r>
      <w:r>
        <w:rPr>
          <w:rFonts w:ascii="Times New Roman" w:hAnsi="Times New Roman"/>
          <w:sz w:val="22"/>
          <w:szCs w:val="22"/>
          <w:lang w:eastAsia="zh-CN"/>
        </w:rPr>
        <w:t xml:space="preserve"> </w:t>
      </w:r>
    </w:p>
    <w:tbl>
      <w:tblPr>
        <w:tblStyle w:val="afffc"/>
        <w:tblW w:w="0" w:type="auto"/>
        <w:tblLook w:val="04A0" w:firstRow="1" w:lastRow="0" w:firstColumn="1" w:lastColumn="0" w:noHBand="0" w:noVBand="1"/>
      </w:tblPr>
      <w:tblGrid>
        <w:gridCol w:w="9060"/>
      </w:tblGrid>
      <w:tr w:rsidR="006A1186" w14:paraId="0EE17B11" w14:textId="77777777">
        <w:tc>
          <w:tcPr>
            <w:tcW w:w="9060" w:type="dxa"/>
          </w:tcPr>
          <w:p w14:paraId="0EE17B00" w14:textId="77777777" w:rsidR="006A1186" w:rsidRDefault="00BE1811">
            <w:pPr>
              <w:pStyle w:val="22"/>
              <w:ind w:left="578" w:hanging="578"/>
            </w:pPr>
            <w:r>
              <w:rPr>
                <w:szCs w:val="20"/>
              </w:rPr>
              <w:t>TP#1</w:t>
            </w:r>
          </w:p>
          <w:p w14:paraId="0EE17B01" w14:textId="77777777" w:rsidR="006A1186" w:rsidRDefault="00BE1811">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0EE17B02" w14:textId="77777777" w:rsidR="006A1186" w:rsidRDefault="00BE1811">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0EE17B03" w14:textId="77777777" w:rsidR="006A1186" w:rsidRDefault="00BE1811">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0EE17B04" w14:textId="77777777" w:rsidR="006A1186" w:rsidRDefault="00BE1811">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0EE17B05" w14:textId="77777777" w:rsidR="006A1186" w:rsidRDefault="00BE1811">
            <w:pPr>
              <w:tabs>
                <w:tab w:val="left" w:pos="1300"/>
              </w:tabs>
              <w:spacing w:line="276" w:lineRule="auto"/>
              <w:jc w:val="both"/>
              <w:rPr>
                <w:rFonts w:eastAsiaTheme="minorEastAsia"/>
                <w:color w:val="FF0000"/>
                <w:lang w:eastAsia="zh-CN"/>
              </w:rPr>
            </w:pPr>
            <w:r>
              <w:rPr>
                <w:rFonts w:eastAsiaTheme="minorEastAsia"/>
                <w:color w:val="FF0000"/>
                <w:lang w:eastAsia="zh-CN"/>
              </w:rPr>
              <w:t>=================================== Start of TP#1 =======================================</w:t>
            </w:r>
          </w:p>
          <w:p w14:paraId="0EE17B06" w14:textId="77777777" w:rsidR="006A1186" w:rsidRDefault="00BE1811">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0EE17B07" w14:textId="77777777" w:rsidR="006A1186" w:rsidRDefault="00BE1811">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0EE17B08" w14:textId="77777777" w:rsidR="006A1186" w:rsidRDefault="00BE1811">
            <w:bookmarkStart w:id="9" w:name="_Hlk210046360"/>
            <w: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t xml:space="preserve"> is configured by the higher-layer parameter </w:t>
            </w:r>
            <w:r>
              <w:rPr>
                <w:i/>
              </w:rPr>
              <w:t>root1</w:t>
            </w:r>
            <w:r>
              <w:t xml:space="preserve"> or </w:t>
            </w:r>
            <w:r>
              <w:rPr>
                <w:i/>
              </w:rPr>
              <w:t>root2</w:t>
            </w:r>
            <w:r>
              <w:t xml:space="preserve"> in </w:t>
            </w:r>
            <w:bookmarkStart w:id="10" w:name="_Hlk210047307"/>
            <w:r>
              <w:rPr>
                <w:i/>
              </w:rPr>
              <w:t>lpwus-OverlaidSeqRoots</w:t>
            </w:r>
            <w:r>
              <w:t xml:space="preserve">, </w:t>
            </w:r>
            <w:bookmarkEnd w:id="10"/>
            <w:r>
              <w:t xml:space="preserve">where </w:t>
            </w:r>
            <w:r>
              <w:rPr>
                <w:i/>
              </w:rPr>
              <w:t>root1</w:t>
            </w:r>
            <w:r>
              <w:t xml:space="preserve"> is used for the root sequence number when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oMath>
            <w:r>
              <w:rPr>
                <w:rFonts w:hint="eastAsia"/>
                <w14:ligatures w14:val="standardContextual"/>
              </w:rPr>
              <w:t xml:space="preserve"> </w:t>
            </w:r>
            <w:r>
              <w:rPr>
                <w14:ligatures w14:val="standardContextual"/>
              </w:rPr>
              <w:t xml:space="preserve">is 0. Otherwise, </w:t>
            </w:r>
            <w:r>
              <w:rPr>
                <w:i/>
              </w:rPr>
              <w:t>root2</w:t>
            </w:r>
            <w:r>
              <w:t xml:space="preserve"> is used.</w:t>
            </w:r>
          </w:p>
          <w:p w14:paraId="0EE17B09" w14:textId="77777777" w:rsidR="006A1186" w:rsidRDefault="00BE1811">
            <w:r>
              <w:t xml:space="preserve">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bookmarkEnd w:id="9"/>
          <w:p w14:paraId="0EE17B0A" w14:textId="77777777" w:rsidR="006A1186" w:rsidRDefault="00C069E1">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0EE17B0B" w14:textId="77777777" w:rsidR="006A1186" w:rsidRDefault="00BE1811">
            <w:pPr>
              <w:pStyle w:val="EQ"/>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0EE17B0C" w14:textId="77777777" w:rsidR="006A1186" w:rsidRDefault="00BE1811">
            <w:r>
              <w:t xml:space="preserve">where </w:t>
            </w:r>
          </w:p>
          <w:p w14:paraId="0EE17B0D" w14:textId="77777777" w:rsidR="006A1186" w:rsidRDefault="00BE1811">
            <w:pPr>
              <w:pStyle w:val="B10"/>
            </w:pPr>
            <w:bookmarkStart w:id="11" w:name="_Hlk210744854"/>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w:t>
            </w:r>
            <w:r>
              <w:rPr>
                <w:i/>
              </w:rPr>
              <w:t xml:space="preserve">lpwus-OverlaidSeqNum </w:t>
            </w:r>
            <w:r>
              <w:t xml:space="preserve">or </w:t>
            </w:r>
            <w:r>
              <w:rPr>
                <w:i/>
              </w:rPr>
              <w:t>lpwus-OverlaidSeqNum-SCS-60kHz</w:t>
            </w:r>
            <w:r>
              <w:t xml:space="preserve"> or</w:t>
            </w:r>
            <w:r>
              <w:rPr>
                <w:i/>
              </w:rPr>
              <w:t xml:space="preserve"> lpwus-OverlaidSeqNum-SCS-120kHz</w:t>
            </w:r>
          </w:p>
          <w:p w14:paraId="0EE17B0E" w14:textId="77777777" w:rsidR="006A1186" w:rsidRDefault="00BE1811">
            <w:pPr>
              <w:pStyle w:val="B10"/>
            </w:pPr>
            <w:r>
              <w:t xml:space="preserve">- </w:t>
            </w:r>
            <w:r>
              <w:rPr>
                <w:rFonts w:hint="eastAsia"/>
              </w:rPr>
              <w:t xml:space="preserve"> </w:t>
            </w:r>
            <w:bookmarkStart w:id="12" w:name="_Hlk210747421"/>
            <m:oMath>
              <m:sSub>
                <m:sSubPr>
                  <m:ctrlPr>
                    <w:rPr>
                      <w:rFonts w:ascii="Cambria Math" w:hAnsi="Cambria Math"/>
                    </w:rPr>
                  </m:ctrlPr>
                </m:sSubPr>
                <m:e>
                  <m:r>
                    <w:rPr>
                      <w:rFonts w:ascii="Cambria Math" w:hAnsi="Cambria Math"/>
                    </w:rPr>
                    <m:t>N</m:t>
                  </m:r>
                </m:e>
                <m:sub>
                  <m:r>
                    <m:rPr>
                      <m:nor/>
                    </m:rPr>
                    <m:t>root</m:t>
                  </m:r>
                </m:sub>
              </m:sSub>
            </m:oMath>
            <w:bookmarkEnd w:id="12"/>
            <w:r>
              <w:t xml:space="preserve"> is 2 when </w:t>
            </w:r>
            <w:r>
              <w:rPr>
                <w:i/>
                <w:iCs/>
              </w:rPr>
              <w:t>root2</w:t>
            </w:r>
            <w:r>
              <w:t xml:space="preserve"> is configured in </w:t>
            </w:r>
            <w:bookmarkStart w:id="13" w:name="_Hlk210747459"/>
            <w:r>
              <w:rPr>
                <w:i/>
              </w:rPr>
              <w:t>lpwus-OverlaidSeqRoots</w:t>
            </w:r>
            <w:bookmarkEnd w:id="13"/>
            <w:r>
              <w:t xml:space="preserve">. Otherwise, </w:t>
            </w:r>
            <m:oMath>
              <m:sSub>
                <m:sSubPr>
                  <m:ctrlPr>
                    <w:rPr>
                      <w:rFonts w:ascii="Cambria Math" w:hAnsi="Cambria Math"/>
                    </w:rPr>
                  </m:ctrlPr>
                </m:sSubPr>
                <m:e>
                  <m:r>
                    <w:rPr>
                      <w:rFonts w:ascii="Cambria Math" w:hAnsi="Cambria Math"/>
                    </w:rPr>
                    <m:t>N</m:t>
                  </m:r>
                </m:e>
                <m:sub>
                  <m:r>
                    <m:rPr>
                      <m:nor/>
                    </m:rPr>
                    <m:t>root</m:t>
                  </m:r>
                </m:sub>
              </m:sSub>
            </m:oMath>
            <w:r>
              <w:t xml:space="preserve"> is 1.</w:t>
            </w:r>
          </w:p>
          <w:bookmarkEnd w:id="11"/>
          <w:p w14:paraId="0EE17B0F" w14:textId="77777777" w:rsidR="006A1186" w:rsidRDefault="00BE1811">
            <w:pPr>
              <w:tabs>
                <w:tab w:val="left" w:pos="1300"/>
              </w:tabs>
              <w:spacing w:line="276" w:lineRule="auto"/>
              <w:jc w:val="both"/>
              <w:rPr>
                <w:rFonts w:eastAsiaTheme="minorEastAsia"/>
                <w:b/>
                <w:lang w:eastAsia="zh-CN"/>
              </w:rPr>
            </w:pPr>
            <w:r>
              <w:rPr>
                <w:rFonts w:eastAsiaTheme="minorEastAsia"/>
                <w:color w:val="FF0000"/>
                <w:lang w:eastAsia="zh-CN"/>
              </w:rPr>
              <w:t>==================================== End of TP#1 =======================================</w:t>
            </w:r>
          </w:p>
          <w:p w14:paraId="0EE17B10" w14:textId="77777777" w:rsidR="006A1186" w:rsidRDefault="006A1186">
            <w:pPr>
              <w:pStyle w:val="0Maintext"/>
              <w:ind w:firstLine="0"/>
              <w:rPr>
                <w:rFonts w:eastAsiaTheme="minorEastAsia"/>
                <w:lang w:eastAsia="zh-CN"/>
              </w:rPr>
            </w:pPr>
          </w:p>
        </w:tc>
      </w:tr>
    </w:tbl>
    <w:p w14:paraId="0EE17B12" w14:textId="77777777" w:rsidR="006A1186" w:rsidRDefault="006A1186">
      <w:pPr>
        <w:rPr>
          <w:rFonts w:ascii="Times New Roman" w:eastAsiaTheme="minorEastAsia" w:hAnsi="Times New Roman"/>
          <w:bCs/>
          <w:lang w:val="en-GB" w:eastAsia="zh-CN"/>
        </w:rPr>
      </w:pPr>
    </w:p>
    <w:p w14:paraId="0EE17B13" w14:textId="77777777" w:rsidR="006A1186" w:rsidRDefault="00BE1811">
      <w:pPr>
        <w:jc w:val="both"/>
        <w:rPr>
          <w:rFonts w:ascii="Times New Roman" w:eastAsiaTheme="minorEastAsia" w:hAnsi="Times New Roman"/>
          <w:bCs/>
          <w:lang w:val="en-GB" w:eastAsia="zh-CN"/>
        </w:rPr>
      </w:pPr>
      <w:r>
        <w:rPr>
          <w:rFonts w:ascii="Times New Roman" w:eastAsiaTheme="minorEastAsia" w:hAnsi="Times New Roman" w:hint="eastAsia"/>
          <w:bCs/>
          <w:lang w:val="en-GB" w:eastAsia="zh-CN"/>
        </w:rPr>
        <w:t xml:space="preserve">Considering </w:t>
      </w: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m:rPr>
                <m:nor/>
              </m:rPr>
              <w:rPr>
                <w:rFonts w:ascii="Times New Roman" w:eastAsiaTheme="minorEastAsia" w:hAnsi="Times New Roman"/>
                <w:bCs/>
                <w:lang w:eastAsia="zh-CN"/>
              </w:rPr>
              <m:t>root</m:t>
            </m:r>
          </m:sub>
        </m:sSub>
      </m:oMath>
      <w:r>
        <w:rPr>
          <w:rFonts w:ascii="Times New Roman" w:eastAsiaTheme="minorEastAsia" w:hAnsi="Times New Roman" w:hint="eastAsia"/>
          <w:bCs/>
          <w:lang w:eastAsia="zh-CN"/>
        </w:rPr>
        <w:t xml:space="preserve"> is not configured by RRC parameter</w:t>
      </w:r>
      <w:r>
        <w:rPr>
          <w:i/>
        </w:rPr>
        <w:t xml:space="preserve"> lpwus-OverlaidSeqRoots</w:t>
      </w:r>
      <w:r>
        <w:rPr>
          <w:rFonts w:ascii="Times New Roman" w:eastAsiaTheme="minorEastAsia" w:hAnsi="Times New Roman" w:hint="eastAsia"/>
          <w:bCs/>
          <w:lang w:eastAsia="zh-CN"/>
        </w:rPr>
        <w:t xml:space="preserve"> directly, certain alignments would be helpful to avoid </w:t>
      </w:r>
      <w:r>
        <w:rPr>
          <w:rFonts w:ascii="Times New Roman" w:eastAsiaTheme="minorEastAsia" w:hAnsi="Times New Roman"/>
          <w:bCs/>
          <w:lang w:eastAsia="zh-CN"/>
        </w:rPr>
        <w:t>ambiguity</w:t>
      </w:r>
      <w:r>
        <w:rPr>
          <w:rFonts w:ascii="Times New Roman" w:eastAsiaTheme="minorEastAsia" w:hAnsi="Times New Roman" w:hint="eastAsia"/>
          <w:bCs/>
          <w:lang w:eastAsia="zh-CN"/>
        </w:rPr>
        <w:t xml:space="preserve">.  </w:t>
      </w:r>
      <w:r>
        <w:rPr>
          <w:rFonts w:ascii="Times New Roman" w:eastAsiaTheme="minorEastAsia" w:hAnsi="Times New Roman"/>
          <w:bCs/>
          <w:lang w:val="en-GB" w:eastAsia="zh-CN"/>
        </w:rPr>
        <w:t xml:space="preserve">For </w:t>
      </w:r>
      <w:r>
        <w:rPr>
          <w:rFonts w:ascii="Times New Roman" w:eastAsiaTheme="minorEastAsia" w:hAnsi="Times New Roman" w:hint="eastAsia"/>
          <w:bCs/>
          <w:lang w:val="en-GB" w:eastAsia="zh-CN"/>
        </w:rPr>
        <w:t>easier</w:t>
      </w:r>
      <w:r>
        <w:rPr>
          <w:rFonts w:ascii="Times New Roman" w:eastAsiaTheme="minorEastAsia" w:hAnsi="Times New Roman"/>
          <w:bCs/>
          <w:lang w:val="en-GB" w:eastAsia="zh-CN"/>
        </w:rPr>
        <w:t xml:space="preserve"> tracking, FL updates the TP proposed by Samsung with modification changes in red:</w:t>
      </w:r>
    </w:p>
    <w:p w14:paraId="0EE17B14" w14:textId="77777777" w:rsidR="006A1186" w:rsidRDefault="00BE1811">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7.4.4.1.1, TS 38.211 in principle: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B18" w14:textId="77777777">
        <w:tc>
          <w:tcPr>
            <w:tcW w:w="1355" w:type="dxa"/>
            <w:shd w:val="clear" w:color="auto" w:fill="D9D9D9" w:themeFill="background1" w:themeFillShade="D9"/>
          </w:tcPr>
          <w:p w14:paraId="0EE17B15"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B16"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0EE17B17"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B1D" w14:textId="77777777">
        <w:tc>
          <w:tcPr>
            <w:tcW w:w="1355" w:type="dxa"/>
          </w:tcPr>
          <w:p w14:paraId="0EE17B19"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0EE17B1A" w14:textId="77777777" w:rsidR="006A1186" w:rsidRDefault="006A1186">
            <w:pPr>
              <w:ind w:left="200" w:right="200"/>
              <w:rPr>
                <w:rFonts w:ascii="Times New Roman" w:eastAsiaTheme="minorEastAsia" w:hAnsi="Times New Roman"/>
                <w:lang w:eastAsia="zh-CN"/>
              </w:rPr>
            </w:pPr>
          </w:p>
        </w:tc>
        <w:tc>
          <w:tcPr>
            <w:tcW w:w="6149" w:type="dxa"/>
          </w:tcPr>
          <w:p w14:paraId="0EE17B1B"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Fine with the proposal. </w:t>
            </w:r>
          </w:p>
          <w:p w14:paraId="0EE17B1C"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lternatively, considering ASN.1 is not frozen yet, the RRC parameter name or even structure may change, we can align these parameters after ASN.1 is frozen </w:t>
            </w:r>
          </w:p>
        </w:tc>
      </w:tr>
      <w:tr w:rsidR="006A1186" w14:paraId="0EE17B21" w14:textId="77777777">
        <w:tc>
          <w:tcPr>
            <w:tcW w:w="1355" w:type="dxa"/>
          </w:tcPr>
          <w:p w14:paraId="0EE17B1E"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B1F"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0EE17B20" w14:textId="77777777" w:rsidR="006A1186" w:rsidRDefault="006A1186">
            <w:pPr>
              <w:ind w:right="200"/>
              <w:rPr>
                <w:rFonts w:ascii="Times New Roman" w:eastAsia="Yu Mincho" w:hAnsi="Times New Roman"/>
                <w:color w:val="000000" w:themeColor="text1"/>
                <w:lang w:eastAsia="ja-JP"/>
              </w:rPr>
            </w:pPr>
          </w:p>
        </w:tc>
      </w:tr>
      <w:tr w:rsidR="00F136D2" w14:paraId="0EE17B25" w14:textId="77777777">
        <w:tc>
          <w:tcPr>
            <w:tcW w:w="1355" w:type="dxa"/>
          </w:tcPr>
          <w:p w14:paraId="0EE17B22" w14:textId="434D3EB2"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0EE17B23" w14:textId="056B1B31"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B24" w14:textId="77777777" w:rsidR="00F136D2" w:rsidRDefault="00F136D2" w:rsidP="00F136D2">
            <w:pPr>
              <w:ind w:right="200"/>
              <w:rPr>
                <w:rFonts w:ascii="Times New Roman" w:eastAsiaTheme="minorEastAsia" w:hAnsi="Times New Roman"/>
                <w:color w:val="000000" w:themeColor="text1"/>
                <w:lang w:eastAsia="zh-CN"/>
              </w:rPr>
            </w:pPr>
          </w:p>
        </w:tc>
      </w:tr>
      <w:tr w:rsidR="00F136D2" w14:paraId="0EE17B29" w14:textId="77777777">
        <w:trPr>
          <w:trHeight w:val="42"/>
        </w:trPr>
        <w:tc>
          <w:tcPr>
            <w:tcW w:w="1355" w:type="dxa"/>
          </w:tcPr>
          <w:p w14:paraId="0EE17B26" w14:textId="2C75BECB" w:rsidR="00F136D2" w:rsidRPr="006829BF" w:rsidRDefault="006829BF" w:rsidP="00F136D2">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0EE17B27" w14:textId="3C254405" w:rsidR="00F136D2" w:rsidRPr="006829BF" w:rsidRDefault="006829BF" w:rsidP="00F136D2">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0EE17B28" w14:textId="690CDCB0" w:rsidR="00F136D2" w:rsidRPr="006829BF" w:rsidRDefault="006829BF" w:rsidP="00F136D2">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OK</w:t>
            </w:r>
          </w:p>
        </w:tc>
      </w:tr>
    </w:tbl>
    <w:p w14:paraId="0EE17B2A" w14:textId="77777777" w:rsidR="006A1186" w:rsidRDefault="006A1186">
      <w:pPr>
        <w:rPr>
          <w:rFonts w:ascii="Times New Roman" w:eastAsiaTheme="minorEastAsia" w:hAnsi="Times New Roman"/>
          <w:b/>
          <w:lang w:eastAsia="zh-CN"/>
        </w:rPr>
      </w:pPr>
    </w:p>
    <w:p w14:paraId="0EE17B2B" w14:textId="77777777" w:rsidR="006A1186" w:rsidRDefault="00BE1811">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0EE17B2C" w14:textId="77777777" w:rsidR="006A1186" w:rsidRDefault="00BE1811">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0EE17B2D" w14:textId="77777777" w:rsidR="006A1186" w:rsidRDefault="00BE1811">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0EE17B2E" w14:textId="77777777" w:rsidR="006A1186" w:rsidRDefault="00BE1811">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0EE17B2F" w14:textId="77777777" w:rsidR="006A1186" w:rsidRDefault="00BE1811">
      <w:pPr>
        <w:tabs>
          <w:tab w:val="left" w:pos="1300"/>
        </w:tabs>
        <w:spacing w:line="276" w:lineRule="auto"/>
        <w:jc w:val="both"/>
        <w:rPr>
          <w:rFonts w:eastAsiaTheme="minorEastAsia"/>
          <w:color w:val="FF0000"/>
          <w:lang w:eastAsia="zh-CN"/>
        </w:rPr>
      </w:pPr>
      <w:r>
        <w:rPr>
          <w:rFonts w:eastAsiaTheme="minorEastAsia"/>
          <w:color w:val="FF0000"/>
          <w:lang w:eastAsia="zh-CN"/>
        </w:rPr>
        <w:lastRenderedPageBreak/>
        <w:t>==========================</w:t>
      </w:r>
      <w:r>
        <w:rPr>
          <w:rFonts w:eastAsiaTheme="minorEastAsia" w:hint="eastAsia"/>
          <w:color w:val="FF0000"/>
          <w:lang w:eastAsia="zh-CN"/>
        </w:rPr>
        <w:t xml:space="preserve"> </w:t>
      </w:r>
      <w:r>
        <w:rPr>
          <w:rFonts w:eastAsiaTheme="minorEastAsia"/>
          <w:color w:val="FF0000"/>
          <w:lang w:eastAsia="zh-CN"/>
        </w:rPr>
        <w:t>Start of TP#1 =======================================</w:t>
      </w:r>
    </w:p>
    <w:p w14:paraId="0EE17B30" w14:textId="77777777" w:rsidR="006A1186" w:rsidRDefault="00BE1811">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0EE17B31" w14:textId="77777777" w:rsidR="006A1186" w:rsidRDefault="00BE1811">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bookmarkStart w:id="14" w:name="_Hlk210735016"/>
      <w:r>
        <w:rPr>
          <w:rFonts w:eastAsiaTheme="minorEastAsia"/>
          <w:color w:val="FF0000"/>
          <w:lang w:eastAsia="zh-CN"/>
        </w:rPr>
        <w:t>====</w:t>
      </w:r>
      <w:bookmarkEnd w:id="14"/>
      <w:r>
        <w:rPr>
          <w:rFonts w:eastAsiaTheme="minorEastAsia"/>
          <w:color w:val="FF0000"/>
          <w:lang w:eastAsia="zh-CN"/>
        </w:rPr>
        <w:t>====</w:t>
      </w:r>
    </w:p>
    <w:p w14:paraId="0EE17B32" w14:textId="77777777" w:rsidR="006A1186" w:rsidRDefault="00BE1811">
      <w:pPr>
        <w:rPr>
          <w:rFonts w:eastAsiaTheme="minorEastAsia"/>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r>
        <w:rPr>
          <w:rFonts w:ascii="Times New Roman" w:hAnsi="Times New Roman"/>
          <w:i/>
          <w:color w:val="FF0000"/>
        </w:rPr>
        <w:t>lpwus-OverlaidSeqRoots</w:t>
      </w:r>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Cambria Math" w:hAnsi="Cambria Math"/>
                <w:color w:val="FF0000"/>
              </w:rPr>
              <m:t>cs</m:t>
            </m:r>
          </m:sub>
        </m:sSub>
      </m:oMath>
      <w:r>
        <w:rPr>
          <w:color w:val="FF0000"/>
        </w:rPr>
        <w:t xml:space="preserve"> is given by</w:t>
      </w:r>
      <w:r>
        <w:rPr>
          <w:rFonts w:eastAsiaTheme="minorEastAsia" w:hint="eastAsia"/>
          <w:color w:val="FF0000"/>
          <w:lang w:eastAsia="zh-CN"/>
        </w:rPr>
        <w:t>:</w:t>
      </w:r>
    </w:p>
    <w:p w14:paraId="0EE17B33" w14:textId="77777777" w:rsidR="006A1186" w:rsidRDefault="00BE1811">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Cambria Math" w:eastAsia="宋体" w:hAnsi="Cambria Math"/>
                <w:strike/>
                <w:szCs w:val="20"/>
                <w:lang w:val="en-GB"/>
              </w:rPr>
              <m:t>cs</m:t>
            </m:r>
          </m:sub>
        </m:sSub>
      </m:oMath>
      <w:r>
        <w:rPr>
          <w:rFonts w:ascii="Times New Roman" w:eastAsia="宋体" w:hAnsi="Times New Roman"/>
          <w:strike/>
          <w:szCs w:val="20"/>
          <w:lang w:val="en-GB"/>
        </w:rPr>
        <w:t xml:space="preserve"> is given by</w:t>
      </w:r>
    </w:p>
    <w:p w14:paraId="0EE17B34" w14:textId="77777777" w:rsidR="006A1186" w:rsidRDefault="00C069E1">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0EE17B35" w14:textId="77777777" w:rsidR="006A1186" w:rsidRDefault="00BE1811">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0EE17B36"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where </w:t>
      </w:r>
    </w:p>
    <w:p w14:paraId="0EE17B37" w14:textId="77777777" w:rsidR="006A1186" w:rsidRDefault="00BE1811">
      <w:pPr>
        <w:pStyle w:val="B10"/>
        <w:rPr>
          <w:color w:val="FF0000"/>
        </w:rPr>
      </w:pPr>
      <w:r>
        <w:rPr>
          <w:color w:val="000000" w:themeColor="text1"/>
        </w:rPr>
        <w:t>-</w:t>
      </w:r>
      <w:r>
        <w:rPr>
          <w:color w:val="000000" w:themeColor="text1"/>
        </w:rPr>
        <w:tab/>
      </w:r>
      <m:oMath>
        <m:sSub>
          <m:sSubPr>
            <m:ctrlPr>
              <w:rPr>
                <w:rFonts w:ascii="Cambria Math" w:hAnsi="Cambria Math"/>
                <w:color w:val="000000" w:themeColor="text1"/>
              </w:rPr>
            </m:ctrlPr>
          </m:sSubPr>
          <m:e>
            <m:r>
              <w:rPr>
                <w:rFonts w:ascii="Cambria Math" w:hAnsi="Cambria Math"/>
                <w:color w:val="000000" w:themeColor="text1"/>
              </w:rPr>
              <m:t>N</m:t>
            </m:r>
          </m:e>
          <m:sub>
            <m:r>
              <m:rPr>
                <m:nor/>
              </m:rPr>
              <w:rPr>
                <w:color w:val="000000" w:themeColor="text1"/>
              </w:rPr>
              <m:t>seq</m:t>
            </m:r>
          </m:sub>
        </m:sSub>
      </m:oMath>
      <w:r>
        <w:rPr>
          <w:color w:val="000000" w:themeColor="text1"/>
        </w:rPr>
        <w:t xml:space="preserve"> is the number of sequences configured by the higher-layer parameter</w:t>
      </w:r>
      <w:r>
        <w:rPr>
          <w:rFonts w:eastAsia="宋体"/>
          <w:strike/>
          <w:color w:val="000000" w:themeColor="text1"/>
        </w:rPr>
        <w:t xml:space="preserve"> </w:t>
      </w:r>
      <w:r>
        <w:rPr>
          <w:rFonts w:eastAsia="宋体"/>
          <w:strike/>
        </w:rPr>
        <w:t>XXX</w:t>
      </w:r>
      <w:r>
        <w:rPr>
          <w:color w:val="FF0000"/>
        </w:rPr>
        <w:t xml:space="preserve"> </w:t>
      </w:r>
      <w:r>
        <w:rPr>
          <w:i/>
          <w:color w:val="FF0000"/>
        </w:rPr>
        <w:t xml:space="preserve">lpwus-OverlaidSeqNum </w:t>
      </w:r>
      <w:r>
        <w:rPr>
          <w:color w:val="FF0000"/>
        </w:rPr>
        <w:t xml:space="preserve">or </w:t>
      </w:r>
      <w:r>
        <w:rPr>
          <w:i/>
          <w:color w:val="FF0000"/>
        </w:rPr>
        <w:t>lpwus-OverlaidSeqNum-SCS-60kHz</w:t>
      </w:r>
      <w:r>
        <w:rPr>
          <w:color w:val="FF0000"/>
        </w:rPr>
        <w:t xml:space="preserve"> or</w:t>
      </w:r>
      <w:r>
        <w:rPr>
          <w:i/>
          <w:color w:val="FF0000"/>
        </w:rPr>
        <w:t xml:space="preserve"> lpwus-OverlaidSeqNum-SCS-120kHz</w:t>
      </w:r>
    </w:p>
    <w:p w14:paraId="0EE17B38" w14:textId="77777777" w:rsidR="006A1186" w:rsidRDefault="00BE1811">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r>
        <w:rPr>
          <w:i/>
          <w:color w:val="FF0000"/>
        </w:rPr>
        <w:t>lpwus-OverlaidSeqRoots</w:t>
      </w:r>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0EE17B39" w14:textId="77777777" w:rsidR="006A1186" w:rsidRDefault="00BE1811">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0EE17B3A" w14:textId="77777777" w:rsidR="006A1186" w:rsidRDefault="006A1186">
      <w:pPr>
        <w:tabs>
          <w:tab w:val="left" w:pos="1300"/>
        </w:tabs>
        <w:spacing w:line="276" w:lineRule="auto"/>
        <w:jc w:val="both"/>
        <w:rPr>
          <w:rFonts w:eastAsiaTheme="minorEastAsia"/>
          <w:color w:val="FF0000"/>
          <w:lang w:val="en-GB" w:eastAsia="zh-CN"/>
        </w:rPr>
      </w:pPr>
    </w:p>
    <w:p w14:paraId="0EE17B3B" w14:textId="77777777" w:rsidR="006A1186" w:rsidRDefault="00BE1811">
      <w:pPr>
        <w:tabs>
          <w:tab w:val="left" w:pos="1300"/>
        </w:tabs>
        <w:spacing w:line="276" w:lineRule="auto"/>
        <w:jc w:val="both"/>
        <w:rPr>
          <w:rFonts w:eastAsiaTheme="minorEastAsia"/>
          <w:color w:val="FF0000"/>
          <w:lang w:eastAsia="zh-CN"/>
        </w:rPr>
      </w:pPr>
      <w:r>
        <w:rPr>
          <w:rFonts w:eastAsiaTheme="minorEastAsia"/>
          <w:color w:val="FF0000"/>
          <w:lang w:eastAsia="zh-CN"/>
        </w:rPr>
        <w:t>==================================== End of TP#1 ===============================</w:t>
      </w:r>
    </w:p>
    <w:p w14:paraId="0EE17B3C"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bookmarkStart w:id="15" w:name="_Hlk206532132"/>
      <w:r>
        <w:rPr>
          <w:rFonts w:ascii="Times New Roman" w:eastAsiaTheme="minorEastAsia" w:hAnsi="Times New Roman"/>
          <w:sz w:val="22"/>
          <w:szCs w:val="22"/>
          <w:lang w:eastAsia="zh-CN"/>
        </w:rPr>
        <w:t>TP2</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Update higher-layer parameter names in TS 38.211 based on RAN2 running CR for TS 38.331: [E//</w:t>
      </w:r>
      <w:r>
        <w:rPr>
          <w:rFonts w:ascii="Times New Roman" w:eastAsiaTheme="minorEastAsia" w:hAnsi="Times New Roman"/>
          <w:color w:val="000000" w:themeColor="text1"/>
          <w:sz w:val="22"/>
          <w:szCs w:val="22"/>
          <w:lang w:eastAsia="zh-CN"/>
        </w:rPr>
        <w:t>/]</w:t>
      </w:r>
      <w:r>
        <w:rPr>
          <w:rFonts w:ascii="Times New Roman" w:eastAsiaTheme="minorEastAsia" w:hAnsi="Times New Roman" w:hint="eastAsia"/>
          <w:color w:val="000000" w:themeColor="text1"/>
          <w:sz w:val="22"/>
          <w:szCs w:val="22"/>
          <w:lang w:eastAsia="zh-CN"/>
        </w:rPr>
        <w:t xml:space="preserve"> </w:t>
      </w:r>
      <w:r>
        <w:rPr>
          <w:rFonts w:ascii="Times New Roman" w:eastAsiaTheme="minorEastAsia" w:hAnsi="Times New Roman"/>
          <w:color w:val="000000" w:themeColor="text1"/>
          <w:sz w:val="22"/>
          <w:szCs w:val="22"/>
          <w:lang w:eastAsia="zh-CN"/>
        </w:rPr>
        <w:t>[OPPO]</w:t>
      </w:r>
    </w:p>
    <w:tbl>
      <w:tblPr>
        <w:tblStyle w:val="afffc"/>
        <w:tblW w:w="0" w:type="auto"/>
        <w:tblLook w:val="04A0" w:firstRow="1" w:lastRow="0" w:firstColumn="1" w:lastColumn="0" w:noHBand="0" w:noVBand="1"/>
      </w:tblPr>
      <w:tblGrid>
        <w:gridCol w:w="9060"/>
      </w:tblGrid>
      <w:tr w:rsidR="006A1186" w14:paraId="0EE17B5F" w14:textId="77777777">
        <w:tc>
          <w:tcPr>
            <w:tcW w:w="9629" w:type="dxa"/>
          </w:tcPr>
          <w:bookmarkEnd w:id="15"/>
          <w:p w14:paraId="0EE17B3D" w14:textId="77777777" w:rsidR="006A1186" w:rsidRDefault="00BE1811">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0EE17B3E" w14:textId="77777777" w:rsidR="006A1186" w:rsidRDefault="00BE1811">
            <w:pPr>
              <w:pStyle w:val="B10"/>
              <w:jc w:val="center"/>
              <w:rPr>
                <w:lang w:val="en-US" w:eastAsia="zh-CN"/>
              </w:rPr>
            </w:pPr>
            <w:r>
              <w:rPr>
                <w:highlight w:val="yellow"/>
                <w:lang w:eastAsia="zh-CN"/>
              </w:rPr>
              <w:t>&lt;Unchanged part is omitted&gt;</w:t>
            </w:r>
          </w:p>
          <w:p w14:paraId="0EE17B3F" w14:textId="77777777" w:rsidR="006A1186" w:rsidRDefault="00BE1811">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0EE17B40" w14:textId="77777777" w:rsidR="006A1186" w:rsidRDefault="00BE1811">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w:rPr>
                      <w:rFonts w:ascii="Cambria Math" w:eastAsia="Times New Roman" w:hAnsi="Cambria Math"/>
                      <w:szCs w:val="18"/>
                      <w:lang w:val="en-GB"/>
                    </w:rPr>
                    <m:t>,m</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0EE17B41" w14:textId="77777777" w:rsidR="006A1186" w:rsidRDefault="00C069E1">
            <w:pPr>
              <w:keepLines/>
              <w:tabs>
                <w:tab w:val="center" w:pos="4536"/>
                <w:tab w:val="right" w:pos="9072"/>
              </w:tabs>
              <w:spacing w:after="180"/>
              <w:rPr>
                <w:rFonts w:ascii="Times New Roman" w:eastAsia="Malgun Gothic" w:hAnsi="Times New Roman"/>
                <w:szCs w:val="18"/>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m:rPr>
                        <m:sty m:val="p"/>
                      </m:rPr>
                      <w:rPr>
                        <w:rFonts w:ascii="Cambria Math" w:eastAsia="Times New Roman" w:hAnsi="Cambria Math"/>
                        <w:szCs w:val="18"/>
                        <w:lang w:val="en-GB"/>
                      </w:rPr>
                      <m:t>,</m:t>
                    </m:r>
                    <m:r>
                      <w:rPr>
                        <w:rFonts w:ascii="Cambria Math" w:eastAsia="Times New Roman" w:hAnsi="Cambria Math"/>
                        <w:szCs w:val="18"/>
                        <w:lang w:val="en-GB"/>
                      </w:rPr>
                      <m:t>m</m:t>
                    </m:r>
                  </m:sub>
                </m:sSub>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Calibri" w:hAnsi="Cambria Math"/>
                        <w:kern w:val="2"/>
                        <w:szCs w:val="18"/>
                        <w:lang w:val="en-GB"/>
                        <w14:ligatures w14:val="standardContextual"/>
                      </w:rPr>
                      <m:t>q</m:t>
                    </m:r>
                  </m:sub>
                </m:sSub>
                <m:d>
                  <m:dPr>
                    <m:ctrlPr>
                      <w:rPr>
                        <w:rFonts w:ascii="Cambria Math" w:eastAsia="Calibri" w:hAnsi="Cambria Math"/>
                        <w:kern w:val="2"/>
                        <w:szCs w:val="18"/>
                        <w:lang w:val="en-GB"/>
                        <w14:ligatures w14:val="standardContextual"/>
                      </w:rPr>
                    </m:ctrlPr>
                  </m:dPr>
                  <m:e>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rPr>
                      <w:rPr>
                        <w:rFonts w:ascii="Cambria Math" w:eastAsia="Times New Roman" w:hAnsi="Cambria Math"/>
                        <w:szCs w:val="18"/>
                      </w:rPr>
                      <m:t>)</m:t>
                    </m:r>
                    <m:r>
                      <m:rPr>
                        <m:nor/>
                      </m:rPr>
                      <w:rPr>
                        <w:rFonts w:ascii="Times New Roman" w:eastAsia="Times New Roman" w:hAnsi="Times New Roman"/>
                        <w:szCs w:val="18"/>
                      </w:rPr>
                      <m:t xml:space="preserve"> mod </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rPr>
                          <m:t>ZC</m:t>
                        </m:r>
                      </m:sub>
                    </m:sSub>
                  </m:e>
                </m:d>
              </m:oMath>
            </m:oMathPara>
          </w:p>
          <w:p w14:paraId="0EE17B42" w14:textId="77777777" w:rsidR="006A1186" w:rsidRDefault="00C069E1">
            <w:pPr>
              <w:keepLines/>
              <w:tabs>
                <w:tab w:val="center" w:pos="4536"/>
                <w:tab w:val="right" w:pos="9072"/>
              </w:tabs>
              <w:spacing w:after="180"/>
              <w:rPr>
                <w:rFonts w:ascii="Times New Roman" w:eastAsia="Times New Roman" w:hAnsi="Times New Roman"/>
                <w:kern w:val="2"/>
                <w:szCs w:val="18"/>
                <w:lang w:val="es-AR"/>
                <w14:ligatures w14:val="standardContextual"/>
              </w:rPr>
            </w:pPr>
            <m:oMathPara>
              <m:oMath>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Times New Roman" w:hAnsi="Cambria Math"/>
                        <w:szCs w:val="18"/>
                        <w:lang w:val="en-GB"/>
                      </w:rPr>
                      <m:t>q</m:t>
                    </m:r>
                  </m:sub>
                </m:sSub>
                <m:d>
                  <m:dPr>
                    <m:ctrlPr>
                      <w:rPr>
                        <w:rFonts w:ascii="Cambria Math" w:eastAsia="Calibri" w:hAnsi="Cambria Math"/>
                        <w:kern w:val="2"/>
                        <w:szCs w:val="18"/>
                        <w:lang w:val="sv-SE"/>
                        <w14:ligatures w14:val="standardContextual"/>
                      </w:rPr>
                    </m:ctrlPr>
                  </m:dPr>
                  <m:e>
                    <m:r>
                      <w:rPr>
                        <w:rFonts w:ascii="Cambria Math" w:eastAsia="Times New Roman" w:hAnsi="Cambria Math"/>
                        <w:szCs w:val="18"/>
                        <w:lang w:val="en-GB"/>
                      </w:rPr>
                      <m:t>i</m:t>
                    </m:r>
                  </m:e>
                </m:d>
                <m:r>
                  <m:rPr>
                    <m:sty m:val="p"/>
                  </m:rPr>
                  <w:rPr>
                    <w:rFonts w:ascii="Cambria Math" w:eastAsia="Malgun Gothic" w:hAnsi="Cambria Math"/>
                    <w:szCs w:val="18"/>
                    <w:lang w:val="es-AR"/>
                  </w:rPr>
                  <m:t>=</m:t>
                </m:r>
                <m:sSup>
                  <m:sSupPr>
                    <m:ctrlPr>
                      <w:rPr>
                        <w:rFonts w:ascii="Cambria Math" w:eastAsia="Malgun Gothic" w:hAnsi="Cambria Math"/>
                        <w:kern w:val="2"/>
                        <w:szCs w:val="18"/>
                        <w:lang w:val="sv-SE"/>
                        <w14:ligatures w14:val="standardContextual"/>
                      </w:rPr>
                    </m:ctrlPr>
                  </m:sSupPr>
                  <m:e>
                    <m:r>
                      <w:rPr>
                        <w:rFonts w:ascii="Cambria Math" w:eastAsia="Malgun Gothic" w:hAnsi="Cambria Math"/>
                        <w:szCs w:val="18"/>
                        <w:lang w:val="sv-SE"/>
                      </w:rPr>
                      <m:t>e</m:t>
                    </m:r>
                  </m:e>
                  <m:sup>
                    <m:r>
                      <m:rPr>
                        <m:sty m:val="p"/>
                      </m:rPr>
                      <w:rPr>
                        <w:rFonts w:ascii="Cambria Math" w:eastAsia="Malgun Gothic" w:hAnsi="Cambria Math"/>
                        <w:szCs w:val="18"/>
                        <w:lang w:val="es-AR"/>
                      </w:rPr>
                      <m:t>-</m:t>
                    </m:r>
                    <m:r>
                      <w:rPr>
                        <w:rFonts w:ascii="Cambria Math" w:eastAsia="Malgun Gothic" w:hAnsi="Cambria Math"/>
                        <w:szCs w:val="18"/>
                        <w:lang w:val="sv-SE"/>
                      </w:rPr>
                      <m:t>j</m:t>
                    </m:r>
                    <m:f>
                      <m:fPr>
                        <m:ctrlPr>
                          <w:rPr>
                            <w:rFonts w:ascii="Cambria Math" w:eastAsia="Malgun Gothic" w:hAnsi="Cambria Math"/>
                            <w:kern w:val="2"/>
                            <w:szCs w:val="18"/>
                            <w:lang w:val="sv-SE"/>
                            <w14:ligatures w14:val="standardContextual"/>
                          </w:rPr>
                        </m:ctrlPr>
                      </m:fPr>
                      <m:num>
                        <m:r>
                          <w:rPr>
                            <w:rFonts w:ascii="Cambria Math" w:eastAsia="Malgun Gothic" w:hAnsi="Cambria Math"/>
                            <w:szCs w:val="18"/>
                            <w:lang w:val="sv-SE"/>
                          </w:rPr>
                          <m:t>πqi</m:t>
                        </m:r>
                        <m:r>
                          <m:rPr>
                            <m:sty m:val="p"/>
                          </m:rPr>
                          <w:rPr>
                            <w:rFonts w:ascii="Cambria Math" w:eastAsia="Malgun Gothic" w:hAnsi="Cambria Math"/>
                            <w:szCs w:val="18"/>
                            <w:lang w:val="es-AR"/>
                          </w:rPr>
                          <m:t>(</m:t>
                        </m:r>
                        <m:r>
                          <w:rPr>
                            <w:rFonts w:ascii="Cambria Math" w:eastAsia="Malgun Gothic" w:hAnsi="Cambria Math"/>
                            <w:szCs w:val="18"/>
                            <w:lang w:val="sv-SE"/>
                          </w:rPr>
                          <m:t>i</m:t>
                        </m:r>
                        <m:r>
                          <m:rPr>
                            <m:sty m:val="p"/>
                          </m:rPr>
                          <w:rPr>
                            <w:rFonts w:ascii="Cambria Math" w:eastAsia="Malgun Gothic" w:hAnsi="Cambria Math"/>
                            <w:szCs w:val="18"/>
                            <w:lang w:val="es-AR"/>
                          </w:rPr>
                          <m:t>+1)</m:t>
                        </m:r>
                      </m:num>
                      <m:den>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s-AR"/>
                              </w:rPr>
                              <m:t>ZC</m:t>
                            </m:r>
                          </m:sub>
                        </m:sSub>
                      </m:den>
                    </m:f>
                  </m:sup>
                </m:sSup>
              </m:oMath>
            </m:oMathPara>
          </w:p>
          <w:p w14:paraId="0EE17B43" w14:textId="77777777" w:rsidR="006A1186" w:rsidRDefault="00BE1811">
            <w:pPr>
              <w:keepLines/>
              <w:tabs>
                <w:tab w:val="center" w:pos="4536"/>
                <w:tab w:val="right" w:pos="9072"/>
              </w:tabs>
              <w:spacing w:after="180"/>
              <w:rPr>
                <w:rFonts w:ascii="Times New Roman" w:eastAsia="Times New Roman" w:hAnsi="Times New Roman"/>
                <w:szCs w:val="18"/>
              </w:rPr>
            </w:pPr>
            <m:oMathPara>
              <m:oMath>
                <m:r>
                  <w:rPr>
                    <w:rFonts w:ascii="Cambria Math" w:eastAsia="Times New Roman" w:hAnsi="Cambria Math"/>
                    <w:szCs w:val="18"/>
                    <w:lang w:val="sv-SE"/>
                  </w:rPr>
                  <m:t>n</m:t>
                </m:r>
                <m:r>
                  <m:rPr>
                    <m:sty m:val="p"/>
                  </m:rPr>
                  <w:rPr>
                    <w:rFonts w:ascii="Cambria Math" w:eastAsia="Times New Roman" w:hAnsi="Cambria Math"/>
                    <w:szCs w:val="18"/>
                  </w:rPr>
                  <m:t>=0,1,…,</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M</m:t>
                    </m:r>
                  </m:e>
                  <m:sub>
                    <m:r>
                      <m:rPr>
                        <m:nor/>
                      </m:rPr>
                      <w:rPr>
                        <w:rFonts w:ascii="Times New Roman" w:eastAsia="Times New Roman" w:hAnsi="Times New Roman"/>
                        <w:szCs w:val="18"/>
                      </w:rPr>
                      <m:t>ZC</m:t>
                    </m:r>
                  </m:sub>
                </m:sSub>
                <m:r>
                  <m:rPr>
                    <m:sty m:val="p"/>
                  </m:rPr>
                  <w:rPr>
                    <w:rFonts w:ascii="Cambria Math" w:eastAsia="Times New Roman" w:hAnsi="Cambria Math"/>
                    <w:szCs w:val="18"/>
                    <w:lang w:val="en-GB"/>
                  </w:rPr>
                  <m:t>-1</m:t>
                </m:r>
              </m:oMath>
            </m:oMathPara>
          </w:p>
          <w:p w14:paraId="0EE17B44" w14:textId="77777777" w:rsidR="006A1186" w:rsidRDefault="00BE1811">
            <w:pPr>
              <w:spacing w:after="180"/>
              <w:rPr>
                <w:rFonts w:ascii="Times New Roman" w:eastAsia="Times New Roman" w:hAnsi="Times New Roman"/>
                <w:szCs w:val="18"/>
                <w:lang w:val="en-GB"/>
              </w:rPr>
            </w:pPr>
            <w:r>
              <w:rPr>
                <w:rFonts w:ascii="Times New Roman" w:eastAsia="Times New Roman" w:hAnsi="Times New Roman"/>
                <w:szCs w:val="18"/>
                <w:lang w:val="en-GB"/>
              </w:rPr>
              <w:t>where</w:t>
            </w:r>
          </w:p>
          <w:p w14:paraId="0EE17B45" w14:textId="77777777" w:rsidR="006A1186" w:rsidRDefault="00BE1811">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oMath>
            <w:r>
              <w:rPr>
                <w:rFonts w:ascii="Times New Roman" w:eastAsia="Times New Roman" w:hAnsi="Times New Roman"/>
                <w:szCs w:val="18"/>
                <w:lang w:val="en-GB"/>
              </w:rPr>
              <w:t xml:space="preserve"> is the largest prime number such that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&lt;</m:t>
              </m:r>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oMath>
          </w:p>
          <w:p w14:paraId="0EE17B46" w14:textId="77777777" w:rsidR="006A1186" w:rsidRDefault="00BE1811">
            <w:pPr>
              <w:spacing w:after="180"/>
              <w:ind w:left="568"/>
              <w:rPr>
                <w:rFonts w:ascii="Times New Roman" w:eastAsia="Times New Roman" w:hAnsi="Times New Roman"/>
                <w:szCs w:val="18"/>
                <w:lang w:val="de-DE"/>
              </w:rPr>
            </w:pPr>
            <w:r>
              <w:rPr>
                <w:rFonts w:ascii="Times New Roman" w:eastAsia="Times New Roman" w:hAnsi="Times New Roman"/>
                <w:szCs w:val="18"/>
                <w:lang w:val="de-DE"/>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ZC</m:t>
                  </m:r>
                </m:sub>
              </m:sSub>
              <m:r>
                <w:rPr>
                  <w:rFonts w:ascii="Cambria Math" w:eastAsia="Times New Roman" w:hAnsi="Cambria Math"/>
                  <w:szCs w:val="18"/>
                  <w:lang w:val="de-DE"/>
                </w:rPr>
                <m:t>=</m:t>
              </m:r>
              <m:f>
                <m:fPr>
                  <m:type m:val="lin"/>
                  <m:ctrlPr>
                    <w:rPr>
                      <w:rFonts w:ascii="Cambria Math" w:eastAsia="Times New Roman" w:hAnsi="Cambria Math"/>
                      <w:szCs w:val="18"/>
                      <w:lang w:val="en-GB"/>
                    </w:rPr>
                  </m:ctrlPr>
                </m:fPr>
                <m:num>
                  <m:sSubSup>
                    <m:sSubSupPr>
                      <m:ctrlPr>
                        <w:rPr>
                          <w:rFonts w:ascii="Cambria Math" w:eastAsia="Times New Roman" w:hAnsi="Cambria Math"/>
                          <w:szCs w:val="18"/>
                          <w:lang w:val="en-GB"/>
                        </w:rPr>
                      </m:ctrlPr>
                    </m:sSubSupPr>
                    <m:e>
                      <m:r>
                        <w:rPr>
                          <w:rFonts w:ascii="Cambria Math" w:eastAsia="Times New Roman" w:hAnsi="Cambria Math"/>
                          <w:szCs w:val="18"/>
                          <w:lang w:val="en-GB"/>
                        </w:rPr>
                        <m:t>N</m:t>
                      </m:r>
                    </m:e>
                    <m:sub>
                      <m:r>
                        <m:rPr>
                          <m:nor/>
                        </m:rPr>
                        <w:rPr>
                          <w:rFonts w:ascii="Times New Roman" w:eastAsia="Times New Roman" w:hAnsi="Times New Roman"/>
                          <w:szCs w:val="18"/>
                          <w:lang w:val="de-DE"/>
                        </w:rPr>
                        <m:t>sc</m:t>
                      </m:r>
                    </m:sub>
                    <m:sup>
                      <m:r>
                        <m:rPr>
                          <m:nor/>
                        </m:rPr>
                        <w:rPr>
                          <w:rFonts w:ascii="Times New Roman" w:eastAsia="Times New Roman" w:hAnsi="Times New Roman"/>
                          <w:szCs w:val="18"/>
                          <w:lang w:val="de-DE"/>
                        </w:rPr>
                        <m:t>WUS</m:t>
                      </m:r>
                    </m:sup>
                  </m:sSubSup>
                </m:num>
                <m:den>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WUS</m:t>
                      </m:r>
                    </m:sub>
                  </m:sSub>
                </m:den>
              </m:f>
            </m:oMath>
          </w:p>
          <w:p w14:paraId="0EE17B47" w14:textId="77777777" w:rsidR="006A1186" w:rsidRDefault="006A1186">
            <w:pPr>
              <w:spacing w:after="180"/>
              <w:rPr>
                <w:rFonts w:ascii="Times New Roman" w:eastAsia="Times New Roman" w:hAnsi="Times New Roman"/>
                <w:szCs w:val="18"/>
                <w:lang w:val="de-DE"/>
              </w:rPr>
            </w:pPr>
          </w:p>
          <w:p w14:paraId="0EE17B48" w14:textId="77777777" w:rsidR="006A1186" w:rsidRDefault="00BE1811">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root sequence number </w:t>
            </w:r>
            <m:oMath>
              <m:r>
                <w:rPr>
                  <w:rFonts w:ascii="Cambria Math" w:eastAsia="Times New Roman" w:hAnsi="Cambria Math"/>
                  <w:szCs w:val="18"/>
                  <w:lang w:val="en-GB"/>
                </w:rPr>
                <m:t>q∈</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 xml:space="preserve">1, …, </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obtained as entry </w:t>
            </w:r>
            <m:oMath>
              <m:d>
                <m:dPr>
                  <m:begChr m:val="⌊"/>
                  <m:endChr m:val="⌋"/>
                  <m:ctrlPr>
                    <w:rPr>
                      <w:rFonts w:ascii="Cambria Math" w:eastAsia="Times New Roman" w:hAnsi="Cambria Math"/>
                      <w:i/>
                      <w:szCs w:val="18"/>
                      <w:lang w:val="en-GB"/>
                      <w14:ligatures w14:val="standardContextual"/>
                    </w:rPr>
                  </m:ctrlPr>
                </m:dPr>
                <m:e>
                  <m:f>
                    <m:fPr>
                      <m:type m:val="lin"/>
                      <m:ctrlPr>
                        <w:rPr>
                          <w:rFonts w:ascii="Cambria Math" w:eastAsia="Times New Roman" w:hAnsi="Cambria Math"/>
                          <w:i/>
                          <w:szCs w:val="18"/>
                          <w:lang w:val="en-GB"/>
                          <w14:ligatures w14:val="standardContextual"/>
                        </w:rPr>
                      </m:ctrlPr>
                    </m:fPr>
                    <m:num>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num>
                    <m:den>
                      <m:r>
                        <w:rPr>
                          <w:rFonts w:ascii="Cambria Math" w:eastAsia="Times New Roman" w:hAnsi="Cambria Math"/>
                          <w:szCs w:val="18"/>
                          <w:lang w:val="en-GB"/>
                        </w:rPr>
                        <m:t>P</m:t>
                      </m:r>
                    </m:den>
                  </m:f>
                </m:e>
              </m:d>
              <m:r>
                <w:rPr>
                  <w:rFonts w:ascii="Cambria Math" w:eastAsia="Times New Roman" w:hAnsi="Cambria Math"/>
                  <w:szCs w:val="18"/>
                  <w:lang w:val="en-GB"/>
                  <w14:ligatures w14:val="standardContextual"/>
                </w:rPr>
                <m:t>∈</m:t>
              </m:r>
              <m:d>
                <m:dPr>
                  <m:begChr m:val="{"/>
                  <m:endChr m:val="}"/>
                  <m:ctrlPr>
                    <w:rPr>
                      <w:rFonts w:ascii="Cambria Math" w:eastAsia="Times New Roman" w:hAnsi="Cambria Math"/>
                      <w:i/>
                      <w:szCs w:val="18"/>
                      <w:lang w:val="en-GB"/>
                      <w14:ligatures w14:val="standardContextual"/>
                    </w:rPr>
                  </m:ctrlPr>
                </m:dPr>
                <m:e>
                  <m:r>
                    <w:rPr>
                      <w:rFonts w:ascii="Cambria Math" w:eastAsia="Times New Roman" w:hAnsi="Cambria Math"/>
                      <w:szCs w:val="18"/>
                      <w:lang w:val="en-GB"/>
                      <w14:ligatures w14:val="standardContextual"/>
                    </w:rPr>
                    <m:t>0,1</m:t>
                  </m:r>
                </m:e>
              </m:d>
            </m:oMath>
            <w:r>
              <w:rPr>
                <w:rFonts w:ascii="Times New Roman" w:eastAsia="Times New Roman" w:hAnsi="Times New Roman"/>
                <w:szCs w:val="18"/>
                <w:lang w:val="en-GB"/>
              </w:rPr>
              <w:t xml:space="preserve"> of the root sequence numbers configured by the higher-layer parameter </w:t>
            </w:r>
            <w:r>
              <w:rPr>
                <w:rFonts w:ascii="Times New Roman" w:eastAsia="Times New Roman" w:hAnsi="Times New Roman"/>
                <w:strike/>
                <w:color w:val="C00000"/>
                <w:szCs w:val="18"/>
                <w:lang w:val="en-GB"/>
              </w:rPr>
              <w:t>XXX</w:t>
            </w:r>
            <w:r>
              <w:rPr>
                <w:rFonts w:ascii="Times New Roman" w:hAnsi="Times New Roman"/>
                <w:color w:val="C00000"/>
                <w:lang w:val="en-GB" w:eastAsia="ja-JP"/>
              </w:rPr>
              <w:t xml:space="preserve"> </w:t>
            </w:r>
            <w:r>
              <w:rPr>
                <w:rFonts w:ascii="Times New Roman" w:eastAsia="Times New Roman" w:hAnsi="Times New Roman"/>
                <w:i/>
                <w:iCs/>
                <w:color w:val="C00000"/>
                <w:szCs w:val="18"/>
                <w:lang w:val="en-GB"/>
              </w:rPr>
              <w:t>lpwus-OverlaidSeqRoots</w:t>
            </w:r>
            <w:r>
              <w:rPr>
                <w:rFonts w:ascii="Times New Roman" w:eastAsia="Times New Roman" w:hAnsi="Times New Roman"/>
                <w:i/>
                <w:iCs/>
                <w:szCs w:val="18"/>
                <w:lang w:val="en-GB"/>
              </w:rPr>
              <w:t xml:space="preserve"> </w:t>
            </w:r>
            <w:r>
              <w:rPr>
                <w:rFonts w:ascii="Times New Roman" w:eastAsia="Times New Roman" w:hAnsi="Times New Roman"/>
                <w:szCs w:val="18"/>
                <w:lang w:val="en-GB"/>
              </w:rPr>
              <w:t xml:space="preserve"> and the cyclic shift </w:t>
            </w:r>
            <m:oMath>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oMath>
            <w:r>
              <w:rPr>
                <w:rFonts w:ascii="Times New Roman" w:eastAsia="Times New Roman" w:hAnsi="Times New Roman"/>
                <w:szCs w:val="18"/>
                <w:lang w:val="en-GB"/>
              </w:rPr>
              <w:t xml:space="preserve"> is given by</w:t>
            </w:r>
          </w:p>
          <w:p w14:paraId="0EE17B49" w14:textId="77777777" w:rsidR="006A1186" w:rsidRDefault="00C069E1">
            <w:pPr>
              <w:keepLines/>
              <w:tabs>
                <w:tab w:val="center" w:pos="4536"/>
                <w:tab w:val="right" w:pos="9072"/>
              </w:tabs>
              <w:spacing w:after="180"/>
              <w:rPr>
                <w:rFonts w:ascii="Times New Roman" w:eastAsia="Times New Roman" w:hAnsi="Times New Roman"/>
                <w:szCs w:val="18"/>
                <w:lang w:val="en-GB"/>
              </w:rPr>
            </w:pPr>
            <m:oMathPara>
              <m:oMath>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aln/>
                  </m:rPr>
                  <w:rPr>
                    <w:rFonts w:ascii="Cambria Math" w:eastAsia="Times New Roman" w:hAnsi="Cambria Math"/>
                    <w:szCs w:val="18"/>
                    <w:lang w:val="en-GB"/>
                  </w:rPr>
                  <m:t>=</m:t>
                </m:r>
                <m:d>
                  <m:dPr>
                    <m:ctrlPr>
                      <w:rPr>
                        <w:rFonts w:ascii="Cambria Math" w:eastAsia="Times New Roman" w:hAnsi="Cambria Math"/>
                        <w:szCs w:val="18"/>
                        <w:lang w:val="en-GB"/>
                        <w14:ligatures w14:val="standardContextual"/>
                      </w:rPr>
                    </m:ctrlPr>
                  </m:dPr>
                  <m:e>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en-GB"/>
                      </w:rPr>
                      <m:t xml:space="preserve"> </m:t>
                    </m:r>
                    <m:r>
                      <m:rPr>
                        <m:nor/>
                      </m:rPr>
                      <w:rPr>
                        <w:rFonts w:ascii="Times New Roman" w:eastAsia="Times New Roman" w:hAnsi="Times New Roman"/>
                        <w:szCs w:val="18"/>
                        <w:lang w:val="en-GB"/>
                      </w:rPr>
                      <m:t>mod</m:t>
                    </m:r>
                    <m:r>
                      <m:rPr>
                        <m:sty m:val="p"/>
                      </m:rPr>
                      <w:rPr>
                        <w:rFonts w:ascii="Cambria Math" w:eastAsia="Times New Roman" w:hAnsi="Cambria Math"/>
                        <w:szCs w:val="18"/>
                        <w:lang w:val="en-GB"/>
                      </w:rPr>
                      <m:t xml:space="preserve"> </m:t>
                    </m:r>
                    <m:r>
                      <w:rPr>
                        <w:rFonts w:ascii="Cambria Math" w:eastAsia="Times New Roman" w:hAnsi="Cambria Math"/>
                        <w:szCs w:val="18"/>
                        <w:lang w:val="en-GB"/>
                      </w:rPr>
                      <m:t>P</m:t>
                    </m:r>
                  </m:e>
                </m:d>
                <m:d>
                  <m:dPr>
                    <m:begChr m:val="⌊"/>
                    <m:endChr m:val="⌋"/>
                    <m:ctrlPr>
                      <w:rPr>
                        <w:rFonts w:ascii="Cambria Math" w:eastAsia="Times New Roman" w:hAnsi="Cambria Math"/>
                        <w:szCs w:val="18"/>
                        <w:lang w:val="en-GB"/>
                        <w14:ligatures w14:val="standardContextual"/>
                      </w:rPr>
                    </m:ctrlPr>
                  </m:dPr>
                  <m:e>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num>
                      <m:den>
                        <m:r>
                          <w:rPr>
                            <w:rFonts w:ascii="Cambria Math" w:eastAsia="Times New Roman" w:hAnsi="Cambria Math"/>
                            <w:szCs w:val="18"/>
                            <w:lang w:val="en-GB"/>
                          </w:rPr>
                          <m:t>P</m:t>
                        </m:r>
                      </m:den>
                    </m:f>
                  </m:e>
                </m:d>
              </m:oMath>
            </m:oMathPara>
          </w:p>
          <w:p w14:paraId="0EE17B4A" w14:textId="77777777" w:rsidR="006A1186" w:rsidRDefault="00BE1811">
            <w:pPr>
              <w:keepLines/>
              <w:tabs>
                <w:tab w:val="center" w:pos="4536"/>
                <w:tab w:val="right" w:pos="9072"/>
              </w:tabs>
              <w:spacing w:after="180"/>
              <w:rPr>
                <w:rFonts w:ascii="Times New Roman" w:eastAsia="Times New Roman" w:hAnsi="Times New Roman"/>
                <w:szCs w:val="18"/>
                <w:lang w:val="nl-NL"/>
              </w:rPr>
            </w:pPr>
            <m:oMathPara>
              <m:oMath>
                <m:r>
                  <w:rPr>
                    <w:rFonts w:ascii="Cambria Math" w:eastAsia="Times New Roman" w:hAnsi="Cambria Math"/>
                    <w:szCs w:val="18"/>
                    <w:lang w:val="en-GB"/>
                  </w:rPr>
                  <m:t>P</m:t>
                </m:r>
                <m:r>
                  <m:rPr>
                    <m:sty m:val="p"/>
                    <m:aln/>
                  </m:rPr>
                  <w:rPr>
                    <w:rFonts w:ascii="Cambria Math" w:eastAsia="Times New Roman" w:hAnsi="Cambria Math"/>
                    <w:szCs w:val="18"/>
                    <w:lang w:val="nl-NL"/>
                  </w:rPr>
                  <m:t>=</m:t>
                </m:r>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seq</m:t>
                        </m:r>
                      </m:sub>
                    </m:sSub>
                  </m:num>
                  <m:den>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root</m:t>
                        </m:r>
                      </m:sub>
                    </m:sSub>
                  </m:den>
                </m:f>
              </m:oMath>
            </m:oMathPara>
          </w:p>
          <w:p w14:paraId="0EE17B4B" w14:textId="77777777" w:rsidR="006A1186" w:rsidRDefault="00BE1811">
            <w:pPr>
              <w:spacing w:after="180"/>
              <w:rPr>
                <w:rFonts w:ascii="Times New Roman" w:eastAsia="Times New Roman" w:hAnsi="Times New Roman"/>
                <w:szCs w:val="18"/>
                <w:lang w:val="en-GB"/>
              </w:rPr>
            </w:pPr>
            <w:r>
              <w:rPr>
                <w:rFonts w:ascii="Times New Roman" w:eastAsia="Times New Roman" w:hAnsi="Times New Roman"/>
                <w:szCs w:val="18"/>
                <w:lang w:val="en-GB"/>
              </w:rPr>
              <w:lastRenderedPageBreak/>
              <w:t xml:space="preserve">where </w:t>
            </w:r>
          </w:p>
          <w:p w14:paraId="0EE17B4C" w14:textId="77777777" w:rsidR="006A1186" w:rsidRDefault="00BE1811">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w:r>
              <w:rPr>
                <w:rFonts w:ascii="Times New Roman" w:eastAsia="Times New Roman" w:hAnsi="Times New Roman"/>
                <w:szCs w:val="18"/>
                <w:lang w:val="en-GB"/>
              </w:rPr>
              <w:t xml:space="preserve"> is the number of sequences configured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 xml:space="preserve"> lpwus-OverlaidSeqNum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lpwus-OverlaidSeqNum-SCS-60kHz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lpwus-OverlaidSeqNum-SCS-120kHz.</w:t>
            </w:r>
          </w:p>
          <w:p w14:paraId="0EE17B4D" w14:textId="77777777" w:rsidR="006A1186" w:rsidRDefault="00BE1811">
            <w:pPr>
              <w:spacing w:after="180"/>
              <w:ind w:left="568"/>
              <w:rPr>
                <w:rFonts w:ascii="Times New Roman" w:eastAsia="Times New Roman" w:hAnsi="Times New Roman"/>
                <w:color w:val="C00000"/>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root</m:t>
                  </m:r>
                </m:sub>
              </m:sSub>
              <m:r>
                <w:rPr>
                  <w:rFonts w:ascii="Cambria Math" w:eastAsia="Times New Roman" w:hAnsi="Cambria Math"/>
                  <w:szCs w:val="18"/>
                  <w:lang w:val="en-GB"/>
                </w:rPr>
                <m:t>ϵ</m:t>
              </m:r>
              <m:d>
                <m:dPr>
                  <m:begChr m:val="{"/>
                  <m:endChr m:val="}"/>
                  <m:ctrlPr>
                    <w:rPr>
                      <w:rFonts w:ascii="Cambria Math" w:eastAsia="Times New Roman" w:hAnsi="Cambria Math"/>
                      <w:szCs w:val="18"/>
                      <w:lang w:val="en-GB"/>
                    </w:rPr>
                  </m:ctrlPr>
                </m:dPr>
                <m:e>
                  <m:r>
                    <m:rPr>
                      <m:sty m:val="p"/>
                    </m:rPr>
                    <w:rPr>
                      <w:rFonts w:ascii="Cambria Math" w:eastAsia="Times New Roman" w:hAnsi="Cambria Math"/>
                      <w:szCs w:val="18"/>
                      <w:lang w:val="en-GB"/>
                    </w:rPr>
                    <m:t>1,2</m:t>
                  </m:r>
                </m:e>
              </m:d>
            </m:oMath>
            <w:r>
              <w:rPr>
                <w:rFonts w:ascii="Times New Roman" w:eastAsia="Times New Roman" w:hAnsi="Times New Roman"/>
                <w:szCs w:val="18"/>
                <w:lang w:val="en-GB"/>
              </w:rPr>
              <w:t xml:space="preserve"> is the number of root sequence numbers configured by the higher-layer parameter </w:t>
            </w:r>
            <w:r>
              <w:rPr>
                <w:rFonts w:ascii="Times New Roman" w:eastAsia="Times New Roman" w:hAnsi="Times New Roman"/>
                <w:strike/>
                <w:color w:val="C00000"/>
                <w:szCs w:val="18"/>
                <w:lang w:val="en-GB"/>
              </w:rPr>
              <w:t>XXX</w:t>
            </w:r>
            <w:r>
              <w:rPr>
                <w:rFonts w:ascii="Times New Roman" w:eastAsia="Times New Roman" w:hAnsi="Times New Roman"/>
                <w:i/>
                <w:iCs/>
                <w:color w:val="C00000"/>
                <w:szCs w:val="18"/>
                <w:lang w:val="en-GB"/>
              </w:rPr>
              <w:t xml:space="preserve">  lpwus-OverlaidSeqRoots</w:t>
            </w:r>
          </w:p>
          <w:p w14:paraId="0EE17B4E" w14:textId="77777777" w:rsidR="006A1186" w:rsidRDefault="006A1186">
            <w:pPr>
              <w:spacing w:after="180"/>
              <w:rPr>
                <w:rFonts w:ascii="Times New Roman" w:eastAsia="Times New Roman" w:hAnsi="Times New Roman"/>
                <w:szCs w:val="18"/>
                <w:lang w:val="en-GB"/>
              </w:rPr>
            </w:pPr>
          </w:p>
          <w:p w14:paraId="0EE17B4F" w14:textId="77777777" w:rsidR="006A1186" w:rsidRDefault="00BE1811">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szCs w:val="18"/>
                <w:lang w:val="en-GB"/>
              </w:rPr>
              <w:t xml:space="preserve"> </w:t>
            </w:r>
            <m:oMath>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0EE17B50" w14:textId="77777777" w:rsidR="006A1186" w:rsidRDefault="00C069E1">
            <w:pPr>
              <w:keepLines/>
              <w:tabs>
                <w:tab w:val="center" w:pos="4536"/>
                <w:tab w:val="right" w:pos="9072"/>
              </w:tabs>
              <w:spacing w:after="180"/>
              <w:rPr>
                <w:rFonts w:ascii="Times New Roman" w:eastAsia="Times New Roman" w:hAnsi="Times New Roman"/>
                <w:szCs w:val="18"/>
                <w:lang w:val="sv-SE"/>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sv-SE"/>
                  </w:rPr>
                  <m:t>=</m:t>
                </m:r>
                <m:nary>
                  <m:naryPr>
                    <m:chr m:val="∑"/>
                    <m:limLoc m:val="undOvr"/>
                    <m:ctrlPr>
                      <w:rPr>
                        <w:rFonts w:ascii="Cambria Math" w:eastAsia="Times New Roman" w:hAnsi="Cambria Math"/>
                        <w:szCs w:val="18"/>
                        <w:lang w:val="en-GB"/>
                      </w:rPr>
                    </m:ctrlPr>
                  </m:naryPr>
                  <m:sub>
                    <m:r>
                      <w:rPr>
                        <w:rFonts w:ascii="Cambria Math" w:eastAsia="Times New Roman" w:hAnsi="Cambria Math"/>
                        <w:szCs w:val="18"/>
                        <w:lang w:val="en-GB"/>
                      </w:rPr>
                      <m:t>i</m:t>
                    </m:r>
                    <m:r>
                      <m:rPr>
                        <m:sty m:val="p"/>
                      </m:rPr>
                      <w:rPr>
                        <w:rFonts w:ascii="Cambria Math" w:eastAsia="Times New Roman" w:hAnsi="Cambria Math"/>
                        <w:szCs w:val="18"/>
                        <w:lang w:val="sv-SE"/>
                      </w:rPr>
                      <m:t>=</m:t>
                    </m:r>
                    <m:r>
                      <m:rPr>
                        <m:sty m:val="p"/>
                      </m:rPr>
                      <w:rPr>
                        <w:rFonts w:ascii="Cambria Math" w:eastAsia="Times New Roman" w:hAnsi="Cambria Math"/>
                        <w:szCs w:val="18"/>
                        <w:lang w:val="en-GB"/>
                      </w:rPr>
                      <m:t>0</m:t>
                    </m:r>
                  </m:sub>
                  <m:sup>
                    <m:r>
                      <w:rPr>
                        <w:rFonts w:ascii="Cambria Math" w:eastAsia="Times New Roman" w:hAnsi="Cambria Math"/>
                        <w:szCs w:val="18"/>
                        <w:lang w:val="en-GB"/>
                      </w:rPr>
                      <m:t>δ</m:t>
                    </m:r>
                    <m:r>
                      <m:rPr>
                        <m:sty m:val="p"/>
                      </m:rPr>
                      <w:rPr>
                        <w:rFonts w:ascii="Cambria Math" w:eastAsia="Times New Roman" w:hAnsi="Cambria Math"/>
                        <w:szCs w:val="18"/>
                        <w:lang w:val="sv-SE"/>
                      </w:rPr>
                      <m:t>-1</m:t>
                    </m:r>
                  </m:sup>
                  <m:e>
                    <m:sSub>
                      <m:sSubPr>
                        <m:ctrlPr>
                          <w:rPr>
                            <w:rFonts w:ascii="Cambria Math" w:eastAsia="Times New Roman" w:hAnsi="Cambria Math"/>
                            <w:szCs w:val="18"/>
                            <w:lang w:val="en-GB"/>
                          </w:rPr>
                        </m:ctrlPr>
                      </m:sSubPr>
                      <m:e>
                        <m:r>
                          <w:rPr>
                            <w:rFonts w:ascii="Cambria Math" w:eastAsia="Times New Roman" w:hAnsi="Cambria Math"/>
                            <w:szCs w:val="18"/>
                            <w:lang w:val="en-GB"/>
                          </w:rPr>
                          <m:t>f</m:t>
                        </m:r>
                      </m:e>
                      <m:sub>
                        <m:r>
                          <m:rPr>
                            <m:sty m:val="p"/>
                          </m:rPr>
                          <w:rPr>
                            <w:rFonts w:ascii="Cambria Math" w:eastAsia="Times New Roman" w:hAnsi="Cambria Math"/>
                            <w:szCs w:val="18"/>
                            <w:lang w:val="sv-SE"/>
                          </w:rPr>
                          <m:t>1(</m:t>
                        </m:r>
                        <m:r>
                          <w:rPr>
                            <w:rFonts w:ascii="Cambria Math" w:eastAsia="Times New Roman" w:hAnsi="Cambria Math"/>
                            <w:szCs w:val="18"/>
                            <w:lang w:val="en-GB"/>
                          </w:rPr>
                          <m:t>i</m:t>
                        </m:r>
                        <m:r>
                          <m:rPr>
                            <m:sty m:val="p"/>
                          </m:rPr>
                          <w:rPr>
                            <w:rFonts w:ascii="Cambria Math" w:eastAsia="Times New Roman" w:hAnsi="Cambria Math"/>
                            <w:szCs w:val="18"/>
                            <w:lang w:val="en-GB"/>
                          </w:rPr>
                          <m:t>+</m:t>
                        </m:r>
                        <m:r>
                          <w:rPr>
                            <w:rFonts w:ascii="Cambria Math" w:eastAsia="Times New Roman" w:hAnsi="Cambria Math"/>
                            <w:szCs w:val="18"/>
                            <w:lang w:val="en-GB"/>
                          </w:rPr>
                          <m:t>δm</m:t>
                        </m:r>
                        <m:r>
                          <m:rPr>
                            <m:sty m:val="p"/>
                          </m:rPr>
                          <w:rPr>
                            <w:rFonts w:ascii="Cambria Math" w:eastAsia="Times New Roman" w:hAnsi="Cambria Math"/>
                            <w:szCs w:val="18"/>
                            <w:lang w:val="en-GB"/>
                          </w:rPr>
                          <m:t>)</m:t>
                        </m:r>
                      </m:sub>
                    </m:sSub>
                    <m:sSup>
                      <m:sSupPr>
                        <m:ctrlPr>
                          <w:rPr>
                            <w:rFonts w:ascii="Cambria Math" w:eastAsia="Times New Roman" w:hAnsi="Cambria Math"/>
                            <w:szCs w:val="18"/>
                            <w:lang w:val="en-GB"/>
                          </w:rPr>
                        </m:ctrlPr>
                      </m:sSupPr>
                      <m:e>
                        <m:r>
                          <m:rPr>
                            <m:sty m:val="p"/>
                          </m:rPr>
                          <w:rPr>
                            <w:rFonts w:ascii="Cambria Math" w:eastAsia="Times New Roman" w:hAnsi="Cambria Math"/>
                            <w:szCs w:val="18"/>
                            <w:lang w:val="en-GB"/>
                          </w:rPr>
                          <m:t>2</m:t>
                        </m:r>
                      </m:e>
                      <m:sup>
                        <m:r>
                          <w:rPr>
                            <w:rFonts w:ascii="Cambria Math" w:eastAsia="Times New Roman" w:hAnsi="Cambria Math"/>
                            <w:szCs w:val="18"/>
                            <w:lang w:val="en-GB"/>
                          </w:rPr>
                          <m:t>δ</m:t>
                        </m:r>
                        <m:r>
                          <m:rPr>
                            <m:sty m:val="p"/>
                          </m:rPr>
                          <w:rPr>
                            <w:rFonts w:ascii="Cambria Math" w:eastAsia="Times New Roman" w:hAnsi="Cambria Math"/>
                            <w:szCs w:val="18"/>
                            <w:lang w:val="en-GB"/>
                          </w:rPr>
                          <m:t>-1-</m:t>
                        </m:r>
                        <m:r>
                          <w:rPr>
                            <w:rFonts w:ascii="Cambria Math" w:eastAsia="Times New Roman" w:hAnsi="Cambria Math"/>
                            <w:szCs w:val="18"/>
                            <w:lang w:val="en-GB"/>
                          </w:rPr>
                          <m:t>i</m:t>
                        </m:r>
                      </m:sup>
                    </m:sSup>
                  </m:e>
                </m:nary>
              </m:oMath>
            </m:oMathPara>
          </w:p>
          <w:p w14:paraId="0EE17B51" w14:textId="77777777" w:rsidR="006A1186" w:rsidRDefault="00BE1811">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δ</m:t>
                </m:r>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m:rPr>
                        <m:nor/>
                      </m:rPr>
                      <w:rPr>
                        <w:rFonts w:ascii="Times New Roman" w:eastAsia="Times New Roman" w:hAnsi="Times New Roman"/>
                        <w:szCs w:val="18"/>
                        <w:lang w:val="en-GB"/>
                      </w:rPr>
                      <m:t>log</m:t>
                    </m:r>
                  </m:e>
                  <m:sub>
                    <m:r>
                      <m:rPr>
                        <m:sty m:val="p"/>
                      </m:rPr>
                      <w:rPr>
                        <w:rFonts w:ascii="Cambria Math" w:eastAsia="Times New Roman" w:hAnsi="Cambria Math"/>
                        <w:szCs w:val="18"/>
                        <w:lang w:val="en-GB"/>
                      </w:rPr>
                      <m:t>2</m:t>
                    </m:r>
                  </m:sub>
                </m:sSub>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m:oMathPara>
          </w:p>
          <w:p w14:paraId="0EE17B52" w14:textId="77777777" w:rsidR="006A1186" w:rsidRDefault="00BE1811">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m</m:t>
                </m:r>
                <m:r>
                  <m:rPr>
                    <m:sty m:val="p"/>
                  </m:rPr>
                  <w:rPr>
                    <w:rFonts w:ascii="Cambria Math" w:eastAsia="Times New Roman" w:hAnsi="Cambria Math"/>
                    <w:szCs w:val="18"/>
                    <w:lang w:val="en-GB"/>
                  </w:rPr>
                  <m:t>=0,1,…,</m:t>
                </m:r>
                <m:d>
                  <m:dPr>
                    <m:ctrlPr>
                      <w:rPr>
                        <w:rFonts w:ascii="Cambria Math" w:eastAsia="Times New Roman" w:hAnsi="Cambria Math"/>
                        <w:szCs w:val="18"/>
                        <w:lang w:val="en-GB"/>
                      </w:rPr>
                    </m:ctrlPr>
                  </m:dPr>
                  <m:e>
                    <m:f>
                      <m:fPr>
                        <m:type m:val="lin"/>
                        <m:ctrlPr>
                          <w:rPr>
                            <w:rFonts w:ascii="Cambria Math" w:eastAsia="Times New Roman" w:hAnsi="Cambria Math"/>
                            <w:szCs w:val="18"/>
                            <w:lang w:val="en-GB"/>
                          </w:rPr>
                        </m:ctrlPr>
                      </m:fPr>
                      <m:num>
                        <m:sSub>
                          <m:sSubPr>
                            <m:ctrlPr>
                              <w:rPr>
                                <w:rFonts w:ascii="Cambria Math" w:eastAsia="Times New Roman" w:hAnsi="Cambria Math"/>
                                <w:szCs w:val="18"/>
                                <w:lang w:val="en-GB"/>
                              </w:rPr>
                            </m:ctrlPr>
                          </m:sSubPr>
                          <m:e>
                            <m:r>
                              <w:rPr>
                                <w:rFonts w:ascii="Cambria Math" w:eastAsia="Times New Roman" w:hAnsi="Cambria Math"/>
                                <w:szCs w:val="18"/>
                                <w:lang w:val="en-GB"/>
                              </w:rPr>
                              <m:t>E</m:t>
                            </m:r>
                          </m:e>
                          <m:sub>
                            <m:r>
                              <m:rPr>
                                <m:sty m:val="p"/>
                              </m:rPr>
                              <w:rPr>
                                <w:rFonts w:ascii="Cambria Math" w:eastAsia="Times New Roman" w:hAnsi="Cambria Math"/>
                                <w:szCs w:val="18"/>
                                <w:lang w:val="en-GB"/>
                              </w:rPr>
                              <m:t>1</m:t>
                            </m:r>
                          </m:sub>
                        </m:sSub>
                      </m:num>
                      <m:den>
                        <m:r>
                          <w:rPr>
                            <w:rFonts w:ascii="Cambria Math" w:eastAsia="Times New Roman" w:hAnsi="Cambria Math"/>
                            <w:szCs w:val="18"/>
                            <w:lang w:val="en-GB"/>
                          </w:rPr>
                          <m:t>δ</m:t>
                        </m:r>
                      </m:den>
                    </m:f>
                  </m:e>
                </m:d>
                <m:r>
                  <m:rPr>
                    <m:sty m:val="p"/>
                  </m:rPr>
                  <w:rPr>
                    <w:rFonts w:ascii="Cambria Math" w:eastAsia="Times New Roman" w:hAnsi="Cambria Math"/>
                    <w:szCs w:val="18"/>
                    <w:lang w:val="en-GB"/>
                  </w:rPr>
                  <m:t>-1</m:t>
                </m:r>
              </m:oMath>
            </m:oMathPara>
          </w:p>
          <w:p w14:paraId="0EE17B53" w14:textId="77777777" w:rsidR="006A1186" w:rsidRDefault="00BE1811">
            <w:pPr>
              <w:spacing w:after="180"/>
              <w:rPr>
                <w:rFonts w:ascii="Times New Roman" w:eastAsia="Times New Roman" w:hAnsi="Times New Roman"/>
                <w:strike/>
                <w:color w:val="C00000"/>
                <w:szCs w:val="18"/>
                <w:lang w:val="en-GB"/>
              </w:rPr>
            </w:pPr>
            <w:r>
              <w:rPr>
                <w:rFonts w:ascii="Times New Roman" w:eastAsia="Times New Roman" w:hAnsi="Times New Roman"/>
                <w:strike/>
                <w:color w:val="C00000"/>
                <w:szCs w:val="18"/>
                <w:lang w:val="en-GB"/>
              </w:rPr>
              <w:t>where</w:t>
            </w:r>
          </w:p>
          <w:p w14:paraId="0EE17B54" w14:textId="77777777" w:rsidR="006A1186" w:rsidRDefault="00BE1811">
            <w:pPr>
              <w:pStyle w:val="a1"/>
              <w:widowControl/>
              <w:numPr>
                <w:ilvl w:val="0"/>
                <w:numId w:val="25"/>
              </w:numPr>
              <w:tabs>
                <w:tab w:val="clear" w:pos="420"/>
              </w:tabs>
              <w:overflowPunct/>
              <w:autoSpaceDE/>
              <w:autoSpaceDN/>
              <w:adjustRightInd/>
              <w:spacing w:after="180"/>
              <w:contextualSpacing w:val="0"/>
              <w:jc w:val="left"/>
              <w:textAlignment w:val="auto"/>
              <w:rPr>
                <w:rFonts w:eastAsia="Times New Roman"/>
                <w:strike/>
                <w:color w:val="C00000"/>
                <w:szCs w:val="18"/>
              </w:rPr>
            </w:pPr>
            <m:oMath>
              <m:r>
                <w:rPr>
                  <w:rFonts w:ascii="Cambria Math" w:eastAsia="Times New Roman" w:hAnsi="Cambria Math"/>
                  <w:strike/>
                  <w:color w:val="C00000"/>
                  <w:szCs w:val="18"/>
                </w:rPr>
                <m:t>L</m:t>
              </m:r>
            </m:oMath>
            <w:r>
              <w:rPr>
                <w:rFonts w:eastAsia="Times New Roman"/>
                <w:strike/>
                <w:color w:val="C00000"/>
                <w:szCs w:val="18"/>
              </w:rPr>
              <w:t xml:space="preserve"> is given by the higher-layer parameter XXX</w:t>
            </w:r>
          </w:p>
          <w:p w14:paraId="0EE17B55" w14:textId="77777777" w:rsidR="006A1186" w:rsidRDefault="006A1186">
            <w:pPr>
              <w:rPr>
                <w:rFonts w:ascii="Times New Roman" w:hAnsi="Times New Roman"/>
                <w:lang w:val="en-GB" w:eastAsia="ja-JP"/>
              </w:rPr>
            </w:pPr>
          </w:p>
          <w:p w14:paraId="0EE17B56" w14:textId="77777777" w:rsidR="006A1186" w:rsidRDefault="00BE1811">
            <w:pPr>
              <w:pStyle w:val="B10"/>
              <w:jc w:val="center"/>
              <w:rPr>
                <w:lang w:val="en-US" w:eastAsia="zh-CN"/>
              </w:rPr>
            </w:pPr>
            <w:r>
              <w:rPr>
                <w:highlight w:val="yellow"/>
                <w:lang w:eastAsia="zh-CN"/>
              </w:rPr>
              <w:t>&lt;Unchanged part is omitted&gt;</w:t>
            </w:r>
          </w:p>
          <w:p w14:paraId="0EE17B57" w14:textId="77777777" w:rsidR="006A1186" w:rsidRDefault="00BE1811">
            <w:pPr>
              <w:keepNext/>
              <w:keepLines/>
              <w:spacing w:before="120" w:after="180"/>
              <w:outlineLvl w:val="4"/>
              <w:rPr>
                <w:rFonts w:ascii="Times New Roman" w:eastAsia="Times New Roman" w:hAnsi="Times New Roman"/>
                <w:szCs w:val="20"/>
                <w:lang w:val="en-GB"/>
              </w:rPr>
            </w:pPr>
            <w:bookmarkStart w:id="16" w:name="_Toc201674340"/>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bookmarkEnd w:id="16"/>
          </w:p>
          <w:p w14:paraId="0EE17B58" w14:textId="77777777" w:rsidR="006A1186" w:rsidRDefault="00BE1811">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lpss-MvalueAndSeqConfig</w:t>
            </w:r>
            <w:r>
              <w:rPr>
                <w:rFonts w:ascii="Times New Roman" w:eastAsia="Times New Roman" w:hAnsi="Times New Roman"/>
                <w:color w:val="C00000"/>
                <w:szCs w:val="18"/>
                <w:lang w:val="en-GB"/>
              </w:rPr>
              <w:t>.</w:t>
            </w:r>
          </w:p>
          <w:p w14:paraId="0EE17B59" w14:textId="77777777" w:rsidR="006A1186" w:rsidRDefault="006A1186">
            <w:pPr>
              <w:spacing w:beforeLines="50" w:before="120" w:after="240"/>
              <w:jc w:val="center"/>
              <w:rPr>
                <w:rFonts w:ascii="Times New Roman" w:hAnsi="Times New Roman"/>
                <w:szCs w:val="20"/>
                <w:lang w:eastAsia="zh-CN"/>
              </w:rPr>
            </w:pPr>
          </w:p>
          <w:p w14:paraId="0EE17B5A" w14:textId="77777777" w:rsidR="006A1186" w:rsidRDefault="00BE1811">
            <w:pPr>
              <w:pStyle w:val="B10"/>
              <w:jc w:val="center"/>
              <w:rPr>
                <w:lang w:val="en-US" w:eastAsia="zh-CN"/>
              </w:rPr>
            </w:pPr>
            <w:r>
              <w:rPr>
                <w:highlight w:val="yellow"/>
                <w:lang w:eastAsia="zh-CN"/>
              </w:rPr>
              <w:t>&lt;Unchanged part is omitted&gt;</w:t>
            </w:r>
          </w:p>
          <w:p w14:paraId="0EE17B5B" w14:textId="77777777" w:rsidR="006A1186" w:rsidRDefault="00BE1811">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0EE17B5C" w14:textId="77777777" w:rsidR="006A1186" w:rsidRDefault="00BE1811">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lpss-OverlaidSeqRoots</w:t>
            </w:r>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0EE17B5D" w14:textId="77777777" w:rsidR="006A1186" w:rsidRDefault="00BE1811">
            <w:pPr>
              <w:pStyle w:val="B10"/>
              <w:jc w:val="center"/>
              <w:rPr>
                <w:lang w:val="en-US" w:eastAsia="zh-CN"/>
              </w:rPr>
            </w:pPr>
            <w:r>
              <w:rPr>
                <w:highlight w:val="yellow"/>
                <w:lang w:eastAsia="zh-CN"/>
              </w:rPr>
              <w:t>&lt;Unchanged part is omitted&gt;</w:t>
            </w:r>
          </w:p>
          <w:p w14:paraId="0EE17B5E" w14:textId="77777777" w:rsidR="006A1186" w:rsidRDefault="00BE1811">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0EE17B60" w14:textId="77777777" w:rsidR="006A1186" w:rsidRDefault="006A1186">
      <w:pPr>
        <w:rPr>
          <w:rFonts w:ascii="Times New Roman" w:eastAsiaTheme="minorEastAsia" w:hAnsi="Times New Roman"/>
          <w:lang w:eastAsia="zh-CN"/>
        </w:rPr>
      </w:pPr>
    </w:p>
    <w:p w14:paraId="0EE17B61" w14:textId="77777777" w:rsidR="006A1186" w:rsidRDefault="006A1186">
      <w:pPr>
        <w:rPr>
          <w:rFonts w:ascii="Times New Roman" w:eastAsiaTheme="minorEastAsia" w:hAnsi="Times New Roman"/>
          <w:lang w:eastAsia="zh-CN"/>
        </w:rPr>
      </w:pPr>
    </w:p>
    <w:p w14:paraId="0EE17B62"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bookmarkStart w:id="17" w:name="_Hlk206532137"/>
      <w:r>
        <w:rPr>
          <w:rFonts w:ascii="Times New Roman" w:eastAsiaTheme="minorEastAsia" w:hAnsi="Times New Roman"/>
          <w:szCs w:val="20"/>
          <w:lang w:eastAsia="zh-CN"/>
        </w:rPr>
        <w:t xml:space="preserve">TP3: </w:t>
      </w:r>
      <w:r>
        <w:rPr>
          <w:rFonts w:ascii="Times New Roman" w:eastAsiaTheme="minorEastAsia" w:hAnsi="Times New Roman"/>
          <w:sz w:val="22"/>
          <w:szCs w:val="22"/>
          <w:lang w:eastAsia="zh-CN"/>
        </w:rPr>
        <w:t xml:space="preserve">Update higher-layer parameter names in TS 38.211 based on RAN2 running CR for TS 38.331: </w:t>
      </w:r>
      <w:r>
        <w:rPr>
          <w:rFonts w:ascii="Times New Roman" w:eastAsiaTheme="minorEastAsia" w:hAnsi="Times New Roman"/>
          <w:color w:val="FF0000"/>
          <w:sz w:val="22"/>
          <w:szCs w:val="22"/>
          <w:lang w:eastAsia="zh-CN"/>
        </w:rPr>
        <w:t>[OPPO]</w:t>
      </w:r>
    </w:p>
    <w:tbl>
      <w:tblPr>
        <w:tblStyle w:val="afffc"/>
        <w:tblW w:w="0" w:type="auto"/>
        <w:tblLook w:val="04A0" w:firstRow="1" w:lastRow="0" w:firstColumn="1" w:lastColumn="0" w:noHBand="0" w:noVBand="1"/>
      </w:tblPr>
      <w:tblGrid>
        <w:gridCol w:w="9060"/>
      </w:tblGrid>
      <w:tr w:rsidR="006A1186" w14:paraId="0EE17B76" w14:textId="77777777">
        <w:tc>
          <w:tcPr>
            <w:tcW w:w="9060" w:type="dxa"/>
          </w:tcPr>
          <w:p w14:paraId="0EE17B63" w14:textId="77777777" w:rsidR="006A1186" w:rsidRDefault="00BE1811">
            <w:pPr>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---------------------------------Start of Text proposal on 3GPP TS 38.211 V19.1.0-----------------------</w:t>
            </w:r>
          </w:p>
          <w:p w14:paraId="0EE17B64" w14:textId="77777777" w:rsidR="006A1186" w:rsidRDefault="00BE1811">
            <w:pPr>
              <w:pStyle w:val="B10"/>
              <w:jc w:val="center"/>
              <w:rPr>
                <w:lang w:val="en-US" w:eastAsia="zh-CN"/>
              </w:rPr>
            </w:pPr>
            <w:r>
              <w:rPr>
                <w:highlight w:val="yellow"/>
                <w:lang w:eastAsia="zh-CN"/>
              </w:rPr>
              <w:t>&lt;Unchanged part is omitted&gt;</w:t>
            </w:r>
          </w:p>
          <w:p w14:paraId="0EE17B65" w14:textId="77777777" w:rsidR="006A1186" w:rsidRDefault="00BE1811">
            <w:pPr>
              <w:jc w:val="both"/>
              <w:rPr>
                <w:rFonts w:eastAsiaTheme="minorEastAsia"/>
                <w:lang w:val="en-GB" w:eastAsia="zh-CN"/>
              </w:rPr>
            </w:pPr>
            <w:bookmarkStart w:id="18" w:name="_Toc201674336"/>
            <w:r>
              <w:rPr>
                <w:rFonts w:eastAsiaTheme="minorEastAsia"/>
                <w:lang w:val="en-GB" w:eastAsia="zh-CN"/>
              </w:rPr>
              <w:t>7.4.4.1.2</w:t>
            </w:r>
            <w:r>
              <w:rPr>
                <w:rFonts w:eastAsiaTheme="minorEastAsia"/>
                <w:lang w:val="en-GB" w:eastAsia="zh-CN"/>
              </w:rPr>
              <w:tab/>
              <w:t xml:space="preserve">Generation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w:rPr>
                  <w:rFonts w:ascii="Cambria Math" w:eastAsiaTheme="minorEastAsia" w:hAnsi="Cambria Math"/>
                  <w:lang w:val="en-GB" w:eastAsia="zh-CN"/>
                </w:rPr>
                <m:t>(n)</m:t>
              </m:r>
            </m:oMath>
            <w:bookmarkEnd w:id="18"/>
          </w:p>
          <w:p w14:paraId="0EE17B66" w14:textId="77777777" w:rsidR="006A1186" w:rsidRDefault="00BE1811">
            <w:pPr>
              <w:jc w:val="both"/>
              <w:rPr>
                <w:rFonts w:eastAsiaTheme="minorEastAsia"/>
                <w:lang w:val="en-GB" w:eastAsia="zh-CN"/>
              </w:rPr>
            </w:pPr>
            <w:r>
              <w:rPr>
                <w:rFonts w:eastAsiaTheme="minorEastAsia"/>
                <w:lang w:val="en-GB" w:eastAsia="zh-CN"/>
              </w:rPr>
              <w:t xml:space="preserve">The block of complex-valued symbols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m:rPr>
                  <m:sty m:val="p"/>
                </m:rPr>
                <w:rPr>
                  <w:rFonts w:ascii="Cambria Math" w:eastAsiaTheme="minorEastAsia" w:hAnsi="Cambria Math"/>
                  <w:lang w:val="en-GB" w:eastAsia="zh-CN"/>
                </w:rPr>
                <m:t>(0),…,</m:t>
              </m:r>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bit</m:t>
                  </m:r>
                </m:sub>
              </m:sSub>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ZC</m:t>
                  </m:r>
                </m:sub>
              </m:sSub>
              <m:r>
                <m:rPr>
                  <m:sty m:val="p"/>
                </m:rPr>
                <w:rPr>
                  <w:rFonts w:ascii="Cambria Math" w:eastAsiaTheme="minorEastAsia" w:hAnsi="Cambria Math"/>
                  <w:lang w:val="en-GB" w:eastAsia="zh-CN"/>
                </w:rPr>
                <m:t>-1)</m:t>
              </m:r>
            </m:oMath>
            <w:r>
              <w:rPr>
                <w:rFonts w:eastAsiaTheme="minorEastAsia"/>
                <w:lang w:val="en-GB" w:eastAsia="zh-CN"/>
              </w:rPr>
              <w:t xml:space="preserve"> is defined by</w:t>
            </w:r>
          </w:p>
          <w:p w14:paraId="0EE17B67" w14:textId="77777777" w:rsidR="006A1186" w:rsidRDefault="00C069E1">
            <w:pPr>
              <w:jc w:val="both"/>
              <w:rPr>
                <w:rFonts w:eastAsiaTheme="minorEastAsia"/>
                <w:lang w:val="en-GB" w:eastAsia="zh-CN"/>
              </w:rPr>
            </w:pPr>
            <m:oMathPara>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l</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k</m:t>
                    </m:r>
                  </m:e>
                </m:d>
                <m:r>
                  <m:rPr>
                    <m:sty m:val="p"/>
                  </m:rPr>
                  <w:rPr>
                    <w:rFonts w:ascii="Cambria Math" w:eastAsiaTheme="minorEastAsia" w:hAnsi="Cambria Math"/>
                    <w:lang w:val="en-GB" w:eastAsia="zh-CN"/>
                  </w:rPr>
                  <m:t>=</m:t>
                </m:r>
                <m:f>
                  <m:fPr>
                    <m:ctrlPr>
                      <w:rPr>
                        <w:rFonts w:ascii="Cambria Math" w:eastAsiaTheme="minorEastAsia" w:hAnsi="Cambria Math"/>
                        <w:lang w:val="en-GB" w:eastAsia="zh-CN"/>
                      </w:rPr>
                    </m:ctrlPr>
                  </m:fPr>
                  <m:num>
                    <m:r>
                      <m:rPr>
                        <m:sty m:val="p"/>
                      </m:rPr>
                      <w:rPr>
                        <w:rFonts w:ascii="Cambria Math" w:eastAsiaTheme="minorEastAsia" w:hAnsi="Cambria Math"/>
                        <w:lang w:val="en-GB" w:eastAsia="zh-CN"/>
                      </w:rPr>
                      <m:t>1</m:t>
                    </m:r>
                  </m:num>
                  <m:den>
                    <m:rad>
                      <m:radPr>
                        <m:degHide m:val="1"/>
                        <m:ctrlPr>
                          <w:rPr>
                            <w:rFonts w:ascii="Cambria Math" w:eastAsiaTheme="minorEastAsia" w:hAnsi="Cambria Math"/>
                            <w:lang w:val="en-GB" w:eastAsia="zh-CN"/>
                          </w:rPr>
                        </m:ctrlPr>
                      </m:radPr>
                      <m:deg/>
                      <m:e>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e>
                    </m:rad>
                  </m:den>
                </m:f>
                <m:nary>
                  <m:naryPr>
                    <m:chr m:val="∑"/>
                    <m:limLoc m:val="undOvr"/>
                    <m:ctrlPr>
                      <w:rPr>
                        <w:rFonts w:ascii="Cambria Math" w:eastAsiaTheme="minorEastAsia" w:hAnsi="Cambria Math"/>
                        <w:lang w:val="en-GB" w:eastAsia="zh-CN"/>
                      </w:rPr>
                    </m:ctrlPr>
                  </m:naryPr>
                  <m:sub>
                    <m:r>
                      <w:rPr>
                        <w:rFonts w:ascii="Cambria Math" w:eastAsiaTheme="minorEastAsia" w:hAnsi="Cambria Math"/>
                        <w:lang w:val="en-GB" w:eastAsia="zh-CN"/>
                      </w:rPr>
                      <m:t>i</m:t>
                    </m:r>
                    <m:r>
                      <m:rPr>
                        <m:sty m:val="p"/>
                      </m:rPr>
                      <w:rPr>
                        <w:rFonts w:ascii="Cambria Math" w:eastAsiaTheme="minorEastAsia" w:hAnsi="Cambria Math"/>
                        <w:lang w:val="en-GB" w:eastAsia="zh-CN"/>
                      </w:rPr>
                      <m:t>=0</m:t>
                    </m:r>
                  </m:sub>
                  <m:sup>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m:t>
                    </m:r>
                  </m:sup>
                  <m:e>
                    <m:sSub>
                      <m:sSubPr>
                        <m:ctrlPr>
                          <w:rPr>
                            <w:rFonts w:ascii="Cambria Math" w:eastAsiaTheme="minorEastAsia" w:hAnsi="Cambria Math"/>
                            <w:lang w:val="en-GB" w:eastAsia="zh-CN"/>
                          </w:rPr>
                        </m:ctrlPr>
                      </m:sSub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r</m:t>
                            </m:r>
                          </m:e>
                        </m:acc>
                      </m:e>
                      <m:sub>
                        <m:r>
                          <m:rPr>
                            <m:nor/>
                          </m:rPr>
                          <w:rPr>
                            <w:rFonts w:eastAsiaTheme="minorEastAsia"/>
                            <w:lang w:val="en-GB" w:eastAsia="zh-CN"/>
                          </w:rPr>
                          <m:t>WUS</m:t>
                        </m:r>
                      </m:sub>
                    </m:sSub>
                    <m:d>
                      <m:dPr>
                        <m:ctrlPr>
                          <w:rPr>
                            <w:rFonts w:ascii="Cambria Math" w:eastAsiaTheme="minorEastAsia" w:hAnsi="Cambria Math"/>
                            <w:lang w:eastAsia="zh-CN"/>
                          </w:rPr>
                        </m:ctrlPr>
                      </m:dPr>
                      <m:e>
                        <m:r>
                          <w:rPr>
                            <w:rFonts w:ascii="Cambria Math" w:eastAsiaTheme="minorEastAsia" w:hAnsi="Cambria Math"/>
                            <w:lang w:val="en-GB" w:eastAsia="zh-CN"/>
                          </w:rPr>
                          <m:t>l</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i</m:t>
                        </m:r>
                      </m:e>
                    </m:d>
                    <m:sSup>
                      <m:sSupPr>
                        <m:ctrlPr>
                          <w:rPr>
                            <w:rFonts w:ascii="Cambria Math" w:eastAsiaTheme="minorEastAsia" w:hAnsi="Cambria Math"/>
                            <w:lang w:eastAsia="zh-CN"/>
                          </w:rPr>
                        </m:ctrlPr>
                      </m:sSupPr>
                      <m:e>
                        <m:r>
                          <w:rPr>
                            <w:rFonts w:ascii="Cambria Math" w:eastAsiaTheme="minorEastAsia" w:hAnsi="Cambria Math"/>
                            <w:lang w:eastAsia="zh-CN"/>
                          </w:rPr>
                          <m:t>e</m:t>
                        </m:r>
                      </m:e>
                      <m:sup>
                        <m:r>
                          <m:rPr>
                            <m:sty m:val="p"/>
                          </m:rPr>
                          <w:rPr>
                            <w:rFonts w:ascii="Cambria Math" w:eastAsiaTheme="minorEastAsia" w:hAnsi="Cambria Math"/>
                            <w:lang w:eastAsia="zh-CN"/>
                          </w:rPr>
                          <m:t>-</m:t>
                        </m:r>
                        <m:r>
                          <w:rPr>
                            <w:rFonts w:ascii="Cambria Math" w:eastAsiaTheme="minorEastAsia" w:hAnsi="Cambria Math"/>
                            <w:lang w:eastAsia="zh-CN"/>
                          </w:rPr>
                          <m:t>j</m:t>
                        </m:r>
                        <m:f>
                          <m:fPr>
                            <m:ctrlPr>
                              <w:rPr>
                                <w:rFonts w:ascii="Cambria Math" w:eastAsiaTheme="minorEastAsia" w:hAnsi="Cambria Math"/>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πi(k-</m:t>
                            </m:r>
                            <m:f>
                              <m:fPr>
                                <m:type m:val="lin"/>
                                <m:ctrlPr>
                                  <w:rPr>
                                    <w:rFonts w:ascii="Cambria Math" w:eastAsiaTheme="minorEastAsia" w:hAnsi="Cambria Math"/>
                                    <w:i/>
                                    <w:lang w:eastAsia="zh-CN"/>
                                  </w:rPr>
                                </m:ctrlPr>
                              </m:fPr>
                              <m:num>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num>
                              <m:den>
                                <m:r>
                                  <w:rPr>
                                    <w:rFonts w:ascii="Cambria Math" w:eastAsiaTheme="minorEastAsia" w:hAnsi="Cambria Math"/>
                                    <w:lang w:eastAsia="zh-CN"/>
                                  </w:rPr>
                                  <m:t>2</m:t>
                                </m:r>
                              </m:den>
                            </m:f>
                            <m:r>
                              <w:rPr>
                                <w:rFonts w:ascii="Cambria Math" w:eastAsiaTheme="minorEastAsia" w:hAnsi="Cambria Math"/>
                                <w:lang w:eastAsia="zh-CN"/>
                              </w:rPr>
                              <m:t>)</m:t>
                            </m:r>
                          </m:num>
                          <m:den>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den>
                        </m:f>
                      </m:sup>
                    </m:sSup>
                  </m:e>
                </m:nary>
              </m:oMath>
            </m:oMathPara>
          </w:p>
          <w:p w14:paraId="0EE17B68" w14:textId="77777777" w:rsidR="006A1186" w:rsidRDefault="00BE1811">
            <w:pPr>
              <w:jc w:val="both"/>
              <w:rPr>
                <w:rFonts w:eastAsiaTheme="minorEastAsia"/>
                <w:lang w:val="en-GB" w:eastAsia="zh-CN"/>
              </w:rPr>
            </w:pPr>
            <m:oMathPara>
              <m:oMath>
                <m:r>
                  <w:rPr>
                    <w:rFonts w:ascii="Cambria Math" w:eastAsiaTheme="minorEastAsia" w:hAnsi="Cambria Math"/>
                    <w:lang w:val="en-GB" w:eastAsia="zh-CN"/>
                  </w:rPr>
                  <m:t>k</m:t>
                </m:r>
                <m:r>
                  <m:rPr>
                    <m:sty m:val="p"/>
                  </m:rPr>
                  <w:rPr>
                    <w:rFonts w:ascii="Cambria Math" w:eastAsiaTheme="minorEastAsia" w:hAnsi="Cambria Math"/>
                    <w:lang w:val="en-GB" w:eastAsia="zh-CN"/>
                  </w:rPr>
                  <m:t>=0,1,…,</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m:t>
                </m:r>
              </m:oMath>
            </m:oMathPara>
          </w:p>
          <w:p w14:paraId="0EE17B69" w14:textId="77777777" w:rsidR="006A1186" w:rsidRDefault="00BE1811">
            <w:pPr>
              <w:jc w:val="both"/>
              <w:rPr>
                <w:rFonts w:eastAsiaTheme="minorEastAsia"/>
                <w:lang w:eastAsia="zh-CN"/>
              </w:rPr>
            </w:pPr>
            <m:oMathPara>
              <m:oMath>
                <m:r>
                  <w:rPr>
                    <w:rFonts w:ascii="Cambria Math" w:eastAsiaTheme="minorEastAsia" w:hAnsi="Cambria Math"/>
                    <w:lang w:val="en-GB" w:eastAsia="zh-CN"/>
                  </w:rPr>
                  <m:t>l</m:t>
                </m:r>
                <m:r>
                  <m:rPr>
                    <m:sty m:val="p"/>
                  </m:rPr>
                  <w:rPr>
                    <w:rFonts w:ascii="Cambria Math" w:eastAsiaTheme="minorEastAsia" w:hAnsi="Cambria Math"/>
                    <w:lang w:eastAsia="zh-CN"/>
                  </w:rPr>
                  <m:t>=0,1,…,</m:t>
                </m:r>
                <m:f>
                  <m:fPr>
                    <m:type m:val="lin"/>
                    <m:ctrlPr>
                      <w:rPr>
                        <w:rFonts w:ascii="Cambria Math" w:eastAsiaTheme="minorEastAsia" w:hAnsi="Cambria Math"/>
                        <w:lang w:val="en-GB" w:eastAsia="zh-CN"/>
                      </w:rPr>
                    </m:ctrlPr>
                  </m:fPr>
                  <m:num>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bit</m:t>
                        </m:r>
                      </m:sub>
                    </m:sSub>
                  </m:num>
                  <m:den>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WUS</m:t>
                        </m:r>
                      </m:sub>
                    </m:sSub>
                  </m:den>
                </m:f>
                <m:r>
                  <m:rPr>
                    <m:sty m:val="p"/>
                  </m:rPr>
                  <w:rPr>
                    <w:rFonts w:ascii="Cambria Math" w:eastAsiaTheme="minorEastAsia" w:hAnsi="Cambria Math"/>
                    <w:lang w:eastAsia="zh-CN"/>
                  </w:rPr>
                  <m:t>-1</m:t>
                </m:r>
              </m:oMath>
            </m:oMathPara>
          </w:p>
          <w:p w14:paraId="0EE17B6A" w14:textId="77777777" w:rsidR="006A1186" w:rsidRDefault="00C069E1">
            <w:pPr>
              <w:jc w:val="both"/>
              <w:rPr>
                <w:rFonts w:eastAsiaTheme="minorEastAsia"/>
                <w:lang w:val="en-GB" w:eastAsia="zh-CN"/>
              </w:rPr>
            </w:pPr>
            <m:oMathPara>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=11</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RB</m:t>
                    </m:r>
                  </m:sup>
                </m:sSubSup>
              </m:oMath>
            </m:oMathPara>
          </w:p>
          <w:p w14:paraId="0EE17B6B" w14:textId="77777777" w:rsidR="006A1186" w:rsidRDefault="00BE1811">
            <w:pPr>
              <w:jc w:val="both"/>
              <w:rPr>
                <w:rFonts w:eastAsiaTheme="minorEastAsia"/>
                <w:lang w:val="en-GB" w:eastAsia="zh-CN"/>
              </w:rPr>
            </w:pPr>
            <w:r>
              <w:rPr>
                <w:rFonts w:eastAsiaTheme="minorEastAsia"/>
                <w:lang w:val="en-GB" w:eastAsia="zh-CN"/>
              </w:rPr>
              <w:t>where</w:t>
            </w:r>
          </w:p>
          <w:p w14:paraId="0EE17B6C" w14:textId="77777777" w:rsidR="006A1186" w:rsidRDefault="00C069E1">
            <w:pPr>
              <w:jc w:val="both"/>
              <w:rPr>
                <w:rFonts w:eastAsiaTheme="minorEastAsia"/>
                <w:lang w:eastAsia="zh-CN"/>
              </w:rPr>
            </w:pPr>
            <m:oMathPara>
              <m:oMath>
                <m:sSub>
                  <m:sSubPr>
                    <m:ctrlPr>
                      <w:rPr>
                        <w:rFonts w:ascii="Cambria Math" w:eastAsiaTheme="minorEastAsia" w:hAnsi="Cambria Math"/>
                        <w:lang w:val="en-GB" w:eastAsia="zh-CN"/>
                      </w:rPr>
                    </m:ctrlPr>
                  </m:sSub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r</m:t>
                        </m:r>
                      </m:e>
                    </m:acc>
                  </m:e>
                  <m:sub>
                    <m:r>
                      <m:rPr>
                        <m:nor/>
                      </m:rPr>
                      <w:rPr>
                        <w:rFonts w:eastAsiaTheme="minorEastAsia"/>
                        <w:lang w:val="en-GB" w:eastAsia="zh-CN"/>
                      </w:rPr>
                      <m:t>WUS</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m</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ZC</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e>
                </m:d>
                <m:r>
                  <m:rPr>
                    <m:sty m:val="p"/>
                  </m:rPr>
                  <w:rPr>
                    <w:rFonts w:ascii="Cambria Math" w:eastAsiaTheme="minorEastAsia" w:hAnsi="Cambria Math"/>
                    <w:lang w:val="en-GB" w:eastAsia="zh-CN"/>
                  </w:rPr>
                  <m:t>=</m:t>
                </m:r>
                <m:r>
                  <w:rPr>
                    <w:rFonts w:ascii="Cambria Math" w:eastAsiaTheme="minorEastAsia" w:hAnsi="Cambria Math"/>
                    <w:lang w:val="en-GB" w:eastAsia="zh-CN"/>
                  </w:rPr>
                  <m:t>b</m:t>
                </m:r>
                <m:r>
                  <m:rPr>
                    <m:sty m:val="p"/>
                  </m:rPr>
                  <w:rPr>
                    <w:rFonts w:ascii="Cambria Math" w:eastAsiaTheme="minorEastAsia" w:hAnsi="Cambria Math"/>
                    <w:lang w:eastAsia="zh-CN"/>
                  </w:rPr>
                  <m:t>(</m:t>
                </m:r>
                <m:r>
                  <w:rPr>
                    <w:rFonts w:ascii="Cambria Math" w:eastAsiaTheme="minorEastAsia" w:hAnsi="Cambria Math"/>
                    <w:lang w:val="en-GB" w:eastAsia="zh-CN"/>
                  </w:rPr>
                  <m:t>m</m:t>
                </m:r>
                <m:r>
                  <m:rPr>
                    <m:sty m:val="p"/>
                  </m:rPr>
                  <w:rPr>
                    <w:rFonts w:ascii="Cambria Math" w:eastAsiaTheme="minorEastAsia" w:hAnsi="Cambria Math"/>
                    <w:lang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ZC</m:t>
                    </m:r>
                    <m:r>
                      <m:rPr>
                        <m:sty m:val="p"/>
                      </m:rPr>
                      <w:rPr>
                        <w:rFonts w:ascii="Cambria Math" w:eastAsiaTheme="minorEastAsia" w:hAnsi="Cambria Math"/>
                        <w:lang w:val="en-GB" w:eastAsia="zh-CN"/>
                      </w:rPr>
                      <m:t>,</m:t>
                    </m:r>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m</m:t>
                        </m:r>
                      </m:e>
                    </m:acc>
                  </m:sub>
                </m:sSub>
                <m:r>
                  <m:rPr>
                    <m:sty m:val="p"/>
                  </m:rPr>
                  <w:rPr>
                    <w:rFonts w:ascii="Cambria Math" w:eastAsiaTheme="minorEastAsia" w:hAnsi="Cambria Math"/>
                    <w:lang w:eastAsia="zh-CN"/>
                  </w:rPr>
                  <m:t>(</m:t>
                </m:r>
                <m:r>
                  <w:rPr>
                    <w:rFonts w:ascii="Cambria Math" w:eastAsiaTheme="minorEastAsia" w:hAnsi="Cambria Math"/>
                    <w:lang w:val="en-GB" w:eastAsia="zh-CN"/>
                  </w:rPr>
                  <m:t>n</m:t>
                </m:r>
                <m:r>
                  <m:rPr>
                    <m:sty m:val="p"/>
                  </m:rPr>
                  <w:rPr>
                    <w:rFonts w:ascii="Cambria Math" w:eastAsiaTheme="minorEastAsia" w:hAnsi="Cambria Math"/>
                    <w:lang w:eastAsia="zh-CN"/>
                  </w:rPr>
                  <m:t>)</m:t>
                </m:r>
              </m:oMath>
            </m:oMathPara>
          </w:p>
          <w:p w14:paraId="0EE17B6D" w14:textId="77777777" w:rsidR="006A1186" w:rsidRDefault="00C069E1">
            <w:pPr>
              <w:jc w:val="both"/>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m</m:t>
                    </m:r>
                  </m:e>
                </m:acc>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w:rPr>
                            <w:rFonts w:ascii="Cambria Math" w:eastAsiaTheme="minorEastAsia" w:hAnsi="Cambria Math"/>
                            <w:lang w:eastAsia="zh-CN"/>
                          </w:rPr>
                          <m:t>m</m:t>
                        </m:r>
                      </m:num>
                      <m:den>
                        <m:r>
                          <m:rPr>
                            <m:sty m:val="p"/>
                          </m:rPr>
                          <w:rPr>
                            <w:rFonts w:ascii="Cambria Math" w:eastAsiaTheme="minorEastAsia" w:hAnsi="Cambria Math"/>
                            <w:lang w:eastAsia="zh-CN"/>
                          </w:rPr>
                          <m:t>2</m:t>
                        </m:r>
                      </m:den>
                    </m:f>
                  </m:e>
                </m:d>
              </m:oMath>
            </m:oMathPara>
          </w:p>
          <w:p w14:paraId="0EE17B6E" w14:textId="77777777" w:rsidR="006A1186" w:rsidRDefault="00BE1811">
            <w:pPr>
              <w:jc w:val="both"/>
              <w:rPr>
                <w:rFonts w:eastAsiaTheme="minorEastAsia"/>
                <w:lang w:val="en-GB" w:eastAsia="zh-CN"/>
              </w:rPr>
            </w:pPr>
            <m:oMathPara>
              <m:oMath>
                <m:r>
                  <w:rPr>
                    <w:rFonts w:ascii="Cambria Math" w:eastAsiaTheme="minorEastAsia" w:hAnsi="Cambria Math"/>
                    <w:lang w:val="en-GB" w:eastAsia="zh-CN"/>
                  </w:rPr>
                  <m:t>m</m:t>
                </m:r>
                <m:r>
                  <m:rPr>
                    <m:sty m:val="p"/>
                  </m:rPr>
                  <w:rPr>
                    <w:rFonts w:ascii="Cambria Math" w:eastAsiaTheme="minorEastAsia" w:hAnsi="Cambria Math"/>
                    <w:lang w:val="en-GB"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bit</m:t>
                    </m:r>
                  </m:sub>
                </m:sSub>
                <m:r>
                  <m:rPr>
                    <m:sty m:val="p"/>
                  </m:rPr>
                  <w:rPr>
                    <w:rFonts w:ascii="Cambria Math" w:eastAsiaTheme="minorEastAsia" w:hAnsi="Cambria Math"/>
                    <w:lang w:val="en-GB" w:eastAsia="zh-CN"/>
                  </w:rPr>
                  <m:t>-1</m:t>
                </m:r>
              </m:oMath>
            </m:oMathPara>
          </w:p>
          <w:p w14:paraId="0EE17B6F" w14:textId="77777777" w:rsidR="006A1186" w:rsidRDefault="00BE1811">
            <w:pPr>
              <w:jc w:val="both"/>
              <w:rPr>
                <w:rFonts w:eastAsiaTheme="minorEastAsia"/>
                <w:lang w:eastAsia="zh-CN"/>
              </w:rPr>
            </w:pPr>
            <m:oMathPara>
              <m:oMath>
                <m:r>
                  <w:rPr>
                    <w:rFonts w:ascii="Cambria Math" w:eastAsiaTheme="minorEastAsia" w:hAnsi="Cambria Math"/>
                    <w:lang w:val="sv-SE" w:eastAsia="zh-CN"/>
                  </w:rPr>
                  <m:t>n</m:t>
                </m:r>
                <m:r>
                  <m:rPr>
                    <m:sty m:val="p"/>
                  </m:rPr>
                  <w:rPr>
                    <w:rFonts w:ascii="Cambria Math" w:eastAsiaTheme="minorEastAsia" w:hAnsi="Cambria Math"/>
                    <w:lang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ZC</m:t>
                    </m:r>
                  </m:sub>
                </m:sSub>
                <m:r>
                  <m:rPr>
                    <m:sty m:val="p"/>
                  </m:rPr>
                  <w:rPr>
                    <w:rFonts w:ascii="Cambria Math" w:eastAsiaTheme="minorEastAsia" w:hAnsi="Cambria Math"/>
                    <w:lang w:val="en-GB" w:eastAsia="zh-CN"/>
                  </w:rPr>
                  <m:t>-1</m:t>
                </m:r>
              </m:oMath>
            </m:oMathPara>
          </w:p>
          <w:p w14:paraId="0EE17B70" w14:textId="77777777" w:rsidR="006A1186" w:rsidRDefault="00BE1811">
            <w:pPr>
              <w:jc w:val="both"/>
              <w:rPr>
                <w:rFonts w:eastAsiaTheme="minorEastAsia"/>
                <w:lang w:eastAsia="zh-CN"/>
              </w:rPr>
            </w:pPr>
            <w:r>
              <w:rPr>
                <w:rFonts w:eastAsiaTheme="minorEastAsia"/>
                <w:lang w:eastAsia="zh-CN"/>
              </w:rPr>
              <w:t xml:space="preserve">The quantity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WUS</m:t>
                  </m:r>
                </m:sub>
              </m:sSub>
              <m:r>
                <w:rPr>
                  <w:rFonts w:ascii="Cambria Math" w:eastAsiaTheme="minorEastAsia" w:hAnsi="Cambria Math"/>
                  <w:lang w:val="en-GB" w:eastAsia="zh-CN"/>
                </w:rPr>
                <m:t>∈</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1, 2, 4</m:t>
                  </m:r>
                </m:e>
              </m:d>
            </m:oMath>
            <w:r>
              <w:rPr>
                <w:rFonts w:eastAsiaTheme="minorEastAsia"/>
                <w:lang w:eastAsia="zh-CN"/>
              </w:rPr>
              <w:t xml:space="preserve"> is given by the higher-layer parameter </w:t>
            </w:r>
            <w:r>
              <w:rPr>
                <w:rFonts w:eastAsiaTheme="minorEastAsia"/>
                <w:i/>
                <w:iCs/>
                <w:strike/>
                <w:color w:val="FF0000"/>
                <w:lang w:eastAsia="zh-CN"/>
              </w:rPr>
              <w:t>LP-WUS_Mvalue_IDLE/INACTIVE</w:t>
            </w:r>
            <w:r>
              <w:rPr>
                <w:rFonts w:eastAsiaTheme="minorEastAsia"/>
                <w:color w:val="FF0000"/>
                <w:lang w:eastAsia="zh-CN"/>
              </w:rPr>
              <w:t xml:space="preserve"> </w:t>
            </w:r>
            <w:r>
              <w:rPr>
                <w:rFonts w:eastAsiaTheme="minorEastAsia"/>
                <w:i/>
                <w:iCs/>
                <w:color w:val="FF0000"/>
                <w:lang w:eastAsia="zh-CN"/>
              </w:rPr>
              <w:t>lpwus-MvalueAndSeqConfigFR1</w:t>
            </w:r>
            <w:r>
              <w:rPr>
                <w:rFonts w:eastAsiaTheme="minorEastAsia"/>
                <w:i/>
                <w:iCs/>
                <w:lang w:eastAsia="zh-CN"/>
              </w:rPr>
              <w:t xml:space="preserve"> or </w:t>
            </w:r>
            <w:r>
              <w:rPr>
                <w:rFonts w:eastAsiaTheme="minorEastAsia"/>
                <w:i/>
                <w:iCs/>
                <w:strike/>
                <w:color w:val="FF0000"/>
                <w:lang w:eastAsia="zh-CN"/>
              </w:rPr>
              <w:t>LP-WUS_Mvalue_CONNECTED</w:t>
            </w:r>
            <w:r>
              <w:rPr>
                <w:rFonts w:eastAsiaTheme="minorEastAsia"/>
                <w:i/>
                <w:iCs/>
                <w:color w:val="FF0000"/>
                <w:lang w:eastAsia="zh-CN"/>
              </w:rPr>
              <w:t xml:space="preserve"> lpwus-MvalueAndSeqConfigFR2</w:t>
            </w:r>
            <w:r>
              <w:rPr>
                <w:rFonts w:eastAsiaTheme="minorEastAsia"/>
                <w:lang w:eastAsia="zh-CN"/>
              </w:rPr>
              <w:t>.</w:t>
            </w:r>
          </w:p>
          <w:p w14:paraId="0EE17B71" w14:textId="77777777" w:rsidR="006A1186" w:rsidRDefault="00BE1811">
            <w:pPr>
              <w:pStyle w:val="B10"/>
              <w:jc w:val="center"/>
              <w:rPr>
                <w:lang w:val="en-US" w:eastAsia="zh-CN"/>
              </w:rPr>
            </w:pPr>
            <w:r>
              <w:rPr>
                <w:highlight w:val="yellow"/>
                <w:lang w:eastAsia="zh-CN"/>
              </w:rPr>
              <w:t>&lt;Unchanged part is omitted&gt;</w:t>
            </w:r>
          </w:p>
          <w:p w14:paraId="0EE17B72" w14:textId="77777777" w:rsidR="006A1186" w:rsidRDefault="00BE1811">
            <w:pPr>
              <w:spacing w:before="240"/>
              <w:jc w:val="both"/>
              <w:rPr>
                <w:rFonts w:eastAsiaTheme="minorEastAsia"/>
                <w:lang w:val="en-GB" w:eastAsia="zh-CN"/>
              </w:rPr>
            </w:pPr>
            <w:r>
              <w:rPr>
                <w:rFonts w:eastAsiaTheme="minorEastAsia"/>
                <w:lang w:val="en-GB" w:eastAsia="zh-CN"/>
              </w:rPr>
              <w:t>7.4.5.1.1</w:t>
            </w:r>
            <w:r>
              <w:rPr>
                <w:rFonts w:eastAsiaTheme="minorEastAsia"/>
                <w:lang w:val="en-GB" w:eastAsia="zh-CN"/>
              </w:rPr>
              <w:tab/>
              <w:t xml:space="preserve">Generation of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r</m:t>
                  </m:r>
                </m:e>
                <m:sub>
                  <m:r>
                    <m:rPr>
                      <m:nor/>
                    </m:rPr>
                    <w:rPr>
                      <w:rFonts w:eastAsiaTheme="minorEastAsia"/>
                      <w:iCs/>
                      <w:lang w:val="en-GB" w:eastAsia="zh-CN"/>
                    </w:rPr>
                    <m:t>OOK</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m:t>
              </m:r>
            </m:oMath>
          </w:p>
          <w:p w14:paraId="0EE17B73" w14:textId="77777777" w:rsidR="006A1186" w:rsidRDefault="00BE1811">
            <w:pPr>
              <w:pStyle w:val="0Maintext"/>
              <w:ind w:firstLine="0"/>
              <w:rPr>
                <w:rFonts w:eastAsiaTheme="minorEastAsia"/>
                <w:lang w:eastAsia="zh-CN"/>
              </w:rPr>
            </w:pPr>
            <w:r>
              <w:rPr>
                <w:rFonts w:eastAsiaTheme="minorEastAsia"/>
                <w:lang w:eastAsia="zh-CN"/>
              </w:rPr>
              <w:t xml:space="preserve">The sequence </w:t>
            </w:r>
            <m:oMath>
              <m:sSub>
                <m:sSubPr>
                  <m:ctrlPr>
                    <w:rPr>
                      <w:rFonts w:ascii="Cambria Math" w:eastAsiaTheme="minorEastAsia" w:hAnsi="Cambria Math"/>
                      <w:i/>
                      <w:iCs/>
                      <w:lang w:eastAsia="zh-CN"/>
                    </w:rPr>
                  </m:ctrlPr>
                </m:sSubPr>
                <m:e>
                  <m:r>
                    <w:rPr>
                      <w:rFonts w:ascii="Cambria Math" w:eastAsiaTheme="minorEastAsia" w:hAnsi="Cambria Math"/>
                      <w:lang w:eastAsia="zh-CN"/>
                    </w:rPr>
                    <m:t>r</m:t>
                  </m:r>
                </m:e>
                <m:sub>
                  <m:r>
                    <m:rPr>
                      <m:nor/>
                    </m:rPr>
                    <w:rPr>
                      <w:rFonts w:eastAsiaTheme="minorEastAsia"/>
                      <w:iCs/>
                      <w:lang w:eastAsia="zh-CN"/>
                    </w:rPr>
                    <m:t>OOK</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0</m:t>
                  </m:r>
                </m:e>
              </m:d>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r</m:t>
                  </m:r>
                </m:e>
                <m:sub>
                  <m:r>
                    <m:rPr>
                      <m:nor/>
                    </m:rPr>
                    <w:rPr>
                      <w:rFonts w:eastAsiaTheme="minorEastAsia"/>
                      <w:iCs/>
                      <w:lang w:eastAsia="zh-CN"/>
                    </w:rPr>
                    <m:t>OOK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OOK</m:t>
                  </m:r>
                </m:sub>
              </m:sSub>
              <m:r>
                <m:rPr>
                  <m:sty m:val="p"/>
                </m:rPr>
                <w:rPr>
                  <w:rFonts w:ascii="Cambria Math" w:eastAsiaTheme="minorEastAsia" w:hAnsi="Cambria Math"/>
                  <w:lang w:eastAsia="zh-CN"/>
                </w:rPr>
                <m:t>-1)</m:t>
              </m:r>
            </m:oMath>
            <w:r>
              <w:rPr>
                <w:rFonts w:eastAsiaTheme="minorEastAsia"/>
                <w:lang w:eastAsia="zh-CN"/>
              </w:rPr>
              <w:t xml:space="preserve"> is defined by Tables 7.4.5.1.1-1 to 7.4.5.1.1-3 with the quantity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m:rPr>
                      <m:nor/>
                    </m:rPr>
                    <w:rPr>
                      <w:rFonts w:eastAsiaTheme="minorEastAsia"/>
                      <w:lang w:eastAsia="zh-CN"/>
                    </w:rPr>
                    <m:t>LPSS</m:t>
                  </m:r>
                </m:sub>
              </m:sSub>
            </m:oMath>
            <w:r>
              <w:rPr>
                <w:rFonts w:eastAsiaTheme="minorEastAsia"/>
                <w:lang w:eastAsia="zh-CN"/>
              </w:rPr>
              <w:t xml:space="preserve"> given by the higher-layer parameter </w:t>
            </w:r>
            <w:r>
              <w:rPr>
                <w:rFonts w:eastAsiaTheme="minorEastAsia"/>
                <w:strike/>
                <w:color w:val="FF0000"/>
                <w:lang w:eastAsia="zh-CN"/>
              </w:rPr>
              <w:t>XXX</w:t>
            </w:r>
            <w:r>
              <w:rPr>
                <w:rFonts w:eastAsiaTheme="minorEastAsia"/>
                <w:color w:val="FF0000"/>
                <w:lang w:eastAsia="zh-CN"/>
              </w:rPr>
              <w:t xml:space="preserve"> </w:t>
            </w:r>
            <w:r>
              <w:rPr>
                <w:rFonts w:eastAsiaTheme="minorEastAsia"/>
                <w:i/>
                <w:iCs/>
                <w:color w:val="FF0000"/>
                <w:lang w:eastAsia="zh-CN"/>
              </w:rPr>
              <w:t>lpss-MvalueAndSeqConfig</w:t>
            </w:r>
            <w:r>
              <w:rPr>
                <w:rFonts w:eastAsiaTheme="minorEastAsia"/>
                <w:lang w:eastAsia="zh-CN"/>
              </w:rPr>
              <w:t xml:space="preserve"> and the configuration index by the higher-layer parameter </w:t>
            </w:r>
            <w:r>
              <w:rPr>
                <w:rFonts w:eastAsiaTheme="minorEastAsia"/>
                <w:i/>
                <w:iCs/>
                <w:lang w:eastAsia="zh-CN"/>
              </w:rPr>
              <w:t>lpss-BinarySeqIndex</w:t>
            </w:r>
            <w:r>
              <w:rPr>
                <w:rFonts w:eastAsiaTheme="minorEastAsia"/>
                <w:lang w:eastAsia="zh-CN"/>
              </w:rPr>
              <w:t>.</w:t>
            </w:r>
          </w:p>
          <w:p w14:paraId="0EE17B74" w14:textId="77777777" w:rsidR="006A1186" w:rsidRDefault="00BE1811">
            <w:pPr>
              <w:pStyle w:val="B10"/>
              <w:jc w:val="center"/>
              <w:rPr>
                <w:lang w:val="en-US" w:eastAsia="zh-CN"/>
              </w:rPr>
            </w:pPr>
            <w:r>
              <w:rPr>
                <w:highlight w:val="yellow"/>
                <w:lang w:eastAsia="zh-CN"/>
              </w:rPr>
              <w:t>Unchanged part is omitted&gt;</w:t>
            </w:r>
          </w:p>
          <w:p w14:paraId="0EE17B75" w14:textId="77777777" w:rsidR="006A1186" w:rsidRDefault="00BE1811">
            <w:pPr>
              <w:pStyle w:val="0Maintext"/>
              <w:ind w:firstLine="0"/>
              <w:rPr>
                <w:rFonts w:eastAsiaTheme="minorEastAsia"/>
                <w:lang w:eastAsia="zh-CN"/>
              </w:rPr>
            </w:pPr>
            <w:r>
              <w:rPr>
                <w:lang w:eastAsia="zh-CN"/>
              </w:rPr>
              <w:t>--------------------------------------End of Text Proposal on 3GPP TS 38.211 V19.0.0 ------------------</w:t>
            </w:r>
          </w:p>
        </w:tc>
      </w:tr>
    </w:tbl>
    <w:p w14:paraId="0EE17B77" w14:textId="77777777" w:rsidR="006A1186" w:rsidRDefault="006A1186">
      <w:pPr>
        <w:pStyle w:val="0Maintext"/>
        <w:rPr>
          <w:rFonts w:eastAsiaTheme="minorEastAsia"/>
          <w:lang w:eastAsia="zh-CN"/>
        </w:rPr>
      </w:pPr>
    </w:p>
    <w:p w14:paraId="0EE17B78"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Pr>
          <w:rFonts w:ascii="Times New Roman" w:eastAsiaTheme="minorEastAsia" w:hAnsi="Times New Roman"/>
          <w:szCs w:val="20"/>
          <w:lang w:eastAsia="zh-CN"/>
        </w:rPr>
        <w:t>TP4: Update higher-layer parameter names in TS 38.212 based on RAN2 running CR: [E///]</w:t>
      </w:r>
    </w:p>
    <w:bookmarkEnd w:id="17"/>
    <w:p w14:paraId="0EE17B79" w14:textId="77777777" w:rsidR="006A1186" w:rsidRDefault="006A1186">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6A1186" w14:paraId="0EE17B8A" w14:textId="77777777">
        <w:tc>
          <w:tcPr>
            <w:tcW w:w="9629" w:type="dxa"/>
          </w:tcPr>
          <w:p w14:paraId="0EE17B7A" w14:textId="77777777" w:rsidR="006A1186" w:rsidRDefault="00BE1811">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0EE17B7B" w14:textId="77777777" w:rsidR="006A1186" w:rsidRDefault="006A1186">
            <w:pPr>
              <w:jc w:val="center"/>
              <w:rPr>
                <w:rFonts w:ascii="Times New Roman" w:hAnsi="Times New Roman"/>
                <w:color w:val="FF0000"/>
                <w:szCs w:val="20"/>
                <w:lang w:eastAsia="zh-CN"/>
              </w:rPr>
            </w:pPr>
          </w:p>
          <w:p w14:paraId="0EE17B7C" w14:textId="77777777" w:rsidR="006A1186" w:rsidRDefault="00BE1811">
            <w:pPr>
              <w:pStyle w:val="B10"/>
              <w:jc w:val="center"/>
              <w:rPr>
                <w:lang w:val="en-US" w:eastAsia="zh-CN"/>
              </w:rPr>
            </w:pPr>
            <w:r>
              <w:rPr>
                <w:highlight w:val="yellow"/>
                <w:lang w:eastAsia="zh-CN"/>
              </w:rPr>
              <w:t>&lt;Unchanged part is omitted&gt;</w:t>
            </w:r>
          </w:p>
          <w:p w14:paraId="0EE17B7D" w14:textId="77777777" w:rsidR="006A1186" w:rsidRDefault="00BE1811">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bookmarkStart w:id="19" w:name="_Toc201842560"/>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bookmarkEnd w:id="19"/>
          </w:p>
          <w:p w14:paraId="0EE17B7E" w14:textId="77777777" w:rsidR="006A1186" w:rsidRDefault="00BE1811">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0EE17B7F" w14:textId="77777777" w:rsidR="006A1186" w:rsidRDefault="00BE1811">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LP-WUS_LP-SS_startRB_IDLE_INACTIVE</w:t>
            </w:r>
            <w:r>
              <w:rPr>
                <w:rFonts w:ascii="Times New Roman" w:eastAsia="等线" w:hAnsi="Times New Roman"/>
                <w:color w:val="FF0000"/>
                <w:szCs w:val="20"/>
                <w:lang w:val="en-GB"/>
              </w:rPr>
              <w:t xml:space="preserve">  </w:t>
            </w:r>
            <w:r>
              <w:rPr>
                <w:rFonts w:ascii="Times New Roman" w:eastAsia="等线" w:hAnsi="Times New Roman"/>
                <w:i/>
                <w:iCs/>
                <w:color w:val="FF0000"/>
                <w:szCs w:val="20"/>
                <w:lang w:val="en-GB"/>
              </w:rPr>
              <w:t>lpwus-LPSS-StartRB</w:t>
            </w:r>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0EE17B80" w14:textId="77777777" w:rsidR="006A1186" w:rsidRDefault="00BE1811">
            <w:pPr>
              <w:pStyle w:val="B10"/>
              <w:jc w:val="center"/>
              <w:rPr>
                <w:lang w:val="en-US" w:eastAsia="zh-CN"/>
              </w:rPr>
            </w:pPr>
            <w:r>
              <w:rPr>
                <w:highlight w:val="yellow"/>
                <w:lang w:eastAsia="zh-CN"/>
              </w:rPr>
              <w:t>&lt;Unchanged part is omitted&gt;</w:t>
            </w:r>
          </w:p>
          <w:p w14:paraId="0EE17B81" w14:textId="77777777" w:rsidR="006A1186" w:rsidRDefault="006A1186">
            <w:pPr>
              <w:rPr>
                <w:rFonts w:ascii="Times New Roman" w:hAnsi="Times New Roman"/>
                <w:lang w:val="en-GB" w:eastAsia="ja-JP"/>
              </w:rPr>
            </w:pPr>
          </w:p>
          <w:p w14:paraId="0EE17B82" w14:textId="77777777" w:rsidR="006A1186" w:rsidRDefault="00BE1811">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bookmarkStart w:id="20" w:name="_Toc201842563"/>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bookmarkEnd w:id="20"/>
          </w:p>
          <w:p w14:paraId="0EE17B83" w14:textId="77777777" w:rsidR="006A1186" w:rsidRDefault="00BE1811">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0EE17B84" w14:textId="77777777" w:rsidR="006A1186" w:rsidRDefault="00BE1811">
            <w:pPr>
              <w:spacing w:after="180"/>
              <w:rPr>
                <w:rFonts w:ascii="Times New Roman" w:eastAsia="等线" w:hAnsi="Times New Roman"/>
                <w:szCs w:val="20"/>
                <w:lang w:val="en-GB" w:eastAsia="zh-CN"/>
              </w:rPr>
            </w:pPr>
            <w:r>
              <w:rPr>
                <w:rFonts w:ascii="Times New Roman" w:eastAsia="等线" w:hAnsi="Times New Roman"/>
                <w:szCs w:val="20"/>
                <w:lang w:val="en-GB"/>
              </w:rPr>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0EE17B85" w14:textId="77777777" w:rsidR="006A1186" w:rsidRDefault="00BE1811">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LP-WUS_LP-SS_startRB_IDLE_INACTIVE</w:t>
            </w:r>
            <w:r>
              <w:rPr>
                <w:rFonts w:ascii="Times New Roman" w:eastAsiaTheme="minorEastAsia" w:hAnsi="Times New Roman"/>
                <w:color w:val="FF0000"/>
                <w:szCs w:val="20"/>
                <w:lang w:val="en-GB"/>
              </w:rPr>
              <w:t xml:space="preserve"> </w:t>
            </w:r>
            <w:r>
              <w:rPr>
                <w:rFonts w:ascii="Times New Roman" w:eastAsiaTheme="minorEastAsia" w:hAnsi="Times New Roman"/>
                <w:i/>
                <w:iCs/>
                <w:color w:val="FF0000"/>
                <w:szCs w:val="20"/>
                <w:lang w:val="en-GB"/>
              </w:rPr>
              <w:t>lpwus-LPSS-StartRB</w:t>
            </w:r>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LP-WUS_ActualMO_duration_IDLE/INACTIVE</w:t>
            </w:r>
            <w:r>
              <w:rPr>
                <w:rFonts w:ascii="Times New Roman" w:eastAsiaTheme="minorEastAsia" w:hAnsi="Times New Roman"/>
                <w:i/>
                <w:color w:val="FF0000"/>
                <w:szCs w:val="20"/>
                <w:lang w:val="en-GB"/>
              </w:rPr>
              <w:t xml:space="preserve"> lpwus-ActualDuration</w:t>
            </w:r>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LP-WUS_Mvalue_IDLE/INACTIVE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0EE17B86" w14:textId="77777777" w:rsidR="006A1186" w:rsidRDefault="00BE1811">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LP-WUS_startRB_CONNECTED</w:t>
            </w:r>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LP-WUS_ActualMO_duration_CONNECTED</w:t>
            </w:r>
            <w:r>
              <w:rPr>
                <w:rFonts w:ascii="Times New Roman" w:eastAsiaTheme="minorEastAsia" w:hAnsi="Times New Roman"/>
                <w:i/>
                <w:color w:val="FF0000"/>
                <w:szCs w:val="20"/>
                <w:lang w:val="en-GB"/>
              </w:rPr>
              <w:t xml:space="preserve"> lpwus-ActualDuration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LP-WUS_Mvalue_CONNECTED</w:t>
            </w:r>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0EE17B87" w14:textId="77777777" w:rsidR="006A1186" w:rsidRDefault="006A1186">
            <w:pPr>
              <w:rPr>
                <w:rFonts w:ascii="Times New Roman" w:hAnsi="Times New Roman"/>
                <w:lang w:val="en-GB" w:eastAsia="ja-JP"/>
              </w:rPr>
            </w:pPr>
          </w:p>
          <w:p w14:paraId="0EE17B88" w14:textId="77777777" w:rsidR="006A1186" w:rsidRDefault="00BE1811">
            <w:pPr>
              <w:pStyle w:val="B10"/>
              <w:jc w:val="center"/>
              <w:rPr>
                <w:lang w:val="en-US" w:eastAsia="zh-CN"/>
              </w:rPr>
            </w:pPr>
            <w:r>
              <w:rPr>
                <w:highlight w:val="yellow"/>
                <w:lang w:eastAsia="zh-CN"/>
              </w:rPr>
              <w:t>&lt;Unchanged part is omitted&gt;</w:t>
            </w:r>
          </w:p>
          <w:p w14:paraId="0EE17B89" w14:textId="77777777" w:rsidR="006A1186" w:rsidRDefault="00BE1811">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0EE17B8B" w14:textId="77777777" w:rsidR="006A1186" w:rsidRDefault="006A1186">
      <w:pPr>
        <w:rPr>
          <w:rFonts w:ascii="Times New Roman" w:hAnsi="Times New Roman"/>
          <w:lang w:val="en-GB" w:eastAsia="ja-JP"/>
        </w:rPr>
      </w:pPr>
    </w:p>
    <w:p w14:paraId="0EE17B8C" w14:textId="77777777" w:rsidR="006A1186" w:rsidRDefault="00BE1811">
      <w:pPr>
        <w:pStyle w:val="ArialText"/>
        <w:numPr>
          <w:ilvl w:val="0"/>
          <w:numId w:val="0"/>
        </w:numPr>
        <w:spacing w:after="160"/>
        <w:ind w:left="720"/>
        <w:rPr>
          <w:rFonts w:ascii="Times New Roman" w:hAnsi="Times New Roman" w:cs="Times New Roman"/>
        </w:rPr>
      </w:pPr>
      <w:r>
        <w:rPr>
          <w:rFonts w:ascii="Times New Roman" w:hAnsi="Times New Roman" w:cs="Times New Roman"/>
        </w:rPr>
        <w:t xml:space="preserve"> </w:t>
      </w:r>
    </w:p>
    <w:p w14:paraId="0EE17B8D" w14:textId="77777777" w:rsidR="006A1186" w:rsidRDefault="00BE1811">
      <w:pPr>
        <w:keepNext/>
        <w:keepLines/>
        <w:tabs>
          <w:tab w:val="left" w:pos="567"/>
          <w:tab w:val="left" w:pos="709"/>
        </w:tabs>
        <w:spacing w:before="120" w:line="259" w:lineRule="auto"/>
        <w:ind w:right="198"/>
        <w:outlineLvl w:val="2"/>
        <w:rPr>
          <w:rFonts w:ascii="Times New Roman" w:eastAsiaTheme="minorEastAsia" w:hAnsi="Times New Roman"/>
          <w:szCs w:val="20"/>
          <w:lang w:eastAsia="zh-CN"/>
        </w:rPr>
      </w:pPr>
      <w:r>
        <w:rPr>
          <w:rFonts w:ascii="Times New Roman" w:eastAsiaTheme="minorEastAsia" w:hAnsi="Times New Roman"/>
          <w:szCs w:val="20"/>
          <w:lang w:eastAsia="zh-CN"/>
        </w:rPr>
        <w:t xml:space="preserve">TP5: Update higher-layer parameter names in TS 38.212 based on RAN2 running CR: </w:t>
      </w:r>
      <w:r>
        <w:rPr>
          <w:rFonts w:ascii="Times New Roman" w:eastAsiaTheme="minorEastAsia" w:hAnsi="Times New Roman"/>
          <w:color w:val="FF0000"/>
          <w:szCs w:val="20"/>
          <w:lang w:eastAsia="zh-CN"/>
        </w:rPr>
        <w:t>[OPPO]</w:t>
      </w:r>
    </w:p>
    <w:tbl>
      <w:tblPr>
        <w:tblStyle w:val="afffc"/>
        <w:tblW w:w="0" w:type="auto"/>
        <w:tblLook w:val="04A0" w:firstRow="1" w:lastRow="0" w:firstColumn="1" w:lastColumn="0" w:noHBand="0" w:noVBand="1"/>
      </w:tblPr>
      <w:tblGrid>
        <w:gridCol w:w="9060"/>
      </w:tblGrid>
      <w:tr w:rsidR="006A1186" w14:paraId="0EE17B98" w14:textId="77777777">
        <w:tc>
          <w:tcPr>
            <w:tcW w:w="9060" w:type="dxa"/>
          </w:tcPr>
          <w:p w14:paraId="0EE17B8E" w14:textId="77777777" w:rsidR="006A1186" w:rsidRDefault="00BE1811">
            <w:pPr>
              <w:rPr>
                <w:rFonts w:ascii="Times New Roman" w:eastAsiaTheme="minorEastAsia" w:hAnsi="Times New Roman"/>
                <w:color w:val="FF0000"/>
                <w:lang w:eastAsia="zh-CN"/>
              </w:rPr>
            </w:pPr>
            <w:r>
              <w:rPr>
                <w:rFonts w:ascii="Times New Roman" w:eastAsiaTheme="minorEastAsia" w:hAnsi="Times New Roman"/>
                <w:color w:val="FF0000"/>
                <w:lang w:eastAsia="zh-CN"/>
              </w:rPr>
              <w:t>---------------------------------Start of Text proposal on 3GPP TS 38.212 V19.1.0-----------------------</w:t>
            </w:r>
          </w:p>
          <w:p w14:paraId="0EE17B8F" w14:textId="77777777" w:rsidR="006A1186" w:rsidRDefault="00BE1811">
            <w:pPr>
              <w:pStyle w:val="B10"/>
              <w:jc w:val="center"/>
              <w:rPr>
                <w:lang w:val="en-US" w:eastAsia="zh-CN"/>
              </w:rPr>
            </w:pPr>
            <w:r>
              <w:rPr>
                <w:highlight w:val="yellow"/>
                <w:lang w:eastAsia="zh-CN"/>
              </w:rPr>
              <w:t>&lt;Unchanged part is omitted&gt;</w:t>
            </w:r>
          </w:p>
          <w:p w14:paraId="0EE17B90" w14:textId="77777777" w:rsidR="006A1186" w:rsidRDefault="00BE1811">
            <w:pPr>
              <w:spacing w:before="240"/>
              <w:rPr>
                <w:rFonts w:eastAsiaTheme="minorEastAsia"/>
                <w:lang w:val="en-GB" w:eastAsia="zh-CN"/>
              </w:rPr>
            </w:pPr>
            <w:r>
              <w:rPr>
                <w:rFonts w:eastAsiaTheme="minorEastAsia" w:hint="eastAsia"/>
                <w:lang w:val="en-GB" w:eastAsia="zh-CN"/>
              </w:rPr>
              <w:t>7.</w:t>
            </w:r>
            <w:r>
              <w:rPr>
                <w:rFonts w:eastAsiaTheme="minorEastAsia"/>
                <w:lang w:val="en-GB" w:eastAsia="zh-CN"/>
              </w:rPr>
              <w:t>4</w:t>
            </w:r>
            <w:r>
              <w:rPr>
                <w:rFonts w:eastAsiaTheme="minorEastAsia" w:hint="eastAsia"/>
                <w:lang w:val="en-GB" w:eastAsia="zh-CN"/>
              </w:rPr>
              <w:t>.</w:t>
            </w:r>
            <w:r>
              <w:rPr>
                <w:rFonts w:eastAsiaTheme="minorEastAsia"/>
                <w:lang w:val="en-GB" w:eastAsia="zh-CN"/>
              </w:rPr>
              <w:t>2.2</w:t>
            </w:r>
            <w:r>
              <w:rPr>
                <w:rFonts w:eastAsiaTheme="minorEastAsia" w:hint="eastAsia"/>
                <w:lang w:val="en-GB" w:eastAsia="zh-CN"/>
              </w:rPr>
              <w:tab/>
            </w:r>
            <w:r>
              <w:rPr>
                <w:rFonts w:eastAsiaTheme="minorEastAsia"/>
                <w:lang w:val="en-GB" w:eastAsia="zh-CN"/>
              </w:rPr>
              <w:t>Rate matching for sequence modulation</w:t>
            </w:r>
          </w:p>
          <w:p w14:paraId="0EE17B91" w14:textId="77777777" w:rsidR="006A1186" w:rsidRDefault="00BE1811">
            <w:pPr>
              <w:spacing w:before="240"/>
              <w:rPr>
                <w:rFonts w:eastAsiaTheme="minorEastAsia"/>
                <w:lang w:val="en-GB" w:eastAsia="zh-CN"/>
              </w:rPr>
            </w:pPr>
            <w:r>
              <w:rPr>
                <w:rFonts w:eastAsiaTheme="minorEastAsia"/>
                <w:lang w:val="en-GB" w:eastAsia="zh-CN"/>
              </w:rPr>
              <w:t xml:space="preserve">Information bits for the second bit block are delivered to the rate matching block. They are denoted by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K-1</m:t>
                  </m:r>
                </m:sub>
              </m:sSub>
            </m:oMath>
            <w:r>
              <w:rPr>
                <w:rFonts w:eastAsiaTheme="minorEastAsia" w:hint="eastAsia"/>
                <w:lang w:val="en-GB" w:eastAsia="zh-CN"/>
              </w:rPr>
              <w:t>,</w:t>
            </w:r>
            <w:r>
              <w:rPr>
                <w:rFonts w:eastAsiaTheme="minorEastAsia"/>
                <w:lang w:val="en-GB" w:eastAsia="zh-CN"/>
              </w:rPr>
              <w:t xml:space="preserve"> where </w:t>
            </w:r>
            <m:oMath>
              <m:r>
                <w:rPr>
                  <w:rFonts w:ascii="Cambria Math" w:eastAsiaTheme="minorEastAsia" w:hAnsi="Cambria Math"/>
                  <w:lang w:val="en-GB" w:eastAsia="zh-CN"/>
                </w:rPr>
                <m:t>K</m:t>
              </m:r>
            </m:oMath>
            <w:r>
              <w:rPr>
                <w:rFonts w:eastAsiaTheme="minorEastAsia"/>
                <w:lang w:val="en-GB" w:eastAsia="zh-CN"/>
              </w:rPr>
              <w:t xml:space="preserve"> is the number of bits </w:t>
            </w:r>
            <w:r>
              <w:rPr>
                <w:rFonts w:eastAsiaTheme="minorEastAsia" w:hint="eastAsia"/>
                <w:lang w:val="en-GB" w:eastAsia="zh-CN"/>
              </w:rPr>
              <w:t>and</w:t>
            </w:r>
            <w:r>
              <w:rPr>
                <w:rFonts w:eastAsiaTheme="minorEastAsia"/>
                <w:lang w:val="en-GB" w:eastAsia="zh-CN"/>
              </w:rPr>
              <w:t xml:space="preserve"> </w:t>
            </w:r>
            <m:oMath>
              <m:r>
                <w:rPr>
                  <w:rFonts w:ascii="Cambria Math" w:eastAsiaTheme="minorEastAsia" w:hAnsi="Cambria Math"/>
                  <w:lang w:val="en-GB" w:eastAsia="zh-CN"/>
                </w:rPr>
                <m:t>K≤5</m:t>
              </m:r>
            </m:oMath>
            <w:r>
              <w:rPr>
                <w:rFonts w:eastAsiaTheme="minorEastAsia" w:hint="eastAsia"/>
                <w:lang w:val="en-GB" w:eastAsia="zh-CN"/>
              </w:rPr>
              <w:t>.</w:t>
            </w:r>
          </w:p>
          <w:p w14:paraId="0EE17B92" w14:textId="77777777" w:rsidR="006A1186" w:rsidRDefault="00BE1811">
            <w:pPr>
              <w:spacing w:before="240"/>
              <w:rPr>
                <w:rFonts w:eastAsiaTheme="minorEastAsia"/>
                <w:lang w:val="en-GB" w:eastAsia="zh-CN"/>
              </w:rPr>
            </w:pPr>
            <w:r>
              <w:rPr>
                <w:rFonts w:eastAsiaTheme="minorEastAsia"/>
                <w:lang w:val="en-GB" w:eastAsia="zh-CN"/>
              </w:rPr>
              <w:t>If the number of sequences configured by</w:t>
            </w:r>
            <w:r>
              <w:rPr>
                <w:rFonts w:eastAsiaTheme="minorEastAsia" w:hint="eastAsia"/>
                <w:lang w:val="en-GB" w:eastAsia="zh-CN"/>
              </w:rPr>
              <w:t xml:space="preserve"> </w:t>
            </w:r>
            <w:r>
              <w:rPr>
                <w:rFonts w:eastAsiaTheme="minorEastAsia"/>
                <w:lang w:val="en-GB" w:eastAsia="zh-CN"/>
              </w:rPr>
              <w:t>higher layer parameter</w:t>
            </w:r>
            <w:r>
              <w:rPr>
                <w:rFonts w:eastAsiaTheme="minorEastAsia"/>
                <w:color w:val="FF0000"/>
                <w:lang w:val="en-GB" w:eastAsia="zh-CN"/>
              </w:rPr>
              <w:t xml:space="preserve"> </w:t>
            </w:r>
            <w:r>
              <w:rPr>
                <w:rFonts w:eastAsiaTheme="minorEastAsia"/>
                <w:i/>
                <w:iCs/>
                <w:strike/>
                <w:color w:val="FF0000"/>
                <w:lang w:val="en-GB" w:eastAsia="zh-CN"/>
              </w:rPr>
              <w:t>LP-WUS_num_overlaidSeq_CONNECTED</w:t>
            </w:r>
            <w:r>
              <w:rPr>
                <w:rFonts w:eastAsiaTheme="minorEastAsia"/>
                <w:strike/>
                <w:color w:val="FF0000"/>
                <w:lang w:val="en-GB" w:eastAsia="zh-CN"/>
              </w:rPr>
              <w:t xml:space="preserve"> or </w:t>
            </w:r>
            <w:r>
              <w:rPr>
                <w:rFonts w:eastAsiaTheme="minorEastAsia"/>
                <w:i/>
                <w:iCs/>
                <w:strike/>
                <w:color w:val="FF0000"/>
                <w:lang w:val="en-GB" w:eastAsia="zh-CN"/>
              </w:rPr>
              <w:t>LP-WUS</w:t>
            </w:r>
            <w:r>
              <w:rPr>
                <w:rFonts w:eastAsiaTheme="minorEastAsia" w:hint="eastAsia"/>
                <w:i/>
                <w:iCs/>
                <w:strike/>
                <w:color w:val="FF0000"/>
                <w:lang w:val="en-GB" w:eastAsia="zh-CN"/>
              </w:rPr>
              <w:t>_</w:t>
            </w:r>
            <w:r>
              <w:rPr>
                <w:rFonts w:eastAsiaTheme="minorEastAsia"/>
                <w:i/>
                <w:iCs/>
                <w:strike/>
                <w:color w:val="FF0000"/>
                <w:lang w:val="en-GB" w:eastAsia="zh-CN"/>
              </w:rPr>
              <w:t xml:space="preserve">num_overlaidSeq_IDLE/INACTIVE </w:t>
            </w:r>
            <w:r>
              <w:rPr>
                <w:rFonts w:eastAsiaTheme="minorEastAsia"/>
                <w:i/>
                <w:iCs/>
                <w:color w:val="FF0000"/>
                <w:lang w:eastAsia="zh-CN"/>
              </w:rPr>
              <w:t xml:space="preserve">lpwus-OverlaidSeqNum, </w:t>
            </w:r>
            <w:r>
              <w:rPr>
                <w:rFonts w:eastAsiaTheme="minorEastAsia" w:hint="eastAsia"/>
                <w:i/>
                <w:iCs/>
                <w:color w:val="FF0000"/>
                <w:lang w:eastAsia="zh-CN"/>
              </w:rPr>
              <w:t>l</w:t>
            </w:r>
            <w:r>
              <w:rPr>
                <w:rFonts w:eastAsiaTheme="minorEastAsia"/>
                <w:i/>
                <w:iCs/>
                <w:color w:val="FF0000"/>
                <w:lang w:eastAsia="zh-CN"/>
              </w:rPr>
              <w:t>pwus-OverlaidSeqNum-SCS-60kHz or lpwus-OverlaidSeqNum-SCS-120kHz</w:t>
            </w:r>
            <w:r>
              <w:rPr>
                <w:rFonts w:eastAsiaTheme="minorEastAsia"/>
                <w:lang w:val="en-GB" w:eastAsia="zh-CN"/>
              </w:rPr>
              <w:t xml:space="preserve">, denoted as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Pr>
                <w:rFonts w:eastAsiaTheme="minorEastAsia"/>
                <w:lang w:val="en-GB" w:eastAsia="zh-CN"/>
              </w:rPr>
              <w:t>, is larger than one, padding is performed and the bits after padding are denoted by</w:t>
            </w:r>
            <m:oMath>
              <m:r>
                <m:rPr>
                  <m:sty m:val="p"/>
                </m:rPr>
                <w:rPr>
                  <w:rFonts w:ascii="Cambria Math" w:eastAsiaTheme="minorEastAsia" w:hAnsi="Cambria Math"/>
                  <w:lang w:val="en-GB" w:eastAsia="zh-CN"/>
                </w:rPr>
                <m:t xml:space="preserve"> </m:t>
              </m:r>
              <m:sSub>
                <m:sSubPr>
                  <m:ctrlPr>
                    <w:rPr>
                      <w:rFonts w:ascii="Cambria Math" w:eastAsiaTheme="minorEastAsia" w:hAnsi="Cambria Math"/>
                      <w:i/>
                      <w:lang w:val="en-GB" w:eastAsia="zh-CN"/>
                    </w:rPr>
                  </m:ctrlPr>
                </m:sSubPr>
                <m:e>
                  <m:r>
                    <w:rPr>
                      <w:rFonts w:ascii="Cambria Math" w:eastAsiaTheme="minorEastAsia" w:hAnsi="Cambria Math" w:hint="eastAsia"/>
                      <w:lang w:val="en-GB" w:eastAsia="zh-CN"/>
                    </w:rPr>
                    <m:t>d</m:t>
                  </m:r>
                </m:e>
                <m:sub>
                  <m:r>
                    <w:rPr>
                      <w:rFonts w:ascii="Cambria Math" w:eastAsiaTheme="minorEastAsia" w:hAnsi="Cambria Math"/>
                      <w:lang w:val="en-GB" w:eastAsia="zh-CN"/>
                    </w:rPr>
                    <m:t>10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-1</m:t>
                      </m:r>
                    </m:e>
                  </m:d>
                </m:sub>
              </m:sSub>
            </m:oMath>
            <w:r>
              <w:rPr>
                <w:rFonts w:eastAsiaTheme="minorEastAsia"/>
                <w:lang w:val="en-GB" w:eastAsia="zh-CN"/>
              </w:rPr>
              <w:t xml:space="preserve">, 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=K+L</m:t>
              </m:r>
            </m:oMath>
            <w:r>
              <w:rPr>
                <w:rFonts w:eastAsiaTheme="minorEastAsia"/>
                <w:lang w:val="en-GB" w:eastAsia="zh-CN"/>
              </w:rPr>
              <w:t xml:space="preserve">, </w:t>
            </w:r>
            <m:oMath>
              <m:r>
                <w:rPr>
                  <w:rFonts w:ascii="Cambria Math" w:eastAsiaTheme="minorEastAsia" w:hAnsi="Cambria Math"/>
                  <w:lang w:val="en-GB" w:eastAsia="zh-CN"/>
                </w:rPr>
                <m:t>L=</m:t>
              </m:r>
              <m:d>
                <m:dPr>
                  <m:ctrlPr>
                    <w:rPr>
                      <w:rFonts w:ascii="Cambria Math" w:eastAsiaTheme="minorEastAsia" w:hAnsi="Cambria Math"/>
                      <w:i/>
                      <w:lang w:val="en-GB" w:eastAsia="zh-CN"/>
                    </w:rPr>
                  </m:ctrlPr>
                </m:dPr>
                <m:e>
                  <m:r>
                    <w:rPr>
                      <w:rFonts w:ascii="Cambria Math" w:eastAsiaTheme="minorEastAsia" w:hAnsi="Cambria Math"/>
                      <w:lang w:val="en-GB" w:eastAsia="zh-CN"/>
                    </w:rPr>
                    <m:t xml:space="preserve">-K </m:t>
                  </m:r>
                </m:e>
              </m:d>
              <m:r>
                <w:rPr>
                  <w:rFonts w:ascii="Cambria Math" w:eastAsiaTheme="minorEastAsia" w:hAnsi="Cambria Math"/>
                  <w:lang w:val="en-GB" w:eastAsia="zh-CN"/>
                </w:rPr>
                <m:t xml:space="preserve"> mod </m:t>
              </m:r>
              <m:sSub>
                <m:sSubPr>
                  <m:ctrlPr>
                    <w:rPr>
                      <w:rFonts w:ascii="Cambria Math" w:eastAsiaTheme="minorEastAsia" w:hAnsi="Cambria Math"/>
                      <w:i/>
                      <w:lang w:val="en-GB" w:eastAsia="zh-CN"/>
                    </w:rPr>
                  </m:ctrlPr>
                </m:sSubPr>
                <m:e>
                  <m:sSub>
                    <m:sSubPr>
                      <m:ctrlPr>
                        <w:rPr>
                          <w:rFonts w:ascii="Cambria Math" w:eastAsiaTheme="minorEastAsia" w:hAnsi="Cambria Math"/>
                          <w:i/>
                          <w:lang w:val="en-GB" w:eastAsia="zh-CN"/>
                        </w:rPr>
                      </m:ctrlPr>
                    </m:sSubPr>
                    <m:e>
                      <m:r>
                        <m:rPr>
                          <m:sty m:val="p"/>
                        </m:rPr>
                        <w:rPr>
                          <w:rFonts w:ascii="Cambria Math" w:eastAsiaTheme="minorEastAsia" w:hAnsi="Cambria Math"/>
                          <w:lang w:val="en-GB" w:eastAsia="zh-CN"/>
                        </w:rPr>
                        <m:t>log</m:t>
                      </m:r>
                    </m:e>
                    <m:sub>
                      <m:r>
                        <w:rPr>
                          <w:rFonts w:ascii="Cambria Math" w:eastAsiaTheme="minorEastAsia" w:hAnsi="Cambria Math"/>
                          <w:lang w:val="en-GB" w:eastAsia="zh-CN"/>
                        </w:rPr>
                        <m:t>2</m:t>
                      </m:r>
                    </m:sub>
                  </m:sSub>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Pr>
                <w:rFonts w:eastAsiaTheme="minorEastAsia" w:hint="eastAsia"/>
                <w:lang w:val="en-GB" w:eastAsia="zh-CN"/>
              </w:rPr>
              <w:t>.</w:t>
            </w:r>
            <w:r>
              <w:rPr>
                <w:rFonts w:eastAsiaTheme="minorEastAsia"/>
                <w:lang w:val="en-GB" w:eastAsia="zh-CN"/>
              </w:rPr>
              <w:t xml:space="preserve"> The relation between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hint="eastAsia"/>
                      <w:lang w:val="en-GB" w:eastAsia="zh-CN"/>
                    </w:rPr>
                    <m:t>k</m:t>
                  </m:r>
                </m:sub>
              </m:sSub>
            </m:oMath>
            <w:r>
              <w:rPr>
                <w:rFonts w:eastAsiaTheme="minorEastAsia"/>
                <w:lang w:val="en-GB" w:eastAsia="zh-CN"/>
              </w:rPr>
              <w:t xml:space="preserve"> and</w:t>
            </w:r>
            <w:r>
              <w:rPr>
                <w:rFonts w:eastAsiaTheme="minorEastAsia" w:hint="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1k</m:t>
                  </m:r>
                </m:sub>
              </m:sSub>
            </m:oMath>
            <w:r>
              <w:rPr>
                <w:rFonts w:eastAsiaTheme="minorEastAsia"/>
                <w:lang w:val="en-GB" w:eastAsia="zh-CN"/>
              </w:rPr>
              <w:t xml:space="preserve"> is:</w:t>
            </w:r>
          </w:p>
          <w:p w14:paraId="0EE17B93" w14:textId="77777777" w:rsidR="006A1186" w:rsidRDefault="00BE1811">
            <w:pPr>
              <w:spacing w:before="240"/>
              <w:rPr>
                <w:rFonts w:eastAsiaTheme="minorEastAsia"/>
                <w:lang w:val="en-GB" w:eastAsia="zh-CN"/>
              </w:rPr>
            </w:pPr>
            <w:r>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=0</m:t>
              </m:r>
            </m:oMath>
            <w:r>
              <w:rPr>
                <w:rFonts w:eastAsiaTheme="minorEastAsia"/>
                <w:lang w:val="en-GB" w:eastAsia="zh-CN"/>
              </w:rPr>
              <w:t xml:space="preserve"> 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 xml:space="preserve">=0,1,…, </m:t>
              </m:r>
              <m:r>
                <w:rPr>
                  <w:rFonts w:ascii="Cambria Math" w:eastAsiaTheme="minorEastAsia" w:hAnsi="Cambria Math"/>
                  <w:lang w:val="en-GB" w:eastAsia="zh-CN"/>
                </w:rPr>
                <m:t>L</m:t>
              </m:r>
              <m:r>
                <m:rPr>
                  <m:sty m:val="p"/>
                </m:rPr>
                <w:rPr>
                  <w:rFonts w:ascii="Cambria Math" w:eastAsiaTheme="minorEastAsia" w:hAnsi="Cambria Math"/>
                  <w:lang w:val="en-GB" w:eastAsia="zh-CN"/>
                </w:rPr>
                <m:t>-1</m:t>
              </m:r>
            </m:oMath>
          </w:p>
          <w:p w14:paraId="0EE17B94" w14:textId="77777777" w:rsidR="006A1186" w:rsidRDefault="00BE1811">
            <w:pPr>
              <w:spacing w:before="240"/>
              <w:rPr>
                <w:rFonts w:eastAsiaTheme="minorEastAsia"/>
                <w:lang w:val="en-GB" w:eastAsia="zh-CN"/>
              </w:rPr>
            </w:pPr>
            <w:r>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sub>
              </m:sSub>
              <m:r>
                <w:rPr>
                  <w:rFonts w:ascii="Cambria Math" w:eastAsiaTheme="minorEastAsia" w:hAnsi="Cambria Math"/>
                  <w:lang w:val="en-GB" w:eastAsia="zh-CN"/>
                </w:rPr>
                <m:t xml:space="preserve"> </m:t>
              </m:r>
            </m:oMath>
            <w:r>
              <w:rPr>
                <w:rFonts w:eastAsiaTheme="minorEastAsia"/>
                <w:lang w:val="en-GB" w:eastAsia="zh-CN"/>
              </w:rPr>
              <w:t xml:space="preserve">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 xml:space="preserve">+1,…, </m:t>
              </m:r>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1</m:t>
                  </m:r>
                </m:sub>
              </m:sSub>
              <m:r>
                <m:rPr>
                  <m:sty m:val="p"/>
                </m:rPr>
                <w:rPr>
                  <w:rFonts w:ascii="Cambria Math" w:eastAsiaTheme="minorEastAsia" w:hAnsi="Cambria Math"/>
                  <w:lang w:val="en-GB" w:eastAsia="zh-CN"/>
                </w:rPr>
                <m:t>-1</m:t>
              </m:r>
            </m:oMath>
            <w:r>
              <w:rPr>
                <w:rFonts w:eastAsiaTheme="minorEastAsia"/>
                <w:lang w:val="en-GB" w:eastAsia="zh-CN"/>
              </w:rPr>
              <w:t>.</w:t>
            </w:r>
          </w:p>
          <w:p w14:paraId="0EE17B95" w14:textId="77777777" w:rsidR="006A1186" w:rsidRDefault="00BE1811">
            <w:pPr>
              <w:pStyle w:val="0Maintext"/>
              <w:ind w:firstLine="0"/>
              <w:rPr>
                <w:rFonts w:eastAsiaTheme="minorEastAsia"/>
                <w:lang w:eastAsia="zh-CN"/>
              </w:rPr>
            </w:pPr>
            <w:r>
              <w:rPr>
                <w:rFonts w:eastAsiaTheme="minorEastAsia"/>
                <w:lang w:eastAsia="zh-CN"/>
              </w:rPr>
              <w:t>R</w:t>
            </w:r>
            <w:r>
              <w:rPr>
                <w:rFonts w:eastAsiaTheme="minorEastAsia" w:hint="eastAsia"/>
                <w:lang w:eastAsia="zh-CN"/>
              </w:rPr>
              <w:t xml:space="preserve">ate matching is performed according to Clause 5.4.3 by setting the rate matching output sequence length </w:t>
            </w:r>
            <m:oMath>
              <m:r>
                <w:rPr>
                  <w:rFonts w:ascii="Cambria Math" w:eastAsiaTheme="minorEastAsia" w:hAnsi="Cambria Math" w:hint="eastAsia"/>
                  <w:lang w:eastAsia="zh-CN"/>
                </w:rPr>
                <m:t>E</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oMath>
            <w:r>
              <w:rPr>
                <w:rFonts w:eastAsiaTheme="minorEastAsia" w:hint="eastAsia"/>
                <w:lang w:eastAsia="zh-CN"/>
              </w:rPr>
              <w:t>,</w:t>
            </w:r>
            <w:r>
              <w:rPr>
                <w:rFonts w:eastAsiaTheme="minorEastAsia"/>
                <w:lang w:eastAsia="zh-CN"/>
              </w:rPr>
              <w:t xml:space="preserve"> where </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WUS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L</m:t>
                  </m:r>
                </m:e>
                <m:sub>
                  <m:r>
                    <w:rPr>
                      <w:rFonts w:ascii="Cambria Math" w:eastAsiaTheme="minorEastAsia" w:hAnsi="Cambria Math"/>
                      <w:lang w:eastAsia="zh-CN"/>
                    </w:rPr>
                    <m:t>1</m:t>
                  </m:r>
                </m:sub>
              </m:sSub>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WUS</m:t>
                  </m:r>
                </m:sub>
              </m:sSub>
              <m:r>
                <w:rPr>
                  <w:rFonts w:ascii="Cambria Math" w:eastAsiaTheme="minorEastAsia" w:hAnsi="Cambria Math"/>
                  <w:lang w:eastAsia="zh-CN"/>
                </w:rPr>
                <m:t xml:space="preserve"> </m:t>
              </m:r>
            </m:oMath>
            <w:r>
              <w:rPr>
                <w:rFonts w:eastAsiaTheme="minorEastAsia"/>
                <w:lang w:eastAsia="zh-CN"/>
              </w:rPr>
              <w:t xml:space="preserve">is as defined in Clause 7.4.2.1, and the </w:t>
            </w:r>
            <w:r>
              <w:rPr>
                <w:rFonts w:eastAsiaTheme="minorEastAsia" w:hint="eastAsia"/>
                <w:lang w:eastAsia="zh-CN"/>
              </w:rPr>
              <w:t xml:space="preserve">output bit sequence after rate matching is denoted as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r>
                        <w:rPr>
                          <w:rFonts w:ascii="Cambria Math" w:eastAsiaTheme="minorEastAsia" w:hAnsi="Cambria Math"/>
                          <w:lang w:eastAsia="zh-CN"/>
                        </w:rPr>
                        <m:t>-1</m:t>
                      </m:r>
                    </m:e>
                  </m:d>
                </m:sub>
              </m:sSub>
            </m:oMath>
            <w:r>
              <w:rPr>
                <w:rFonts w:eastAsiaTheme="minorEastAsia"/>
                <w:lang w:eastAsia="zh-CN"/>
              </w:rPr>
              <w:t>.</w:t>
            </w:r>
          </w:p>
          <w:p w14:paraId="0EE17B96" w14:textId="77777777" w:rsidR="006A1186" w:rsidRDefault="00BE1811">
            <w:pPr>
              <w:pStyle w:val="B10"/>
              <w:jc w:val="center"/>
              <w:rPr>
                <w:lang w:val="en-US" w:eastAsia="zh-CN"/>
              </w:rPr>
            </w:pPr>
            <w:r>
              <w:rPr>
                <w:highlight w:val="yellow"/>
                <w:lang w:eastAsia="zh-CN"/>
              </w:rPr>
              <w:t>&lt;Unchanged part is omitted&gt;</w:t>
            </w:r>
          </w:p>
          <w:p w14:paraId="0EE17B97" w14:textId="77777777" w:rsidR="006A1186" w:rsidRDefault="00BE1811">
            <w:pPr>
              <w:pStyle w:val="0Maintext"/>
              <w:ind w:firstLine="0"/>
              <w:rPr>
                <w:rFonts w:eastAsiaTheme="minorEastAsia"/>
              </w:rPr>
            </w:pPr>
            <w:r>
              <w:rPr>
                <w:lang w:eastAsia="zh-CN"/>
              </w:rPr>
              <w:t>--------------------------------------End of Text Proposal on 3GPP TS 38.212 V19.1.0 ------------------</w:t>
            </w:r>
          </w:p>
        </w:tc>
      </w:tr>
    </w:tbl>
    <w:p w14:paraId="0EE17B99" w14:textId="77777777" w:rsidR="006A1186" w:rsidRDefault="006A1186">
      <w:pPr>
        <w:pStyle w:val="0Maintext"/>
        <w:rPr>
          <w:rFonts w:eastAsiaTheme="minorEastAsia"/>
        </w:rPr>
      </w:pPr>
    </w:p>
    <w:p w14:paraId="0EE17B9A" w14:textId="77777777" w:rsidR="006A1186" w:rsidRDefault="00BE1811">
      <w:pPr>
        <w:keepNext/>
        <w:keepLines/>
        <w:tabs>
          <w:tab w:val="left" w:pos="567"/>
          <w:tab w:val="left" w:pos="709"/>
        </w:tabs>
        <w:spacing w:before="120" w:line="259" w:lineRule="auto"/>
        <w:ind w:right="198"/>
        <w:outlineLvl w:val="2"/>
        <w:rPr>
          <w:rFonts w:ascii="Times New Roman" w:eastAsiaTheme="minorEastAsia" w:hAnsi="Times New Roman"/>
        </w:rPr>
      </w:pPr>
      <w:bookmarkStart w:id="21" w:name="OLE_LINK1"/>
      <w:r>
        <w:rPr>
          <w:rFonts w:ascii="Times New Roman" w:eastAsiaTheme="minorEastAsia" w:hAnsi="Times New Roman"/>
        </w:rPr>
        <w:t>TP 6: Update higher-layer parameter names in TS 38.21</w:t>
      </w:r>
      <w:r>
        <w:rPr>
          <w:rFonts w:ascii="Times New Roman" w:eastAsiaTheme="minorEastAsia" w:hAnsi="Times New Roman"/>
          <w:lang w:eastAsia="zh-CN"/>
        </w:rPr>
        <w:t>3</w:t>
      </w:r>
      <w:r>
        <w:rPr>
          <w:rFonts w:ascii="Times New Roman" w:eastAsiaTheme="minorEastAsia" w:hAnsi="Times New Roman"/>
        </w:rPr>
        <w:t xml:space="preserve"> based on RAN2 running CR: [E///]</w:t>
      </w:r>
      <w:bookmarkEnd w:id="21"/>
    </w:p>
    <w:tbl>
      <w:tblPr>
        <w:tblStyle w:val="afffc"/>
        <w:tblW w:w="0" w:type="auto"/>
        <w:tblLook w:val="04A0" w:firstRow="1" w:lastRow="0" w:firstColumn="1" w:lastColumn="0" w:noHBand="0" w:noVBand="1"/>
      </w:tblPr>
      <w:tblGrid>
        <w:gridCol w:w="9060"/>
      </w:tblGrid>
      <w:tr w:rsidR="006A1186" w14:paraId="0EE17BB3" w14:textId="77777777">
        <w:tc>
          <w:tcPr>
            <w:tcW w:w="9060" w:type="dxa"/>
          </w:tcPr>
          <w:p w14:paraId="0EE17B9B" w14:textId="77777777" w:rsidR="006A1186" w:rsidRDefault="00BE1811">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0EE17B9C" w14:textId="77777777" w:rsidR="006A1186" w:rsidRDefault="006A1186">
            <w:pPr>
              <w:jc w:val="center"/>
              <w:rPr>
                <w:rFonts w:ascii="Times New Roman" w:hAnsi="Times New Roman"/>
                <w:color w:val="FF0000"/>
                <w:szCs w:val="20"/>
                <w:lang w:eastAsia="zh-CN"/>
              </w:rPr>
            </w:pPr>
          </w:p>
          <w:p w14:paraId="0EE17B9D" w14:textId="77777777" w:rsidR="006A1186" w:rsidRDefault="00BE1811">
            <w:pPr>
              <w:pStyle w:val="B10"/>
              <w:jc w:val="center"/>
              <w:rPr>
                <w:lang w:val="en-US" w:eastAsia="zh-CN"/>
              </w:rPr>
            </w:pPr>
            <w:r>
              <w:rPr>
                <w:lang w:eastAsia="zh-CN"/>
              </w:rPr>
              <w:t>&lt;Unchanged part is omitted&gt;</w:t>
            </w:r>
          </w:p>
          <w:p w14:paraId="0EE17B9E" w14:textId="77777777" w:rsidR="006A1186" w:rsidRDefault="00BE1811">
            <w:pPr>
              <w:keepNext/>
              <w:keepLines/>
              <w:spacing w:before="180" w:after="180"/>
              <w:outlineLvl w:val="1"/>
              <w:rPr>
                <w:rFonts w:ascii="Times New Roman" w:eastAsia="宋体" w:hAnsi="Times New Roman"/>
                <w:sz w:val="28"/>
                <w:szCs w:val="18"/>
                <w:lang w:val="en-GB" w:eastAsia="zh-CN"/>
              </w:rPr>
            </w:pPr>
            <w:bookmarkStart w:id="22" w:name="_Toc201953727"/>
            <w:r>
              <w:rPr>
                <w:rFonts w:ascii="Times New Roman" w:eastAsia="宋体" w:hAnsi="Times New Roman"/>
                <w:sz w:val="28"/>
                <w:szCs w:val="18"/>
                <w:lang w:val="en-GB" w:eastAsia="zh-CN"/>
              </w:rPr>
              <w:t>10.4C</w:t>
            </w:r>
            <w:r>
              <w:rPr>
                <w:rFonts w:ascii="Times New Roman" w:eastAsia="宋体" w:hAnsi="Times New Roman"/>
                <w:sz w:val="28"/>
                <w:szCs w:val="18"/>
                <w:lang w:val="en-GB" w:eastAsia="zh-CN"/>
              </w:rPr>
              <w:tab/>
              <w:t>PDCCH monitoring activation by WUS in RRC_</w:t>
            </w:r>
            <w:r>
              <w:rPr>
                <w:rFonts w:ascii="Times New Roman" w:eastAsia="宋体" w:hAnsi="Times New Roman"/>
                <w:sz w:val="28"/>
                <w:szCs w:val="18"/>
                <w:lang w:val="en-GB"/>
              </w:rPr>
              <w:t>IDLE/RRC_INACTIVE</w:t>
            </w:r>
            <w:bookmarkEnd w:id="22"/>
          </w:p>
          <w:p w14:paraId="0EE17B9F"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0EE17BA0"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OOK symbols per OFDM symbol, a first RB, and an overlaid OFDM sequence per OOK symbol for LPSS reception, and an EPRE ratio relative to SS/PBCH blocks [4, TS 38.211], </w:t>
            </w:r>
          </w:p>
          <w:p w14:paraId="0EE17BA1"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the first RB, and one or more overlaid OFDM sequences per OOK symbol for WUS reception, and an EPRE ratio relative to SS/PBCH blocks [4, TS 38.211], and</w:t>
            </w:r>
          </w:p>
          <w:p w14:paraId="0EE17BA2"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determines to receive LPSS/WUS based on procedures defined in [17, TS 38.304]. </w:t>
            </w:r>
          </w:p>
          <w:p w14:paraId="0EE17BA3"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20"/>
                <w:lang w:val="en-GB"/>
              </w:rPr>
              <w:t>SIB1</w:t>
            </w:r>
            <w:r>
              <w:rPr>
                <w:rFonts w:ascii="Times New Roman" w:eastAsia="宋体" w:hAnsi="Times New Roman"/>
                <w:szCs w:val="20"/>
                <w:lang w:val="en-GB"/>
              </w:rPr>
              <w:t xml:space="preserve">. </w:t>
            </w:r>
          </w:p>
          <w:p w14:paraId="0EE17BA4"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receives an LPSS in consecutive symbols within a slot. The UE can be provided one or two first symbols for respective one or two LPSS reception occasions in the slot by </w:t>
            </w:r>
            <w:r>
              <w:rPr>
                <w:rFonts w:ascii="Times New Roman" w:eastAsia="宋体" w:hAnsi="Times New Roman"/>
                <w:i/>
                <w:szCs w:val="20"/>
                <w:lang w:val="en-GB"/>
              </w:rPr>
              <w:t>lpss-StartSymbol</w:t>
            </w:r>
            <w:r>
              <w:rPr>
                <w:rFonts w:ascii="Times New Roman" w:eastAsia="宋体"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a system frame with SFN 0,</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lpss-periodicityoffset</w:t>
            </w:r>
            <w:r>
              <w:rPr>
                <w:rFonts w:ascii="Times New Roman" w:eastAsia="宋体" w:hAnsi="Times New Roman"/>
                <w:i/>
                <w:color w:val="FF0000"/>
                <w:szCs w:val="20"/>
                <w:lang w:val="en-GB"/>
              </w:rPr>
              <w:t xml:space="preserve"> lpss-PeriodicityAndOffset</w:t>
            </w:r>
            <w:r>
              <w:rPr>
                <w:rFonts w:ascii="Times New Roman" w:eastAsia="宋体" w:hAnsi="Times New Roman"/>
                <w:i/>
                <w:szCs w:val="20"/>
                <w:lang w:val="en-GB"/>
              </w:rPr>
              <w:t>.</w:t>
            </w:r>
            <w:r>
              <w:rPr>
                <w:rFonts w:ascii="Times New Roman" w:eastAsia="宋体" w:hAnsi="Times New Roman"/>
                <w:szCs w:val="20"/>
                <w:lang w:val="en-GB"/>
              </w:rPr>
              <w:t xml:space="preserve"> Within a period of LPSS reception occasions, LPSS reception occasions are in a set of </w:t>
            </w:r>
            <m:oMath>
              <m:d>
                <m:dPr>
                  <m:begChr m:val="⌈"/>
                  <m:endChr m:val="⌉"/>
                  <m:ctrlPr>
                    <w:rPr>
                      <w:rFonts w:ascii="Cambria Math" w:eastAsia="宋体" w:hAnsi="Cambria Math"/>
                      <w:i/>
                      <w:szCs w:val="20"/>
                      <w:lang w:val="en-GB"/>
                    </w:rPr>
                  </m:ctrlPr>
                </m:dPr>
                <m:e>
                  <m:f>
                    <m:fPr>
                      <m:type m:val="lin"/>
                      <m:ctrlPr>
                        <w:rPr>
                          <w:rFonts w:ascii="Cambria Math" w:eastAsia="宋体" w:hAnsi="Cambria Math"/>
                          <w:i/>
                          <w:szCs w:val="20"/>
                          <w:lang w:val="en-GB"/>
                        </w:rPr>
                      </m:ctrlPr>
                    </m:fPr>
                    <m:num>
                      <m:r>
                        <w:rPr>
                          <w:rFonts w:ascii="Cambria Math" w:eastAsia="宋体" w:hAnsi="Cambria Math"/>
                          <w:szCs w:val="20"/>
                          <w:lang w:val="en-GB"/>
                        </w:rPr>
                        <m:t>K</m:t>
                      </m:r>
                    </m:num>
                    <m:den>
                      <m:r>
                        <w:rPr>
                          <w:rFonts w:ascii="Cambria Math" w:eastAsia="宋体" w:hAnsi="Cambria Math"/>
                          <w:szCs w:val="20"/>
                          <w:lang w:val="en-GB"/>
                        </w:rPr>
                        <m:t>L</m:t>
                      </m:r>
                    </m:den>
                  </m:f>
                </m:e>
              </m:d>
            </m:oMath>
            <w:r>
              <w:rPr>
                <w:rFonts w:ascii="Times New Roman" w:eastAsia="宋体" w:hAnsi="Times New Roman"/>
                <w:szCs w:val="20"/>
                <w:lang w:val="en-GB"/>
              </w:rPr>
              <w:t xml:space="preserve"> consecutive slots that have all symbols </w:t>
            </w:r>
            <w:r>
              <w:rPr>
                <w:rFonts w:ascii="Times New Roman" w:eastAsia="宋体" w:hAnsi="Times New Roman"/>
                <w:szCs w:val="20"/>
                <w:lang w:val="en-GB"/>
              </w:rPr>
              <w:lastRenderedPageBreak/>
              <w:t xml:space="preserve">indicated as downlink by </w:t>
            </w:r>
            <w:r>
              <w:rPr>
                <w:rFonts w:ascii="Times New Roman" w:eastAsia="宋体" w:hAnsi="Times New Roman"/>
                <w:i/>
                <w:iCs/>
                <w:szCs w:val="20"/>
                <w:lang w:val="en-GB" w:eastAsia="zh-CN"/>
              </w:rPr>
              <w:t>tdd-UL-DL-ConfigurationCommon</w:t>
            </w:r>
            <w:r>
              <w:rPr>
                <w:rFonts w:ascii="Times New Roman" w:eastAsia="宋体" w:hAnsi="Times New Roman"/>
                <w:iCs/>
                <w:szCs w:val="20"/>
                <w:lang w:val="en-GB" w:eastAsia="zh-CN"/>
              </w:rPr>
              <w:t>, if provided,</w:t>
            </w:r>
            <w:r>
              <w:rPr>
                <w:rFonts w:ascii="Times New Roman" w:eastAsia="宋体" w:hAnsi="Times New Roman"/>
                <w:szCs w:val="20"/>
                <w:lang w:val="en-GB"/>
              </w:rPr>
              <w:t xml:space="preserve"> and start from the first slot provided by the time offset in the period, where </w:t>
            </w:r>
            <m:oMath>
              <m:r>
                <w:rPr>
                  <w:rFonts w:ascii="Cambria Math" w:eastAsia="宋体" w:hAnsi="Cambria Math"/>
                  <w:szCs w:val="20"/>
                  <w:lang w:val="en-GB"/>
                </w:rPr>
                <m:t>K</m:t>
              </m:r>
            </m:oMath>
            <w:r>
              <w:rPr>
                <w:rFonts w:ascii="Times New Roman" w:eastAsia="宋体" w:hAnsi="Times New Roman"/>
                <w:szCs w:val="20"/>
                <w:lang w:val="en-GB" w:eastAsia="ja-JP"/>
              </w:rPr>
              <w:t xml:space="preserve"> is the number of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and </w:t>
            </w:r>
            <m:oMath>
              <m:r>
                <w:rPr>
                  <w:rFonts w:ascii="Cambria Math" w:eastAsia="宋体" w:hAnsi="Cambria Math"/>
                  <w:szCs w:val="20"/>
                  <w:lang w:val="en-GB"/>
                </w:rPr>
                <m:t>L</m:t>
              </m:r>
            </m:oMath>
            <w:r>
              <w:rPr>
                <w:rFonts w:ascii="Times New Roman" w:eastAsia="宋体" w:hAnsi="Times New Roman"/>
                <w:szCs w:val="20"/>
                <w:lang w:val="en-GB" w:eastAsia="ja-JP"/>
              </w:rPr>
              <w:t xml:space="preserve"> is the number of LPSS reception occasions in a slot</w:t>
            </w:r>
            <w:r>
              <w:rPr>
                <w:rFonts w:ascii="Times New Roman" w:eastAsia="宋体" w:hAnsi="Times New Roman"/>
                <w:szCs w:val="20"/>
                <w:lang w:val="en-GB"/>
              </w:rPr>
              <w:t>.</w:t>
            </w:r>
          </w:p>
          <w:p w14:paraId="0EE17BA5" w14:textId="77777777" w:rsidR="006A1186" w:rsidRDefault="00BE1811">
            <w:pPr>
              <w:spacing w:after="180"/>
              <w:rPr>
                <w:rFonts w:ascii="Times New Roman" w:eastAsia="宋体" w:hAnsi="Times New Roman"/>
                <w:szCs w:val="20"/>
                <w:lang w:val="en-GB" w:eastAsia="ja-JP"/>
              </w:rPr>
            </w:pPr>
            <w:r>
              <w:rPr>
                <w:rFonts w:ascii="Times New Roman" w:eastAsia="宋体" w:hAnsi="Times New Roman"/>
                <w:szCs w:val="20"/>
                <w:lang w:val="en-GB"/>
              </w:rPr>
              <w:t xml:space="preserve">LPSS reception occasions are indexed sequentially in time. An LPSS reception at the </w:t>
            </w:r>
            <m:oMath>
              <m:r>
                <w:rPr>
                  <w:rFonts w:ascii="Cambria Math" w:eastAsia="宋体" w:hAnsi="Cambria Math"/>
                  <w:szCs w:val="20"/>
                  <w:lang w:val="en-GB" w:eastAsia="ja-JP"/>
                </w:rPr>
                <m:t>k</m:t>
              </m:r>
            </m:oMath>
            <w:r>
              <w:rPr>
                <w:rFonts w:ascii="Times New Roman" w:eastAsia="宋体" w:hAnsi="Times New Roman"/>
                <w:szCs w:val="20"/>
                <w:lang w:val="en-GB"/>
              </w:rPr>
              <w:t>-th LPSS reception occasion</w:t>
            </w:r>
            <w:r>
              <w:rPr>
                <w:rFonts w:ascii="Times New Roman" w:eastAsia="宋体" w:hAnsi="Times New Roman"/>
                <w:kern w:val="2"/>
                <w:szCs w:val="20"/>
                <w:lang w:val="en-GB" w:eastAsia="zh-TW"/>
              </w:rPr>
              <w:t xml:space="preserve"> is </w:t>
            </w:r>
            <w:r>
              <w:rPr>
                <w:rFonts w:ascii="Times New Roman" w:eastAsia="宋体" w:hAnsi="Times New Roman"/>
                <w:szCs w:val="20"/>
                <w:lang w:val="en-GB"/>
              </w:rPr>
              <w:t xml:space="preserve">quasi co-located with the </w:t>
            </w:r>
            <m:oMath>
              <m:r>
                <w:rPr>
                  <w:rFonts w:ascii="Cambria Math" w:eastAsia="宋体" w:hAnsi="Cambria Math"/>
                  <w:szCs w:val="20"/>
                  <w:lang w:val="en-GB" w:eastAsia="ja-JP"/>
                </w:rPr>
                <m:t>k</m:t>
              </m:r>
            </m:oMath>
            <w:r>
              <w:rPr>
                <w:rFonts w:ascii="Times New Roman" w:eastAsia="宋体" w:hAnsi="Times New Roman"/>
                <w:szCs w:val="20"/>
                <w:lang w:val="en-GB"/>
              </w:rPr>
              <w:t xml:space="preserve">-th transmitted </w:t>
            </w:r>
            <w:r>
              <w:rPr>
                <w:rFonts w:ascii="Times New Roman" w:eastAsia="宋体" w:hAnsi="Times New Roman"/>
                <w:szCs w:val="20"/>
                <w:lang w:val="en-GB" w:eastAsia="ja-JP"/>
              </w:rPr>
              <w:t>SS/PBCH block</w:t>
            </w:r>
            <w:r>
              <w:rPr>
                <w:rFonts w:ascii="Times New Roman" w:eastAsia="宋体" w:hAnsi="Times New Roman"/>
                <w:szCs w:val="20"/>
                <w:lang w:val="en-GB"/>
              </w:rPr>
              <w:t xml:space="preserve">, with respect to quasi co-location ‘typeC’ or ‘typeD’ properties when applicable, where </w:t>
            </w:r>
            <m:oMath>
              <m:r>
                <w:rPr>
                  <w:rFonts w:ascii="Cambria Math" w:eastAsia="宋体" w:hAnsi="Cambria Math"/>
                  <w:szCs w:val="20"/>
                  <w:lang w:val="en-GB"/>
                </w:rPr>
                <m:t>1≤</m:t>
              </m:r>
              <m:r>
                <w:rPr>
                  <w:rFonts w:ascii="Cambria Math" w:eastAsia="宋体" w:hAnsi="Cambria Math"/>
                  <w:szCs w:val="20"/>
                  <w:lang w:val="en-GB" w:eastAsia="ja-JP"/>
                </w:rPr>
                <m:t>k≤K</m:t>
              </m:r>
            </m:oMath>
            <w:r>
              <w:rPr>
                <w:rFonts w:ascii="Times New Roman" w:eastAsia="宋体" w:hAnsi="Times New Roman"/>
                <w:szCs w:val="20"/>
                <w:lang w:val="en-GB"/>
              </w:rPr>
              <w:t>.</w:t>
            </w:r>
            <w:r>
              <w:rPr>
                <w:rFonts w:ascii="Times New Roman" w:eastAsia="宋体" w:hAnsi="Times New Roman"/>
                <w:szCs w:val="20"/>
                <w:lang w:val="en-GB" w:eastAsia="ja-JP"/>
              </w:rPr>
              <w:t xml:space="preserve"> </w:t>
            </w:r>
          </w:p>
          <w:p w14:paraId="0EE17BA6"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w:t>
            </w:r>
            <w:r>
              <w:rPr>
                <w:rFonts w:ascii="Times New Roman" w:eastAsia="宋体" w:hAnsi="Times New Roman"/>
                <w:szCs w:val="20"/>
                <w:lang w:val="en-GB"/>
              </w:rPr>
              <w:t xml:space="preserve">, the UE receives LPSS/WUS based on the quasi co-location properties of transmitted SS/PBCH blocks indicated by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 </w:t>
            </w:r>
            <w:r>
              <w:rPr>
                <w:rFonts w:ascii="Times New Roman" w:eastAsia="宋体" w:hAnsi="Times New Roman"/>
                <w:szCs w:val="20"/>
                <w:lang w:val="en-GB"/>
              </w:rPr>
              <w:t xml:space="preserve">[12, TS 38.331]; otherwise, the UE receives LPSS/WUS based on the quasi co-location properties for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 WUS occasion includes </w:t>
            </w:r>
            <m:oMath>
              <m:r>
                <w:rPr>
                  <w:rFonts w:ascii="Cambria Math" w:eastAsia="宋体" w:hAnsi="Cambria Math"/>
                  <w:szCs w:val="20"/>
                  <w:lang w:val="en-AU"/>
                </w:rPr>
                <m:t>K⋅M</m:t>
              </m:r>
            </m:oMath>
            <w:r>
              <w:rPr>
                <w:rFonts w:ascii="Times New Roman" w:eastAsia="宋体" w:hAnsi="Times New Roman"/>
                <w:szCs w:val="20"/>
                <w:lang w:val="en-GB"/>
              </w:rPr>
              <w:t xml:space="preserve"> WUS monitoring occasions that are indexed sequentially in time, where</w:t>
            </w:r>
          </w:p>
          <w:p w14:paraId="0EE17BA7"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r>
            <m:oMath>
              <m:r>
                <w:rPr>
                  <w:rFonts w:ascii="Cambria Math" w:eastAsia="宋体" w:hAnsi="Cambria Math"/>
                  <w:szCs w:val="20"/>
                  <w:lang w:val="zh-CN"/>
                </w:rPr>
                <m:t>K</m:t>
              </m:r>
            </m:oMath>
            <w:r>
              <w:rPr>
                <w:rFonts w:ascii="Times New Roman" w:eastAsia="宋体" w:hAnsi="Times New Roman"/>
                <w:szCs w:val="20"/>
              </w:rPr>
              <w:t xml:space="preserve"> is the number of transmitted SS/PBCH blocks indicated by </w:t>
            </w:r>
            <w:r>
              <w:rPr>
                <w:rFonts w:ascii="Times New Roman" w:eastAsia="宋体" w:hAnsi="Times New Roman"/>
                <w:i/>
                <w:szCs w:val="20"/>
              </w:rPr>
              <w:t>ssb-PositionsInBurst</w:t>
            </w:r>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w:t>
            </w:r>
            <m:oMath>
              <m:r>
                <w:rPr>
                  <w:rFonts w:ascii="Cambria Math" w:eastAsia="宋体" w:hAnsi="Cambria Math"/>
                  <w:szCs w:val="20"/>
                  <w:lang w:val="zh-CN"/>
                </w:rPr>
                <m:t>M</m:t>
              </m:r>
            </m:oMath>
            <w:r>
              <w:rPr>
                <w:rFonts w:ascii="Times New Roman" w:eastAsia="宋体" w:hAnsi="Times New Roman"/>
                <w:szCs w:val="20"/>
              </w:rPr>
              <w:t xml:space="preserve"> is a number of WUS monitoring occasions associated with each of the </w:t>
            </w:r>
            <m:oMath>
              <m:r>
                <w:rPr>
                  <w:rFonts w:ascii="Cambria Math" w:eastAsia="宋体" w:hAnsi="Cambria Math"/>
                  <w:szCs w:val="20"/>
                  <w:lang w:val="zh-CN"/>
                </w:rPr>
                <m:t>K</m:t>
              </m:r>
            </m:oMath>
            <w:r>
              <w:rPr>
                <w:rFonts w:ascii="Times New Roman" w:eastAsia="宋体" w:hAnsi="Times New Roman"/>
                <w:szCs w:val="20"/>
              </w:rPr>
              <w:t xml:space="preserve"> transmitted SS/PBCH blocks provided by </w:t>
            </w:r>
            <w:r>
              <w:rPr>
                <w:rFonts w:ascii="Times New Roman" w:eastAsia="宋体" w:hAnsi="Times New Roman"/>
                <w:i/>
                <w:strike/>
                <w:color w:val="FF0000"/>
                <w:szCs w:val="20"/>
              </w:rPr>
              <w:t>MONumperLO</w:t>
            </w:r>
            <w:r>
              <w:rPr>
                <w:rFonts w:ascii="Times New Roman" w:eastAsia="宋体" w:hAnsi="Times New Roman"/>
                <w:i/>
                <w:color w:val="FF0000"/>
                <w:szCs w:val="20"/>
              </w:rPr>
              <w:t xml:space="preserve"> lpwus-MoNumPerLo</w:t>
            </w:r>
            <w:r>
              <w:rPr>
                <w:rFonts w:ascii="Times New Roman" w:eastAsia="宋体" w:hAnsi="Times New Roman"/>
                <w:szCs w:val="20"/>
              </w:rPr>
              <w:t>, and</w:t>
            </w:r>
          </w:p>
          <w:p w14:paraId="0EE17BA8"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WUS monitoring occasion with index </w:t>
            </w:r>
            <m:oMath>
              <m:r>
                <w:rPr>
                  <w:rFonts w:ascii="Cambria Math" w:eastAsia="宋体" w:hAnsi="Cambria Math"/>
                  <w:szCs w:val="20"/>
                </w:rPr>
                <m:t>(</m:t>
              </m:r>
              <m:r>
                <w:rPr>
                  <w:rFonts w:ascii="Cambria Math" w:eastAsia="宋体" w:hAnsi="Cambria Math"/>
                  <w:szCs w:val="20"/>
                  <w:lang w:val="zh-CN"/>
                </w:rPr>
                <m:t>k</m:t>
              </m:r>
              <m:r>
                <w:rPr>
                  <w:rFonts w:ascii="Cambria Math" w:eastAsia="宋体" w:hAnsi="Cambria Math"/>
                  <w:szCs w:val="20"/>
                </w:rPr>
                <m:t>-1)</m:t>
              </m:r>
              <m:r>
                <w:rPr>
                  <w:rFonts w:ascii="Cambria Math" w:eastAsia="宋体" w:hAnsi="Cambria Math"/>
                  <w:szCs w:val="20"/>
                  <w:lang w:val="en-AU"/>
                </w:rPr>
                <m:t>⋅M</m:t>
              </m:r>
              <m:r>
                <w:rPr>
                  <w:rFonts w:ascii="Cambria Math" w:eastAsia="宋体" w:hAnsi="Cambria Math"/>
                  <w:szCs w:val="20"/>
                </w:rPr>
                <m:t>+</m:t>
              </m:r>
              <m:r>
                <w:rPr>
                  <w:rFonts w:ascii="Cambria Math" w:eastAsia="宋体" w:hAnsi="Cambria Math"/>
                  <w:szCs w:val="20"/>
                  <w:lang w:val="zh-CN"/>
                </w:rPr>
                <m:t>m</m:t>
              </m:r>
            </m:oMath>
            <w:r>
              <w:rPr>
                <w:rFonts w:ascii="Times New Roman" w:eastAsia="宋体" w:hAnsi="Times New Roman"/>
                <w:szCs w:val="20"/>
              </w:rPr>
              <w:t xml:space="preserve">, where </w:t>
            </w:r>
            <m:oMath>
              <m:r>
                <w:rPr>
                  <w:rFonts w:ascii="Cambria Math" w:eastAsia="宋体" w:hAnsi="Cambria Math"/>
                  <w:szCs w:val="20"/>
                </w:rPr>
                <m:t>1≤</m:t>
              </m:r>
              <m:r>
                <w:rPr>
                  <w:rFonts w:ascii="Cambria Math" w:eastAsia="宋体" w:hAnsi="Cambria Math"/>
                  <w:szCs w:val="20"/>
                  <w:lang w:val="zh-CN" w:eastAsia="ja-JP"/>
                </w:rPr>
                <m:t>m</m:t>
              </m:r>
              <m:r>
                <w:rPr>
                  <w:rFonts w:ascii="Cambria Math" w:eastAsia="宋体" w:hAnsi="Cambria Math"/>
                  <w:szCs w:val="20"/>
                  <w:lang w:eastAsia="ja-JP"/>
                </w:rPr>
                <m:t>≤</m:t>
              </m:r>
              <m:r>
                <w:rPr>
                  <w:rFonts w:ascii="Cambria Math" w:eastAsia="宋体" w:hAnsi="Cambria Math"/>
                  <w:szCs w:val="20"/>
                  <w:lang w:val="zh-CN" w:eastAsia="ja-JP"/>
                </w:rPr>
                <m:t>M</m:t>
              </m:r>
            </m:oMath>
            <w:r>
              <w:rPr>
                <w:rFonts w:ascii="Times New Roman" w:eastAsia="宋体" w:hAnsi="Times New Roman"/>
                <w:szCs w:val="20"/>
                <w:lang w:eastAsia="ja-JP"/>
              </w:rPr>
              <w:t xml:space="preserve"> and </w:t>
            </w:r>
            <m:oMath>
              <m:r>
                <w:rPr>
                  <w:rFonts w:ascii="Cambria Math" w:eastAsia="宋体" w:hAnsi="Cambria Math"/>
                  <w:szCs w:val="20"/>
                </w:rPr>
                <m:t>1≤</m:t>
              </m:r>
              <m:r>
                <w:rPr>
                  <w:rFonts w:ascii="Cambria Math" w:eastAsia="宋体" w:hAnsi="Cambria Math"/>
                  <w:szCs w:val="20"/>
                  <w:lang w:val="zh-CN" w:eastAsia="ja-JP"/>
                </w:rPr>
                <m:t>k</m:t>
              </m:r>
              <m:r>
                <w:rPr>
                  <w:rFonts w:ascii="Cambria Math" w:eastAsia="宋体" w:hAnsi="Cambria Math"/>
                  <w:szCs w:val="20"/>
                  <w:lang w:eastAsia="ja-JP"/>
                </w:rPr>
                <m:t>≤</m:t>
              </m:r>
              <m:r>
                <w:rPr>
                  <w:rFonts w:ascii="Cambria Math" w:eastAsia="宋体" w:hAnsi="Cambria Math"/>
                  <w:szCs w:val="20"/>
                  <w:lang w:val="zh-CN" w:eastAsia="ja-JP"/>
                </w:rPr>
                <m:t>K</m:t>
              </m:r>
            </m:oMath>
            <w:r>
              <w:rPr>
                <w:rFonts w:ascii="Times New Roman" w:eastAsia="宋体" w:hAnsi="Times New Roman"/>
                <w:szCs w:val="20"/>
              </w:rPr>
              <w:t xml:space="preserve">, is quasi co-located with the </w:t>
            </w:r>
            <m:oMath>
              <m:r>
                <w:rPr>
                  <w:rFonts w:ascii="Cambria Math" w:eastAsia="宋体" w:hAnsi="Cambria Math"/>
                  <w:szCs w:val="20"/>
                  <w:lang w:val="zh-CN" w:eastAsia="ja-JP"/>
                </w:rPr>
                <m:t>k</m:t>
              </m:r>
            </m:oMath>
            <w:r>
              <w:rPr>
                <w:rFonts w:ascii="Times New Roman" w:eastAsia="宋体" w:hAnsi="Times New Roman"/>
                <w:szCs w:val="20"/>
              </w:rPr>
              <w:t>-th transmitted SS/PBCH block with respect to quasi co-location ‘typeC’ or ‘typeD’ properties, when applicable</w:t>
            </w:r>
          </w:p>
          <w:p w14:paraId="0EE17BA9"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 xml:space="preserve">WUS_available_slot_IDLE/INACTIVE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0EE17BAA"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
                <w:iCs/>
                <w:szCs w:val="20"/>
                <w:lang w:eastAsia="ja-JP"/>
              </w:rPr>
              <w:t>tdd-UL-DL-configurationCommon</w:t>
            </w:r>
            <w:r>
              <w:rPr>
                <w:rFonts w:ascii="Times New Roman" w:eastAsia="Yu Mincho" w:hAnsi="Times New Roman"/>
                <w:szCs w:val="20"/>
                <w:lang w:eastAsia="ja-JP"/>
              </w:rPr>
              <w:t xml:space="preserve"> </w:t>
            </w:r>
          </w:p>
          <w:p w14:paraId="0EE17BAB"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an SS/PBCH block transmission, by </w:t>
            </w:r>
            <w:r>
              <w:rPr>
                <w:rFonts w:ascii="Times New Roman" w:eastAsia="宋体" w:hAnsi="Times New Roman"/>
                <w:i/>
                <w:szCs w:val="20"/>
              </w:rPr>
              <w:t>ssb-PositionsInBurst</w:t>
            </w:r>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and the SS/PBCH block transmission would overlap in frequency with the WUS transmission</w:t>
            </w:r>
          </w:p>
          <w:p w14:paraId="0EE17BAC"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PDCCH transmissions, by </w:t>
            </w:r>
            <w:r>
              <w:rPr>
                <w:rFonts w:ascii="Times New Roman" w:eastAsia="宋体" w:hAnsi="Times New Roman"/>
                <w:i/>
                <w:szCs w:val="20"/>
              </w:rPr>
              <w:t>pdcch-ConfigSIB1</w:t>
            </w:r>
            <w:r>
              <w:rPr>
                <w:rFonts w:ascii="Times New Roman" w:eastAsia="宋体" w:hAnsi="Times New Roman"/>
                <w:szCs w:val="20"/>
              </w:rPr>
              <w:t>, and CORESET 0 for the PDCCH transmissions would overlap in frequency with the WUS transmission</w:t>
            </w:r>
          </w:p>
          <w:p w14:paraId="0EE17BAD"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 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 </w:t>
            </w:r>
            <w:r>
              <w:rPr>
                <w:rFonts w:ascii="Times New Roman" w:eastAsia="宋体" w:hAnsi="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0EE17BAE"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trike/>
                <w:color w:val="FF0000"/>
                <w:szCs w:val="20"/>
                <w:lang w:val="en-GB"/>
              </w:rPr>
              <w:t>offset_firstMO_withinLO</w:t>
            </w:r>
            <w:r>
              <w:rPr>
                <w:rFonts w:ascii="Times New Roman" w:eastAsia="宋体" w:hAnsi="Times New Roman"/>
                <w:color w:val="FF0000"/>
                <w:szCs w:val="20"/>
                <w:lang w:val="en-GB"/>
              </w:rPr>
              <w:t xml:space="preserve"> </w:t>
            </w:r>
            <w:r>
              <w:rPr>
                <w:rFonts w:ascii="Times New Roman" w:eastAsia="宋体" w:hAnsi="Times New Roman"/>
                <w:i/>
                <w:iCs/>
                <w:color w:val="FF0000"/>
                <w:szCs w:val="20"/>
                <w:lang w:val="en-GB"/>
              </w:rPr>
              <w:t>lpwus-OffsetFirstMoWithinLo</w:t>
            </w:r>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zCs w:val="20"/>
                <w:lang w:val="en-GB"/>
              </w:rPr>
              <w:t xml:space="preserve"> </w:t>
            </w:r>
            <w:r>
              <w:rPr>
                <w:rFonts w:ascii="Times New Roman" w:eastAsia="宋体" w:hAnsi="Times New Roman"/>
                <w:bCs/>
                <w:i/>
                <w:color w:val="FF0000"/>
                <w:szCs w:val="20"/>
                <w:lang w:val="en-GB" w:eastAsia="ko-KR" w:bidi="ar"/>
              </w:rPr>
              <w:t>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lastRenderedPageBreak/>
              <w:t xml:space="preserve">PDCCH according to Type2-PDCCH CSS sets associated with the paging occasion and </w:t>
            </w:r>
            <w:r>
              <w:rPr>
                <w:rFonts w:ascii="Times New Roman" w:eastAsia="宋体" w:hAnsi="Times New Roman"/>
                <w:szCs w:val="20"/>
                <w:lang w:val="en-GB"/>
              </w:rPr>
              <w:t>does not monitor WUS.</w:t>
            </w:r>
          </w:p>
          <w:p w14:paraId="0EE17BAF" w14:textId="77777777" w:rsidR="006A1186" w:rsidRDefault="00BE1811">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hint="eastAsia"/>
                <w:szCs w:val="20"/>
                <w:lang w:eastAsia="zh-CN"/>
              </w:rPr>
              <w:t>,</w:t>
            </w:r>
            <w:r>
              <w:rPr>
                <w:rFonts w:ascii="Times New Roman" w:eastAsia="宋体" w:hAnsi="Times New Roman"/>
                <w:szCs w:val="20"/>
                <w:lang w:eastAsia="zh-CN"/>
              </w:rPr>
              <w:t xml:space="preserve"> and</w:t>
            </w:r>
            <w:r>
              <w:rPr>
                <w:rFonts w:ascii="Times New Roman" w:eastAsia="宋体" w:hAnsi="Times New Roman" w:hint="eastAsia"/>
                <w:szCs w:val="20"/>
                <w:lang w:eastAsia="zh-CN"/>
              </w:rPr>
              <w:t xml:space="preserve">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hint="eastAsia"/>
                <w:szCs w:val="20"/>
                <w:lang w:eastAsia="zh-CN"/>
              </w:rPr>
              <w:t xml:space="preserve">is </w:t>
            </w:r>
            <w:r>
              <w:rPr>
                <w:rFonts w:ascii="Times New Roman" w:eastAsia="宋体" w:hAnsi="Times New Roman"/>
                <w:szCs w:val="20"/>
              </w:rPr>
              <w:t>defined in</w:t>
            </w:r>
            <w:r>
              <w:rPr>
                <w:rFonts w:ascii="Times New Roman" w:eastAsia="宋体" w:hAnsi="Times New Roman" w:hint="eastAsia"/>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subgroupNumber-PO-WUS</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lp-SubgroupsNumPerPO</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0EE17BB0" w14:textId="77777777" w:rsidR="006A1186" w:rsidRDefault="00BE1811">
            <w:pPr>
              <w:spacing w:beforeLines="100" w:before="240" w:after="240"/>
              <w:rPr>
                <w:rFonts w:ascii="Times New Roman" w:hAnsi="Times New Roman"/>
                <w:color w:val="FF0000"/>
                <w:lang w:eastAsia="zh-CN"/>
              </w:rPr>
            </w:pPr>
            <w:r>
              <w:rPr>
                <w:rFonts w:ascii="Times New Roman" w:eastAsia="宋体" w:hAnsi="Times New Roman"/>
                <w:lang w:val="en-GB"/>
              </w:rPr>
              <w:t>If, in a WUS monitoring occasion, a UE determines a codepoint associated with the UE [17, TS 38.304]</w:t>
            </w:r>
            <w:r>
              <w:rPr>
                <w:rFonts w:ascii="Times New Roman" w:eastAsia="宋体" w:hAnsi="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rPr>
              <w:t>XYZ</w:t>
            </w:r>
            <w:r>
              <w:rPr>
                <w:rFonts w:ascii="Times New Roman" w:eastAsia="宋体" w:hAnsi="Times New Roman"/>
              </w:rPr>
              <w:t>; otherwise, the UE is not required to perform the PDCCH monitoring. The UE may also perform PDCCH monitoring for Type2A-PDCCH CSS sets for DCI format 2_7, if provided.</w:t>
            </w:r>
          </w:p>
          <w:p w14:paraId="0EE17BB1" w14:textId="77777777" w:rsidR="006A1186" w:rsidRDefault="00BE1811">
            <w:pPr>
              <w:pStyle w:val="B10"/>
              <w:jc w:val="center"/>
              <w:rPr>
                <w:lang w:val="en-US" w:eastAsia="zh-CN"/>
              </w:rPr>
            </w:pPr>
            <w:r>
              <w:rPr>
                <w:lang w:eastAsia="zh-CN"/>
              </w:rPr>
              <w:t>&lt;Unchanged part is omitted&gt;</w:t>
            </w:r>
          </w:p>
          <w:p w14:paraId="0EE17BB2" w14:textId="77777777" w:rsidR="006A1186" w:rsidRDefault="00BE1811">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0EE17BB4" w14:textId="77777777" w:rsidR="006A1186" w:rsidRDefault="006A1186">
      <w:pPr>
        <w:rPr>
          <w:rFonts w:ascii="Times New Roman" w:hAnsi="Times New Roman"/>
          <w:lang w:val="en-GB" w:eastAsia="ja-JP"/>
        </w:rPr>
      </w:pPr>
    </w:p>
    <w:p w14:paraId="0EE17BB5" w14:textId="77777777" w:rsidR="006A1186" w:rsidRDefault="006A1186">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6A1186" w14:paraId="0EE17BCB" w14:textId="77777777">
        <w:tc>
          <w:tcPr>
            <w:tcW w:w="9629" w:type="dxa"/>
          </w:tcPr>
          <w:p w14:paraId="0EE17BB6" w14:textId="77777777" w:rsidR="006A1186" w:rsidRDefault="00BE1811">
            <w:pPr>
              <w:jc w:val="center"/>
              <w:rPr>
                <w:rFonts w:ascii="Times New Roman" w:hAnsi="Times New Roman"/>
                <w:szCs w:val="20"/>
                <w:lang w:eastAsia="zh-CN"/>
              </w:rPr>
            </w:pPr>
            <w:bookmarkStart w:id="23" w:name="_Toc201953728"/>
            <w:r>
              <w:rPr>
                <w:rFonts w:ascii="Times New Roman" w:hAnsi="Times New Roman"/>
                <w:szCs w:val="20"/>
                <w:lang w:eastAsia="zh-CN"/>
              </w:rPr>
              <w:t>---------------------------------Start of Text Proposal on 3GPP TS 38.213 V19.0.0-----------------------</w:t>
            </w:r>
          </w:p>
          <w:p w14:paraId="0EE17BB7" w14:textId="77777777" w:rsidR="006A1186" w:rsidRDefault="006A1186">
            <w:pPr>
              <w:jc w:val="center"/>
              <w:rPr>
                <w:rFonts w:ascii="Times New Roman" w:hAnsi="Times New Roman"/>
                <w:color w:val="FF0000"/>
                <w:szCs w:val="20"/>
                <w:lang w:eastAsia="zh-CN"/>
              </w:rPr>
            </w:pPr>
          </w:p>
          <w:p w14:paraId="0EE17BB8" w14:textId="77777777" w:rsidR="006A1186" w:rsidRDefault="00BE1811">
            <w:pPr>
              <w:pStyle w:val="B10"/>
              <w:jc w:val="center"/>
              <w:rPr>
                <w:lang w:val="en-US" w:eastAsia="zh-CN"/>
              </w:rPr>
            </w:pPr>
            <w:r>
              <w:rPr>
                <w:highlight w:val="yellow"/>
                <w:lang w:eastAsia="zh-CN"/>
              </w:rPr>
              <w:t>&lt;Unchanged part is omitted&gt;</w:t>
            </w:r>
          </w:p>
          <w:p w14:paraId="0EE17BB9" w14:textId="77777777" w:rsidR="006A1186" w:rsidRDefault="00BE1811">
            <w:pPr>
              <w:pStyle w:val="22"/>
              <w:rPr>
                <w:rFonts w:ascii="Times New Roman" w:hAnsi="Times New Roman" w:cs="Times New Roman"/>
              </w:rPr>
            </w:pPr>
            <w:r>
              <w:rPr>
                <w:rFonts w:ascii="Times New Roman" w:hAnsi="Times New Roman" w:cs="Times New Roman"/>
              </w:rPr>
              <w:t>10.4D</w:t>
            </w:r>
            <w:r>
              <w:rPr>
                <w:rFonts w:ascii="Times New Roman" w:hAnsi="Times New Roman" w:cs="Times New Roman"/>
              </w:rPr>
              <w:tab/>
              <w:t>PDCCH monitoring activation by WUS in RRC_CONNECTED</w:t>
            </w:r>
            <w:bookmarkEnd w:id="23"/>
          </w:p>
          <w:p w14:paraId="0EE17BBA"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eastAsia="zh-CN"/>
              </w:rPr>
              <w:t>A UE configured with DRX mode operation and operating in the RRC_CONNECTED state</w:t>
            </w:r>
            <w:r>
              <w:rPr>
                <w:rFonts w:ascii="Times New Roman" w:eastAsia="宋体" w:hAnsi="Times New Roman"/>
                <w:szCs w:val="20"/>
                <w:lang w:val="en-GB"/>
              </w:rPr>
              <w:t xml:space="preserve"> can be provided for WUS reception on the primary cell of a cell group</w:t>
            </w:r>
          </w:p>
          <w:p w14:paraId="0EE17BBB"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a first RB, and overlaid OFDM sequences per OOK symbol for WUS reception [4, TS 38.211], and</w:t>
            </w:r>
          </w:p>
          <w:p w14:paraId="0EE17BBC"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codepoints provided for the UE by the WUS [6, TS 38.212], by </w:t>
            </w:r>
            <w:r>
              <w:rPr>
                <w:rFonts w:ascii="Times New Roman" w:eastAsia="宋体" w:hAnsi="Times New Roman"/>
                <w:i/>
                <w:szCs w:val="20"/>
              </w:rPr>
              <w:t>WUS-codepoint</w:t>
            </w:r>
            <w:r>
              <w:rPr>
                <w:rFonts w:ascii="Times New Roman" w:eastAsia="宋体" w:hAnsi="Times New Roman"/>
                <w:i/>
                <w:color w:val="FF0000"/>
                <w:szCs w:val="20"/>
              </w:rPr>
              <w:t>_</w:t>
            </w:r>
            <w:r>
              <w:rPr>
                <w:rFonts w:ascii="Times New Roman" w:eastAsia="宋体" w:hAnsi="Times New Roman"/>
                <w:i/>
                <w:szCs w:val="20"/>
              </w:rPr>
              <w:t>CONNECTED</w:t>
            </w:r>
            <w:r>
              <w:rPr>
                <w:rFonts w:ascii="Times New Roman" w:eastAsia="宋体" w:hAnsi="Times New Roman"/>
                <w:szCs w:val="20"/>
              </w:rPr>
              <w:t xml:space="preserve"> </w:t>
            </w:r>
          </w:p>
          <w:p w14:paraId="0EE17BBD"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‘typeC’ or ‘typeD’ properties, when applicable. </w:t>
            </w:r>
          </w:p>
          <w:p w14:paraId="0EE17BBE"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zCs w:val="20"/>
                <w:lang w:val="en-GB"/>
              </w:rPr>
              <w:t>ABC</w:t>
            </w:r>
            <w:r>
              <w:rPr>
                <w:rFonts w:ascii="Times New Roman" w:eastAsia="宋体" w:hAnsi="Times New Roman"/>
                <w:szCs w:val="20"/>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Pr>
                <w:rFonts w:ascii="Times New Roman" w:eastAsia="宋体" w:hAnsi="Times New Roman"/>
                <w:i/>
                <w:szCs w:val="20"/>
                <w:lang w:val="en-GB" w:eastAsia="sv-SE"/>
              </w:rPr>
              <w:t xml:space="preserve">controlResourceSetId </w:t>
            </w:r>
            <w:r>
              <w:rPr>
                <w:rFonts w:ascii="Times New Roman" w:eastAsia="宋体" w:hAnsi="Times New Roman"/>
                <w:szCs w:val="20"/>
                <w:lang w:val="en-GB"/>
              </w:rPr>
              <w:t xml:space="preserve">value that is same as the one indicated by </w:t>
            </w:r>
            <w:r>
              <w:rPr>
                <w:rFonts w:ascii="Times New Roman" w:eastAsia="宋体" w:hAnsi="Times New Roman"/>
                <w:i/>
                <w:strike/>
                <w:color w:val="FF0000"/>
                <w:szCs w:val="20"/>
                <w:lang w:val="en-GB"/>
              </w:rPr>
              <w:t>WUS_TCI_states_CONNECTED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lpwus-TCI-States</w:t>
            </w:r>
            <w:r>
              <w:rPr>
                <w:rFonts w:ascii="Times New Roman" w:eastAsia="宋体" w:hAnsi="Times New Roman"/>
                <w:szCs w:val="20"/>
                <w:lang w:val="en-GB"/>
              </w:rPr>
              <w:t xml:space="preserve">. </w:t>
            </w:r>
          </w:p>
          <w:p w14:paraId="0EE17BBF" w14:textId="77777777" w:rsidR="006A1186" w:rsidRDefault="00BE1811">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0EE17BC0"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eastAsia="zh-CN"/>
              </w:rPr>
              <w:t>A UE does not monitor a WUS during Active Time [11, TS 38.321]</w:t>
            </w:r>
            <w:r>
              <w:rPr>
                <w:rFonts w:ascii="Times New Roman" w:eastAsia="宋体" w:hAnsi="Times New Roman"/>
                <w:szCs w:val="20"/>
                <w:lang w:val="en-GB"/>
              </w:rPr>
              <w:t>.</w:t>
            </w:r>
          </w:p>
          <w:p w14:paraId="0EE17BC1" w14:textId="77777777" w:rsidR="006A1186" w:rsidRDefault="00BE1811">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0EE17BC2"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offsetMO-Option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a number of monitoring occasions provided by </w:t>
            </w:r>
            <w:r>
              <w:rPr>
                <w:rFonts w:ascii="Times New Roman" w:eastAsia="宋体" w:hAnsi="Times New Roman"/>
                <w:i/>
                <w:strike/>
                <w:color w:val="FF0000"/>
                <w:szCs w:val="20"/>
                <w:lang w:val="en-GB"/>
              </w:rPr>
              <w:t>numMO-Option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a number of slots [18, TS 38.306] where the UE is not required to monitor WUS 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The UE is not required to monitor WUS within the reported number of slots </w:t>
            </w:r>
            <w:r>
              <w:rPr>
                <w:rFonts w:ascii="Times New Roman" w:eastAsia="宋体" w:hAnsi="Times New Roman"/>
                <w:szCs w:val="20"/>
                <w:lang w:val="en-GB"/>
              </w:rPr>
              <w:lastRenderedPageBreak/>
              <w:t xml:space="preserve">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If the UE determines to monitor PDCCH based on a detected WUS, the UE starts the </w:t>
            </w:r>
            <w:r>
              <w:rPr>
                <w:rFonts w:ascii="Times New Roman" w:eastAsia="宋体" w:hAnsi="Times New Roman"/>
                <w:i/>
                <w:szCs w:val="20"/>
                <w:lang w:val="en-GB"/>
              </w:rPr>
              <w:t>drx-onDurationTimer</w:t>
            </w:r>
            <w:r>
              <w:rPr>
                <w:rFonts w:ascii="Times New Roman" w:eastAsia="宋体" w:hAnsi="Times New Roman"/>
                <w:szCs w:val="20"/>
                <w:lang w:val="en-GB"/>
              </w:rPr>
              <w:t xml:space="preserve"> [11, TS 38.321].</w:t>
            </w:r>
          </w:p>
          <w:p w14:paraId="0EE17BC3"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1-2</w:t>
            </w:r>
            <w:r>
              <w:rPr>
                <w:rFonts w:ascii="Times New Roman" w:eastAsia="宋体" w:hAnsi="Times New Roman"/>
                <w:szCs w:val="20"/>
                <w:lang w:val="en-GB"/>
              </w:rPr>
              <w:t xml:space="preserve">, and a time offset, by </w:t>
            </w:r>
            <w:r>
              <w:rPr>
                <w:rFonts w:ascii="Times New Roman" w:eastAsia="宋体" w:hAnsi="Times New Roman"/>
                <w:i/>
                <w:szCs w:val="20"/>
                <w:lang w:val="en-GB"/>
              </w:rPr>
              <w:t>offsetMO-Option 1-2</w:t>
            </w:r>
            <w:r>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r>
              <w:rPr>
                <w:rFonts w:ascii="Times New Roman" w:eastAsia="宋体" w:hAnsi="Times New Roman"/>
                <w:i/>
                <w:strike/>
                <w:color w:val="FF0000"/>
                <w:szCs w:val="20"/>
                <w:lang w:val="en-GB"/>
              </w:rPr>
              <w:t>numMO-perPeriodicity-Option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a number of slots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 xml:space="preserve">wus-PDCCHMonitoringTimer </w:t>
            </w:r>
            <w:r>
              <w:rPr>
                <w:rFonts w:ascii="Times New Roman" w:eastAsia="宋体" w:hAnsi="Times New Roman"/>
                <w:szCs w:val="20"/>
                <w:lang w:val="en-GB"/>
              </w:rPr>
              <w:t xml:space="preserve">would start, is no smaller than the reported number of slots. If the UE determines to monitor PDCCH based on a detected WUS, the UE starts </w:t>
            </w:r>
            <w:r>
              <w:rPr>
                <w:rFonts w:ascii="Times New Roman" w:eastAsia="宋体" w:hAnsi="Times New Roman"/>
                <w:i/>
                <w:szCs w:val="20"/>
                <w:lang w:val="en-GB"/>
              </w:rPr>
              <w:t>wus-PDCCHMonitoringTimer</w:t>
            </w:r>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0EE17BC4"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WUS_available_slot_CONNECTED</w:t>
            </w:r>
            <w:r>
              <w:rPr>
                <w:rFonts w:ascii="Times New Roman" w:hAnsi="Times New Roman"/>
              </w:rPr>
              <w:t xml:space="preser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WUS_available_slot_CONNECTED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WUS_available_symbol_CONNECTED</w:t>
            </w:r>
            <w:r>
              <w:rPr>
                <w:rFonts w:ascii="Times New Roman" w:eastAsia="宋体" w:hAnsi="Times New Roman"/>
                <w:i/>
                <w:color w:val="FF0000"/>
                <w:szCs w:val="20"/>
                <w:lang w:val="en-GB"/>
              </w:rPr>
              <w:t xml:space="preserve"> 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0EE17BC5"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Cs/>
                <w:szCs w:val="20"/>
                <w:lang w:eastAsia="ja-JP"/>
              </w:rPr>
              <w:t>tdd-UL-DL-configurationCommon</w:t>
            </w:r>
            <w:r>
              <w:rPr>
                <w:rFonts w:ascii="Times New Roman" w:eastAsia="Yu Mincho" w:hAnsi="Times New Roman"/>
                <w:szCs w:val="20"/>
                <w:lang w:eastAsia="ja-JP"/>
              </w:rPr>
              <w:t xml:space="preserve"> or </w:t>
            </w:r>
            <w:r>
              <w:rPr>
                <w:rFonts w:ascii="Times New Roman" w:eastAsia="宋体" w:hAnsi="Times New Roman"/>
                <w:iCs/>
                <w:sz w:val="21"/>
                <w:szCs w:val="21"/>
              </w:rPr>
              <w:t>tdd</w:t>
            </w:r>
            <w:r>
              <w:rPr>
                <w:rFonts w:ascii="Times New Roman" w:eastAsia="宋体" w:hAnsi="Times New Roman"/>
                <w:sz w:val="21"/>
                <w:szCs w:val="21"/>
              </w:rPr>
              <w:t>-UL-DL-ConfigurationDedicated</w:t>
            </w:r>
            <w:r>
              <w:rPr>
                <w:rFonts w:ascii="Times New Roman" w:eastAsia="Yu Mincho" w:hAnsi="Times New Roman"/>
                <w:szCs w:val="20"/>
                <w:lang w:eastAsia="ja-JP"/>
              </w:rPr>
              <w:t xml:space="preserve"> </w:t>
            </w:r>
          </w:p>
          <w:p w14:paraId="0EE17BC6" w14:textId="77777777" w:rsidR="006A1186" w:rsidRDefault="00BE181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the symbol is indicated for transmission of SS/PBCH blocks, by ssb-PositionsInBurst in SIB1 or in ServingCellConfigCommon</w:t>
            </w:r>
          </w:p>
          <w:p w14:paraId="0EE17BC7"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WUS_ActualMO_duration_CONNECTED</w:t>
            </w:r>
            <w:r>
              <w:rPr>
                <w:rFonts w:ascii="Times New Roman" w:eastAsia="宋体" w:hAnsi="Times New Roman"/>
                <w:i/>
                <w:color w:val="FF0000"/>
                <w:szCs w:val="20"/>
                <w:lang w:val="en-GB"/>
              </w:rPr>
              <w:t xml:space="preserve"> lpwus-ActualDuration</w:t>
            </w:r>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0EE17BC8"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0EE17BC9" w14:textId="77777777" w:rsidR="006A1186" w:rsidRDefault="00BE1811">
            <w:pPr>
              <w:pStyle w:val="B10"/>
              <w:jc w:val="center"/>
              <w:rPr>
                <w:lang w:val="en-US" w:eastAsia="zh-CN"/>
              </w:rPr>
            </w:pPr>
            <w:r>
              <w:rPr>
                <w:highlight w:val="yellow"/>
                <w:lang w:eastAsia="zh-CN"/>
              </w:rPr>
              <w:t>&lt;Unchanged part is omitted&gt;</w:t>
            </w:r>
          </w:p>
          <w:p w14:paraId="0EE17BCA" w14:textId="77777777" w:rsidR="006A1186" w:rsidRDefault="00BE1811">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0EE17BCC" w14:textId="77777777" w:rsidR="006A1186" w:rsidRDefault="006A1186">
      <w:pPr>
        <w:pStyle w:val="0Maintext"/>
        <w:rPr>
          <w:rFonts w:eastAsiaTheme="minorEastAsia"/>
          <w:lang w:eastAsia="zh-CN"/>
        </w:rPr>
      </w:pPr>
    </w:p>
    <w:p w14:paraId="0EE17BCD" w14:textId="77777777" w:rsidR="006A1186" w:rsidRDefault="00BE1811">
      <w:pPr>
        <w:jc w:val="both"/>
        <w:rPr>
          <w:rFonts w:ascii="Times New Roman" w:eastAsiaTheme="minorEastAsia" w:hAnsi="Times New Roman"/>
          <w:lang w:val="en-GB" w:eastAsia="zh-CN"/>
        </w:rPr>
      </w:pPr>
      <w:bookmarkStart w:id="24" w:name="_Hlk210751406"/>
      <w:r>
        <w:rPr>
          <w:rFonts w:ascii="Times New Roman" w:eastAsiaTheme="minorEastAsia" w:hAnsi="Times New Roman" w:hint="eastAsia"/>
          <w:lang w:val="en-GB" w:eastAsia="zh-CN"/>
        </w:rPr>
        <w:t>TP</w:t>
      </w:r>
      <w:r>
        <w:rPr>
          <w:rFonts w:ascii="Times New Roman" w:eastAsiaTheme="minorEastAsia" w:hAnsi="Times New Roman"/>
          <w:lang w:val="en-GB" w:eastAsia="zh-CN"/>
        </w:rPr>
        <w:t>2 ~TP6</w:t>
      </w:r>
      <w:r>
        <w:rPr>
          <w:rFonts w:ascii="Times New Roman" w:eastAsiaTheme="minorEastAsia" w:hAnsi="Times New Roman" w:hint="eastAsia"/>
          <w:lang w:val="en-GB" w:eastAsia="zh-CN"/>
        </w:rPr>
        <w:t xml:space="preserve"> are updates of the higher-layer parameters based on RAN2 running CR, considering ASN.1 would be frozen in RAN2 in </w:t>
      </w:r>
      <w:r>
        <w:rPr>
          <w:rFonts w:ascii="Times New Roman" w:eastAsiaTheme="minorEastAsia" w:hAnsi="Times New Roman"/>
          <w:lang w:val="en-GB" w:eastAsia="zh-CN"/>
        </w:rPr>
        <w:t>one</w:t>
      </w:r>
      <w:r>
        <w:rPr>
          <w:rFonts w:ascii="Times New Roman" w:eastAsiaTheme="minorEastAsia" w:hAnsi="Times New Roman" w:hint="eastAsia"/>
          <w:lang w:val="en-GB" w:eastAsia="zh-CN"/>
        </w:rPr>
        <w:t xml:space="preserve"> meeting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bookmarkEnd w:id="24"/>
    <w:p w14:paraId="0EE17BCE" w14:textId="77777777" w:rsidR="006A1186" w:rsidRDefault="006A1186">
      <w:pPr>
        <w:jc w:val="both"/>
        <w:rPr>
          <w:rFonts w:ascii="Times New Roman" w:eastAsiaTheme="minorEastAsia" w:hAnsi="Times New Roman"/>
          <w:lang w:val="en-GB" w:eastAsia="zh-CN"/>
        </w:rPr>
      </w:pPr>
    </w:p>
    <w:p w14:paraId="0EE17BCF"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 name misalignment across specs after ASN.1 frozen</w:t>
      </w:r>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BD3" w14:textId="77777777">
        <w:tc>
          <w:tcPr>
            <w:tcW w:w="1355" w:type="dxa"/>
            <w:shd w:val="clear" w:color="auto" w:fill="D9D9D9" w:themeFill="background1" w:themeFillShade="D9"/>
          </w:tcPr>
          <w:p w14:paraId="0EE17BD0" w14:textId="77777777" w:rsidR="006A1186" w:rsidRDefault="00BE1811">
            <w:pPr>
              <w:adjustRightInd w:val="0"/>
              <w:snapToGrid w:val="0"/>
              <w:rPr>
                <w:rFonts w:ascii="Times New Roman" w:hAnsi="Times New Roman"/>
              </w:rPr>
            </w:pPr>
            <w:bookmarkStart w:id="25" w:name="_Hlk213702672"/>
            <w:r>
              <w:rPr>
                <w:rFonts w:ascii="Times New Roman" w:hAnsi="Times New Roman"/>
              </w:rPr>
              <w:t>Company</w:t>
            </w:r>
          </w:p>
        </w:tc>
        <w:tc>
          <w:tcPr>
            <w:tcW w:w="1563" w:type="dxa"/>
            <w:shd w:val="clear" w:color="auto" w:fill="D9D9D9" w:themeFill="background1" w:themeFillShade="D9"/>
          </w:tcPr>
          <w:p w14:paraId="0EE17BD1"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0EE17BD2"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BD7" w14:textId="77777777">
        <w:tc>
          <w:tcPr>
            <w:tcW w:w="1355" w:type="dxa"/>
          </w:tcPr>
          <w:p w14:paraId="0EE17BD4"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0EE17BD5"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BD6" w14:textId="77777777" w:rsidR="006A1186" w:rsidRDefault="006A1186">
            <w:pPr>
              <w:ind w:right="200"/>
              <w:rPr>
                <w:rFonts w:ascii="Times New Roman" w:eastAsiaTheme="minorEastAsia" w:hAnsi="Times New Roman"/>
                <w:color w:val="000000" w:themeColor="text1"/>
                <w:lang w:eastAsia="zh-CN"/>
              </w:rPr>
            </w:pPr>
          </w:p>
        </w:tc>
      </w:tr>
      <w:tr w:rsidR="006A1186" w14:paraId="0EE17BDB" w14:textId="77777777">
        <w:trPr>
          <w:trHeight w:val="42"/>
        </w:trPr>
        <w:tc>
          <w:tcPr>
            <w:tcW w:w="1355" w:type="dxa"/>
          </w:tcPr>
          <w:p w14:paraId="0EE17BD8"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BD9" w14:textId="77777777" w:rsidR="006A1186" w:rsidRDefault="006A1186">
            <w:pPr>
              <w:ind w:left="200" w:right="200"/>
              <w:rPr>
                <w:rFonts w:ascii="Times New Roman" w:eastAsiaTheme="minorEastAsia" w:hAnsi="Times New Roman"/>
                <w:lang w:eastAsia="zh-CN"/>
              </w:rPr>
            </w:pPr>
          </w:p>
        </w:tc>
        <w:tc>
          <w:tcPr>
            <w:tcW w:w="6149" w:type="dxa"/>
          </w:tcPr>
          <w:p w14:paraId="0EE17BDA"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OK</w:t>
            </w:r>
          </w:p>
        </w:tc>
      </w:tr>
      <w:tr w:rsidR="00F136D2" w14:paraId="0EE17BDF" w14:textId="77777777">
        <w:trPr>
          <w:trHeight w:val="42"/>
        </w:trPr>
        <w:tc>
          <w:tcPr>
            <w:tcW w:w="1355" w:type="dxa"/>
          </w:tcPr>
          <w:p w14:paraId="0EE17BDC" w14:textId="4F318616"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0EE17BDD" w14:textId="39F1E12B"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BDE" w14:textId="77777777" w:rsidR="00F136D2" w:rsidRDefault="00F136D2" w:rsidP="00F136D2">
            <w:pPr>
              <w:ind w:right="200"/>
              <w:rPr>
                <w:rFonts w:ascii="Times New Roman" w:eastAsiaTheme="minorEastAsia" w:hAnsi="Times New Roman"/>
                <w:color w:val="000000" w:themeColor="text1"/>
                <w:lang w:eastAsia="zh-CN"/>
              </w:rPr>
            </w:pPr>
          </w:p>
        </w:tc>
      </w:tr>
      <w:tr w:rsidR="006A31B1" w14:paraId="0E17CA56" w14:textId="77777777">
        <w:trPr>
          <w:trHeight w:val="42"/>
        </w:trPr>
        <w:tc>
          <w:tcPr>
            <w:tcW w:w="1355" w:type="dxa"/>
          </w:tcPr>
          <w:p w14:paraId="1B9583CE" w14:textId="2B24956E" w:rsidR="006A31B1" w:rsidRDefault="006A31B1" w:rsidP="00F136D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51EE31C7" w14:textId="35856EA2" w:rsidR="006A31B1" w:rsidRDefault="006A31B1" w:rsidP="00F136D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9F8851F" w14:textId="77777777" w:rsidR="006A31B1" w:rsidRDefault="006A31B1" w:rsidP="00F136D2">
            <w:pPr>
              <w:ind w:right="200"/>
              <w:rPr>
                <w:rFonts w:ascii="Times New Roman" w:eastAsiaTheme="minorEastAsia" w:hAnsi="Times New Roman"/>
                <w:color w:val="000000" w:themeColor="text1"/>
                <w:lang w:eastAsia="zh-CN"/>
              </w:rPr>
            </w:pPr>
          </w:p>
        </w:tc>
      </w:tr>
      <w:bookmarkEnd w:id="25"/>
      <w:tr w:rsidR="006829BF" w14:paraId="2A291131" w14:textId="77777777" w:rsidTr="006829BF">
        <w:trPr>
          <w:trHeight w:val="42"/>
        </w:trPr>
        <w:tc>
          <w:tcPr>
            <w:tcW w:w="1355" w:type="dxa"/>
          </w:tcPr>
          <w:p w14:paraId="1920470F" w14:textId="24BA5B97" w:rsidR="006829BF" w:rsidRPr="006829BF" w:rsidRDefault="006829BF" w:rsidP="007A6C7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0652B9A8" w14:textId="77777777" w:rsidR="006829BF" w:rsidRDefault="006829BF" w:rsidP="007A6C7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EA92624" w14:textId="742456B1" w:rsidR="006829BF" w:rsidRPr="006829BF" w:rsidRDefault="006829BF" w:rsidP="007A6C7A">
            <w:pPr>
              <w:ind w:right="200"/>
              <w:rPr>
                <w:rFonts w:ascii="Times New Roman" w:eastAsia="Malgun Gothic" w:hAnsi="Times New Roman"/>
                <w:color w:val="000000" w:themeColor="text1"/>
                <w:lang w:eastAsia="ko-KR"/>
              </w:rPr>
            </w:pPr>
          </w:p>
        </w:tc>
      </w:tr>
    </w:tbl>
    <w:p w14:paraId="0EE17BE0" w14:textId="77777777" w:rsidR="006A1186" w:rsidRDefault="006A1186">
      <w:pPr>
        <w:jc w:val="both"/>
        <w:rPr>
          <w:rFonts w:ascii="Times New Roman" w:eastAsiaTheme="minorEastAsia" w:hAnsi="Times New Roman"/>
          <w:lang w:val="en-GB" w:eastAsia="zh-CN"/>
        </w:rPr>
      </w:pPr>
    </w:p>
    <w:p w14:paraId="0EE17BE1" w14:textId="77777777" w:rsidR="006A1186" w:rsidRDefault="00BE1811">
      <w:pPr>
        <w:keepNext/>
        <w:keepLines/>
        <w:tabs>
          <w:tab w:val="left" w:pos="567"/>
          <w:tab w:val="left" w:pos="709"/>
        </w:tabs>
        <w:spacing w:before="120" w:line="259" w:lineRule="auto"/>
        <w:ind w:right="198"/>
        <w:outlineLvl w:val="2"/>
        <w:rPr>
          <w:rFonts w:ascii="Times New Roman" w:eastAsiaTheme="minorEastAsia" w:hAnsi="Times New Roman"/>
        </w:rPr>
      </w:pPr>
      <w:r>
        <w:rPr>
          <w:rFonts w:ascii="Times New Roman" w:eastAsiaTheme="minorEastAsia" w:hAnsi="Times New Roman"/>
        </w:rPr>
        <w:lastRenderedPageBreak/>
        <w:t>TP 7: Add higher-layer parameter names for start RB in TS 38.213: [OPPO]</w:t>
      </w:r>
    </w:p>
    <w:tbl>
      <w:tblPr>
        <w:tblStyle w:val="afffc"/>
        <w:tblW w:w="0" w:type="auto"/>
        <w:tblLook w:val="04A0" w:firstRow="1" w:lastRow="0" w:firstColumn="1" w:lastColumn="0" w:noHBand="0" w:noVBand="1"/>
      </w:tblPr>
      <w:tblGrid>
        <w:gridCol w:w="9060"/>
      </w:tblGrid>
      <w:tr w:rsidR="006A1186" w14:paraId="0EE17BEC" w14:textId="77777777">
        <w:tc>
          <w:tcPr>
            <w:tcW w:w="9060" w:type="dxa"/>
          </w:tcPr>
          <w:p w14:paraId="0EE17BE2" w14:textId="77777777" w:rsidR="006A1186" w:rsidRDefault="00BE1811">
            <w:pPr>
              <w:spacing w:before="240"/>
              <w:jc w:val="center"/>
              <w:rPr>
                <w:rFonts w:eastAsiaTheme="minorEastAsia"/>
                <w:b/>
                <w:bCs/>
                <w:lang w:eastAsia="zh-CN"/>
              </w:rPr>
            </w:pPr>
            <w:bookmarkStart w:id="26" w:name="_Hlk214315572"/>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Start of Text proposal on 3GPP TS 38.213 V19.1.0-----------------------</w:t>
            </w:r>
          </w:p>
          <w:p w14:paraId="0EE17BE3" w14:textId="77777777" w:rsidR="006A1186" w:rsidRDefault="00BE1811">
            <w:pPr>
              <w:pStyle w:val="22"/>
              <w:ind w:left="576" w:hanging="576"/>
              <w:rPr>
                <w:i/>
                <w:iCs w:val="0"/>
              </w:rPr>
            </w:pPr>
            <w:r>
              <w:rPr>
                <w:iCs w:val="0"/>
              </w:rPr>
              <w:t>10.4C</w:t>
            </w:r>
            <w:r>
              <w:rPr>
                <w:iCs w:val="0"/>
              </w:rPr>
              <w:tab/>
              <w:t>PDCCH monitoring activation by WUS in RRC_IDLE/RRC_INACTIVE</w:t>
            </w:r>
          </w:p>
          <w:p w14:paraId="0EE17BE4" w14:textId="77777777" w:rsidR="006A1186" w:rsidRDefault="00BE1811">
            <w:r>
              <w:rPr>
                <w:lang w:eastAsia="zh-CN"/>
              </w:rPr>
              <w:t xml:space="preserve">A UE configured with DRX mode operation and operating in the RRC_IDLE or RRC_INACTIVE state </w:t>
            </w:r>
            <w:r>
              <w:t xml:space="preserve">can be provided for LPSS/WUS reception </w:t>
            </w:r>
          </w:p>
          <w:p w14:paraId="0EE17BE5" w14:textId="77777777" w:rsidR="006A1186" w:rsidRDefault="00BE1811">
            <w:pPr>
              <w:pStyle w:val="B10"/>
            </w:pPr>
            <w:r>
              <w:t>-</w:t>
            </w:r>
            <w:r>
              <w:tab/>
              <w:t xml:space="preserve">a number of OOK symbols per OFDM symbol, a first RB </w:t>
            </w:r>
            <w:r>
              <w:rPr>
                <w:color w:val="FF0000"/>
              </w:rPr>
              <w:t xml:space="preserve">configured by </w:t>
            </w:r>
            <w:r>
              <w:rPr>
                <w:i/>
                <w:iCs/>
                <w:color w:val="FF0000"/>
              </w:rPr>
              <w:t>lpwus-LPSS-StartRB</w:t>
            </w:r>
            <w:r>
              <w:t xml:space="preserve">, and an overlaid OFDM sequence per OOK symbol for LPSS reception, and an EPRE ratio relative to SS/PBCH blocks [4, TS 38.211], </w:t>
            </w:r>
          </w:p>
          <w:p w14:paraId="0EE17BE6" w14:textId="77777777" w:rsidR="006A1186" w:rsidRDefault="00BE1811">
            <w:pPr>
              <w:pStyle w:val="B10"/>
            </w:pPr>
            <w:r>
              <w:t>-</w:t>
            </w:r>
            <w:r>
              <w:tab/>
              <w:t>a number of OOK symbols per OFDM symbol, the first RB, and one or more overlaid OFDM sequences per OOK symbol for WUS reception, and an EPRE ratio relative to SS/PBCH blocks [4, TS 38.211], and</w:t>
            </w:r>
          </w:p>
          <w:p w14:paraId="0EE17BE7" w14:textId="77777777" w:rsidR="006A1186" w:rsidRDefault="00BE1811">
            <w:pPr>
              <w:spacing w:before="240"/>
              <w:jc w:val="center"/>
              <w:rPr>
                <w:rFonts w:eastAsiaTheme="minorEastAsia"/>
                <w:lang w:eastAsia="zh-CN"/>
              </w:rPr>
            </w:pPr>
            <w:r>
              <w:rPr>
                <w:rFonts w:ascii="Times New Roman" w:eastAsiaTheme="minorEastAsia" w:hAnsi="Times New Roman"/>
                <w:color w:val="FF0000"/>
                <w:lang w:eastAsia="zh-CN"/>
              </w:rPr>
              <w:t>--------------------------------------------</w:t>
            </w:r>
            <w:r>
              <w:rPr>
                <w:rFonts w:eastAsiaTheme="minorEastAsia"/>
                <w:color w:val="FF0000"/>
                <w:lang w:eastAsia="zh-CN"/>
              </w:rPr>
              <w:t>unchanged is omitted</w:t>
            </w:r>
            <w:r>
              <w:rPr>
                <w:rFonts w:ascii="Times New Roman" w:eastAsiaTheme="minorEastAsia" w:hAnsi="Times New Roman"/>
                <w:color w:val="FF0000"/>
                <w:lang w:eastAsia="zh-CN"/>
              </w:rPr>
              <w:t>--------------------------------------------</w:t>
            </w:r>
          </w:p>
          <w:p w14:paraId="0EE17BE8" w14:textId="77777777" w:rsidR="006A1186" w:rsidRDefault="00BE1811">
            <w:pPr>
              <w:pStyle w:val="22"/>
              <w:rPr>
                <w:i/>
                <w:iCs w:val="0"/>
              </w:rPr>
            </w:pPr>
            <w:r>
              <w:rPr>
                <w:iCs w:val="0"/>
              </w:rPr>
              <w:t>10.4D</w:t>
            </w:r>
            <w:r>
              <w:rPr>
                <w:iCs w:val="0"/>
              </w:rPr>
              <w:tab/>
              <w:t>PDCCH monitoring activation by WUS in RRC_CONNECTED</w:t>
            </w:r>
          </w:p>
          <w:p w14:paraId="0EE17BE9" w14:textId="77777777" w:rsidR="006A1186" w:rsidRDefault="00BE1811">
            <w:r>
              <w:rPr>
                <w:lang w:eastAsia="zh-CN"/>
              </w:rPr>
              <w:t>A UE configured with DRX mode operation and operating in the RRC_CONNECTED state</w:t>
            </w:r>
            <w:r>
              <w:t xml:space="preserve"> can be provided for WUS reception on the primary cell of a cell group</w:t>
            </w:r>
          </w:p>
          <w:p w14:paraId="0EE17BEA" w14:textId="77777777" w:rsidR="006A1186" w:rsidRDefault="00BE1811">
            <w:pPr>
              <w:pStyle w:val="B10"/>
            </w:pPr>
            <w:r>
              <w:t>-</w:t>
            </w:r>
            <w:r>
              <w:tab/>
              <w:t xml:space="preserve">a number of OOK symbols per OFDM symbol, a first RB </w:t>
            </w:r>
            <w:r>
              <w:rPr>
                <w:color w:val="FF0000"/>
              </w:rPr>
              <w:t>configured by</w:t>
            </w:r>
            <w:r>
              <w:t xml:space="preserve"> </w:t>
            </w:r>
            <w:r>
              <w:rPr>
                <w:i/>
                <w:iCs/>
                <w:color w:val="FF0000"/>
              </w:rPr>
              <w:t>lpwus-StartRB,</w:t>
            </w:r>
            <w:r>
              <w:t xml:space="preserve"> and overlaid OFDM sequences per OOK symbol for WUS reception [4, TS 38.211], and</w:t>
            </w:r>
          </w:p>
          <w:p w14:paraId="0EE17BEB" w14:textId="77777777" w:rsidR="006A1186" w:rsidRDefault="00BE1811">
            <w:pPr>
              <w:spacing w:before="240"/>
              <w:rPr>
                <w:rFonts w:eastAsiaTheme="minorEastAsia"/>
                <w:lang w:eastAsia="zh-CN"/>
              </w:rPr>
            </w:pPr>
            <w:r>
              <w:t>-</w:t>
            </w:r>
            <w:r>
              <w:tab/>
              <w:t xml:space="preserve">a number of codepoints provided for the UE by the WUS [6, TS 38.212], by </w:t>
            </w:r>
            <w:r>
              <w:rPr>
                <w:i/>
              </w:rPr>
              <w:t>WUS-codepointCONNECTED</w:t>
            </w:r>
            <w:bookmarkEnd w:id="26"/>
          </w:p>
        </w:tc>
      </w:tr>
    </w:tbl>
    <w:p w14:paraId="0EE17BED" w14:textId="77777777" w:rsidR="006A1186" w:rsidRDefault="006A1186">
      <w:pPr>
        <w:pStyle w:val="0Maintext"/>
        <w:rPr>
          <w:rFonts w:eastAsia="微软雅黑"/>
          <w:highlight w:val="cyan"/>
          <w:lang w:eastAsia="zh-CN"/>
        </w:rPr>
      </w:pPr>
    </w:p>
    <w:p w14:paraId="0EE17BEE"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3</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BF2" w14:textId="77777777">
        <w:tc>
          <w:tcPr>
            <w:tcW w:w="1355" w:type="dxa"/>
            <w:shd w:val="clear" w:color="auto" w:fill="D9D9D9" w:themeFill="background1" w:themeFillShade="D9"/>
          </w:tcPr>
          <w:p w14:paraId="0EE17BEF"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BF0"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0EE17BF1"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BF6" w14:textId="77777777">
        <w:tc>
          <w:tcPr>
            <w:tcW w:w="1355" w:type="dxa"/>
          </w:tcPr>
          <w:p w14:paraId="0EE17BF3"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0EE17BF4"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BF5" w14:textId="77777777" w:rsidR="006A1186" w:rsidRDefault="006A1186">
            <w:pPr>
              <w:ind w:right="200"/>
              <w:rPr>
                <w:rFonts w:ascii="Times New Roman" w:eastAsiaTheme="minorEastAsia" w:hAnsi="Times New Roman"/>
                <w:color w:val="000000" w:themeColor="text1"/>
                <w:lang w:eastAsia="zh-CN"/>
              </w:rPr>
            </w:pPr>
          </w:p>
        </w:tc>
      </w:tr>
      <w:tr w:rsidR="006A1186" w14:paraId="0EE17BFA" w14:textId="77777777">
        <w:tc>
          <w:tcPr>
            <w:tcW w:w="1355" w:type="dxa"/>
          </w:tcPr>
          <w:p w14:paraId="0EE17BF7"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BF8" w14:textId="77777777" w:rsidR="006A1186" w:rsidRDefault="006A1186">
            <w:pPr>
              <w:ind w:left="200" w:right="200"/>
              <w:rPr>
                <w:rFonts w:ascii="Times New Roman" w:eastAsiaTheme="minorEastAsia" w:hAnsi="Times New Roman"/>
                <w:lang w:eastAsia="zh-CN"/>
              </w:rPr>
            </w:pPr>
          </w:p>
        </w:tc>
        <w:tc>
          <w:tcPr>
            <w:tcW w:w="6149" w:type="dxa"/>
          </w:tcPr>
          <w:p w14:paraId="0EE17BF9"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Either is OK. Even without the proposed modification, there is no ambiguity. Further, we think 38.331 will also have the description of the parameter, </w:t>
            </w:r>
            <w:r>
              <w:rPr>
                <w:rFonts w:ascii="Times New Roman" w:eastAsia="Yu Mincho" w:hAnsi="Times New Roman" w:hint="eastAsia"/>
                <w:i/>
                <w:iCs/>
                <w:color w:val="000000" w:themeColor="text1"/>
                <w:lang w:eastAsia="ja-JP"/>
              </w:rPr>
              <w:t>lpwus-StartRB</w:t>
            </w:r>
            <w:r>
              <w:rPr>
                <w:rFonts w:ascii="Times New Roman" w:eastAsia="Yu Mincho" w:hAnsi="Times New Roman" w:hint="eastAsia"/>
                <w:color w:val="000000" w:themeColor="text1"/>
                <w:lang w:eastAsia="ja-JP"/>
              </w:rPr>
              <w:t>.</w:t>
            </w:r>
          </w:p>
        </w:tc>
      </w:tr>
      <w:tr w:rsidR="006A1186" w14:paraId="0EE17BFE" w14:textId="77777777">
        <w:trPr>
          <w:trHeight w:val="42"/>
        </w:trPr>
        <w:tc>
          <w:tcPr>
            <w:tcW w:w="1355" w:type="dxa"/>
          </w:tcPr>
          <w:p w14:paraId="0EE17BFB"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0EE17BFC"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BFD" w14:textId="77777777" w:rsidR="006A1186" w:rsidRDefault="006A1186">
            <w:pPr>
              <w:ind w:right="200"/>
              <w:rPr>
                <w:rFonts w:ascii="Times New Roman" w:eastAsiaTheme="minorEastAsia" w:hAnsi="Times New Roman"/>
                <w:color w:val="000000" w:themeColor="text1"/>
                <w:lang w:eastAsia="zh-CN"/>
              </w:rPr>
            </w:pPr>
          </w:p>
        </w:tc>
      </w:tr>
      <w:tr w:rsidR="00F136D2" w14:paraId="0EE17C02" w14:textId="77777777">
        <w:trPr>
          <w:trHeight w:val="42"/>
        </w:trPr>
        <w:tc>
          <w:tcPr>
            <w:tcW w:w="1355" w:type="dxa"/>
          </w:tcPr>
          <w:p w14:paraId="0EE17BFF" w14:textId="01DAF802"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0EE17C00" w14:textId="48690C37"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C01" w14:textId="77777777" w:rsidR="00F136D2" w:rsidRDefault="00F136D2" w:rsidP="00F136D2">
            <w:pPr>
              <w:ind w:right="200"/>
              <w:rPr>
                <w:rFonts w:ascii="Times New Roman" w:eastAsiaTheme="minorEastAsia" w:hAnsi="Times New Roman"/>
                <w:color w:val="000000" w:themeColor="text1"/>
                <w:lang w:eastAsia="zh-CN"/>
              </w:rPr>
            </w:pPr>
          </w:p>
        </w:tc>
      </w:tr>
      <w:tr w:rsidR="006A31B1" w14:paraId="0DEB06D4" w14:textId="77777777">
        <w:trPr>
          <w:trHeight w:val="42"/>
        </w:trPr>
        <w:tc>
          <w:tcPr>
            <w:tcW w:w="1355" w:type="dxa"/>
          </w:tcPr>
          <w:p w14:paraId="19090AD8" w14:textId="5579E404" w:rsidR="006A31B1" w:rsidRDefault="006A31B1" w:rsidP="00F136D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AF1BFA3" w14:textId="402D523B" w:rsidR="006A31B1" w:rsidRDefault="006A31B1" w:rsidP="00F136D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7518868" w14:textId="77777777" w:rsidR="006A31B1" w:rsidRDefault="006A31B1" w:rsidP="00F136D2">
            <w:pPr>
              <w:ind w:right="200"/>
              <w:rPr>
                <w:rFonts w:ascii="Times New Roman" w:eastAsiaTheme="minorEastAsia" w:hAnsi="Times New Roman"/>
                <w:color w:val="000000" w:themeColor="text1"/>
                <w:lang w:eastAsia="zh-CN"/>
              </w:rPr>
            </w:pPr>
          </w:p>
        </w:tc>
      </w:tr>
      <w:tr w:rsidR="006829BF" w14:paraId="1EE4B548" w14:textId="77777777" w:rsidTr="006829BF">
        <w:trPr>
          <w:trHeight w:val="42"/>
        </w:trPr>
        <w:tc>
          <w:tcPr>
            <w:tcW w:w="1355" w:type="dxa"/>
          </w:tcPr>
          <w:p w14:paraId="6A09328C" w14:textId="268522CB" w:rsidR="006829BF" w:rsidRPr="006829BF" w:rsidRDefault="006829BF" w:rsidP="007A6C7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7DE5231C" w14:textId="77777777" w:rsidR="006829BF" w:rsidRDefault="006829BF" w:rsidP="007A6C7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A80EBD8" w14:textId="5BC65263" w:rsidR="006829BF" w:rsidRPr="006829BF" w:rsidRDefault="006829BF" w:rsidP="007A6C7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OK</w:t>
            </w:r>
          </w:p>
        </w:tc>
      </w:tr>
    </w:tbl>
    <w:p w14:paraId="0EE17C03" w14:textId="77777777" w:rsidR="006A1186" w:rsidRDefault="006A1186">
      <w:pPr>
        <w:pStyle w:val="0Maintext"/>
        <w:rPr>
          <w:rFonts w:eastAsiaTheme="minorEastAsia"/>
          <w:lang w:eastAsia="zh-CN"/>
        </w:rPr>
      </w:pPr>
    </w:p>
    <w:p w14:paraId="0EE17C04" w14:textId="77777777" w:rsidR="006A1186" w:rsidRDefault="00BE181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 xml:space="preserve">Others </w:t>
      </w:r>
    </w:p>
    <w:p w14:paraId="0EE17C05"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TP8: A</w:t>
      </w:r>
      <w:r>
        <w:rPr>
          <w:rFonts w:ascii="Times New Roman" w:eastAsia="宋体" w:hAnsi="Times New Roman"/>
          <w:sz w:val="22"/>
          <w:szCs w:val="20"/>
          <w:lang w:eastAsia="zh-CN"/>
        </w:rPr>
        <w:t>dd definition of OOK-On symbol and OOK-Off symbol for LP-WUS waveform generation in TS 38.211[ZTE]</w:t>
      </w:r>
    </w:p>
    <w:tbl>
      <w:tblPr>
        <w:tblStyle w:val="afffc"/>
        <w:tblW w:w="0" w:type="auto"/>
        <w:tblLook w:val="04A0" w:firstRow="1" w:lastRow="0" w:firstColumn="1" w:lastColumn="0" w:noHBand="0" w:noVBand="1"/>
      </w:tblPr>
      <w:tblGrid>
        <w:gridCol w:w="9060"/>
      </w:tblGrid>
      <w:tr w:rsidR="006A1186" w14:paraId="0EE17C08" w14:textId="77777777">
        <w:tc>
          <w:tcPr>
            <w:tcW w:w="9060" w:type="dxa"/>
          </w:tcPr>
          <w:p w14:paraId="0EE17C06" w14:textId="77777777" w:rsidR="006A1186" w:rsidRDefault="00BE1811">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0EE17C07" w14:textId="77777777" w:rsidR="006A1186" w:rsidRDefault="006A1186">
            <w:pPr>
              <w:pStyle w:val="00BodyText"/>
              <w:rPr>
                <w:rFonts w:ascii="Times New Roman" w:hAnsi="Times New Roman"/>
                <w:lang w:eastAsia="zh-CN"/>
              </w:rPr>
            </w:pPr>
          </w:p>
        </w:tc>
      </w:tr>
    </w:tbl>
    <w:p w14:paraId="0EE17C09" w14:textId="77777777" w:rsidR="006A1186" w:rsidRDefault="00BE1811">
      <w:pPr>
        <w:pStyle w:val="00BodyText"/>
        <w:spacing w:before="60"/>
        <w:rPr>
          <w:rFonts w:ascii="Times New Roman" w:hAnsi="Times New Roman"/>
          <w:lang w:eastAsia="zh-CN"/>
        </w:rPr>
      </w:pPr>
      <w:r>
        <w:rPr>
          <w:rFonts w:ascii="Times New Roman" w:hAnsi="Times New Roman"/>
          <w:lang w:eastAsia="zh-CN"/>
        </w:rPr>
        <w:lastRenderedPageBreak/>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9060"/>
      </w:tblGrid>
      <w:tr w:rsidR="006A1186" w14:paraId="0EE17C0E" w14:textId="77777777">
        <w:tc>
          <w:tcPr>
            <w:tcW w:w="9060" w:type="dxa"/>
          </w:tcPr>
          <w:p w14:paraId="0EE17C0A" w14:textId="77777777" w:rsidR="006A1186" w:rsidRDefault="00BE1811">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0EE17C0B" w14:textId="77777777" w:rsidR="006A1186" w:rsidRDefault="00BE1811">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0EE17C0C" w14:textId="77777777" w:rsidR="006A1186" w:rsidRDefault="00BE1811">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p w14:paraId="0EE17C0D" w14:textId="77777777" w:rsidR="006A1186" w:rsidRDefault="006A1186">
            <w:pPr>
              <w:pStyle w:val="00BodyText"/>
              <w:rPr>
                <w:rFonts w:ascii="Times New Roman" w:hAnsi="Times New Roman"/>
                <w:lang w:eastAsia="zh-CN"/>
              </w:rPr>
            </w:pPr>
          </w:p>
        </w:tc>
      </w:tr>
    </w:tbl>
    <w:p w14:paraId="0EE17C0F" w14:textId="77777777" w:rsidR="006A1186" w:rsidRDefault="006A1186">
      <w:pPr>
        <w:pStyle w:val="0Maintext"/>
        <w:rPr>
          <w:rFonts w:eastAsia="微软雅黑"/>
          <w:highlight w:val="cyan"/>
          <w:lang w:eastAsia="zh-CN"/>
        </w:rPr>
      </w:pPr>
    </w:p>
    <w:p w14:paraId="0EE17C10"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3.2</w:t>
      </w:r>
      <w:r>
        <w:rPr>
          <w:rFonts w:ascii="Times New Roman" w:eastAsia="微软雅黑" w:hAnsi="Times New Roman"/>
          <w:b/>
          <w:bCs/>
          <w:iCs/>
          <w:szCs w:val="20"/>
          <w:highlight w:val="cyan"/>
          <w:lang w:val="en-GB" w:eastAsia="zh-CN"/>
        </w:rPr>
        <w:t>-3:</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C14" w14:textId="77777777">
        <w:tc>
          <w:tcPr>
            <w:tcW w:w="1355" w:type="dxa"/>
            <w:shd w:val="clear" w:color="auto" w:fill="D9D9D9" w:themeFill="background1" w:themeFillShade="D9"/>
          </w:tcPr>
          <w:p w14:paraId="0EE17C11"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C12"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EE17C13"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C18" w14:textId="77777777">
        <w:tc>
          <w:tcPr>
            <w:tcW w:w="1355" w:type="dxa"/>
          </w:tcPr>
          <w:p w14:paraId="0EE17C15"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0EE17C16"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C17" w14:textId="77777777" w:rsidR="006A1186" w:rsidRDefault="006A1186">
            <w:pPr>
              <w:ind w:right="200"/>
              <w:rPr>
                <w:rFonts w:ascii="Times New Roman" w:eastAsiaTheme="minorEastAsia" w:hAnsi="Times New Roman"/>
                <w:color w:val="000000" w:themeColor="text1"/>
                <w:lang w:eastAsia="zh-CN"/>
              </w:rPr>
            </w:pPr>
          </w:p>
        </w:tc>
      </w:tr>
      <w:tr w:rsidR="006A1186" w14:paraId="0EE17C1C" w14:textId="77777777">
        <w:tc>
          <w:tcPr>
            <w:tcW w:w="1355" w:type="dxa"/>
          </w:tcPr>
          <w:p w14:paraId="0EE17C19"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C1A" w14:textId="77777777" w:rsidR="006A1186" w:rsidRDefault="006A1186">
            <w:pPr>
              <w:ind w:left="200" w:right="200"/>
              <w:rPr>
                <w:rFonts w:ascii="Times New Roman" w:eastAsia="Yu Mincho" w:hAnsi="Times New Roman"/>
                <w:lang w:eastAsia="ja-JP"/>
              </w:rPr>
            </w:pPr>
          </w:p>
        </w:tc>
        <w:tc>
          <w:tcPr>
            <w:tcW w:w="6149" w:type="dxa"/>
          </w:tcPr>
          <w:p w14:paraId="0EE17C1B"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38.213 uses the terms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and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a number of OOK symbols per OFDM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It would be useful to add a clarification on the definition of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w:t>
            </w:r>
          </w:p>
        </w:tc>
      </w:tr>
      <w:tr w:rsidR="006A1186" w14:paraId="0EE17C20" w14:textId="77777777">
        <w:tc>
          <w:tcPr>
            <w:tcW w:w="1355" w:type="dxa"/>
          </w:tcPr>
          <w:p w14:paraId="0EE17C1D"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0EE17C1E"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C1F"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there is no clear description on OOK-ON symbol, but we still use it in 38.213 and 38.215, it would be quite useful especially for those who does not follow the standardization work in 3GPP</w:t>
            </w:r>
          </w:p>
        </w:tc>
      </w:tr>
      <w:tr w:rsidR="006A1186" w14:paraId="0EE17C24" w14:textId="77777777">
        <w:tc>
          <w:tcPr>
            <w:tcW w:w="1355" w:type="dxa"/>
          </w:tcPr>
          <w:p w14:paraId="0EE17C21" w14:textId="22D37C68" w:rsidR="006A1186" w:rsidRDefault="00042CD3">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EE17C22" w14:textId="26586C69" w:rsidR="006A1186" w:rsidRDefault="00042CD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0EE17C23" w14:textId="77777777" w:rsidR="006A1186" w:rsidRDefault="006A1186">
            <w:pPr>
              <w:ind w:right="200"/>
              <w:rPr>
                <w:rFonts w:ascii="Times New Roman" w:eastAsiaTheme="minorEastAsia" w:hAnsi="Times New Roman"/>
                <w:color w:val="000000" w:themeColor="text1"/>
                <w:lang w:eastAsia="zh-CN"/>
              </w:rPr>
            </w:pPr>
          </w:p>
        </w:tc>
      </w:tr>
      <w:tr w:rsidR="006829BF" w14:paraId="7862F073" w14:textId="77777777" w:rsidTr="006829BF">
        <w:tc>
          <w:tcPr>
            <w:tcW w:w="1355" w:type="dxa"/>
          </w:tcPr>
          <w:p w14:paraId="46D2BA92" w14:textId="5D40A9A0" w:rsidR="006829BF" w:rsidRPr="006829BF" w:rsidRDefault="006829BF" w:rsidP="007A6C7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1D4C44B7" w14:textId="14B8409C" w:rsidR="006829BF" w:rsidRPr="006829BF" w:rsidRDefault="006829BF" w:rsidP="007A6C7A">
            <w:pPr>
              <w:ind w:left="200" w:right="200"/>
              <w:rPr>
                <w:rFonts w:ascii="Times New Roman" w:eastAsia="Malgun Gothic" w:hAnsi="Times New Roman"/>
                <w:lang w:eastAsia="ko-KR"/>
              </w:rPr>
            </w:pPr>
          </w:p>
        </w:tc>
        <w:tc>
          <w:tcPr>
            <w:tcW w:w="6149" w:type="dxa"/>
          </w:tcPr>
          <w:p w14:paraId="11F4D383" w14:textId="03B4089A" w:rsidR="006829BF" w:rsidRPr="006829BF" w:rsidRDefault="006829BF" w:rsidP="007A6C7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Not essential</w:t>
            </w:r>
          </w:p>
        </w:tc>
      </w:tr>
    </w:tbl>
    <w:p w14:paraId="0EE17C25" w14:textId="77777777" w:rsidR="006A1186" w:rsidRDefault="006A1186">
      <w:pPr>
        <w:pStyle w:val="00BodyText"/>
        <w:rPr>
          <w:rFonts w:ascii="Times New Roman" w:hAnsi="Times New Roman"/>
          <w:lang w:eastAsia="zh-CN"/>
        </w:rPr>
      </w:pPr>
    </w:p>
    <w:p w14:paraId="0EE17C26"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val="fr-FR" w:eastAsia="zh-CN"/>
        </w:rPr>
      </w:pPr>
      <w:r>
        <w:rPr>
          <w:rFonts w:ascii="Times New Roman" w:eastAsiaTheme="minorEastAsia" w:hAnsi="Times New Roman"/>
          <w:sz w:val="22"/>
          <w:szCs w:val="22"/>
          <w:lang w:val="fr-FR" w:eastAsia="zh-CN"/>
        </w:rPr>
        <w:t xml:space="preserve"> Proposals to revert the agreement </w:t>
      </w:r>
    </w:p>
    <w:p w14:paraId="0EE17C27" w14:textId="77777777" w:rsidR="006A1186" w:rsidRDefault="00BE1811">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bookmarkStart w:id="27" w:name="OLE_LINK2"/>
      <w:r>
        <w:rPr>
          <w:rFonts w:ascii="Times New Roman" w:eastAsia="微软雅黑" w:hAnsi="Times New Roman"/>
          <w:iCs/>
          <w:szCs w:val="20"/>
          <w:lang w:eastAsia="zh-CN"/>
        </w:rPr>
        <w:t>[E</w:t>
      </w:r>
      <w:r>
        <w:rPr>
          <w:rFonts w:ascii="Times New Roman" w:eastAsia="微软雅黑" w:hAnsi="Times New Roman" w:hint="eastAsia"/>
          <w:iCs/>
          <w:szCs w:val="20"/>
          <w:lang w:eastAsia="zh-CN"/>
        </w:rPr>
        <w:t>/</w:t>
      </w:r>
      <w:r>
        <w:rPr>
          <w:rFonts w:ascii="Times New Roman" w:eastAsia="微软雅黑" w:hAnsi="Times New Roman"/>
          <w:iCs/>
          <w:szCs w:val="20"/>
          <w:lang w:eastAsia="zh-CN"/>
        </w:rPr>
        <w:t>//] proposes to revise the equation to derive CS for different sequences to increase CS among sequences</w:t>
      </w:r>
      <w:r>
        <w:rPr>
          <w:rFonts w:ascii="Times New Roman" w:eastAsia="微软雅黑" w:hAnsi="Times New Roman" w:hint="eastAsia"/>
          <w:iCs/>
          <w:szCs w:val="20"/>
          <w:lang w:eastAsia="zh-CN"/>
        </w:rPr>
        <w:t>,</w:t>
      </w:r>
      <w:r>
        <w:rPr>
          <w:rFonts w:ascii="Times New Roman" w:eastAsia="微软雅黑" w:hAnsi="Times New Roman"/>
          <w:iCs/>
          <w:szCs w:val="20"/>
          <w:lang w:eastAsia="zh-CN"/>
        </w:rPr>
        <w:t xml:space="preserve">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bookmarkEnd w:id="27"/>
    <w:p w14:paraId="0EE17C28" w14:textId="77777777" w:rsidR="006A1186" w:rsidRDefault="00BE1811">
      <w:pPr>
        <w:pStyle w:val="00BodyText"/>
        <w:ind w:firstLineChars="100" w:firstLine="200"/>
        <w:jc w:val="both"/>
        <w:rPr>
          <w:rFonts w:ascii="Times New Roman" w:hAnsi="Times New Roman"/>
          <w:sz w:val="20"/>
          <w:lang w:val="en-GB"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p w14:paraId="0EE17C29" w14:textId="77777777" w:rsidR="006A1186" w:rsidRDefault="00BE1811">
      <w:pPr>
        <w:pStyle w:val="EQ"/>
        <w:rPr>
          <w:rFonts w:eastAsia="Malgun Gothic"/>
          <w:lang w:val="en-US"/>
        </w:rPr>
      </w:pPr>
      <w:r>
        <w:rPr>
          <w:rFonts w:ascii="Times New Roman" w:eastAsia="微软雅黑" w:hAnsi="Times New Roman"/>
          <w:iCs/>
          <w:lang w:val="en-US" w:eastAsia="zh-CN"/>
        </w:rPr>
        <w:t xml:space="preserve">[Qualcomm] proposes to revise the equation to derive CS for different sequences to avoid same CS for different cells configured with same root sequence and same number of sequences, i.e., introduce additional offset for CS </w:t>
      </w:r>
      <w:r>
        <w:rPr>
          <w:rFonts w:ascii="Cambria Math" w:hAnsi="Cambria Math"/>
        </w:rPr>
        <w:br/>
      </w: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color w:val="FF0000"/>
                  <w:lang w:val="en-US"/>
                </w:rPr>
                <m:t>+</m:t>
              </m:r>
              <m:sSub>
                <m:sSubPr>
                  <m:ctrlPr>
                    <w:rPr>
                      <w:rFonts w:ascii="Cambria Math" w:hAnsi="Cambria Math"/>
                      <w:lang w:val="en-US"/>
                    </w:rPr>
                  </m:ctrlPr>
                </m:sSub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cs,offset</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0EE17C2A" w14:textId="77777777" w:rsidR="006A1186" w:rsidRDefault="00BE1811">
      <w:pPr>
        <w:pStyle w:val="00BodyText"/>
        <w:ind w:firstLineChars="100" w:firstLine="200"/>
        <w:jc w:val="both"/>
        <w:rPr>
          <w:rFonts w:ascii="Times New Roman" w:hAnsi="Times New Roman"/>
          <w:sz w:val="20"/>
          <w:lang w:val="en-GB" w:eastAsia="zh-CN"/>
        </w:rPr>
      </w:pPr>
      <w:r>
        <w:rPr>
          <w:rFonts w:ascii="Times New Roman" w:eastAsiaTheme="minorEastAsia" w:hAnsi="Times New Roman"/>
          <w:sz w:val="20"/>
          <w:lang w:eastAsia="zh-CN"/>
        </w:rPr>
        <w:t xml:space="preserve">However, </w:t>
      </w:r>
      <w:r>
        <w:rPr>
          <w:rFonts w:ascii="Times New Roman" w:hAnsi="Times New Roman"/>
          <w:sz w:val="20"/>
          <w:lang w:val="en-GB" w:eastAsia="zh-CN"/>
        </w:rPr>
        <w:t>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860"/>
      </w:tblGrid>
      <w:tr w:rsidR="006A1186" w14:paraId="0EE17C31" w14:textId="77777777">
        <w:tc>
          <w:tcPr>
            <w:tcW w:w="8860" w:type="dxa"/>
          </w:tcPr>
          <w:p w14:paraId="0EE17C2B" w14:textId="77777777" w:rsidR="006A1186" w:rsidRDefault="00BE1811">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0EE17C2C" w14:textId="77777777" w:rsidR="006A1186" w:rsidRDefault="00BE1811">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0EE17C2D" w14:textId="77777777" w:rsidR="006A1186" w:rsidRDefault="00C069E1">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0EE17C2E" w14:textId="77777777" w:rsidR="006A1186" w:rsidRDefault="00C069E1">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0EE17C2F" w14:textId="77777777" w:rsidR="006A1186" w:rsidRDefault="00BE1811">
            <w:pPr>
              <w:rPr>
                <w:rFonts w:ascii="Times New Roman" w:hAnsi="Times New Roman"/>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0EE17C30" w14:textId="77777777" w:rsidR="006A1186" w:rsidRDefault="00C069E1">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0EE17C32" w14:textId="77777777" w:rsidR="006A1186" w:rsidRDefault="006A1186">
      <w:pPr>
        <w:pStyle w:val="00BodyText"/>
        <w:ind w:left="200"/>
        <w:jc w:val="both"/>
        <w:rPr>
          <w:rFonts w:ascii="Times New Roman" w:hAnsi="Times New Roman"/>
          <w:sz w:val="20"/>
          <w:lang w:val="en-GB" w:eastAsia="zh-CN"/>
        </w:rPr>
      </w:pPr>
    </w:p>
    <w:bookmarkEnd w:id="1"/>
    <w:p w14:paraId="0EE17C33" w14:textId="77777777" w:rsidR="006A1186" w:rsidRDefault="00BE1811">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operation for connected mode</w:t>
      </w:r>
    </w:p>
    <w:p w14:paraId="0EE17C34" w14:textId="77777777" w:rsidR="006A1186" w:rsidRDefault="00BE181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 xml:space="preserve">CSI/L1-RSRP report and measurement  </w:t>
      </w:r>
      <w:r>
        <w:rPr>
          <w:rFonts w:ascii="Times New Roman" w:eastAsia="宋体" w:hAnsi="Times New Roman"/>
          <w:sz w:val="32"/>
          <w:szCs w:val="20"/>
          <w:lang w:val="en-GB" w:eastAsia="zh-CN"/>
        </w:rPr>
        <w:t xml:space="preserve"> </w:t>
      </w:r>
    </w:p>
    <w:p w14:paraId="0EE17C35" w14:textId="77777777" w:rsidR="006A1186" w:rsidRDefault="00BE1811">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tbl>
      <w:tblPr>
        <w:tblStyle w:val="afffc"/>
        <w:tblW w:w="0" w:type="auto"/>
        <w:tblInd w:w="131" w:type="dxa"/>
        <w:tblLook w:val="04A0" w:firstRow="1" w:lastRow="0" w:firstColumn="1" w:lastColumn="0" w:noHBand="0" w:noVBand="1"/>
      </w:tblPr>
      <w:tblGrid>
        <w:gridCol w:w="8929"/>
      </w:tblGrid>
      <w:tr w:rsidR="006A1186" w14:paraId="0EE17C3F" w14:textId="77777777">
        <w:tc>
          <w:tcPr>
            <w:tcW w:w="9155" w:type="dxa"/>
          </w:tcPr>
          <w:p w14:paraId="0EE17C36" w14:textId="77777777" w:rsidR="006A1186" w:rsidRDefault="00BE1811">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r>
              <w:rPr>
                <w:rFonts w:ascii="Times New Roman" w:eastAsia="宋体" w:hAnsi="Times New Roman" w:hint="eastAsia"/>
                <w:b/>
                <w:bCs/>
                <w:szCs w:val="20"/>
                <w:lang w:bidi="ar"/>
              </w:rPr>
              <w:t>@RAN1#119 meeting</w:t>
            </w:r>
          </w:p>
          <w:p w14:paraId="0EE17C37" w14:textId="77777777" w:rsidR="006A1186" w:rsidRDefault="00BE1811">
            <w:pPr>
              <w:pStyle w:val="afa"/>
              <w:overflowPunct w:val="0"/>
              <w:adjustRightInd w:val="0"/>
              <w:snapToGrid w:val="0"/>
              <w:spacing w:after="0"/>
              <w:rPr>
                <w:szCs w:val="20"/>
              </w:rPr>
            </w:pPr>
            <w:r>
              <w:rPr>
                <w:rFonts w:hint="eastAsia"/>
                <w:szCs w:val="20"/>
              </w:rPr>
              <w:lastRenderedPageBreak/>
              <w:t>For Option 1-2, for LP-WUS CONNECTED mode operation, the periodic CSI/L1-RSRP reporting operation is same as Rel-16 DCP, that is the UE can be configured with a parameter to enable/disable periodic CSI/L1-RSRP reporting, respectively:</w:t>
            </w:r>
          </w:p>
          <w:p w14:paraId="0EE17C38" w14:textId="77777777" w:rsidR="006A1186" w:rsidRDefault="00BE1811">
            <w:pPr>
              <w:pStyle w:val="afa"/>
              <w:numPr>
                <w:ilvl w:val="0"/>
                <w:numId w:val="25"/>
              </w:numPr>
              <w:overflowPunct w:val="0"/>
              <w:adjustRightInd w:val="0"/>
              <w:snapToGrid w:val="0"/>
              <w:spacing w:after="0"/>
              <w:rPr>
                <w:szCs w:val="20"/>
              </w:rPr>
            </w:pPr>
            <w:r>
              <w:rPr>
                <w:rFonts w:hint="eastAsia"/>
                <w:szCs w:val="20"/>
              </w:rPr>
              <w:t>If the parameter is NOT configured:</w:t>
            </w:r>
          </w:p>
          <w:p w14:paraId="0EE17C39" w14:textId="77777777" w:rsidR="006A1186" w:rsidRDefault="00BE1811">
            <w:pPr>
              <w:pStyle w:val="afa"/>
              <w:numPr>
                <w:ilvl w:val="1"/>
                <w:numId w:val="25"/>
              </w:numPr>
              <w:overflowPunct w:val="0"/>
              <w:adjustRightInd w:val="0"/>
              <w:snapToGrid w:val="0"/>
              <w:spacing w:after="0"/>
              <w:rPr>
                <w:szCs w:val="20"/>
              </w:rPr>
            </w:pPr>
            <w:r>
              <w:rPr>
                <w:rFonts w:hint="eastAsia"/>
                <w:szCs w:val="20"/>
              </w:rPr>
              <w:t>If the UE is not indicated to wake up by LP-WUS, the periodic CSI/L1-RSRP is not reported.</w:t>
            </w:r>
          </w:p>
          <w:p w14:paraId="0EE17C3A" w14:textId="77777777" w:rsidR="006A1186" w:rsidRDefault="00BE1811">
            <w:pPr>
              <w:pStyle w:val="afa"/>
              <w:numPr>
                <w:ilvl w:val="1"/>
                <w:numId w:val="25"/>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0EE17C3B" w14:textId="77777777" w:rsidR="006A1186" w:rsidRDefault="00BE1811">
            <w:pPr>
              <w:pStyle w:val="afa"/>
              <w:numPr>
                <w:ilvl w:val="0"/>
                <w:numId w:val="25"/>
              </w:numPr>
              <w:overflowPunct w:val="0"/>
              <w:adjustRightInd w:val="0"/>
              <w:snapToGrid w:val="0"/>
              <w:spacing w:after="0"/>
              <w:rPr>
                <w:b/>
                <w:bCs/>
                <w:szCs w:val="20"/>
              </w:rPr>
            </w:pPr>
            <w:r>
              <w:rPr>
                <w:rFonts w:hint="eastAsia"/>
                <w:b/>
                <w:bCs/>
                <w:szCs w:val="20"/>
              </w:rPr>
              <w:t>If the parameter is configured:</w:t>
            </w:r>
          </w:p>
          <w:p w14:paraId="0EE17C3C" w14:textId="77777777" w:rsidR="006A1186" w:rsidRDefault="00BE1811">
            <w:pPr>
              <w:pStyle w:val="afa"/>
              <w:numPr>
                <w:ilvl w:val="1"/>
                <w:numId w:val="25"/>
              </w:numPr>
              <w:overflowPunct w:val="0"/>
              <w:adjustRightInd w:val="0"/>
              <w:snapToGrid w:val="0"/>
              <w:spacing w:after="0"/>
              <w:rPr>
                <w:b/>
                <w:bCs/>
                <w:szCs w:val="20"/>
              </w:rPr>
            </w:pPr>
            <w:r>
              <w:rPr>
                <w:rFonts w:hint="eastAsia"/>
                <w:b/>
                <w:bCs/>
                <w:szCs w:val="20"/>
              </w:rPr>
              <w:t xml:space="preserve">If the UE is not indicated to wake up by LP-WUS, the periodic CSI/L1-RSRP is reported during the time given by the configured </w:t>
            </w:r>
            <w:r>
              <w:rPr>
                <w:rFonts w:hint="eastAsia"/>
                <w:b/>
                <w:bCs/>
                <w:i/>
                <w:iCs/>
                <w:szCs w:val="20"/>
              </w:rPr>
              <w:t>drx-onDurationTimer</w:t>
            </w:r>
            <w:r>
              <w:rPr>
                <w:rFonts w:hint="eastAsia"/>
                <w:b/>
                <w:bCs/>
                <w:szCs w:val="20"/>
              </w:rPr>
              <w:t xml:space="preserve"> in </w:t>
            </w:r>
            <w:r>
              <w:rPr>
                <w:rFonts w:hint="eastAsia"/>
                <w:b/>
                <w:bCs/>
                <w:i/>
                <w:iCs/>
                <w:szCs w:val="20"/>
              </w:rPr>
              <w:t>DRX-Config</w:t>
            </w:r>
            <w:r>
              <w:rPr>
                <w:rFonts w:hint="eastAsia"/>
                <w:b/>
                <w:bCs/>
                <w:szCs w:val="20"/>
              </w:rPr>
              <w:t xml:space="preserve"> for the case when UE is outside C-DRX active time.</w:t>
            </w:r>
          </w:p>
          <w:p w14:paraId="0EE17C3D" w14:textId="77777777" w:rsidR="006A1186" w:rsidRDefault="00BE1811">
            <w:pPr>
              <w:pStyle w:val="afa"/>
              <w:numPr>
                <w:ilvl w:val="1"/>
                <w:numId w:val="25"/>
              </w:numPr>
              <w:overflowPunct w:val="0"/>
              <w:adjustRightInd w:val="0"/>
              <w:snapToGrid w:val="0"/>
              <w:spacing w:after="0"/>
              <w:rPr>
                <w:b/>
                <w:bCs/>
                <w:szCs w:val="20"/>
              </w:rPr>
            </w:pPr>
            <w:r>
              <w:rPr>
                <w:rFonts w:hint="eastAsia"/>
                <w:b/>
                <w:bCs/>
                <w:szCs w:val="20"/>
              </w:rPr>
              <w:t>If the UE is indicated to wake up by LP-WUS, the periodic CSI/L1-RSRP is reported during the DRX active time.</w:t>
            </w:r>
          </w:p>
          <w:p w14:paraId="0EE17C3E" w14:textId="77777777" w:rsidR="006A1186" w:rsidRDefault="00BE1811">
            <w:pPr>
              <w:pStyle w:val="afa"/>
              <w:numPr>
                <w:ilvl w:val="0"/>
                <w:numId w:val="25"/>
              </w:numPr>
              <w:overflowPunct w:val="0"/>
              <w:adjustRightInd w:val="0"/>
              <w:snapToGrid w:val="0"/>
              <w:spacing w:after="0"/>
              <w:rPr>
                <w:rFonts w:eastAsia="等线"/>
                <w:b/>
                <w:bCs/>
                <w:iCs/>
                <w:szCs w:val="20"/>
              </w:rPr>
            </w:pPr>
            <w:r>
              <w:rPr>
                <w:rFonts w:hint="eastAsia"/>
                <w:szCs w:val="20"/>
              </w:rPr>
              <w:t>FFS: Whether RAN1 spec impact is required.</w:t>
            </w:r>
          </w:p>
        </w:tc>
      </w:tr>
    </w:tbl>
    <w:p w14:paraId="0EE17C40" w14:textId="77777777" w:rsidR="006A1186" w:rsidRDefault="006A1186">
      <w:pPr>
        <w:rPr>
          <w:rFonts w:ascii="Times New Roman" w:hAnsi="Times New Roman"/>
          <w:lang w:val="en-GB" w:eastAsia="zh-CN"/>
        </w:rPr>
      </w:pPr>
    </w:p>
    <w:p w14:paraId="0EE17C41" w14:textId="77777777" w:rsidR="006A1186" w:rsidRDefault="00BE1811">
      <w:pPr>
        <w:adjustRightInd w:val="0"/>
        <w:snapToGrid w:val="0"/>
        <w:spacing w:afterLines="50" w:after="120"/>
        <w:rPr>
          <w:rFonts w:ascii="Times New Roman" w:eastAsia="宋体" w:hAnsi="Times New Roman"/>
          <w:b/>
          <w:bCs/>
          <w:szCs w:val="20"/>
          <w:lang w:eastAsia="zh-CN"/>
        </w:rPr>
      </w:pPr>
      <w:r>
        <w:rPr>
          <w:rFonts w:ascii="Times New Roman" w:eastAsia="宋体" w:hAnsi="Times New Roman"/>
          <w:b/>
          <w:bCs/>
          <w:szCs w:val="20"/>
          <w:lang w:eastAsia="zh-CN"/>
        </w:rPr>
        <w:t xml:space="preserve">For </w:t>
      </w:r>
      <w:r>
        <w:rPr>
          <w:rFonts w:ascii="Times New Roman" w:eastAsia="宋体" w:hAnsi="Times New Roman" w:hint="eastAsia"/>
          <w:b/>
          <w:bCs/>
          <w:szCs w:val="20"/>
          <w:lang w:eastAsia="zh-CN"/>
        </w:rPr>
        <w:t>LP-</w:t>
      </w:r>
      <w:r>
        <w:rPr>
          <w:rFonts w:ascii="Times New Roman" w:eastAsia="宋体" w:hAnsi="Times New Roman"/>
          <w:b/>
          <w:bCs/>
          <w:szCs w:val="20"/>
          <w:lang w:eastAsia="zh-CN"/>
        </w:rPr>
        <w:t xml:space="preserve">WUS operation option 1-2, </w:t>
      </w:r>
    </w:p>
    <w:p w14:paraId="0EE17C42" w14:textId="77777777" w:rsidR="006A1186" w:rsidRDefault="00BE1811">
      <w:pPr>
        <w:numPr>
          <w:ilvl w:val="0"/>
          <w:numId w:val="26"/>
        </w:numPr>
        <w:adjustRightInd w:val="0"/>
        <w:snapToGrid w:val="0"/>
        <w:spacing w:afterLines="50" w:after="120"/>
        <w:rPr>
          <w:rFonts w:ascii="Times New Roman" w:eastAsia="宋体" w:hAnsi="Times New Roman"/>
          <w:szCs w:val="20"/>
          <w:lang w:eastAsia="zh-CN"/>
        </w:rPr>
      </w:pPr>
      <w:r>
        <w:rPr>
          <w:rFonts w:ascii="Times New Roman" w:hAnsi="Times New Roman" w:hint="eastAsia"/>
          <w:kern w:val="2"/>
          <w:szCs w:val="20"/>
          <w:lang w:eastAsia="zh-CN"/>
        </w:rPr>
        <w:t>[Nokia], [Samsung]</w:t>
      </w:r>
      <w:r>
        <w:rPr>
          <w:rFonts w:ascii="Times New Roman" w:hAnsi="Times New Roman"/>
          <w:kern w:val="2"/>
          <w:szCs w:val="20"/>
          <w:lang w:eastAsia="zh-CN"/>
        </w:rPr>
        <w:t xml:space="preserve">, </w:t>
      </w:r>
      <w:r>
        <w:rPr>
          <w:rFonts w:ascii="Times New Roman" w:hAnsi="Times New Roman" w:hint="eastAsia"/>
          <w:kern w:val="2"/>
          <w:szCs w:val="20"/>
          <w:lang w:eastAsia="zh-CN"/>
        </w:rPr>
        <w:t>[InterDigital]</w:t>
      </w:r>
      <w:r>
        <w:rPr>
          <w:rFonts w:ascii="Times New Roman" w:eastAsia="宋体" w:hAnsi="Times New Roman"/>
          <w:szCs w:val="20"/>
          <w:lang w:eastAsia="zh-CN"/>
        </w:rPr>
        <w:t xml:space="preserve">, </w:t>
      </w:r>
      <w:r>
        <w:rPr>
          <w:rFonts w:ascii="Times New Roman" w:eastAsia="宋体" w:hAnsi="Times New Roman" w:hint="eastAsia"/>
          <w:szCs w:val="20"/>
          <w:lang w:eastAsia="zh-CN"/>
        </w:rPr>
        <w:t>[Apple]</w:t>
      </w:r>
      <w:r>
        <w:rPr>
          <w:rFonts w:ascii="Times New Roman" w:eastAsia="宋体" w:hAnsi="Times New Roman"/>
          <w:szCs w:val="20"/>
          <w:lang w:eastAsia="zh-CN"/>
        </w:rPr>
        <w:t xml:space="preserve"> proposed that when the higher layer parameters are configured, whether UE receiving a wake-up indication or not within a DRX cycle (previous DRX cycle or within a (current) DRX cycle) should not have any impact on reporting P-CSI/L1-RSRP</w:t>
      </w:r>
      <w:r>
        <w:rPr>
          <w:rFonts w:ascii="Times New Roman" w:eastAsia="宋体" w:hAnsi="Times New Roman" w:hint="eastAsia"/>
          <w:szCs w:val="20"/>
          <w:lang w:eastAsia="zh-CN"/>
        </w:rPr>
        <w:t>, same as legacy behavior</w:t>
      </w:r>
      <w:r>
        <w:rPr>
          <w:rFonts w:ascii="Times New Roman" w:eastAsia="宋体" w:hAnsi="Times New Roman"/>
          <w:szCs w:val="20"/>
          <w:lang w:eastAsia="zh-CN"/>
        </w:rPr>
        <w:t>.</w:t>
      </w:r>
    </w:p>
    <w:p w14:paraId="0EE17C43" w14:textId="77777777" w:rsidR="006A1186" w:rsidRDefault="00BE1811">
      <w:pPr>
        <w:numPr>
          <w:ilvl w:val="0"/>
          <w:numId w:val="26"/>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[vivo]</w:t>
      </w:r>
      <w:r>
        <w:rPr>
          <w:rFonts w:ascii="Times New Roman" w:eastAsia="宋体" w:hAnsi="Times New Roman"/>
          <w:szCs w:val="20"/>
          <w:lang w:eastAsia="zh-CN"/>
        </w:rPr>
        <w:t xml:space="preserve"> proposed to clarify the condition for the case when the UE is not indicated to wake up by LP-WUS, the periodic CSI/L1-RSRP is reported during the time given by the configured drx-onDurationTimer in DRX-Config for the case when UE is outside C-DRX active time. </w:t>
      </w:r>
    </w:p>
    <w:p w14:paraId="0EE17C44" w14:textId="77777777" w:rsidR="006A1186" w:rsidRDefault="00BE1811">
      <w:pPr>
        <w:numPr>
          <w:ilvl w:val="0"/>
          <w:numId w:val="27"/>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Condition: </w:t>
      </w:r>
      <w:r>
        <w:rPr>
          <w:rFonts w:ascii="Times New Roman" w:hAnsi="Times New Roman"/>
          <w:kern w:val="2"/>
          <w:szCs w:val="20"/>
          <w:lang w:eastAsia="zh-CN"/>
        </w:rPr>
        <w:t xml:space="preserve">when </w:t>
      </w:r>
      <w:r>
        <w:rPr>
          <w:rFonts w:ascii="Times New Roman" w:hAnsi="Times New Roman"/>
          <w:i/>
          <w:iCs/>
          <w:kern w:val="2"/>
          <w:szCs w:val="20"/>
          <w:lang w:eastAsia="zh-CN"/>
        </w:rPr>
        <w:t>WUS_PDCCHMonitoringTimer</w:t>
      </w:r>
      <w:r>
        <w:rPr>
          <w:rFonts w:ascii="Times New Roman" w:hAnsi="Times New Roman"/>
          <w:kern w:val="2"/>
          <w:szCs w:val="20"/>
          <w:lang w:eastAsia="zh-CN"/>
        </w:rPr>
        <w:t xml:space="preserve"> has not been started during the time of the previous DRX cycle, the periodic CSI/L1-RSRP is reported during the time given by the configured </w:t>
      </w:r>
      <w:r>
        <w:rPr>
          <w:rFonts w:ascii="Times New Roman" w:hAnsi="Times New Roman"/>
          <w:i/>
          <w:iCs/>
          <w:kern w:val="2"/>
          <w:szCs w:val="20"/>
          <w:lang w:eastAsia="zh-CN"/>
        </w:rPr>
        <w:t>drx-onDurationTimer</w:t>
      </w:r>
      <w:r>
        <w:rPr>
          <w:rFonts w:ascii="Times New Roman" w:hAnsi="Times New Roman"/>
          <w:kern w:val="2"/>
          <w:szCs w:val="20"/>
          <w:lang w:eastAsia="zh-CN"/>
        </w:rPr>
        <w:t xml:space="preserve"> in </w:t>
      </w:r>
      <w:r>
        <w:rPr>
          <w:rFonts w:ascii="Times New Roman" w:hAnsi="Times New Roman"/>
          <w:i/>
          <w:iCs/>
          <w:kern w:val="2"/>
          <w:szCs w:val="20"/>
          <w:lang w:eastAsia="zh-CN"/>
        </w:rPr>
        <w:t>DRX-Config</w:t>
      </w:r>
      <w:r>
        <w:rPr>
          <w:rFonts w:ascii="Times New Roman" w:hAnsi="Times New Roman"/>
          <w:kern w:val="2"/>
          <w:szCs w:val="20"/>
          <w:lang w:eastAsia="zh-CN"/>
        </w:rPr>
        <w:t xml:space="preserve"> for the case when UE is outside C-DRX active time when the parameter to enable/disable periodic CSI/L1-RSRP reporting is configured. </w:t>
      </w:r>
    </w:p>
    <w:p w14:paraId="0EE17C45" w14:textId="77777777" w:rsidR="006A1186" w:rsidRDefault="00BE1811">
      <w:pPr>
        <w:numPr>
          <w:ilvl w:val="0"/>
          <w:numId w:val="26"/>
        </w:numPr>
        <w:adjustRightInd w:val="0"/>
        <w:snapToGrid w:val="0"/>
        <w:spacing w:afterLines="50" w:after="120"/>
        <w:rPr>
          <w:rFonts w:ascii="Times New Roman" w:eastAsia="宋体" w:hAnsi="Times New Roman"/>
          <w:szCs w:val="20"/>
          <w:lang w:eastAsia="zh-CN"/>
        </w:rPr>
      </w:pPr>
      <w:r>
        <w:rPr>
          <w:rFonts w:ascii="Times New Roman" w:eastAsia="宋体" w:hAnsi="Times New Roman" w:hint="eastAsia"/>
          <w:szCs w:val="20"/>
          <w:lang w:eastAsia="zh-CN"/>
        </w:rPr>
        <w:t>[ZTE]</w:t>
      </w:r>
      <w:r>
        <w:rPr>
          <w:rFonts w:ascii="Times New Roman" w:eastAsia="宋体" w:hAnsi="Times New Roman"/>
          <w:szCs w:val="20"/>
          <w:lang w:eastAsia="zh-CN"/>
        </w:rPr>
        <w:t xml:space="preserve"> proposed to d</w:t>
      </w:r>
      <w:r>
        <w:rPr>
          <w:rFonts w:ascii="Times New Roman" w:eastAsia="宋体" w:hAnsi="Times New Roman"/>
          <w:szCs w:val="20"/>
          <w:lang w:val="en-GB"/>
        </w:rPr>
        <w:t>iscuss and decide whether the UE performs CSI report during new active time</w:t>
      </w:r>
      <w:r>
        <w:rPr>
          <w:rFonts w:ascii="Times New Roman" w:eastAsia="宋体" w:hAnsi="Times New Roman"/>
          <w:szCs w:val="20"/>
          <w:lang w:eastAsia="zh-CN"/>
        </w:rPr>
        <w:t>.</w:t>
      </w:r>
    </w:p>
    <w:p w14:paraId="0EE17C46" w14:textId="77777777" w:rsidR="006A1186" w:rsidRDefault="006A1186">
      <w:pPr>
        <w:adjustRightInd w:val="0"/>
        <w:snapToGrid w:val="0"/>
        <w:spacing w:afterLines="50" w:after="120"/>
        <w:jc w:val="both"/>
        <w:rPr>
          <w:rFonts w:ascii="Times New Roman" w:eastAsia="宋体" w:hAnsi="Times New Roman"/>
          <w:szCs w:val="20"/>
          <w:lang w:eastAsia="zh-CN"/>
        </w:rPr>
      </w:pPr>
    </w:p>
    <w:p w14:paraId="0EE17C47" w14:textId="77777777" w:rsidR="006A1186" w:rsidRDefault="00BE1811">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TP#1 from [Apple], [Nokia], [InterDigital], [Samsung]</w:t>
      </w:r>
    </w:p>
    <w:tbl>
      <w:tblPr>
        <w:tblStyle w:val="afffc"/>
        <w:tblW w:w="0" w:type="auto"/>
        <w:tblLook w:val="04A0" w:firstRow="1" w:lastRow="0" w:firstColumn="1" w:lastColumn="0" w:noHBand="0" w:noVBand="1"/>
      </w:tblPr>
      <w:tblGrid>
        <w:gridCol w:w="9060"/>
      </w:tblGrid>
      <w:tr w:rsidR="006A1186" w14:paraId="0EE17C4B" w14:textId="77777777">
        <w:tc>
          <w:tcPr>
            <w:tcW w:w="9286" w:type="dxa"/>
          </w:tcPr>
          <w:p w14:paraId="0EE17C48" w14:textId="77777777" w:rsidR="006A1186" w:rsidRDefault="00BE1811">
            <w:pPr>
              <w:autoSpaceDE w:val="0"/>
              <w:autoSpaceDN w:val="0"/>
              <w:spacing w:afterLines="50" w:after="120"/>
              <w:jc w:val="both"/>
              <w:rPr>
                <w:rFonts w:ascii="Times New Roman" w:hAnsi="Times New Roman"/>
                <w:szCs w:val="20"/>
              </w:rPr>
            </w:pPr>
            <w:r>
              <w:rPr>
                <w:rFonts w:ascii="Times New Roman" w:hAnsi="Times New Roman"/>
                <w:b/>
                <w:bCs/>
                <w:szCs w:val="20"/>
              </w:rPr>
              <w:t>Reason for change:</w:t>
            </w:r>
            <w:r>
              <w:rPr>
                <w:rFonts w:ascii="Times New Roman" w:hAnsi="Times New Roman"/>
                <w:szCs w:val="20"/>
              </w:rPr>
              <w:t xml:space="preserve"> Unaligned understanding of UE behaviors on whether</w:t>
            </w:r>
            <w:r>
              <w:rPr>
                <w:rFonts w:ascii="Times New Roman" w:hAnsi="Times New Roman"/>
                <w:i/>
                <w:iCs/>
                <w:szCs w:val="20"/>
              </w:rPr>
              <w:t xml:space="preserve"> lpwus_PDCCHMonitoringTimer</w:t>
            </w:r>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 xml:space="preserve">UE CSI reporting behavior when </w:t>
            </w:r>
            <w:r>
              <w:rPr>
                <w:rFonts w:ascii="Times New Roman" w:eastAsia="宋体" w:hAnsi="Times New Roman"/>
                <w:szCs w:val="20"/>
              </w:rPr>
              <w:t xml:space="preserve">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 </w:t>
            </w:r>
          </w:p>
          <w:p w14:paraId="0EE17C49" w14:textId="77777777" w:rsidR="006A1186" w:rsidRDefault="00BE1811">
            <w:pPr>
              <w:autoSpaceDE w:val="0"/>
              <w:autoSpaceDN w:val="0"/>
              <w:spacing w:afterLines="50" w:after="120"/>
              <w:jc w:val="both"/>
              <w:rPr>
                <w:rFonts w:ascii="Times New Roman" w:hAnsi="Times New Roman"/>
                <w:szCs w:val="20"/>
              </w:rPr>
            </w:pPr>
            <w:r>
              <w:rPr>
                <w:rFonts w:ascii="Times New Roman" w:hAnsi="Times New Roman"/>
                <w:b/>
                <w:bCs/>
                <w:szCs w:val="20"/>
              </w:rPr>
              <w:t xml:space="preserve">Summary of change: </w:t>
            </w:r>
            <w:r>
              <w:rPr>
                <w:rFonts w:ascii="Times New Roman" w:hAnsi="Times New Roman"/>
                <w:szCs w:val="20"/>
              </w:rPr>
              <w:t xml:space="preserve">Remove the condition of ‘[or </w:t>
            </w:r>
            <w:r>
              <w:rPr>
                <w:rFonts w:ascii="Times New Roman" w:hAnsi="Times New Roman"/>
                <w:i/>
                <w:iCs/>
                <w:szCs w:val="20"/>
              </w:rPr>
              <w:t xml:space="preserve">lpwus_PDCCHMonitoringTimer </w:t>
            </w:r>
            <w:r>
              <w:rPr>
                <w:rFonts w:ascii="Times New Roman" w:hAnsi="Times New Roman"/>
                <w:szCs w:val="20"/>
              </w:rPr>
              <w:t xml:space="preserve">]’ to confirm that when the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 </w:t>
            </w:r>
            <w:r>
              <w:rPr>
                <w:rFonts w:ascii="Times New Roman" w:hAnsi="Times New Roman"/>
                <w:i/>
                <w:iCs/>
                <w:szCs w:val="20"/>
              </w:rPr>
              <w:t xml:space="preserve">lpwus_PDCCHMonitoringTimer </w:t>
            </w:r>
            <w:r>
              <w:rPr>
                <w:rFonts w:ascii="Times New Roman" w:hAnsi="Times New Roman"/>
                <w:szCs w:val="20"/>
              </w:rPr>
              <w:t>does not impact the CSI measurement occasion determination</w:t>
            </w:r>
            <w:r>
              <w:rPr>
                <w:rFonts w:ascii="Times New Roman" w:eastAsia="宋体" w:hAnsi="Times New Roman"/>
                <w:szCs w:val="20"/>
                <w:lang w:eastAsia="zh-CN"/>
              </w:rPr>
              <w:t xml:space="preserve"> and </w:t>
            </w:r>
            <w:r>
              <w:rPr>
                <w:rFonts w:ascii="Times New Roman" w:hAnsi="Times New Roman"/>
                <w:szCs w:val="20"/>
              </w:rPr>
              <w:t>the CSI reporting behavior.</w:t>
            </w:r>
          </w:p>
          <w:p w14:paraId="0EE17C4A" w14:textId="77777777" w:rsidR="006A1186" w:rsidRDefault="00BE1811">
            <w:pPr>
              <w:autoSpaceDE w:val="0"/>
              <w:autoSpaceDN w:val="0"/>
              <w:spacing w:afterLines="50" w:after="120"/>
              <w:jc w:val="both"/>
              <w:rPr>
                <w:rFonts w:ascii="Times New Roman" w:hAnsi="Times New Roman"/>
                <w:color w:val="FF0000"/>
                <w:szCs w:val="20"/>
              </w:rPr>
            </w:pPr>
            <w:r>
              <w:rPr>
                <w:rFonts w:ascii="Times New Roman" w:hAnsi="Times New Roman"/>
                <w:b/>
                <w:bCs/>
                <w:szCs w:val="20"/>
              </w:rPr>
              <w:t xml:space="preserve">Consequence if not approved: </w:t>
            </w:r>
            <w:r>
              <w:rPr>
                <w:rFonts w:ascii="Times New Roman" w:hAnsi="Times New Roman"/>
                <w:szCs w:val="20"/>
              </w:rPr>
              <w:t>Unaligned understanding of UE behaviors on whether</w:t>
            </w:r>
            <w:r>
              <w:rPr>
                <w:rFonts w:ascii="Times New Roman" w:hAnsi="Times New Roman"/>
                <w:i/>
                <w:iCs/>
                <w:szCs w:val="20"/>
              </w:rPr>
              <w:t xml:space="preserve"> lpwus_PDCCHMonitoringTimer</w:t>
            </w:r>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the CSI reporting behavior</w:t>
            </w:r>
            <w:r>
              <w:rPr>
                <w:rFonts w:ascii="Times New Roman" w:eastAsia="宋体" w:hAnsi="Times New Roman"/>
                <w:szCs w:val="20"/>
                <w:lang w:eastAsia="zh-CN"/>
              </w:rPr>
              <w:t xml:space="preserve"> </w:t>
            </w:r>
            <w:r>
              <w:rPr>
                <w:rFonts w:ascii="Times New Roman" w:hAnsi="Times New Roman"/>
                <w:szCs w:val="20"/>
              </w:rPr>
              <w:t xml:space="preserve">when </w:t>
            </w:r>
            <w:r>
              <w:rPr>
                <w:rFonts w:ascii="Times New Roman" w:eastAsia="宋体" w:hAnsi="Times New Roman"/>
                <w:szCs w:val="20"/>
              </w:rPr>
              <w:t xml:space="preserve">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w:t>
            </w:r>
          </w:p>
        </w:tc>
      </w:tr>
      <w:tr w:rsidR="006A1186" w14:paraId="0EE17C5E" w14:textId="77777777">
        <w:tc>
          <w:tcPr>
            <w:tcW w:w="9286" w:type="dxa"/>
          </w:tcPr>
          <w:p w14:paraId="0EE17C4C" w14:textId="77777777" w:rsidR="006A1186" w:rsidRDefault="006A1186">
            <w:pPr>
              <w:autoSpaceDE w:val="0"/>
              <w:autoSpaceDN w:val="0"/>
              <w:spacing w:afterLines="50" w:after="120"/>
              <w:jc w:val="both"/>
              <w:rPr>
                <w:rFonts w:ascii="Times New Roman" w:hAnsi="Times New Roman"/>
                <w:color w:val="FF0000"/>
                <w:szCs w:val="20"/>
              </w:rPr>
            </w:pPr>
            <w:bookmarkStart w:id="28" w:name="_Hlk214315791"/>
          </w:p>
          <w:p w14:paraId="0EE17C4D" w14:textId="77777777" w:rsidR="006A1186" w:rsidRDefault="00BE1811">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0EE17C4E" w14:textId="77777777" w:rsidR="006A1186" w:rsidRDefault="00BE1811">
            <w:pPr>
              <w:autoSpaceDE w:val="0"/>
              <w:autoSpaceDN w:val="0"/>
              <w:spacing w:afterLines="50" w:after="120"/>
              <w:jc w:val="both"/>
              <w:rPr>
                <w:rFonts w:ascii="Times New Roman" w:hAnsi="Times New Roman"/>
                <w:color w:val="FF0000"/>
                <w:szCs w:val="20"/>
              </w:rPr>
            </w:pPr>
            <w:r>
              <w:rPr>
                <w:rFonts w:ascii="Times New Roman" w:eastAsia="宋体" w:hAnsi="Times New Roman"/>
                <w:color w:val="000000"/>
              </w:rPr>
              <w:t>5.1.6.1</w:t>
            </w:r>
            <w:r>
              <w:rPr>
                <w:rFonts w:ascii="Times New Roman" w:eastAsia="宋体" w:hAnsi="Times New Roman"/>
                <w:color w:val="000000"/>
              </w:rPr>
              <w:tab/>
              <w:t>CSI-RS reception procedure</w:t>
            </w:r>
          </w:p>
          <w:p w14:paraId="0EE17C4F" w14:textId="77777777" w:rsidR="006A1186" w:rsidRDefault="00BE1811">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0EE17C50" w14:textId="77777777" w:rsidR="006A1186" w:rsidRDefault="00BE1811">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0EE17C51" w14:textId="77777777" w:rsidR="006A1186" w:rsidRDefault="00BE1811">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'ssb-Index-RSRP' and </w:t>
            </w:r>
            <w:r>
              <w:rPr>
                <w:rFonts w:ascii="Times New Roman" w:eastAsia="宋体" w:hAnsi="Times New Roman"/>
                <w:iCs/>
                <w:szCs w:val="20"/>
              </w:rPr>
              <w:t xml:space="preserve">'ssb-Index-RSRP-Index' </w:t>
            </w:r>
            <w:r>
              <w:rPr>
                <w:rFonts w:ascii="Times New Roman" w:eastAsia="宋体" w:hAnsi="Times New Roman"/>
                <w:szCs w:val="20"/>
              </w:rPr>
              <w:t xml:space="preserve">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lang w:val="en-GB"/>
              </w:rPr>
              <w:t xml:space="preserve"> 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w:t>
            </w:r>
            <w:r>
              <w:rPr>
                <w:rFonts w:ascii="Times New Roman" w:eastAsia="宋体" w:hAnsi="Times New Roman"/>
                <w:szCs w:val="20"/>
              </w:rPr>
              <w:lastRenderedPageBreak/>
              <w:t xml:space="preserve">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0EE17C52" w14:textId="77777777" w:rsidR="006A1186" w:rsidRDefault="00BE1811">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0EE17C53" w14:textId="77777777" w:rsidR="006A1186" w:rsidRDefault="00BE1811">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0EE17C54" w14:textId="77777777" w:rsidR="006A1186" w:rsidRDefault="00BE1811">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0EE17C55" w14:textId="77777777" w:rsidR="006A1186" w:rsidRDefault="006A1186">
            <w:pPr>
              <w:autoSpaceDE w:val="0"/>
              <w:autoSpaceDN w:val="0"/>
              <w:spacing w:afterLines="50" w:after="120"/>
              <w:jc w:val="both"/>
              <w:rPr>
                <w:rFonts w:ascii="Times New Roman" w:hAnsi="Times New Roman"/>
                <w:color w:val="FF0000"/>
                <w:szCs w:val="20"/>
              </w:rPr>
            </w:pPr>
          </w:p>
          <w:p w14:paraId="0EE17C56" w14:textId="77777777" w:rsidR="006A1186" w:rsidRDefault="00BE1811">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 proposal for TS38.214-j00 clause5.2.2.5 ------------------------------</w:t>
            </w:r>
          </w:p>
          <w:p w14:paraId="0EE17C57" w14:textId="77777777" w:rsidR="006A1186" w:rsidRDefault="00BE1811">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0EE17C58" w14:textId="77777777" w:rsidR="006A1186" w:rsidRDefault="00BE1811">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0EE17C59" w14:textId="77777777" w:rsidR="006A1186" w:rsidRDefault="00BE1811">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t>When the UE is configured to monitor DCI format 2_6 or WUS,</w:t>
            </w:r>
          </w:p>
          <w:p w14:paraId="0EE17C5A" w14:textId="77777777" w:rsidR="006A1186" w:rsidRDefault="00BE1811">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'ssb-Index-RSRP', 'cri-RSRP- Index', and 'ssb-Index-RSRP- Index '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r>
              <w:rPr>
                <w:rFonts w:ascii="Times New Roman" w:eastAsia="宋体" w:hAnsi="Times New Roman"/>
                <w:i/>
                <w:iCs/>
                <w:color w:val="000000"/>
                <w:szCs w:val="20"/>
              </w:rPr>
              <w:t xml:space="preserve">reportQuantity </w:t>
            </w:r>
            <w:r>
              <w:rPr>
                <w:rFonts w:ascii="Times New Roman" w:eastAsia="宋体" w:hAnsi="Times New Roman"/>
                <w:color w:val="000000"/>
                <w:szCs w:val="20"/>
              </w:rPr>
              <w:t xml:space="preserve">not set to ‘ssb-Index-SINR’ or ‘ssb-Index-SINR-Index’ </w:t>
            </w:r>
            <w:r>
              <w:rPr>
                <w:rFonts w:ascii="Times New Roman" w:eastAsia="宋体" w:hAnsi="Times New Roman"/>
                <w:szCs w:val="20"/>
              </w:rPr>
              <w:t xml:space="preserve">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0EE17C5B" w14:textId="77777777" w:rsidR="006A1186" w:rsidRDefault="00BE1811">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r>
              <w:rPr>
                <w:rFonts w:ascii="Times New Roman" w:eastAsia="宋体" w:hAnsi="Times New Roman"/>
                <w:i/>
                <w:iCs/>
                <w:szCs w:val="20"/>
              </w:rPr>
              <w:t>csi-ReportSubConfigToAddModList</w:t>
            </w:r>
            <w:r>
              <w:rPr>
                <w:rFonts w:ascii="Times New Roman" w:eastAsia="宋体" w:hAnsi="Times New Roman"/>
                <w:szCs w:val="20"/>
              </w:rPr>
              <w:t xml:space="preserve">, and 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quantities other than 'cri-RSRP', 'ssb-Index-RSRP', 'cri-RSRP- Index', and 'ssb-Index-RSRP- Index' when </w:t>
            </w:r>
            <w:r>
              <w:rPr>
                <w:rFonts w:ascii="Times New Roman" w:eastAsia="宋体" w:hAnsi="Times New Roman"/>
                <w:i/>
                <w:iCs/>
                <w:szCs w:val="20"/>
              </w:rPr>
              <w:t>drx-onDurationTimer</w:t>
            </w:r>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lpwus 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0EE17C5C" w14:textId="77777777" w:rsidR="006A1186" w:rsidRDefault="00BE1811">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'ssb-Index-RSRP', 'cri-RSRP- Index', or 'ssb-Index-RSRP- Index'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r>
              <w:rPr>
                <w:rFonts w:ascii="Times New Roman" w:eastAsia="宋体" w:hAnsi="Times New Roman"/>
                <w:i/>
                <w:iCs/>
                <w:szCs w:val="20"/>
              </w:rPr>
              <w:t>drx-onDurationTimer</w:t>
            </w:r>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r>
              <w:rPr>
                <w:rFonts w:ascii="Times New Roman" w:eastAsia="宋体" w:hAnsi="Times New Roman"/>
                <w:i/>
                <w:iCs/>
                <w:color w:val="000000"/>
                <w:szCs w:val="20"/>
                <w:lang w:val="en-GB"/>
              </w:rPr>
              <w:t>reportQuantity</w:t>
            </w:r>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0EE17C5D" w14:textId="77777777" w:rsidR="006A1186" w:rsidRDefault="00BE1811">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bookmarkEnd w:id="28"/>
    </w:tbl>
    <w:p w14:paraId="0EE17C5F" w14:textId="77777777" w:rsidR="006A1186" w:rsidRDefault="006A1186">
      <w:pPr>
        <w:adjustRightInd w:val="0"/>
        <w:snapToGrid w:val="0"/>
        <w:spacing w:afterLines="50" w:after="120"/>
        <w:jc w:val="both"/>
        <w:rPr>
          <w:rFonts w:ascii="Times New Roman" w:eastAsia="宋体" w:hAnsi="Times New Roman"/>
          <w:szCs w:val="20"/>
          <w:lang w:eastAsia="zh-CN"/>
        </w:rPr>
      </w:pPr>
    </w:p>
    <w:p w14:paraId="0EE17C60" w14:textId="77777777" w:rsidR="006A1186" w:rsidRDefault="006A1186">
      <w:pPr>
        <w:jc w:val="both"/>
        <w:rPr>
          <w:rFonts w:ascii="Times New Roman" w:eastAsia="宋体" w:hAnsi="Times New Roman"/>
          <w:lang w:eastAsia="zh-CN"/>
        </w:rPr>
      </w:pPr>
    </w:p>
    <w:p w14:paraId="0EE17C61" w14:textId="77777777" w:rsidR="006A1186" w:rsidRDefault="00BE1811">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TP#2 from [vivo]</w:t>
      </w:r>
    </w:p>
    <w:tbl>
      <w:tblPr>
        <w:tblW w:w="9210" w:type="dxa"/>
        <w:tblInd w:w="42" w:type="dxa"/>
        <w:tblLayout w:type="fixed"/>
        <w:tblCellMar>
          <w:left w:w="42" w:type="dxa"/>
          <w:right w:w="42" w:type="dxa"/>
        </w:tblCellMar>
        <w:tblLook w:val="04A0" w:firstRow="1" w:lastRow="0" w:firstColumn="1" w:lastColumn="0" w:noHBand="0" w:noVBand="1"/>
      </w:tblPr>
      <w:tblGrid>
        <w:gridCol w:w="2696"/>
        <w:gridCol w:w="6514"/>
      </w:tblGrid>
      <w:tr w:rsidR="006A1186" w14:paraId="0EE17C65" w14:textId="77777777">
        <w:tc>
          <w:tcPr>
            <w:tcW w:w="2696" w:type="dxa"/>
            <w:tcBorders>
              <w:top w:val="single" w:sz="4" w:space="0" w:color="auto"/>
              <w:left w:val="single" w:sz="4" w:space="0" w:color="auto"/>
              <w:bottom w:val="nil"/>
              <w:right w:val="nil"/>
            </w:tcBorders>
          </w:tcPr>
          <w:p w14:paraId="0EE17C62" w14:textId="77777777" w:rsidR="006A1186" w:rsidRDefault="00BE1811">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Reason for change:</w:t>
            </w:r>
          </w:p>
        </w:tc>
        <w:tc>
          <w:tcPr>
            <w:tcW w:w="6514" w:type="dxa"/>
            <w:tcBorders>
              <w:top w:val="single" w:sz="4" w:space="0" w:color="auto"/>
              <w:left w:val="nil"/>
              <w:bottom w:val="nil"/>
              <w:right w:val="single" w:sz="4" w:space="0" w:color="auto"/>
            </w:tcBorders>
            <w:shd w:val="pct30" w:color="FFFF00" w:fill="auto"/>
          </w:tcPr>
          <w:p w14:paraId="0EE17C63" w14:textId="77777777" w:rsidR="006A1186" w:rsidRDefault="00BE1811">
            <w:pPr>
              <w:pStyle w:val="CRCoverPage"/>
              <w:widowControl w:val="0"/>
              <w:spacing w:afterLines="50"/>
              <w:ind w:left="102"/>
              <w:jc w:val="both"/>
              <w:rPr>
                <w:rFonts w:ascii="Times New Roman" w:hAnsi="Times New Roman"/>
                <w:kern w:val="2"/>
                <w:sz w:val="21"/>
                <w:szCs w:val="22"/>
              </w:rPr>
            </w:pPr>
            <w:r>
              <w:rPr>
                <w:rFonts w:ascii="Times New Roman" w:hAnsi="Times New Roman"/>
                <w:kern w:val="2"/>
                <w:sz w:val="21"/>
                <w:szCs w:val="22"/>
                <w:lang w:val="en-US" w:eastAsia="zh-CN"/>
              </w:rPr>
              <w:t xml:space="preserve">Clarify the </w:t>
            </w:r>
            <w:r>
              <w:rPr>
                <w:rFonts w:ascii="Times New Roman" w:hAnsi="Times New Roman"/>
                <w:kern w:val="2"/>
                <w:sz w:val="21"/>
                <w:szCs w:val="22"/>
              </w:rPr>
              <w:t>the periodic CSI/L1-RSRP reporting operation</w:t>
            </w:r>
            <w:r>
              <w:rPr>
                <w:rFonts w:ascii="Times New Roman" w:hAnsi="Times New Roman"/>
                <w:kern w:val="2"/>
                <w:sz w:val="21"/>
                <w:szCs w:val="22"/>
                <w:lang w:val="en-US" w:eastAsia="zh-CN"/>
              </w:rPr>
              <w:t xml:space="preserve"> f</w:t>
            </w:r>
            <w:r>
              <w:rPr>
                <w:rFonts w:ascii="Times New Roman" w:hAnsi="Times New Roman"/>
                <w:kern w:val="2"/>
                <w:sz w:val="21"/>
                <w:szCs w:val="22"/>
              </w:rPr>
              <w:t>or Option 1-2</w:t>
            </w:r>
            <w:r>
              <w:rPr>
                <w:rFonts w:ascii="Times New Roman" w:hAnsi="Times New Roman"/>
                <w:kern w:val="2"/>
                <w:sz w:val="21"/>
                <w:szCs w:val="22"/>
                <w:lang w:val="en-US" w:eastAsia="zh-CN"/>
              </w:rPr>
              <w:t xml:space="preserve"> </w:t>
            </w:r>
            <w:r>
              <w:rPr>
                <w:rFonts w:ascii="Times New Roman" w:hAnsi="Times New Roman"/>
                <w:kern w:val="2"/>
                <w:sz w:val="21"/>
                <w:szCs w:val="22"/>
              </w:rPr>
              <w:t>for LP-WUS CONNECTED mode operation</w:t>
            </w:r>
            <w:r>
              <w:rPr>
                <w:rFonts w:ascii="Times New Roman" w:hAnsi="Times New Roman"/>
                <w:kern w:val="2"/>
                <w:sz w:val="21"/>
                <w:szCs w:val="22"/>
                <w:lang w:val="en-US" w:eastAsia="zh-CN"/>
              </w:rPr>
              <w:t>.</w:t>
            </w:r>
            <w:r>
              <w:rPr>
                <w:rFonts w:ascii="Times New Roman" w:hAnsi="Times New Roman"/>
                <w:kern w:val="2"/>
                <w:sz w:val="21"/>
                <w:szCs w:val="22"/>
              </w:rPr>
              <w:t xml:space="preserve"> </w:t>
            </w:r>
          </w:p>
          <w:p w14:paraId="0EE17C64" w14:textId="77777777" w:rsidR="006A1186" w:rsidRDefault="00BE1811">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lastRenderedPageBreak/>
              <w:t xml:space="preserve">In addition, clarify that LP-WUS operation option 1-1 and option 1-2 is based on the configuration of </w:t>
            </w:r>
            <w:r>
              <w:rPr>
                <w:rFonts w:ascii="Times New Roman" w:hAnsi="Times New Roman"/>
                <w:i/>
                <w:kern w:val="2"/>
                <w:sz w:val="21"/>
                <w:szCs w:val="22"/>
                <w:lang w:val="en-US" w:eastAsia="zh-CN"/>
              </w:rPr>
              <w:t>lpwus-PDCCH-MonitoringTimer</w:t>
            </w:r>
            <w:r>
              <w:rPr>
                <w:rFonts w:ascii="Times New Roman" w:hAnsi="Times New Roman"/>
                <w:kern w:val="2"/>
                <w:sz w:val="21"/>
                <w:szCs w:val="22"/>
                <w:lang w:val="en-US" w:eastAsia="zh-CN"/>
              </w:rPr>
              <w:t>.</w:t>
            </w:r>
          </w:p>
        </w:tc>
      </w:tr>
      <w:tr w:rsidR="006A1186" w14:paraId="0EE17C68" w14:textId="77777777">
        <w:tc>
          <w:tcPr>
            <w:tcW w:w="2696" w:type="dxa"/>
            <w:tcBorders>
              <w:top w:val="nil"/>
              <w:left w:val="single" w:sz="4" w:space="0" w:color="auto"/>
              <w:bottom w:val="nil"/>
              <w:right w:val="nil"/>
            </w:tcBorders>
          </w:tcPr>
          <w:p w14:paraId="0EE17C66" w14:textId="77777777" w:rsidR="006A1186" w:rsidRDefault="006A1186">
            <w:pPr>
              <w:pStyle w:val="CRCoverPage"/>
              <w:widowControl w:val="0"/>
              <w:spacing w:after="0"/>
              <w:jc w:val="both"/>
              <w:rPr>
                <w:rFonts w:ascii="Times New Roman" w:hAnsi="Times New Roman"/>
                <w:b/>
                <w:i/>
                <w:kern w:val="2"/>
                <w:sz w:val="8"/>
                <w:szCs w:val="8"/>
                <w:lang w:val="en-US"/>
              </w:rPr>
            </w:pPr>
          </w:p>
        </w:tc>
        <w:tc>
          <w:tcPr>
            <w:tcW w:w="6514" w:type="dxa"/>
            <w:tcBorders>
              <w:top w:val="nil"/>
              <w:left w:val="nil"/>
              <w:bottom w:val="nil"/>
              <w:right w:val="single" w:sz="4" w:space="0" w:color="auto"/>
            </w:tcBorders>
          </w:tcPr>
          <w:p w14:paraId="0EE17C67" w14:textId="77777777" w:rsidR="006A1186" w:rsidRDefault="006A1186">
            <w:pPr>
              <w:pStyle w:val="CRCoverPage"/>
              <w:widowControl w:val="0"/>
              <w:spacing w:after="0"/>
              <w:jc w:val="both"/>
              <w:rPr>
                <w:rFonts w:ascii="Times New Roman" w:hAnsi="Times New Roman"/>
                <w:kern w:val="2"/>
                <w:sz w:val="8"/>
                <w:szCs w:val="8"/>
              </w:rPr>
            </w:pPr>
          </w:p>
        </w:tc>
      </w:tr>
      <w:tr w:rsidR="006A1186" w14:paraId="0EE17C6C" w14:textId="77777777">
        <w:tc>
          <w:tcPr>
            <w:tcW w:w="2696" w:type="dxa"/>
            <w:tcBorders>
              <w:top w:val="nil"/>
              <w:left w:val="single" w:sz="4" w:space="0" w:color="auto"/>
              <w:bottom w:val="nil"/>
              <w:right w:val="nil"/>
            </w:tcBorders>
          </w:tcPr>
          <w:p w14:paraId="0EE17C69" w14:textId="77777777" w:rsidR="006A1186" w:rsidRDefault="00BE1811">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Summary of change:</w:t>
            </w:r>
          </w:p>
        </w:tc>
        <w:tc>
          <w:tcPr>
            <w:tcW w:w="6514" w:type="dxa"/>
            <w:tcBorders>
              <w:top w:val="nil"/>
              <w:left w:val="nil"/>
              <w:bottom w:val="nil"/>
              <w:right w:val="single" w:sz="4" w:space="0" w:color="auto"/>
            </w:tcBorders>
            <w:shd w:val="pct30" w:color="FFFF00" w:fill="auto"/>
          </w:tcPr>
          <w:p w14:paraId="0EE17C6A" w14:textId="77777777" w:rsidR="006A1186" w:rsidRDefault="00BE1811">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Add condition for WUS operation option 1-2 that when </w:t>
            </w:r>
            <w:r>
              <w:rPr>
                <w:rFonts w:ascii="Times New Roman" w:hAnsi="Times New Roman"/>
                <w:i/>
                <w:kern w:val="2"/>
                <w:sz w:val="21"/>
                <w:szCs w:val="22"/>
                <w:lang w:val="en-US" w:eastAsia="zh-CN"/>
              </w:rPr>
              <w:t>WUS_PDCCHMonitoringTimer</w:t>
            </w:r>
            <w:r>
              <w:rPr>
                <w:rFonts w:ascii="Times New Roman" w:hAnsi="Times New Roman"/>
                <w:kern w:val="2"/>
                <w:sz w:val="21"/>
                <w:szCs w:val="22"/>
                <w:lang w:val="en-US" w:eastAsia="zh-CN"/>
              </w:rPr>
              <w:t xml:space="preserve"> has not been started during the time of the previous DRX cycle, the periodic CSI/L1-RSRP is reported during the time given by the configured </w:t>
            </w:r>
            <w:r>
              <w:rPr>
                <w:rFonts w:ascii="Times New Roman" w:hAnsi="Times New Roman"/>
                <w:i/>
                <w:kern w:val="2"/>
                <w:sz w:val="21"/>
                <w:szCs w:val="22"/>
                <w:lang w:val="en-US" w:eastAsia="zh-CN"/>
              </w:rPr>
              <w:t>drx-onDurationTimer</w:t>
            </w:r>
            <w:r>
              <w:rPr>
                <w:rFonts w:ascii="Times New Roman" w:hAnsi="Times New Roman"/>
                <w:kern w:val="2"/>
                <w:sz w:val="21"/>
                <w:szCs w:val="22"/>
                <w:lang w:val="en-US" w:eastAsia="zh-CN"/>
              </w:rPr>
              <w:t xml:space="preserve"> in </w:t>
            </w:r>
            <w:r>
              <w:rPr>
                <w:rFonts w:ascii="Times New Roman" w:hAnsi="Times New Roman"/>
                <w:i/>
                <w:kern w:val="2"/>
                <w:sz w:val="21"/>
                <w:szCs w:val="22"/>
                <w:lang w:val="en-US" w:eastAsia="zh-CN"/>
              </w:rPr>
              <w:t>DRX-Config</w:t>
            </w:r>
            <w:r>
              <w:rPr>
                <w:rFonts w:ascii="Times New Roman" w:hAnsi="Times New Roman"/>
                <w:kern w:val="2"/>
                <w:sz w:val="21"/>
                <w:szCs w:val="22"/>
                <w:lang w:val="en-US" w:eastAsia="zh-CN"/>
              </w:rPr>
              <w:t xml:space="preserve"> for the case when UE is outside C-DRX active time when the parameter to enable/disable periodic CSI/L1-RSRP reporting is configured. </w:t>
            </w:r>
          </w:p>
          <w:p w14:paraId="0EE17C6B" w14:textId="77777777" w:rsidR="006A1186" w:rsidRDefault="00BE1811">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LP-WUS operation option 1-2 is enabled if   </w:t>
            </w:r>
            <w:r>
              <w:rPr>
                <w:rFonts w:ascii="Times New Roman" w:hAnsi="Times New Roman"/>
                <w:i/>
                <w:kern w:val="2"/>
                <w:sz w:val="21"/>
                <w:szCs w:val="22"/>
                <w:lang w:val="en-US" w:eastAsia="zh-CN"/>
              </w:rPr>
              <w:t>lpwus-PDCCH-MonitoringTimer</w:t>
            </w:r>
            <w:r>
              <w:rPr>
                <w:rFonts w:ascii="Times New Roman" w:hAnsi="Times New Roman"/>
                <w:kern w:val="2"/>
                <w:sz w:val="21"/>
                <w:szCs w:val="22"/>
                <w:lang w:val="en-US" w:eastAsia="zh-CN"/>
              </w:rPr>
              <w:t xml:space="preserve"> is configured.</w:t>
            </w:r>
          </w:p>
        </w:tc>
      </w:tr>
      <w:tr w:rsidR="006A1186" w14:paraId="0EE17C6F" w14:textId="77777777">
        <w:tc>
          <w:tcPr>
            <w:tcW w:w="2696" w:type="dxa"/>
            <w:tcBorders>
              <w:top w:val="nil"/>
              <w:left w:val="single" w:sz="4" w:space="0" w:color="auto"/>
              <w:bottom w:val="nil"/>
              <w:right w:val="nil"/>
            </w:tcBorders>
          </w:tcPr>
          <w:p w14:paraId="0EE17C6D" w14:textId="77777777" w:rsidR="006A1186" w:rsidRDefault="006A1186">
            <w:pPr>
              <w:pStyle w:val="CRCoverPage"/>
              <w:widowControl w:val="0"/>
              <w:spacing w:after="0"/>
              <w:jc w:val="both"/>
              <w:rPr>
                <w:rFonts w:ascii="Times New Roman" w:hAnsi="Times New Roman"/>
                <w:b/>
                <w:i/>
                <w:kern w:val="2"/>
                <w:sz w:val="8"/>
                <w:szCs w:val="8"/>
              </w:rPr>
            </w:pPr>
          </w:p>
        </w:tc>
        <w:tc>
          <w:tcPr>
            <w:tcW w:w="6514" w:type="dxa"/>
            <w:tcBorders>
              <w:top w:val="nil"/>
              <w:left w:val="nil"/>
              <w:bottom w:val="nil"/>
              <w:right w:val="single" w:sz="4" w:space="0" w:color="auto"/>
            </w:tcBorders>
          </w:tcPr>
          <w:p w14:paraId="0EE17C6E" w14:textId="77777777" w:rsidR="006A1186" w:rsidRDefault="006A1186">
            <w:pPr>
              <w:pStyle w:val="CRCoverPage"/>
              <w:widowControl w:val="0"/>
              <w:spacing w:after="0"/>
              <w:jc w:val="both"/>
              <w:rPr>
                <w:rFonts w:ascii="Times New Roman" w:hAnsi="Times New Roman"/>
                <w:kern w:val="2"/>
                <w:sz w:val="8"/>
                <w:szCs w:val="8"/>
              </w:rPr>
            </w:pPr>
          </w:p>
        </w:tc>
      </w:tr>
      <w:tr w:rsidR="006A1186" w14:paraId="0EE17C7A" w14:textId="77777777">
        <w:tc>
          <w:tcPr>
            <w:tcW w:w="2696" w:type="dxa"/>
            <w:tcBorders>
              <w:top w:val="nil"/>
              <w:left w:val="single" w:sz="4" w:space="0" w:color="auto"/>
              <w:bottom w:val="single" w:sz="4" w:space="0" w:color="auto"/>
              <w:right w:val="nil"/>
            </w:tcBorders>
          </w:tcPr>
          <w:p w14:paraId="0EE17C70" w14:textId="77777777" w:rsidR="006A1186" w:rsidRDefault="00BE1811">
            <w:pPr>
              <w:pStyle w:val="CRCoverPage"/>
              <w:widowControl w:val="0"/>
              <w:tabs>
                <w:tab w:val="right" w:pos="2184"/>
              </w:tabs>
              <w:spacing w:after="0"/>
              <w:rPr>
                <w:rFonts w:ascii="Times New Roman" w:hAnsi="Times New Roman"/>
                <w:b/>
                <w:i/>
                <w:kern w:val="2"/>
                <w:sz w:val="21"/>
                <w:szCs w:val="22"/>
              </w:rPr>
            </w:pPr>
            <w:r>
              <w:rPr>
                <w:rFonts w:ascii="Times New Roman" w:hAnsi="Times New Roman"/>
                <w:b/>
                <w:i/>
                <w:kern w:val="2"/>
                <w:sz w:val="21"/>
                <w:szCs w:val="22"/>
              </w:rPr>
              <w:t>Consequences if not approved:</w:t>
            </w:r>
          </w:p>
        </w:tc>
        <w:tc>
          <w:tcPr>
            <w:tcW w:w="6514" w:type="dxa"/>
            <w:tcBorders>
              <w:top w:val="nil"/>
              <w:left w:val="nil"/>
              <w:bottom w:val="single" w:sz="4" w:space="0" w:color="auto"/>
              <w:right w:val="single" w:sz="4" w:space="0" w:color="auto"/>
            </w:tcBorders>
            <w:shd w:val="pct30" w:color="FFFF00" w:fill="auto"/>
          </w:tcPr>
          <w:p w14:paraId="0EE17C71" w14:textId="77777777" w:rsidR="006A1186" w:rsidRDefault="00BE1811">
            <w:pPr>
              <w:pStyle w:val="CRCoverPage"/>
              <w:widowControl w:val="0"/>
              <w:spacing w:after="0"/>
              <w:ind w:left="100"/>
              <w:jc w:val="both"/>
              <w:rPr>
                <w:rFonts w:ascii="Times New Roman" w:hAnsi="Times New Roman"/>
                <w:kern w:val="2"/>
                <w:sz w:val="21"/>
                <w:szCs w:val="22"/>
                <w:lang w:val="en-US" w:eastAsia="zh-CN"/>
              </w:rPr>
            </w:pPr>
            <w:r>
              <w:rPr>
                <w:rFonts w:ascii="Times New Roman" w:hAnsi="Times New Roman"/>
                <w:kern w:val="2"/>
                <w:sz w:val="21"/>
                <w:szCs w:val="22"/>
                <w:lang w:val="en-US" w:eastAsia="zh-CN"/>
              </w:rPr>
              <w:t>Not aligned with the intention of the agreement made in RAN1#119 meeting and cause additional UE power consumption.</w:t>
            </w:r>
          </w:p>
          <w:p w14:paraId="0EE17C72" w14:textId="77777777" w:rsidR="006A1186" w:rsidRDefault="00BE1811">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0EE17C73" w14:textId="77777777" w:rsidR="006A1186" w:rsidRDefault="00BE1811">
            <w:pPr>
              <w:pStyle w:val="afa"/>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0EE17C74" w14:textId="77777777" w:rsidR="006A1186" w:rsidRDefault="00BE1811">
            <w:pPr>
              <w:pStyle w:val="afa"/>
              <w:numPr>
                <w:ilvl w:val="0"/>
                <w:numId w:val="25"/>
              </w:numPr>
              <w:overflowPunct w:val="0"/>
              <w:adjustRightInd w:val="0"/>
              <w:snapToGrid w:val="0"/>
              <w:spacing w:after="0"/>
              <w:rPr>
                <w:szCs w:val="20"/>
              </w:rPr>
            </w:pPr>
            <w:r>
              <w:rPr>
                <w:rFonts w:hint="eastAsia"/>
                <w:szCs w:val="20"/>
              </w:rPr>
              <w:t>If the parameter is NOT configured:</w:t>
            </w:r>
          </w:p>
          <w:p w14:paraId="0EE17C75" w14:textId="77777777" w:rsidR="006A1186" w:rsidRDefault="00BE1811">
            <w:pPr>
              <w:pStyle w:val="afa"/>
              <w:numPr>
                <w:ilvl w:val="1"/>
                <w:numId w:val="25"/>
              </w:numPr>
              <w:overflowPunct w:val="0"/>
              <w:adjustRightInd w:val="0"/>
              <w:snapToGrid w:val="0"/>
              <w:spacing w:after="0"/>
              <w:rPr>
                <w:szCs w:val="20"/>
              </w:rPr>
            </w:pPr>
            <w:r>
              <w:rPr>
                <w:rFonts w:hint="eastAsia"/>
                <w:szCs w:val="20"/>
              </w:rPr>
              <w:t>If the UE is not indicated to wake up by LP-WUS, the periodic CSI/L1-RSRP is not reported.</w:t>
            </w:r>
          </w:p>
          <w:p w14:paraId="0EE17C76" w14:textId="77777777" w:rsidR="006A1186" w:rsidRDefault="00BE1811">
            <w:pPr>
              <w:pStyle w:val="afa"/>
              <w:numPr>
                <w:ilvl w:val="1"/>
                <w:numId w:val="25"/>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0EE17C77" w14:textId="77777777" w:rsidR="006A1186" w:rsidRDefault="00BE1811">
            <w:pPr>
              <w:pStyle w:val="afa"/>
              <w:numPr>
                <w:ilvl w:val="0"/>
                <w:numId w:val="25"/>
              </w:numPr>
              <w:overflowPunct w:val="0"/>
              <w:adjustRightInd w:val="0"/>
              <w:snapToGrid w:val="0"/>
              <w:spacing w:after="0"/>
              <w:rPr>
                <w:szCs w:val="20"/>
              </w:rPr>
            </w:pPr>
            <w:r>
              <w:rPr>
                <w:rFonts w:hint="eastAsia"/>
                <w:szCs w:val="20"/>
              </w:rPr>
              <w:t>If the parameter is configured:</w:t>
            </w:r>
          </w:p>
          <w:p w14:paraId="0EE17C78" w14:textId="77777777" w:rsidR="006A1186" w:rsidRDefault="00BE1811">
            <w:pPr>
              <w:pStyle w:val="afa"/>
              <w:numPr>
                <w:ilvl w:val="1"/>
                <w:numId w:val="25"/>
              </w:numPr>
              <w:overflowPunct w:val="0"/>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r>
              <w:rPr>
                <w:rFonts w:hint="eastAsia"/>
                <w:i/>
                <w:iCs/>
                <w:szCs w:val="20"/>
              </w:rPr>
              <w:t>drx-onDurationTimer</w:t>
            </w:r>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0EE17C79" w14:textId="77777777" w:rsidR="006A1186" w:rsidRDefault="00BE1811">
            <w:pPr>
              <w:pStyle w:val="afa"/>
              <w:numPr>
                <w:ilvl w:val="1"/>
                <w:numId w:val="25"/>
              </w:numPr>
              <w:overflowPunct w:val="0"/>
              <w:adjustRightInd w:val="0"/>
              <w:snapToGrid w:val="0"/>
              <w:spacing w:after="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6A1186" w14:paraId="0EE17C9B" w14:textId="77777777">
        <w:tc>
          <w:tcPr>
            <w:tcW w:w="8948" w:type="dxa"/>
          </w:tcPr>
          <w:p w14:paraId="0EE17C7B" w14:textId="77777777" w:rsidR="006A1186" w:rsidRDefault="00BE1811">
            <w:pPr>
              <w:pStyle w:val="41"/>
              <w:adjustRightInd w:val="0"/>
              <w:spacing w:before="0" w:after="0"/>
              <w:rPr>
                <w:rFonts w:ascii="Times New Roman" w:hAnsi="Times New Roman" w:cs="Times New Roman"/>
                <w:color w:val="000000"/>
              </w:rPr>
            </w:pPr>
            <w:r>
              <w:rPr>
                <w:rFonts w:ascii="Times New Roman" w:hAnsi="Times New Roman" w:cs="Times New Roman" w:hint="eastAsia"/>
                <w:color w:val="000000"/>
              </w:rPr>
              <w:lastRenderedPageBreak/>
              <w:t>5.1.6.1</w:t>
            </w:r>
            <w:r>
              <w:rPr>
                <w:rFonts w:ascii="Times New Roman" w:hAnsi="Times New Roman" w:cs="Times New Roman" w:hint="eastAsia"/>
                <w:color w:val="000000"/>
              </w:rPr>
              <w:tab/>
              <w:t>CSI-RS reception procedure</w:t>
            </w:r>
          </w:p>
          <w:p w14:paraId="0EE17C7C" w14:textId="77777777" w:rsidR="006A1186" w:rsidRDefault="00BE1811">
            <w:pPr>
              <w:adjustRightInd w:val="0"/>
              <w:jc w:val="center"/>
              <w:rPr>
                <w:rFonts w:ascii="Times New Roman" w:hAnsi="Times New Roman"/>
                <w:color w:val="FF0000"/>
              </w:rPr>
            </w:pPr>
            <w:r>
              <w:rPr>
                <w:rFonts w:ascii="Times New Roman" w:hAnsi="Times New Roman" w:hint="eastAsia"/>
                <w:color w:val="FF0000"/>
              </w:rPr>
              <w:t>&lt;omitted irrelevant text&gt;</w:t>
            </w:r>
          </w:p>
          <w:p w14:paraId="0EE17C7D" w14:textId="77777777" w:rsidR="006A1186" w:rsidRDefault="00BE1811">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0EE17C7E" w14:textId="77777777" w:rsidR="006A1186" w:rsidRDefault="00BE1811">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 xml:space="preserve">ps-TransmitOtherPeriodicCSI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lpwus-TransmitOtherPeriodicCSI</w:t>
            </w:r>
            <w:r>
              <w:rPr>
                <w:rFonts w:ascii="Times New Roman" w:hAnsi="Times New Roman" w:cs="Times New Roman"/>
                <w:sz w:val="21"/>
                <w:szCs w:val="21"/>
                <w:lang w:bidi="ar"/>
              </w:rPr>
              <w:t xml:space="preserve"> to report CSI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iCs/>
                <w:sz w:val="21"/>
                <w:szCs w:val="21"/>
                <w:lang w:bidi="ar"/>
              </w:rPr>
              <w:t>reportQuantity</w:t>
            </w:r>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'ssb-Index-RSRP' and </w:t>
            </w:r>
            <w:r>
              <w:rPr>
                <w:rFonts w:ascii="Times New Roman" w:hAnsi="Times New Roman" w:cs="Times New Roman"/>
                <w:iCs/>
                <w:sz w:val="21"/>
                <w:szCs w:val="21"/>
                <w:lang w:bidi="ar"/>
              </w:rPr>
              <w:t xml:space="preserve">'ssb-Index-RSRP-Index' </w:t>
            </w:r>
          </w:p>
          <w:p w14:paraId="0EE17C7F" w14:textId="77777777" w:rsidR="006A1186" w:rsidRDefault="00BE1811">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EE17C80" w14:textId="77777777" w:rsidR="006A1186" w:rsidRDefault="00BE1811">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0EE17C81" w14:textId="77777777" w:rsidR="006A1186" w:rsidRDefault="00BE1811">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r>
              <w:rPr>
                <w:rFonts w:eastAsia="宋体"/>
                <w:i/>
                <w:szCs w:val="21"/>
                <w:lang w:val="en-US" w:eastAsia="zh-CN" w:bidi="ar"/>
              </w:rPr>
              <w:t>drx-onDurationTimer</w:t>
            </w:r>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0EE17C82" w14:textId="77777777" w:rsidR="006A1186" w:rsidRDefault="00BE1811">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sz w:val="21"/>
                <w:szCs w:val="21"/>
                <w:lang w:bidi="ar"/>
              </w:rPr>
              <w:t>reportQuantity</w:t>
            </w:r>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0EE17C83" w14:textId="77777777" w:rsidR="006A1186" w:rsidRDefault="00BE1811">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EE17C84" w14:textId="77777777" w:rsidR="006A1186" w:rsidRDefault="00BE1811">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color w:val="FF0000"/>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0EE17C85" w14:textId="77777777" w:rsidR="006A1186" w:rsidRDefault="00BE1811">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r>
              <w:rPr>
                <w:rFonts w:eastAsia="宋体"/>
                <w:i/>
                <w:szCs w:val="21"/>
                <w:lang w:val="en-US" w:eastAsia="zh-CN" w:bidi="ar"/>
              </w:rPr>
              <w:t>drx-onDurationTimer</w:t>
            </w:r>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0EE17C86" w14:textId="77777777" w:rsidR="006A1186" w:rsidRDefault="00BE1811">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0EE17C87" w14:textId="77777777" w:rsidR="006A1186" w:rsidRDefault="00BE1811">
            <w:pPr>
              <w:adjustRightInd w:val="0"/>
              <w:jc w:val="center"/>
              <w:rPr>
                <w:rFonts w:ascii="Times New Roman" w:hAnsi="Times New Roman"/>
                <w:color w:val="FF0000"/>
              </w:rPr>
            </w:pPr>
            <w:r>
              <w:rPr>
                <w:rFonts w:ascii="Times New Roman" w:hAnsi="Times New Roman" w:hint="eastAsia"/>
                <w:color w:val="FF0000"/>
              </w:rPr>
              <w:t>&lt;omitted irrelevant text&gt;</w:t>
            </w:r>
          </w:p>
          <w:p w14:paraId="0EE17C88" w14:textId="77777777" w:rsidR="006A1186" w:rsidRDefault="006A1186">
            <w:pPr>
              <w:adjustRightInd w:val="0"/>
              <w:jc w:val="center"/>
              <w:rPr>
                <w:rFonts w:ascii="Times New Roman" w:hAnsi="Times New Roman"/>
                <w:color w:val="FF0000"/>
              </w:rPr>
            </w:pPr>
          </w:p>
          <w:p w14:paraId="0EE17C89" w14:textId="77777777" w:rsidR="006A1186" w:rsidRDefault="006A1186">
            <w:pPr>
              <w:adjustRightInd w:val="0"/>
              <w:jc w:val="center"/>
              <w:rPr>
                <w:rFonts w:ascii="Times New Roman" w:hAnsi="Times New Roman"/>
                <w:color w:val="FF0000"/>
              </w:rPr>
            </w:pPr>
          </w:p>
          <w:p w14:paraId="0EE17C8A" w14:textId="77777777" w:rsidR="006A1186" w:rsidRDefault="00BE1811">
            <w:pPr>
              <w:pStyle w:val="41"/>
              <w:adjustRightInd w:val="0"/>
              <w:spacing w:before="0" w:after="0"/>
              <w:rPr>
                <w:rFonts w:ascii="Times New Roman" w:hAnsi="Times New Roman" w:cs="Times New Roman"/>
              </w:rPr>
            </w:pPr>
            <w:r>
              <w:rPr>
                <w:rFonts w:ascii="Times New Roman" w:hAnsi="Times New Roman" w:cs="Times New Roman" w:hint="eastAsia"/>
              </w:rPr>
              <w:t>5.2.2.5</w:t>
            </w:r>
            <w:r>
              <w:rPr>
                <w:rFonts w:ascii="Times New Roman" w:hAnsi="Times New Roman" w:cs="Times New Roman" w:hint="eastAsia"/>
              </w:rPr>
              <w:tab/>
              <w:t>CSI reference resource definition</w:t>
            </w:r>
          </w:p>
          <w:p w14:paraId="0EE17C8B" w14:textId="77777777" w:rsidR="006A1186" w:rsidRDefault="00BE1811">
            <w:pPr>
              <w:adjustRightInd w:val="0"/>
              <w:jc w:val="center"/>
              <w:rPr>
                <w:rFonts w:ascii="Times New Roman" w:hAnsi="Times New Roman"/>
                <w:color w:val="FF0000"/>
              </w:rPr>
            </w:pPr>
            <w:r>
              <w:rPr>
                <w:rFonts w:ascii="Times New Roman" w:hAnsi="Times New Roman" w:hint="eastAsia"/>
                <w:color w:val="FF0000"/>
              </w:rPr>
              <w:t>&lt;omitted irrelevant text&gt;</w:t>
            </w:r>
          </w:p>
          <w:p w14:paraId="0EE17C8C" w14:textId="77777777" w:rsidR="006A1186" w:rsidRDefault="006A1186">
            <w:pPr>
              <w:adjustRightInd w:val="0"/>
              <w:rPr>
                <w:rFonts w:ascii="Times New Roman" w:hAnsi="Times New Roman"/>
              </w:rPr>
            </w:pPr>
          </w:p>
          <w:p w14:paraId="0EE17C8D" w14:textId="77777777" w:rsidR="006A1186" w:rsidRDefault="00BE1811">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0EE17C8E" w14:textId="77777777" w:rsidR="006A1186" w:rsidRDefault="00BE1811">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ascii="Times New Roman" w:hAnsi="Times New Roman" w:hint="eastAsia"/>
              </w:rPr>
              <w:t>parameter</w:t>
            </w:r>
            <w:r>
              <w:rPr>
                <w:rFonts w:hint="eastAsia"/>
                <w:color w:val="000000" w:themeColor="text1"/>
              </w:rPr>
              <w:t xml:space="preserve"> </w:t>
            </w:r>
            <w:r>
              <w:rPr>
                <w:rFonts w:hint="eastAsia"/>
                <w:i/>
                <w:iCs/>
              </w:rPr>
              <w:t>ps-TransmitOtherPeriodicCSI</w:t>
            </w:r>
            <w:r>
              <w:rPr>
                <w:rFonts w:hint="eastAsia"/>
                <w:color w:val="000000" w:themeColor="text1"/>
              </w:rPr>
              <w:t xml:space="preserve"> </w:t>
            </w:r>
            <w:r>
              <w:rPr>
                <w:rFonts w:hint="eastAsia"/>
                <w:i/>
                <w:iCs/>
              </w:rPr>
              <w:t>or</w:t>
            </w:r>
            <w:r>
              <w:rPr>
                <w:rFonts w:eastAsia="宋体" w:hint="eastAsia"/>
                <w:i/>
                <w:iCs/>
                <w:lang w:val="en-US" w:eastAsia="zh-CN"/>
              </w:rPr>
              <w:t xml:space="preserve"> </w:t>
            </w:r>
            <w:r>
              <w:rPr>
                <w:rFonts w:hint="eastAsia"/>
                <w:i/>
                <w:iCs/>
              </w:rPr>
              <w:t xml:space="preserve">lpwus-TransmitOtherPeriodicCSI </w:t>
            </w:r>
            <w:r>
              <w:rPr>
                <w:rFonts w:hint="eastAsia"/>
                <w:color w:val="000000" w:themeColor="text1"/>
              </w:rPr>
              <w:t xml:space="preserve">to report CSI with the higher layer parameter </w:t>
            </w:r>
            <w:r>
              <w:rPr>
                <w:rFonts w:hint="eastAsia"/>
                <w:i/>
                <w:color w:val="000000" w:themeColor="text1"/>
              </w:rPr>
              <w:t>reportConfigType</w:t>
            </w:r>
            <w:r>
              <w:rPr>
                <w:rFonts w:hint="eastAsia"/>
                <w:color w:val="000000" w:themeColor="text1"/>
              </w:rPr>
              <w:t xml:space="preserve"> set to 'periodic' </w:t>
            </w:r>
            <w:r>
              <w:rPr>
                <w:rFonts w:hint="eastAsia"/>
              </w:rPr>
              <w:t xml:space="preserve">and </w:t>
            </w:r>
            <w:r>
              <w:rPr>
                <w:rFonts w:hint="eastAsia"/>
                <w:i/>
                <w:iCs/>
              </w:rPr>
              <w:t>reportQuantity</w:t>
            </w:r>
            <w:r>
              <w:rPr>
                <w:rFonts w:hint="eastAsia"/>
              </w:rPr>
              <w:t xml:space="preserve"> set to quantities other than 'cri-RSRP', 'ssb-Index-RSRP', 'cri-RSRP- Index', and 'ssb-Index-RSRP- Index ' </w:t>
            </w:r>
          </w:p>
          <w:p w14:paraId="0EE17C8F" w14:textId="77777777" w:rsidR="006A1186" w:rsidRDefault="00BE1811">
            <w:pPr>
              <w:pStyle w:val="B10"/>
              <w:snapToGrid w:val="0"/>
              <w:spacing w:after="0"/>
              <w:ind w:leftChars="300" w:left="883" w:hanging="283"/>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EE17C90" w14:textId="77777777" w:rsidR="006A1186" w:rsidRDefault="00BE1811">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0EE17C91" w14:textId="77777777" w:rsidR="006A1186" w:rsidRDefault="00BE1811">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r>
              <w:rPr>
                <w:rFonts w:hint="eastAsia"/>
                <w:i/>
                <w:iCs/>
                <w:color w:val="000000"/>
              </w:rPr>
              <w:t xml:space="preserve">reportQuantity </w:t>
            </w:r>
            <w:r>
              <w:rPr>
                <w:rFonts w:hint="eastAsia"/>
                <w:color w:val="000000"/>
              </w:rPr>
              <w:t xml:space="preserve">not set to </w:t>
            </w:r>
            <w:r>
              <w:rPr>
                <w:rFonts w:hint="eastAsia"/>
                <w:color w:val="000000"/>
              </w:rPr>
              <w:t>‘</w:t>
            </w:r>
            <w:r>
              <w:rPr>
                <w:rFonts w:hint="eastAsia"/>
                <w:color w:val="000000"/>
              </w:rPr>
              <w:t>ssb-Index-SINR</w:t>
            </w:r>
            <w:r>
              <w:rPr>
                <w:rFonts w:hint="eastAsia"/>
                <w:color w:val="000000"/>
              </w:rPr>
              <w:t>’</w:t>
            </w:r>
            <w:r>
              <w:rPr>
                <w:rFonts w:hint="eastAsia"/>
                <w:color w:val="000000"/>
              </w:rPr>
              <w:t xml:space="preserve"> or </w:t>
            </w:r>
            <w:r>
              <w:rPr>
                <w:rFonts w:hint="eastAsia"/>
                <w:color w:val="000000"/>
              </w:rPr>
              <w:t>‘</w:t>
            </w:r>
            <w:r>
              <w:rPr>
                <w:rFonts w:hint="eastAsia"/>
                <w:color w:val="000000"/>
              </w:rPr>
              <w:t>ssb-Index-SINR-Index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r>
              <w:rPr>
                <w:rFonts w:hint="eastAsia"/>
                <w:i/>
                <w:iCs/>
                <w:color w:val="000000" w:themeColor="text1"/>
                <w:lang w:val="en-US"/>
              </w:rPr>
              <w:t xml:space="preserve">drx-onDurationTimer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r>
              <w:rPr>
                <w:rStyle w:val="affff"/>
                <w:rFonts w:hint="eastAsia"/>
                <w:color w:val="000000" w:themeColor="text1"/>
              </w:rPr>
              <w:t xml:space="preserve">drx-onDurationTimer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0EE17C92" w14:textId="77777777" w:rsidR="006A1186" w:rsidRDefault="00BE1811">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r>
              <w:rPr>
                <w:rFonts w:hint="eastAsia"/>
                <w:i/>
                <w:iCs/>
              </w:rPr>
              <w:t>csi-ReportSubConfigToAddModList</w:t>
            </w:r>
            <w:r>
              <w:rPr>
                <w:rFonts w:hint="eastAsia"/>
              </w:rPr>
              <w:t xml:space="preserve">, and if the UE configured by higher layer parameter </w:t>
            </w:r>
            <w:r>
              <w:rPr>
                <w:rFonts w:hint="eastAsia"/>
                <w:i/>
                <w:iCs/>
              </w:rPr>
              <w:t>ps-TransmitOtherPeriodicCSI</w:t>
            </w:r>
            <w:r>
              <w:rPr>
                <w:rFonts w:hint="eastAsia"/>
              </w:rPr>
              <w:t xml:space="preserve"> </w:t>
            </w:r>
            <w:r>
              <w:rPr>
                <w:rFonts w:hint="eastAsia"/>
                <w:i/>
                <w:iCs/>
                <w:color w:val="000000" w:themeColor="text1"/>
              </w:rPr>
              <w:t>o</w:t>
            </w:r>
            <w:r>
              <w:rPr>
                <w:rFonts w:hint="eastAsia"/>
                <w:i/>
                <w:iCs/>
              </w:rPr>
              <w:t xml:space="preserve">r lpwus-TransmitOtherPeriodicCSI </w:t>
            </w:r>
            <w:r>
              <w:rPr>
                <w:rFonts w:hint="eastAsia"/>
              </w:rPr>
              <w:t xml:space="preserve">to report CSI with the higher layer parameter </w:t>
            </w:r>
            <w:r>
              <w:rPr>
                <w:rFonts w:hint="eastAsia"/>
                <w:i/>
              </w:rPr>
              <w:t>reportConfigType</w:t>
            </w:r>
            <w:r>
              <w:rPr>
                <w:rFonts w:hint="eastAsia"/>
              </w:rPr>
              <w:t xml:space="preserve"> set to 'periodic' and </w:t>
            </w:r>
            <w:r>
              <w:rPr>
                <w:rFonts w:hint="eastAsia"/>
                <w:i/>
              </w:rPr>
              <w:t>reportQuantity</w:t>
            </w:r>
            <w:r>
              <w:rPr>
                <w:rFonts w:hint="eastAsia"/>
              </w:rPr>
              <w:t xml:space="preserve"> set to quantities other than 'cri-RSRP', 'ssb-Index-RSRP', 'cri-RSRP- Index', and 'ssb-Index-RSRP- Index' </w:t>
            </w:r>
          </w:p>
          <w:p w14:paraId="0EE17C93" w14:textId="77777777" w:rsidR="006A1186" w:rsidRDefault="00BE1811">
            <w:pPr>
              <w:pStyle w:val="B10"/>
              <w:snapToGrid w:val="0"/>
              <w:spacing w:after="0"/>
              <w:ind w:leftChars="400" w:left="1083" w:hanging="283"/>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EE17C94" w14:textId="77777777" w:rsidR="006A1186" w:rsidRDefault="00BE1811">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0EE17C95" w14:textId="77777777" w:rsidR="006A1186" w:rsidRDefault="00BE1811">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r>
              <w:rPr>
                <w:rFonts w:hint="eastAsia"/>
                <w:i/>
                <w:iCs/>
              </w:rPr>
              <w:t xml:space="preserve">drx-onDurationTimer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r>
              <w:rPr>
                <w:rStyle w:val="affff"/>
                <w:rFonts w:hint="eastAsia"/>
                <w:color w:val="000000" w:themeColor="text1"/>
              </w:rPr>
              <w:t xml:space="preserve">drx-onDurationTimer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0EE17C96" w14:textId="77777777" w:rsidR="006A1186" w:rsidRDefault="00BE1811">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r>
              <w:rPr>
                <w:rFonts w:hint="eastAsia"/>
                <w:i/>
              </w:rPr>
              <w:t>reportConfigType</w:t>
            </w:r>
            <w:r>
              <w:rPr>
                <w:rFonts w:hint="eastAsia"/>
              </w:rPr>
              <w:t xml:space="preserve"> set to 'periodic' and </w:t>
            </w:r>
            <w:r>
              <w:rPr>
                <w:rFonts w:hint="eastAsia"/>
                <w:i/>
              </w:rPr>
              <w:t>reportQuantity</w:t>
            </w:r>
            <w:r>
              <w:rPr>
                <w:rFonts w:hint="eastAsia"/>
              </w:rPr>
              <w:t xml:space="preserve"> set to 'cri-RSRP', 'ssb-Index-RSRP', 'cri-RSRP- Index', or 'ssb-Index-RSRP- Index' </w:t>
            </w:r>
          </w:p>
          <w:p w14:paraId="0EE17C97" w14:textId="77777777" w:rsidR="006A1186" w:rsidRDefault="00BE1811">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EE17C98" w14:textId="77777777" w:rsidR="006A1186" w:rsidRDefault="00BE1811">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0EE17C99" w14:textId="77777777" w:rsidR="006A1186" w:rsidRDefault="00BE1811">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r>
              <w:rPr>
                <w:rFonts w:hint="eastAsia"/>
                <w:i/>
                <w:iCs/>
                <w:lang w:val="en-US"/>
              </w:rPr>
              <w:t>drx-onDurationTimer</w:t>
            </w:r>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r>
              <w:rPr>
                <w:rStyle w:val="affff"/>
                <w:rFonts w:hint="eastAsia"/>
                <w:color w:val="000000" w:themeColor="text1"/>
              </w:rPr>
              <w:t>reportQuantity</w:t>
            </w:r>
            <w:r>
              <w:rPr>
                <w:rFonts w:hint="eastAsia"/>
              </w:rPr>
              <w:t xml:space="preserve"> set to '</w:t>
            </w:r>
            <w:r>
              <w:rPr>
                <w:rStyle w:val="affff"/>
                <w:rFonts w:hint="eastAsia"/>
                <w:color w:val="000000" w:themeColor="text1"/>
              </w:rPr>
              <w:t>cri-RSRP'</w:t>
            </w:r>
            <w:r>
              <w:rPr>
                <w:rStyle w:val="affff"/>
                <w:rFonts w:hint="eastAsia"/>
                <w:i w:val="0"/>
                <w:iCs w:val="0"/>
                <w:color w:val="000000" w:themeColor="text1"/>
              </w:rPr>
              <w:t xml:space="preserve"> </w:t>
            </w:r>
            <w:r>
              <w:rPr>
                <w:rStyle w:val="affff"/>
                <w:rFonts w:eastAsia="MS Mincho" w:hint="eastAsia"/>
                <w:i w:val="0"/>
                <w:iCs w:val="0"/>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r>
              <w:rPr>
                <w:rStyle w:val="affff"/>
                <w:rFonts w:hint="eastAsia"/>
                <w:color w:val="000000" w:themeColor="text1"/>
              </w:rPr>
              <w:t xml:space="preserve">drx-onDurationTimer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0EE17C9A" w14:textId="77777777" w:rsidR="006A1186" w:rsidRDefault="00BE1811">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0EE17C9C" w14:textId="77777777" w:rsidR="006A1186" w:rsidRDefault="006A1186">
      <w:pPr>
        <w:adjustRightInd w:val="0"/>
        <w:snapToGrid w:val="0"/>
        <w:spacing w:afterLines="50" w:after="120"/>
        <w:jc w:val="both"/>
        <w:rPr>
          <w:rFonts w:ascii="Times New Roman" w:eastAsia="宋体" w:hAnsi="Times New Roman"/>
          <w:b/>
          <w:bCs/>
          <w:szCs w:val="20"/>
          <w:lang w:eastAsia="zh-CN"/>
        </w:rPr>
      </w:pPr>
    </w:p>
    <w:p w14:paraId="0EE17C9D" w14:textId="77777777" w:rsidR="006A1186" w:rsidRDefault="00BE1811">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4.1-1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 xml:space="preserve"> </w:t>
      </w:r>
      <w:r>
        <w:rPr>
          <w:rFonts w:ascii="Times New Roman" w:eastAsia="微软雅黑" w:hAnsi="Times New Roman"/>
          <w:b/>
          <w:bCs/>
          <w:iCs/>
          <w:szCs w:val="20"/>
          <w:lang w:val="en-GB" w:eastAsia="zh-CN"/>
        </w:rPr>
        <w:t xml:space="preserve">For </w:t>
      </w:r>
      <w:r>
        <w:rPr>
          <w:rFonts w:ascii="Times New Roman" w:eastAsia="微软雅黑" w:hAnsi="Times New Roman" w:hint="eastAsia"/>
          <w:b/>
          <w:bCs/>
          <w:iCs/>
          <w:szCs w:val="20"/>
          <w:lang w:val="en-GB" w:eastAsia="zh-CN"/>
        </w:rPr>
        <w:t xml:space="preserve">TP#1 </w:t>
      </w:r>
      <w:r>
        <w:rPr>
          <w:rFonts w:ascii="Times New Roman" w:eastAsia="微软雅黑" w:hAnsi="Times New Roman"/>
          <w:b/>
          <w:bCs/>
          <w:iCs/>
          <w:szCs w:val="20"/>
          <w:lang w:val="en-GB" w:eastAsia="zh-CN"/>
        </w:rPr>
        <w:t>and</w:t>
      </w:r>
      <w:r>
        <w:rPr>
          <w:rFonts w:ascii="Times New Roman" w:eastAsia="微软雅黑" w:hAnsi="Times New Roman" w:hint="eastAsia"/>
          <w:b/>
          <w:bCs/>
          <w:iCs/>
          <w:szCs w:val="20"/>
          <w:lang w:val="en-GB" w:eastAsia="zh-CN"/>
        </w:rPr>
        <w:t xml:space="preserve"> TP#2 above</w:t>
      </w:r>
      <w:r>
        <w:rPr>
          <w:rFonts w:ascii="Times New Roman" w:eastAsia="微软雅黑" w:hAnsi="Times New Roman"/>
          <w:b/>
          <w:bCs/>
          <w:iCs/>
          <w:szCs w:val="20"/>
          <w:lang w:val="en-GB" w:eastAsia="zh-CN"/>
        </w:rPr>
        <w:t>, w</w:t>
      </w:r>
      <w:r>
        <w:rPr>
          <w:rFonts w:ascii="Times New Roman" w:eastAsia="微软雅黑" w:hAnsi="Times New Roman" w:hint="eastAsia"/>
          <w:b/>
          <w:bCs/>
          <w:iCs/>
          <w:szCs w:val="20"/>
          <w:lang w:val="en-GB" w:eastAsia="zh-CN"/>
        </w:rPr>
        <w:t xml:space="preserve">hich </w:t>
      </w:r>
      <w:r>
        <w:rPr>
          <w:rFonts w:ascii="Times New Roman" w:eastAsia="微软雅黑" w:hAnsi="Times New Roman"/>
          <w:b/>
          <w:bCs/>
          <w:iCs/>
          <w:szCs w:val="20"/>
          <w:lang w:val="en-GB" w:eastAsia="zh-CN"/>
        </w:rPr>
        <w:t xml:space="preserve">one </w:t>
      </w:r>
      <w:r>
        <w:rPr>
          <w:rFonts w:ascii="Times New Roman" w:eastAsia="微软雅黑" w:hAnsi="Times New Roman" w:hint="eastAsia"/>
          <w:b/>
          <w:bCs/>
          <w:iCs/>
          <w:szCs w:val="20"/>
          <w:lang w:val="en-GB" w:eastAsia="zh-CN"/>
        </w:rPr>
        <w:t xml:space="preserve">do you support?  </w:t>
      </w:r>
    </w:p>
    <w:tbl>
      <w:tblPr>
        <w:tblStyle w:val="TableGrid19"/>
        <w:tblW w:w="9067" w:type="dxa"/>
        <w:tblLayout w:type="fixed"/>
        <w:tblLook w:val="04A0" w:firstRow="1" w:lastRow="0" w:firstColumn="1" w:lastColumn="0" w:noHBand="0" w:noVBand="1"/>
      </w:tblPr>
      <w:tblGrid>
        <w:gridCol w:w="1413"/>
        <w:gridCol w:w="1701"/>
        <w:gridCol w:w="5953"/>
      </w:tblGrid>
      <w:tr w:rsidR="006A1186" w14:paraId="0EE17CA1" w14:textId="77777777">
        <w:tc>
          <w:tcPr>
            <w:tcW w:w="1413" w:type="dxa"/>
            <w:shd w:val="clear" w:color="auto" w:fill="D9D9D9" w:themeFill="background1" w:themeFillShade="D9"/>
          </w:tcPr>
          <w:p w14:paraId="0EE17C9E" w14:textId="77777777" w:rsidR="006A1186" w:rsidRDefault="00BE1811">
            <w:pPr>
              <w:ind w:left="200" w:right="200"/>
              <w:rPr>
                <w:rFonts w:ascii="Times New Roman" w:hAnsi="Times New Roman"/>
              </w:rPr>
            </w:pPr>
            <w:r>
              <w:rPr>
                <w:rFonts w:ascii="Times New Roman" w:hAnsi="Times New Roman"/>
              </w:rPr>
              <w:t>Company</w:t>
            </w:r>
          </w:p>
        </w:tc>
        <w:tc>
          <w:tcPr>
            <w:tcW w:w="1701" w:type="dxa"/>
            <w:shd w:val="clear" w:color="auto" w:fill="D9D9D9" w:themeFill="background1" w:themeFillShade="D9"/>
          </w:tcPr>
          <w:p w14:paraId="0EE17C9F" w14:textId="77777777" w:rsidR="006A1186" w:rsidRDefault="00BE1811">
            <w:pPr>
              <w:adjustRightInd w:val="0"/>
              <w:snapToGrid w:val="0"/>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TP#1 or TP#2</w:t>
            </w:r>
          </w:p>
        </w:tc>
        <w:tc>
          <w:tcPr>
            <w:tcW w:w="5953" w:type="dxa"/>
            <w:shd w:val="clear" w:color="auto" w:fill="D9D9D9" w:themeFill="background1" w:themeFillShade="D9"/>
          </w:tcPr>
          <w:p w14:paraId="0EE17CA0" w14:textId="77777777" w:rsidR="006A1186" w:rsidRDefault="00BE1811">
            <w:pPr>
              <w:ind w:left="200" w:right="200"/>
              <w:rPr>
                <w:rFonts w:ascii="Times New Roman" w:hAnsi="Times New Roman"/>
              </w:rPr>
            </w:pPr>
            <w:r>
              <w:rPr>
                <w:rFonts w:ascii="Times New Roman" w:hAnsi="Times New Roman"/>
              </w:rPr>
              <w:t>Comments</w:t>
            </w:r>
          </w:p>
        </w:tc>
      </w:tr>
      <w:tr w:rsidR="006A1186" w14:paraId="0EE17CA6" w14:textId="77777777">
        <w:tc>
          <w:tcPr>
            <w:tcW w:w="1413" w:type="dxa"/>
          </w:tcPr>
          <w:p w14:paraId="0EE17CA2"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701" w:type="dxa"/>
          </w:tcPr>
          <w:p w14:paraId="0EE17CA3"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TP#2</w:t>
            </w:r>
          </w:p>
        </w:tc>
        <w:tc>
          <w:tcPr>
            <w:tcW w:w="5953" w:type="dxa"/>
          </w:tcPr>
          <w:p w14:paraId="0EE17CA4"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Align and complement previous RAN1 agreements. </w:t>
            </w:r>
          </w:p>
          <w:p w14:paraId="0EE17CA5"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TP#1 results in more UE power consumption. </w:t>
            </w:r>
          </w:p>
        </w:tc>
      </w:tr>
      <w:tr w:rsidR="006A1186" w14:paraId="0EE17CAA" w14:textId="77777777">
        <w:tc>
          <w:tcPr>
            <w:tcW w:w="1413" w:type="dxa"/>
          </w:tcPr>
          <w:p w14:paraId="0EE17CA7"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701" w:type="dxa"/>
          </w:tcPr>
          <w:p w14:paraId="0EE17CA8"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TP#1</w:t>
            </w:r>
          </w:p>
        </w:tc>
        <w:tc>
          <w:tcPr>
            <w:tcW w:w="5953" w:type="dxa"/>
          </w:tcPr>
          <w:p w14:paraId="0EE17CA9" w14:textId="77777777" w:rsidR="006A1186" w:rsidRDefault="006A1186">
            <w:pPr>
              <w:ind w:right="200"/>
              <w:rPr>
                <w:rFonts w:ascii="Times New Roman" w:eastAsiaTheme="minorEastAsia" w:hAnsi="Times New Roman"/>
                <w:color w:val="000000" w:themeColor="text1"/>
                <w:lang w:eastAsia="zh-CN"/>
              </w:rPr>
            </w:pPr>
          </w:p>
        </w:tc>
      </w:tr>
      <w:tr w:rsidR="006A1186" w14:paraId="0EE17CAE" w14:textId="77777777">
        <w:tc>
          <w:tcPr>
            <w:tcW w:w="1413" w:type="dxa"/>
          </w:tcPr>
          <w:p w14:paraId="0EE17CAB"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701" w:type="dxa"/>
          </w:tcPr>
          <w:p w14:paraId="0EE17CAC"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0EE17CAD"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believe TP#1 is more aligned with RAN1 agreement. </w:t>
            </w:r>
          </w:p>
        </w:tc>
      </w:tr>
      <w:tr w:rsidR="006A1186" w14:paraId="0EE17CB3" w14:textId="77777777">
        <w:tc>
          <w:tcPr>
            <w:tcW w:w="1413" w:type="dxa"/>
          </w:tcPr>
          <w:p w14:paraId="0EE17CAF"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ZTE, Sanechips</w:t>
            </w:r>
          </w:p>
        </w:tc>
        <w:tc>
          <w:tcPr>
            <w:tcW w:w="1701" w:type="dxa"/>
          </w:tcPr>
          <w:p w14:paraId="0EE17CB0" w14:textId="77777777" w:rsidR="006A1186" w:rsidRDefault="006A1186">
            <w:pPr>
              <w:ind w:left="200" w:right="200"/>
              <w:rPr>
                <w:rFonts w:ascii="Times New Roman" w:eastAsiaTheme="minorEastAsia" w:hAnsi="Times New Roman"/>
                <w:lang w:eastAsia="zh-CN"/>
              </w:rPr>
            </w:pPr>
          </w:p>
        </w:tc>
        <w:tc>
          <w:tcPr>
            <w:tcW w:w="5953" w:type="dxa"/>
          </w:tcPr>
          <w:p w14:paraId="0EE17CB1"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lang w:eastAsia="zh-CN"/>
              </w:rPr>
              <w:t xml:space="preserve">We prefer </w:t>
            </w:r>
            <w:r>
              <w:rPr>
                <w:rFonts w:ascii="Times New Roman" w:eastAsiaTheme="minorEastAsia" w:hAnsi="Times New Roman" w:hint="eastAsia"/>
                <w:lang w:eastAsia="zh-CN"/>
              </w:rPr>
              <w:t>T</w:t>
            </w:r>
            <w:r>
              <w:rPr>
                <w:rFonts w:ascii="Times New Roman" w:eastAsiaTheme="minorEastAsia" w:hAnsi="Times New Roman"/>
                <w:lang w:eastAsia="zh-CN"/>
              </w:rPr>
              <w:t>P2’s spirit but update as simple way, otherwise we could live with TP1.</w:t>
            </w:r>
          </w:p>
          <w:p w14:paraId="0EE17CB2" w14:textId="77777777" w:rsidR="006A1186" w:rsidRDefault="006A1186">
            <w:pPr>
              <w:ind w:right="200"/>
              <w:rPr>
                <w:rFonts w:ascii="Times New Roman" w:eastAsiaTheme="minorEastAsia" w:hAnsi="Times New Roman"/>
                <w:color w:val="000000" w:themeColor="text1"/>
                <w:lang w:eastAsia="zh-CN"/>
              </w:rPr>
            </w:pPr>
          </w:p>
        </w:tc>
      </w:tr>
      <w:tr w:rsidR="006A1186" w14:paraId="0EE17CB7" w14:textId="77777777">
        <w:tc>
          <w:tcPr>
            <w:tcW w:w="1413" w:type="dxa"/>
          </w:tcPr>
          <w:p w14:paraId="0EE17CB4" w14:textId="3F8B3218" w:rsidR="006A1186" w:rsidRDefault="0086143C">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701" w:type="dxa"/>
          </w:tcPr>
          <w:p w14:paraId="0EE17CB5" w14:textId="408CAEF2" w:rsidR="006A1186" w:rsidRDefault="0086143C">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0EE17CB6" w14:textId="77777777" w:rsidR="006A1186" w:rsidRDefault="006A1186">
            <w:pPr>
              <w:ind w:right="200"/>
              <w:rPr>
                <w:rFonts w:ascii="Times New Roman" w:eastAsiaTheme="minorEastAsia" w:hAnsi="Times New Roman"/>
                <w:color w:val="000000" w:themeColor="text1"/>
                <w:lang w:eastAsia="zh-CN"/>
              </w:rPr>
            </w:pPr>
          </w:p>
        </w:tc>
      </w:tr>
      <w:tr w:rsidR="00F136D2" w:rsidRPr="00C53B11" w14:paraId="1EFE5E21" w14:textId="77777777" w:rsidTr="00F136D2">
        <w:tc>
          <w:tcPr>
            <w:tcW w:w="1413" w:type="dxa"/>
          </w:tcPr>
          <w:p w14:paraId="1A1ACAD1" w14:textId="77777777" w:rsidR="00F136D2" w:rsidRDefault="00F136D2" w:rsidP="007608C4">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701" w:type="dxa"/>
          </w:tcPr>
          <w:p w14:paraId="10E36DB3" w14:textId="77777777" w:rsidR="00F136D2" w:rsidRDefault="00F136D2" w:rsidP="007608C4">
            <w:pPr>
              <w:ind w:left="200" w:right="200"/>
              <w:rPr>
                <w:rFonts w:ascii="Times New Roman" w:eastAsiaTheme="minorEastAsia" w:hAnsi="Times New Roman"/>
                <w:lang w:eastAsia="zh-CN"/>
              </w:rPr>
            </w:pPr>
          </w:p>
        </w:tc>
        <w:tc>
          <w:tcPr>
            <w:tcW w:w="5953" w:type="dxa"/>
          </w:tcPr>
          <w:p w14:paraId="7FF42139" w14:textId="77777777" w:rsidR="00F136D2" w:rsidRDefault="00F136D2" w:rsidP="007608C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ame view as ZTE.</w:t>
            </w:r>
          </w:p>
          <w:p w14:paraId="53AB868F" w14:textId="77777777" w:rsidR="00F136D2" w:rsidRDefault="00F136D2" w:rsidP="007608C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our view, it is meaningful to mention </w:t>
            </w:r>
            <w:r>
              <w:rPr>
                <w:rFonts w:ascii="Times New Roman" w:eastAsiaTheme="minorEastAsia" w:hAnsi="Times New Roman"/>
                <w:color w:val="000000" w:themeColor="text1"/>
                <w:lang w:eastAsia="zh-CN"/>
              </w:rPr>
              <w:t>‘</w:t>
            </w:r>
            <w:r w:rsidRPr="00C53B11">
              <w:rPr>
                <w:rFonts w:ascii="Times New Roman" w:eastAsiaTheme="minorEastAsia" w:hAnsi="Times New Roman"/>
                <w:color w:val="000000" w:themeColor="text1"/>
                <w:lang w:eastAsia="zh-CN"/>
              </w:rPr>
              <w:t>lpwus-PDCCH-MonitoringTimer</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to emphasize this behavior is also applied to Option 1-2. </w:t>
            </w:r>
            <w:r>
              <w:rPr>
                <w:rFonts w:ascii="Times New Roman" w:eastAsiaTheme="minorEastAsia" w:hAnsi="Times New Roman"/>
                <w:color w:val="000000" w:themeColor="text1"/>
                <w:lang w:eastAsia="zh-CN"/>
              </w:rPr>
              <w:t>H</w:t>
            </w:r>
            <w:r>
              <w:rPr>
                <w:rFonts w:ascii="Times New Roman" w:eastAsiaTheme="minorEastAsia" w:hAnsi="Times New Roman" w:hint="eastAsia"/>
                <w:color w:val="000000" w:themeColor="text1"/>
                <w:lang w:eastAsia="zh-CN"/>
              </w:rPr>
              <w:t xml:space="preserve">owever, current TP#2 leads to unexpected UE behavior than our understanding of previous agreement, especially the wording </w:t>
            </w:r>
            <w:r>
              <w:rPr>
                <w:rFonts w:ascii="Times New Roman" w:eastAsiaTheme="minorEastAsia" w:hAnsi="Times New Roman"/>
                <w:color w:val="000000" w:themeColor="text1"/>
                <w:lang w:eastAsia="zh-CN"/>
              </w:rPr>
              <w:t>‘</w:t>
            </w:r>
            <w:r w:rsidRPr="00C53B11">
              <w:rPr>
                <w:rFonts w:ascii="Times New Roman" w:eastAsiaTheme="minorEastAsia" w:hAnsi="Times New Roman"/>
                <w:color w:val="000000" w:themeColor="text1"/>
                <w:lang w:eastAsia="zh-CN"/>
              </w:rPr>
              <w:t>previous DRX cycle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makes trouble.</w:t>
            </w:r>
          </w:p>
          <w:p w14:paraId="765609B7" w14:textId="77777777" w:rsidR="00F136D2" w:rsidRDefault="00F136D2" w:rsidP="007608C4">
            <w:pPr>
              <w:ind w:right="200"/>
              <w:rPr>
                <w:rFonts w:ascii="Times New Roman" w:eastAsiaTheme="minorEastAsia" w:hAnsi="Times New Roman"/>
                <w:color w:val="000000" w:themeColor="text1"/>
                <w:lang w:eastAsia="zh-CN"/>
              </w:rPr>
            </w:pPr>
          </w:p>
          <w:p w14:paraId="5DBFB5A7" w14:textId="77777777" w:rsidR="00F136D2" w:rsidRDefault="00F136D2" w:rsidP="007608C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w:t>
            </w:r>
            <w:r>
              <w:rPr>
                <w:rFonts w:ascii="Times New Roman" w:eastAsiaTheme="minorEastAsia" w:hAnsi="Times New Roman" w:hint="eastAsia"/>
                <w:color w:val="000000" w:themeColor="text1"/>
                <w:lang w:eastAsia="zh-CN"/>
              </w:rPr>
              <w:t xml:space="preserve">n </w:t>
            </w:r>
            <w:r w:rsidRPr="00C53B11">
              <w:rPr>
                <w:rFonts w:ascii="Times New Roman" w:eastAsiaTheme="minorEastAsia" w:hAnsi="Times New Roman" w:hint="eastAsia"/>
                <w:color w:val="7030A0"/>
                <w:lang w:eastAsia="zh-CN"/>
              </w:rPr>
              <w:t xml:space="preserve">update </w:t>
            </w:r>
            <w:r>
              <w:rPr>
                <w:rFonts w:ascii="Times New Roman" w:eastAsiaTheme="minorEastAsia" w:hAnsi="Times New Roman" w:hint="eastAsia"/>
                <w:color w:val="000000" w:themeColor="text1"/>
                <w:lang w:eastAsia="zh-CN"/>
              </w:rPr>
              <w:t>for TP#2 can be</w:t>
            </w:r>
          </w:p>
          <w:p w14:paraId="1EA8B165" w14:textId="77777777" w:rsidR="00F136D2" w:rsidRDefault="00F136D2" w:rsidP="007608C4">
            <w:pPr>
              <w:ind w:right="200"/>
              <w:rPr>
                <w:rFonts w:eastAsiaTheme="minorEastAsia"/>
                <w:lang w:eastAsia="zh-CN"/>
              </w:rPr>
            </w:pPr>
            <w:r>
              <w:rPr>
                <w:rFonts w:eastAsia="宋体" w:hint="eastAsia"/>
                <w:color w:val="FF0000"/>
                <w:u w:val="single"/>
                <w:lang w:eastAsia="zh-CN"/>
              </w:rPr>
              <w:t>when</w:t>
            </w:r>
            <w:r>
              <w:rPr>
                <w:rFonts w:eastAsia="宋体" w:hint="eastAsia"/>
                <w:lang w:eastAsia="zh-CN"/>
              </w:rPr>
              <w:t xml:space="preserve"> </w:t>
            </w:r>
            <w:r>
              <w:rPr>
                <w:rFonts w:eastAsia="宋体" w:hint="eastAsia"/>
                <w:strike/>
                <w:color w:val="FF0000"/>
                <w:lang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eastAsia="zh-CN"/>
              </w:rPr>
              <w:t>]</w:t>
            </w:r>
            <w:r>
              <w:rPr>
                <w:rFonts w:eastAsia="宋体" w:hint="eastAsia"/>
                <w:lang w:eastAsia="zh-CN"/>
              </w:rPr>
              <w:t xml:space="preserve"> </w:t>
            </w:r>
            <w:r>
              <w:rPr>
                <w:rFonts w:eastAsia="宋体" w:hint="eastAsia"/>
                <w:i/>
                <w:iCs/>
                <w:color w:val="FF0000"/>
                <w:u w:val="single"/>
                <w:lang w:eastAsia="zh-CN"/>
              </w:rPr>
              <w:t>lpwus-PDCCH-MonitoringTimer</w:t>
            </w:r>
            <w:r>
              <w:rPr>
                <w:rFonts w:eastAsia="宋体" w:hint="eastAsia"/>
                <w:color w:val="FF0000"/>
                <w:u w:val="single"/>
                <w:lang w:eastAsia="zh-CN"/>
              </w:rPr>
              <w:t xml:space="preserve"> </w:t>
            </w:r>
            <w:r w:rsidRPr="00C53B11">
              <w:rPr>
                <w:rFonts w:eastAsia="宋体" w:hint="eastAsia"/>
                <w:strike/>
                <w:color w:val="7030A0"/>
                <w:u w:val="single"/>
                <w:lang w:eastAsia="zh-CN"/>
              </w:rPr>
              <w:t>has</w:t>
            </w:r>
            <w:r w:rsidRPr="00C53B11">
              <w:rPr>
                <w:rFonts w:hint="eastAsia"/>
                <w:color w:val="7030A0"/>
                <w:u w:val="single"/>
              </w:rPr>
              <w:t xml:space="preserve"> </w:t>
            </w:r>
            <w:r w:rsidRPr="00C53B11">
              <w:rPr>
                <w:rFonts w:eastAsiaTheme="minorEastAsia" w:hint="eastAsia"/>
                <w:color w:val="7030A0"/>
                <w:u w:val="single"/>
                <w:lang w:eastAsia="zh-CN"/>
              </w:rPr>
              <w:t xml:space="preserve">is </w:t>
            </w:r>
            <w:r>
              <w:rPr>
                <w:rFonts w:hint="eastAsia"/>
                <w:color w:val="FF0000"/>
                <w:u w:val="single"/>
              </w:rPr>
              <w:t xml:space="preserve">not </w:t>
            </w:r>
            <w:r w:rsidRPr="00C53B11">
              <w:rPr>
                <w:rFonts w:eastAsiaTheme="minorEastAsia" w:hint="eastAsia"/>
                <w:color w:val="7030A0"/>
                <w:u w:val="single"/>
                <w:lang w:eastAsia="zh-CN"/>
              </w:rPr>
              <w:t xml:space="preserve">running </w:t>
            </w:r>
            <w:r w:rsidRPr="00C53B11">
              <w:rPr>
                <w:rFonts w:eastAsia="宋体" w:hint="eastAsia"/>
                <w:strike/>
                <w:color w:val="7030A0"/>
                <w:u w:val="single"/>
                <w:lang w:eastAsia="zh-CN"/>
              </w:rPr>
              <w:t xml:space="preserve">been </w:t>
            </w:r>
            <w:r w:rsidRPr="00C53B11">
              <w:rPr>
                <w:rFonts w:hint="eastAsia"/>
                <w:strike/>
                <w:color w:val="7030A0"/>
                <w:u w:val="single"/>
              </w:rPr>
              <w:t>started</w:t>
            </w:r>
            <w:r>
              <w:rPr>
                <w:rFonts w:eastAsia="宋体" w:hint="eastAsia"/>
                <w:color w:val="FF0000"/>
                <w:u w:val="single"/>
                <w:lang w:eastAsia="zh-CN"/>
              </w:rPr>
              <w:t xml:space="preserve"> </w:t>
            </w:r>
            <w:r w:rsidRPr="00C53B11">
              <w:rPr>
                <w:rFonts w:eastAsia="宋体" w:hint="eastAsia"/>
                <w:strike/>
                <w:color w:val="7030A0"/>
                <w:u w:val="single"/>
                <w:lang w:eastAsia="zh-CN"/>
              </w:rPr>
              <w:t>during the time of the previous DRX cycle</w:t>
            </w:r>
            <w:r>
              <w:rPr>
                <w:rFonts w:eastAsia="宋体" w:hint="eastAsia"/>
                <w:color w:val="FF0000"/>
                <w:u w:val="single"/>
                <w:lang w:eastAsia="zh-CN"/>
              </w:rPr>
              <w:t xml:space="preserve"> in case </w:t>
            </w:r>
            <w:r>
              <w:rPr>
                <w:rFonts w:eastAsia="宋体" w:hint="eastAsia"/>
                <w:i/>
                <w:iCs/>
                <w:color w:val="FF0000"/>
                <w:u w:val="single"/>
                <w:lang w:eastAsia="zh-CN"/>
              </w:rPr>
              <w:t>lpwus-PDCCH-MonitoringTimer</w:t>
            </w:r>
            <w:r>
              <w:rPr>
                <w:rFonts w:eastAsia="宋体" w:hint="eastAsia"/>
                <w:color w:val="FF0000"/>
                <w:u w:val="single"/>
                <w:lang w:eastAsia="zh-CN"/>
              </w:rPr>
              <w:t xml:space="preserve"> is configured</w:t>
            </w:r>
            <w:r>
              <w:rPr>
                <w:rFonts w:hint="eastAsia"/>
                <w:color w:val="FF0000"/>
                <w:u w:val="single"/>
              </w:rPr>
              <w:t xml:space="preserve">, </w:t>
            </w:r>
            <w:r>
              <w:rPr>
                <w:rFonts w:hint="eastAsia"/>
              </w:rPr>
              <w:t xml:space="preserve"> </w:t>
            </w:r>
          </w:p>
          <w:p w14:paraId="48AA2E7B" w14:textId="77777777" w:rsidR="00F136D2" w:rsidRDefault="00F136D2" w:rsidP="007608C4">
            <w:pPr>
              <w:ind w:right="200"/>
              <w:rPr>
                <w:rFonts w:eastAsiaTheme="minorEastAsia"/>
                <w:lang w:eastAsia="zh-CN"/>
              </w:rPr>
            </w:pPr>
          </w:p>
          <w:p w14:paraId="43C606C4" w14:textId="77777777" w:rsidR="00F136D2" w:rsidRPr="00C53B11" w:rsidRDefault="00F136D2" w:rsidP="007608C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the above </w:t>
            </w:r>
            <w:r w:rsidRPr="00C53B11">
              <w:rPr>
                <w:rFonts w:ascii="Times New Roman" w:eastAsiaTheme="minorEastAsia" w:hAnsi="Times New Roman" w:hint="eastAsia"/>
                <w:color w:val="7030A0"/>
                <w:lang w:eastAsia="zh-CN"/>
              </w:rPr>
              <w:t xml:space="preserve">update </w:t>
            </w:r>
            <w:r>
              <w:rPr>
                <w:rFonts w:ascii="Times New Roman" w:eastAsiaTheme="minorEastAsia" w:hAnsi="Times New Roman" w:hint="eastAsia"/>
                <w:color w:val="000000" w:themeColor="text1"/>
                <w:lang w:eastAsia="zh-CN"/>
              </w:rPr>
              <w:t>cannot be agreed, we can live with TP#1.</w:t>
            </w:r>
          </w:p>
        </w:tc>
      </w:tr>
      <w:tr w:rsidR="009B7F15" w:rsidRPr="00C53B11" w14:paraId="0D425995" w14:textId="77777777" w:rsidTr="00F136D2">
        <w:tc>
          <w:tcPr>
            <w:tcW w:w="1413" w:type="dxa"/>
          </w:tcPr>
          <w:p w14:paraId="0DCD3CA7" w14:textId="5A5C7EDB" w:rsidR="009B7F15" w:rsidRDefault="009B7F15" w:rsidP="007608C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701" w:type="dxa"/>
          </w:tcPr>
          <w:p w14:paraId="159C9D00" w14:textId="64C70A5F" w:rsidR="009B7F15" w:rsidRDefault="009B7F15" w:rsidP="007608C4">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343FC3AB" w14:textId="77777777" w:rsidR="009B7F15" w:rsidRDefault="009B7F15" w:rsidP="007608C4">
            <w:pPr>
              <w:ind w:right="200"/>
              <w:rPr>
                <w:rFonts w:ascii="Times New Roman" w:eastAsiaTheme="minorEastAsia" w:hAnsi="Times New Roman"/>
                <w:color w:val="000000" w:themeColor="text1"/>
                <w:lang w:eastAsia="zh-CN"/>
              </w:rPr>
            </w:pPr>
          </w:p>
        </w:tc>
      </w:tr>
    </w:tbl>
    <w:p w14:paraId="0EE17CB8" w14:textId="77777777" w:rsidR="006A1186" w:rsidRPr="00F136D2" w:rsidRDefault="006A1186">
      <w:pPr>
        <w:rPr>
          <w:rFonts w:ascii="Times New Roman" w:eastAsia="宋体" w:hAnsi="Times New Roman"/>
          <w:sz w:val="22"/>
          <w:szCs w:val="20"/>
          <w:lang w:eastAsia="zh-CN"/>
        </w:rPr>
      </w:pPr>
    </w:p>
    <w:p w14:paraId="0EE17CB9" w14:textId="77777777" w:rsidR="006A1186" w:rsidRDefault="006A1186">
      <w:pPr>
        <w:jc w:val="both"/>
        <w:rPr>
          <w:rFonts w:ascii="Times New Roman" w:eastAsia="宋体" w:hAnsi="Times New Roman"/>
          <w:lang w:eastAsia="zh-CN"/>
        </w:rPr>
      </w:pPr>
    </w:p>
    <w:p w14:paraId="0EE17CBA" w14:textId="77777777" w:rsidR="006A1186" w:rsidRDefault="00BE181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lastRenderedPageBreak/>
        <w:t xml:space="preserve">Cases where MR/LP-WUR cannot work simultaneously </w:t>
      </w:r>
    </w:p>
    <w:p w14:paraId="0EE17CBB" w14:textId="77777777" w:rsidR="006A1186" w:rsidRDefault="00BE1811">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6A1186" w14:paraId="0EE17CD0" w14:textId="77777777">
        <w:tc>
          <w:tcPr>
            <w:tcW w:w="9838" w:type="dxa"/>
          </w:tcPr>
          <w:p w14:paraId="0EE17CBC" w14:textId="77777777" w:rsidR="006A1186" w:rsidRDefault="00BE1811">
            <w:pPr>
              <w:overflowPunct w:val="0"/>
              <w:autoSpaceDE w:val="0"/>
              <w:autoSpaceDN w:val="0"/>
              <w:adjustRightInd w:val="0"/>
              <w:textAlignment w:val="baseline"/>
              <w:rPr>
                <w:rFonts w:ascii="Times" w:hAnsi="Times"/>
                <w:b/>
                <w:bCs/>
                <w:szCs w:val="20"/>
                <w:lang w:eastAsia="zh-CN" w:bidi="ar"/>
              </w:rPr>
            </w:pPr>
            <w:r>
              <w:rPr>
                <w:rFonts w:ascii="Times" w:hAnsi="Times" w:cs="Times"/>
                <w:b/>
                <w:bCs/>
                <w:szCs w:val="20"/>
                <w:lang w:eastAsia="zh-CN" w:bidi="ar"/>
              </w:rPr>
              <w:t>Conclusion</w:t>
            </w:r>
            <w:r>
              <w:rPr>
                <w:rFonts w:ascii="Times" w:hAnsi="Times"/>
                <w:b/>
                <w:bCs/>
                <w:szCs w:val="20"/>
                <w:lang w:eastAsia="zh-CN" w:bidi="ar"/>
              </w:rPr>
              <w:t xml:space="preserve"> in RAN1#120 meeting:</w:t>
            </w:r>
          </w:p>
          <w:p w14:paraId="0EE17CBD" w14:textId="77777777" w:rsidR="006A1186" w:rsidRDefault="00BE1811">
            <w:pPr>
              <w:overflowPunct w:val="0"/>
              <w:autoSpaceDE w:val="0"/>
              <w:autoSpaceDN w:val="0"/>
              <w:adjustRightInd w:val="0"/>
              <w:spacing w:line="252" w:lineRule="auto"/>
              <w:contextualSpacing/>
              <w:jc w:val="both"/>
              <w:textAlignment w:val="baseline"/>
              <w:rPr>
                <w:rFonts w:ascii="Times" w:hAnsi="Times"/>
                <w:szCs w:val="20"/>
              </w:rPr>
            </w:pPr>
            <w:r>
              <w:rPr>
                <w:rFonts w:ascii="Times" w:hAnsi="Times"/>
                <w:szCs w:val="20"/>
              </w:rPr>
              <w:t>From RAN1 perspective, w</w:t>
            </w:r>
            <w:r>
              <w:rPr>
                <w:rFonts w:ascii="Times" w:hAnsi="Times" w:hint="eastAsia"/>
                <w:szCs w:val="20"/>
              </w:rPr>
              <w:t>hen</w:t>
            </w:r>
            <w:r>
              <w:rPr>
                <w:rFonts w:ascii="Times" w:hAnsi="Times"/>
                <w:szCs w:val="20"/>
              </w:rPr>
              <w:t xml:space="preserve"> LP-WUS monitoring is enabled</w:t>
            </w:r>
            <w:r>
              <w:rPr>
                <w:rFonts w:ascii="Times" w:hAnsi="Times" w:hint="eastAsia"/>
                <w:szCs w:val="20"/>
              </w:rPr>
              <w:t xml:space="preserve"> for RRC CONNECTED mode, it is supported that </w:t>
            </w:r>
            <w:r>
              <w:rPr>
                <w:rFonts w:ascii="Times" w:hAnsi="Times"/>
                <w:szCs w:val="20"/>
              </w:rPr>
              <w:t>SR, PRACH and CG</w:t>
            </w:r>
            <w:r>
              <w:rPr>
                <w:rFonts w:ascii="Times" w:hAnsi="Times" w:hint="eastAsia"/>
                <w:szCs w:val="20"/>
              </w:rPr>
              <w:t>-</w:t>
            </w:r>
            <w:r>
              <w:rPr>
                <w:rFonts w:ascii="Times" w:hAnsi="Times"/>
                <w:szCs w:val="20"/>
              </w:rPr>
              <w:t>PUSCH trigger</w:t>
            </w:r>
            <w:r>
              <w:rPr>
                <w:rFonts w:ascii="Times" w:hAnsi="Times" w:hint="eastAsia"/>
                <w:szCs w:val="20"/>
              </w:rPr>
              <w:t>s</w:t>
            </w:r>
            <w:r>
              <w:rPr>
                <w:rFonts w:ascii="Times" w:hAnsi="Times"/>
                <w:szCs w:val="20"/>
              </w:rPr>
              <w:t xml:space="preserve"> MR PDCCH monitoring according to the legacy UE behaviour</w:t>
            </w:r>
          </w:p>
          <w:p w14:paraId="0EE17CBE" w14:textId="77777777" w:rsidR="006A1186" w:rsidRDefault="00BE1811">
            <w:pPr>
              <w:numPr>
                <w:ilvl w:val="0"/>
                <w:numId w:val="28"/>
              </w:numPr>
              <w:overflowPunct w:val="0"/>
              <w:autoSpaceDE w:val="0"/>
              <w:autoSpaceDN w:val="0"/>
              <w:adjustRightInd w:val="0"/>
              <w:spacing w:after="180" w:line="252" w:lineRule="auto"/>
              <w:contextualSpacing/>
              <w:jc w:val="both"/>
              <w:textAlignment w:val="baseline"/>
              <w:rPr>
                <w:rFonts w:ascii="Times" w:hAnsi="Times"/>
                <w:szCs w:val="20"/>
                <w:lang w:eastAsia="zh-CN"/>
              </w:rPr>
            </w:pPr>
            <w:r>
              <w:rPr>
                <w:rFonts w:ascii="Times" w:hAnsi="Times"/>
                <w:szCs w:val="20"/>
                <w:lang w:eastAsia="zh-CN"/>
              </w:rPr>
              <w:t>Above applies at least for Option 1-1</w:t>
            </w:r>
          </w:p>
          <w:p w14:paraId="0EE17CBF" w14:textId="77777777" w:rsidR="006A1186" w:rsidRDefault="006A1186">
            <w:pPr>
              <w:overflowPunct w:val="0"/>
              <w:autoSpaceDE w:val="0"/>
              <w:autoSpaceDN w:val="0"/>
              <w:adjustRightInd w:val="0"/>
              <w:textAlignment w:val="baseline"/>
              <w:rPr>
                <w:rFonts w:ascii="Times" w:hAnsi="Times"/>
                <w:b/>
                <w:bCs/>
                <w:szCs w:val="20"/>
                <w:lang w:eastAsia="zh-CN" w:bidi="ar"/>
              </w:rPr>
            </w:pPr>
          </w:p>
          <w:p w14:paraId="0EE17CC0" w14:textId="77777777" w:rsidR="006A1186" w:rsidRDefault="00BE1811">
            <w:pPr>
              <w:overflowPunct w:val="0"/>
              <w:autoSpaceDE w:val="0"/>
              <w:autoSpaceDN w:val="0"/>
              <w:adjustRightInd w:val="0"/>
              <w:textAlignment w:val="baseline"/>
              <w:rPr>
                <w:rFonts w:ascii="Times" w:hAnsi="Times"/>
                <w:b/>
                <w:bCs/>
                <w:szCs w:val="20"/>
                <w:lang w:eastAsia="zh-CN" w:bidi="ar"/>
              </w:rPr>
            </w:pPr>
            <w:r>
              <w:rPr>
                <w:rFonts w:ascii="Times" w:hAnsi="Times"/>
                <w:b/>
                <w:bCs/>
                <w:szCs w:val="20"/>
                <w:lang w:eastAsia="zh-CN" w:bidi="ar"/>
              </w:rPr>
              <w:t>Conclusion</w:t>
            </w:r>
            <w:r>
              <w:rPr>
                <w:szCs w:val="20"/>
                <w:lang w:eastAsia="ja-JP"/>
              </w:rPr>
              <w:t xml:space="preserve"> </w:t>
            </w:r>
            <w:r>
              <w:rPr>
                <w:rFonts w:ascii="Times" w:hAnsi="Times"/>
                <w:b/>
                <w:bCs/>
                <w:szCs w:val="20"/>
                <w:lang w:eastAsia="zh-CN" w:bidi="ar"/>
              </w:rPr>
              <w:t>in RAN1#120bis meeting:</w:t>
            </w:r>
          </w:p>
          <w:p w14:paraId="0EE17CC1" w14:textId="77777777" w:rsidR="006A1186" w:rsidRDefault="00BE1811">
            <w:pPr>
              <w:rPr>
                <w:rFonts w:ascii="Times New Roman" w:eastAsia="Yu Mincho" w:hAnsi="Times New Roman"/>
                <w:b/>
                <w:szCs w:val="20"/>
                <w:highlight w:val="green"/>
                <w:lang w:eastAsia="ja-JP"/>
              </w:rPr>
            </w:pPr>
            <w:r>
              <w:rPr>
                <w:rFonts w:ascii="Times" w:hAnsi="Times"/>
                <w:szCs w:val="20"/>
                <w:lang w:eastAsia="zh-CN" w:bidi="ar"/>
              </w:rPr>
              <w:t>From RAN1 perspective, when LP-WUS monitoring Option 1-2 is enabled for RRC CONNECTED mode, it is supported that SR, PRACH and CG-PUSCH triggers PDCCH monitoring according to the legacy UE behaviour</w:t>
            </w:r>
          </w:p>
          <w:p w14:paraId="0EE17CC2" w14:textId="77777777" w:rsidR="006A1186" w:rsidRDefault="006A1186">
            <w:pPr>
              <w:rPr>
                <w:rFonts w:ascii="Times New Roman" w:eastAsia="Yu Mincho" w:hAnsi="Times New Roman"/>
                <w:b/>
                <w:szCs w:val="20"/>
                <w:highlight w:val="green"/>
                <w:lang w:eastAsia="ja-JP"/>
              </w:rPr>
            </w:pPr>
          </w:p>
          <w:p w14:paraId="0EE17CC3" w14:textId="77777777" w:rsidR="006A1186" w:rsidRDefault="00BE1811">
            <w:pPr>
              <w:rPr>
                <w:rFonts w:ascii="Times New Roman" w:eastAsia="Yu Mincho" w:hAnsi="Times New Roman"/>
                <w:b/>
                <w:szCs w:val="20"/>
                <w:lang w:eastAsia="ja-JP"/>
              </w:rPr>
            </w:pPr>
            <w:r>
              <w:rPr>
                <w:rFonts w:ascii="Times New Roman" w:eastAsia="Yu Mincho" w:hAnsi="Times New Roman"/>
                <w:b/>
                <w:szCs w:val="20"/>
                <w:highlight w:val="green"/>
                <w:lang w:eastAsia="ja-JP"/>
              </w:rPr>
              <w:t>Agreement:</w:t>
            </w:r>
          </w:p>
          <w:p w14:paraId="0EE17CC4" w14:textId="77777777" w:rsidR="006A1186" w:rsidRDefault="00BE1811">
            <w:pPr>
              <w:spacing w:line="252" w:lineRule="auto"/>
              <w:contextualSpacing/>
              <w:rPr>
                <w:rFonts w:ascii="Times New Roman" w:hAnsi="Times New Roman"/>
                <w:b/>
                <w:szCs w:val="20"/>
              </w:rPr>
            </w:pPr>
            <w:r>
              <w:rPr>
                <w:rFonts w:ascii="Times New Roman" w:hAnsi="Times New Roman"/>
                <w:szCs w:val="20"/>
              </w:rPr>
              <w:t>As the initial reply to RAN2 LS in R1-2503616, RAN1 confirms that at least the collision with Active Time, measurement gap, and RAR window monitoring for BFR can be considered for the cases/scenarios on when the UE is not able to monitor LP-WUS.</w:t>
            </w:r>
          </w:p>
          <w:p w14:paraId="0EE17CC5" w14:textId="77777777" w:rsidR="006A1186" w:rsidRDefault="006A1186">
            <w:pPr>
              <w:rPr>
                <w:rFonts w:ascii="Times New Roman" w:hAnsi="Times New Roman"/>
                <w:szCs w:val="20"/>
                <w:highlight w:val="magenta"/>
                <w:lang w:eastAsia="zh-CN"/>
              </w:rPr>
            </w:pPr>
          </w:p>
          <w:p w14:paraId="0EE17CC6" w14:textId="77777777" w:rsidR="006A1186" w:rsidRDefault="00BE1811">
            <w:pPr>
              <w:spacing w:line="252" w:lineRule="auto"/>
              <w:contextualSpacing/>
              <w:rPr>
                <w:rFonts w:ascii="Times New Roman" w:hAnsi="Times New Roman"/>
                <w:b/>
                <w:szCs w:val="20"/>
                <w:lang w:eastAsia="ko-KR"/>
              </w:rPr>
            </w:pPr>
            <w:r>
              <w:rPr>
                <w:rFonts w:ascii="Times New Roman" w:hAnsi="Times New Roman"/>
                <w:b/>
                <w:szCs w:val="20"/>
                <w:lang w:eastAsia="ko-KR"/>
              </w:rPr>
              <w:t>Conclusion</w:t>
            </w:r>
          </w:p>
          <w:p w14:paraId="0EE17CC7" w14:textId="77777777" w:rsidR="006A1186" w:rsidRDefault="00BE1811">
            <w:pPr>
              <w:spacing w:line="252" w:lineRule="auto"/>
              <w:contextualSpacing/>
              <w:rPr>
                <w:rFonts w:ascii="Times New Roman" w:hAnsi="Times New Roman"/>
                <w:b/>
                <w:szCs w:val="20"/>
              </w:rPr>
            </w:pPr>
            <w:r>
              <w:rPr>
                <w:rFonts w:ascii="Times New Roman" w:hAnsi="Times New Roman"/>
                <w:szCs w:val="20"/>
              </w:rPr>
              <w:t>From RAN1 perspective, for the case of potential collision (if any) in Option 1-2, when the UE is not able to monitor all the LP-WUS MO(s) in a LP-WUS periodicity,</w:t>
            </w:r>
          </w:p>
          <w:p w14:paraId="0EE17CC8" w14:textId="77777777" w:rsidR="006A1186" w:rsidRDefault="00BE1811">
            <w:pPr>
              <w:numPr>
                <w:ilvl w:val="0"/>
                <w:numId w:val="25"/>
              </w:numPr>
              <w:spacing w:line="252" w:lineRule="auto"/>
              <w:contextualSpacing/>
              <w:rPr>
                <w:rFonts w:ascii="Times New Roman" w:hAnsi="Times New Roman"/>
                <w:b/>
                <w:bCs/>
                <w:szCs w:val="20"/>
                <w:lang w:eastAsia="zh-CN"/>
              </w:rPr>
            </w:pPr>
            <w:r>
              <w:rPr>
                <w:rFonts w:ascii="Times New Roman" w:hAnsi="Times New Roman"/>
                <w:b/>
                <w:bCs/>
                <w:szCs w:val="20"/>
                <w:lang w:eastAsia="ko-KR"/>
              </w:rPr>
              <w:t>It is up to RAN2 to further discuss and finalize the specification support, if any.</w:t>
            </w:r>
          </w:p>
          <w:p w14:paraId="0EE17CC9" w14:textId="77777777" w:rsidR="006A1186" w:rsidRDefault="006A1186">
            <w:pPr>
              <w:ind w:left="1440" w:hanging="1440"/>
              <w:rPr>
                <w:rFonts w:ascii="Times New Roman" w:eastAsia="等线" w:hAnsi="Times New Roman"/>
                <w:b/>
                <w:bCs/>
                <w:szCs w:val="20"/>
                <w:lang w:bidi="ar"/>
              </w:rPr>
            </w:pPr>
          </w:p>
          <w:p w14:paraId="0EE17CCA" w14:textId="77777777" w:rsidR="006A1186" w:rsidRDefault="00BE1811">
            <w:pPr>
              <w:ind w:left="1440" w:hanging="1440"/>
              <w:rPr>
                <w:rFonts w:ascii="Times New Roman" w:eastAsia="等线" w:hAnsi="Times New Roman"/>
                <w:szCs w:val="20"/>
                <w:lang w:eastAsia="zh-CN" w:bidi="ar"/>
              </w:rPr>
            </w:pPr>
            <w:r>
              <w:rPr>
                <w:rFonts w:ascii="Times New Roman" w:eastAsia="等线" w:hAnsi="Times New Roman"/>
                <w:b/>
                <w:bCs/>
                <w:szCs w:val="20"/>
                <w:lang w:bidi="ar"/>
              </w:rPr>
              <w:t>Conclusion</w:t>
            </w:r>
            <w:r>
              <w:rPr>
                <w:rFonts w:ascii="Times New Roman" w:eastAsia="等线" w:hAnsi="Times New Roman"/>
                <w:szCs w:val="20"/>
                <w:lang w:bidi="ar"/>
              </w:rPr>
              <w:t xml:space="preserve"> </w:t>
            </w:r>
            <w:r>
              <w:rPr>
                <w:rFonts w:ascii="Times New Roman" w:eastAsia="等线" w:hAnsi="Times New Roman" w:hint="eastAsia"/>
                <w:szCs w:val="20"/>
                <w:lang w:eastAsia="zh-CN" w:bidi="ar"/>
              </w:rPr>
              <w:t>@RAN1#122bis meeting</w:t>
            </w:r>
          </w:p>
          <w:p w14:paraId="0EE17CCB" w14:textId="77777777" w:rsidR="006A1186" w:rsidRDefault="00BE1811">
            <w:pPr>
              <w:rPr>
                <w:rFonts w:ascii="Times New Roman" w:eastAsia="等线" w:hAnsi="Times New Roman"/>
                <w:szCs w:val="20"/>
                <w:lang w:bidi="ar"/>
              </w:rPr>
            </w:pPr>
            <w:r>
              <w:rPr>
                <w:rFonts w:ascii="Times New Roman" w:eastAsia="等线" w:hAnsi="Times New Roman"/>
                <w:szCs w:val="20"/>
                <w:lang w:bidi="ar"/>
              </w:rPr>
              <w:t xml:space="preserve">Confirm that </w:t>
            </w:r>
            <w:bookmarkStart w:id="29" w:name="_Hlk214099071"/>
            <w:r>
              <w:rPr>
                <w:rFonts w:ascii="Times New Roman" w:eastAsia="等线" w:hAnsi="Times New Roman"/>
                <w:szCs w:val="20"/>
                <w:lang w:bidi="ar"/>
              </w:rPr>
              <w:t xml:space="preserve">all the collision cases when MR is in active time and when MR is performing transmission or reception outside </w:t>
            </w:r>
            <w:r>
              <w:rPr>
                <w:rFonts w:ascii="Times New Roman" w:hAnsi="Times New Roman"/>
                <w:szCs w:val="20"/>
              </w:rPr>
              <w:t>active</w:t>
            </w:r>
            <w:r>
              <w:rPr>
                <w:rFonts w:ascii="Times New Roman" w:eastAsia="等线" w:hAnsi="Times New Roman"/>
                <w:szCs w:val="20"/>
                <w:lang w:bidi="ar"/>
              </w:rPr>
              <w:t xml:space="preserve"> time</w:t>
            </w:r>
            <w:bookmarkEnd w:id="29"/>
            <w:r>
              <w:rPr>
                <w:rFonts w:ascii="Times New Roman" w:eastAsia="等线" w:hAnsi="Times New Roman"/>
                <w:szCs w:val="20"/>
                <w:lang w:bidi="ar"/>
              </w:rPr>
              <w:t xml:space="preserve"> are covered by the existed agreement below. </w:t>
            </w:r>
          </w:p>
          <w:p w14:paraId="0EE17CCC" w14:textId="77777777" w:rsidR="006A1186" w:rsidRDefault="00BE1811">
            <w:pPr>
              <w:rPr>
                <w:rFonts w:ascii="Times New Roman" w:eastAsia="等线" w:hAnsi="Times New Roman"/>
                <w:szCs w:val="20"/>
                <w:highlight w:val="green"/>
                <w:lang w:bidi="ar"/>
              </w:rPr>
            </w:pPr>
            <w:r>
              <w:rPr>
                <w:rFonts w:ascii="Times New Roman" w:eastAsia="等线" w:hAnsi="Times New Roman"/>
                <w:szCs w:val="20"/>
                <w:highlight w:val="green"/>
                <w:lang w:bidi="ar"/>
              </w:rPr>
              <w:t>Agreement(Made in RAN1#121)</w:t>
            </w:r>
          </w:p>
          <w:p w14:paraId="0EE17CCD" w14:textId="77777777" w:rsidR="006A1186" w:rsidRDefault="00BE1811">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0EE17CCE" w14:textId="77777777" w:rsidR="006A1186" w:rsidRDefault="00BE1811">
            <w:pPr>
              <w:numPr>
                <w:ilvl w:val="0"/>
                <w:numId w:val="25"/>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0EE17CCF" w14:textId="77777777" w:rsidR="006A1186" w:rsidRDefault="00BE1811">
            <w:pPr>
              <w:numPr>
                <w:ilvl w:val="0"/>
                <w:numId w:val="25"/>
              </w:numPr>
              <w:spacing w:line="252" w:lineRule="auto"/>
              <w:contextualSpacing/>
              <w:rPr>
                <w:rFonts w:ascii="Times New Roman" w:hAnsi="Times New Roman"/>
                <w:b/>
                <w:szCs w:val="20"/>
                <w:lang w:eastAsia="zh-CN"/>
              </w:rPr>
            </w:pPr>
            <w:r>
              <w:rPr>
                <w:rFonts w:ascii="Times New Roman" w:eastAsia="等线" w:hAnsi="Times New Roman"/>
                <w:szCs w:val="20"/>
                <w:lang w:bidi="ar"/>
              </w:rPr>
              <w:t>MR operation is the UE operation for all other NR signals/channels transmissions/receptions in connected mode</w:t>
            </w:r>
          </w:p>
        </w:tc>
      </w:tr>
    </w:tbl>
    <w:p w14:paraId="0EE17CD1" w14:textId="77777777" w:rsidR="006A1186" w:rsidRDefault="006A1186">
      <w:pPr>
        <w:pStyle w:val="00BodyText"/>
        <w:jc w:val="both"/>
        <w:rPr>
          <w:rFonts w:ascii="Times New Roman" w:eastAsiaTheme="minorEastAsia" w:hAnsi="Times New Roman"/>
          <w:sz w:val="20"/>
          <w:szCs w:val="24"/>
          <w:lang w:val="en-GB" w:eastAsia="zh-CN"/>
        </w:rPr>
      </w:pPr>
    </w:p>
    <w:p w14:paraId="0EE17CD2" w14:textId="77777777" w:rsidR="006A1186" w:rsidRDefault="00BE1811">
      <w:pPr>
        <w:rPr>
          <w:rFonts w:ascii="Times New Roman" w:eastAsia="Yu Mincho" w:hAnsi="Times New Roman"/>
          <w:szCs w:val="20"/>
          <w:lang w:eastAsia="ja-JP"/>
        </w:rPr>
      </w:pPr>
      <w:r>
        <w:rPr>
          <w:rFonts w:ascii="Times New Roman" w:eastAsia="Yu Mincho" w:hAnsi="Times New Roman"/>
          <w:szCs w:val="20"/>
          <w:lang w:eastAsia="ja-JP"/>
        </w:rPr>
        <w:t>Companies provide views on additional collisions caused by MR activities as follows:</w:t>
      </w:r>
    </w:p>
    <w:tbl>
      <w:tblPr>
        <w:tblStyle w:val="afffc"/>
        <w:tblW w:w="0" w:type="auto"/>
        <w:tblLook w:val="04A0" w:firstRow="1" w:lastRow="0" w:firstColumn="1" w:lastColumn="0" w:noHBand="0" w:noVBand="1"/>
      </w:tblPr>
      <w:tblGrid>
        <w:gridCol w:w="2300"/>
        <w:gridCol w:w="6760"/>
      </w:tblGrid>
      <w:tr w:rsidR="006A1186" w14:paraId="0EE17CD5" w14:textId="77777777">
        <w:tc>
          <w:tcPr>
            <w:tcW w:w="2334" w:type="dxa"/>
          </w:tcPr>
          <w:p w14:paraId="0EE17CD3" w14:textId="77777777" w:rsidR="006A1186" w:rsidRDefault="00BE1811">
            <w:pPr>
              <w:rPr>
                <w:rFonts w:ascii="Times New Roman" w:eastAsia="Yu Mincho" w:hAnsi="Times New Roman"/>
                <w:b/>
                <w:bCs/>
                <w:szCs w:val="20"/>
                <w:lang w:eastAsia="ja-JP"/>
              </w:rPr>
            </w:pPr>
            <w:r>
              <w:rPr>
                <w:rFonts w:ascii="Times New Roman" w:eastAsia="Yu Mincho" w:hAnsi="Times New Roman"/>
                <w:b/>
                <w:bCs/>
                <w:szCs w:val="20"/>
                <w:lang w:eastAsia="ja-JP"/>
              </w:rPr>
              <w:t>MR activity</w:t>
            </w:r>
          </w:p>
        </w:tc>
        <w:tc>
          <w:tcPr>
            <w:tcW w:w="6952" w:type="dxa"/>
          </w:tcPr>
          <w:p w14:paraId="0EE17CD4" w14:textId="77777777" w:rsidR="006A1186" w:rsidRDefault="00BE1811">
            <w:pPr>
              <w:rPr>
                <w:rFonts w:ascii="Times New Roman" w:eastAsia="宋体" w:hAnsi="Times New Roman"/>
                <w:b/>
                <w:bCs/>
                <w:szCs w:val="20"/>
                <w:lang w:eastAsia="zh-CN"/>
              </w:rPr>
            </w:pPr>
            <w:r>
              <w:rPr>
                <w:rFonts w:ascii="Times New Roman" w:eastAsia="宋体" w:hAnsi="Times New Roman" w:hint="eastAsia"/>
                <w:b/>
                <w:bCs/>
                <w:szCs w:val="20"/>
                <w:lang w:eastAsia="zh-CN"/>
              </w:rPr>
              <w:t>Companies</w:t>
            </w:r>
            <w:r>
              <w:rPr>
                <w:rFonts w:ascii="Times New Roman" w:eastAsia="宋体" w:hAnsi="Times New Roman"/>
                <w:b/>
                <w:bCs/>
                <w:szCs w:val="20"/>
                <w:lang w:eastAsia="zh-CN"/>
              </w:rPr>
              <w:t>’</w:t>
            </w:r>
            <w:r>
              <w:rPr>
                <w:rFonts w:ascii="Times New Roman" w:eastAsia="宋体" w:hAnsi="Times New Roman" w:hint="eastAsia"/>
                <w:b/>
                <w:bCs/>
                <w:szCs w:val="20"/>
                <w:lang w:eastAsia="zh-CN"/>
              </w:rPr>
              <w:t xml:space="preserve"> views</w:t>
            </w:r>
          </w:p>
        </w:tc>
      </w:tr>
      <w:tr w:rsidR="006A1186" w14:paraId="0EE17CD9" w14:textId="77777777">
        <w:tc>
          <w:tcPr>
            <w:tcW w:w="2334" w:type="dxa"/>
          </w:tcPr>
          <w:p w14:paraId="0EE17CD6" w14:textId="77777777" w:rsidR="006A1186" w:rsidRDefault="00BE1811">
            <w:pPr>
              <w:rPr>
                <w:rFonts w:ascii="Times New Roman" w:eastAsiaTheme="minorEastAsia" w:hAnsi="Times New Roman"/>
                <w:szCs w:val="20"/>
                <w:lang w:eastAsia="zh-CN"/>
              </w:rPr>
            </w:pPr>
            <w:r>
              <w:rPr>
                <w:rFonts w:ascii="Times New Roman" w:eastAsia="Yu Mincho" w:hAnsi="Times New Roman"/>
                <w:szCs w:val="20"/>
                <w:lang w:val="sv-SE" w:eastAsia="ja-JP"/>
              </w:rPr>
              <w:t>1) Interruption caused by BWP switching</w:t>
            </w:r>
            <w:r>
              <w:rPr>
                <w:rFonts w:ascii="Times New Roman" w:eastAsiaTheme="minorEastAsia" w:hAnsi="Times New Roman" w:hint="eastAsia"/>
                <w:szCs w:val="20"/>
                <w:lang w:val="sv-SE" w:eastAsia="zh-CN"/>
              </w:rPr>
              <w:t xml:space="preserve"> </w:t>
            </w:r>
          </w:p>
        </w:tc>
        <w:tc>
          <w:tcPr>
            <w:tcW w:w="6952" w:type="dxa"/>
          </w:tcPr>
          <w:p w14:paraId="0EE17CD7" w14:textId="77777777" w:rsidR="006A1186" w:rsidRDefault="00BE1811">
            <w:pPr>
              <w:numPr>
                <w:ilvl w:val="0"/>
                <w:numId w:val="29"/>
              </w:numPr>
              <w:rPr>
                <w:rFonts w:ascii="Times New Roman" w:eastAsia="Yu Mincho" w:hAnsi="Times New Roman"/>
                <w:szCs w:val="20"/>
                <w:lang w:eastAsia="ja-JP"/>
              </w:rPr>
            </w:pPr>
            <w:r>
              <w:rPr>
                <w:rFonts w:ascii="Times New Roman" w:eastAsia="宋体" w:hAnsi="Times New Roman" w:hint="eastAsia"/>
                <w:szCs w:val="20"/>
                <w:lang w:eastAsia="zh-CN"/>
              </w:rPr>
              <w:t>[Huawei]</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it is NOT collision and </w:t>
            </w:r>
            <w:r>
              <w:rPr>
                <w:rFonts w:ascii="Times New Roman" w:eastAsia="Yu Mincho" w:hAnsi="Times New Roman"/>
                <w:szCs w:val="20"/>
                <w:lang w:eastAsia="ja-JP"/>
              </w:rPr>
              <w:t>BWP fallback timer is stopped/suspended when UE monitors LP-WUS</w:t>
            </w:r>
          </w:p>
          <w:p w14:paraId="0EE17CD8" w14:textId="77777777" w:rsidR="006A1186" w:rsidRDefault="00BE1811">
            <w:pPr>
              <w:numPr>
                <w:ilvl w:val="0"/>
                <w:numId w:val="29"/>
              </w:numPr>
              <w:rPr>
                <w:rFonts w:ascii="Times New Roman" w:eastAsia="Yu Mincho" w:hAnsi="Times New Roman"/>
                <w:szCs w:val="20"/>
                <w:lang w:eastAsia="ja-JP"/>
              </w:rPr>
            </w:pPr>
            <w:r>
              <w:rPr>
                <w:rFonts w:ascii="Times New Roman" w:eastAsia="宋体" w:hAnsi="Times New Roman" w:hint="eastAsia"/>
                <w:szCs w:val="20"/>
                <w:lang w:eastAsia="zh-CN"/>
              </w:rPr>
              <w:t xml:space="preserve">[CMCC]: it is NOT collision </w:t>
            </w:r>
          </w:p>
        </w:tc>
      </w:tr>
      <w:tr w:rsidR="006A1186" w14:paraId="0EE17CDD" w14:textId="77777777">
        <w:tc>
          <w:tcPr>
            <w:tcW w:w="2334" w:type="dxa"/>
          </w:tcPr>
          <w:p w14:paraId="0EE17CDA" w14:textId="77777777" w:rsidR="006A1186" w:rsidRDefault="00BE1811">
            <w:pPr>
              <w:rPr>
                <w:rFonts w:ascii="Times New Roman" w:eastAsia="Yu Mincho" w:hAnsi="Times New Roman"/>
                <w:szCs w:val="20"/>
                <w:lang w:eastAsia="ja-JP"/>
              </w:rPr>
            </w:pPr>
            <w:r>
              <w:rPr>
                <w:rFonts w:ascii="Times New Roman" w:eastAsia="Yu Mincho" w:hAnsi="Times New Roman"/>
                <w:szCs w:val="20"/>
                <w:lang w:val="sv-SE" w:eastAsia="ja-JP"/>
              </w:rPr>
              <w:t>2) PDCCH monitoring associated with PDCCH CSS</w:t>
            </w:r>
            <w:r>
              <w:rPr>
                <w:rFonts w:ascii="Times New Roman" w:eastAsia="宋体" w:hAnsi="Times New Roman" w:hint="eastAsia"/>
                <w:szCs w:val="20"/>
                <w:lang w:eastAsia="zh-CN"/>
              </w:rPr>
              <w:t>/USS</w:t>
            </w:r>
            <w:r>
              <w:rPr>
                <w:rFonts w:ascii="Times New Roman" w:eastAsia="Yu Mincho" w:hAnsi="Times New Roman"/>
                <w:szCs w:val="20"/>
                <w:lang w:val="sv-SE" w:eastAsia="ja-JP"/>
              </w:rPr>
              <w:t xml:space="preserve"> sets </w:t>
            </w:r>
          </w:p>
        </w:tc>
        <w:tc>
          <w:tcPr>
            <w:tcW w:w="6952" w:type="dxa"/>
          </w:tcPr>
          <w:p w14:paraId="0EE17CDB" w14:textId="77777777" w:rsidR="006A1186" w:rsidRDefault="00BE1811">
            <w:pPr>
              <w:numPr>
                <w:ilvl w:val="0"/>
                <w:numId w:val="30"/>
              </w:numPr>
              <w:rPr>
                <w:rFonts w:ascii="Times New Roman" w:eastAsia="宋体" w:hAnsi="Times New Roman"/>
                <w:szCs w:val="20"/>
                <w:lang w:eastAsia="zh-CN"/>
              </w:rPr>
            </w:pPr>
            <w:r>
              <w:rPr>
                <w:rFonts w:ascii="Times New Roman" w:eastAsia="宋体" w:hAnsi="Times New Roman" w:hint="eastAsia"/>
                <w:szCs w:val="20"/>
                <w:lang w:eastAsia="zh-CN"/>
              </w:rPr>
              <w:t xml:space="preserve">[Huawei]: viewed as collision and </w:t>
            </w:r>
            <w:r>
              <w:rPr>
                <w:rFonts w:ascii="Times New Roman" w:eastAsia="Yu Mincho" w:hAnsi="Times New Roman"/>
                <w:szCs w:val="20"/>
                <w:lang w:eastAsia="ja-JP"/>
              </w:rPr>
              <w:t>gNB explicitly configures whether the symbols of a CORESET/SS can be available symbol for LP-WUS, if the CORESET/SS and LP-WUS overlap in frequency domain</w:t>
            </w:r>
            <w:r>
              <w:rPr>
                <w:rFonts w:ascii="Times New Roman" w:eastAsia="宋体" w:hAnsi="Times New Roman" w:hint="eastAsia"/>
                <w:szCs w:val="20"/>
                <w:lang w:eastAsia="zh-CN"/>
              </w:rPr>
              <w:t>, need new RRC parameter</w:t>
            </w:r>
          </w:p>
          <w:p w14:paraId="0EE17CDC" w14:textId="77777777" w:rsidR="006A1186" w:rsidRDefault="00BE1811">
            <w:pPr>
              <w:numPr>
                <w:ilvl w:val="0"/>
                <w:numId w:val="30"/>
              </w:numPr>
              <w:rPr>
                <w:rFonts w:eastAsia="Yu Mincho"/>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up to UE implementation to monitor the PDCCH on the resource that is non-overlapped with LP-WUS resource</w:t>
            </w:r>
            <w:r>
              <w:rPr>
                <w:rFonts w:ascii="Times New Roman" w:eastAsiaTheme="minorEastAsia" w:hAnsi="Times New Roman" w:hint="eastAsia"/>
                <w:szCs w:val="21"/>
                <w:lang w:eastAsia="zh-CN"/>
              </w:rPr>
              <w:t>. N</w:t>
            </w:r>
            <w:r>
              <w:rPr>
                <w:rFonts w:ascii="Times New Roman" w:eastAsia="宋体" w:hAnsi="Times New Roman" w:hint="eastAsia"/>
                <w:szCs w:val="20"/>
                <w:lang w:eastAsia="zh-CN"/>
              </w:rPr>
              <w:t xml:space="preserve">o need to explicitly handle the </w:t>
            </w:r>
            <w:r>
              <w:rPr>
                <w:rFonts w:ascii="Times New Roman" w:eastAsiaTheme="minorEastAsia" w:hAnsi="Times New Roman"/>
                <w:szCs w:val="21"/>
              </w:rPr>
              <w:t>PDCCH CSS sets except for a Type3-PDCCH CSS set</w:t>
            </w:r>
            <w:r>
              <w:rPr>
                <w:rFonts w:ascii="Times New Roman" w:eastAsiaTheme="minorEastAsia" w:hAnsi="Times New Roman" w:hint="eastAsia"/>
                <w:szCs w:val="21"/>
                <w:lang w:eastAsia="zh-CN"/>
              </w:rPr>
              <w:t xml:space="preserve"> considering monitoring of such CSS sets is infrequently </w:t>
            </w:r>
            <w:r>
              <w:rPr>
                <w:rFonts w:ascii="Times New Roman" w:eastAsia="宋体" w:hAnsi="Times New Roman" w:hint="eastAsia"/>
                <w:szCs w:val="20"/>
                <w:lang w:eastAsia="zh-CN"/>
              </w:rPr>
              <w:t xml:space="preserve"> </w:t>
            </w:r>
          </w:p>
        </w:tc>
      </w:tr>
      <w:tr w:rsidR="006A1186" w14:paraId="0EE17CE1" w14:textId="77777777">
        <w:tc>
          <w:tcPr>
            <w:tcW w:w="2334" w:type="dxa"/>
          </w:tcPr>
          <w:p w14:paraId="0EE17CDE" w14:textId="77777777" w:rsidR="006A1186" w:rsidRDefault="00BE1811">
            <w:pPr>
              <w:rPr>
                <w:rFonts w:ascii="Times New Roman" w:eastAsiaTheme="minorEastAsia" w:hAnsi="Times New Roman"/>
                <w:szCs w:val="20"/>
                <w:lang w:eastAsia="zh-CN"/>
              </w:rPr>
            </w:pPr>
            <w:r>
              <w:rPr>
                <w:rFonts w:ascii="Times New Roman" w:eastAsia="Yu Mincho" w:hAnsi="Times New Roman"/>
                <w:szCs w:val="20"/>
                <w:lang w:val="sv-SE" w:eastAsia="ja-JP"/>
              </w:rPr>
              <w:t>3) SPS</w:t>
            </w:r>
            <w:r>
              <w:rPr>
                <w:rFonts w:ascii="Times New Roman" w:eastAsia="宋体" w:hAnsi="Times New Roman" w:hint="eastAsia"/>
                <w:szCs w:val="20"/>
                <w:lang w:eastAsia="zh-CN"/>
              </w:rPr>
              <w:t>/CG</w:t>
            </w:r>
            <w:r>
              <w:rPr>
                <w:rFonts w:ascii="Times New Roman" w:eastAsia="Yu Mincho" w:hAnsi="Times New Roman"/>
                <w:szCs w:val="20"/>
                <w:lang w:val="sv-SE" w:eastAsia="ja-JP"/>
              </w:rPr>
              <w:t xml:space="preserve"> </w:t>
            </w:r>
            <w:r>
              <w:rPr>
                <w:rFonts w:ascii="Times New Roman" w:eastAsiaTheme="minorEastAsia" w:hAnsi="Times New Roman" w:hint="eastAsia"/>
                <w:szCs w:val="20"/>
                <w:lang w:val="sv-SE" w:eastAsia="zh-CN"/>
              </w:rPr>
              <w:t xml:space="preserve">transmission </w:t>
            </w:r>
          </w:p>
        </w:tc>
        <w:tc>
          <w:tcPr>
            <w:tcW w:w="6952" w:type="dxa"/>
          </w:tcPr>
          <w:p w14:paraId="0EE17CDF"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viewed as collision </w:t>
            </w:r>
          </w:p>
          <w:p w14:paraId="0EE17CE0" w14:textId="77777777" w:rsidR="006A1186" w:rsidRDefault="00BE1811">
            <w:pPr>
              <w:numPr>
                <w:ilvl w:val="0"/>
                <w:numId w:val="30"/>
              </w:numPr>
              <w:rPr>
                <w:rFonts w:ascii="Times New Roman" w:eastAsia="宋体" w:hAnsi="Times New Roman"/>
                <w:szCs w:val="20"/>
                <w:lang w:eastAsia="zh-CN"/>
              </w:rPr>
            </w:pPr>
            <w:r>
              <w:rPr>
                <w:rFonts w:ascii="Times New Roman" w:eastAsia="宋体" w:hAnsi="Times New Roman" w:hint="eastAsia"/>
                <w:szCs w:val="20"/>
                <w:lang w:eastAsia="zh-CN"/>
              </w:rPr>
              <w:t xml:space="preserve">[CMCC]: viewed as collision, but current description on UL symbol can already cover the CG case. SPS case needs to be covered </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 </w:t>
            </w:r>
          </w:p>
        </w:tc>
      </w:tr>
      <w:tr w:rsidR="006A1186" w14:paraId="0EE17CE4" w14:textId="77777777">
        <w:tc>
          <w:tcPr>
            <w:tcW w:w="2334" w:type="dxa"/>
          </w:tcPr>
          <w:p w14:paraId="0EE17CE2" w14:textId="77777777" w:rsidR="006A1186" w:rsidRDefault="00BE1811">
            <w:pPr>
              <w:rPr>
                <w:rFonts w:ascii="Times New Roman" w:eastAsia="Yu Mincho" w:hAnsi="Times New Roman"/>
                <w:szCs w:val="20"/>
                <w:lang w:eastAsia="ja-JP"/>
              </w:rPr>
            </w:pPr>
            <w:r>
              <w:rPr>
                <w:rFonts w:ascii="Times New Roman" w:eastAsia="Yu Mincho" w:hAnsi="Times New Roman"/>
                <w:szCs w:val="20"/>
                <w:lang w:val="sv-SE" w:eastAsia="ja-JP"/>
              </w:rPr>
              <w:t>4) periodic CSI/L1-RSRP transmission</w:t>
            </w:r>
          </w:p>
        </w:tc>
        <w:tc>
          <w:tcPr>
            <w:tcW w:w="6952" w:type="dxa"/>
          </w:tcPr>
          <w:p w14:paraId="0EE17CE3"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[CMCC]: viewed as collision, but current description on UL already cover such case</w:t>
            </w:r>
          </w:p>
        </w:tc>
      </w:tr>
      <w:tr w:rsidR="006A1186" w14:paraId="0EE17CE8" w14:textId="77777777">
        <w:tc>
          <w:tcPr>
            <w:tcW w:w="2334" w:type="dxa"/>
          </w:tcPr>
          <w:p w14:paraId="0EE17CE5" w14:textId="77777777" w:rsidR="006A1186" w:rsidRDefault="00BE1811">
            <w:pPr>
              <w:rPr>
                <w:rFonts w:ascii="Times New Roman" w:eastAsia="Yu Mincho" w:hAnsi="Times New Roman"/>
                <w:szCs w:val="20"/>
                <w:lang w:val="de-DE" w:eastAsia="ja-JP"/>
              </w:rPr>
            </w:pPr>
            <w:r>
              <w:rPr>
                <w:rFonts w:ascii="Times New Roman" w:eastAsia="Yu Mincho" w:hAnsi="Times New Roman"/>
                <w:szCs w:val="20"/>
                <w:lang w:val="sv-SE" w:eastAsia="ja-JP"/>
              </w:rPr>
              <w:t>5) SR, PRACH, CG-PUSCH transmission</w:t>
            </w:r>
          </w:p>
        </w:tc>
        <w:tc>
          <w:tcPr>
            <w:tcW w:w="6952" w:type="dxa"/>
          </w:tcPr>
          <w:p w14:paraId="0EE17CE6"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w:t>
            </w:r>
            <w:r>
              <w:rPr>
                <w:rFonts w:ascii="Times New Roman" w:eastAsia="Yu Mincho" w:hAnsi="Times New Roman"/>
                <w:szCs w:val="20"/>
                <w:lang w:eastAsia="ja-JP"/>
              </w:rPr>
              <w:t>already agreed</w:t>
            </w:r>
          </w:p>
          <w:p w14:paraId="0EE17CE7"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[CMCC]: viewed as collision, but current description on UL already cover such case</w:t>
            </w:r>
          </w:p>
        </w:tc>
      </w:tr>
      <w:tr w:rsidR="006A1186" w14:paraId="0EE17CEC" w14:textId="77777777">
        <w:tc>
          <w:tcPr>
            <w:tcW w:w="2334" w:type="dxa"/>
          </w:tcPr>
          <w:p w14:paraId="0EE17CE9" w14:textId="77777777" w:rsidR="006A1186" w:rsidRDefault="00BE1811">
            <w:pPr>
              <w:rPr>
                <w:rFonts w:ascii="Times New Roman" w:eastAsia="Yu Mincho" w:hAnsi="Times New Roman"/>
                <w:szCs w:val="20"/>
                <w:lang w:eastAsia="ja-JP"/>
              </w:rPr>
            </w:pPr>
            <w:r>
              <w:rPr>
                <w:rFonts w:ascii="Times New Roman" w:eastAsia="Yu Mincho" w:hAnsi="Times New Roman"/>
                <w:szCs w:val="20"/>
                <w:lang w:val="sv-SE" w:eastAsia="ja-JP"/>
              </w:rPr>
              <w:t>6) When drx-HARQ-RTT-TimerDL, drx-</w:t>
            </w:r>
            <w:r>
              <w:rPr>
                <w:rFonts w:ascii="Times New Roman" w:eastAsia="Yu Mincho" w:hAnsi="Times New Roman"/>
                <w:szCs w:val="20"/>
                <w:lang w:val="sv-SE" w:eastAsia="ja-JP"/>
              </w:rPr>
              <w:lastRenderedPageBreak/>
              <w:t>HARQ-RTT-TimerUL is running</w:t>
            </w:r>
          </w:p>
        </w:tc>
        <w:tc>
          <w:tcPr>
            <w:tcW w:w="6952" w:type="dxa"/>
          </w:tcPr>
          <w:p w14:paraId="0EE17CEA" w14:textId="77777777" w:rsidR="006A1186" w:rsidRDefault="00BE1811">
            <w:pPr>
              <w:numPr>
                <w:ilvl w:val="0"/>
                <w:numId w:val="30"/>
              </w:numPr>
              <w:rPr>
                <w:rFonts w:ascii="Times New Roman" w:eastAsia="宋体" w:hAnsi="Times New Roman"/>
                <w:szCs w:val="20"/>
                <w:lang w:eastAsia="zh-CN"/>
              </w:rPr>
            </w:pPr>
            <w:r>
              <w:rPr>
                <w:rFonts w:ascii="Times New Roman" w:eastAsia="宋体" w:hAnsi="Times New Roman" w:hint="eastAsia"/>
                <w:szCs w:val="20"/>
                <w:lang w:eastAsia="zh-CN"/>
              </w:rPr>
              <w:lastRenderedPageBreak/>
              <w:t>[Huawei]: it is NOT collision. During these time duration, UE is not in C-DRX Active Time, in which MR is not working at all.</w:t>
            </w:r>
          </w:p>
          <w:p w14:paraId="0EE17CEB" w14:textId="77777777" w:rsidR="006A1186" w:rsidRDefault="00BE1811">
            <w:pPr>
              <w:numPr>
                <w:ilvl w:val="0"/>
                <w:numId w:val="30"/>
              </w:numPr>
              <w:rPr>
                <w:rFonts w:ascii="Times New Roman" w:eastAsia="宋体" w:hAnsi="Times New Roman"/>
                <w:szCs w:val="20"/>
                <w:lang w:eastAsia="ja-JP"/>
              </w:rPr>
            </w:pPr>
            <w:r>
              <w:rPr>
                <w:rFonts w:ascii="Times New Roman" w:eastAsia="宋体" w:hAnsi="Times New Roman" w:hint="eastAsia"/>
                <w:szCs w:val="20"/>
                <w:lang w:eastAsia="zh-CN"/>
              </w:rPr>
              <w:lastRenderedPageBreak/>
              <w:t xml:space="preserve">[CMCC]: it is NOT collision </w:t>
            </w:r>
          </w:p>
        </w:tc>
      </w:tr>
      <w:tr w:rsidR="006A1186" w14:paraId="0EE17CEF" w14:textId="77777777">
        <w:tc>
          <w:tcPr>
            <w:tcW w:w="2334" w:type="dxa"/>
          </w:tcPr>
          <w:p w14:paraId="0EE17CED" w14:textId="77777777" w:rsidR="006A1186" w:rsidRDefault="00BE1811">
            <w:pPr>
              <w:rPr>
                <w:rFonts w:ascii="Times New Roman" w:eastAsia="Yu Mincho" w:hAnsi="Times New Roman"/>
                <w:szCs w:val="20"/>
                <w:lang w:eastAsia="ja-JP"/>
              </w:rPr>
            </w:pPr>
            <w:r>
              <w:rPr>
                <w:rFonts w:ascii="Times New Roman" w:eastAsia="Yu Mincho" w:hAnsi="Times New Roman"/>
                <w:szCs w:val="20"/>
                <w:lang w:val="sv-SE" w:eastAsia="ja-JP"/>
              </w:rPr>
              <w:lastRenderedPageBreak/>
              <w:t xml:space="preserve">7) When UE is performing synchronization before C-DRX ON </w:t>
            </w:r>
          </w:p>
        </w:tc>
        <w:tc>
          <w:tcPr>
            <w:tcW w:w="6952" w:type="dxa"/>
          </w:tcPr>
          <w:p w14:paraId="0EE17CEE"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[Huawei], [CMCC]: it is NOT collision and already covered by the minimum time gap</w:t>
            </w:r>
          </w:p>
        </w:tc>
      </w:tr>
      <w:tr w:rsidR="006A1186" w14:paraId="0EE17CF4" w14:textId="77777777">
        <w:tc>
          <w:tcPr>
            <w:tcW w:w="2334" w:type="dxa"/>
          </w:tcPr>
          <w:p w14:paraId="0EE17CF0" w14:textId="77777777" w:rsidR="006A1186" w:rsidRDefault="00BE1811">
            <w:pPr>
              <w:rPr>
                <w:rFonts w:ascii="Times New Roman" w:eastAsia="宋体" w:hAnsi="Times New Roman"/>
                <w:szCs w:val="20"/>
                <w:lang w:eastAsia="zh-CN"/>
              </w:rPr>
            </w:pPr>
            <w:r>
              <w:rPr>
                <w:rFonts w:ascii="Times New Roman" w:eastAsia="Yu Mincho" w:hAnsi="Times New Roman"/>
                <w:szCs w:val="20"/>
                <w:lang w:val="sv-SE" w:eastAsia="ja-JP"/>
              </w:rPr>
              <w:t>8) During LR and MR switching time</w:t>
            </w:r>
            <w:r>
              <w:rPr>
                <w:rFonts w:ascii="Times New Roman" w:eastAsia="宋体" w:hAnsi="Times New Roman" w:hint="eastAsia"/>
                <w:szCs w:val="20"/>
                <w:lang w:eastAsia="zh-CN"/>
              </w:rPr>
              <w:t xml:space="preserve"> or d</w:t>
            </w:r>
            <w:r>
              <w:rPr>
                <w:rFonts w:ascii="Times New Roman" w:eastAsia="Yu Mincho" w:hAnsi="Times New Roman"/>
                <w:szCs w:val="20"/>
                <w:lang w:val="sv-SE" w:eastAsia="ja-JP"/>
              </w:rPr>
              <w:t>uring time gap in TDD UL/DL switching</w:t>
            </w:r>
            <w:r>
              <w:rPr>
                <w:rFonts w:ascii="Times New Roman" w:eastAsia="宋体" w:hAnsi="Times New Roman" w:hint="eastAsia"/>
                <w:szCs w:val="20"/>
                <w:lang w:eastAsia="zh-CN"/>
              </w:rPr>
              <w:t xml:space="preserve"> or RX/TX transition</w:t>
            </w:r>
          </w:p>
        </w:tc>
        <w:tc>
          <w:tcPr>
            <w:tcW w:w="6952" w:type="dxa"/>
          </w:tcPr>
          <w:p w14:paraId="0EE17CF1"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[CMCC]: </w:t>
            </w:r>
            <w:r>
              <w:rPr>
                <w:rFonts w:ascii="Times New Roman" w:eastAsia="Yu Mincho" w:hAnsi="Times New Roman"/>
                <w:szCs w:val="20"/>
                <w:lang w:eastAsia="ja-JP"/>
              </w:rPr>
              <w:t>already agreed</w:t>
            </w:r>
          </w:p>
          <w:p w14:paraId="0EE17CF2"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[Xiaomi]</w:t>
            </w:r>
            <w:r>
              <w:rPr>
                <w:rFonts w:ascii="Times New Roman" w:eastAsia="宋体" w:hAnsi="Times New Roman"/>
                <w:szCs w:val="20"/>
                <w:lang w:eastAsia="zh-CN"/>
              </w:rPr>
              <w:t>:</w:t>
            </w:r>
            <w:r>
              <w:rPr>
                <w:rFonts w:ascii="Times New Roman" w:eastAsia="宋体" w:hAnsi="Times New Roman" w:hint="eastAsia"/>
                <w:szCs w:val="20"/>
                <w:lang w:eastAsia="zh-CN"/>
              </w:rPr>
              <w:t xml:space="preserve"> If the UE receives a LP-WUS indicating PDCCH monitoring, and the ending time of LP-WUS is just before or overlapped with SPS PDSCH in time domain, the wake-up delay needed before starting PDCCH monitoring can be 0</w:t>
            </w:r>
          </w:p>
          <w:p w14:paraId="0EE17CF3"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[CMCC]:</w:t>
            </w:r>
            <w:r>
              <w:rPr>
                <w:rFonts w:ascii="Times New Roman" w:eastAsia="宋体" w:hAnsi="Times New Roman"/>
                <w:szCs w:val="20"/>
                <w:lang w:eastAsia="ja-JP"/>
              </w:rPr>
              <w:t xml:space="preserve"> </w:t>
            </w:r>
            <w:r>
              <w:rPr>
                <w:rFonts w:ascii="Times New Roman" w:eastAsia="宋体" w:hAnsi="Times New Roman" w:hint="eastAsia"/>
                <w:szCs w:val="20"/>
                <w:lang w:eastAsia="zh-CN"/>
              </w:rPr>
              <w:t>Time gap in TDD UL/DL switching if the UE is not capable of full-duplex communication</w:t>
            </w:r>
          </w:p>
        </w:tc>
      </w:tr>
      <w:tr w:rsidR="006A1186" w14:paraId="0EE17CF8" w14:textId="77777777">
        <w:tc>
          <w:tcPr>
            <w:tcW w:w="2334" w:type="dxa"/>
          </w:tcPr>
          <w:p w14:paraId="0EE17CF5" w14:textId="77777777" w:rsidR="006A1186" w:rsidRDefault="00BE1811">
            <w:pPr>
              <w:rPr>
                <w:rFonts w:ascii="Times New Roman" w:eastAsia="Yu Mincho" w:hAnsi="Times New Roman"/>
                <w:szCs w:val="20"/>
                <w:lang w:eastAsia="ja-JP"/>
              </w:rPr>
            </w:pPr>
            <w:r>
              <w:rPr>
                <w:rFonts w:ascii="Times New Roman" w:eastAsia="Yu Mincho" w:hAnsi="Times New Roman"/>
                <w:szCs w:val="20"/>
                <w:lang w:val="sv-SE" w:eastAsia="ja-JP"/>
              </w:rPr>
              <w:t>9) Ongoing PDSCH reception or PUSCH transmission (dynamically scheduled)</w:t>
            </w:r>
          </w:p>
        </w:tc>
        <w:tc>
          <w:tcPr>
            <w:tcW w:w="6952" w:type="dxa"/>
          </w:tcPr>
          <w:p w14:paraId="0EE17CF6" w14:textId="77777777" w:rsidR="006A1186" w:rsidRDefault="00BE1811">
            <w:pPr>
              <w:numPr>
                <w:ilvl w:val="0"/>
                <w:numId w:val="30"/>
              </w:numPr>
              <w:rPr>
                <w:rFonts w:ascii="Times New Roman" w:eastAsiaTheme="minorEastAsia" w:hAnsi="Times New Roman"/>
                <w:szCs w:val="21"/>
              </w:rPr>
            </w:pPr>
            <w:r>
              <w:rPr>
                <w:rFonts w:ascii="Times New Roman" w:eastAsia="宋体" w:hAnsi="Times New Roman" w:hint="eastAsia"/>
                <w:szCs w:val="20"/>
                <w:lang w:eastAsia="zh-CN"/>
              </w:rPr>
              <w:t>[Huawei]: typically happened within DRX active time and well controlled by gNB</w:t>
            </w:r>
          </w:p>
          <w:p w14:paraId="0EE17CF7"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up to gNB implementation to ensure there is no collision</w:t>
            </w:r>
          </w:p>
        </w:tc>
      </w:tr>
      <w:tr w:rsidR="006A1186" w14:paraId="0EE17CFC" w14:textId="77777777">
        <w:tc>
          <w:tcPr>
            <w:tcW w:w="2334" w:type="dxa"/>
          </w:tcPr>
          <w:p w14:paraId="0EE17CF9" w14:textId="77777777" w:rsidR="006A1186" w:rsidRDefault="00BE1811">
            <w:pPr>
              <w:rPr>
                <w:rFonts w:ascii="Times New Roman" w:eastAsia="Yu Mincho" w:hAnsi="Times New Roman"/>
                <w:szCs w:val="20"/>
                <w:lang w:eastAsia="ja-JP"/>
              </w:rPr>
            </w:pPr>
            <w:r>
              <w:rPr>
                <w:rFonts w:ascii="Times New Roman" w:eastAsia="Yu Mincho" w:hAnsi="Times New Roman"/>
                <w:szCs w:val="20"/>
                <w:lang w:val="sv-SE" w:eastAsia="ja-JP"/>
              </w:rPr>
              <w:t>10) Msg3/MsgA PUSCH transmission</w:t>
            </w:r>
          </w:p>
        </w:tc>
        <w:tc>
          <w:tcPr>
            <w:tcW w:w="6952" w:type="dxa"/>
          </w:tcPr>
          <w:p w14:paraId="0EE17CFA"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covered by previous agreement that PRACH </w:t>
            </w:r>
            <w:r>
              <w:rPr>
                <w:rFonts w:ascii="Times New Roman" w:eastAsia="Yu Mincho" w:hAnsi="Times New Roman"/>
                <w:szCs w:val="20"/>
                <w:lang w:eastAsia="zh-CN"/>
              </w:rPr>
              <w:t xml:space="preserve">can trigger PDCCH </w:t>
            </w:r>
            <w:r>
              <w:rPr>
                <w:rFonts w:ascii="Times New Roman" w:hAnsi="Times New Roman"/>
                <w:szCs w:val="20"/>
                <w:lang w:val="en-GB"/>
              </w:rPr>
              <w:t>according to the legacy UE behaviour</w:t>
            </w:r>
            <w:r>
              <w:rPr>
                <w:rFonts w:ascii="Times New Roman" w:eastAsia="宋体" w:hAnsi="Times New Roman" w:hint="eastAsia"/>
                <w:szCs w:val="20"/>
                <w:lang w:eastAsia="zh-CN"/>
              </w:rPr>
              <w:t xml:space="preserve"> </w:t>
            </w:r>
          </w:p>
          <w:p w14:paraId="0EE17CFB" w14:textId="77777777" w:rsidR="006A1186" w:rsidRDefault="00BE1811">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same as DG PDSCH/PUSCH, no collision</w:t>
            </w:r>
          </w:p>
        </w:tc>
      </w:tr>
      <w:tr w:rsidR="006A1186" w14:paraId="0EE17D00" w14:textId="77777777">
        <w:tc>
          <w:tcPr>
            <w:tcW w:w="2334" w:type="dxa"/>
          </w:tcPr>
          <w:p w14:paraId="0EE17CFD" w14:textId="77777777" w:rsidR="006A1186" w:rsidRDefault="00BE1811">
            <w:pPr>
              <w:rPr>
                <w:rFonts w:ascii="Times New Roman" w:eastAsia="Yu Mincho" w:hAnsi="Times New Roman"/>
                <w:szCs w:val="20"/>
                <w:lang w:val="sv-SE" w:eastAsia="ja-JP"/>
              </w:rPr>
            </w:pPr>
            <w:r>
              <w:rPr>
                <w:rFonts w:ascii="Times New Roman" w:eastAsia="Yu Mincho" w:hAnsi="Times New Roman"/>
                <w:szCs w:val="20"/>
                <w:lang w:val="sv-SE" w:eastAsia="ja-JP"/>
              </w:rPr>
              <w:t>11) RRM measurement</w:t>
            </w:r>
          </w:p>
        </w:tc>
        <w:tc>
          <w:tcPr>
            <w:tcW w:w="6952" w:type="dxa"/>
          </w:tcPr>
          <w:p w14:paraId="0EE17CFE" w14:textId="77777777" w:rsidR="006A1186" w:rsidRDefault="00BE1811">
            <w:pPr>
              <w:numPr>
                <w:ilvl w:val="0"/>
                <w:numId w:val="30"/>
              </w:numPr>
              <w:rPr>
                <w:rFonts w:ascii="Times New Roman" w:eastAsia="Yu Mincho" w:hAnsi="Times New Roman"/>
                <w:szCs w:val="20"/>
                <w:lang w:val="sv-SE" w:eastAsia="ja-JP"/>
              </w:rPr>
            </w:pPr>
            <w:r>
              <w:rPr>
                <w:rFonts w:ascii="Times New Roman" w:eastAsia="宋体" w:hAnsi="Times New Roman" w:hint="eastAsia"/>
                <w:szCs w:val="20"/>
                <w:lang w:eastAsia="zh-CN"/>
              </w:rPr>
              <w:t>[Huawei]</w:t>
            </w:r>
            <w:r>
              <w:rPr>
                <w:rFonts w:ascii="Times New Roman" w:eastAsia="Yu Mincho" w:hAnsi="Times New Roman"/>
                <w:szCs w:val="20"/>
                <w:lang w:eastAsia="ja-JP"/>
              </w:rPr>
              <w:t>: Support the gNB configuration of measurement windows, only in which the symbols of CSI-RS, SMTC and/or measurement gaps are regarded as unavailable symbols for LP-WUS monitoring</w:t>
            </w:r>
          </w:p>
          <w:p w14:paraId="0EE17CFF" w14:textId="77777777" w:rsidR="006A1186" w:rsidRDefault="00BE1811">
            <w:pPr>
              <w:numPr>
                <w:ilvl w:val="0"/>
                <w:numId w:val="30"/>
              </w:numPr>
              <w:rPr>
                <w:rFonts w:ascii="Times New Roman" w:eastAsia="Yu Mincho" w:hAnsi="Times New Roman"/>
                <w:szCs w:val="20"/>
                <w:lang w:val="sv-SE" w:eastAsia="ja-JP"/>
              </w:rPr>
            </w:pPr>
            <w:r>
              <w:rPr>
                <w:rFonts w:ascii="Times New Roman" w:eastAsia="宋体" w:hAnsi="Times New Roman" w:hint="eastAsia"/>
                <w:szCs w:val="20"/>
                <w:lang w:eastAsia="zh-CN"/>
              </w:rPr>
              <w:t>[CMCC]:</w:t>
            </w:r>
            <w:r>
              <w:rPr>
                <w:rFonts w:ascii="Times New Roman" w:eastAsiaTheme="minorEastAsia" w:hAnsi="Times New Roman"/>
                <w:szCs w:val="21"/>
              </w:rPr>
              <w:t xml:space="preserve"> no need to explicitly handle such case</w:t>
            </w:r>
            <w:r>
              <w:rPr>
                <w:rFonts w:ascii="Times New Roman" w:eastAsiaTheme="minorEastAsia" w:hAnsi="Times New Roman" w:hint="eastAsia"/>
                <w:szCs w:val="21"/>
                <w:lang w:eastAsia="zh-CN"/>
              </w:rPr>
              <w:t>.</w:t>
            </w:r>
            <w:r>
              <w:rPr>
                <w:rFonts w:ascii="Times New Roman" w:eastAsia="宋体" w:hAnsi="Times New Roman" w:hint="eastAsia"/>
                <w:szCs w:val="20"/>
                <w:lang w:eastAsia="zh-CN"/>
              </w:rPr>
              <w:t xml:space="preserve"> I</w:t>
            </w:r>
            <w:r>
              <w:rPr>
                <w:rFonts w:ascii="Times New Roman" w:eastAsiaTheme="minorEastAsia" w:hAnsi="Times New Roman"/>
                <w:szCs w:val="21"/>
              </w:rPr>
              <w:t>t can be up to gNB impl</w:t>
            </w:r>
            <w:r>
              <w:rPr>
                <w:rFonts w:ascii="Times New Roman" w:eastAsiaTheme="minorEastAsia" w:hAnsi="Times New Roman" w:hint="eastAsia"/>
                <w:szCs w:val="21"/>
                <w:lang w:eastAsia="zh-CN"/>
              </w:rPr>
              <w:t>eme</w:t>
            </w:r>
            <w:r>
              <w:rPr>
                <w:rFonts w:ascii="Times New Roman" w:eastAsiaTheme="minorEastAsia" w:hAnsi="Times New Roman"/>
                <w:szCs w:val="21"/>
              </w:rPr>
              <w:t xml:space="preserve">ntation to configure sufficient number of CSI-RS within a period, or configure SSB as the RRM-related RS, and can up to UE implementation to monitor RRM-related RS without overlap with LP-WUS resource. </w:t>
            </w:r>
            <w:r>
              <w:rPr>
                <w:rFonts w:ascii="Times New Roman" w:eastAsiaTheme="minorEastAsia" w:hAnsi="Times New Roman" w:hint="eastAsia"/>
                <w:szCs w:val="21"/>
                <w:lang w:eastAsia="zh-CN"/>
              </w:rPr>
              <w:t xml:space="preserve"> </w:t>
            </w:r>
          </w:p>
        </w:tc>
      </w:tr>
    </w:tbl>
    <w:p w14:paraId="0EE17D01" w14:textId="77777777" w:rsidR="006A1186" w:rsidRDefault="006A1186">
      <w:pPr>
        <w:rPr>
          <w:rFonts w:ascii="Times New Roman" w:eastAsiaTheme="minorEastAsia" w:hAnsi="Times New Roman"/>
          <w:szCs w:val="20"/>
          <w:lang w:eastAsia="zh-CN"/>
        </w:rPr>
      </w:pPr>
    </w:p>
    <w:p w14:paraId="0EE17D02" w14:textId="77777777" w:rsidR="006A1186" w:rsidRDefault="00BE1811">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following cases, i.e., Case 1 in [17]</w:t>
      </w:r>
    </w:p>
    <w:p w14:paraId="0EE17D03" w14:textId="77777777" w:rsidR="006A1186" w:rsidRDefault="00BE1811">
      <w:pPr>
        <w:numPr>
          <w:ilvl w:val="0"/>
          <w:numId w:val="31"/>
        </w:num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the cases within active time, UE </w:t>
      </w:r>
      <w:r>
        <w:rPr>
          <w:rFonts w:ascii="Times New Roman" w:eastAsiaTheme="minorEastAsia" w:hAnsi="Times New Roman"/>
          <w:szCs w:val="20"/>
          <w:lang w:eastAsia="zh-CN"/>
        </w:rPr>
        <w:t>behavior</w:t>
      </w:r>
      <w:r>
        <w:rPr>
          <w:rFonts w:ascii="Times New Roman" w:eastAsiaTheme="minorEastAsia" w:hAnsi="Times New Roman" w:hint="eastAsia"/>
          <w:szCs w:val="20"/>
          <w:lang w:eastAsia="zh-CN"/>
        </w:rPr>
        <w:t xml:space="preserve"> is clear based on the spec 213, section </w:t>
      </w:r>
      <w:r>
        <w:rPr>
          <w:rFonts w:ascii="Times New Roman" w:eastAsiaTheme="minorEastAsia" w:hAnsi="Times New Roman"/>
          <w:szCs w:val="20"/>
          <w:lang w:eastAsia="zh-CN"/>
        </w:rPr>
        <w:t>10.4D</w:t>
      </w:r>
      <w:r>
        <w:rPr>
          <w:rFonts w:ascii="Times New Roman" w:eastAsiaTheme="minorEastAsia" w:hAnsi="Times New Roman"/>
          <w:szCs w:val="20"/>
          <w:lang w:eastAsia="zh-CN"/>
        </w:rPr>
        <w:tab/>
        <w:t>PDCCH monitoring activation by WUS in RRC_CONNECTED</w:t>
      </w:r>
      <w:r>
        <w:rPr>
          <w:rFonts w:ascii="Times New Roman" w:eastAsiaTheme="minorEastAsia" w:hAnsi="Times New Roman" w:hint="eastAsia"/>
          <w:szCs w:val="20"/>
          <w:lang w:eastAsia="zh-CN"/>
        </w:rPr>
        <w:t xml:space="preserve"> that </w:t>
      </w:r>
      <w:r>
        <w:rPr>
          <w:rFonts w:ascii="Times New Roman" w:eastAsiaTheme="minorEastAsia" w:hAnsi="Times New Roman"/>
          <w:szCs w:val="20"/>
          <w:lang w:eastAsia="zh-CN"/>
        </w:rPr>
        <w:t>“A UE does not monitor a WUS during Active Time [11, TS 38.321].”</w:t>
      </w:r>
      <w:r>
        <w:rPr>
          <w:rFonts w:ascii="Times New Roman" w:eastAsiaTheme="minorEastAsia" w:hAnsi="Times New Roman" w:hint="eastAsia"/>
          <w:szCs w:val="20"/>
          <w:lang w:eastAsia="zh-CN"/>
        </w:rPr>
        <w:t xml:space="preserve"> No further discussion is needed</w:t>
      </w:r>
      <w:r>
        <w:t xml:space="preserve"> </w:t>
      </w:r>
      <w:r>
        <w:rPr>
          <w:rFonts w:ascii="Times New Roman" w:eastAsiaTheme="minorEastAsia" w:hAnsi="Times New Roman"/>
          <w:szCs w:val="20"/>
          <w:lang w:eastAsia="zh-CN"/>
        </w:rPr>
        <w:t>for the cases within active time</w:t>
      </w:r>
      <w:r>
        <w:rPr>
          <w:rFonts w:ascii="Times New Roman" w:eastAsiaTheme="minorEastAsia" w:hAnsi="Times New Roman" w:hint="eastAsia"/>
          <w:szCs w:val="20"/>
          <w:lang w:eastAsia="zh-CN"/>
        </w:rPr>
        <w:t>.</w:t>
      </w:r>
    </w:p>
    <w:p w14:paraId="0EE17D04" w14:textId="77777777" w:rsidR="006A1186" w:rsidRDefault="00BE1811">
      <w:pPr>
        <w:numPr>
          <w:ilvl w:val="0"/>
          <w:numId w:val="31"/>
        </w:num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the case that outside active time </w:t>
      </w:r>
      <w:r>
        <w:rPr>
          <w:rFonts w:ascii="Times New Roman" w:eastAsia="等线" w:hAnsi="Times New Roman"/>
          <w:szCs w:val="20"/>
          <w:lang w:bidi="ar"/>
        </w:rPr>
        <w:t>when MR is performing transmission or reception</w:t>
      </w:r>
      <w:r>
        <w:rPr>
          <w:rFonts w:ascii="Times New Roman" w:eastAsiaTheme="minorEastAsia" w:hAnsi="Times New Roman" w:hint="eastAsia"/>
          <w:szCs w:val="20"/>
          <w:lang w:eastAsia="zh-CN"/>
        </w:rPr>
        <w:t>, conclusion was made in RAN1#122bis meeting that to c</w:t>
      </w:r>
      <w:r>
        <w:rPr>
          <w:rFonts w:ascii="Times New Roman" w:eastAsia="等线" w:hAnsi="Times New Roman"/>
          <w:szCs w:val="20"/>
          <w:lang w:bidi="ar"/>
        </w:rPr>
        <w:t>onfirm that all the collision cases are covered by the exist</w:t>
      </w:r>
      <w:r>
        <w:rPr>
          <w:rFonts w:ascii="Times New Roman" w:eastAsia="等线" w:hAnsi="Times New Roman" w:hint="eastAsia"/>
          <w:szCs w:val="20"/>
          <w:lang w:eastAsia="zh-CN" w:bidi="ar"/>
        </w:rPr>
        <w:t>ing</w:t>
      </w:r>
      <w:r>
        <w:rPr>
          <w:rFonts w:ascii="Times New Roman" w:eastAsia="等线" w:hAnsi="Times New Roman"/>
          <w:szCs w:val="20"/>
          <w:lang w:bidi="ar"/>
        </w:rPr>
        <w:t xml:space="preserve"> agreement</w:t>
      </w:r>
      <w:r>
        <w:rPr>
          <w:rFonts w:ascii="Times New Roman" w:eastAsia="等线" w:hAnsi="Times New Roman" w:hint="eastAsia"/>
          <w:szCs w:val="20"/>
          <w:lang w:eastAsia="zh-CN" w:bidi="ar"/>
        </w:rPr>
        <w:t>.</w:t>
      </w:r>
    </w:p>
    <w:p w14:paraId="0EE17D05" w14:textId="77777777" w:rsidR="006A1186" w:rsidRDefault="006A1186">
      <w:pPr>
        <w:rPr>
          <w:rFonts w:ascii="Times New Roman" w:eastAsia="等线" w:hAnsi="Times New Roman"/>
          <w:szCs w:val="20"/>
          <w:lang w:eastAsia="zh-CN" w:bidi="ar"/>
        </w:rPr>
      </w:pPr>
    </w:p>
    <w:p w14:paraId="0EE17D06" w14:textId="77777777" w:rsidR="006A1186" w:rsidRDefault="00BE1811">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Then the remaining issues are </w:t>
      </w:r>
    </w:p>
    <w:p w14:paraId="0EE17D07" w14:textId="77777777" w:rsidR="006A1186" w:rsidRDefault="00BE1811">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Issue#1: </w:t>
      </w:r>
      <w:r>
        <w:rPr>
          <w:rFonts w:ascii="Times New Roman" w:eastAsia="等线" w:hAnsi="Times New Roman"/>
          <w:szCs w:val="20"/>
          <w:lang w:eastAsia="zh-CN" w:bidi="ar"/>
        </w:rPr>
        <w:t xml:space="preserve">To clarify the </w:t>
      </w:r>
      <w:r>
        <w:rPr>
          <w:rFonts w:ascii="Times New Roman" w:eastAsia="等线" w:hAnsi="Times New Roman" w:hint="eastAsia"/>
          <w:szCs w:val="20"/>
          <w:lang w:eastAsia="zh-CN" w:bidi="ar"/>
        </w:rPr>
        <w:t>UE behavior for Case 1 above that covered by existing agreement</w:t>
      </w:r>
    </w:p>
    <w:p w14:paraId="0EE17D08" w14:textId="77777777" w:rsidR="006A1186" w:rsidRDefault="00BE1811">
      <w:pPr>
        <w:rPr>
          <w:rFonts w:ascii="Times New Roman" w:eastAsiaTheme="minorEastAsia" w:hAnsi="Times New Roman"/>
          <w:szCs w:val="20"/>
          <w:lang w:eastAsia="zh-CN"/>
        </w:rPr>
      </w:pPr>
      <w:r>
        <w:rPr>
          <w:rFonts w:ascii="Times New Roman" w:eastAsia="等线" w:hAnsi="Times New Roman" w:hint="eastAsia"/>
          <w:szCs w:val="20"/>
          <w:lang w:eastAsia="zh-CN" w:bidi="ar"/>
        </w:rPr>
        <w:t xml:space="preserve">Issue#2: How to handle collision cases e.g., Case 2 in </w:t>
      </w:r>
      <w:r>
        <w:rPr>
          <w:rFonts w:ascii="Times New Roman" w:eastAsia="等线" w:hAnsi="Times New Roman"/>
          <w:szCs w:val="20"/>
          <w:lang w:eastAsia="zh-CN" w:bidi="ar"/>
        </w:rPr>
        <w:fldChar w:fldCharType="begin"/>
      </w:r>
      <w:r>
        <w:rPr>
          <w:rFonts w:ascii="Times New Roman" w:eastAsia="等线" w:hAnsi="Times New Roman"/>
          <w:szCs w:val="20"/>
          <w:lang w:eastAsia="zh-CN" w:bidi="ar"/>
        </w:rPr>
        <w:instrText xml:space="preserve"> </w:instrText>
      </w:r>
      <w:r>
        <w:rPr>
          <w:rFonts w:ascii="Times New Roman" w:eastAsia="等线" w:hAnsi="Times New Roman" w:hint="eastAsia"/>
          <w:szCs w:val="20"/>
          <w:lang w:eastAsia="zh-CN" w:bidi="ar"/>
        </w:rPr>
        <w:instrText>REF _Ref213838126 \r \h</w:instrText>
      </w:r>
      <w:r>
        <w:rPr>
          <w:rFonts w:ascii="Times New Roman" w:eastAsia="等线" w:hAnsi="Times New Roman"/>
          <w:szCs w:val="20"/>
          <w:lang w:eastAsia="zh-CN" w:bidi="ar"/>
        </w:rPr>
        <w:instrText xml:space="preserve"> </w:instrText>
      </w:r>
      <w:r>
        <w:rPr>
          <w:rFonts w:ascii="Times New Roman" w:eastAsia="等线" w:hAnsi="Times New Roman"/>
          <w:szCs w:val="20"/>
          <w:lang w:eastAsia="zh-CN" w:bidi="ar"/>
        </w:rPr>
      </w:r>
      <w:r>
        <w:rPr>
          <w:rFonts w:ascii="Times New Roman" w:eastAsia="等线" w:hAnsi="Times New Roman"/>
          <w:szCs w:val="20"/>
          <w:lang w:eastAsia="zh-CN" w:bidi="ar"/>
        </w:rPr>
        <w:fldChar w:fldCharType="separate"/>
      </w:r>
      <w:r>
        <w:rPr>
          <w:rFonts w:ascii="Times New Roman" w:eastAsia="等线" w:hAnsi="Times New Roman"/>
          <w:szCs w:val="20"/>
          <w:lang w:eastAsia="zh-CN" w:bidi="ar"/>
        </w:rPr>
        <w:t>[17]</w:t>
      </w:r>
      <w:r>
        <w:rPr>
          <w:rFonts w:ascii="Times New Roman" w:eastAsia="等线" w:hAnsi="Times New Roman"/>
          <w:szCs w:val="20"/>
          <w:lang w:eastAsia="zh-CN" w:bidi="ar"/>
        </w:rPr>
        <w:fldChar w:fldCharType="end"/>
      </w:r>
      <w:r>
        <w:rPr>
          <w:rFonts w:ascii="Times New Roman" w:eastAsia="等线" w:hAnsi="Times New Roman" w:hint="eastAsia"/>
          <w:szCs w:val="20"/>
          <w:lang w:eastAsia="zh-CN" w:bidi="ar"/>
        </w:rPr>
        <w:t xml:space="preserve"> that </w:t>
      </w:r>
      <w:r>
        <w:rPr>
          <w:rFonts w:ascii="Times New Roman" w:eastAsiaTheme="minorEastAsia" w:hAnsi="Times New Roman" w:hint="eastAsia"/>
          <w:szCs w:val="20"/>
          <w:lang w:eastAsia="zh-CN"/>
        </w:rPr>
        <w:t>outside active time, MR is NOT transmitting or receiving all other NR signals/channels</w:t>
      </w:r>
      <w:r>
        <w:rPr>
          <w:rFonts w:ascii="Times New Roman" w:eastAsia="等线" w:hAnsi="Times New Roman" w:hint="eastAsia"/>
          <w:szCs w:val="20"/>
          <w:lang w:eastAsia="zh-CN" w:bidi="ar"/>
        </w:rPr>
        <w:t xml:space="preserve">, but </w:t>
      </w:r>
    </w:p>
    <w:p w14:paraId="0EE17D09" w14:textId="77777777" w:rsidR="006A1186" w:rsidRDefault="00BE1811">
      <w:pPr>
        <w:pStyle w:val="a1"/>
        <w:numPr>
          <w:ilvl w:val="0"/>
          <w:numId w:val="32"/>
        </w:numPr>
        <w:snapToGrid w:val="0"/>
        <w:spacing w:afterLines="50"/>
      </w:pPr>
      <w:r>
        <w:t>MR is performing Tx/Rx switching</w:t>
      </w:r>
      <w:r>
        <w:rPr>
          <w:rFonts w:hint="eastAsia"/>
        </w:rPr>
        <w:t xml:space="preserve"> or time gap in TDD UL/DL switching  </w:t>
      </w:r>
      <w:r>
        <w:t xml:space="preserve"> </w:t>
      </w:r>
    </w:p>
    <w:p w14:paraId="0EE17D0A" w14:textId="77777777" w:rsidR="006A1186" w:rsidRDefault="00BE1811">
      <w:pPr>
        <w:pStyle w:val="a1"/>
        <w:numPr>
          <w:ilvl w:val="0"/>
          <w:numId w:val="32"/>
        </w:numPr>
        <w:snapToGrid w:val="0"/>
        <w:spacing w:afterLines="50"/>
      </w:pPr>
      <w:r>
        <w:t>RRM measurement, since gNB has no clear information on which symbols UE is really performing RRM measurement</w:t>
      </w:r>
      <w:r>
        <w:rPr>
          <w:rFonts w:hint="eastAsia"/>
        </w:rPr>
        <w:t xml:space="preserve"> or</w:t>
      </w:r>
    </w:p>
    <w:p w14:paraId="0EE17D0B" w14:textId="77777777" w:rsidR="006A1186" w:rsidRDefault="00BE1811">
      <w:pPr>
        <w:pStyle w:val="a1"/>
        <w:numPr>
          <w:ilvl w:val="0"/>
          <w:numId w:val="32"/>
        </w:numPr>
        <w:snapToGrid w:val="0"/>
        <w:spacing w:afterLines="50"/>
      </w:pPr>
      <w:r>
        <w:t>The time gap needed before/after the switching between MR/LR</w:t>
      </w:r>
    </w:p>
    <w:p w14:paraId="0EE17D0C" w14:textId="77777777" w:rsidR="006A1186" w:rsidRDefault="006A1186">
      <w:pPr>
        <w:pStyle w:val="a1"/>
        <w:numPr>
          <w:ilvl w:val="0"/>
          <w:numId w:val="0"/>
        </w:numPr>
        <w:rPr>
          <w:rFonts w:eastAsiaTheme="minorEastAsia"/>
          <w:bCs w:val="0"/>
        </w:rPr>
      </w:pPr>
    </w:p>
    <w:p w14:paraId="0EE17D0D" w14:textId="77777777" w:rsidR="006A1186" w:rsidRDefault="00BE1811">
      <w:pPr>
        <w:pStyle w:val="a1"/>
        <w:numPr>
          <w:ilvl w:val="0"/>
          <w:numId w:val="0"/>
        </w:numPr>
        <w:rPr>
          <w:rFonts w:eastAsiaTheme="minorEastAsia"/>
          <w:b/>
          <w:sz w:val="21"/>
          <w:szCs w:val="21"/>
          <w:lang w:val="en-US"/>
        </w:rPr>
      </w:pPr>
      <w:r>
        <w:rPr>
          <w:rFonts w:eastAsiaTheme="minorEastAsia" w:hint="eastAsia"/>
          <w:b/>
          <w:sz w:val="21"/>
          <w:szCs w:val="21"/>
          <w:lang w:val="en-US"/>
        </w:rPr>
        <w:t>Issue#1</w:t>
      </w:r>
      <w:r>
        <w:rPr>
          <w:rFonts w:eastAsia="等线" w:hint="eastAsia"/>
          <w:b/>
          <w:sz w:val="21"/>
          <w:szCs w:val="21"/>
          <w:lang w:val="en-US" w:bidi="ar"/>
        </w:rPr>
        <w:t xml:space="preserve"> UE behavior for Case 1 that covered by existing agreement</w:t>
      </w:r>
    </w:p>
    <w:p w14:paraId="0EE17D0E" w14:textId="77777777" w:rsidR="006A1186" w:rsidRDefault="00BE1811">
      <w:pPr>
        <w:numPr>
          <w:ilvl w:val="0"/>
          <w:numId w:val="31"/>
        </w:numPr>
        <w:adjustRightInd w:val="0"/>
        <w:snapToGrid w:val="0"/>
        <w:spacing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[vivo] viewed that the co</w:t>
      </w:r>
      <w:r>
        <w:rPr>
          <w:rFonts w:ascii="Times New Roman" w:eastAsiaTheme="minorEastAsia" w:hAnsi="Times New Roman"/>
          <w:szCs w:val="20"/>
          <w:lang w:eastAsia="zh-CN"/>
        </w:rPr>
        <w:t>llision</w:t>
      </w:r>
      <w:r>
        <w:rPr>
          <w:rFonts w:ascii="Times New Roman" w:eastAsiaTheme="minorEastAsia" w:hAnsi="Times New Roman" w:hint="eastAsia"/>
          <w:szCs w:val="20"/>
          <w:lang w:eastAsia="zh-CN"/>
        </w:rPr>
        <w:t xml:space="preserve"> cases including when MR is in active time and when MR is performing transmission or reception outside active time are captured in TS 38.321 as </w:t>
      </w:r>
      <w:r>
        <w:rPr>
          <w:rFonts w:ascii="Times New Roman" w:eastAsiaTheme="minorEastAsia" w:hAnsi="Times New Roman" w:hint="eastAsia"/>
          <w:szCs w:val="20"/>
          <w:highlight w:val="cyan"/>
          <w:lang w:eastAsia="zh-CN"/>
        </w:rPr>
        <w:t>highlighted</w:t>
      </w:r>
      <w:r>
        <w:rPr>
          <w:rFonts w:ascii="Times New Roman" w:eastAsiaTheme="minorEastAsia" w:hAnsi="Times New Roman" w:hint="eastAsia"/>
          <w:szCs w:val="20"/>
          <w:lang w:eastAsia="zh-CN"/>
        </w:rPr>
        <w:t xml:space="preserve"> below.</w:t>
      </w:r>
    </w:p>
    <w:tbl>
      <w:tblPr>
        <w:tblStyle w:val="afffc"/>
        <w:tblW w:w="0" w:type="auto"/>
        <w:tblInd w:w="526" w:type="dxa"/>
        <w:tblLook w:val="04A0" w:firstRow="1" w:lastRow="0" w:firstColumn="1" w:lastColumn="0" w:noHBand="0" w:noVBand="1"/>
      </w:tblPr>
      <w:tblGrid>
        <w:gridCol w:w="8534"/>
      </w:tblGrid>
      <w:tr w:rsidR="006A1186" w14:paraId="0EE17D2C" w14:textId="77777777">
        <w:tc>
          <w:tcPr>
            <w:tcW w:w="8675" w:type="dxa"/>
          </w:tcPr>
          <w:p w14:paraId="0EE17D0F" w14:textId="77777777" w:rsidR="006A1186" w:rsidRDefault="00BE1811">
            <w:pPr>
              <w:widowControl w:val="0"/>
              <w:adjustRightInd w:val="0"/>
              <w:snapToGrid w:val="0"/>
              <w:rPr>
                <w:rFonts w:ascii="Times New Roman" w:hAnsi="Times New Roman"/>
                <w:b/>
                <w:bCs/>
                <w:szCs w:val="20"/>
              </w:rPr>
            </w:pPr>
            <w:r>
              <w:rPr>
                <w:rFonts w:ascii="Times New Roman" w:hAnsi="Times New Roman"/>
                <w:b/>
                <w:bCs/>
                <w:szCs w:val="20"/>
              </w:rPr>
              <w:t>TS 38.321-j00</w:t>
            </w:r>
          </w:p>
          <w:p w14:paraId="0EE17D10" w14:textId="77777777" w:rsidR="006A1186" w:rsidRDefault="006A1186">
            <w:pPr>
              <w:widowControl w:val="0"/>
              <w:adjustRightInd w:val="0"/>
              <w:snapToGrid w:val="0"/>
              <w:rPr>
                <w:rFonts w:ascii="Times New Roman" w:hAnsi="Times New Roman"/>
                <w:szCs w:val="20"/>
              </w:rPr>
            </w:pPr>
          </w:p>
          <w:p w14:paraId="0EE17D11" w14:textId="77777777" w:rsidR="006A1186" w:rsidRDefault="00BE1811">
            <w:pPr>
              <w:pStyle w:val="22"/>
              <w:keepNext w:val="0"/>
              <w:widowControl w:val="0"/>
              <w:adjustRightInd w:val="0"/>
              <w:snapToGrid w:val="0"/>
              <w:spacing w:before="0" w:after="0"/>
              <w:rPr>
                <w:rFonts w:ascii="Times New Roman" w:hAnsi="Times New Roman" w:cs="Times New Roman"/>
                <w:sz w:val="20"/>
                <w:szCs w:val="20"/>
                <w:lang w:eastAsia="ko-KR"/>
              </w:rPr>
            </w:pPr>
            <w:bookmarkStart w:id="30" w:name="_Toc37296208"/>
            <w:bookmarkStart w:id="31" w:name="_Toc46490335"/>
            <w:bookmarkStart w:id="32" w:name="_Toc52752030"/>
            <w:bookmarkStart w:id="33" w:name="_Toc29239849"/>
            <w:bookmarkStart w:id="34" w:name="_Toc52796492"/>
            <w:bookmarkStart w:id="35" w:name="_Toc210509107"/>
            <w:r>
              <w:rPr>
                <w:rFonts w:ascii="Times New Roman" w:hAnsi="Times New Roman" w:cs="Times New Roman"/>
                <w:sz w:val="20"/>
                <w:szCs w:val="20"/>
                <w:lang w:eastAsia="ko-KR"/>
              </w:rPr>
              <w:t>5.7</w:t>
            </w:r>
            <w:r>
              <w:rPr>
                <w:rFonts w:ascii="Times New Roman" w:hAnsi="Times New Roman" w:cs="Times New Roman"/>
                <w:sz w:val="20"/>
                <w:szCs w:val="20"/>
                <w:lang w:eastAsia="ko-KR"/>
              </w:rPr>
              <w:tab/>
              <w:t>Discontinuous Reception (DRX)</w:t>
            </w:r>
            <w:bookmarkEnd w:id="30"/>
            <w:bookmarkEnd w:id="31"/>
            <w:bookmarkEnd w:id="32"/>
            <w:bookmarkEnd w:id="33"/>
            <w:bookmarkEnd w:id="34"/>
            <w:bookmarkEnd w:id="35"/>
          </w:p>
          <w:p w14:paraId="0EE17D12" w14:textId="77777777" w:rsidR="006A1186" w:rsidRDefault="006A1186">
            <w:pPr>
              <w:widowControl w:val="0"/>
              <w:adjustRightInd w:val="0"/>
              <w:snapToGrid w:val="0"/>
              <w:rPr>
                <w:rFonts w:ascii="Times New Roman" w:hAnsi="Times New Roman"/>
                <w:szCs w:val="20"/>
              </w:rPr>
            </w:pPr>
          </w:p>
          <w:p w14:paraId="0EE17D13" w14:textId="77777777" w:rsidR="006A1186" w:rsidRDefault="00BE1811">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0EE17D14" w14:textId="77777777" w:rsidR="006A1186" w:rsidRDefault="006A1186">
            <w:pPr>
              <w:widowControl w:val="0"/>
              <w:adjustRightInd w:val="0"/>
              <w:snapToGrid w:val="0"/>
              <w:rPr>
                <w:rFonts w:ascii="Times New Roman" w:hAnsi="Times New Roman"/>
                <w:szCs w:val="20"/>
                <w:lang w:eastAsia="ko-KR"/>
              </w:rPr>
            </w:pPr>
          </w:p>
          <w:p w14:paraId="0EE17D15" w14:textId="77777777" w:rsidR="006A1186" w:rsidRDefault="00BE1811">
            <w:pPr>
              <w:widowControl w:val="0"/>
              <w:adjustRightInd w:val="0"/>
              <w:snapToGrid w:val="0"/>
              <w:rPr>
                <w:rFonts w:ascii="Times New Roman" w:hAnsi="Times New Roman"/>
                <w:szCs w:val="20"/>
              </w:rPr>
            </w:pPr>
            <w:r>
              <w:rPr>
                <w:rFonts w:ascii="Times New Roman" w:hAnsi="Times New Roman"/>
                <w:szCs w:val="20"/>
              </w:rPr>
              <w:t xml:space="preserve">When DRX is configured, </w:t>
            </w:r>
            <w:r>
              <w:rPr>
                <w:rFonts w:ascii="Times New Roman" w:hAnsi="Times New Roman"/>
                <w:szCs w:val="20"/>
                <w:highlight w:val="cyan"/>
              </w:rPr>
              <w:t>the Active Time for Serving Cells in a DRX group includes the time</w:t>
            </w:r>
            <w:r>
              <w:rPr>
                <w:rFonts w:ascii="Times New Roman" w:hAnsi="Times New Roman"/>
                <w:szCs w:val="20"/>
              </w:rPr>
              <w:t xml:space="preserve"> while:</w:t>
            </w:r>
          </w:p>
          <w:p w14:paraId="0EE17D16" w14:textId="77777777" w:rsidR="006A1186" w:rsidRDefault="00BE1811">
            <w:pPr>
              <w:pStyle w:val="B10"/>
              <w:widowControl w:val="0"/>
              <w:snapToGrid w:val="0"/>
              <w:spacing w:after="0"/>
            </w:pPr>
            <w:r>
              <w:t>-</w:t>
            </w:r>
            <w:r>
              <w:tab/>
            </w:r>
            <w:r>
              <w:rPr>
                <w:i/>
              </w:rPr>
              <w:t>drx-onDurationTimer</w:t>
            </w:r>
            <w:r>
              <w:rPr>
                <w:iCs/>
              </w:rPr>
              <w:t>,</w:t>
            </w:r>
            <w:r>
              <w:t xml:space="preserve"> </w:t>
            </w:r>
            <w:r>
              <w:rPr>
                <w:i/>
              </w:rPr>
              <w:t>drx-InactivityTimer</w:t>
            </w:r>
            <w:r>
              <w:t xml:space="preserve"> or </w:t>
            </w:r>
            <w:r>
              <w:rPr>
                <w:i/>
                <w:iCs/>
                <w:lang w:eastAsia="ko-KR"/>
              </w:rPr>
              <w:t>lpwus-PDCCH-MonitoringTimer</w:t>
            </w:r>
            <w:r>
              <w:rPr>
                <w:lang w:eastAsia="ko-KR"/>
              </w:rPr>
              <w:t xml:space="preserve"> </w:t>
            </w:r>
            <w:r>
              <w:t>configured for the DRX group is running; or</w:t>
            </w:r>
          </w:p>
          <w:p w14:paraId="0EE17D17" w14:textId="77777777" w:rsidR="006A1186" w:rsidRDefault="00BE1811">
            <w:pPr>
              <w:pStyle w:val="B10"/>
              <w:widowControl w:val="0"/>
              <w:snapToGrid w:val="0"/>
              <w:spacing w:after="0"/>
            </w:pPr>
            <w:r>
              <w:rPr>
                <w:iCs/>
              </w:rPr>
              <w:t>-</w:t>
            </w:r>
            <w:r>
              <w:rPr>
                <w:iCs/>
              </w:rPr>
              <w:tab/>
            </w:r>
            <w:r>
              <w:rPr>
                <w:i/>
              </w:rPr>
              <w:t>drx-RetransmissionTimerDL</w:t>
            </w:r>
            <w:r>
              <w:rPr>
                <w:iCs/>
              </w:rPr>
              <w:t>,</w:t>
            </w:r>
            <w:r>
              <w:t xml:space="preserve"> </w:t>
            </w:r>
            <w:r>
              <w:rPr>
                <w:i/>
              </w:rPr>
              <w:t>drx-RetransmissionTimerUL</w:t>
            </w:r>
            <w:r>
              <w:rPr>
                <w:iCs/>
              </w:rPr>
              <w:t xml:space="preserve"> or</w:t>
            </w:r>
            <w:r>
              <w:rPr>
                <w:iCs/>
                <w:lang w:eastAsia="ko-KR"/>
              </w:rPr>
              <w:t xml:space="preserve"> </w:t>
            </w:r>
            <w:r>
              <w:rPr>
                <w:i/>
                <w:lang w:eastAsia="ko-KR"/>
              </w:rPr>
              <w:t>drx-RetransmissionTimerSL</w:t>
            </w:r>
            <w:r>
              <w:t xml:space="preserve"> is running on any Serving Cell in the DRX group; or</w:t>
            </w:r>
          </w:p>
          <w:p w14:paraId="0EE17D18" w14:textId="77777777" w:rsidR="006A1186" w:rsidRDefault="00BE1811">
            <w:pPr>
              <w:pStyle w:val="B10"/>
              <w:widowControl w:val="0"/>
              <w:snapToGrid w:val="0"/>
              <w:spacing w:after="0"/>
              <w:rPr>
                <w:highlight w:val="cyan"/>
              </w:rPr>
            </w:pPr>
            <w:r>
              <w:rPr>
                <w:highlight w:val="cyan"/>
              </w:rPr>
              <w:t>-</w:t>
            </w:r>
            <w:r>
              <w:rPr>
                <w:highlight w:val="cyan"/>
              </w:rPr>
              <w:tab/>
            </w:r>
            <w:r>
              <w:rPr>
                <w:i/>
                <w:highlight w:val="cyan"/>
              </w:rPr>
              <w:t>ra-ContentionResolutionTimer</w:t>
            </w:r>
            <w:r>
              <w:rPr>
                <w:highlight w:val="cyan"/>
              </w:rPr>
              <w:t xml:space="preserve"> (as described in clause 5.1.5) or </w:t>
            </w:r>
            <w:r>
              <w:rPr>
                <w:i/>
                <w:iCs/>
                <w:highlight w:val="cyan"/>
              </w:rPr>
              <w:t>msgB-ResponseWindow</w:t>
            </w:r>
            <w:r>
              <w:rPr>
                <w:highlight w:val="cyan"/>
              </w:rPr>
              <w:t xml:space="preserve"> (as </w:t>
            </w:r>
            <w:r>
              <w:rPr>
                <w:highlight w:val="cyan"/>
              </w:rPr>
              <w:lastRenderedPageBreak/>
              <w:t>described in clause 5.1.4a) is running; or</w:t>
            </w:r>
          </w:p>
          <w:p w14:paraId="0EE17D19" w14:textId="77777777" w:rsidR="006A1186" w:rsidRDefault="00BE1811">
            <w:pPr>
              <w:pStyle w:val="B10"/>
              <w:widowControl w:val="0"/>
              <w:snapToGrid w:val="0"/>
              <w:spacing w:after="0"/>
              <w:rPr>
                <w:highlight w:val="cyan"/>
              </w:rPr>
            </w:pPr>
            <w:r>
              <w:rPr>
                <w:highlight w:val="cyan"/>
              </w:rPr>
              <w:t>-</w:t>
            </w:r>
            <w:r>
              <w:rPr>
                <w:highlight w:val="cyan"/>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highlight w:val="cyan"/>
              </w:rPr>
              <w:t>SR_COUNTER</w:t>
            </w:r>
            <w:r>
              <w:rPr>
                <w:highlight w:val="cyan"/>
              </w:rPr>
              <w:t xml:space="preserve"> is 0 for all the SR configurations with pending SR(s) plus the UE-gNB RTT; or</w:t>
            </w:r>
          </w:p>
          <w:p w14:paraId="0EE17D1A" w14:textId="77777777" w:rsidR="006A1186" w:rsidRDefault="00BE1811">
            <w:pPr>
              <w:pStyle w:val="B10"/>
              <w:widowControl w:val="0"/>
              <w:snapToGrid w:val="0"/>
              <w:spacing w:after="0"/>
            </w:pPr>
            <w:r>
              <w:t>-</w:t>
            </w:r>
            <w:r>
              <w:tab/>
            </w:r>
            <w:r>
              <w:rPr>
                <w:highlight w:val="cyan"/>
              </w:rPr>
              <w:t xml:space="preserve">a PDCCH indicating a new transmission addressed to the C-RNTI of the MAC entity has not been received after successful reception of a Random Access Response for the Random Access Preamble not selected by the </w:t>
            </w:r>
            <w:r>
              <w:rPr>
                <w:highlight w:val="cyan"/>
                <w:lang w:eastAsia="ko-KR"/>
              </w:rPr>
              <w:t>MAC entity</w:t>
            </w:r>
            <w:r>
              <w:rPr>
                <w:highlight w:val="cyan"/>
              </w:rPr>
              <w:t xml:space="preserve"> among the contention-based Random Access Preamble (as described in clauses 5.1.4 and 5.1.4a)</w:t>
            </w:r>
            <w:r>
              <w:t>; or</w:t>
            </w:r>
          </w:p>
          <w:p w14:paraId="0EE17D1B" w14:textId="77777777" w:rsidR="006A1186" w:rsidRDefault="00BE1811">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0EE17D1C" w14:textId="77777777" w:rsidR="006A1186" w:rsidRDefault="006A1186">
            <w:pPr>
              <w:pStyle w:val="B10"/>
              <w:widowControl w:val="0"/>
              <w:snapToGrid w:val="0"/>
              <w:spacing w:after="0"/>
            </w:pPr>
          </w:p>
          <w:p w14:paraId="0EE17D1D" w14:textId="77777777" w:rsidR="006A1186" w:rsidRDefault="00BE1811">
            <w:pPr>
              <w:widowControl w:val="0"/>
              <w:adjustRightInd w:val="0"/>
              <w:snapToGrid w:val="0"/>
              <w:rPr>
                <w:rFonts w:ascii="Times New Roman" w:hAnsi="Times New Roman"/>
                <w:szCs w:val="20"/>
                <w:lang w:eastAsia="ko-KR"/>
              </w:rPr>
            </w:pPr>
            <w:r>
              <w:rPr>
                <w:rFonts w:ascii="Times New Roman" w:hAnsi="Times New Roman"/>
                <w:szCs w:val="20"/>
                <w:lang w:eastAsia="ko-KR"/>
              </w:rPr>
              <w:t>When DRX is configured, the MAC entity shall:</w:t>
            </w:r>
          </w:p>
          <w:p w14:paraId="0EE17D1E" w14:textId="77777777" w:rsidR="006A1186" w:rsidRDefault="00BE1811">
            <w:pPr>
              <w:pStyle w:val="B10"/>
              <w:widowControl w:val="0"/>
              <w:snapToGrid w:val="0"/>
              <w:spacing w:after="0"/>
              <w:rPr>
                <w:iCs/>
                <w:lang w:eastAsia="ko-KR"/>
              </w:rPr>
            </w:pPr>
            <w:r>
              <w:rPr>
                <w:iCs/>
                <w:lang w:eastAsia="ko-KR"/>
              </w:rPr>
              <w:t>1&gt;</w:t>
            </w:r>
            <w:r>
              <w:rPr>
                <w:iCs/>
                <w:lang w:eastAsia="ko-KR"/>
              </w:rPr>
              <w:tab/>
            </w:r>
            <w:r>
              <w:rPr>
                <w:lang w:eastAsia="ko-KR"/>
              </w:rPr>
              <w:t xml:space="preserve">if the Long DRX cycle is used for a DRX group and the </w:t>
            </w:r>
            <w:r>
              <w:rPr>
                <w:i/>
                <w:iCs/>
              </w:rPr>
              <w:t>drx-NonIntegerLongCycleStartOffset</w:t>
            </w:r>
            <w:r>
              <w:t xml:space="preserve"> is configured, and</w:t>
            </w:r>
            <w:r>
              <w:rPr>
                <w:lang w:eastAsia="ko-KR"/>
              </w:rPr>
              <w:t xml:space="preserve"> floor(</w:t>
            </w:r>
            <w:r>
              <w:t>[(</w:t>
            </w:r>
            <w:r>
              <w:rPr>
                <w:i/>
                <w:iCs/>
              </w:rPr>
              <w:t>DRX_SFN_COUNTER</w:t>
            </w:r>
            <w:r>
              <w:t xml:space="preserve"> × 10240) + (SFN × 10) + subframe number] modulo (</w:t>
            </w:r>
            <w:r>
              <w:rPr>
                <w:i/>
              </w:rPr>
              <w:t>drx-</w:t>
            </w:r>
            <w:r>
              <w:rPr>
                <w:i/>
                <w:iCs/>
              </w:rPr>
              <w:t>NonInteger</w:t>
            </w:r>
            <w:r>
              <w:rPr>
                <w:i/>
              </w:rPr>
              <w:t>LongCycle</w:t>
            </w:r>
            <w:r>
              <w:t xml:space="preserve">)) = </w:t>
            </w:r>
            <w:r>
              <w:rPr>
                <w:i/>
              </w:rPr>
              <w:t>drx-StartOffset</w:t>
            </w:r>
            <w:r>
              <w:rPr>
                <w:lang w:eastAsia="ko-KR"/>
              </w:rPr>
              <w:t>:</w:t>
            </w:r>
          </w:p>
          <w:p w14:paraId="0EE17D1F" w14:textId="77777777" w:rsidR="006A1186" w:rsidRDefault="00BE1811">
            <w:pPr>
              <w:pStyle w:val="B2"/>
              <w:widowControl w:val="0"/>
              <w:snapToGrid w:val="0"/>
              <w:spacing w:after="0"/>
              <w:rPr>
                <w:szCs w:val="20"/>
              </w:rPr>
            </w:pPr>
            <w:r>
              <w:rPr>
                <w:szCs w:val="20"/>
                <w:lang w:eastAsia="ko-KR"/>
              </w:rPr>
              <w:t>2&gt;</w:t>
            </w:r>
            <w:r>
              <w:rPr>
                <w:szCs w:val="20"/>
              </w:rPr>
              <w:tab/>
              <w:t>if DCP monitoring is configured for the active DL BWP as specified in TS 38.213 [6], clause 10.3:</w:t>
            </w:r>
          </w:p>
          <w:p w14:paraId="0EE17D20" w14:textId="77777777" w:rsidR="006A1186" w:rsidRDefault="00BE1811">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0EE17D21" w14:textId="77777777" w:rsidR="006A1186" w:rsidRDefault="006A1186">
            <w:pPr>
              <w:pStyle w:val="B2"/>
              <w:widowControl w:val="0"/>
              <w:snapToGrid w:val="0"/>
              <w:spacing w:after="0"/>
              <w:rPr>
                <w:szCs w:val="20"/>
              </w:rPr>
            </w:pPr>
          </w:p>
          <w:p w14:paraId="0EE17D22" w14:textId="77777777" w:rsidR="006A1186" w:rsidRDefault="00BE1811">
            <w:pPr>
              <w:pStyle w:val="B2"/>
              <w:widowControl w:val="0"/>
              <w:snapToGrid w:val="0"/>
              <w:spacing w:after="0"/>
              <w:rPr>
                <w:szCs w:val="20"/>
              </w:rPr>
            </w:pPr>
            <w:r>
              <w:rPr>
                <w:szCs w:val="20"/>
                <w:lang w:eastAsia="ko-KR"/>
              </w:rPr>
              <w:t>2&gt;</w:t>
            </w:r>
            <w:r>
              <w:rPr>
                <w:szCs w:val="20"/>
              </w:rPr>
              <w:tab/>
              <w:t>else if LP-WUS monitoring is configured:</w:t>
            </w:r>
          </w:p>
          <w:p w14:paraId="0EE17D23" w14:textId="77777777" w:rsidR="006A1186" w:rsidRDefault="00BE1811">
            <w:pPr>
              <w:pStyle w:val="B3"/>
              <w:widowControl w:val="0"/>
              <w:numPr>
                <w:ilvl w:val="0"/>
                <w:numId w:val="0"/>
              </w:numPr>
              <w:adjustRightInd w:val="0"/>
              <w:snapToGrid w:val="0"/>
              <w:spacing w:before="0" w:after="0"/>
              <w:ind w:left="851"/>
              <w:rPr>
                <w:sz w:val="20"/>
              </w:rPr>
            </w:pPr>
            <w:r>
              <w:rPr>
                <w:sz w:val="20"/>
                <w:lang w:eastAsia="ko-KR"/>
              </w:rPr>
              <w:t>3&gt;</w:t>
            </w:r>
            <w:r>
              <w:rPr>
                <w:sz w:val="20"/>
              </w:rPr>
              <w:tab/>
              <w:t xml:space="preserve">if </w:t>
            </w:r>
            <w:r>
              <w:rPr>
                <w:i/>
                <w:iCs/>
                <w:sz w:val="20"/>
              </w:rPr>
              <w:t>lpwus-PDCCH-MonitoringTimer</w:t>
            </w:r>
            <w:r>
              <w:rPr>
                <w:sz w:val="20"/>
              </w:rPr>
              <w:t xml:space="preserve"> is not configured</w:t>
            </w:r>
            <w:r>
              <w:rPr>
                <w:iCs/>
                <w:sz w:val="20"/>
              </w:rPr>
              <w:t>:</w:t>
            </w:r>
          </w:p>
          <w:p w14:paraId="0EE17D24" w14:textId="77777777" w:rsidR="006A1186" w:rsidRDefault="00BE1811">
            <w:pPr>
              <w:pStyle w:val="B4"/>
              <w:widowControl w:val="0"/>
              <w:numPr>
                <w:ilvl w:val="0"/>
                <w:numId w:val="0"/>
              </w:numPr>
              <w:adjustRightInd w:val="0"/>
              <w:snapToGrid w:val="0"/>
              <w:spacing w:before="0" w:after="0"/>
              <w:ind w:left="1134"/>
              <w:rPr>
                <w:sz w:val="20"/>
              </w:rPr>
            </w:pPr>
            <w:r>
              <w:rPr>
                <w:sz w:val="20"/>
                <w:lang w:eastAsia="ko-KR"/>
              </w:rPr>
              <w:t>4&gt;</w:t>
            </w:r>
            <w:r>
              <w:rPr>
                <w:sz w:val="20"/>
              </w:rPr>
              <w:tab/>
              <w:t xml:space="preserve">if LP-WUS indication associated with the current DRX cycle received from lower layer indicates to start </w:t>
            </w:r>
            <w:r>
              <w:rPr>
                <w:i/>
                <w:sz w:val="20"/>
              </w:rPr>
              <w:t>drx-onDurationTimer</w:t>
            </w:r>
            <w:r>
              <w:rPr>
                <w:sz w:val="20"/>
              </w:rPr>
              <w:t>, as specified in TS 38.213 [6]; or</w:t>
            </w:r>
          </w:p>
          <w:p w14:paraId="0EE17D25" w14:textId="77777777" w:rsidR="006A1186" w:rsidRDefault="00BE1811">
            <w:pPr>
              <w:pStyle w:val="B4"/>
              <w:widowControl w:val="0"/>
              <w:numPr>
                <w:ilvl w:val="0"/>
                <w:numId w:val="0"/>
              </w:numPr>
              <w:adjustRightInd w:val="0"/>
              <w:snapToGrid w:val="0"/>
              <w:spacing w:before="0" w:after="0"/>
              <w:ind w:left="1134"/>
              <w:rPr>
                <w:sz w:val="20"/>
                <w:highlight w:val="cyan"/>
              </w:rPr>
            </w:pPr>
            <w:r>
              <w:rPr>
                <w:sz w:val="20"/>
                <w:highlight w:val="cyan"/>
                <w:lang w:eastAsia="ko-KR"/>
              </w:rPr>
              <w:t>4&gt;</w:t>
            </w:r>
            <w:r>
              <w:rPr>
                <w:sz w:val="20"/>
                <w:highlight w:val="cyan"/>
              </w:rPr>
              <w:tab/>
              <w:t>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ms prior to start of the last LP-WUS occasion,</w:t>
            </w:r>
            <w:r>
              <w:rPr>
                <w:sz w:val="20"/>
                <w:highlight w:val="cyan"/>
                <w:lang w:eastAsia="ko-KR"/>
              </w:rPr>
              <w:t xml:space="preserve"> or during a measurement gap, or during a MUSIM gap or when the MAC entity monitors for a PDCCH transmission on the search space indicated by </w:t>
            </w:r>
            <w:r>
              <w:rPr>
                <w:i/>
                <w:sz w:val="20"/>
                <w:highlight w:val="cyan"/>
                <w:lang w:eastAsia="ko-KR"/>
              </w:rPr>
              <w:t>recoverySearchSpaceId</w:t>
            </w:r>
            <w:r>
              <w:rPr>
                <w:sz w:val="20"/>
                <w:highlight w:val="cyan"/>
                <w:lang w:eastAsia="ko-KR"/>
              </w:rPr>
              <w:t xml:space="preserve"> of the SpCell identified by the C-RNTI while the </w:t>
            </w:r>
            <w:r>
              <w:rPr>
                <w:i/>
                <w:sz w:val="20"/>
                <w:highlight w:val="cyan"/>
                <w:lang w:eastAsia="ko-KR"/>
              </w:rPr>
              <w:t>ra-ResponseWindow</w:t>
            </w:r>
            <w:r>
              <w:rPr>
                <w:sz w:val="20"/>
                <w:highlight w:val="cyan"/>
                <w:lang w:eastAsia="ko-KR"/>
              </w:rPr>
              <w:t xml:space="preserve"> is running (as specified in clause 5.1.4)</w:t>
            </w:r>
            <w:r>
              <w:rPr>
                <w:sz w:val="20"/>
                <w:highlight w:val="cyan"/>
              </w:rPr>
              <w:t>):</w:t>
            </w:r>
          </w:p>
          <w:p w14:paraId="0EE17D26" w14:textId="77777777" w:rsidR="006A1186" w:rsidRDefault="00BE1811">
            <w:pPr>
              <w:pStyle w:val="B5"/>
              <w:widowControl w:val="0"/>
              <w:numPr>
                <w:ilvl w:val="0"/>
                <w:numId w:val="0"/>
              </w:numPr>
              <w:adjustRightInd w:val="0"/>
              <w:snapToGrid w:val="0"/>
              <w:spacing w:before="0" w:after="0"/>
              <w:ind w:left="1418"/>
              <w:rPr>
                <w:sz w:val="20"/>
              </w:rPr>
            </w:pPr>
            <w:r>
              <w:rPr>
                <w:sz w:val="20"/>
                <w:lang w:eastAsia="ko-KR"/>
              </w:rPr>
              <w:t>5&gt;</w:t>
            </w:r>
            <w:r>
              <w:rPr>
                <w:sz w:val="20"/>
              </w:rPr>
              <w:tab/>
            </w:r>
            <w:r>
              <w:rPr>
                <w:sz w:val="20"/>
                <w:highlight w:val="cyan"/>
              </w:rPr>
              <w:t xml:space="preserve">start </w:t>
            </w:r>
            <w:r>
              <w:rPr>
                <w:i/>
                <w:sz w:val="20"/>
                <w:highlight w:val="cyan"/>
              </w:rPr>
              <w:t>drx-onDurationTimer</w:t>
            </w:r>
            <w:r>
              <w:rPr>
                <w:sz w:val="20"/>
                <w:highlight w:val="cyan"/>
                <w:lang w:eastAsia="ko-KR"/>
              </w:rPr>
              <w:t xml:space="preserve"> for this DRX group after </w:t>
            </w:r>
            <w:r>
              <w:rPr>
                <w:i/>
                <w:sz w:val="20"/>
                <w:highlight w:val="cyan"/>
                <w:lang w:eastAsia="ko-KR"/>
              </w:rPr>
              <w:t>drx-SlotOffset</w:t>
            </w:r>
            <w:r>
              <w:rPr>
                <w:sz w:val="20"/>
                <w:highlight w:val="cyan"/>
                <w:lang w:eastAsia="ko-KR"/>
              </w:rPr>
              <w:t xml:space="preserve"> from the beginning of the subframe.</w:t>
            </w:r>
          </w:p>
          <w:p w14:paraId="0EE17D27" w14:textId="77777777" w:rsidR="006A1186" w:rsidRDefault="00BE1811">
            <w:pPr>
              <w:pStyle w:val="B2"/>
              <w:widowControl w:val="0"/>
              <w:snapToGrid w:val="0"/>
              <w:spacing w:after="0"/>
              <w:rPr>
                <w:szCs w:val="20"/>
                <w:lang w:eastAsia="ko-KR"/>
              </w:rPr>
            </w:pPr>
            <w:r>
              <w:rPr>
                <w:szCs w:val="20"/>
                <w:lang w:eastAsia="ko-KR"/>
              </w:rPr>
              <w:t>2&gt;</w:t>
            </w:r>
            <w:r>
              <w:rPr>
                <w:szCs w:val="20"/>
              </w:rPr>
              <w:tab/>
              <w:t>else:</w:t>
            </w:r>
          </w:p>
          <w:p w14:paraId="0EE17D28" w14:textId="77777777" w:rsidR="006A1186" w:rsidRDefault="00BE1811">
            <w:pPr>
              <w:pStyle w:val="B3"/>
              <w:widowControl w:val="0"/>
              <w:numPr>
                <w:ilvl w:val="0"/>
                <w:numId w:val="0"/>
              </w:numPr>
              <w:adjustRightInd w:val="0"/>
              <w:snapToGrid w:val="0"/>
              <w:spacing w:before="0" w:after="0"/>
              <w:ind w:left="851"/>
              <w:rPr>
                <w:sz w:val="20"/>
                <w:lang w:eastAsia="ko-KR"/>
              </w:rPr>
            </w:pPr>
            <w:r>
              <w:rPr>
                <w:sz w:val="20"/>
                <w:lang w:eastAsia="ko-KR"/>
              </w:rPr>
              <w:t>3&gt;</w:t>
            </w:r>
            <w:r>
              <w:rPr>
                <w:sz w:val="20"/>
              </w:rPr>
              <w:tab/>
              <w:t xml:space="preserve">start </w:t>
            </w:r>
            <w:r>
              <w:rPr>
                <w:i/>
                <w:sz w:val="20"/>
              </w:rPr>
              <w:t>drx-onDurationTimer</w:t>
            </w:r>
            <w:r>
              <w:rPr>
                <w:sz w:val="20"/>
                <w:lang w:eastAsia="ko-KR"/>
              </w:rPr>
              <w:t xml:space="preserve"> for this DRX group after </w:t>
            </w:r>
            <w:r>
              <w:rPr>
                <w:i/>
                <w:sz w:val="20"/>
                <w:lang w:eastAsia="ko-KR"/>
              </w:rPr>
              <w:t>drx-SlotOffset</w:t>
            </w:r>
            <w:r>
              <w:rPr>
                <w:sz w:val="20"/>
                <w:lang w:eastAsia="ko-KR"/>
              </w:rPr>
              <w:t xml:space="preserve"> from the beginning of the subframe.</w:t>
            </w:r>
          </w:p>
          <w:p w14:paraId="0EE17D29" w14:textId="77777777" w:rsidR="006A1186" w:rsidRDefault="00BE1811">
            <w:pPr>
              <w:pStyle w:val="NO"/>
              <w:keepLines w:val="0"/>
              <w:widowControl w:val="0"/>
              <w:adjustRightInd w:val="0"/>
              <w:snapToGrid w:val="0"/>
              <w:spacing w:after="0"/>
              <w:jc w:val="center"/>
              <w:rPr>
                <w:rFonts w:eastAsiaTheme="minorEastAsia"/>
              </w:rPr>
            </w:pPr>
            <w:r>
              <w:rPr>
                <w:color w:val="FF0000"/>
                <w:lang w:val="en-US" w:eastAsia="zh-CN"/>
              </w:rPr>
              <w:t>[omit irrelevant text]</w:t>
            </w:r>
          </w:p>
          <w:p w14:paraId="0EE17D2A" w14:textId="77777777" w:rsidR="006A1186" w:rsidRDefault="00BE1811">
            <w:pPr>
              <w:pStyle w:val="NO"/>
              <w:keepLines w:val="0"/>
              <w:widowControl w:val="0"/>
              <w:adjustRightInd w:val="0"/>
              <w:snapToGrid w:val="0"/>
              <w:spacing w:after="0"/>
              <w:rPr>
                <w:highlight w:val="cyan"/>
              </w:rPr>
            </w:pPr>
            <w:r>
              <w:rPr>
                <w:highlight w:val="cyan"/>
              </w:rPr>
              <w:t>NOTE 2a:</w:t>
            </w:r>
            <w:r>
              <w:rPr>
                <w:highlight w:val="cyan"/>
              </w:rPr>
              <w:tab/>
              <w:t xml:space="preserve">In case LP-WUS monitoring is configured and the </w:t>
            </w:r>
            <w:r>
              <w:rPr>
                <w:i/>
                <w:iCs/>
                <w:highlight w:val="cyan"/>
              </w:rPr>
              <w:t>lpwus-PDCCH-MonitoringTimer</w:t>
            </w:r>
            <w:r>
              <w:rPr>
                <w:highlight w:val="cyan"/>
              </w:rPr>
              <w:t xml:space="preserve"> for this DRX group is configured, if the UE is unable to monitor LP-WUS monitor occasion(s), it does not start the </w:t>
            </w:r>
            <w:r>
              <w:rPr>
                <w:i/>
                <w:iCs/>
                <w:highlight w:val="cyan"/>
              </w:rPr>
              <w:t>lpwus-PDCCH-MonitoringTimer</w:t>
            </w:r>
            <w:r>
              <w:rPr>
                <w:highlight w:val="cyan"/>
              </w:rPr>
              <w:t>.</w:t>
            </w:r>
          </w:p>
          <w:p w14:paraId="0EE17D2B" w14:textId="77777777" w:rsidR="006A1186" w:rsidRDefault="00BE1811">
            <w:pPr>
              <w:widowControl w:val="0"/>
              <w:adjustRightInd w:val="0"/>
              <w:snapToGrid w:val="0"/>
              <w:jc w:val="center"/>
              <w:rPr>
                <w:rFonts w:ascii="Times New Roman" w:hAnsi="Times New Roman"/>
                <w:szCs w:val="20"/>
              </w:rPr>
            </w:pPr>
            <w:r>
              <w:rPr>
                <w:rFonts w:ascii="Times New Roman" w:hAnsi="Times New Roman"/>
                <w:color w:val="FF0000"/>
                <w:szCs w:val="20"/>
              </w:rPr>
              <w:t>[omit irrelevant text]</w:t>
            </w:r>
          </w:p>
        </w:tc>
      </w:tr>
    </w:tbl>
    <w:p w14:paraId="0EE17D2D" w14:textId="77777777" w:rsidR="006A1186" w:rsidRDefault="006A1186">
      <w:pPr>
        <w:adjustRightInd w:val="0"/>
        <w:snapToGrid w:val="0"/>
        <w:spacing w:afterLines="50" w:after="120"/>
        <w:jc w:val="both"/>
        <w:rPr>
          <w:rFonts w:ascii="Times New Roman" w:eastAsiaTheme="minorEastAsia" w:hAnsi="Times New Roman"/>
          <w:szCs w:val="20"/>
          <w:lang w:eastAsia="zh-CN"/>
        </w:rPr>
      </w:pPr>
    </w:p>
    <w:p w14:paraId="0EE17D2E" w14:textId="77777777" w:rsidR="006A1186" w:rsidRDefault="00BE1811">
      <w:pPr>
        <w:numPr>
          <w:ilvl w:val="0"/>
          <w:numId w:val="31"/>
        </w:numPr>
        <w:jc w:val="both"/>
      </w:pPr>
      <w:r>
        <w:rPr>
          <w:rFonts w:ascii="Times New Roman" w:eastAsiaTheme="minorEastAsia" w:hAnsi="Times New Roman" w:hint="eastAsia"/>
          <w:szCs w:val="20"/>
          <w:lang w:eastAsia="zh-CN"/>
        </w:rPr>
        <w:t xml:space="preserve">[CMCC] proposed that the resource overlap with SPS is unavailable for LP-WUS, e.g., counted as unavailable symbols. </w:t>
      </w:r>
    </w:p>
    <w:p w14:paraId="0EE17D2F" w14:textId="77777777" w:rsidR="006A1186" w:rsidRDefault="00BE1811">
      <w:pPr>
        <w:numPr>
          <w:ilvl w:val="0"/>
          <w:numId w:val="31"/>
        </w:numPr>
        <w:jc w:val="both"/>
        <w:rPr>
          <w:rFonts w:ascii="Times" w:eastAsia="等线" w:hAnsi="Times"/>
          <w:szCs w:val="32"/>
          <w:lang w:eastAsia="zh-CN" w:bidi="ar"/>
        </w:rPr>
      </w:pPr>
      <w:r>
        <w:rPr>
          <w:rFonts w:ascii="Times" w:hAnsi="Times" w:hint="eastAsia"/>
          <w:szCs w:val="20"/>
          <w:lang w:eastAsia="zh-CN"/>
        </w:rPr>
        <w:t xml:space="preserve">[HW]: </w:t>
      </w:r>
      <w:r>
        <w:rPr>
          <w:rFonts w:ascii="Times" w:hAnsi="Times"/>
          <w:szCs w:val="20"/>
          <w:lang w:eastAsia="zh-CN"/>
        </w:rPr>
        <w:t>the MR operation should be prioritized over LR operation</w:t>
      </w:r>
      <w:r>
        <w:rPr>
          <w:rFonts w:ascii="Times" w:hAnsi="Times" w:hint="eastAsia"/>
          <w:szCs w:val="20"/>
          <w:lang w:eastAsia="zh-CN"/>
        </w:rPr>
        <w:t xml:space="preserve">, </w:t>
      </w:r>
      <w:r>
        <w:rPr>
          <w:rFonts w:ascii="Times" w:eastAsia="等线" w:hAnsi="Times"/>
          <w:szCs w:val="32"/>
          <w:lang w:val="en-GB" w:eastAsia="zh-CN" w:bidi="ar"/>
        </w:rPr>
        <w:t xml:space="preserve">the </w:t>
      </w:r>
      <w:r>
        <w:rPr>
          <w:rFonts w:ascii="Times" w:eastAsia="等线" w:hAnsi="Times" w:hint="eastAsia"/>
          <w:szCs w:val="32"/>
          <w:lang w:eastAsia="zh-CN" w:bidi="ar"/>
        </w:rPr>
        <w:t xml:space="preserve">LP-WUS </w:t>
      </w:r>
      <w:r>
        <w:rPr>
          <w:rFonts w:ascii="Times" w:eastAsia="等线" w:hAnsi="Times"/>
          <w:szCs w:val="32"/>
          <w:lang w:val="en-GB" w:eastAsia="zh-CN" w:bidi="ar"/>
        </w:rPr>
        <w:t>MO is dropped.</w:t>
      </w:r>
      <w:r>
        <w:rPr>
          <w:rFonts w:ascii="Times" w:eastAsia="等线" w:hAnsi="Times" w:hint="eastAsia"/>
          <w:szCs w:val="32"/>
          <w:lang w:eastAsia="zh-CN" w:bidi="ar"/>
        </w:rPr>
        <w:t xml:space="preserve">  </w:t>
      </w:r>
    </w:p>
    <w:p w14:paraId="0EE17D30" w14:textId="77777777" w:rsidR="006A1186" w:rsidRDefault="006A1186">
      <w:pPr>
        <w:jc w:val="both"/>
        <w:rPr>
          <w:rFonts w:ascii="Times" w:eastAsia="等线" w:hAnsi="Times"/>
          <w:szCs w:val="32"/>
          <w:lang w:eastAsia="zh-CN" w:bidi="ar"/>
        </w:rPr>
      </w:pPr>
    </w:p>
    <w:p w14:paraId="0EE17D31" w14:textId="77777777" w:rsidR="006A1186" w:rsidRDefault="00BE1811">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Conclude that for </w:t>
      </w:r>
      <w:r>
        <w:rPr>
          <w:rFonts w:ascii="Times New Roman" w:eastAsia="微软雅黑" w:hAnsi="Times New Roman"/>
          <w:b/>
          <w:bCs/>
          <w:iCs/>
          <w:szCs w:val="20"/>
          <w:lang w:eastAsia="zh-CN"/>
        </w:rPr>
        <w:t>all the collision cases when MR is in active time and when MR is performing transmission or reception outside active time, as</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covered by the agreements below</w:t>
      </w:r>
      <w:r>
        <w:rPr>
          <w:rFonts w:ascii="Times New Roman" w:eastAsia="微软雅黑" w:hAnsi="Times New Roman" w:hint="eastAsia"/>
          <w:b/>
          <w:bCs/>
          <w:iCs/>
          <w:szCs w:val="20"/>
          <w:lang w:eastAsia="zh-CN"/>
        </w:rPr>
        <w:t xml:space="preserve">, a UE may not monitor LP-WUS. </w:t>
      </w:r>
    </w:p>
    <w:p w14:paraId="0EE17D32" w14:textId="77777777" w:rsidR="006A1186" w:rsidRDefault="00BE1811">
      <w:pPr>
        <w:numPr>
          <w:ilvl w:val="0"/>
          <w:numId w:val="33"/>
        </w:numPr>
        <w:rPr>
          <w:rFonts w:ascii="Times New Roman" w:hAnsi="Times New Roman"/>
          <w:b/>
          <w:bCs/>
          <w:lang w:eastAsia="zh-CN"/>
        </w:rPr>
      </w:pPr>
      <w:r>
        <w:rPr>
          <w:rFonts w:ascii="Times New Roman" w:hAnsi="Times New Roman"/>
          <w:b/>
          <w:bCs/>
          <w:lang w:eastAsia="zh-CN"/>
        </w:rPr>
        <w:t>No specification changes.</w:t>
      </w:r>
    </w:p>
    <w:p w14:paraId="0EE17D33" w14:textId="77777777" w:rsidR="006A1186" w:rsidRDefault="006A1186">
      <w:pPr>
        <w:rPr>
          <w:rFonts w:ascii="Times New Roman" w:eastAsia="等线" w:hAnsi="Times New Roman"/>
          <w:szCs w:val="20"/>
          <w:highlight w:val="green"/>
          <w:lang w:bidi="ar"/>
        </w:rPr>
      </w:pPr>
    </w:p>
    <w:p w14:paraId="0EE17D34" w14:textId="77777777" w:rsidR="006A1186" w:rsidRDefault="00BE1811">
      <w:pPr>
        <w:rPr>
          <w:rFonts w:ascii="Times New Roman" w:eastAsia="等线" w:hAnsi="Times New Roman"/>
          <w:szCs w:val="20"/>
          <w:highlight w:val="green"/>
          <w:lang w:bidi="ar"/>
        </w:rPr>
      </w:pPr>
      <w:r>
        <w:rPr>
          <w:rFonts w:ascii="Times New Roman" w:eastAsia="等线" w:hAnsi="Times New Roman"/>
          <w:szCs w:val="20"/>
          <w:highlight w:val="green"/>
          <w:lang w:bidi="ar"/>
        </w:rPr>
        <w:t>Agreement (Made in RAN1#121)</w:t>
      </w:r>
    </w:p>
    <w:p w14:paraId="0EE17D35" w14:textId="77777777" w:rsidR="006A1186" w:rsidRDefault="00BE1811">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0EE17D36" w14:textId="77777777" w:rsidR="006A1186" w:rsidRDefault="00BE1811">
      <w:pPr>
        <w:numPr>
          <w:ilvl w:val="0"/>
          <w:numId w:val="25"/>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0EE17D37" w14:textId="77777777" w:rsidR="006A1186" w:rsidRDefault="00BE1811">
      <w:pPr>
        <w:ind w:left="420"/>
        <w:rPr>
          <w:rFonts w:ascii="Times New Roman" w:eastAsia="等线" w:hAnsi="Times New Roman"/>
          <w:szCs w:val="20"/>
          <w:lang w:bidi="ar"/>
        </w:rPr>
      </w:pPr>
      <w:r>
        <w:rPr>
          <w:rFonts w:ascii="Times New Roman" w:eastAsia="等线" w:hAnsi="Times New Roman"/>
          <w:szCs w:val="20"/>
          <w:lang w:bidi="ar"/>
        </w:rPr>
        <w:t>MR operation is the UE operation for all other NR signals/channels transmissions/receptions in connected mode</w:t>
      </w:r>
    </w:p>
    <w:p w14:paraId="0EE17D38" w14:textId="77777777" w:rsidR="006A1186" w:rsidRDefault="006A1186">
      <w:pPr>
        <w:ind w:left="420"/>
        <w:rPr>
          <w:rFonts w:ascii="Times New Roman" w:hAnsi="Times New Roman"/>
          <w:b/>
          <w:bCs/>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6A1186" w14:paraId="0EE17D3C" w14:textId="77777777">
        <w:tc>
          <w:tcPr>
            <w:tcW w:w="1479" w:type="dxa"/>
            <w:shd w:val="clear" w:color="auto" w:fill="D9D9D9" w:themeFill="background1" w:themeFillShade="D9"/>
          </w:tcPr>
          <w:p w14:paraId="0EE17D39" w14:textId="77777777" w:rsidR="006A1186" w:rsidRDefault="00BE1811">
            <w:pPr>
              <w:ind w:left="200" w:right="200"/>
              <w:rPr>
                <w:rFonts w:ascii="Times New Roman" w:hAnsi="Times New Roman"/>
              </w:rPr>
            </w:pPr>
            <w:r>
              <w:rPr>
                <w:rFonts w:ascii="Times New Roman" w:hAnsi="Times New Roman"/>
              </w:rPr>
              <w:lastRenderedPageBreak/>
              <w:t>Company</w:t>
            </w:r>
          </w:p>
        </w:tc>
        <w:tc>
          <w:tcPr>
            <w:tcW w:w="1039" w:type="dxa"/>
            <w:shd w:val="clear" w:color="auto" w:fill="D9D9D9" w:themeFill="background1" w:themeFillShade="D9"/>
          </w:tcPr>
          <w:p w14:paraId="0EE17D3A" w14:textId="77777777" w:rsidR="006A1186" w:rsidRDefault="00BE181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EE17D3B" w14:textId="77777777" w:rsidR="006A1186" w:rsidRDefault="00BE1811">
            <w:pPr>
              <w:ind w:left="200" w:right="200"/>
              <w:rPr>
                <w:rFonts w:ascii="Times New Roman" w:hAnsi="Times New Roman"/>
              </w:rPr>
            </w:pPr>
            <w:r>
              <w:rPr>
                <w:rFonts w:ascii="Times New Roman" w:hAnsi="Times New Roman"/>
              </w:rPr>
              <w:t>Comments</w:t>
            </w:r>
          </w:p>
        </w:tc>
      </w:tr>
      <w:tr w:rsidR="006A1186" w14:paraId="0EE17D40" w14:textId="77777777">
        <w:tc>
          <w:tcPr>
            <w:tcW w:w="1479" w:type="dxa"/>
          </w:tcPr>
          <w:p w14:paraId="0EE17D3D"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0EE17D3E"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EE17D3F" w14:textId="77777777" w:rsidR="006A1186" w:rsidRDefault="006A1186">
            <w:pPr>
              <w:ind w:right="200"/>
              <w:rPr>
                <w:rFonts w:ascii="Times New Roman" w:eastAsiaTheme="minorEastAsia" w:hAnsi="Times New Roman"/>
                <w:color w:val="000000" w:themeColor="text1"/>
                <w:lang w:eastAsia="zh-CN"/>
              </w:rPr>
            </w:pPr>
          </w:p>
        </w:tc>
      </w:tr>
      <w:tr w:rsidR="006A1186" w14:paraId="0EE17D44" w14:textId="77777777">
        <w:tc>
          <w:tcPr>
            <w:tcW w:w="1479" w:type="dxa"/>
          </w:tcPr>
          <w:p w14:paraId="0EE17D41"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039" w:type="dxa"/>
          </w:tcPr>
          <w:p w14:paraId="0EE17D42"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EE17D43"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ine with the clarification from vivo.</w:t>
            </w:r>
          </w:p>
        </w:tc>
      </w:tr>
      <w:tr w:rsidR="006A1186" w14:paraId="0EE17D48" w14:textId="77777777">
        <w:tc>
          <w:tcPr>
            <w:tcW w:w="1479" w:type="dxa"/>
          </w:tcPr>
          <w:p w14:paraId="0EE17D45"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0EE17D46"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0EE17D47" w14:textId="77777777" w:rsidR="006A1186" w:rsidRDefault="006A1186">
            <w:pPr>
              <w:ind w:right="200"/>
              <w:rPr>
                <w:rFonts w:ascii="Times New Roman" w:eastAsiaTheme="minorEastAsia" w:hAnsi="Times New Roman"/>
                <w:color w:val="000000" w:themeColor="text1"/>
                <w:lang w:eastAsia="zh-CN"/>
              </w:rPr>
            </w:pPr>
          </w:p>
        </w:tc>
      </w:tr>
      <w:tr w:rsidR="006A1186" w14:paraId="0EE17D4C" w14:textId="77777777">
        <w:tc>
          <w:tcPr>
            <w:tcW w:w="1479" w:type="dxa"/>
          </w:tcPr>
          <w:p w14:paraId="0EE17D49"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039" w:type="dxa"/>
          </w:tcPr>
          <w:p w14:paraId="0EE17D4A"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EE17D4B" w14:textId="77777777" w:rsidR="006A1186" w:rsidRDefault="006A1186">
            <w:pPr>
              <w:ind w:right="200"/>
              <w:rPr>
                <w:rFonts w:ascii="Times New Roman" w:eastAsiaTheme="minorEastAsia" w:hAnsi="Times New Roman"/>
                <w:color w:val="000000" w:themeColor="text1"/>
                <w:lang w:eastAsia="zh-CN"/>
              </w:rPr>
            </w:pPr>
          </w:p>
        </w:tc>
      </w:tr>
      <w:tr w:rsidR="006A1186" w14:paraId="0EE17D50" w14:textId="77777777">
        <w:tc>
          <w:tcPr>
            <w:tcW w:w="1479" w:type="dxa"/>
          </w:tcPr>
          <w:p w14:paraId="0EE17D4D"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039" w:type="dxa"/>
          </w:tcPr>
          <w:p w14:paraId="0EE17D4E" w14:textId="77777777" w:rsidR="006A1186" w:rsidRDefault="006A1186">
            <w:pPr>
              <w:ind w:left="200" w:right="200"/>
              <w:rPr>
                <w:rFonts w:ascii="Times New Roman" w:eastAsiaTheme="minorEastAsia" w:hAnsi="Times New Roman"/>
                <w:lang w:eastAsia="zh-CN"/>
              </w:rPr>
            </w:pPr>
          </w:p>
        </w:tc>
        <w:tc>
          <w:tcPr>
            <w:tcW w:w="6549" w:type="dxa"/>
          </w:tcPr>
          <w:p w14:paraId="0EE17D4F"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this is concluded, do we need to further discuss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2-2-1~4.2-2-3</w:t>
            </w:r>
            <w:r>
              <w:rPr>
                <w:rFonts w:ascii="Times New Roman" w:eastAsia="微软雅黑" w:hAnsi="Times New Roman" w:hint="eastAsia"/>
                <w:iCs/>
                <w:szCs w:val="20"/>
                <w:lang w:eastAsia="zh-CN"/>
              </w:rPr>
              <w:t>?</w:t>
            </w:r>
          </w:p>
        </w:tc>
      </w:tr>
      <w:tr w:rsidR="00DB3FE2" w14:paraId="12EC2824" w14:textId="77777777">
        <w:tc>
          <w:tcPr>
            <w:tcW w:w="1479" w:type="dxa"/>
          </w:tcPr>
          <w:p w14:paraId="2D19E591" w14:textId="74213883" w:rsidR="00DB3FE2" w:rsidRDefault="00DB3FE2">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039" w:type="dxa"/>
          </w:tcPr>
          <w:p w14:paraId="5588C3B7" w14:textId="3981EBB5" w:rsidR="00DB3FE2" w:rsidRDefault="00DB3FE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AC92DBA" w14:textId="77777777" w:rsidR="00DB3FE2" w:rsidRDefault="00DB3FE2">
            <w:pPr>
              <w:ind w:right="200"/>
              <w:rPr>
                <w:rFonts w:ascii="Times New Roman" w:eastAsiaTheme="minorEastAsia" w:hAnsi="Times New Roman"/>
                <w:color w:val="000000" w:themeColor="text1"/>
                <w:lang w:eastAsia="zh-CN"/>
              </w:rPr>
            </w:pPr>
          </w:p>
        </w:tc>
      </w:tr>
      <w:tr w:rsidR="00F136D2" w14:paraId="75465C12" w14:textId="77777777" w:rsidTr="00F136D2">
        <w:tc>
          <w:tcPr>
            <w:tcW w:w="1479" w:type="dxa"/>
          </w:tcPr>
          <w:p w14:paraId="1BD5E583" w14:textId="77777777" w:rsidR="00F136D2" w:rsidRDefault="00F136D2" w:rsidP="007608C4">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039" w:type="dxa"/>
          </w:tcPr>
          <w:p w14:paraId="77D298B8" w14:textId="77777777" w:rsidR="00F136D2" w:rsidRDefault="00F136D2" w:rsidP="007608C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539CBA5" w14:textId="77777777" w:rsidR="00F136D2" w:rsidRDefault="00F136D2" w:rsidP="007608C4">
            <w:pPr>
              <w:ind w:right="200"/>
              <w:rPr>
                <w:rFonts w:ascii="Times New Roman" w:eastAsiaTheme="minorEastAsia" w:hAnsi="Times New Roman"/>
                <w:color w:val="000000" w:themeColor="text1"/>
                <w:lang w:eastAsia="zh-CN"/>
              </w:rPr>
            </w:pPr>
          </w:p>
        </w:tc>
      </w:tr>
      <w:tr w:rsidR="009B7F15" w14:paraId="3EEAB048" w14:textId="77777777" w:rsidTr="00F136D2">
        <w:tc>
          <w:tcPr>
            <w:tcW w:w="1479" w:type="dxa"/>
          </w:tcPr>
          <w:p w14:paraId="2DBC138E" w14:textId="5C1230A4" w:rsidR="009B7F15" w:rsidRDefault="009B7F15" w:rsidP="007608C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23470102" w14:textId="40E0FAA4" w:rsidR="009B7F15" w:rsidRDefault="009B7F15" w:rsidP="007608C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5FE7C12" w14:textId="77777777" w:rsidR="009B7F15" w:rsidRDefault="009B7F15" w:rsidP="007608C4">
            <w:pPr>
              <w:ind w:right="200"/>
              <w:rPr>
                <w:rFonts w:ascii="Times New Roman" w:eastAsiaTheme="minorEastAsia" w:hAnsi="Times New Roman"/>
                <w:color w:val="000000" w:themeColor="text1"/>
                <w:lang w:eastAsia="zh-CN"/>
              </w:rPr>
            </w:pPr>
          </w:p>
        </w:tc>
      </w:tr>
    </w:tbl>
    <w:p w14:paraId="0EE17D51" w14:textId="77777777" w:rsidR="006A1186" w:rsidRDefault="006A1186">
      <w:pPr>
        <w:rPr>
          <w:rFonts w:ascii="Times New Roman" w:hAnsi="Times New Roman"/>
          <w:b/>
          <w:bCs/>
          <w:lang w:eastAsia="zh-CN"/>
        </w:rPr>
      </w:pPr>
    </w:p>
    <w:p w14:paraId="0EE17D52" w14:textId="77777777" w:rsidR="006A1186" w:rsidRDefault="006A1186">
      <w:pPr>
        <w:rPr>
          <w:rFonts w:ascii="Times New Roman" w:eastAsia="等线" w:hAnsi="Times New Roman"/>
          <w:szCs w:val="20"/>
          <w:lang w:eastAsia="zh-CN" w:bidi="ar"/>
        </w:rPr>
      </w:pPr>
    </w:p>
    <w:p w14:paraId="0EE17D53" w14:textId="77777777" w:rsidR="006A1186" w:rsidRDefault="00BE1811">
      <w:pPr>
        <w:pStyle w:val="a1"/>
        <w:numPr>
          <w:ilvl w:val="0"/>
          <w:numId w:val="0"/>
        </w:numPr>
        <w:snapToGrid w:val="0"/>
        <w:spacing w:afterLines="50"/>
        <w:contextualSpacing w:val="0"/>
        <w:rPr>
          <w:rFonts w:eastAsiaTheme="minorEastAsia"/>
          <w:b/>
          <w:sz w:val="21"/>
          <w:szCs w:val="21"/>
          <w:lang w:val="en-US"/>
        </w:rPr>
      </w:pPr>
      <w:r>
        <w:rPr>
          <w:rFonts w:eastAsiaTheme="minorEastAsia" w:hint="eastAsia"/>
          <w:b/>
          <w:sz w:val="21"/>
          <w:szCs w:val="21"/>
          <w:lang w:val="en-US"/>
        </w:rPr>
        <w:t xml:space="preserve">Issue#2: How to handle collision cases e.g., Case 2 in </w:t>
      </w:r>
      <w:r>
        <w:rPr>
          <w:rFonts w:eastAsiaTheme="minorEastAsia"/>
          <w:b/>
          <w:sz w:val="21"/>
          <w:szCs w:val="21"/>
          <w:lang w:val="en-US"/>
        </w:rPr>
        <w:fldChar w:fldCharType="begin"/>
      </w:r>
      <w:r>
        <w:rPr>
          <w:rFonts w:eastAsiaTheme="minorEastAsia"/>
          <w:b/>
          <w:sz w:val="21"/>
          <w:szCs w:val="21"/>
          <w:lang w:val="en-US"/>
        </w:rPr>
        <w:instrText xml:space="preserve"> </w:instrText>
      </w:r>
      <w:r>
        <w:rPr>
          <w:rFonts w:eastAsiaTheme="minorEastAsia" w:hint="eastAsia"/>
          <w:b/>
          <w:sz w:val="21"/>
          <w:szCs w:val="21"/>
          <w:lang w:val="en-US"/>
        </w:rPr>
        <w:instrText>REF _Ref213838126 \r \h</w:instrText>
      </w:r>
      <w:r>
        <w:rPr>
          <w:rFonts w:eastAsiaTheme="minorEastAsia"/>
          <w:b/>
          <w:sz w:val="21"/>
          <w:szCs w:val="21"/>
          <w:lang w:val="en-US"/>
        </w:rPr>
        <w:instrText xml:space="preserve">  \* MERGEFORMAT </w:instrText>
      </w:r>
      <w:r>
        <w:rPr>
          <w:rFonts w:eastAsiaTheme="minorEastAsia"/>
          <w:b/>
          <w:sz w:val="21"/>
          <w:szCs w:val="21"/>
          <w:lang w:val="en-US"/>
        </w:rPr>
      </w:r>
      <w:r>
        <w:rPr>
          <w:rFonts w:eastAsiaTheme="minorEastAsia"/>
          <w:b/>
          <w:sz w:val="21"/>
          <w:szCs w:val="21"/>
          <w:lang w:val="en-US"/>
        </w:rPr>
        <w:fldChar w:fldCharType="separate"/>
      </w:r>
      <w:r>
        <w:rPr>
          <w:rFonts w:eastAsiaTheme="minorEastAsia"/>
          <w:b/>
          <w:sz w:val="21"/>
          <w:szCs w:val="21"/>
          <w:lang w:val="en-US"/>
        </w:rPr>
        <w:t>[17]</w:t>
      </w:r>
      <w:r>
        <w:rPr>
          <w:rFonts w:eastAsiaTheme="minorEastAsia"/>
          <w:b/>
          <w:sz w:val="21"/>
          <w:szCs w:val="21"/>
          <w:lang w:val="en-US"/>
        </w:rPr>
        <w:fldChar w:fldCharType="end"/>
      </w:r>
      <w:r>
        <w:rPr>
          <w:rFonts w:eastAsiaTheme="minorEastAsia" w:hint="eastAsia"/>
          <w:b/>
          <w:sz w:val="21"/>
          <w:szCs w:val="21"/>
          <w:lang w:val="en-US"/>
        </w:rPr>
        <w:t xml:space="preserve"> that outside active time, MR is NOT transmitting or receiving all other NR signals/channels, but </w:t>
      </w:r>
    </w:p>
    <w:p w14:paraId="0EE17D54" w14:textId="77777777" w:rsidR="006A1186" w:rsidRDefault="00BE1811">
      <w:pPr>
        <w:pStyle w:val="a1"/>
        <w:numPr>
          <w:ilvl w:val="0"/>
          <w:numId w:val="32"/>
        </w:numPr>
        <w:snapToGrid w:val="0"/>
        <w:spacing w:afterLines="50"/>
        <w:contextualSpacing w:val="0"/>
        <w:rPr>
          <w:b/>
          <w:bCs w:val="0"/>
        </w:rPr>
      </w:pPr>
      <w:r>
        <w:rPr>
          <w:b/>
          <w:bCs w:val="0"/>
        </w:rPr>
        <w:t>Case 2-1: MR is performing Tx/Rx switching</w:t>
      </w:r>
      <w:r>
        <w:rPr>
          <w:rFonts w:hint="eastAsia"/>
          <w:b/>
          <w:bCs w:val="0"/>
        </w:rPr>
        <w:t xml:space="preserve"> or time gap in TDD UL/DL switching   </w:t>
      </w:r>
      <w:r>
        <w:rPr>
          <w:b/>
          <w:bCs w:val="0"/>
        </w:rPr>
        <w:t xml:space="preserve"> </w:t>
      </w:r>
    </w:p>
    <w:p w14:paraId="0EE17D55" w14:textId="77777777" w:rsidR="006A1186" w:rsidRDefault="00BE1811">
      <w:pPr>
        <w:pStyle w:val="a1"/>
        <w:numPr>
          <w:ilvl w:val="1"/>
          <w:numId w:val="32"/>
        </w:numPr>
        <w:snapToGrid w:val="0"/>
        <w:spacing w:afterLines="50"/>
        <w:contextualSpacing w:val="0"/>
      </w:pPr>
      <w:r>
        <w:rPr>
          <w:rFonts w:hint="eastAsia"/>
        </w:rPr>
        <w:t xml:space="preserve">[vivo]: for the case that </w:t>
      </w:r>
      <w:r>
        <w:t>MR is actually performing Tx/Rx switching for the following transmission or reception, it is covered by the conclusion for the collision cases that UE is not able to operate</w:t>
      </w:r>
      <w:r>
        <w:rPr>
          <w:rFonts w:hint="eastAsia"/>
        </w:rPr>
        <w:t xml:space="preserve"> </w:t>
      </w:r>
      <w:r>
        <w:t>LR and MR simultaneously and UE may not monitor a WUS.</w:t>
      </w:r>
    </w:p>
    <w:p w14:paraId="0EE17D56" w14:textId="77777777" w:rsidR="006A1186" w:rsidRDefault="00BE1811">
      <w:pPr>
        <w:pStyle w:val="a1"/>
        <w:numPr>
          <w:ilvl w:val="1"/>
          <w:numId w:val="32"/>
        </w:numPr>
        <w:snapToGrid w:val="0"/>
        <w:spacing w:afterLines="50"/>
        <w:contextualSpacing w:val="0"/>
      </w:pPr>
      <w:r>
        <w:rPr>
          <w:rFonts w:hint="eastAsia"/>
        </w:rPr>
        <w:t>[CMCC]:</w:t>
      </w:r>
      <w:r>
        <w:t xml:space="preserve"> the resource overlap with</w:t>
      </w:r>
      <w:r>
        <w:rPr>
          <w:rFonts w:eastAsia="宋体"/>
        </w:rPr>
        <w:t xml:space="preserve"> </w:t>
      </w:r>
      <w:r>
        <w:t xml:space="preserve">the symbol within </w:t>
      </w:r>
      <m:oMath>
        <m:sSub>
          <m:sSubPr>
            <m:ctrlPr>
              <w:rPr>
                <w:rFonts w:ascii="Cambria Math" w:eastAsiaTheme="minorEastAsia" w:hAnsi="Cambria Math"/>
                <w:i/>
              </w:rPr>
            </m:ctrlPr>
          </m:sSubPr>
          <m:e>
            <m:r>
              <w:rPr>
                <w:rFonts w:ascii="Cambria Math" w:hAnsi="Cambria Math"/>
              </w:rPr>
              <m:t>N</m:t>
            </m:r>
          </m:e>
          <m:sub>
            <m:r>
              <m:rPr>
                <m:nor/>
              </m:rPr>
              <w:rPr>
                <w:rFonts w:ascii="Cambria Math" w:hAnsi="Cambria Math"/>
              </w:rPr>
              <m:t>Rx-Tx</m:t>
            </m:r>
          </m:sub>
        </m:sSub>
      </m:oMath>
      <w: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w:rPr>
                <w:rFonts w:ascii="Cambria Math" w:hAnsi="Cambria Math"/>
              </w:rPr>
              <m:t>Tx-Rx</m:t>
            </m:r>
          </m:sub>
        </m:sSub>
      </m:oMath>
      <w:r>
        <w:rPr>
          <w:b/>
          <w:color w:val="FF0000"/>
        </w:rPr>
        <w:t xml:space="preserve"> </w:t>
      </w:r>
      <w:r>
        <w:t>after an UL symbol is unavailable for LP-WUS</w:t>
      </w:r>
    </w:p>
    <w:p w14:paraId="0EE17D57" w14:textId="77777777" w:rsidR="006A1186" w:rsidRDefault="00BE1811">
      <w:pPr>
        <w:pStyle w:val="a1"/>
        <w:numPr>
          <w:ilvl w:val="0"/>
          <w:numId w:val="32"/>
        </w:numPr>
        <w:snapToGrid w:val="0"/>
        <w:spacing w:afterLines="50"/>
        <w:contextualSpacing w:val="0"/>
        <w:rPr>
          <w:b/>
          <w:bCs w:val="0"/>
        </w:rPr>
      </w:pPr>
      <w:r>
        <w:rPr>
          <w:rFonts w:hint="eastAsia"/>
          <w:b/>
          <w:bCs w:val="0"/>
        </w:rPr>
        <w:t xml:space="preserve">Case 2-2: </w:t>
      </w:r>
      <w:r>
        <w:rPr>
          <w:b/>
          <w:bCs w:val="0"/>
        </w:rPr>
        <w:t>RRM measurement, since gNB has no clear information on which symbols UE is really performing RRM measurement</w:t>
      </w:r>
      <w:r>
        <w:rPr>
          <w:rFonts w:hint="eastAsia"/>
          <w:b/>
          <w:bCs w:val="0"/>
        </w:rPr>
        <w:t xml:space="preserve"> </w:t>
      </w:r>
    </w:p>
    <w:p w14:paraId="0EE17D58" w14:textId="77777777" w:rsidR="006A1186" w:rsidRDefault="00BE1811">
      <w:pPr>
        <w:pStyle w:val="a1"/>
        <w:numPr>
          <w:ilvl w:val="1"/>
          <w:numId w:val="32"/>
        </w:numPr>
        <w:snapToGrid w:val="0"/>
        <w:spacing w:afterLines="50"/>
        <w:contextualSpacing w:val="0"/>
      </w:pPr>
      <w:r>
        <w:rPr>
          <w:rFonts w:hint="eastAsia"/>
        </w:rPr>
        <w:t xml:space="preserve">[HW]: </w:t>
      </w:r>
      <w:r>
        <w:t>Support the gNB configuration of measurement windows, only in which the symbols of CSI-RS, SMTC and/or measurement gaps are regarded as unavailable symbols for LP-WUS monitoring</w:t>
      </w:r>
    </w:p>
    <w:p w14:paraId="0EE17D59" w14:textId="77777777" w:rsidR="006A1186" w:rsidRDefault="00BE1811">
      <w:pPr>
        <w:pStyle w:val="a1"/>
        <w:numPr>
          <w:ilvl w:val="1"/>
          <w:numId w:val="32"/>
        </w:numPr>
        <w:tabs>
          <w:tab w:val="left" w:pos="0"/>
        </w:tabs>
        <w:snapToGrid w:val="0"/>
        <w:spacing w:afterLines="50"/>
        <w:contextualSpacing w:val="0"/>
      </w:pPr>
      <w:r>
        <w:rPr>
          <w:rFonts w:hint="eastAsia"/>
        </w:rPr>
        <w:t xml:space="preserve">[CMCC]: </w:t>
      </w:r>
      <w:r>
        <w:rPr>
          <w:rFonts w:eastAsiaTheme="minorEastAsia"/>
          <w:szCs w:val="21"/>
        </w:rPr>
        <w:t>no need to explicitly handle such case</w:t>
      </w:r>
      <w:r>
        <w:rPr>
          <w:rFonts w:eastAsiaTheme="minorEastAsia" w:hint="eastAsia"/>
          <w:szCs w:val="21"/>
        </w:rPr>
        <w:t>.</w:t>
      </w:r>
      <w:r>
        <w:rPr>
          <w:rFonts w:eastAsia="宋体" w:hint="eastAsia"/>
        </w:rPr>
        <w:t xml:space="preserve"> I</w:t>
      </w:r>
      <w:r>
        <w:rPr>
          <w:rFonts w:eastAsiaTheme="minorEastAsia"/>
          <w:szCs w:val="21"/>
        </w:rPr>
        <w:t>t can be up to gNB impl</w:t>
      </w:r>
      <w:r>
        <w:rPr>
          <w:rFonts w:eastAsiaTheme="minorEastAsia" w:hint="eastAsia"/>
          <w:szCs w:val="21"/>
        </w:rPr>
        <w:t>eme</w:t>
      </w:r>
      <w:r>
        <w:rPr>
          <w:rFonts w:eastAsiaTheme="minorEastAsia"/>
          <w:szCs w:val="21"/>
        </w:rPr>
        <w:t>ntation to configure sufficient number of CSI-RS within a period, or configure SSB as the RRM-related RS, and can up to UE implementation to monitor RRM-related RS without overlap with LP-WUS resource</w:t>
      </w:r>
      <w:r>
        <w:rPr>
          <w:rFonts w:eastAsiaTheme="minorEastAsia" w:hint="eastAsia"/>
          <w:szCs w:val="21"/>
        </w:rPr>
        <w:t>.</w:t>
      </w:r>
    </w:p>
    <w:p w14:paraId="0EE17D5A" w14:textId="77777777" w:rsidR="006A1186" w:rsidRDefault="00BE1811">
      <w:pPr>
        <w:pStyle w:val="a1"/>
        <w:numPr>
          <w:ilvl w:val="1"/>
          <w:numId w:val="32"/>
        </w:numPr>
        <w:tabs>
          <w:tab w:val="left" w:pos="0"/>
        </w:tabs>
        <w:snapToGrid w:val="0"/>
        <w:spacing w:afterLines="50"/>
        <w:contextualSpacing w:val="0"/>
      </w:pPr>
      <w:r>
        <w:rPr>
          <w:rFonts w:eastAsiaTheme="minorEastAsia" w:hint="eastAsia"/>
          <w:szCs w:val="21"/>
        </w:rPr>
        <w:t xml:space="preserve">[vivo]: it is up to gNB to ensure that at least one LP-WUS MO does not overlap with the measurement resource. </w:t>
      </w:r>
    </w:p>
    <w:p w14:paraId="0EE17D5B" w14:textId="77777777" w:rsidR="006A1186" w:rsidRDefault="00BE1811">
      <w:pPr>
        <w:pStyle w:val="a1"/>
        <w:numPr>
          <w:ilvl w:val="0"/>
          <w:numId w:val="32"/>
        </w:numPr>
        <w:snapToGrid w:val="0"/>
        <w:spacing w:afterLines="50"/>
        <w:contextualSpacing w:val="0"/>
        <w:rPr>
          <w:b/>
          <w:bCs w:val="0"/>
        </w:rPr>
      </w:pPr>
      <w:r>
        <w:rPr>
          <w:rFonts w:hint="eastAsia"/>
          <w:b/>
          <w:bCs w:val="0"/>
        </w:rPr>
        <w:t xml:space="preserve">Case 2-3: </w:t>
      </w:r>
      <w:r>
        <w:rPr>
          <w:b/>
          <w:bCs w:val="0"/>
        </w:rPr>
        <w:t>The time gap needed before/after the switching between MR/LR</w:t>
      </w:r>
    </w:p>
    <w:p w14:paraId="0EE17D5C" w14:textId="77777777" w:rsidR="006A1186" w:rsidRDefault="00BE1811">
      <w:pPr>
        <w:pStyle w:val="a1"/>
        <w:numPr>
          <w:ilvl w:val="1"/>
          <w:numId w:val="32"/>
        </w:numPr>
        <w:snapToGrid w:val="0"/>
        <w:spacing w:afterLines="50"/>
        <w:contextualSpacing w:val="0"/>
      </w:pPr>
      <w:r>
        <w:t xml:space="preserve"> [vivo]:</w:t>
      </w:r>
    </w:p>
    <w:p w14:paraId="0EE17D5D" w14:textId="77777777" w:rsidR="006A1186" w:rsidRDefault="00BE1811">
      <w:pPr>
        <w:pStyle w:val="a1"/>
        <w:numPr>
          <w:ilvl w:val="2"/>
          <w:numId w:val="34"/>
        </w:numPr>
        <w:tabs>
          <w:tab w:val="left" w:pos="840"/>
        </w:tabs>
        <w:snapToGrid w:val="0"/>
        <w:spacing w:afterLines="50"/>
        <w:contextualSpacing w:val="0"/>
        <w:rPr>
          <w:rFonts w:eastAsia="等线"/>
          <w:lang w:val="en-US" w:bidi="ar"/>
        </w:rPr>
      </w:pPr>
      <w:r>
        <w:rPr>
          <w:rFonts w:eastAsia="等线"/>
          <w:lang w:val="en-US" w:bidi="ar"/>
        </w:rPr>
        <w:t xml:space="preserve">For WUS operation option 1-1, UE behaviour is already captured in current specification </w:t>
      </w:r>
      <w:r>
        <w:rPr>
          <w:rFonts w:eastAsia="等线"/>
          <w:highlight w:val="cyan"/>
          <w:lang w:val="en-US" w:bidi="ar"/>
        </w:rPr>
        <w:t>as highlighted</w:t>
      </w:r>
      <w:r>
        <w:rPr>
          <w:rFonts w:eastAsia="等线"/>
          <w:lang w:val="en-US" w:bidi="ar"/>
        </w:rPr>
        <w:t xml:space="preserve">. </w:t>
      </w:r>
    </w:p>
    <w:p w14:paraId="0EE17D5E" w14:textId="77777777" w:rsidR="006A1186" w:rsidRDefault="00BE1811">
      <w:pPr>
        <w:pStyle w:val="a1"/>
        <w:numPr>
          <w:ilvl w:val="2"/>
          <w:numId w:val="34"/>
        </w:numPr>
        <w:tabs>
          <w:tab w:val="left" w:pos="840"/>
        </w:tabs>
        <w:snapToGrid w:val="0"/>
        <w:spacing w:afterLines="50"/>
        <w:contextualSpacing w:val="0"/>
        <w:rPr>
          <w:rFonts w:eastAsia="等线"/>
          <w:lang w:val="en-US" w:bidi="ar"/>
        </w:rPr>
      </w:pPr>
      <w:r>
        <w:rPr>
          <w:rFonts w:eastAsia="等线"/>
          <w:lang w:val="en-US" w:bidi="ar"/>
        </w:rPr>
        <w:t>For WUS operation option 1-2, agree that UE is not required to monitor WUS within the reported number of slots prior to the slot where the wus-PDCCHMonitoringTimer would start, similar</w:t>
      </w:r>
      <w:r>
        <w:rPr>
          <w:rFonts w:eastAsia="等线"/>
          <w:color w:val="FF0000"/>
          <w:highlight w:val="yellow"/>
          <w:lang w:val="en-US" w:bidi="ar"/>
        </w:rPr>
        <w:t xml:space="preserve"> text </w:t>
      </w:r>
      <w:r>
        <w:rPr>
          <w:rFonts w:eastAsia="等线"/>
          <w:lang w:val="en-US" w:bidi="ar"/>
        </w:rPr>
        <w:t>as for option 1-1 can be added for option 1-2 as below.</w:t>
      </w:r>
    </w:p>
    <w:tbl>
      <w:tblPr>
        <w:tblStyle w:val="afffc"/>
        <w:tblW w:w="7869" w:type="dxa"/>
        <w:tblInd w:w="1198" w:type="dxa"/>
        <w:tblLook w:val="04A0" w:firstRow="1" w:lastRow="0" w:firstColumn="1" w:lastColumn="0" w:noHBand="0" w:noVBand="1"/>
      </w:tblPr>
      <w:tblGrid>
        <w:gridCol w:w="7869"/>
      </w:tblGrid>
      <w:tr w:rsidR="006A1186" w14:paraId="0EE17D65" w14:textId="77777777">
        <w:tc>
          <w:tcPr>
            <w:tcW w:w="7869" w:type="dxa"/>
          </w:tcPr>
          <w:p w14:paraId="0EE17D5F" w14:textId="77777777" w:rsidR="006A1186" w:rsidRDefault="00BE1811">
            <w:pPr>
              <w:pStyle w:val="22"/>
              <w:rPr>
                <w:rFonts w:ascii="Times New Roman" w:hAnsi="Times New Roman" w:cs="Times New Roman"/>
                <w:sz w:val="20"/>
                <w:szCs w:val="20"/>
              </w:rPr>
            </w:pPr>
            <w:bookmarkStart w:id="36" w:name="_Toc45699216"/>
            <w:bookmarkStart w:id="37" w:name="_Toc36498188"/>
            <w:bookmarkStart w:id="38" w:name="_Toc29899167"/>
            <w:bookmarkStart w:id="39" w:name="_Toc29917314"/>
            <w:bookmarkStart w:id="40" w:name="_Toc29899585"/>
            <w:bookmarkStart w:id="41" w:name="_Toc29894868"/>
            <w:bookmarkStart w:id="42" w:name="_Toc192000847"/>
            <w:r>
              <w:rPr>
                <w:rFonts w:ascii="Times New Roman" w:hAnsi="Times New Roman" w:cs="Times New Roman"/>
                <w:sz w:val="20"/>
                <w:szCs w:val="20"/>
              </w:rPr>
              <w:lastRenderedPageBreak/>
              <w:t>10.4D</w:t>
            </w:r>
            <w:r>
              <w:rPr>
                <w:rFonts w:ascii="Times New Roman" w:hAnsi="Times New Roman" w:cs="Times New Roman"/>
                <w:sz w:val="20"/>
                <w:szCs w:val="20"/>
              </w:rPr>
              <w:tab/>
              <w:t xml:space="preserve">PDCCH monitoring activation by WUS in </w:t>
            </w:r>
            <w:bookmarkEnd w:id="36"/>
            <w:bookmarkEnd w:id="37"/>
            <w:bookmarkEnd w:id="38"/>
            <w:bookmarkEnd w:id="39"/>
            <w:bookmarkEnd w:id="40"/>
            <w:bookmarkEnd w:id="41"/>
            <w:bookmarkEnd w:id="42"/>
            <w:r>
              <w:rPr>
                <w:rFonts w:ascii="Times New Roman" w:hAnsi="Times New Roman" w:cs="Times New Roman"/>
                <w:sz w:val="20"/>
                <w:szCs w:val="20"/>
              </w:rPr>
              <w:t>RRC_CONNECTED</w:t>
            </w:r>
          </w:p>
          <w:p w14:paraId="0EE17D60" w14:textId="77777777" w:rsidR="006A1186" w:rsidRDefault="00BE1811">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0EE17D61" w14:textId="77777777" w:rsidR="006A1186" w:rsidRDefault="00BE1811">
            <w:pPr>
              <w:pStyle w:val="a1"/>
              <w:numPr>
                <w:ilvl w:val="0"/>
                <w:numId w:val="0"/>
              </w:numPr>
            </w:pPr>
            <w:r>
              <w:t xml:space="preserve">The UE reports a number of slots [18, TS 38.306] where the UE is not required to monitor WUS prior to the slot where the drx-onDurationTimer would start. </w:t>
            </w:r>
            <w:r>
              <w:rPr>
                <w:bCs w:val="0"/>
                <w:highlight w:val="cyan"/>
              </w:rPr>
              <w:t xml:space="preserve">The UE is not required to monitor WUS within the reported number of slots prior to the slot where the drx-onDurationTimer would start. </w:t>
            </w:r>
            <w:r>
              <w:t>If the UE determines to monitor PDCCH based on a detected WUS, the UE starts the drx-onDurationTimer [11, TS 38.321].</w:t>
            </w:r>
          </w:p>
          <w:p w14:paraId="0EE17D62" w14:textId="77777777" w:rsidR="006A1186" w:rsidRDefault="00BE1811">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0EE17D63" w14:textId="77777777" w:rsidR="006A1186" w:rsidRDefault="00BE1811">
            <w:pPr>
              <w:adjustRightInd w:val="0"/>
              <w:snapToGrid w:val="0"/>
              <w:spacing w:afterLines="50" w:after="120"/>
              <w:rPr>
                <w:rFonts w:ascii="Times New Roman" w:hAnsi="Times New Roman"/>
                <w:szCs w:val="20"/>
              </w:rPr>
            </w:pPr>
            <w:r>
              <w:rPr>
                <w:rFonts w:ascii="Times New Roman" w:hAnsi="Times New Roman"/>
                <w:szCs w:val="20"/>
              </w:rPr>
              <w:t xml:space="preserve">The UE reports a number of slots [18, TS 38.306] and expects that a time gap, from a last WUS monitoring occasion from the number of WUS monitoring occasions per periodicity to the slot where the wus-PDCCHMonitoringTimer would start, is no smaller than the reported number of slots. </w:t>
            </w:r>
            <w:r>
              <w:rPr>
                <w:rFonts w:ascii="Times New Roman" w:eastAsia="等线" w:hAnsi="Times New Roman"/>
                <w:bCs/>
                <w:iCs/>
                <w:color w:val="FF0000"/>
                <w:kern w:val="2"/>
                <w:szCs w:val="20"/>
                <w:highlight w:val="yellow"/>
                <w:lang w:eastAsia="zh-CN" w:bidi="ar"/>
              </w:rPr>
              <w:t xml:space="preserve">The UE is not required to monitor WUS within the reported number of slots prior to the slot where the </w:t>
            </w:r>
            <w:r>
              <w:rPr>
                <w:rFonts w:ascii="Times New Roman" w:eastAsia="等线" w:hAnsi="Times New Roman"/>
                <w:bCs/>
                <w:i/>
                <w:color w:val="FF0000"/>
                <w:kern w:val="2"/>
                <w:szCs w:val="20"/>
                <w:highlight w:val="yellow"/>
                <w:lang w:eastAsia="zh-CN" w:bidi="ar"/>
              </w:rPr>
              <w:t xml:space="preserve">wus-PDCCHMonitoringTimer </w:t>
            </w:r>
            <w:r>
              <w:rPr>
                <w:rFonts w:ascii="Times New Roman" w:eastAsia="等线" w:hAnsi="Times New Roman"/>
                <w:bCs/>
                <w:iCs/>
                <w:color w:val="FF0000"/>
                <w:kern w:val="2"/>
                <w:szCs w:val="20"/>
                <w:highlight w:val="yellow"/>
                <w:lang w:eastAsia="zh-CN" w:bidi="ar"/>
              </w:rPr>
              <w:t>would start.</w:t>
            </w:r>
            <w:r>
              <w:rPr>
                <w:rFonts w:ascii="Times New Roman" w:hAnsi="Times New Roman"/>
                <w:color w:val="FF0000"/>
                <w:szCs w:val="20"/>
              </w:rPr>
              <w:t xml:space="preserve"> </w:t>
            </w:r>
            <w:r>
              <w:rPr>
                <w:rFonts w:ascii="Times New Roman" w:hAnsi="Times New Roman"/>
                <w:szCs w:val="20"/>
              </w:rPr>
              <w:t xml:space="preserve">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 </w:t>
            </w:r>
          </w:p>
          <w:p w14:paraId="0EE17D64" w14:textId="77777777" w:rsidR="006A1186" w:rsidRDefault="00BE1811">
            <w:pPr>
              <w:adjustRightInd w:val="0"/>
              <w:snapToGrid w:val="0"/>
              <w:spacing w:afterLines="50" w:after="120"/>
              <w:jc w:val="center"/>
              <w:rPr>
                <w:rFonts w:ascii="Times New Roman" w:eastAsia="宋体" w:hAnsi="Times New Roman"/>
                <w:szCs w:val="20"/>
              </w:rPr>
            </w:pPr>
            <w:r>
              <w:rPr>
                <w:rFonts w:ascii="Times New Roman" w:hAnsi="Times New Roman"/>
                <w:color w:val="FF0000"/>
                <w:szCs w:val="20"/>
              </w:rPr>
              <w:t>[omit irrelevant text]</w:t>
            </w:r>
          </w:p>
        </w:tc>
      </w:tr>
    </w:tbl>
    <w:p w14:paraId="0EE17D66" w14:textId="77777777" w:rsidR="006A1186" w:rsidRDefault="00BE1811">
      <w:pPr>
        <w:pStyle w:val="a1"/>
        <w:numPr>
          <w:ilvl w:val="0"/>
          <w:numId w:val="0"/>
        </w:numPr>
        <w:snapToGrid w:val="0"/>
        <w:spacing w:afterLines="50"/>
        <w:ind w:left="840"/>
        <w:rPr>
          <w:rFonts w:eastAsia="等线"/>
          <w:lang w:val="en-US" w:bidi="ar"/>
        </w:rPr>
      </w:pPr>
      <w:r>
        <w:rPr>
          <w:rFonts w:eastAsia="等线"/>
          <w:lang w:val="en-US" w:bidi="ar"/>
        </w:rPr>
        <w:t xml:space="preserve"> </w:t>
      </w:r>
    </w:p>
    <w:p w14:paraId="0EE17D67" w14:textId="77777777" w:rsidR="006A1186" w:rsidRDefault="00BE1811">
      <w:pPr>
        <w:pStyle w:val="a1"/>
        <w:numPr>
          <w:ilvl w:val="1"/>
          <w:numId w:val="32"/>
        </w:numPr>
        <w:snapToGrid w:val="0"/>
        <w:spacing w:afterLines="50"/>
        <w:contextualSpacing w:val="0"/>
        <w:rPr>
          <w:rFonts w:eastAsia="等线"/>
          <w:lang w:val="en-US" w:bidi="ar"/>
        </w:rPr>
      </w:pPr>
      <w:r>
        <w:t xml:space="preserve">[CMCC] </w:t>
      </w:r>
      <w:r>
        <w:rPr>
          <w:rFonts w:hint="eastAsia"/>
        </w:rPr>
        <w:t xml:space="preserve">and [HW]: </w:t>
      </w:r>
      <w:r>
        <w:rPr>
          <w:rFonts w:eastAsia="等线"/>
          <w:lang w:val="en-US" w:bidi="ar"/>
        </w:rPr>
        <w:t>no need to define interruption/collision for the ramp-up/ramp-down before/after MR transmit/receive signal outside C-DRX Active Time</w:t>
      </w:r>
      <w:r>
        <w:rPr>
          <w:rFonts w:hint="eastAsia"/>
        </w:rPr>
        <w:t>.</w:t>
      </w:r>
    </w:p>
    <w:p w14:paraId="0EE17D68" w14:textId="77777777" w:rsidR="006A1186" w:rsidRDefault="006A1186">
      <w:pPr>
        <w:rPr>
          <w:rFonts w:eastAsiaTheme="minorEastAsia"/>
          <w:highlight w:val="yellow"/>
          <w:lang w:eastAsia="zh-CN"/>
        </w:rPr>
      </w:pPr>
    </w:p>
    <w:p w14:paraId="0EE17D69" w14:textId="77777777" w:rsidR="006A1186" w:rsidRDefault="00BE1811">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[H][FL1]</w:t>
      </w:r>
      <w:r>
        <w:rPr>
          <w:rFonts w:ascii="Times New Roman" w:eastAsia="微软雅黑" w:hAnsi="Times New Roman" w:hint="eastAsia"/>
          <w:b/>
          <w:bCs/>
          <w:iCs/>
          <w:szCs w:val="20"/>
          <w:highlight w:val="yellow"/>
          <w:lang w:eastAsia="zh-CN"/>
        </w:rPr>
        <w:t xml:space="preserve"> Question</w:t>
      </w:r>
      <w:r>
        <w:rPr>
          <w:rFonts w:ascii="Times New Roman" w:eastAsia="微软雅黑" w:hAnsi="Times New Roman"/>
          <w:b/>
          <w:bCs/>
          <w:iCs/>
          <w:szCs w:val="20"/>
          <w:highlight w:val="yellow"/>
          <w:lang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2-2-1</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lang w:eastAsia="zh-CN"/>
        </w:rPr>
        <w:t xml:space="preserve"> Which option do you prefer for the case where the time gap in TDD UL/DL switching outside active time overlaps with LP-WUS MO? </w:t>
      </w:r>
    </w:p>
    <w:p w14:paraId="0EE17D6A" w14:textId="77777777" w:rsidR="006A1186" w:rsidRDefault="00BE1811">
      <w:pPr>
        <w:pStyle w:val="a1"/>
        <w:numPr>
          <w:ilvl w:val="0"/>
          <w:numId w:val="35"/>
        </w:numPr>
        <w:rPr>
          <w:b/>
        </w:rPr>
      </w:pPr>
      <w:r>
        <w:rPr>
          <w:rFonts w:hint="eastAsia"/>
          <w:b/>
        </w:rPr>
        <w:t xml:space="preserve">Option 1: When MR performs </w:t>
      </w:r>
      <w:r>
        <w:rPr>
          <w:b/>
          <w:bCs w:val="0"/>
          <w:iCs w:val="0"/>
        </w:rPr>
        <w:t>Tx/Rx switching</w:t>
      </w:r>
      <w:r>
        <w:rPr>
          <w:rFonts w:hint="eastAsia"/>
          <w:b/>
          <w:bCs w:val="0"/>
          <w:iCs w:val="0"/>
        </w:rPr>
        <w:t>, a UE may not monitor a WUS.</w:t>
      </w:r>
    </w:p>
    <w:p w14:paraId="0EE17D6B" w14:textId="77777777" w:rsidR="006A1186" w:rsidRDefault="00BE1811">
      <w:pPr>
        <w:pStyle w:val="a1"/>
        <w:numPr>
          <w:ilvl w:val="0"/>
          <w:numId w:val="35"/>
        </w:numPr>
        <w:rPr>
          <w:b/>
        </w:rPr>
      </w:pPr>
      <w:r>
        <w:rPr>
          <w:rFonts w:hint="eastAsia"/>
          <w:b/>
        </w:rPr>
        <w:t xml:space="preserve">Option 2: </w:t>
      </w:r>
      <w:r>
        <w:rPr>
          <w:b/>
        </w:rPr>
        <w:t>The UE assumes that a symbol is not available to monitor WUS when</w:t>
      </w:r>
      <w:r>
        <w:rPr>
          <w:rFonts w:hint="eastAsia"/>
          <w:b/>
        </w:rPr>
        <w:t xml:space="preserve"> </w:t>
      </w:r>
      <w:r>
        <w:rPr>
          <w:b/>
        </w:rPr>
        <w:t>the symbol is within</w:t>
      </w:r>
      <w:r>
        <w:rPr>
          <w:rFonts w:hint="eastAsia"/>
          <w:b/>
        </w:rPr>
        <w:t xml:space="preserve"> </w:t>
      </w:r>
      <w:r>
        <w:rPr>
          <w:rFonts w:hint="eastAsia"/>
          <w:b/>
          <w:i/>
        </w:rPr>
        <w:t>N</w:t>
      </w:r>
      <w:r>
        <w:rPr>
          <w:rFonts w:hint="eastAsia"/>
          <w:b/>
          <w:i/>
          <w:vertAlign w:val="subscript"/>
        </w:rPr>
        <w:t>Rx-Tx</w:t>
      </w:r>
      <w:r>
        <w:rPr>
          <w:rFonts w:hint="eastAsia"/>
          <w:b/>
          <w:i/>
        </w:rPr>
        <w:t xml:space="preserve"> </w:t>
      </w:r>
      <w:r>
        <w:rPr>
          <w:b/>
        </w:rPr>
        <w:t xml:space="preserve">before an UL symbol or the symbol is within </w:t>
      </w:r>
      <w:r>
        <w:rPr>
          <w:rFonts w:hint="eastAsia"/>
          <w:b/>
          <w:i/>
        </w:rPr>
        <w:t>N</w:t>
      </w:r>
      <w:r>
        <w:rPr>
          <w:rFonts w:hint="eastAsia"/>
          <w:b/>
          <w:i/>
          <w:vertAlign w:val="subscript"/>
        </w:rPr>
        <w:t>Tx-Rx</w:t>
      </w:r>
      <w:r>
        <w:rPr>
          <w:rFonts w:hint="eastAsia"/>
          <w:b/>
          <w:i/>
        </w:rPr>
        <w:t xml:space="preserve"> </w:t>
      </w:r>
      <w:r>
        <w:rPr>
          <w:b/>
        </w:rPr>
        <w:t>after an UL symbol</w:t>
      </w:r>
      <w:r>
        <w:rPr>
          <w:rFonts w:hint="eastAsia"/>
          <w:b/>
        </w:rPr>
        <w:t xml:space="preserve"> </w:t>
      </w:r>
    </w:p>
    <w:tbl>
      <w:tblPr>
        <w:tblStyle w:val="TableGrid19"/>
        <w:tblW w:w="9067" w:type="dxa"/>
        <w:tblLayout w:type="fixed"/>
        <w:tblLook w:val="04A0" w:firstRow="1" w:lastRow="0" w:firstColumn="1" w:lastColumn="0" w:noHBand="0" w:noVBand="1"/>
      </w:tblPr>
      <w:tblGrid>
        <w:gridCol w:w="1479"/>
        <w:gridCol w:w="1351"/>
        <w:gridCol w:w="6237"/>
      </w:tblGrid>
      <w:tr w:rsidR="006A1186" w14:paraId="0EE17D6F" w14:textId="77777777">
        <w:tc>
          <w:tcPr>
            <w:tcW w:w="1479" w:type="dxa"/>
            <w:shd w:val="clear" w:color="auto" w:fill="D9D9D9" w:themeFill="background1" w:themeFillShade="D9"/>
          </w:tcPr>
          <w:p w14:paraId="0EE17D6C" w14:textId="77777777" w:rsidR="006A1186" w:rsidRDefault="00BE1811">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0EE17D6D" w14:textId="77777777" w:rsidR="006A1186" w:rsidRDefault="00BE1811">
            <w:pPr>
              <w:rPr>
                <w:rFonts w:ascii="Times New Roman" w:hAnsi="Times New Roman"/>
              </w:rPr>
            </w:pPr>
            <w:r>
              <w:rPr>
                <w:rFonts w:ascii="Times New Roman" w:hAnsi="Times New Roman" w:hint="eastAsia"/>
              </w:rPr>
              <w:t>Option 1 or Option 2</w:t>
            </w:r>
          </w:p>
        </w:tc>
        <w:tc>
          <w:tcPr>
            <w:tcW w:w="6237" w:type="dxa"/>
            <w:shd w:val="clear" w:color="auto" w:fill="D9D9D9" w:themeFill="background1" w:themeFillShade="D9"/>
          </w:tcPr>
          <w:p w14:paraId="0EE17D6E" w14:textId="77777777" w:rsidR="006A1186" w:rsidRDefault="00BE1811">
            <w:pPr>
              <w:ind w:left="200" w:right="200"/>
              <w:rPr>
                <w:rFonts w:ascii="Times New Roman" w:hAnsi="Times New Roman"/>
              </w:rPr>
            </w:pPr>
            <w:r>
              <w:rPr>
                <w:rFonts w:ascii="Times New Roman" w:hAnsi="Times New Roman"/>
              </w:rPr>
              <w:t>Comments</w:t>
            </w:r>
          </w:p>
        </w:tc>
      </w:tr>
      <w:tr w:rsidR="006A1186" w14:paraId="0EE17D73" w14:textId="77777777">
        <w:tc>
          <w:tcPr>
            <w:tcW w:w="1479" w:type="dxa"/>
          </w:tcPr>
          <w:p w14:paraId="0EE17D70"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351" w:type="dxa"/>
          </w:tcPr>
          <w:p w14:paraId="0EE17D71"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1</w:t>
            </w:r>
          </w:p>
        </w:tc>
        <w:tc>
          <w:tcPr>
            <w:tcW w:w="6237" w:type="dxa"/>
          </w:tcPr>
          <w:p w14:paraId="0EE17D72"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In our view, when MR actually performs Tx/Rx switching in a TDD carrier for the subsequent transmission or reception kind of belong to the case that MR is active for Tx/Rx. Therefore, same solution should be used. While option 2 results in new UE behavior and specification change. </w:t>
            </w:r>
          </w:p>
        </w:tc>
      </w:tr>
      <w:tr w:rsidR="006A1186" w14:paraId="0EE17D78" w14:textId="77777777">
        <w:tc>
          <w:tcPr>
            <w:tcW w:w="1479" w:type="dxa"/>
          </w:tcPr>
          <w:p w14:paraId="0EE17D74"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0EE17D75"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w:t>
            </w:r>
          </w:p>
        </w:tc>
        <w:tc>
          <w:tcPr>
            <w:tcW w:w="6237" w:type="dxa"/>
          </w:tcPr>
          <w:p w14:paraId="0EE17D76"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think both options can work but considering that the duration of LP-WUS is relatively long and hard to avoid the Tx/Rx switching time, it is recommended to prevent the dropping at first. </w:t>
            </w:r>
          </w:p>
          <w:p w14:paraId="0EE17D77"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Besides, although this may introduce</w:t>
            </w:r>
            <w:r>
              <w:rPr>
                <w:rFonts w:ascii="Times New Roman" w:eastAsiaTheme="minorEastAsia" w:hAnsi="Times New Roman" w:hint="eastAsia"/>
                <w:color w:val="000000" w:themeColor="text1"/>
                <w:lang w:eastAsia="zh-CN"/>
              </w:rPr>
              <w:t xml:space="preserve"> new UE behavior and specification change</w:t>
            </w:r>
            <w:r>
              <w:rPr>
                <w:rFonts w:ascii="Times New Roman" w:eastAsiaTheme="minorEastAsia" w:hAnsi="Times New Roman"/>
                <w:color w:val="000000" w:themeColor="text1"/>
                <w:lang w:eastAsia="zh-CN"/>
              </w:rPr>
              <w:t>, it is not complex since we already have the definition for SSB and UL symbols.</w:t>
            </w:r>
          </w:p>
        </w:tc>
      </w:tr>
      <w:tr w:rsidR="006A1186" w14:paraId="0EE17D7E" w14:textId="77777777">
        <w:tc>
          <w:tcPr>
            <w:tcW w:w="1479" w:type="dxa"/>
          </w:tcPr>
          <w:p w14:paraId="0EE17D79"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0EE17D7A" w14:textId="77777777" w:rsidR="006A1186" w:rsidRDefault="006A1186">
            <w:pPr>
              <w:ind w:left="200" w:right="200"/>
              <w:rPr>
                <w:rFonts w:ascii="Times New Roman" w:eastAsia="Yu Mincho" w:hAnsi="Times New Roman"/>
                <w:lang w:eastAsia="ja-JP"/>
              </w:rPr>
            </w:pPr>
          </w:p>
        </w:tc>
        <w:tc>
          <w:tcPr>
            <w:tcW w:w="6237" w:type="dxa"/>
          </w:tcPr>
          <w:p w14:paraId="0EE17D7B"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At RAN1#98bis meeting, it was clarified that the </w:t>
            </w:r>
            <w:r>
              <w:rPr>
                <w:rFonts w:ascii="Times New Roman" w:eastAsia="Yu Mincho" w:hAnsi="Times New Roman"/>
                <w:color w:val="000000" w:themeColor="text1"/>
                <w:lang w:eastAsia="ja-JP"/>
              </w:rPr>
              <w:t>“T</w:t>
            </w:r>
            <w:r>
              <w:rPr>
                <w:rFonts w:ascii="Times New Roman" w:eastAsia="Yu Mincho" w:hAnsi="Times New Roman" w:hint="eastAsia"/>
                <w:color w:val="000000" w:themeColor="text1"/>
                <w:lang w:eastAsia="ja-JP"/>
              </w:rPr>
              <w:t>x</w:t>
            </w:r>
            <w:r>
              <w:rPr>
                <w:rFonts w:ascii="Times New Roman" w:eastAsia="Yu Mincho" w:hAnsi="Times New Roman"/>
                <w:color w:val="000000" w:themeColor="text1"/>
                <w:lang w:eastAsia="ja-JP"/>
              </w:rPr>
              <w:t>-Rx exclusion and switch gap for TDD or HD”</w:t>
            </w:r>
            <w:r>
              <w:rPr>
                <w:rFonts w:ascii="Times New Roman" w:eastAsia="Yu Mincho" w:hAnsi="Times New Roman" w:hint="eastAsia"/>
                <w:color w:val="000000" w:themeColor="text1"/>
                <w:lang w:eastAsia="ja-JP"/>
              </w:rPr>
              <w:t xml:space="preserve"> is based on actual UL timing (not logical) according to the Table in R1-1911583.</w:t>
            </w:r>
          </w:p>
          <w:p w14:paraId="0EE17D7C" w14:textId="77777777" w:rsidR="006A1186" w:rsidRDefault="006A1186">
            <w:pPr>
              <w:ind w:right="200"/>
              <w:rPr>
                <w:rFonts w:ascii="Times New Roman" w:eastAsia="Yu Mincho" w:hAnsi="Times New Roman"/>
                <w:color w:val="000000" w:themeColor="text1"/>
                <w:lang w:eastAsia="ja-JP"/>
              </w:rPr>
            </w:pPr>
          </w:p>
          <w:p w14:paraId="0EE17D7D"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When a UE</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s TA timer is running, on a TDD carrier, the UE prepares UL transmission based on the TDD UL-DL configuration and its TA. If we adopt Option 1, Any LP-WUS overlapping with a flexible symbol that is used for TDD UL/DL switch cannot be received. If we go with Option 2, the available/unavailable symbols for LP-WUS become </w:t>
            </w:r>
            <w:r>
              <w:rPr>
                <w:rFonts w:ascii="Times New Roman" w:eastAsia="Yu Mincho" w:hAnsi="Times New Roman"/>
                <w:color w:val="000000" w:themeColor="text1"/>
                <w:lang w:eastAsia="ja-JP"/>
              </w:rPr>
              <w:t>dependent</w:t>
            </w:r>
            <w:r>
              <w:rPr>
                <w:rFonts w:ascii="Times New Roman" w:eastAsia="Yu Mincho" w:hAnsi="Times New Roman" w:hint="eastAsia"/>
                <w:color w:val="000000" w:themeColor="text1"/>
                <w:lang w:eastAsia="ja-JP"/>
              </w:rPr>
              <w:t xml:space="preserve"> on the TA of the UE. T</w:t>
            </w:r>
            <w:r>
              <w:rPr>
                <w:rFonts w:ascii="Times New Roman" w:eastAsia="Yu Mincho" w:hAnsi="Times New Roman"/>
                <w:color w:val="000000" w:themeColor="text1"/>
                <w:lang w:eastAsia="ja-JP"/>
              </w:rPr>
              <w:t>h</w:t>
            </w:r>
            <w:r>
              <w:rPr>
                <w:rFonts w:ascii="Times New Roman" w:eastAsia="Yu Mincho" w:hAnsi="Times New Roman" w:hint="eastAsia"/>
                <w:color w:val="000000" w:themeColor="text1"/>
                <w:lang w:eastAsia="ja-JP"/>
              </w:rPr>
              <w:t>erefore, option 2 would need to be based on the worst case (maximum) TA value regardless of the actual UE TA value.</w:t>
            </w:r>
          </w:p>
        </w:tc>
      </w:tr>
      <w:tr w:rsidR="006A1186" w14:paraId="0EE17D84" w14:textId="77777777">
        <w:tc>
          <w:tcPr>
            <w:tcW w:w="1479" w:type="dxa"/>
          </w:tcPr>
          <w:p w14:paraId="0EE17D7F"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351" w:type="dxa"/>
          </w:tcPr>
          <w:p w14:paraId="0EE17D80" w14:textId="77777777" w:rsidR="006A1186" w:rsidRDefault="006A1186">
            <w:pPr>
              <w:ind w:left="200" w:right="200"/>
              <w:rPr>
                <w:rFonts w:ascii="Times New Roman" w:eastAsiaTheme="minorEastAsia" w:hAnsi="Times New Roman"/>
                <w:lang w:eastAsia="zh-CN"/>
              </w:rPr>
            </w:pPr>
          </w:p>
        </w:tc>
        <w:tc>
          <w:tcPr>
            <w:tcW w:w="6237" w:type="dxa"/>
          </w:tcPr>
          <w:p w14:paraId="0EE17D81"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Seems Option 1 is not only applied for TDD case. We do not think it should be only restricted to TDD case.</w:t>
            </w:r>
          </w:p>
          <w:p w14:paraId="0EE17D82"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F</w:t>
            </w:r>
            <w:r>
              <w:rPr>
                <w:rFonts w:ascii="Times New Roman" w:eastAsiaTheme="minorEastAsia" w:hAnsi="Times New Roman"/>
                <w:color w:val="000000" w:themeColor="text1"/>
                <w:lang w:eastAsia="zh-CN"/>
              </w:rPr>
              <w:t>or option 2, the WUR is separate from MR, we do not think there is an issue for TDD DL/UL switching.</w:t>
            </w:r>
          </w:p>
          <w:p w14:paraId="0EE17D83" w14:textId="77777777" w:rsidR="006A1186" w:rsidRDefault="006A1186">
            <w:pPr>
              <w:ind w:right="200"/>
              <w:rPr>
                <w:rFonts w:ascii="Times New Roman" w:eastAsiaTheme="minorEastAsia" w:hAnsi="Times New Roman"/>
                <w:color w:val="000000" w:themeColor="text1"/>
                <w:lang w:eastAsia="zh-CN"/>
              </w:rPr>
            </w:pPr>
          </w:p>
        </w:tc>
      </w:tr>
      <w:tr w:rsidR="006A1186" w14:paraId="0EE17D88" w14:textId="77777777">
        <w:tc>
          <w:tcPr>
            <w:tcW w:w="1479" w:type="dxa"/>
          </w:tcPr>
          <w:p w14:paraId="0EE17D85" w14:textId="57C49C49" w:rsidR="006A1186" w:rsidRDefault="00476248">
            <w:pPr>
              <w:ind w:right="200"/>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1351" w:type="dxa"/>
          </w:tcPr>
          <w:p w14:paraId="0EE17D86" w14:textId="5C7C48D9" w:rsidR="006A1186" w:rsidRDefault="006A1186">
            <w:pPr>
              <w:ind w:left="200" w:right="200"/>
              <w:rPr>
                <w:rFonts w:ascii="Times New Roman" w:eastAsiaTheme="minorEastAsia" w:hAnsi="Times New Roman"/>
                <w:lang w:eastAsia="zh-CN"/>
              </w:rPr>
            </w:pPr>
          </w:p>
        </w:tc>
        <w:tc>
          <w:tcPr>
            <w:tcW w:w="6237" w:type="dxa"/>
          </w:tcPr>
          <w:p w14:paraId="0EE17D87" w14:textId="4395BA39" w:rsidR="006A1186" w:rsidRDefault="00476248">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Prefer Option1 due to simplicity.</w:t>
            </w:r>
          </w:p>
        </w:tc>
      </w:tr>
      <w:tr w:rsidR="00F136D2" w14:paraId="17D9A2AD" w14:textId="77777777" w:rsidTr="00F136D2">
        <w:tc>
          <w:tcPr>
            <w:tcW w:w="1479" w:type="dxa"/>
          </w:tcPr>
          <w:p w14:paraId="43680229" w14:textId="77777777" w:rsidR="00F136D2" w:rsidRDefault="00F136D2" w:rsidP="007608C4">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351" w:type="dxa"/>
          </w:tcPr>
          <w:p w14:paraId="0827CA92" w14:textId="77777777" w:rsidR="00F136D2" w:rsidRDefault="00F136D2" w:rsidP="007608C4">
            <w:pPr>
              <w:ind w:left="200" w:right="20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 1</w:t>
            </w:r>
          </w:p>
        </w:tc>
        <w:tc>
          <w:tcPr>
            <w:tcW w:w="6237" w:type="dxa"/>
          </w:tcPr>
          <w:p w14:paraId="799302A6" w14:textId="77777777" w:rsidR="00F136D2" w:rsidRDefault="00F136D2" w:rsidP="007608C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share the same view as vivo. </w:t>
            </w: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this case, MR is operating. </w:t>
            </w:r>
            <w:r>
              <w:rPr>
                <w:rFonts w:ascii="Times New Roman" w:eastAsiaTheme="minorEastAsia" w:hAnsi="Times New Roman"/>
                <w:color w:val="000000" w:themeColor="text1"/>
                <w:lang w:eastAsia="zh-CN"/>
              </w:rPr>
              <w:t>N</w:t>
            </w:r>
            <w:r>
              <w:rPr>
                <w:rFonts w:ascii="Times New Roman" w:eastAsiaTheme="minorEastAsia" w:hAnsi="Times New Roman" w:hint="eastAsia"/>
                <w:color w:val="000000" w:themeColor="text1"/>
                <w:lang w:eastAsia="zh-CN"/>
              </w:rPr>
              <w:t>aturally, UE does not monitor LP-WUS.</w:t>
            </w:r>
          </w:p>
        </w:tc>
      </w:tr>
      <w:tr w:rsidR="009B7F15" w14:paraId="4317CC32" w14:textId="77777777" w:rsidTr="00F136D2">
        <w:tc>
          <w:tcPr>
            <w:tcW w:w="1479" w:type="dxa"/>
          </w:tcPr>
          <w:p w14:paraId="14E739F7" w14:textId="373A47F0" w:rsidR="009B7F15" w:rsidRDefault="002E4E3E" w:rsidP="007608C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351" w:type="dxa"/>
          </w:tcPr>
          <w:p w14:paraId="05A77294" w14:textId="0AB0D104" w:rsidR="009B7F15" w:rsidRDefault="002E4E3E" w:rsidP="007608C4">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03E353F0" w14:textId="77777777" w:rsidR="009B7F15" w:rsidRDefault="009B7F15" w:rsidP="007608C4">
            <w:pPr>
              <w:ind w:right="200"/>
              <w:rPr>
                <w:rFonts w:ascii="Times New Roman" w:eastAsiaTheme="minorEastAsia" w:hAnsi="Times New Roman"/>
                <w:color w:val="000000" w:themeColor="text1"/>
                <w:lang w:eastAsia="zh-CN"/>
              </w:rPr>
            </w:pPr>
          </w:p>
        </w:tc>
      </w:tr>
    </w:tbl>
    <w:p w14:paraId="0EE17D89" w14:textId="77777777" w:rsidR="006A1186" w:rsidRPr="00F136D2" w:rsidRDefault="006A1186">
      <w:pPr>
        <w:rPr>
          <w:rFonts w:eastAsiaTheme="minorEastAsia"/>
          <w:highlight w:val="yellow"/>
          <w:lang w:eastAsia="zh-CN"/>
        </w:rPr>
      </w:pPr>
    </w:p>
    <w:p w14:paraId="0EE17D8A" w14:textId="77777777" w:rsidR="006A1186" w:rsidRDefault="006A1186">
      <w:pPr>
        <w:rPr>
          <w:rFonts w:eastAsiaTheme="minorEastAsia"/>
          <w:highlight w:val="yellow"/>
          <w:lang w:eastAsia="zh-CN"/>
        </w:rPr>
      </w:pPr>
    </w:p>
    <w:p w14:paraId="0EE17D8B" w14:textId="77777777" w:rsidR="006A1186" w:rsidRDefault="00BE1811">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Which option do you prefer for the case where the RRM measurement resource outside active time overlaps with LP-WUS MO? </w:t>
      </w:r>
    </w:p>
    <w:p w14:paraId="0EE17D8C" w14:textId="77777777" w:rsidR="006A1186" w:rsidRDefault="00BE1811">
      <w:pPr>
        <w:pStyle w:val="a1"/>
        <w:numPr>
          <w:ilvl w:val="0"/>
          <w:numId w:val="35"/>
        </w:numPr>
        <w:rPr>
          <w:b/>
        </w:rPr>
      </w:pPr>
      <w:r>
        <w:rPr>
          <w:rFonts w:hint="eastAsia"/>
          <w:b/>
        </w:rPr>
        <w:t>Option 1:</w:t>
      </w:r>
      <w:r>
        <w:rPr>
          <w:rFonts w:hint="eastAsia"/>
          <w:b/>
          <w:iCs w:val="0"/>
        </w:rPr>
        <w:t xml:space="preserve"> a UE may not monitor a WUS.</w:t>
      </w:r>
    </w:p>
    <w:p w14:paraId="0EE17D8D" w14:textId="77777777" w:rsidR="006A1186" w:rsidRDefault="00BE1811">
      <w:pPr>
        <w:pStyle w:val="a1"/>
        <w:numPr>
          <w:ilvl w:val="0"/>
          <w:numId w:val="35"/>
        </w:numPr>
        <w:rPr>
          <w:b/>
        </w:rPr>
      </w:pPr>
      <w:r>
        <w:rPr>
          <w:rFonts w:hint="eastAsia"/>
          <w:b/>
        </w:rPr>
        <w:t xml:space="preserve">Option 2: </w:t>
      </w:r>
      <w:r>
        <w:rPr>
          <w:b/>
        </w:rPr>
        <w:t>Support the gNB configuration of measurement windows, only in which the symbols of CSI-RS, SMTC and/or measurement gaps are regarded as unavailable symbols for LP-WUS monitoring</w:t>
      </w:r>
    </w:p>
    <w:tbl>
      <w:tblPr>
        <w:tblStyle w:val="TableGrid19"/>
        <w:tblW w:w="9067" w:type="dxa"/>
        <w:tblLayout w:type="fixed"/>
        <w:tblLook w:val="04A0" w:firstRow="1" w:lastRow="0" w:firstColumn="1" w:lastColumn="0" w:noHBand="0" w:noVBand="1"/>
      </w:tblPr>
      <w:tblGrid>
        <w:gridCol w:w="1479"/>
        <w:gridCol w:w="1351"/>
        <w:gridCol w:w="6237"/>
      </w:tblGrid>
      <w:tr w:rsidR="006A1186" w14:paraId="0EE17D91" w14:textId="77777777">
        <w:tc>
          <w:tcPr>
            <w:tcW w:w="1479" w:type="dxa"/>
            <w:shd w:val="clear" w:color="auto" w:fill="D9D9D9" w:themeFill="background1" w:themeFillShade="D9"/>
          </w:tcPr>
          <w:p w14:paraId="0EE17D8E" w14:textId="77777777" w:rsidR="006A1186" w:rsidRDefault="00BE1811">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0EE17D8F" w14:textId="77777777" w:rsidR="006A1186" w:rsidRDefault="00BE1811">
            <w:pPr>
              <w:ind w:right="200"/>
              <w:rPr>
                <w:rFonts w:ascii="Times New Roman" w:hAnsi="Times New Roman"/>
              </w:rPr>
            </w:pPr>
            <w:r>
              <w:rPr>
                <w:rFonts w:ascii="Times New Roman" w:hAnsi="Times New Roman" w:hint="eastAsia"/>
              </w:rPr>
              <w:t>Option 1 or Option 2</w:t>
            </w:r>
          </w:p>
        </w:tc>
        <w:tc>
          <w:tcPr>
            <w:tcW w:w="6237" w:type="dxa"/>
            <w:shd w:val="clear" w:color="auto" w:fill="D9D9D9" w:themeFill="background1" w:themeFillShade="D9"/>
          </w:tcPr>
          <w:p w14:paraId="0EE17D90" w14:textId="77777777" w:rsidR="006A1186" w:rsidRDefault="00BE1811">
            <w:pPr>
              <w:ind w:left="200" w:right="200"/>
              <w:rPr>
                <w:rFonts w:ascii="Times New Roman" w:hAnsi="Times New Roman"/>
              </w:rPr>
            </w:pPr>
            <w:r>
              <w:rPr>
                <w:rFonts w:ascii="Times New Roman" w:hAnsi="Times New Roman"/>
              </w:rPr>
              <w:t>Comments</w:t>
            </w:r>
          </w:p>
        </w:tc>
      </w:tr>
      <w:tr w:rsidR="006A1186" w14:paraId="0EE17D95" w14:textId="77777777">
        <w:tc>
          <w:tcPr>
            <w:tcW w:w="1479" w:type="dxa"/>
          </w:tcPr>
          <w:p w14:paraId="0EE17D92"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351" w:type="dxa"/>
          </w:tcPr>
          <w:p w14:paraId="0EE17D93"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1</w:t>
            </w:r>
          </w:p>
        </w:tc>
        <w:tc>
          <w:tcPr>
            <w:tcW w:w="6237" w:type="dxa"/>
          </w:tcPr>
          <w:p w14:paraId="0EE17D94"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About measurement resource, we think it can leave to gNB implementation to configure at least one WUS MO that is not collide with the measurement resource. In addition, although current unavailable symbol pattern may not perfectly match the intention of option 2, it can still be used to alleviate the collisions.     </w:t>
            </w:r>
          </w:p>
        </w:tc>
      </w:tr>
      <w:tr w:rsidR="006A1186" w14:paraId="0EE17D99" w14:textId="77777777">
        <w:tc>
          <w:tcPr>
            <w:tcW w:w="1479" w:type="dxa"/>
          </w:tcPr>
          <w:p w14:paraId="0EE17D96"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0EE17D97"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237" w:type="dxa"/>
          </w:tcPr>
          <w:p w14:paraId="0EE17D98"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Similar reason as vivo.</w:t>
            </w:r>
          </w:p>
        </w:tc>
      </w:tr>
      <w:tr w:rsidR="006A1186" w14:paraId="0EE17D9D" w14:textId="77777777">
        <w:tc>
          <w:tcPr>
            <w:tcW w:w="1479" w:type="dxa"/>
          </w:tcPr>
          <w:p w14:paraId="0EE17D9A"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0EE17D9B"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Option 1</w:t>
            </w:r>
          </w:p>
        </w:tc>
        <w:tc>
          <w:tcPr>
            <w:tcW w:w="6237" w:type="dxa"/>
          </w:tcPr>
          <w:p w14:paraId="0EE17D9C" w14:textId="77777777" w:rsidR="006A1186" w:rsidRDefault="006A1186">
            <w:pPr>
              <w:ind w:right="200"/>
              <w:rPr>
                <w:rFonts w:ascii="Times New Roman" w:eastAsiaTheme="minorEastAsia" w:hAnsi="Times New Roman"/>
                <w:color w:val="000000" w:themeColor="text1"/>
                <w:lang w:eastAsia="zh-CN"/>
              </w:rPr>
            </w:pPr>
          </w:p>
        </w:tc>
      </w:tr>
      <w:tr w:rsidR="006A1186" w14:paraId="0EE17DA1" w14:textId="77777777">
        <w:tc>
          <w:tcPr>
            <w:tcW w:w="1479" w:type="dxa"/>
          </w:tcPr>
          <w:p w14:paraId="0EE17D9E"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351" w:type="dxa"/>
          </w:tcPr>
          <w:p w14:paraId="0EE17D9F" w14:textId="77777777" w:rsidR="006A1186" w:rsidRDefault="006A1186">
            <w:pPr>
              <w:ind w:left="200" w:right="200"/>
              <w:rPr>
                <w:rFonts w:ascii="Times New Roman" w:eastAsiaTheme="minorEastAsia" w:hAnsi="Times New Roman"/>
                <w:lang w:eastAsia="zh-CN"/>
              </w:rPr>
            </w:pPr>
          </w:p>
        </w:tc>
        <w:tc>
          <w:tcPr>
            <w:tcW w:w="6237" w:type="dxa"/>
          </w:tcPr>
          <w:p w14:paraId="0EE17DA0"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measurement resource </w:t>
            </w:r>
            <w:r>
              <w:rPr>
                <w:rFonts w:ascii="Times New Roman" w:eastAsiaTheme="minorEastAsia" w:hAnsi="Times New Roman" w:hint="eastAsia"/>
                <w:color w:val="000000" w:themeColor="text1"/>
                <w:lang w:eastAsia="zh-CN"/>
              </w:rPr>
              <w:t>refer to CSI-RS/SSB or the measurement gap? Do we have common understanding on measurement resource?</w:t>
            </w:r>
          </w:p>
        </w:tc>
      </w:tr>
      <w:tr w:rsidR="006A1186" w14:paraId="0EE17DA5" w14:textId="77777777">
        <w:tc>
          <w:tcPr>
            <w:tcW w:w="1479" w:type="dxa"/>
          </w:tcPr>
          <w:p w14:paraId="0EE17DA2" w14:textId="03298CA1" w:rsidR="006A1186" w:rsidRDefault="005E4846">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351" w:type="dxa"/>
          </w:tcPr>
          <w:p w14:paraId="0EE17DA3" w14:textId="01A0E87E" w:rsidR="006A1186" w:rsidRDefault="005E4846">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0EE17DA4" w14:textId="77777777" w:rsidR="006A1186" w:rsidRDefault="006A1186">
            <w:pPr>
              <w:ind w:right="200"/>
              <w:rPr>
                <w:rFonts w:ascii="Times New Roman" w:eastAsiaTheme="minorEastAsia" w:hAnsi="Times New Roman"/>
                <w:color w:val="000000" w:themeColor="text1"/>
                <w:lang w:eastAsia="zh-CN"/>
              </w:rPr>
            </w:pPr>
          </w:p>
        </w:tc>
      </w:tr>
      <w:tr w:rsidR="00F136D2" w14:paraId="10D9D03C" w14:textId="77777777">
        <w:tc>
          <w:tcPr>
            <w:tcW w:w="1479" w:type="dxa"/>
          </w:tcPr>
          <w:p w14:paraId="3F9476A9" w14:textId="67365EDC"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351" w:type="dxa"/>
          </w:tcPr>
          <w:p w14:paraId="3D9907A3" w14:textId="77777777" w:rsidR="00F136D2" w:rsidRDefault="00F136D2" w:rsidP="00F136D2">
            <w:pPr>
              <w:ind w:left="200" w:right="200"/>
              <w:rPr>
                <w:rFonts w:ascii="Times New Roman" w:eastAsiaTheme="minorEastAsia" w:hAnsi="Times New Roman"/>
                <w:lang w:eastAsia="zh-CN"/>
              </w:rPr>
            </w:pPr>
          </w:p>
        </w:tc>
        <w:tc>
          <w:tcPr>
            <w:tcW w:w="6237" w:type="dxa"/>
          </w:tcPr>
          <w:p w14:paraId="32C6D4AD" w14:textId="2BE21A28" w:rsidR="00F136D2" w:rsidRDefault="00F136D2" w:rsidP="00F136D2">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Option 1 now is misleading. </w:t>
            </w: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share the similar question as ZTE that we need to clarify what </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RRM </w:t>
            </w:r>
            <w:r>
              <w:rPr>
                <w:rFonts w:ascii="Times New Roman" w:eastAsiaTheme="minorEastAsia" w:hAnsi="Times New Roman"/>
                <w:color w:val="000000" w:themeColor="text1"/>
                <w:lang w:eastAsia="zh-CN"/>
              </w:rPr>
              <w:t>measurement</w:t>
            </w:r>
            <w:r>
              <w:rPr>
                <w:rFonts w:ascii="Times New Roman" w:eastAsiaTheme="minorEastAsia" w:hAnsi="Times New Roman" w:hint="eastAsia"/>
                <w:color w:val="000000" w:themeColor="text1"/>
                <w:lang w:eastAsia="zh-CN"/>
              </w:rPr>
              <w:t xml:space="preserve"> resource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mean here.</w:t>
            </w:r>
          </w:p>
        </w:tc>
      </w:tr>
      <w:tr w:rsidR="002E4E3E" w14:paraId="6A6C7285" w14:textId="77777777">
        <w:tc>
          <w:tcPr>
            <w:tcW w:w="1479" w:type="dxa"/>
          </w:tcPr>
          <w:p w14:paraId="7E51B015" w14:textId="1C5E7BEC" w:rsidR="002E4E3E" w:rsidRDefault="00DF78C4" w:rsidP="00F136D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351" w:type="dxa"/>
          </w:tcPr>
          <w:p w14:paraId="1EDD232C" w14:textId="522D222B" w:rsidR="002E4E3E" w:rsidRDefault="00DF78C4" w:rsidP="00F136D2">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249B071C" w14:textId="77777777" w:rsidR="002E4E3E" w:rsidRDefault="002E4E3E" w:rsidP="00F136D2">
            <w:pPr>
              <w:ind w:right="200"/>
              <w:rPr>
                <w:rFonts w:ascii="Times New Roman" w:eastAsiaTheme="minorEastAsia" w:hAnsi="Times New Roman"/>
                <w:color w:val="000000" w:themeColor="text1"/>
                <w:lang w:eastAsia="zh-CN"/>
              </w:rPr>
            </w:pPr>
          </w:p>
        </w:tc>
      </w:tr>
    </w:tbl>
    <w:p w14:paraId="0EE17DA6" w14:textId="77777777" w:rsidR="006A1186" w:rsidRDefault="00BE1811">
      <w:pPr>
        <w:keepNext/>
        <w:tabs>
          <w:tab w:val="left" w:pos="-5500"/>
        </w:tabs>
        <w:adjustRightInd w:val="0"/>
        <w:snapToGrid w:val="0"/>
        <w:ind w:right="200"/>
        <w:jc w:val="both"/>
        <w:outlineLvl w:val="3"/>
        <w:rPr>
          <w:b/>
          <w:iCs/>
        </w:rPr>
      </w:pP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2-2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Which option do you prefer for the case where t</w:t>
      </w:r>
      <w:r>
        <w:rPr>
          <w:rFonts w:ascii="Times New Roman" w:eastAsia="微软雅黑" w:hAnsi="Times New Roman"/>
          <w:b/>
          <w:bCs/>
          <w:iCs/>
          <w:szCs w:val="20"/>
          <w:lang w:eastAsia="zh-CN"/>
        </w:rPr>
        <w:t>he time gap needed before/after the switching between MR/LR</w:t>
      </w:r>
      <w:r>
        <w:rPr>
          <w:rFonts w:ascii="Times New Roman" w:eastAsia="微软雅黑" w:hAnsi="Times New Roman" w:hint="eastAsia"/>
          <w:b/>
          <w:bCs/>
          <w:iCs/>
          <w:szCs w:val="20"/>
          <w:lang w:eastAsia="zh-CN"/>
        </w:rPr>
        <w:t xml:space="preserve"> outside active time overlaps with LP-WUS MO, a UE may not monitor a WUS.</w:t>
      </w:r>
    </w:p>
    <w:p w14:paraId="0EE17DA7" w14:textId="77777777" w:rsidR="006A1186" w:rsidRDefault="00BE1811">
      <w:pPr>
        <w:pStyle w:val="a1"/>
        <w:numPr>
          <w:ilvl w:val="0"/>
          <w:numId w:val="35"/>
        </w:numPr>
        <w:rPr>
          <w:b/>
        </w:rPr>
      </w:pPr>
      <w:r>
        <w:rPr>
          <w:rFonts w:hint="eastAsia"/>
          <w:b/>
        </w:rPr>
        <w:t>Option 1: No specification change is needed.</w:t>
      </w:r>
    </w:p>
    <w:p w14:paraId="0EE17DA8" w14:textId="77777777" w:rsidR="006A1186" w:rsidRDefault="00BE1811">
      <w:pPr>
        <w:pStyle w:val="a1"/>
        <w:numPr>
          <w:ilvl w:val="0"/>
          <w:numId w:val="35"/>
        </w:numPr>
        <w:rPr>
          <w:b/>
        </w:rPr>
      </w:pPr>
      <w:r>
        <w:rPr>
          <w:rFonts w:hint="eastAsia"/>
          <w:b/>
        </w:rPr>
        <w:t xml:space="preserve">Option 2: Adopt following TP for connected mode operation option 1-2. </w:t>
      </w:r>
    </w:p>
    <w:tbl>
      <w:tblPr>
        <w:tblStyle w:val="afffc"/>
        <w:tblW w:w="8505" w:type="dxa"/>
        <w:tblInd w:w="562" w:type="dxa"/>
        <w:tblLook w:val="04A0" w:firstRow="1" w:lastRow="0" w:firstColumn="1" w:lastColumn="0" w:noHBand="0" w:noVBand="1"/>
      </w:tblPr>
      <w:tblGrid>
        <w:gridCol w:w="8505"/>
      </w:tblGrid>
      <w:tr w:rsidR="006A1186" w14:paraId="0EE17DAF" w14:textId="77777777">
        <w:tc>
          <w:tcPr>
            <w:tcW w:w="8505" w:type="dxa"/>
          </w:tcPr>
          <w:p w14:paraId="0EE17DA9" w14:textId="77777777" w:rsidR="006A1186" w:rsidRDefault="00BE1811">
            <w:pPr>
              <w:pStyle w:val="22"/>
              <w:rPr>
                <w:rFonts w:ascii="Times New Roman" w:hAnsi="Times New Roman" w:cs="Times New Roman"/>
                <w:sz w:val="20"/>
                <w:szCs w:val="20"/>
              </w:rPr>
            </w:pPr>
            <w:r>
              <w:rPr>
                <w:rFonts w:ascii="Times New Roman" w:hAnsi="Times New Roman" w:cs="Times New Roman"/>
                <w:sz w:val="20"/>
                <w:szCs w:val="20"/>
              </w:rPr>
              <w:t>10.4D</w:t>
            </w:r>
            <w:r>
              <w:rPr>
                <w:rFonts w:ascii="Times New Roman" w:hAnsi="Times New Roman" w:cs="Times New Roman"/>
                <w:sz w:val="20"/>
                <w:szCs w:val="20"/>
              </w:rPr>
              <w:tab/>
              <w:t>PDCCH monitoring activation by WUS in RRC_CONNECTED</w:t>
            </w:r>
          </w:p>
          <w:p w14:paraId="0EE17DAA" w14:textId="77777777" w:rsidR="006A1186" w:rsidRDefault="00BE1811">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0EE17DAB" w14:textId="77777777" w:rsidR="006A1186" w:rsidRDefault="00BE1811">
            <w:pPr>
              <w:pStyle w:val="a1"/>
              <w:numPr>
                <w:ilvl w:val="0"/>
                <w:numId w:val="0"/>
              </w:numPr>
            </w:pPr>
            <w:r>
              <w:t>The UE reports a number of slots [18, TS 38.306] where the UE is not required to monitor WUS prior to the slot where the drx-onDurationTimer would start. The UE is not required to monitor WUS within the reported number of slots prior to the slot where the drx-onDurationTimer would start. If the UE determines to monitor PDCCH based on a detected WUS, the UE starts the drx-onDurationTimer [11, TS 38.321].</w:t>
            </w:r>
          </w:p>
          <w:p w14:paraId="0EE17DAC" w14:textId="77777777" w:rsidR="006A1186" w:rsidRDefault="00BE1811">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0EE17DAD" w14:textId="77777777" w:rsidR="006A1186" w:rsidRDefault="00BE1811">
            <w:pPr>
              <w:adjustRightInd w:val="0"/>
              <w:snapToGrid w:val="0"/>
              <w:spacing w:afterLines="50" w:after="120"/>
              <w:rPr>
                <w:rFonts w:ascii="Times New Roman" w:hAnsi="Times New Roman"/>
                <w:szCs w:val="20"/>
              </w:rPr>
            </w:pPr>
            <w:r>
              <w:rPr>
                <w:rFonts w:ascii="Times New Roman" w:hAnsi="Times New Roman"/>
                <w:szCs w:val="20"/>
              </w:rPr>
              <w:t xml:space="preserve">The UE reports a number of slots [18, TS 38.306] and expects that a time gap, from a last WUS monitoring occasion from the number of WUS monitoring occasions per periodicity to the slot where the wus-PDCCHMonitoringTimer would start, is no smaller than the reported number of slots. </w:t>
            </w:r>
            <w:r>
              <w:rPr>
                <w:rFonts w:ascii="Times New Roman" w:eastAsia="等线" w:hAnsi="Times New Roman"/>
                <w:bCs/>
                <w:iCs/>
                <w:color w:val="FF0000"/>
                <w:kern w:val="2"/>
                <w:szCs w:val="20"/>
                <w:u w:val="single"/>
                <w:lang w:eastAsia="zh-CN" w:bidi="ar"/>
              </w:rPr>
              <w:t xml:space="preserve">The UE is not required to monitor WUS within the reported number of slots prior to the slot where the </w:t>
            </w:r>
            <w:r>
              <w:rPr>
                <w:rFonts w:ascii="Times New Roman" w:eastAsia="等线" w:hAnsi="Times New Roman"/>
                <w:bCs/>
                <w:i/>
                <w:color w:val="FF0000"/>
                <w:kern w:val="2"/>
                <w:szCs w:val="20"/>
                <w:u w:val="single"/>
                <w:lang w:eastAsia="zh-CN" w:bidi="ar"/>
              </w:rPr>
              <w:t xml:space="preserve">wus-PDCCHMonitoringTimer </w:t>
            </w:r>
            <w:r>
              <w:rPr>
                <w:rFonts w:ascii="Times New Roman" w:eastAsia="等线" w:hAnsi="Times New Roman"/>
                <w:bCs/>
                <w:iCs/>
                <w:color w:val="FF0000"/>
                <w:kern w:val="2"/>
                <w:szCs w:val="20"/>
                <w:u w:val="single"/>
                <w:lang w:eastAsia="zh-CN" w:bidi="ar"/>
              </w:rPr>
              <w:t>would start.</w:t>
            </w:r>
            <w:r>
              <w:rPr>
                <w:rFonts w:ascii="Times New Roman" w:hAnsi="Times New Roman"/>
                <w:color w:val="FF0000"/>
                <w:szCs w:val="20"/>
              </w:rPr>
              <w:t xml:space="preserve"> </w:t>
            </w:r>
            <w:r>
              <w:rPr>
                <w:rFonts w:ascii="Times New Roman" w:hAnsi="Times New Roman"/>
                <w:szCs w:val="20"/>
              </w:rPr>
              <w:t xml:space="preserve">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 </w:t>
            </w:r>
          </w:p>
          <w:p w14:paraId="0EE17DAE" w14:textId="77777777" w:rsidR="006A1186" w:rsidRDefault="00BE1811">
            <w:pPr>
              <w:adjustRightInd w:val="0"/>
              <w:snapToGrid w:val="0"/>
              <w:spacing w:afterLines="50" w:after="120"/>
              <w:jc w:val="center"/>
              <w:rPr>
                <w:rFonts w:ascii="Times New Roman" w:eastAsia="宋体" w:hAnsi="Times New Roman"/>
                <w:szCs w:val="20"/>
              </w:rPr>
            </w:pPr>
            <w:r>
              <w:rPr>
                <w:rFonts w:ascii="Times New Roman" w:hAnsi="Times New Roman"/>
                <w:color w:val="FF0000"/>
                <w:szCs w:val="20"/>
              </w:rPr>
              <w:t>[omit irrelevant text]</w:t>
            </w:r>
          </w:p>
        </w:tc>
      </w:tr>
    </w:tbl>
    <w:p w14:paraId="0EE17DB0" w14:textId="77777777" w:rsidR="006A1186" w:rsidRDefault="006A1186">
      <w:pPr>
        <w:rPr>
          <w:rFonts w:ascii="Times New Roman" w:eastAsiaTheme="minorEastAsia" w:hAnsi="Times New Roman"/>
          <w:b/>
          <w:bCs/>
          <w:lang w:eastAsia="zh-CN"/>
        </w:rPr>
      </w:pPr>
    </w:p>
    <w:tbl>
      <w:tblPr>
        <w:tblStyle w:val="TableGrid19"/>
        <w:tblW w:w="9351" w:type="dxa"/>
        <w:tblLayout w:type="fixed"/>
        <w:tblLook w:val="04A0" w:firstRow="1" w:lastRow="0" w:firstColumn="1" w:lastColumn="0" w:noHBand="0" w:noVBand="1"/>
      </w:tblPr>
      <w:tblGrid>
        <w:gridCol w:w="1479"/>
        <w:gridCol w:w="1351"/>
        <w:gridCol w:w="6521"/>
      </w:tblGrid>
      <w:tr w:rsidR="006A1186" w14:paraId="0EE17DB4" w14:textId="77777777">
        <w:tc>
          <w:tcPr>
            <w:tcW w:w="1479" w:type="dxa"/>
            <w:shd w:val="clear" w:color="auto" w:fill="D9D9D9" w:themeFill="background1" w:themeFillShade="D9"/>
          </w:tcPr>
          <w:p w14:paraId="0EE17DB1" w14:textId="77777777" w:rsidR="006A1186" w:rsidRDefault="00BE1811">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0EE17DB2" w14:textId="77777777" w:rsidR="006A1186" w:rsidRDefault="00BE1811">
            <w:pPr>
              <w:ind w:right="200"/>
              <w:rPr>
                <w:rFonts w:ascii="Times New Roman" w:hAnsi="Times New Roman"/>
              </w:rPr>
            </w:pPr>
            <w:r>
              <w:rPr>
                <w:rFonts w:ascii="Times New Roman" w:hAnsi="Times New Roman" w:hint="eastAsia"/>
              </w:rPr>
              <w:t>Option 1 or Option 2</w:t>
            </w:r>
          </w:p>
        </w:tc>
        <w:tc>
          <w:tcPr>
            <w:tcW w:w="6521" w:type="dxa"/>
            <w:shd w:val="clear" w:color="auto" w:fill="D9D9D9" w:themeFill="background1" w:themeFillShade="D9"/>
          </w:tcPr>
          <w:p w14:paraId="0EE17DB3" w14:textId="77777777" w:rsidR="006A1186" w:rsidRDefault="00BE1811">
            <w:pPr>
              <w:ind w:left="200" w:right="200"/>
              <w:rPr>
                <w:rFonts w:ascii="Times New Roman" w:hAnsi="Times New Roman"/>
              </w:rPr>
            </w:pPr>
            <w:r>
              <w:rPr>
                <w:rFonts w:ascii="Times New Roman" w:hAnsi="Times New Roman"/>
              </w:rPr>
              <w:t>Comments</w:t>
            </w:r>
          </w:p>
        </w:tc>
      </w:tr>
      <w:tr w:rsidR="006A1186" w14:paraId="0EE17DB9" w14:textId="77777777">
        <w:tc>
          <w:tcPr>
            <w:tcW w:w="1479" w:type="dxa"/>
          </w:tcPr>
          <w:p w14:paraId="0EE17DB5"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vivo</w:t>
            </w:r>
          </w:p>
        </w:tc>
        <w:tc>
          <w:tcPr>
            <w:tcW w:w="1351" w:type="dxa"/>
          </w:tcPr>
          <w:p w14:paraId="0EE17DB6"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521" w:type="dxa"/>
          </w:tcPr>
          <w:p w14:paraId="0EE17DB7"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 align with the following text as already captured for WUS connected operation 1-1. </w:t>
            </w:r>
          </w:p>
          <w:p w14:paraId="0EE17DB8"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sz w:val="18"/>
                <w:szCs w:val="18"/>
                <w:lang w:eastAsia="zh-CN"/>
              </w:rPr>
              <w:t>“</w:t>
            </w:r>
            <w:r>
              <w:rPr>
                <w:rFonts w:ascii="Times New Roman" w:hAnsi="Times New Roman"/>
                <w:sz w:val="18"/>
                <w:szCs w:val="18"/>
              </w:rPr>
              <w:t>The UE reports a number of slots [18, TS 38.306] where the UE is not required to monitor WUS prior to the slot where the drx-onDurationTimer would start. The UE is not required to monitor WUS within the reported number of slots prior to the slot where the drx-onDurationTimer would start.</w:t>
            </w:r>
            <w:r>
              <w:rPr>
                <w:rFonts w:ascii="Times New Roman" w:eastAsiaTheme="minorEastAsia" w:hAnsi="Times New Roman"/>
                <w:color w:val="000000" w:themeColor="text1"/>
                <w:sz w:val="18"/>
                <w:szCs w:val="18"/>
                <w:lang w:eastAsia="zh-CN"/>
              </w:rPr>
              <w:t>”</w:t>
            </w:r>
          </w:p>
        </w:tc>
      </w:tr>
      <w:tr w:rsidR="006A1186" w14:paraId="0EE17DBD" w14:textId="77777777">
        <w:tc>
          <w:tcPr>
            <w:tcW w:w="1479" w:type="dxa"/>
          </w:tcPr>
          <w:p w14:paraId="0EE17DBA"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0EE17DBB"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521" w:type="dxa"/>
          </w:tcPr>
          <w:p w14:paraId="0EE17DBC"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ine with the alignment.</w:t>
            </w:r>
          </w:p>
        </w:tc>
      </w:tr>
      <w:tr w:rsidR="006A1186" w14:paraId="0EE17DC3" w14:textId="77777777">
        <w:tc>
          <w:tcPr>
            <w:tcW w:w="1479" w:type="dxa"/>
          </w:tcPr>
          <w:p w14:paraId="0EE17DBE"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0EE17DBF" w14:textId="77777777" w:rsidR="006A1186" w:rsidRDefault="006A1186">
            <w:pPr>
              <w:ind w:left="200" w:right="200"/>
              <w:rPr>
                <w:rFonts w:ascii="Times New Roman" w:eastAsiaTheme="minorEastAsia" w:hAnsi="Times New Roman"/>
                <w:lang w:eastAsia="zh-CN"/>
              </w:rPr>
            </w:pPr>
          </w:p>
        </w:tc>
        <w:tc>
          <w:tcPr>
            <w:tcW w:w="6521" w:type="dxa"/>
          </w:tcPr>
          <w:p w14:paraId="0EE17DC0"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suggest to update the TP as follows:</w:t>
            </w:r>
          </w:p>
          <w:p w14:paraId="0EE17DC1" w14:textId="77777777" w:rsidR="006A1186" w:rsidRDefault="006A1186">
            <w:pPr>
              <w:ind w:right="200"/>
              <w:rPr>
                <w:rFonts w:ascii="Times New Roman" w:eastAsia="Yu Mincho" w:hAnsi="Times New Roman"/>
                <w:color w:val="000000" w:themeColor="text1"/>
                <w:lang w:eastAsia="ja-JP"/>
              </w:rPr>
            </w:pPr>
          </w:p>
          <w:p w14:paraId="0EE17DC2" w14:textId="77777777" w:rsidR="006A1186" w:rsidRDefault="00BE1811">
            <w:pPr>
              <w:ind w:right="200"/>
              <w:rPr>
                <w:rFonts w:ascii="Times New Roman" w:eastAsia="Yu Mincho" w:hAnsi="Times New Roman"/>
                <w:color w:val="000000" w:themeColor="text1"/>
                <w:lang w:eastAsia="ja-JP"/>
              </w:rPr>
            </w:pPr>
            <w:r>
              <w:rPr>
                <w:rFonts w:ascii="Times New Roman" w:eastAsia="等线" w:hAnsi="Times New Roman"/>
                <w:bCs/>
                <w:iCs/>
                <w:strike/>
                <w:color w:val="0000FF"/>
                <w:kern w:val="2"/>
                <w:szCs w:val="20"/>
                <w:u w:val="single"/>
                <w:lang w:eastAsia="zh-CN" w:bidi="ar"/>
              </w:rPr>
              <w:t xml:space="preserve">The UE is not required to monitor WUS within the reported number of slots prior to the slot where the </w:t>
            </w:r>
            <w:r>
              <w:rPr>
                <w:rFonts w:ascii="Times New Roman" w:eastAsia="等线" w:hAnsi="Times New Roman"/>
                <w:bCs/>
                <w:i/>
                <w:strike/>
                <w:color w:val="0000FF"/>
                <w:kern w:val="2"/>
                <w:szCs w:val="20"/>
                <w:u w:val="single"/>
                <w:lang w:eastAsia="zh-CN" w:bidi="ar"/>
              </w:rPr>
              <w:t xml:space="preserve">wus-PDCCHMonitoringTimer </w:t>
            </w:r>
            <w:r>
              <w:rPr>
                <w:rFonts w:ascii="Times New Roman" w:eastAsia="等线" w:hAnsi="Times New Roman"/>
                <w:bCs/>
                <w:iCs/>
                <w:strike/>
                <w:color w:val="0000FF"/>
                <w:kern w:val="2"/>
                <w:szCs w:val="20"/>
                <w:u w:val="single"/>
                <w:lang w:eastAsia="zh-CN" w:bidi="ar"/>
              </w:rPr>
              <w:t>would start.</w:t>
            </w:r>
            <w:r>
              <w:rPr>
                <w:rFonts w:ascii="Times New Roman" w:hAnsi="Times New Roman"/>
                <w:strike/>
                <w:color w:val="0000FF"/>
                <w:szCs w:val="20"/>
              </w:rPr>
              <w:t xml:space="preserve"> </w:t>
            </w:r>
            <w:r>
              <w:rPr>
                <w:rFonts w:ascii="Times New Roman" w:hAnsi="Times New Roman"/>
                <w:szCs w:val="20"/>
              </w:rPr>
              <w:t>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w:t>
            </w:r>
            <w:r>
              <w:rPr>
                <w:rFonts w:ascii="Times New Roman" w:eastAsia="Yu Mincho" w:hAnsi="Times New Roman" w:hint="eastAsia"/>
                <w:color w:val="0000FF"/>
                <w:szCs w:val="20"/>
                <w:lang w:eastAsia="ja-JP"/>
              </w:rPr>
              <w:t xml:space="preserve">, and the UE is not required to monitor WUS until the slot that the UE starts the </w:t>
            </w:r>
            <w:r>
              <w:rPr>
                <w:rFonts w:ascii="Times New Roman" w:eastAsia="Yu Mincho" w:hAnsi="Times New Roman" w:hint="eastAsia"/>
                <w:i/>
                <w:iCs/>
                <w:color w:val="0000FF"/>
                <w:szCs w:val="20"/>
                <w:lang w:eastAsia="ja-JP"/>
              </w:rPr>
              <w:t>wus-PDCCHMonitoringTimer</w:t>
            </w:r>
            <w:r>
              <w:rPr>
                <w:rFonts w:ascii="Times New Roman" w:hAnsi="Times New Roman"/>
                <w:szCs w:val="20"/>
              </w:rPr>
              <w:t>.</w:t>
            </w:r>
          </w:p>
        </w:tc>
      </w:tr>
      <w:tr w:rsidR="006A1186" w14:paraId="0EE17DC9" w14:textId="77777777">
        <w:tc>
          <w:tcPr>
            <w:tcW w:w="1479" w:type="dxa"/>
          </w:tcPr>
          <w:p w14:paraId="0EE17DC4"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351" w:type="dxa"/>
          </w:tcPr>
          <w:p w14:paraId="0EE17DC5"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lang w:eastAsia="zh-CN"/>
              </w:rPr>
              <w:t>Option 2 is not needed</w:t>
            </w:r>
          </w:p>
        </w:tc>
        <w:tc>
          <w:tcPr>
            <w:tcW w:w="6521" w:type="dxa"/>
          </w:tcPr>
          <w:p w14:paraId="0EE17DC6" w14:textId="77777777" w:rsidR="006A1186" w:rsidRDefault="00BE1811">
            <w:pPr>
              <w:ind w:right="200"/>
              <w:rPr>
                <w:rFonts w:ascii="Times New Roman" w:hAnsi="Times New Roman"/>
                <w:szCs w:val="20"/>
              </w:rPr>
            </w:pPr>
            <w:r>
              <w:rPr>
                <w:rFonts w:ascii="Times New Roman" w:eastAsiaTheme="minorEastAsia" w:hAnsi="Times New Roman"/>
                <w:color w:val="000000" w:themeColor="text1"/>
                <w:lang w:eastAsia="zh-CN"/>
              </w:rPr>
              <w:t xml:space="preserve">It is already clear that UE expect that the time gap is </w:t>
            </w:r>
            <w:r>
              <w:rPr>
                <w:rFonts w:ascii="Times New Roman" w:hAnsi="Times New Roman"/>
                <w:szCs w:val="20"/>
              </w:rPr>
              <w:t>no smaller than the reported number of slots. Why we still need to add ‘UE is not expected to do something’ ?</w:t>
            </w:r>
          </w:p>
          <w:p w14:paraId="0EE17DC7"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Additionally, in the main bullet, we are talking about ‘the time gap needed before/after the switching between MR/LR </w:t>
            </w:r>
            <w:r>
              <w:rPr>
                <w:rFonts w:ascii="Times New Roman" w:eastAsiaTheme="minorEastAsia" w:hAnsi="Times New Roman"/>
                <w:color w:val="000000" w:themeColor="text1"/>
                <w:highlight w:val="yellow"/>
                <w:lang w:eastAsia="zh-CN"/>
              </w:rPr>
              <w:t>outside</w:t>
            </w:r>
            <w:r>
              <w:rPr>
                <w:rFonts w:ascii="Times New Roman" w:eastAsiaTheme="minorEastAsia" w:hAnsi="Times New Roman"/>
                <w:color w:val="000000" w:themeColor="text1"/>
                <w:lang w:eastAsia="zh-CN"/>
              </w:rPr>
              <w:t xml:space="preserve"> active time overlaps with LP-WUS MO’, it is quite strange that option 2 belongs to this main bullet, since option2 is talking about the time gap between the LR and active time.</w:t>
            </w:r>
          </w:p>
          <w:p w14:paraId="0EE17DC8" w14:textId="77777777" w:rsidR="006A1186" w:rsidRDefault="006A1186">
            <w:pPr>
              <w:ind w:right="200"/>
              <w:rPr>
                <w:rFonts w:ascii="Times New Roman" w:eastAsiaTheme="minorEastAsia" w:hAnsi="Times New Roman"/>
                <w:color w:val="000000" w:themeColor="text1"/>
                <w:lang w:eastAsia="zh-CN"/>
              </w:rPr>
            </w:pPr>
          </w:p>
        </w:tc>
      </w:tr>
      <w:tr w:rsidR="00F136D2" w14:paraId="0EE17DCD" w14:textId="77777777">
        <w:tc>
          <w:tcPr>
            <w:tcW w:w="1479" w:type="dxa"/>
          </w:tcPr>
          <w:p w14:paraId="0EE17DCA" w14:textId="2312F9B4"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351" w:type="dxa"/>
          </w:tcPr>
          <w:p w14:paraId="0EE17DCB" w14:textId="2A022F81"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521" w:type="dxa"/>
          </w:tcPr>
          <w:p w14:paraId="30E53BC9" w14:textId="77777777" w:rsidR="00F136D2" w:rsidRDefault="00F136D2" w:rsidP="00F136D2">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n our view, there can be two cases.</w:t>
            </w:r>
          </w:p>
          <w:p w14:paraId="65335247" w14:textId="77777777" w:rsidR="00F136D2" w:rsidRDefault="00F136D2" w:rsidP="00F136D2">
            <w:pPr>
              <w:pStyle w:val="a1"/>
              <w:numPr>
                <w:ilvl w:val="0"/>
                <w:numId w:val="65"/>
              </w:numPr>
              <w:ind w:right="200"/>
              <w:rPr>
                <w:rFonts w:eastAsiaTheme="minorEastAsia"/>
                <w:color w:val="000000" w:themeColor="text1"/>
              </w:rPr>
            </w:pPr>
            <w:r w:rsidRPr="00D20028">
              <w:rPr>
                <w:rFonts w:eastAsiaTheme="minorEastAsia" w:hint="eastAsia"/>
                <w:b/>
                <w:bCs w:val="0"/>
                <w:color w:val="000000" w:themeColor="text1"/>
              </w:rPr>
              <w:t>Case#1</w:t>
            </w:r>
            <w:r w:rsidRPr="002B70A2">
              <w:rPr>
                <w:rFonts w:eastAsiaTheme="minorEastAsia" w:hint="eastAsia"/>
                <w:color w:val="000000" w:themeColor="text1"/>
              </w:rPr>
              <w:t>:</w:t>
            </w:r>
            <w:r>
              <w:rPr>
                <w:rFonts w:eastAsiaTheme="minorEastAsia" w:hint="eastAsia"/>
                <w:color w:val="000000" w:themeColor="text1"/>
              </w:rPr>
              <w:t xml:space="preserve"> UE is indicated by a LP-WUS. </w:t>
            </w:r>
            <w:r>
              <w:rPr>
                <w:rFonts w:eastAsiaTheme="minorEastAsia"/>
                <w:color w:val="000000" w:themeColor="text1"/>
              </w:rPr>
              <w:t>A</w:t>
            </w:r>
            <w:r>
              <w:rPr>
                <w:rFonts w:eastAsiaTheme="minorEastAsia" w:hint="eastAsia"/>
                <w:color w:val="000000" w:themeColor="text1"/>
              </w:rPr>
              <w:t xml:space="preserve">nd between the indication and </w:t>
            </w:r>
            <w:r w:rsidRPr="002B70A2">
              <w:rPr>
                <w:rFonts w:eastAsiaTheme="minorEastAsia" w:hint="eastAsia"/>
                <w:i/>
                <w:iCs w:val="0"/>
                <w:color w:val="000000" w:themeColor="text1"/>
              </w:rPr>
              <w:t>drx-onDurationTimer</w:t>
            </w:r>
            <w:r>
              <w:rPr>
                <w:rFonts w:eastAsiaTheme="minorEastAsia" w:hint="eastAsia"/>
                <w:color w:val="000000" w:themeColor="text1"/>
              </w:rPr>
              <w:t>/</w:t>
            </w:r>
            <w:r w:rsidRPr="002B70A2">
              <w:rPr>
                <w:rFonts w:eastAsiaTheme="minorEastAsia"/>
                <w:i/>
                <w:iCs w:val="0"/>
                <w:color w:val="000000" w:themeColor="text1"/>
              </w:rPr>
              <w:t>wus-PDCCHMonitoringTimer</w:t>
            </w:r>
            <w:r>
              <w:rPr>
                <w:rFonts w:eastAsiaTheme="minorEastAsia" w:hint="eastAsia"/>
                <w:color w:val="000000" w:themeColor="text1"/>
              </w:rPr>
              <w:t xml:space="preserve">, UE does not monitor LP-WUS. </w:t>
            </w:r>
            <w:r>
              <w:rPr>
                <w:rFonts w:eastAsiaTheme="minorEastAsia"/>
                <w:color w:val="000000" w:themeColor="text1"/>
              </w:rPr>
              <w:t>F</w:t>
            </w:r>
            <w:r>
              <w:rPr>
                <w:rFonts w:eastAsiaTheme="minorEastAsia" w:hint="eastAsia"/>
                <w:color w:val="000000" w:themeColor="text1"/>
              </w:rPr>
              <w:t>or this case, option 2 is OK.</w:t>
            </w:r>
          </w:p>
          <w:p w14:paraId="7CE859D6" w14:textId="77777777" w:rsidR="00F136D2" w:rsidRPr="002B70A2" w:rsidRDefault="00F136D2" w:rsidP="00F136D2">
            <w:pPr>
              <w:pStyle w:val="a1"/>
              <w:numPr>
                <w:ilvl w:val="0"/>
                <w:numId w:val="65"/>
              </w:numPr>
              <w:ind w:right="200"/>
              <w:rPr>
                <w:rFonts w:eastAsiaTheme="minorEastAsia"/>
                <w:color w:val="000000" w:themeColor="text1"/>
              </w:rPr>
            </w:pPr>
            <w:r w:rsidRPr="00D20028">
              <w:rPr>
                <w:rFonts w:eastAsiaTheme="minorEastAsia" w:hint="eastAsia"/>
                <w:b/>
                <w:bCs w:val="0"/>
                <w:color w:val="000000" w:themeColor="text1"/>
              </w:rPr>
              <w:t>Case#2</w:t>
            </w:r>
            <w:r>
              <w:rPr>
                <w:rFonts w:eastAsiaTheme="minorEastAsia" w:hint="eastAsia"/>
                <w:color w:val="000000" w:themeColor="text1"/>
              </w:rPr>
              <w:t xml:space="preserve">: UE is switching between MR and LR due to other activities, e.g., MR measurement. </w:t>
            </w:r>
            <w:r>
              <w:rPr>
                <w:rFonts w:eastAsiaTheme="minorEastAsia"/>
                <w:color w:val="000000" w:themeColor="text1"/>
              </w:rPr>
              <w:t>I</w:t>
            </w:r>
            <w:r>
              <w:rPr>
                <w:rFonts w:eastAsiaTheme="minorEastAsia" w:hint="eastAsia"/>
                <w:color w:val="000000" w:themeColor="text1"/>
              </w:rPr>
              <w:t xml:space="preserve">n this case, as analyzed in our tdoc, </w:t>
            </w:r>
            <w:r>
              <w:rPr>
                <w:rFonts w:ascii="Times" w:hAnsi="Times"/>
              </w:rPr>
              <w:t>MR can wake up in advance to be standby, while LR continues monitoring LP-WUS. Then, in this case, the interruption only occurs when UE really performs measurement.</w:t>
            </w:r>
            <w:r>
              <w:rPr>
                <w:rFonts w:ascii="Times" w:hAnsi="Times" w:hint="eastAsia"/>
              </w:rPr>
              <w:t xml:space="preserve"> </w:t>
            </w:r>
            <w:r w:rsidRPr="00D20028">
              <w:rPr>
                <w:rFonts w:ascii="Times" w:hAnsi="Times"/>
                <w:b/>
                <w:bCs w:val="0"/>
              </w:rPr>
              <w:t>N</w:t>
            </w:r>
            <w:r w:rsidRPr="00D20028">
              <w:rPr>
                <w:rFonts w:ascii="Times" w:hAnsi="Times" w:hint="eastAsia"/>
                <w:b/>
                <w:bCs w:val="0"/>
              </w:rPr>
              <w:t>o spec impact is needed.</w:t>
            </w:r>
          </w:p>
          <w:p w14:paraId="0EE17DCC" w14:textId="78CB6418" w:rsidR="00F136D2" w:rsidRDefault="00F136D2" w:rsidP="00F136D2">
            <w:pPr>
              <w:ind w:right="200"/>
              <w:rPr>
                <w:rFonts w:ascii="Times New Roman" w:eastAsiaTheme="minorEastAsia" w:hAnsi="Times New Roman"/>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herefore, we support the Option 2.</w:t>
            </w:r>
          </w:p>
        </w:tc>
      </w:tr>
    </w:tbl>
    <w:p w14:paraId="0EE17DCE" w14:textId="77777777" w:rsidR="006A1186" w:rsidRDefault="006A1186">
      <w:pPr>
        <w:rPr>
          <w:rFonts w:ascii="Times New Roman" w:eastAsiaTheme="minorEastAsia" w:hAnsi="Times New Roman"/>
          <w:b/>
          <w:bCs/>
          <w:lang w:eastAsia="zh-CN"/>
        </w:rPr>
      </w:pPr>
    </w:p>
    <w:p w14:paraId="0EE17DCF" w14:textId="77777777" w:rsidR="006A1186" w:rsidRDefault="00BE181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 xml:space="preserve">Gap </w:t>
      </w:r>
      <w:r>
        <w:rPr>
          <w:rFonts w:ascii="Times New Roman" w:eastAsia="宋体" w:hAnsi="Times New Roman" w:hint="eastAsia"/>
          <w:sz w:val="32"/>
          <w:szCs w:val="20"/>
          <w:lang w:eastAsia="zh-CN"/>
        </w:rPr>
        <w:t>for</w:t>
      </w:r>
      <w:r>
        <w:rPr>
          <w:rFonts w:ascii="Times New Roman" w:eastAsia="宋体" w:hAnsi="Times New Roman" w:hint="eastAsia"/>
          <w:sz w:val="32"/>
          <w:szCs w:val="20"/>
          <w:lang w:val="en-GB" w:eastAsia="zh-CN"/>
        </w:rPr>
        <w:t xml:space="preserve"> two consecutive WUS MOs</w:t>
      </w:r>
      <w:r>
        <w:rPr>
          <w:rFonts w:ascii="Times New Roman" w:eastAsia="宋体" w:hAnsi="Times New Roman" w:hint="eastAsia"/>
          <w:sz w:val="32"/>
          <w:szCs w:val="20"/>
          <w:lang w:eastAsia="zh-CN"/>
        </w:rPr>
        <w:t xml:space="preserve"> (idle/inactive same issue)</w:t>
      </w:r>
    </w:p>
    <w:p w14:paraId="0EE17DD0" w14:textId="77777777" w:rsidR="006A1186" w:rsidRDefault="00BE1811">
      <w:pPr>
        <w:pStyle w:val="00BodyText"/>
        <w:jc w:val="both"/>
        <w:rPr>
          <w:rFonts w:ascii="Times New Roman" w:eastAsiaTheme="minorEastAsia" w:hAnsi="Times New Roman"/>
          <w:b/>
          <w:bCs/>
          <w:sz w:val="20"/>
          <w:szCs w:val="24"/>
          <w:lang w:eastAsia="zh-CN"/>
        </w:rPr>
      </w:pPr>
      <w:r>
        <w:rPr>
          <w:rFonts w:ascii="Times New Roman" w:eastAsiaTheme="minorEastAsia" w:hAnsi="Times New Roman" w:hint="eastAsia"/>
          <w:b/>
          <w:bCs/>
          <w:sz w:val="20"/>
          <w:szCs w:val="24"/>
          <w:lang w:eastAsia="zh-CN"/>
        </w:rPr>
        <w:t xml:space="preserve">Background </w:t>
      </w:r>
    </w:p>
    <w:tbl>
      <w:tblPr>
        <w:tblStyle w:val="afffc"/>
        <w:tblW w:w="0" w:type="auto"/>
        <w:tblLook w:val="04A0" w:firstRow="1" w:lastRow="0" w:firstColumn="1" w:lastColumn="0" w:noHBand="0" w:noVBand="1"/>
      </w:tblPr>
      <w:tblGrid>
        <w:gridCol w:w="9060"/>
      </w:tblGrid>
      <w:tr w:rsidR="006A1186" w14:paraId="0EE17DDD" w14:textId="77777777">
        <w:tc>
          <w:tcPr>
            <w:tcW w:w="9350" w:type="dxa"/>
          </w:tcPr>
          <w:p w14:paraId="0EE17DD1" w14:textId="77777777" w:rsidR="006A1186" w:rsidRDefault="00BE1811">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0EE17DD2" w14:textId="77777777" w:rsidR="006A1186" w:rsidRDefault="00BE1811">
            <w:pPr>
              <w:widowControl w:val="0"/>
              <w:numPr>
                <w:ilvl w:val="0"/>
                <w:numId w:val="36"/>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Update previous agreement </w:t>
            </w:r>
            <w:r>
              <w:rPr>
                <w:rFonts w:ascii="Times New Roman" w:hAnsi="Times New Roman"/>
                <w:color w:val="FF0000"/>
                <w:szCs w:val="20"/>
                <w:lang w:eastAsia="zh-CN"/>
              </w:rPr>
              <w:t>in red</w:t>
            </w:r>
            <w:r>
              <w:rPr>
                <w:rFonts w:ascii="Times New Roman" w:hAnsi="Times New Roman"/>
                <w:szCs w:val="20"/>
                <w:lang w:eastAsia="zh-CN"/>
              </w:rPr>
              <w:t>:</w:t>
            </w:r>
          </w:p>
          <w:p w14:paraId="0EE17DD3" w14:textId="77777777" w:rsidR="006A1186" w:rsidRDefault="00BE1811">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0EE17DD4" w14:textId="77777777" w:rsidR="006A1186" w:rsidRDefault="00BE1811">
            <w:pPr>
              <w:widowControl w:val="0"/>
              <w:numPr>
                <w:ilvl w:val="0"/>
                <w:numId w:val="36"/>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For LP-WUS MOs in connected mode for Option 1-2, support Approach 1:</w:t>
            </w:r>
          </w:p>
          <w:p w14:paraId="0EE17DD5" w14:textId="77777777" w:rsidR="006A1186" w:rsidRDefault="00BE1811">
            <w:pPr>
              <w:widowControl w:val="0"/>
              <w:numPr>
                <w:ilvl w:val="1"/>
                <w:numId w:val="36"/>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LP-WUS MOs, including </w:t>
            </w:r>
            <w:r>
              <w:rPr>
                <w:rFonts w:ascii="Times New Roman" w:hAnsi="Times New Roman"/>
                <w:color w:val="FF0000"/>
                <w:szCs w:val="20"/>
                <w:lang w:eastAsia="zh-CN"/>
              </w:rPr>
              <w:t xml:space="preserve">a </w:t>
            </w:r>
            <w:r>
              <w:rPr>
                <w:rFonts w:ascii="Times New Roman" w:hAnsi="Times New Roman"/>
                <w:szCs w:val="20"/>
                <w:lang w:eastAsia="zh-CN"/>
              </w:rPr>
              <w:t xml:space="preserve">periodicity and </w:t>
            </w:r>
            <w:r>
              <w:rPr>
                <w:rFonts w:ascii="Times New Roman" w:hAnsi="Times New Roman"/>
                <w:color w:val="FF0000"/>
                <w:szCs w:val="20"/>
                <w:lang w:eastAsia="zh-CN"/>
              </w:rPr>
              <w:t xml:space="preserve">a </w:t>
            </w:r>
            <w:r>
              <w:rPr>
                <w:rFonts w:ascii="Times New Roman" w:hAnsi="Times New Roman"/>
                <w:szCs w:val="20"/>
                <w:lang w:eastAsia="zh-CN"/>
              </w:rPr>
              <w:t xml:space="preserve">time offset3, are configured independently from the C-DRX periodicity/offset by new RRC parameter(s). </w:t>
            </w:r>
          </w:p>
          <w:p w14:paraId="0EE17DD6" w14:textId="77777777" w:rsidR="006A1186" w:rsidRDefault="00BE1811">
            <w:pPr>
              <w:widowControl w:val="0"/>
              <w:numPr>
                <w:ilvl w:val="2"/>
                <w:numId w:val="36"/>
              </w:numPr>
              <w:wordWrap w:val="0"/>
              <w:spacing w:line="252" w:lineRule="auto"/>
              <w:contextualSpacing/>
              <w:rPr>
                <w:rFonts w:ascii="Times New Roman" w:hAnsi="Times New Roman"/>
                <w:b/>
                <w:bCs/>
                <w:strike/>
                <w:color w:val="FF0000"/>
                <w:szCs w:val="20"/>
                <w:lang w:eastAsia="zh-CN"/>
              </w:rPr>
            </w:pPr>
            <w:r>
              <w:rPr>
                <w:rFonts w:ascii="Times New Roman" w:hAnsi="Times New Roman"/>
                <w:strike/>
                <w:color w:val="FF0000"/>
                <w:szCs w:val="20"/>
                <w:lang w:eastAsia="zh-CN"/>
              </w:rPr>
              <w:t>FFS one or multiple MOs per periodicity</w:t>
            </w:r>
          </w:p>
          <w:p w14:paraId="0EE17DD7" w14:textId="77777777" w:rsidR="006A1186" w:rsidRDefault="00BE1811">
            <w:pPr>
              <w:widowControl w:val="0"/>
              <w:numPr>
                <w:ilvl w:val="2"/>
                <w:numId w:val="36"/>
              </w:numPr>
              <w:wordWrap w:val="0"/>
              <w:spacing w:line="252" w:lineRule="auto"/>
              <w:contextualSpacing/>
              <w:rPr>
                <w:rFonts w:ascii="Times New Roman" w:hAnsi="Times New Roman"/>
                <w:b/>
                <w:bCs/>
                <w:color w:val="FF0000"/>
                <w:szCs w:val="20"/>
                <w:lang w:eastAsia="zh-CN"/>
              </w:rPr>
            </w:pPr>
            <w:r>
              <w:rPr>
                <w:rFonts w:ascii="Times New Roman" w:hAnsi="Times New Roman"/>
                <w:color w:val="FF0000"/>
                <w:szCs w:val="20"/>
                <w:lang w:eastAsia="zh-CN"/>
              </w:rPr>
              <w:t>UE is configured with a number of MOs for the periodicity by RRC</w:t>
            </w:r>
          </w:p>
          <w:p w14:paraId="0EE17DD8" w14:textId="77777777" w:rsidR="006A1186" w:rsidRDefault="00BE1811">
            <w:pPr>
              <w:widowControl w:val="0"/>
              <w:numPr>
                <w:ilvl w:val="1"/>
                <w:numId w:val="36"/>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UE monitors LP-WUS in the LP-WUS MOs and, if triggered to wake up, starts a new timer for PDCCH monitoring triggered by LP-WUS </w:t>
            </w:r>
          </w:p>
          <w:p w14:paraId="0EE17DD9" w14:textId="77777777" w:rsidR="006A1186" w:rsidRDefault="00BE1811">
            <w:pPr>
              <w:widowControl w:val="0"/>
              <w:numPr>
                <w:ilvl w:val="2"/>
                <w:numId w:val="36"/>
              </w:numPr>
              <w:wordWrap w:val="0"/>
              <w:spacing w:line="252" w:lineRule="auto"/>
              <w:contextualSpacing/>
              <w:rPr>
                <w:rFonts w:ascii="Times New Roman" w:hAnsi="Times New Roman"/>
                <w:b/>
                <w:bCs/>
                <w:strike/>
                <w:color w:val="FF0000"/>
                <w:szCs w:val="20"/>
                <w:lang w:val="en-GB" w:eastAsia="zh-CN"/>
              </w:rPr>
            </w:pPr>
            <w:r>
              <w:rPr>
                <w:rFonts w:ascii="Times New Roman" w:hAnsi="Times New Roman"/>
                <w:strike/>
                <w:color w:val="FF0000"/>
                <w:szCs w:val="20"/>
                <w:lang w:val="en-GB" w:eastAsia="zh-CN"/>
              </w:rPr>
              <w:t>FFS: Definition of time offset4</w:t>
            </w:r>
          </w:p>
          <w:p w14:paraId="0EE17DDA" w14:textId="77777777" w:rsidR="006A1186" w:rsidRDefault="00BE1811">
            <w:pPr>
              <w:widowControl w:val="0"/>
              <w:numPr>
                <w:ilvl w:val="2"/>
                <w:numId w:val="36"/>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Alt1:</w:t>
            </w:r>
          </w:p>
          <w:p w14:paraId="0EE17DDB" w14:textId="77777777" w:rsidR="006A1186" w:rsidRDefault="00BE1811">
            <w:pPr>
              <w:widowControl w:val="0"/>
              <w:numPr>
                <w:ilvl w:val="3"/>
                <w:numId w:val="36"/>
              </w:numPr>
              <w:wordWrap w:val="0"/>
              <w:spacing w:line="252" w:lineRule="auto"/>
              <w:contextualSpacing/>
              <w:rPr>
                <w:rFonts w:ascii="Times New Roman" w:hAnsi="Times New Roman"/>
                <w:b/>
                <w:bCs/>
                <w:szCs w:val="20"/>
                <w:lang w:eastAsia="zh-CN"/>
              </w:rPr>
            </w:pPr>
            <w:r>
              <w:rPr>
                <w:rFonts w:ascii="Times New Roman" w:hAnsi="Times New Roman"/>
                <w:strike/>
                <w:color w:val="FF0000"/>
                <w:szCs w:val="20"/>
                <w:lang w:eastAsia="zh-CN"/>
              </w:rPr>
              <w:t>The</w:t>
            </w:r>
            <w:r>
              <w:rPr>
                <w:rFonts w:ascii="Times New Roman" w:hAnsi="Times New Roman"/>
                <w:color w:val="FF0000"/>
                <w:szCs w:val="20"/>
                <w:lang w:eastAsia="zh-CN"/>
              </w:rPr>
              <w:t xml:space="preserve">A </w:t>
            </w:r>
            <w:r>
              <w:rPr>
                <w:rFonts w:ascii="Times New Roman" w:hAnsi="Times New Roman"/>
                <w:szCs w:val="20"/>
                <w:lang w:eastAsia="zh-CN"/>
              </w:rPr>
              <w:t xml:space="preserve">time offset4 configured by the network indicating a time </w:t>
            </w:r>
            <w:r>
              <w:rPr>
                <w:rFonts w:ascii="Times New Roman" w:hAnsi="Times New Roman"/>
                <w:color w:val="FF0000"/>
                <w:szCs w:val="20"/>
                <w:lang w:eastAsia="zh-CN"/>
              </w:rPr>
              <w:t>from the first LP-WUS MO per periodicity</w:t>
            </w:r>
            <w:r>
              <w:rPr>
                <w:rFonts w:ascii="Times New Roman" w:hAnsi="Times New Roman"/>
                <w:szCs w:val="20"/>
                <w:lang w:eastAsia="zh-CN"/>
              </w:rPr>
              <w:t>, after which the UE starts PDCCH monitoring via starting the new timer.</w:t>
            </w:r>
          </w:p>
          <w:p w14:paraId="0EE17DDC" w14:textId="77777777" w:rsidR="006A1186" w:rsidRDefault="00BE1811">
            <w:pPr>
              <w:widowControl w:val="0"/>
              <w:numPr>
                <w:ilvl w:val="3"/>
                <w:numId w:val="36"/>
              </w:numPr>
              <w:wordWrap w:val="0"/>
              <w:spacing w:line="252" w:lineRule="auto"/>
              <w:contextualSpacing/>
              <w:rPr>
                <w:rFonts w:ascii="Times New Roman" w:hAnsi="Times New Roman"/>
                <w:b/>
                <w:bCs/>
                <w:szCs w:val="20"/>
                <w:lang w:eastAsia="zh-CN"/>
              </w:rPr>
            </w:pPr>
            <w:r>
              <w:rPr>
                <w:rFonts w:ascii="Times New Roman" w:hAnsi="Times New Roman"/>
                <w:color w:val="FF0000"/>
                <w:szCs w:val="20"/>
                <w:lang w:eastAsia="zh-CN"/>
              </w:rPr>
              <w:t>The time gap from the last LP-WUS MO per periodicity and the start of new timer is not smaller than the minimum time gap given based on UE capability</w:t>
            </w:r>
          </w:p>
        </w:tc>
      </w:tr>
    </w:tbl>
    <w:p w14:paraId="0EE17DDE" w14:textId="77777777" w:rsidR="006A1186" w:rsidRDefault="006A1186">
      <w:pPr>
        <w:rPr>
          <w:rFonts w:ascii="Times New Roman" w:eastAsia="宋体" w:hAnsi="Times New Roman"/>
          <w:sz w:val="32"/>
          <w:szCs w:val="20"/>
          <w:lang w:eastAsia="zh-CN"/>
        </w:rPr>
      </w:pPr>
    </w:p>
    <w:p w14:paraId="0EE17DDF" w14:textId="77777777" w:rsidR="006A1186" w:rsidRDefault="00BE1811">
      <w:pPr>
        <w:pStyle w:val="afa"/>
      </w:pPr>
      <w:r>
        <w:rPr>
          <w:rFonts w:hint="eastAsia"/>
        </w:rPr>
        <w:t>Regarding the remaining discussion point</w:t>
      </w:r>
      <w:r>
        <w:t xml:space="preserve"> </w:t>
      </w:r>
      <w:r>
        <w:rPr>
          <w:rFonts w:hint="eastAsia"/>
        </w:rPr>
        <w:t>f</w:t>
      </w:r>
      <w:r>
        <w:t xml:space="preserve">or </w:t>
      </w:r>
      <w:r>
        <w:rPr>
          <w:rFonts w:hint="eastAsia"/>
        </w:rPr>
        <w:t xml:space="preserve">more than one </w:t>
      </w:r>
      <w:r>
        <w:t>LP-WUS monitoring</w:t>
      </w:r>
      <w:r>
        <w:rPr>
          <w:rFonts w:hint="eastAsia"/>
        </w:rPr>
        <w:t xml:space="preserve"> occasions per periodicity for Option 1-2, companies provide views as follows:</w:t>
      </w:r>
    </w:p>
    <w:p w14:paraId="0EE17DE0" w14:textId="77777777" w:rsidR="006A1186" w:rsidRDefault="00BE1811">
      <w:pPr>
        <w:pStyle w:val="afa"/>
        <w:numPr>
          <w:ilvl w:val="0"/>
          <w:numId w:val="37"/>
        </w:numPr>
        <w:rPr>
          <w:iCs/>
        </w:rPr>
      </w:pPr>
      <w:r>
        <w:rPr>
          <w:rFonts w:hint="eastAsia"/>
          <w:iCs/>
        </w:rPr>
        <w:t>[Nokia], [DCM]</w:t>
      </w:r>
      <w:r>
        <w:rPr>
          <w:rFonts w:hint="eastAsia"/>
        </w:rPr>
        <w:t xml:space="preserve">: </w:t>
      </w:r>
      <w:r>
        <w:rPr>
          <w:rFonts w:hint="eastAsia"/>
          <w:iCs/>
        </w:rPr>
        <w:t xml:space="preserve">The gap between two consecutive actual WUS and WUS and LPSS can be handled by nominal MO configuration. </w:t>
      </w:r>
    </w:p>
    <w:p w14:paraId="0EE17DE1" w14:textId="77777777" w:rsidR="006A1186" w:rsidRDefault="00BE1811">
      <w:pPr>
        <w:pStyle w:val="afa"/>
        <w:numPr>
          <w:ilvl w:val="0"/>
          <w:numId w:val="37"/>
        </w:numPr>
        <w:rPr>
          <w:iCs/>
        </w:rPr>
      </w:pPr>
      <w:r>
        <w:rPr>
          <w:rFonts w:hint="eastAsia"/>
        </w:rPr>
        <w:t xml:space="preserve">[vivo], [Ericsson], [DCM], </w:t>
      </w:r>
      <w:r>
        <w:rPr>
          <w:rFonts w:hint="eastAsia"/>
          <w:iCs/>
        </w:rPr>
        <w:t xml:space="preserve">[LG]: Do not introduce any gap between adjacent MOs within a periodicity in CONNECTED mode. </w:t>
      </w:r>
    </w:p>
    <w:p w14:paraId="0EE17DE2" w14:textId="77777777" w:rsidR="006A1186" w:rsidRDefault="00BE1811">
      <w:pPr>
        <w:pStyle w:val="afa"/>
        <w:numPr>
          <w:ilvl w:val="1"/>
          <w:numId w:val="37"/>
        </w:numPr>
        <w:rPr>
          <w:iCs/>
        </w:rPr>
      </w:pPr>
      <w:r>
        <w:t xml:space="preserve">UE does not expect </w:t>
      </w:r>
      <w:r>
        <w:rPr>
          <w:rFonts w:hint="eastAsia"/>
        </w:rPr>
        <w:t xml:space="preserve">or the UE may skip </w:t>
      </w:r>
      <w:r>
        <w:t>to monitor a LP-WUS in the last symbol of a nominal MO and another LP-WUS in the first symbol of the next nominal MO.</w:t>
      </w:r>
    </w:p>
    <w:p w14:paraId="0EE17DE3" w14:textId="77777777" w:rsidR="006A1186" w:rsidRDefault="00BE1811">
      <w:pPr>
        <w:pStyle w:val="afa"/>
        <w:numPr>
          <w:ilvl w:val="0"/>
          <w:numId w:val="37"/>
        </w:numPr>
      </w:pPr>
      <w:r>
        <w:rPr>
          <w:rFonts w:hint="eastAsia"/>
        </w:rPr>
        <w:t xml:space="preserve">[CATT]: The processing delay of LP-WUR should be handled in RAN4. RAN1 does not need to specify any UE behavior of LP-WUS reception with a gap between two LP-WUS MOs to accommodate for the LP-WUR processing time. </w:t>
      </w:r>
    </w:p>
    <w:p w14:paraId="0EE17DE4" w14:textId="77777777" w:rsidR="006A1186" w:rsidRDefault="00BE1811">
      <w:pPr>
        <w:pStyle w:val="afa"/>
        <w:numPr>
          <w:ilvl w:val="0"/>
          <w:numId w:val="37"/>
        </w:numPr>
      </w:pPr>
      <w:r>
        <w:rPr>
          <w:rFonts w:hint="eastAsia"/>
        </w:rPr>
        <w:t xml:space="preserve">[Huawei]: </w:t>
      </w:r>
      <w:r>
        <w:t>For any of the first M-1 MOs within a period in option 1-2, if the X2-th available symbol of a MO is not the last one OFDM symbol of the MO, there is no gap needed after this MO; otherwise, there is a one-OFDM-symbol gap after the MO</w:t>
      </w:r>
    </w:p>
    <w:p w14:paraId="0EE17DE5" w14:textId="77777777" w:rsidR="006A1186" w:rsidRDefault="00BE1811">
      <w:pPr>
        <w:pStyle w:val="afa"/>
        <w:numPr>
          <w:ilvl w:val="1"/>
          <w:numId w:val="37"/>
        </w:numPr>
      </w:pPr>
      <w:r>
        <w:t>X2 is the number of actual OFDM symbols for LP-WUS transmission</w:t>
      </w:r>
    </w:p>
    <w:p w14:paraId="0EE17DE6" w14:textId="77777777" w:rsidR="006A1186" w:rsidRDefault="00BE1811">
      <w:pPr>
        <w:pStyle w:val="afa"/>
        <w:numPr>
          <w:ilvl w:val="1"/>
          <w:numId w:val="37"/>
        </w:numPr>
      </w:pPr>
      <w:r>
        <w:t>M is provided by numMO-perPeriodicity-Option 1-2</w:t>
      </w:r>
    </w:p>
    <w:p w14:paraId="0EE17DE7" w14:textId="77777777" w:rsidR="006A1186" w:rsidRDefault="00BE1811">
      <w:pPr>
        <w:pStyle w:val="afa"/>
        <w:numPr>
          <w:ilvl w:val="0"/>
          <w:numId w:val="37"/>
        </w:numPr>
      </w:pPr>
      <w:r>
        <w:rPr>
          <w:rFonts w:hint="eastAsia"/>
        </w:rPr>
        <w:t>[Samsung]: S</w:t>
      </w:r>
      <w:r>
        <w:t xml:space="preserve">upport a configurable time interval between two consecutive MOs by </w:t>
      </w:r>
      <w:r>
        <w:rPr>
          <w:rFonts w:hint="eastAsia"/>
        </w:rPr>
        <w:t xml:space="preserve">a new </w:t>
      </w:r>
      <w:r>
        <w:t>RRC</w:t>
      </w:r>
      <w:r>
        <w:rPr>
          <w:rFonts w:hint="eastAsia"/>
        </w:rPr>
        <w:t xml:space="preserve"> parameter</w:t>
      </w:r>
      <w:r>
        <w:t xml:space="preserve"> </w:t>
      </w:r>
      <w:r>
        <w:rPr>
          <w:i/>
        </w:rPr>
        <w:t>lpwus-Interval-MO12</w:t>
      </w:r>
      <w:r>
        <w:rPr>
          <w:rFonts w:hint="eastAsia"/>
          <w:i/>
        </w:rPr>
        <w:t>.</w:t>
      </w:r>
    </w:p>
    <w:p w14:paraId="0EE17DE8" w14:textId="77777777" w:rsidR="006A1186" w:rsidRDefault="00BE1811">
      <w:pPr>
        <w:pStyle w:val="afa"/>
        <w:numPr>
          <w:ilvl w:val="0"/>
          <w:numId w:val="37"/>
        </w:numPr>
      </w:pPr>
      <w:r>
        <w:rPr>
          <w:rFonts w:hint="eastAsia"/>
        </w:rPr>
        <w:t>[InterDigital]: support to s</w:t>
      </w:r>
      <w:r>
        <w:t>end an LS to RAN4 and ask whether LP-WUR can monitor LP-WUS in two back-to-back MOs without any gap.</w:t>
      </w:r>
    </w:p>
    <w:p w14:paraId="0EE17DE9" w14:textId="77777777" w:rsidR="006A1186" w:rsidRDefault="00BE1811">
      <w:pPr>
        <w:pStyle w:val="afa"/>
        <w:rPr>
          <w:iCs/>
        </w:rPr>
      </w:pPr>
      <w:r>
        <w:rPr>
          <w:rFonts w:hint="eastAsia"/>
          <w:iCs/>
        </w:rPr>
        <w:t xml:space="preserve">Consider same issue is under discussion in idle/inactive procedure, FL suggests to hold this issue here until there is progress </w:t>
      </w:r>
      <w:r>
        <w:rPr>
          <w:iCs/>
        </w:rPr>
        <w:t>in idle/inactive procedure</w:t>
      </w:r>
    </w:p>
    <w:p w14:paraId="0EE17DEA" w14:textId="77777777" w:rsidR="006A1186" w:rsidRDefault="006A1186">
      <w:pPr>
        <w:rPr>
          <w:rFonts w:ascii="Times New Roman" w:hAnsi="Times New Roman"/>
          <w:lang w:eastAsia="zh-CN"/>
        </w:rPr>
      </w:pPr>
    </w:p>
    <w:p w14:paraId="0EE17DEB" w14:textId="77777777" w:rsidR="006A1186" w:rsidRDefault="00BE181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Editorial correction </w:t>
      </w:r>
    </w:p>
    <w:p w14:paraId="0EE17DEC"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[Ericsson] proposed following TPs for connected mode</w:t>
      </w:r>
    </w:p>
    <w:p w14:paraId="0EE17DED" w14:textId="77777777" w:rsidR="006A1186" w:rsidRDefault="006A1186">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6A1186" w14:paraId="0EE17DF1" w14:textId="77777777">
        <w:tc>
          <w:tcPr>
            <w:tcW w:w="9629" w:type="dxa"/>
          </w:tcPr>
          <w:p w14:paraId="0EE17DEE" w14:textId="77777777" w:rsidR="006A1186" w:rsidRDefault="00BE1811">
            <w:pPr>
              <w:pStyle w:val="ArialText"/>
              <w:numPr>
                <w:ilvl w:val="0"/>
                <w:numId w:val="38"/>
              </w:numPr>
              <w:rPr>
                <w:rFonts w:ascii="Times New Roman" w:hAnsi="Times New Roman" w:cs="Times New Roman"/>
                <w:i/>
              </w:rPr>
            </w:pPr>
            <w:bookmarkStart w:id="43" w:name="_Hlk214112350"/>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0EE17DEF" w14:textId="77777777" w:rsidR="006A1186" w:rsidRDefault="00BE1811">
            <w:pPr>
              <w:pStyle w:val="ArialText"/>
              <w:numPr>
                <w:ilvl w:val="0"/>
                <w:numId w:val="38"/>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0EE17DF0" w14:textId="77777777" w:rsidR="006A1186" w:rsidRDefault="00BE1811">
            <w:pPr>
              <w:pStyle w:val="ArialText"/>
              <w:numPr>
                <w:ilvl w:val="0"/>
                <w:numId w:val="38"/>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6A1186" w14:paraId="0EE17DF8" w14:textId="77777777">
        <w:tc>
          <w:tcPr>
            <w:tcW w:w="9629" w:type="dxa"/>
          </w:tcPr>
          <w:p w14:paraId="0EE17DF2" w14:textId="77777777" w:rsidR="006A1186" w:rsidRDefault="00BE1811">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0EE17DF3" w14:textId="77777777" w:rsidR="006A1186" w:rsidRDefault="00BE1811">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0EE17DF4" w14:textId="77777777" w:rsidR="006A1186" w:rsidRDefault="00BE1811">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0EE17DF5" w14:textId="77777777" w:rsidR="006A1186" w:rsidRDefault="00BE1811">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1-2</w:t>
            </w:r>
            <w:r>
              <w:rPr>
                <w:rFonts w:ascii="Times New Roman" w:eastAsia="宋体" w:hAnsi="Times New Roman"/>
                <w:szCs w:val="18"/>
                <w:lang w:val="en-GB"/>
              </w:rPr>
              <w:t xml:space="preserve">, and a time offset, by </w:t>
            </w:r>
            <w:r>
              <w:rPr>
                <w:rFonts w:ascii="Times New Roman" w:eastAsia="宋体" w:hAnsi="Times New Roman"/>
                <w:i/>
                <w:szCs w:val="18"/>
                <w:lang w:val="en-GB"/>
              </w:rPr>
              <w:t>offsetMO-Option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0EE17DF6" w14:textId="77777777" w:rsidR="006A1186" w:rsidRDefault="00BE1811">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0EE17DF7" w14:textId="77777777" w:rsidR="006A1186" w:rsidRDefault="00BE1811">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bookmarkEnd w:id="43"/>
    </w:tbl>
    <w:p w14:paraId="0EE17DF9" w14:textId="77777777" w:rsidR="006A1186" w:rsidRDefault="006A1186">
      <w:pPr>
        <w:rPr>
          <w:rFonts w:ascii="Times New Roman" w:hAnsi="Times New Roman"/>
          <w:lang w:eastAsia="zh-CN"/>
        </w:rPr>
      </w:pPr>
    </w:p>
    <w:p w14:paraId="0EE17DFA" w14:textId="77777777" w:rsidR="006A1186" w:rsidRDefault="00BE1811">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highlight w:val="yellow"/>
          <w:lang w:val="en-GB" w:eastAsia="zh-CN"/>
        </w:rPr>
        <w:lastRenderedPageBreak/>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Theme="minorEastAsia" w:hAnsi="Times New Roman" w:hint="eastAsia"/>
          <w:b/>
          <w:bCs/>
          <w:lang w:val="en-GB" w:eastAsia="zh-CN"/>
        </w:rPr>
        <w:t>Adopt the</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following </w:t>
      </w:r>
      <w:r>
        <w:rPr>
          <w:rFonts w:ascii="Times New Roman" w:eastAsiaTheme="minorEastAsia" w:hAnsi="Times New Roman" w:hint="eastAsia"/>
          <w:b/>
          <w:bCs/>
          <w:lang w:val="en-GB" w:eastAsia="zh-CN"/>
        </w:rPr>
        <w:t xml:space="preserve">TP </w:t>
      </w:r>
      <w:r>
        <w:rPr>
          <w:rFonts w:ascii="Times New Roman" w:eastAsiaTheme="minorEastAsia" w:hAnsi="Times New Roman"/>
          <w:b/>
          <w:bCs/>
          <w:lang w:val="en-GB" w:eastAsia="zh-CN"/>
        </w:rPr>
        <w:t>to section 10.4D, TS 38.213 in principle.</w:t>
      </w:r>
    </w:p>
    <w:tbl>
      <w:tblPr>
        <w:tblStyle w:val="TableGrid19"/>
        <w:tblW w:w="9067" w:type="dxa"/>
        <w:tblLayout w:type="fixed"/>
        <w:tblLook w:val="04A0" w:firstRow="1" w:lastRow="0" w:firstColumn="1" w:lastColumn="0" w:noHBand="0" w:noVBand="1"/>
      </w:tblPr>
      <w:tblGrid>
        <w:gridCol w:w="1479"/>
        <w:gridCol w:w="1039"/>
        <w:gridCol w:w="6549"/>
      </w:tblGrid>
      <w:tr w:rsidR="006A1186" w14:paraId="0EE17DFE" w14:textId="77777777">
        <w:tc>
          <w:tcPr>
            <w:tcW w:w="1479" w:type="dxa"/>
            <w:shd w:val="clear" w:color="auto" w:fill="D9D9D9" w:themeFill="background1" w:themeFillShade="D9"/>
          </w:tcPr>
          <w:p w14:paraId="0EE17DFB" w14:textId="77777777" w:rsidR="006A1186" w:rsidRDefault="00BE18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EE17DFC" w14:textId="77777777" w:rsidR="006A1186" w:rsidRDefault="00BE181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EE17DFD" w14:textId="77777777" w:rsidR="006A1186" w:rsidRDefault="00BE1811">
            <w:pPr>
              <w:ind w:left="200" w:right="200"/>
              <w:rPr>
                <w:rFonts w:ascii="Times New Roman" w:hAnsi="Times New Roman"/>
              </w:rPr>
            </w:pPr>
            <w:r>
              <w:rPr>
                <w:rFonts w:ascii="Times New Roman" w:hAnsi="Times New Roman"/>
              </w:rPr>
              <w:t>Comments</w:t>
            </w:r>
          </w:p>
        </w:tc>
      </w:tr>
      <w:tr w:rsidR="006A1186" w14:paraId="0EE17E02" w14:textId="77777777">
        <w:tc>
          <w:tcPr>
            <w:tcW w:w="1479" w:type="dxa"/>
          </w:tcPr>
          <w:p w14:paraId="0EE17DFF"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0EE17E00"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EE17E01" w14:textId="77777777" w:rsidR="006A1186" w:rsidRDefault="006A1186">
            <w:pPr>
              <w:ind w:right="200"/>
              <w:rPr>
                <w:rFonts w:ascii="Times New Roman" w:eastAsiaTheme="minorEastAsia" w:hAnsi="Times New Roman"/>
                <w:color w:val="000000" w:themeColor="text1"/>
                <w:lang w:eastAsia="zh-CN"/>
              </w:rPr>
            </w:pPr>
          </w:p>
        </w:tc>
      </w:tr>
      <w:tr w:rsidR="006A1186" w14:paraId="0EE17E06" w14:textId="77777777">
        <w:tc>
          <w:tcPr>
            <w:tcW w:w="1479" w:type="dxa"/>
          </w:tcPr>
          <w:p w14:paraId="0EE17E03"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0EE17E04"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0EE17E05" w14:textId="77777777" w:rsidR="006A1186" w:rsidRDefault="006A1186">
            <w:pPr>
              <w:ind w:right="200"/>
              <w:rPr>
                <w:rFonts w:ascii="Times New Roman" w:eastAsiaTheme="minorEastAsia" w:hAnsi="Times New Roman"/>
                <w:color w:val="000000" w:themeColor="text1"/>
                <w:lang w:eastAsia="zh-CN"/>
              </w:rPr>
            </w:pPr>
          </w:p>
        </w:tc>
      </w:tr>
      <w:tr w:rsidR="006A1186" w14:paraId="0EE17E0A" w14:textId="77777777">
        <w:tc>
          <w:tcPr>
            <w:tcW w:w="1479" w:type="dxa"/>
          </w:tcPr>
          <w:p w14:paraId="0EE17E07"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Samsung</w:t>
            </w:r>
          </w:p>
        </w:tc>
        <w:tc>
          <w:tcPr>
            <w:tcW w:w="1039" w:type="dxa"/>
          </w:tcPr>
          <w:p w14:paraId="0EE17E08" w14:textId="77777777" w:rsidR="006A1186" w:rsidRDefault="006A1186">
            <w:pPr>
              <w:ind w:left="200" w:right="200"/>
              <w:rPr>
                <w:rFonts w:ascii="Times New Roman" w:eastAsiaTheme="minorEastAsia" w:hAnsi="Times New Roman"/>
                <w:lang w:eastAsia="zh-CN"/>
              </w:rPr>
            </w:pPr>
          </w:p>
        </w:tc>
        <w:tc>
          <w:tcPr>
            <w:tcW w:w="6549" w:type="dxa"/>
          </w:tcPr>
          <w:p w14:paraId="0EE17E09"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we agree with this change, RAN1 still needs to clarify the location of other MOs within the periodicity. </w:t>
            </w:r>
          </w:p>
        </w:tc>
      </w:tr>
      <w:tr w:rsidR="006A1186" w14:paraId="0EE17E0E" w14:textId="77777777">
        <w:tc>
          <w:tcPr>
            <w:tcW w:w="1479" w:type="dxa"/>
          </w:tcPr>
          <w:p w14:paraId="0EE17E0B"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0EE17E0C"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EE17E0D" w14:textId="77777777" w:rsidR="006A1186" w:rsidRDefault="006A1186">
            <w:pPr>
              <w:ind w:right="200"/>
              <w:rPr>
                <w:rFonts w:ascii="Times New Roman" w:eastAsiaTheme="minorEastAsia" w:hAnsi="Times New Roman"/>
                <w:color w:val="000000" w:themeColor="text1"/>
                <w:lang w:eastAsia="zh-CN"/>
              </w:rPr>
            </w:pPr>
          </w:p>
        </w:tc>
      </w:tr>
      <w:tr w:rsidR="00F136D2" w14:paraId="0EE17E12" w14:textId="77777777">
        <w:tc>
          <w:tcPr>
            <w:tcW w:w="1479" w:type="dxa"/>
          </w:tcPr>
          <w:p w14:paraId="0EE17E0F" w14:textId="02861105"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039" w:type="dxa"/>
          </w:tcPr>
          <w:p w14:paraId="0EE17E10" w14:textId="6C479400"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EE17E11" w14:textId="1105C422" w:rsidR="00F136D2" w:rsidRDefault="00F136D2" w:rsidP="00F136D2">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w:t>
            </w:r>
            <w:r>
              <w:rPr>
                <w:rFonts w:ascii="Times New Roman" w:eastAsiaTheme="minorEastAsia" w:hAnsi="Times New Roman" w:hint="eastAsia"/>
                <w:color w:val="000000" w:themeColor="text1"/>
                <w:lang w:eastAsia="zh-CN"/>
              </w:rPr>
              <w:t>he determination of subsequence MOs is missing in current spec. We can discuss how to determine that and then discuss how to update this part.</w:t>
            </w:r>
          </w:p>
        </w:tc>
      </w:tr>
      <w:tr w:rsidR="00E46B19" w14:paraId="611E9550" w14:textId="77777777">
        <w:tc>
          <w:tcPr>
            <w:tcW w:w="1479" w:type="dxa"/>
          </w:tcPr>
          <w:p w14:paraId="18D5C053" w14:textId="5C4D1B1E" w:rsidR="00E46B19" w:rsidRDefault="00E46B19" w:rsidP="00F136D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5B3FE4FA" w14:textId="15163D3F" w:rsidR="00E46B19" w:rsidRDefault="00E46B19" w:rsidP="00F136D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D4026D5" w14:textId="77777777" w:rsidR="00E46B19" w:rsidRDefault="00E46B19" w:rsidP="00F136D2">
            <w:pPr>
              <w:ind w:right="200"/>
              <w:rPr>
                <w:rFonts w:ascii="Times New Roman" w:eastAsiaTheme="minorEastAsia" w:hAnsi="Times New Roman"/>
                <w:color w:val="000000" w:themeColor="text1"/>
                <w:lang w:eastAsia="zh-CN"/>
              </w:rPr>
            </w:pPr>
          </w:p>
        </w:tc>
      </w:tr>
      <w:tr w:rsidR="00C57DF6" w14:paraId="3ECDB55C" w14:textId="77777777" w:rsidTr="00C57DF6">
        <w:tc>
          <w:tcPr>
            <w:tcW w:w="1479" w:type="dxa"/>
          </w:tcPr>
          <w:p w14:paraId="5CAEBF81" w14:textId="7E3580C2" w:rsidR="00C57DF6" w:rsidRPr="00C57DF6" w:rsidRDefault="00C57DF6" w:rsidP="007A6C7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36F5AFC0" w14:textId="77777777" w:rsidR="00C57DF6" w:rsidRDefault="00C57DF6" w:rsidP="007A6C7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A642435" w14:textId="77777777" w:rsidR="00C57DF6" w:rsidRDefault="00C57DF6" w:rsidP="007A6C7A">
            <w:pPr>
              <w:ind w:right="200"/>
              <w:rPr>
                <w:rFonts w:ascii="Times New Roman" w:eastAsiaTheme="minorEastAsia" w:hAnsi="Times New Roman"/>
                <w:color w:val="000000" w:themeColor="text1"/>
                <w:lang w:eastAsia="zh-CN"/>
              </w:rPr>
            </w:pPr>
          </w:p>
        </w:tc>
      </w:tr>
    </w:tbl>
    <w:p w14:paraId="0EE17E13" w14:textId="77777777" w:rsidR="006A1186" w:rsidRDefault="006A1186">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6A1186" w14:paraId="0EE17E17" w14:textId="77777777">
        <w:tc>
          <w:tcPr>
            <w:tcW w:w="9629" w:type="dxa"/>
          </w:tcPr>
          <w:p w14:paraId="0EE17E14" w14:textId="77777777" w:rsidR="006A1186" w:rsidRDefault="00BE1811">
            <w:pPr>
              <w:pStyle w:val="ArialText"/>
              <w:numPr>
                <w:ilvl w:val="0"/>
                <w:numId w:val="38"/>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0EE17E15" w14:textId="77777777" w:rsidR="006A1186" w:rsidRDefault="00BE1811">
            <w:pPr>
              <w:pStyle w:val="ArialText"/>
              <w:numPr>
                <w:ilvl w:val="0"/>
                <w:numId w:val="38"/>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0EE17E16" w14:textId="77777777" w:rsidR="006A1186" w:rsidRDefault="00BE1811">
            <w:pPr>
              <w:pStyle w:val="ArialText"/>
              <w:numPr>
                <w:ilvl w:val="0"/>
                <w:numId w:val="38"/>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6A1186" w14:paraId="0EE17E1E" w14:textId="77777777">
        <w:tc>
          <w:tcPr>
            <w:tcW w:w="9629" w:type="dxa"/>
          </w:tcPr>
          <w:p w14:paraId="0EE17E18" w14:textId="77777777" w:rsidR="006A1186" w:rsidRDefault="00BE1811">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0EE17E19" w14:textId="77777777" w:rsidR="006A1186" w:rsidRDefault="00BE1811">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0EE17E1A" w14:textId="77777777" w:rsidR="006A1186" w:rsidRDefault="00BE1811">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0EE17E1B" w14:textId="77777777" w:rsidR="006A1186" w:rsidRDefault="00BE1811">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1-2</w:t>
            </w:r>
            <w:r>
              <w:rPr>
                <w:rFonts w:ascii="Times New Roman" w:eastAsia="宋体" w:hAnsi="Times New Roman"/>
                <w:szCs w:val="18"/>
                <w:lang w:val="en-GB"/>
              </w:rPr>
              <w:t xml:space="preserve">, and a time offset, by </w:t>
            </w:r>
            <w:r>
              <w:rPr>
                <w:rFonts w:ascii="Times New Roman" w:eastAsia="宋体" w:hAnsi="Times New Roman"/>
                <w:i/>
                <w:szCs w:val="18"/>
                <w:lang w:val="en-GB"/>
              </w:rPr>
              <w:t>offsetMO-Option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0EE17E1C" w14:textId="77777777" w:rsidR="006A1186" w:rsidRDefault="00BE1811">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0EE17E1D" w14:textId="77777777" w:rsidR="006A1186" w:rsidRDefault="00BE1811">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0EE17E1F" w14:textId="77777777" w:rsidR="006A1186" w:rsidRDefault="006A1186">
      <w:pPr>
        <w:rPr>
          <w:rFonts w:ascii="Times New Roman" w:eastAsiaTheme="minorEastAsia" w:hAnsi="Times New Roman"/>
          <w:lang w:eastAsia="zh-CN"/>
        </w:rPr>
      </w:pPr>
    </w:p>
    <w:p w14:paraId="0EE17E20" w14:textId="77777777" w:rsidR="006A1186" w:rsidRDefault="006A1186">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6A1186" w14:paraId="0EE17E24" w14:textId="77777777">
        <w:tc>
          <w:tcPr>
            <w:tcW w:w="9060" w:type="dxa"/>
          </w:tcPr>
          <w:p w14:paraId="0EE17E21" w14:textId="77777777" w:rsidR="006A1186" w:rsidRDefault="00BE1811">
            <w:pPr>
              <w:pStyle w:val="ArialText"/>
              <w:numPr>
                <w:ilvl w:val="0"/>
                <w:numId w:val="38"/>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RRC parameters in the specification are incorrect </w:t>
            </w:r>
          </w:p>
          <w:p w14:paraId="0EE17E22" w14:textId="77777777" w:rsidR="006A1186" w:rsidRDefault="00BE1811">
            <w:pPr>
              <w:pStyle w:val="ArialText"/>
              <w:numPr>
                <w:ilvl w:val="0"/>
                <w:numId w:val="38"/>
              </w:numPr>
              <w:rPr>
                <w:rFonts w:ascii="Times New Roman" w:hAnsi="Times New Roman" w:cs="Times New Roman"/>
                <w:color w:val="FF0000"/>
                <w:szCs w:val="20"/>
              </w:rPr>
            </w:pPr>
            <w:r>
              <w:rPr>
                <w:rFonts w:ascii="Times New Roman" w:hAnsi="Times New Roman" w:cs="Times New Roman"/>
                <w:b/>
              </w:rPr>
              <w:t xml:space="preserve">Summary of change: </w:t>
            </w:r>
            <w:r>
              <w:rPr>
                <w:rFonts w:ascii="Times New Roman" w:hAnsi="Times New Roman" w:cs="Times New Roman"/>
              </w:rPr>
              <w:t xml:space="preserve">Fixed RRC parameter names in sub-clauses </w:t>
            </w:r>
            <w:r>
              <w:rPr>
                <w:rFonts w:ascii="Times New Roman" w:eastAsia="Times New Roman" w:hAnsi="Times New Roman" w:cs="Times New Roman"/>
                <w:szCs w:val="20"/>
              </w:rPr>
              <w:t xml:space="preserve">10.4D </w:t>
            </w:r>
            <w:r>
              <w:rPr>
                <w:rFonts w:ascii="Times New Roman" w:hAnsi="Times New Roman" w:cs="Times New Roman"/>
              </w:rPr>
              <w:t>of TS 38.213</w:t>
            </w:r>
          </w:p>
          <w:p w14:paraId="0EE17E23" w14:textId="77777777" w:rsidR="006A1186" w:rsidRDefault="00BE1811">
            <w:pPr>
              <w:pStyle w:val="ArialText"/>
              <w:numPr>
                <w:ilvl w:val="0"/>
                <w:numId w:val="38"/>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Incorrect RRC parameter names in the specification</w:t>
            </w:r>
          </w:p>
        </w:tc>
      </w:tr>
      <w:tr w:rsidR="006A1186" w14:paraId="0EE17E39" w14:textId="77777777">
        <w:tc>
          <w:tcPr>
            <w:tcW w:w="9060" w:type="dxa"/>
          </w:tcPr>
          <w:p w14:paraId="0EE17E25" w14:textId="77777777" w:rsidR="006A1186" w:rsidRDefault="00BE1811">
            <w:pPr>
              <w:rPr>
                <w:rFonts w:ascii="Times New Roman" w:hAnsi="Times New Roman"/>
                <w:color w:val="FF0000"/>
                <w:szCs w:val="20"/>
              </w:rPr>
            </w:pPr>
            <w:r>
              <w:rPr>
                <w:rFonts w:ascii="Times New Roman" w:hAnsi="Times New Roman"/>
                <w:color w:val="FF0000"/>
                <w:szCs w:val="20"/>
              </w:rPr>
              <w:t>---------------------------------Start of Text Proposal on 3GPP TS 38.213 V19.0.0-----------------------</w:t>
            </w:r>
          </w:p>
          <w:p w14:paraId="0EE17E26" w14:textId="77777777" w:rsidR="006A1186" w:rsidRDefault="00BE1811">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0EE17E27" w14:textId="77777777" w:rsidR="006A1186" w:rsidRDefault="00BE1811">
            <w:pPr>
              <w:pStyle w:val="22"/>
              <w:ind w:left="576" w:hanging="576"/>
              <w:rPr>
                <w:rFonts w:ascii="Times New Roman" w:eastAsia="Calibri" w:hAnsi="Times New Roman" w:cs="Times New Roman"/>
                <w:szCs w:val="20"/>
              </w:rPr>
            </w:pPr>
            <w:r>
              <w:rPr>
                <w:rFonts w:ascii="Times New Roman" w:eastAsia="Calibri" w:hAnsi="Times New Roman" w:cs="Times New Roman"/>
                <w:szCs w:val="20"/>
              </w:rPr>
              <w:t>10.4D</w:t>
            </w:r>
            <w:r>
              <w:rPr>
                <w:rFonts w:ascii="Times New Roman" w:eastAsia="Calibri" w:hAnsi="Times New Roman" w:cs="Times New Roman"/>
                <w:szCs w:val="20"/>
              </w:rPr>
              <w:tab/>
              <w:t>PDCCH monitoring activation by WUS in RRC_CONNECTED</w:t>
            </w:r>
          </w:p>
          <w:p w14:paraId="0EE17E28"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t>A UE configured with DRX mode operation and operating in the RRC_CONNECTED state can be provided for WUS reception on the primary cell of a cell group</w:t>
            </w:r>
          </w:p>
          <w:p w14:paraId="0EE17E29" w14:textId="77777777" w:rsidR="006A1186" w:rsidRDefault="00BE181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a number of OOK symbols per OFDM symbol, a first RB, and overlaid OFDM sequences per OOK symbol for WUS reception [4, TS 38.211], and</w:t>
            </w:r>
          </w:p>
          <w:p w14:paraId="0EE17E2A" w14:textId="77777777" w:rsidR="006A1186" w:rsidRDefault="00BE181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a number of codepoints provided for the UE by the WUS [6, TS 38.212], by </w:t>
            </w:r>
            <w:r>
              <w:rPr>
                <w:rFonts w:ascii="Times New Roman" w:eastAsia="宋体" w:hAnsi="Times New Roman"/>
                <w:i/>
                <w:szCs w:val="18"/>
              </w:rPr>
              <w:t>WUS-codepoint</w:t>
            </w:r>
            <w:r>
              <w:rPr>
                <w:rFonts w:ascii="Times New Roman" w:eastAsia="宋体" w:hAnsi="Times New Roman"/>
                <w:i/>
                <w:color w:val="FF0000"/>
                <w:szCs w:val="18"/>
              </w:rPr>
              <w:t>_</w:t>
            </w:r>
            <w:r>
              <w:rPr>
                <w:rFonts w:ascii="Times New Roman" w:eastAsia="宋体" w:hAnsi="Times New Roman"/>
                <w:i/>
                <w:szCs w:val="18"/>
              </w:rPr>
              <w:t>CONNECTED</w:t>
            </w:r>
            <w:r>
              <w:rPr>
                <w:rFonts w:ascii="Times New Roman" w:eastAsia="宋体" w:hAnsi="Times New Roman"/>
                <w:szCs w:val="18"/>
              </w:rPr>
              <w:t xml:space="preserve"> </w:t>
            </w:r>
          </w:p>
          <w:p w14:paraId="0EE17E2B"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t xml:space="preserve">A UE assumes that a WUS </w:t>
            </w:r>
            <w:r>
              <w:rPr>
                <w:rFonts w:ascii="Times New Roman" w:eastAsia="宋体" w:hAnsi="Times New Roman"/>
                <w:szCs w:val="18"/>
                <w:lang w:eastAsia="ja-JP"/>
              </w:rPr>
              <w:t>is</w:t>
            </w:r>
            <w:r>
              <w:rPr>
                <w:rFonts w:ascii="Times New Roman" w:eastAsia="宋体" w:hAnsi="Times New Roman"/>
                <w:szCs w:val="18"/>
                <w:lang w:val="en-GB" w:eastAsia="ja-JP"/>
              </w:rPr>
              <w:t xml:space="preserve"> </w:t>
            </w:r>
            <w:r>
              <w:rPr>
                <w:rFonts w:ascii="Times New Roman" w:eastAsia="宋体" w:hAnsi="Times New Roman"/>
                <w:szCs w:val="18"/>
                <w:lang w:val="en-GB"/>
              </w:rPr>
              <w:t xml:space="preserve">quasi co-located </w:t>
            </w:r>
            <w:r>
              <w:rPr>
                <w:rFonts w:ascii="Times New Roman" w:eastAsia="宋体" w:hAnsi="Times New Roman"/>
                <w:szCs w:val="18"/>
                <w:lang w:val="en-GB" w:eastAsia="ja-JP"/>
              </w:rPr>
              <w:t>with an SS/PBCH block or a CSI-RS</w:t>
            </w:r>
            <w:r>
              <w:rPr>
                <w:rFonts w:ascii="Times New Roman" w:eastAsia="宋体" w:hAnsi="Times New Roman"/>
                <w:szCs w:val="18"/>
                <w:lang w:val="en-GB"/>
              </w:rPr>
              <w:t xml:space="preserve"> with respect to quasi co-location 'typeC' or 'typeD' properties, when applicable. </w:t>
            </w:r>
          </w:p>
          <w:p w14:paraId="0EE17E2C"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lastRenderedPageBreak/>
              <w:t xml:space="preserve">If a UE is provided </w:t>
            </w:r>
            <w:r>
              <w:rPr>
                <w:rFonts w:ascii="Times New Roman" w:eastAsia="宋体" w:hAnsi="Times New Roman"/>
                <w:i/>
                <w:szCs w:val="18"/>
                <w:lang w:val="en-GB"/>
              </w:rPr>
              <w:t>ABC</w:t>
            </w:r>
            <w:r>
              <w:rPr>
                <w:rFonts w:ascii="Times New Roman" w:eastAsia="宋体" w:hAnsi="Times New Roman"/>
                <w:szCs w:val="18"/>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Pr>
                <w:rFonts w:ascii="Times New Roman" w:eastAsia="宋体" w:hAnsi="Times New Roman"/>
                <w:i/>
                <w:szCs w:val="18"/>
                <w:lang w:val="en-GB" w:eastAsia="sv-SE"/>
              </w:rPr>
              <w:t xml:space="preserve">controlResourceSetId </w:t>
            </w:r>
            <w:r>
              <w:rPr>
                <w:rFonts w:ascii="Times New Roman" w:eastAsia="宋体" w:hAnsi="Times New Roman"/>
                <w:szCs w:val="18"/>
                <w:lang w:val="en-GB"/>
              </w:rPr>
              <w:t xml:space="preserve">value that is same as the one indicated by </w:t>
            </w:r>
            <w:r>
              <w:rPr>
                <w:rFonts w:ascii="Times New Roman" w:eastAsia="宋体" w:hAnsi="Times New Roman"/>
                <w:i/>
                <w:strike/>
                <w:color w:val="FF0000"/>
                <w:szCs w:val="18"/>
                <w:lang w:val="en-GB"/>
              </w:rPr>
              <w:t>WUS_TCI_states_CONNECTED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lpwus-TCI-States</w:t>
            </w:r>
            <w:r>
              <w:rPr>
                <w:rFonts w:ascii="Times New Roman" w:eastAsia="宋体" w:hAnsi="Times New Roman"/>
                <w:szCs w:val="18"/>
                <w:lang w:val="en-GB"/>
              </w:rPr>
              <w:t xml:space="preserve">. </w:t>
            </w:r>
          </w:p>
          <w:p w14:paraId="0EE17E2D" w14:textId="77777777" w:rsidR="006A1186" w:rsidRDefault="00BE1811">
            <w:pPr>
              <w:spacing w:after="180"/>
              <w:rPr>
                <w:rFonts w:ascii="Times New Roman" w:eastAsia="宋体" w:hAnsi="Times New Roman"/>
                <w:szCs w:val="18"/>
                <w:highlight w:val="yellow"/>
                <w:lang w:val="en-GB"/>
              </w:rPr>
            </w:pPr>
            <w:r>
              <w:rPr>
                <w:rFonts w:ascii="Times New Roman" w:eastAsia="宋体" w:hAnsi="Times New Roman"/>
                <w:szCs w:val="18"/>
                <w:lang w:val="en-GB"/>
              </w:rPr>
              <w:t>A UE assumes that an SCS configuration for WUS receptions is same as an SCS configuration for the active DL BWP.</w:t>
            </w:r>
          </w:p>
          <w:p w14:paraId="0EE17E2E"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t>A UE does not monitor a WUS during Active Time [11, TS 38.321].</w:t>
            </w:r>
          </w:p>
          <w:p w14:paraId="0EE17E2F" w14:textId="77777777" w:rsidR="006A1186" w:rsidRDefault="00BE1811">
            <w:pPr>
              <w:spacing w:after="180"/>
              <w:rPr>
                <w:rFonts w:ascii="Times New Roman" w:eastAsia="宋体" w:hAnsi="Times New Roman"/>
                <w:b/>
                <w:bCs/>
                <w:szCs w:val="18"/>
              </w:rPr>
            </w:pPr>
            <w:r>
              <w:rPr>
                <w:rFonts w:ascii="Times New Roman" w:eastAsia="宋体" w:hAnsi="Times New Roman"/>
                <w:szCs w:val="18"/>
              </w:rPr>
              <w:t>A UE does not monitor WUS during</w:t>
            </w:r>
            <w:r>
              <w:rPr>
                <w:rFonts w:ascii="Times New Roman" w:eastAsia="宋体" w:hAnsi="Times New Roman"/>
                <w:szCs w:val="18"/>
                <w:lang w:val="en-GB"/>
              </w:rPr>
              <w:t xml:space="preserve"> DTX inactive period for the primary cell.</w:t>
            </w:r>
          </w:p>
          <w:p w14:paraId="0EE17E30"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WUS-MOCONNECTED-Option1-1</w:t>
            </w:r>
            <w:r>
              <w:rPr>
                <w:rFonts w:ascii="Times New Roman" w:eastAsia="宋体" w:hAnsi="Times New Roman"/>
                <w:i/>
                <w:color w:val="FF0000"/>
                <w:szCs w:val="18"/>
                <w:lang w:val="en-GB"/>
              </w:rPr>
              <w:t xml:space="preserve"> lpwus-Mo11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1-1</w:t>
            </w:r>
            <w:r>
              <w:rPr>
                <w:rFonts w:ascii="Times New Roman" w:eastAsia="宋体" w:hAnsi="Times New Roman"/>
                <w:szCs w:val="18"/>
                <w:lang w:val="en-GB"/>
              </w:rPr>
              <w:t>, and a time offset, by</w:t>
            </w:r>
            <w:r>
              <w:rPr>
                <w:rFonts w:ascii="Times New Roman" w:eastAsia="宋体" w:hAnsi="Times New Roman"/>
                <w:i/>
                <w:szCs w:val="18"/>
                <w:lang w:val="en-GB"/>
              </w:rPr>
              <w:t xml:space="preserve"> offsetMO-Option 1-1</w:t>
            </w:r>
            <w:r>
              <w:rPr>
                <w:rFonts w:ascii="Times New Roman" w:eastAsia="宋体" w:hAnsi="Times New Roman"/>
                <w:szCs w:val="18"/>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by a time provided by </w:t>
            </w:r>
            <w:r>
              <w:rPr>
                <w:rFonts w:ascii="Times New Roman" w:eastAsia="宋体" w:hAnsi="Times New Roman"/>
                <w:i/>
                <w:szCs w:val="18"/>
                <w:lang w:val="en-GB"/>
              </w:rPr>
              <w:t>timeOffsetCONNECTEDOption1-1</w:t>
            </w:r>
            <w:r>
              <w:rPr>
                <w:rFonts w:ascii="Times New Roman" w:eastAsia="宋体" w:hAnsi="Times New Roman"/>
                <w:szCs w:val="18"/>
                <w:lang w:val="en-GB"/>
              </w:rPr>
              <w:t xml:space="preserve">, and monitors WUS for a number of monitoring occasions provided by </w:t>
            </w:r>
            <w:r>
              <w:rPr>
                <w:rFonts w:ascii="Times New Roman" w:eastAsia="宋体" w:hAnsi="Times New Roman"/>
                <w:i/>
                <w:strike/>
                <w:color w:val="FF0000"/>
                <w:szCs w:val="18"/>
                <w:lang w:val="en-GB"/>
              </w:rPr>
              <w:t>numMO-Option 1-1</w:t>
            </w:r>
            <w:r>
              <w:rPr>
                <w:rFonts w:ascii="Times New Roman" w:eastAsia="宋体" w:hAnsi="Times New Roman"/>
                <w:i/>
                <w:color w:val="FF0000"/>
                <w:szCs w:val="18"/>
                <w:lang w:val="en-GB"/>
              </w:rPr>
              <w:t xml:space="preserve"> lpwus-NumOfMo11</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ms</w:t>
            </w:r>
            <w:r>
              <w:rPr>
                <w:rFonts w:ascii="Times New Roman" w:eastAsia="宋体" w:hAnsi="Times New Roman"/>
                <w:szCs w:val="18"/>
                <w:lang w:val="en-GB"/>
              </w:rPr>
              <w:t xml:space="preserve"> [18, TS 38.306] where the UE is not required to monitor WUS prior to the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The UE is not required to monitor WUS within the reported number of slots prior to the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If the UE determines to monitor PDCCH based on a detected WUS, the UE starts the </w:t>
            </w:r>
            <w:r>
              <w:rPr>
                <w:rFonts w:ascii="Times New Roman" w:eastAsia="宋体" w:hAnsi="Times New Roman"/>
                <w:i/>
                <w:szCs w:val="18"/>
                <w:lang w:val="en-GB"/>
              </w:rPr>
              <w:t>drx-onDurationTimer</w:t>
            </w:r>
            <w:r>
              <w:rPr>
                <w:rFonts w:ascii="Times New Roman" w:eastAsia="宋体" w:hAnsi="Times New Roman"/>
                <w:szCs w:val="18"/>
                <w:lang w:val="en-GB"/>
              </w:rPr>
              <w:t xml:space="preserve"> [11, TS 38.321].</w:t>
            </w:r>
          </w:p>
          <w:p w14:paraId="0EE17E31"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WUS-MOCONNECTED-Option1-2</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1-2</w:t>
            </w:r>
            <w:r>
              <w:rPr>
                <w:rFonts w:ascii="Times New Roman" w:eastAsia="宋体" w:hAnsi="Times New Roman"/>
                <w:szCs w:val="18"/>
                <w:lang w:val="en-GB"/>
              </w:rPr>
              <w:t xml:space="preserve">, and a time offset, by </w:t>
            </w:r>
            <w:r>
              <w:rPr>
                <w:rFonts w:ascii="Times New Roman" w:eastAsia="宋体" w:hAnsi="Times New Roman"/>
                <w:i/>
                <w:szCs w:val="18"/>
                <w:lang w:val="en-GB"/>
              </w:rPr>
              <w:t>offsetMO-Option 1-2</w:t>
            </w:r>
            <w:r>
              <w:rPr>
                <w:rFonts w:ascii="Times New Roman" w:eastAsia="宋体" w:hAnsi="Times New Roman"/>
                <w:szCs w:val="18"/>
                <w:lang w:val="en-GB"/>
              </w:rPr>
              <w:t xml:space="preserve">, relative to the start of a system frame with SFN 0, </w:t>
            </w:r>
            <w:r>
              <w:rPr>
                <w:rFonts w:ascii="Times New Roman" w:eastAsia="宋体" w:hAnsi="Times New Roman"/>
                <w:strike/>
                <w:color w:val="FF0000"/>
                <w:szCs w:val="18"/>
                <w:lang w:val="en-GB"/>
              </w:rPr>
              <w:t>for the UE to determine first WUS monitoring occasions from a number of WUS monitoring occasions per periodicity</w:t>
            </w:r>
            <w:r>
              <w:rPr>
                <w:rFonts w:ascii="Times New Roman" w:eastAsia="宋体" w:hAnsi="Times New Roman"/>
                <w:szCs w:val="18"/>
                <w:lang w:val="en-GB"/>
              </w:rPr>
              <w:t xml:space="preserve"> </w:t>
            </w:r>
            <w:r>
              <w:rPr>
                <w:rFonts w:ascii="Times New Roman" w:eastAsia="宋体" w:hAnsi="Times New Roman"/>
                <w:color w:val="FF0000"/>
                <w:szCs w:val="18"/>
              </w:rPr>
              <w:t>for the UE to determine the first WUS monitoring occasion of a number of WUS monitoring occasions per periodicity</w:t>
            </w:r>
            <w:r>
              <w:rPr>
                <w:rFonts w:ascii="Times New Roman" w:eastAsia="宋体" w:hAnsi="Times New Roman"/>
                <w:szCs w:val="18"/>
                <w:lang w:val="en-GB"/>
              </w:rPr>
              <w:t xml:space="preserve">,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trike/>
                <w:color w:val="FF0000"/>
                <w:szCs w:val="18"/>
                <w:lang w:val="en-GB"/>
              </w:rPr>
              <w:t>numMO-perPeriodicity-Option 1-2</w:t>
            </w:r>
            <w:r>
              <w:rPr>
                <w:rFonts w:ascii="Times New Roman" w:eastAsia="宋体" w:hAnsi="Times New Roman"/>
                <w:i/>
                <w:color w:val="FF0000"/>
                <w:szCs w:val="18"/>
                <w:lang w:val="en-GB"/>
              </w:rPr>
              <w:t xml:space="preserve"> lpwus-NumOfMo12</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szCs w:val="18"/>
                <w:lang w:val="en-GB"/>
              </w:rPr>
              <w:t xml:space="preserve"> </w:t>
            </w:r>
            <w:r>
              <w:rPr>
                <w:rFonts w:ascii="Times New Roman" w:eastAsia="宋体" w:hAnsi="Times New Roman"/>
                <w:color w:val="FF0000"/>
                <w:szCs w:val="18"/>
                <w:lang w:val="en-GB"/>
              </w:rPr>
              <w:t>ms</w:t>
            </w:r>
            <w:r>
              <w:rPr>
                <w:rFonts w:ascii="Times New Roman" w:eastAsia="宋体" w:hAnsi="Times New Roman"/>
                <w:szCs w:val="18"/>
                <w:lang w:val="en-GB"/>
              </w:rPr>
              <w:t xml:space="preserve"> [18, TS 38.306] and expects that a time gap, from a last WUS monitoring occasion from the number of WUS monitoring occasions per periodicity to the slot where the </w:t>
            </w:r>
            <w:r>
              <w:rPr>
                <w:rFonts w:ascii="Times New Roman" w:eastAsia="宋体" w:hAnsi="Times New Roman"/>
                <w:i/>
                <w:szCs w:val="18"/>
                <w:lang w:val="en-GB"/>
              </w:rPr>
              <w:t xml:space="preserve">wus-PDCCHMonitoringTimer </w:t>
            </w:r>
            <w:r>
              <w:rPr>
                <w:rFonts w:ascii="Times New Roman" w:eastAsia="宋体" w:hAnsi="Times New Roman"/>
                <w:szCs w:val="18"/>
                <w:lang w:val="en-GB"/>
              </w:rPr>
              <w:t xml:space="preserve">would start, is no smaller than the reported number of slots. If the UE determines to monitor PDCCH based on a detected WUS, the UE starts </w:t>
            </w:r>
            <w:r>
              <w:rPr>
                <w:rFonts w:ascii="Times New Roman" w:eastAsia="宋体" w:hAnsi="Times New Roman"/>
                <w:i/>
                <w:szCs w:val="18"/>
                <w:lang w:val="en-GB"/>
              </w:rPr>
              <w:t>wus-PDCCHMonitoringTimer</w:t>
            </w:r>
            <w:r>
              <w:rPr>
                <w:rFonts w:ascii="Times New Roman" w:eastAsia="宋体" w:hAnsi="Times New Roman"/>
                <w:szCs w:val="18"/>
                <w:lang w:val="en-GB"/>
              </w:rPr>
              <w:t xml:space="preserve"> [11, TS 38.321] after a time, provided by </w:t>
            </w:r>
            <w:r>
              <w:rPr>
                <w:rFonts w:ascii="Times New Roman" w:eastAsia="宋体" w:hAnsi="Times New Roman"/>
                <w:i/>
                <w:szCs w:val="18"/>
                <w:lang w:val="en-GB"/>
              </w:rPr>
              <w:t>timeOffsetCONNECTEDOption1-2</w:t>
            </w:r>
            <w:r>
              <w:rPr>
                <w:rFonts w:ascii="Times New Roman" w:eastAsia="宋体" w:hAnsi="Times New Roman"/>
                <w:szCs w:val="18"/>
                <w:lang w:val="en-GB"/>
              </w:rPr>
              <w:t xml:space="preserve">, with respect to the start of the first WUS monitoring occasion from the number of WUS monitoring occasions per periodicity. </w:t>
            </w:r>
          </w:p>
          <w:p w14:paraId="0EE17E32"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WUS_available_slot_CONNECTED</w:t>
            </w:r>
            <w:r>
              <w:rPr>
                <w:rFonts w:ascii="Times New Roman" w:hAnsi="Times New Roman"/>
                <w:szCs w:val="20"/>
              </w:rPr>
              <w:t xml:space="preserve"> </w:t>
            </w:r>
            <w:r>
              <w:rPr>
                <w:rFonts w:ascii="Times New Roman" w:eastAsia="宋体" w:hAnsi="Times New Roman"/>
                <w:i/>
                <w:color w:val="FF0000"/>
                <w:szCs w:val="18"/>
                <w:lang w:val="en-GB"/>
              </w:rPr>
              <w:t>lpwus-AvailableSlot</w:t>
            </w:r>
            <w:r>
              <w:rPr>
                <w:rFonts w:ascii="Times New Roman" w:eastAsia="宋体" w:hAnsi="Times New Roman"/>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18"/>
                <w:lang w:val="en-GB"/>
              </w:rPr>
              <w:t>WUS_available_symbol_CONNECTED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lpwus-AvailableSymbol</w:t>
            </w:r>
            <w:r>
              <w:rPr>
                <w:rFonts w:ascii="Times New Roman" w:eastAsia="宋体" w:hAnsi="Times New Roman"/>
                <w:szCs w:val="18"/>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18"/>
                <w:lang w:val="en-GB"/>
              </w:rPr>
              <w:t>WUS_available_slot_CONNECTED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lpwus-AvailableSlot</w:t>
            </w:r>
            <w:r>
              <w:rPr>
                <w:rFonts w:ascii="Times New Roman" w:eastAsia="宋体" w:hAnsi="Times New Roman"/>
                <w:szCs w:val="18"/>
                <w:lang w:val="en-GB"/>
              </w:rPr>
              <w:t xml:space="preserve">, the UE assumes that all time units are available for the UE to monitor WUS. If the UE is not provided </w:t>
            </w:r>
            <w:r>
              <w:rPr>
                <w:rFonts w:ascii="Times New Roman" w:eastAsia="宋体" w:hAnsi="Times New Roman"/>
                <w:i/>
                <w:strike/>
                <w:color w:val="FF0000"/>
                <w:szCs w:val="18"/>
                <w:lang w:val="en-GB"/>
              </w:rPr>
              <w:t>WUS_available_symbol_CONNECTED</w:t>
            </w:r>
            <w:r>
              <w:rPr>
                <w:rFonts w:ascii="Times New Roman" w:eastAsia="宋体" w:hAnsi="Times New Roman"/>
                <w:i/>
                <w:color w:val="FF0000"/>
                <w:szCs w:val="18"/>
                <w:lang w:val="en-GB"/>
              </w:rPr>
              <w:t xml:space="preserve"> lpwus-AvailableSymbol</w:t>
            </w:r>
            <w:r>
              <w:rPr>
                <w:rFonts w:ascii="Times New Roman" w:eastAsia="宋体" w:hAnsi="Times New Roman"/>
                <w:szCs w:val="18"/>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18"/>
              </w:rPr>
              <w:t>The</w:t>
            </w:r>
            <w:r>
              <w:rPr>
                <w:rFonts w:ascii="Times New Roman" w:eastAsia="宋体" w:hAnsi="Times New Roman"/>
                <w:szCs w:val="18"/>
                <w:lang w:val="en-GB"/>
              </w:rPr>
              <w:t xml:space="preserve"> UE assumes that a symbol is not available to monitor WUS when</w:t>
            </w:r>
          </w:p>
          <w:p w14:paraId="0EE17E33" w14:textId="77777777" w:rsidR="006A1186" w:rsidRDefault="00BE181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as uplink, by </w:t>
            </w:r>
            <w:r>
              <w:rPr>
                <w:rFonts w:ascii="Times New Roman" w:eastAsia="Yu Mincho" w:hAnsi="Times New Roman"/>
                <w:iCs/>
                <w:szCs w:val="18"/>
                <w:lang w:eastAsia="ja-JP"/>
              </w:rPr>
              <w:t>tdd-UL-DL-configurationCommon</w:t>
            </w:r>
            <w:r>
              <w:rPr>
                <w:rFonts w:ascii="Times New Roman" w:eastAsia="Yu Mincho" w:hAnsi="Times New Roman"/>
                <w:szCs w:val="18"/>
                <w:lang w:eastAsia="ja-JP"/>
              </w:rPr>
              <w:t xml:space="preserve"> or </w:t>
            </w:r>
            <w:r>
              <w:rPr>
                <w:rFonts w:ascii="Times New Roman" w:eastAsia="宋体" w:hAnsi="Times New Roman"/>
                <w:iCs/>
                <w:szCs w:val="20"/>
              </w:rPr>
              <w:t>tdd</w:t>
            </w:r>
            <w:r>
              <w:rPr>
                <w:rFonts w:ascii="Times New Roman" w:eastAsia="宋体" w:hAnsi="Times New Roman"/>
                <w:szCs w:val="20"/>
              </w:rPr>
              <w:t>-UL-DL-ConfigurationDedicated</w:t>
            </w:r>
            <w:r>
              <w:rPr>
                <w:rFonts w:ascii="Times New Roman" w:eastAsia="Yu Mincho" w:hAnsi="Times New Roman"/>
                <w:szCs w:val="18"/>
                <w:lang w:eastAsia="ja-JP"/>
              </w:rPr>
              <w:t xml:space="preserve"> </w:t>
            </w:r>
          </w:p>
          <w:p w14:paraId="0EE17E34" w14:textId="77777777" w:rsidR="006A1186" w:rsidRDefault="00BE181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the symbol is indicated for transmission of SS/PBCH blocks, by ssb-PositionsInBurst in SIB1 or in ServingCellConfigCommon</w:t>
            </w:r>
          </w:p>
          <w:p w14:paraId="0EE17E35"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t>A WUS monitoring occasion is over a first number of symbols, provided by</w:t>
            </w:r>
            <w:r>
              <w:rPr>
                <w:rFonts w:ascii="Times New Roman" w:eastAsia="宋体" w:hAnsi="Times New Roman"/>
                <w:i/>
                <w:szCs w:val="18"/>
                <w:lang w:val="en-GB"/>
              </w:rPr>
              <w:t xml:space="preserve"> </w:t>
            </w:r>
            <w:r>
              <w:rPr>
                <w:rFonts w:ascii="Times New Roman" w:eastAsia="宋体" w:hAnsi="Times New Roman"/>
                <w:i/>
                <w:strike/>
                <w:color w:val="FF0000"/>
                <w:szCs w:val="18"/>
                <w:lang w:val="en-GB"/>
              </w:rPr>
              <w:t>WUS_NominalMO_duration_CONNECTED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lpwus-NominalMoDuration</w:t>
            </w:r>
            <w:r>
              <w:rPr>
                <w:rFonts w:ascii="Times New Roman" w:eastAsia="宋体" w:hAnsi="Times New Roman"/>
                <w:szCs w:val="18"/>
                <w:lang w:val="en-GB"/>
              </w:rPr>
              <w:t>. If a number of available symbols for the UE to monitor WUS in a WUS monitoring occasion is smaller than a second number of symbols, provided by</w:t>
            </w:r>
            <w:r>
              <w:rPr>
                <w:rFonts w:ascii="Times New Roman" w:eastAsia="宋体" w:hAnsi="Times New Roman"/>
                <w:i/>
                <w:szCs w:val="18"/>
                <w:lang w:val="en-GB"/>
              </w:rPr>
              <w:t xml:space="preserve"> </w:t>
            </w:r>
            <w:r>
              <w:rPr>
                <w:rFonts w:ascii="Times New Roman" w:eastAsia="宋体" w:hAnsi="Times New Roman"/>
                <w:i/>
                <w:strike/>
                <w:color w:val="FF0000"/>
                <w:szCs w:val="18"/>
                <w:lang w:val="en-GB"/>
              </w:rPr>
              <w:t>WUS_ActualMO_duration_CONNECTED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lpwus-ActualDuration</w:t>
            </w:r>
            <w:r>
              <w:rPr>
                <w:rFonts w:ascii="Times New Roman" w:eastAsia="宋体" w:hAnsi="Times New Roman"/>
                <w:szCs w:val="18"/>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18"/>
                <w:lang w:val="en-GB"/>
              </w:rPr>
              <w:t>WUS_ActualMO_duration_CONNECTED</w:t>
            </w:r>
            <w:r>
              <w:rPr>
                <w:rFonts w:ascii="Times New Roman" w:eastAsia="宋体" w:hAnsi="Times New Roman"/>
                <w:i/>
                <w:color w:val="FF0000"/>
                <w:szCs w:val="18"/>
                <w:lang w:val="en-GB"/>
              </w:rPr>
              <w:t xml:space="preserve"> lpwus-ActualDuration</w:t>
            </w:r>
            <w:r>
              <w:rPr>
                <w:rFonts w:ascii="Times New Roman" w:eastAsia="宋体" w:hAnsi="Times New Roman"/>
                <w:color w:val="FF0000"/>
                <w:szCs w:val="18"/>
                <w:lang w:val="en-GB"/>
              </w:rPr>
              <w:t xml:space="preserve"> </w:t>
            </w:r>
            <w:r>
              <w:rPr>
                <w:rFonts w:ascii="Times New Roman" w:eastAsia="宋体" w:hAnsi="Times New Roman"/>
                <w:szCs w:val="18"/>
                <w:lang w:val="en-GB"/>
              </w:rPr>
              <w:t xml:space="preserve">symbols in the WUS monitoring occasion. </w:t>
            </w:r>
          </w:p>
          <w:p w14:paraId="0EE17E36" w14:textId="77777777" w:rsidR="006A1186" w:rsidRDefault="00BE1811">
            <w:pPr>
              <w:spacing w:after="180"/>
              <w:rPr>
                <w:rFonts w:ascii="Times New Roman" w:eastAsia="宋体" w:hAnsi="Times New Roman"/>
                <w:szCs w:val="18"/>
                <w:lang w:val="en-GB"/>
              </w:rPr>
            </w:pPr>
            <w:r>
              <w:rPr>
                <w:rFonts w:ascii="Times New Roman" w:eastAsia="宋体" w:hAnsi="Times New Roman"/>
                <w:szCs w:val="18"/>
                <w:lang w:val="en-GB"/>
              </w:rPr>
              <w:lastRenderedPageBreak/>
              <w:t xml:space="preserve">If a UE detects a codepoint in a WUS reception, from the number of codepoints, on the primary cell of the cell group, the UE starts monitoring PDCCH on all applicable serving cells of the cell group. </w:t>
            </w:r>
          </w:p>
          <w:p w14:paraId="0EE17E37" w14:textId="77777777" w:rsidR="006A1186" w:rsidRDefault="00BE1811">
            <w:pPr>
              <w:spacing w:beforeLines="50" w:before="120" w:after="240"/>
              <w:jc w:val="center"/>
              <w:rPr>
                <w:rFonts w:ascii="Times New Roman" w:hAnsi="Times New Roman"/>
                <w:color w:val="FF0000"/>
                <w:szCs w:val="20"/>
              </w:rPr>
            </w:pPr>
            <w:r>
              <w:rPr>
                <w:rFonts w:ascii="Times New Roman" w:hAnsi="Times New Roman"/>
                <w:color w:val="FF0000"/>
                <w:szCs w:val="20"/>
              </w:rPr>
              <w:t>&lt;Unchanged parts are omitted&gt;</w:t>
            </w:r>
          </w:p>
          <w:p w14:paraId="0EE17E38" w14:textId="77777777" w:rsidR="006A1186" w:rsidRDefault="00BE1811">
            <w:pPr>
              <w:rPr>
                <w:rFonts w:ascii="Times New Roman" w:hAnsi="Times New Roman"/>
              </w:rPr>
            </w:pPr>
            <w:r>
              <w:rPr>
                <w:rFonts w:ascii="Times New Roman" w:hAnsi="Times New Roman"/>
                <w:color w:val="FF0000"/>
                <w:szCs w:val="20"/>
              </w:rPr>
              <w:t>--------------------------------------End of Text Proposal on 3GPP TS 38.213 V19.0.0 ------------------</w:t>
            </w:r>
          </w:p>
        </w:tc>
      </w:tr>
    </w:tbl>
    <w:p w14:paraId="0EE17E3A" w14:textId="77777777" w:rsidR="006A1186" w:rsidRDefault="00BE18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 xml:space="preserve">The above TP includes updates of the higher-layer parameters based on RAN2 running CR, considering ASN.1 would be frozen in RAN2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0EE17E3B" w14:textId="77777777" w:rsidR="006A1186" w:rsidRDefault="006A1186">
      <w:pPr>
        <w:rPr>
          <w:rFonts w:ascii="Times New Roman" w:hAnsi="Times New Roman"/>
          <w:lang w:val="en-GB" w:eastAsia="zh-CN"/>
        </w:rPr>
      </w:pPr>
    </w:p>
    <w:p w14:paraId="0EE17E3C"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w:t>
      </w:r>
      <w:r>
        <w:rPr>
          <w:rFonts w:ascii="Times New Roman" w:eastAsia="微软雅黑" w:hAnsi="Times New Roman" w:hint="eastAsia"/>
          <w:b/>
          <w:bCs/>
          <w:iCs/>
          <w:szCs w:val="20"/>
          <w:lang w:eastAsia="zh-CN"/>
        </w:rPr>
        <w:t xml:space="preserve"> name</w:t>
      </w:r>
      <w:r>
        <w:rPr>
          <w:rFonts w:ascii="Times New Roman" w:eastAsia="微软雅黑" w:hAnsi="Times New Roman"/>
          <w:b/>
          <w:bCs/>
          <w:iCs/>
          <w:szCs w:val="20"/>
          <w:lang w:eastAsia="zh-CN"/>
        </w:rPr>
        <w:t xml:space="preserve"> misalignment across specs after ASN.1 frozen</w:t>
      </w:r>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E40" w14:textId="77777777">
        <w:tc>
          <w:tcPr>
            <w:tcW w:w="1355" w:type="dxa"/>
            <w:shd w:val="clear" w:color="auto" w:fill="D9D9D9" w:themeFill="background1" w:themeFillShade="D9"/>
          </w:tcPr>
          <w:p w14:paraId="0EE17E3D"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E3E"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0EE17E3F"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E44" w14:textId="77777777">
        <w:tc>
          <w:tcPr>
            <w:tcW w:w="1355" w:type="dxa"/>
          </w:tcPr>
          <w:p w14:paraId="0EE17E41"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EE17E42"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E43" w14:textId="77777777" w:rsidR="006A1186" w:rsidRDefault="006A1186">
            <w:pPr>
              <w:ind w:right="200"/>
              <w:rPr>
                <w:rFonts w:ascii="Times New Roman" w:eastAsiaTheme="minorEastAsia" w:hAnsi="Times New Roman"/>
                <w:color w:val="000000" w:themeColor="text1"/>
                <w:lang w:eastAsia="zh-CN"/>
              </w:rPr>
            </w:pPr>
          </w:p>
        </w:tc>
      </w:tr>
      <w:tr w:rsidR="006A1186" w14:paraId="0EE17E48" w14:textId="77777777">
        <w:tc>
          <w:tcPr>
            <w:tcW w:w="1355" w:type="dxa"/>
          </w:tcPr>
          <w:p w14:paraId="0EE17E45"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E46" w14:textId="77777777" w:rsidR="006A1186" w:rsidRDefault="006A1186">
            <w:pPr>
              <w:ind w:left="200" w:right="200"/>
              <w:rPr>
                <w:rFonts w:ascii="Times New Roman" w:eastAsiaTheme="minorEastAsia" w:hAnsi="Times New Roman"/>
                <w:lang w:eastAsia="zh-CN"/>
              </w:rPr>
            </w:pPr>
          </w:p>
        </w:tc>
        <w:tc>
          <w:tcPr>
            <w:tcW w:w="6149" w:type="dxa"/>
          </w:tcPr>
          <w:p w14:paraId="0EE17E47"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OK</w:t>
            </w:r>
          </w:p>
        </w:tc>
      </w:tr>
      <w:tr w:rsidR="006A1186" w14:paraId="0EE17E4C" w14:textId="77777777">
        <w:tc>
          <w:tcPr>
            <w:tcW w:w="1355" w:type="dxa"/>
          </w:tcPr>
          <w:p w14:paraId="0EE17E49"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EE17E4A" w14:textId="77777777" w:rsidR="006A1186" w:rsidRDefault="006A1186">
            <w:pPr>
              <w:ind w:left="200" w:right="200"/>
              <w:rPr>
                <w:rFonts w:ascii="Times New Roman" w:eastAsiaTheme="minorEastAsia" w:hAnsi="Times New Roman"/>
                <w:lang w:eastAsia="zh-CN"/>
              </w:rPr>
            </w:pPr>
          </w:p>
        </w:tc>
        <w:tc>
          <w:tcPr>
            <w:tcW w:w="6149" w:type="dxa"/>
          </w:tcPr>
          <w:p w14:paraId="0EE17E4B"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Can be delivered to editor for information. The alignment can be done after RAN2 spec is stable. </w:t>
            </w:r>
          </w:p>
        </w:tc>
      </w:tr>
      <w:tr w:rsidR="006A1186" w14:paraId="0EE17E50" w14:textId="77777777">
        <w:tc>
          <w:tcPr>
            <w:tcW w:w="1355" w:type="dxa"/>
          </w:tcPr>
          <w:p w14:paraId="0EE17E4D" w14:textId="77777777" w:rsidR="006A1186" w:rsidRDefault="00BE1811">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563" w:type="dxa"/>
          </w:tcPr>
          <w:p w14:paraId="0EE17E4E" w14:textId="77777777" w:rsidR="006A1186" w:rsidRDefault="006A1186">
            <w:pPr>
              <w:ind w:left="200" w:right="200"/>
              <w:rPr>
                <w:rFonts w:ascii="Times New Roman" w:eastAsiaTheme="minorEastAsia" w:hAnsi="Times New Roman"/>
                <w:lang w:eastAsia="zh-CN"/>
              </w:rPr>
            </w:pPr>
          </w:p>
        </w:tc>
        <w:tc>
          <w:tcPr>
            <w:tcW w:w="6149" w:type="dxa"/>
          </w:tcPr>
          <w:p w14:paraId="0EE17E4F" w14:textId="77777777" w:rsidR="006A1186" w:rsidRDefault="00BE1811">
            <w:pPr>
              <w:ind w:right="200"/>
              <w:rPr>
                <w:rFonts w:ascii="Times New Roman" w:eastAsia="Yu Mincho" w:hAnsi="Times New Roman"/>
                <w:color w:val="000000" w:themeColor="text1"/>
                <w:lang w:eastAsia="zh-CN"/>
              </w:rPr>
            </w:pPr>
            <w:r>
              <w:rPr>
                <w:rFonts w:ascii="Times New Roman" w:eastAsia="Yu Mincho" w:hAnsi="Times New Roman" w:hint="eastAsia"/>
                <w:color w:val="000000" w:themeColor="text1"/>
                <w:lang w:eastAsia="ja-JP"/>
              </w:rPr>
              <w:t>OK</w:t>
            </w:r>
          </w:p>
        </w:tc>
      </w:tr>
      <w:tr w:rsidR="00F136D2" w14:paraId="0EE17E54" w14:textId="77777777">
        <w:trPr>
          <w:trHeight w:val="42"/>
        </w:trPr>
        <w:tc>
          <w:tcPr>
            <w:tcW w:w="1355" w:type="dxa"/>
          </w:tcPr>
          <w:p w14:paraId="0EE17E51" w14:textId="411F0CB9"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0EE17E52" w14:textId="5F37DEB6"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E53" w14:textId="77777777" w:rsidR="00F136D2" w:rsidRDefault="00F136D2" w:rsidP="00F136D2">
            <w:pPr>
              <w:ind w:right="200"/>
              <w:rPr>
                <w:rFonts w:ascii="Times New Roman" w:eastAsiaTheme="minorEastAsia" w:hAnsi="Times New Roman"/>
                <w:color w:val="000000" w:themeColor="text1"/>
                <w:lang w:eastAsia="zh-CN"/>
              </w:rPr>
            </w:pPr>
          </w:p>
        </w:tc>
      </w:tr>
      <w:tr w:rsidR="00C57DF6" w14:paraId="6F608896" w14:textId="77777777" w:rsidTr="00C57DF6">
        <w:tc>
          <w:tcPr>
            <w:tcW w:w="1355" w:type="dxa"/>
          </w:tcPr>
          <w:p w14:paraId="63FFC2A0" w14:textId="47D5C35F" w:rsidR="00C57DF6" w:rsidRPr="00C57DF6" w:rsidRDefault="00C57DF6" w:rsidP="007A6C7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65DA6F01" w14:textId="77777777" w:rsidR="00C57DF6" w:rsidRDefault="00C57DF6" w:rsidP="007A6C7A">
            <w:pPr>
              <w:ind w:left="200" w:right="200"/>
              <w:rPr>
                <w:rFonts w:ascii="Times New Roman" w:eastAsiaTheme="minorEastAsia" w:hAnsi="Times New Roman"/>
                <w:lang w:eastAsia="zh-CN"/>
              </w:rPr>
            </w:pPr>
          </w:p>
        </w:tc>
        <w:tc>
          <w:tcPr>
            <w:tcW w:w="6149" w:type="dxa"/>
          </w:tcPr>
          <w:p w14:paraId="07E17560" w14:textId="77777777" w:rsidR="00C57DF6" w:rsidRDefault="00C57DF6" w:rsidP="007A6C7A">
            <w:pPr>
              <w:ind w:right="200"/>
              <w:rPr>
                <w:rFonts w:ascii="Times New Roman" w:eastAsia="Yu Mincho" w:hAnsi="Times New Roman"/>
                <w:color w:val="000000" w:themeColor="text1"/>
                <w:lang w:eastAsia="zh-CN"/>
              </w:rPr>
            </w:pPr>
            <w:r>
              <w:rPr>
                <w:rFonts w:ascii="Times New Roman" w:eastAsia="Yu Mincho" w:hAnsi="Times New Roman" w:hint="eastAsia"/>
                <w:color w:val="000000" w:themeColor="text1"/>
                <w:lang w:eastAsia="ja-JP"/>
              </w:rPr>
              <w:t>OK</w:t>
            </w:r>
          </w:p>
        </w:tc>
      </w:tr>
    </w:tbl>
    <w:p w14:paraId="0EE17E55" w14:textId="77777777" w:rsidR="006A1186" w:rsidRDefault="006A1186">
      <w:pPr>
        <w:rPr>
          <w:rFonts w:ascii="Times New Roman" w:hAnsi="Times New Roman"/>
          <w:lang w:val="en-GB" w:eastAsia="zh-CN"/>
        </w:rPr>
      </w:pPr>
    </w:p>
    <w:p w14:paraId="0EE17E56" w14:textId="77777777" w:rsidR="006A1186" w:rsidRDefault="006A1186">
      <w:pPr>
        <w:rPr>
          <w:rFonts w:ascii="Times New Roman" w:hAnsi="Times New Roman"/>
          <w:lang w:eastAsia="zh-CN"/>
        </w:rPr>
      </w:pPr>
    </w:p>
    <w:p w14:paraId="0EE17E57" w14:textId="77777777" w:rsidR="006A1186" w:rsidRDefault="00BE181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Others</w:t>
      </w:r>
    </w:p>
    <w:p w14:paraId="0EE17E58" w14:textId="77777777" w:rsidR="006A1186" w:rsidRDefault="00BE1811">
      <w:pPr>
        <w:keepNext/>
        <w:keepLines/>
        <w:numPr>
          <w:ilvl w:val="2"/>
          <w:numId w:val="24"/>
        </w:numPr>
        <w:overflowPunct w:val="0"/>
        <w:autoSpaceDE w:val="0"/>
        <w:autoSpaceDN w:val="0"/>
        <w:adjustRightInd w:val="0"/>
        <w:spacing w:beforeLines="50" w:before="120" w:after="120"/>
        <w:ind w:left="618" w:right="198" w:firstLine="0"/>
        <w:jc w:val="both"/>
        <w:textAlignment w:val="baseline"/>
        <w:outlineLvl w:val="1"/>
        <w:rPr>
          <w:rFonts w:ascii="Times New Roman" w:eastAsia="宋体" w:hAnsi="Times New Roman"/>
          <w:sz w:val="32"/>
          <w:szCs w:val="20"/>
          <w:lang w:val="en-GB" w:eastAsia="zh-CN"/>
        </w:rPr>
      </w:pPr>
      <w:bookmarkStart w:id="44" w:name="_Hlk211003816"/>
      <w:r>
        <w:rPr>
          <w:rFonts w:ascii="Times New Roman" w:eastAsia="宋体" w:hAnsi="Times New Roman"/>
          <w:sz w:val="32"/>
          <w:szCs w:val="20"/>
          <w:lang w:val="en-GB" w:eastAsia="zh-CN"/>
        </w:rPr>
        <w:t>O</w:t>
      </w:r>
      <w:r>
        <w:rPr>
          <w:rFonts w:ascii="Times New Roman" w:eastAsia="宋体" w:hAnsi="Times New Roman" w:hint="eastAsia"/>
          <w:sz w:val="32"/>
          <w:szCs w:val="20"/>
          <w:lang w:val="en-GB" w:eastAsia="zh-CN"/>
        </w:rPr>
        <w:t>ther r</w:t>
      </w:r>
      <w:r>
        <w:rPr>
          <w:rFonts w:ascii="Times New Roman" w:eastAsia="宋体" w:hAnsi="Times New Roman"/>
          <w:sz w:val="32"/>
          <w:szCs w:val="20"/>
          <w:lang w:val="en-GB" w:eastAsia="zh-CN"/>
        </w:rPr>
        <w:t>emaining issues</w:t>
      </w:r>
    </w:p>
    <w:bookmarkEnd w:id="44"/>
    <w:p w14:paraId="0EE17E59"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[Qualcomm] proposed to add the following non-integer periodicity and offset parameters that have been specified for CDRX long cycle for connected mode Option 1-2 LP-WUS design, so that the triggered PDCCH monitoring can be aligned with the generation of XR video frames.</w:t>
      </w:r>
    </w:p>
    <w:p w14:paraId="0EE17E5A" w14:textId="77777777" w:rsidR="006A1186" w:rsidRDefault="00BE1811">
      <w:pPr>
        <w:pStyle w:val="a1"/>
        <w:numPr>
          <w:ilvl w:val="0"/>
          <w:numId w:val="39"/>
        </w:numPr>
        <w:snapToGrid w:val="0"/>
        <w:spacing w:after="0"/>
        <w:rPr>
          <w:rFonts w:eastAsia="等线"/>
          <w:b/>
          <w:lang w:val="en-US"/>
        </w:rPr>
      </w:pPr>
      <w:r>
        <w:rPr>
          <w:rFonts w:eastAsia="等线"/>
          <w:b/>
          <w:lang w:val="en-US"/>
        </w:rPr>
        <w:t>ms1001over240                       INTEGER(0..3),</w:t>
      </w:r>
    </w:p>
    <w:p w14:paraId="0EE17E5B" w14:textId="77777777" w:rsidR="006A1186" w:rsidRDefault="00BE1811">
      <w:pPr>
        <w:pStyle w:val="a1"/>
        <w:numPr>
          <w:ilvl w:val="0"/>
          <w:numId w:val="39"/>
        </w:numPr>
        <w:snapToGrid w:val="0"/>
        <w:spacing w:after="0"/>
        <w:rPr>
          <w:rFonts w:eastAsia="等线"/>
          <w:b/>
          <w:lang w:val="en-US"/>
        </w:rPr>
      </w:pPr>
      <w:r>
        <w:rPr>
          <w:rFonts w:eastAsia="等线"/>
          <w:b/>
          <w:lang w:val="en-US"/>
        </w:rPr>
        <w:t>ms25over6                           INTEGER(0..3),</w:t>
      </w:r>
    </w:p>
    <w:p w14:paraId="0EE17E5C" w14:textId="77777777" w:rsidR="006A1186" w:rsidRDefault="00BE1811">
      <w:pPr>
        <w:pStyle w:val="a1"/>
        <w:numPr>
          <w:ilvl w:val="0"/>
          <w:numId w:val="39"/>
        </w:numPr>
        <w:snapToGrid w:val="0"/>
        <w:spacing w:after="0"/>
        <w:rPr>
          <w:rFonts w:eastAsia="等线"/>
          <w:b/>
          <w:lang w:val="en-US"/>
        </w:rPr>
      </w:pPr>
      <w:r>
        <w:rPr>
          <w:rFonts w:eastAsia="等线"/>
          <w:b/>
          <w:lang w:val="en-US"/>
        </w:rPr>
        <w:t xml:space="preserve">ms25over3                          </w:t>
      </w:r>
      <w:r>
        <w:rPr>
          <w:rFonts w:eastAsia="等线" w:hint="eastAsia"/>
          <w:b/>
          <w:lang w:val="en-US"/>
        </w:rPr>
        <w:t xml:space="preserve"> </w:t>
      </w:r>
      <w:r>
        <w:rPr>
          <w:rFonts w:eastAsia="等线"/>
          <w:b/>
          <w:lang w:val="en-US"/>
        </w:rPr>
        <w:t>INTEGER(0..7),</w:t>
      </w:r>
    </w:p>
    <w:p w14:paraId="0EE17E5D" w14:textId="77777777" w:rsidR="006A1186" w:rsidRDefault="00BE1811">
      <w:pPr>
        <w:pStyle w:val="a1"/>
        <w:numPr>
          <w:ilvl w:val="0"/>
          <w:numId w:val="39"/>
        </w:numPr>
        <w:snapToGrid w:val="0"/>
        <w:spacing w:after="0"/>
        <w:rPr>
          <w:rFonts w:eastAsia="等线"/>
          <w:b/>
          <w:lang w:val="en-US"/>
        </w:rPr>
      </w:pPr>
      <w:r>
        <w:rPr>
          <w:rFonts w:eastAsia="等线"/>
          <w:b/>
          <w:lang w:val="en-US"/>
        </w:rPr>
        <w:t>ms1001over120                       INTEGER(0..7),</w:t>
      </w:r>
    </w:p>
    <w:p w14:paraId="0EE17E5E" w14:textId="77777777" w:rsidR="006A1186" w:rsidRDefault="00BE1811">
      <w:pPr>
        <w:pStyle w:val="a1"/>
        <w:numPr>
          <w:ilvl w:val="0"/>
          <w:numId w:val="39"/>
        </w:numPr>
        <w:snapToGrid w:val="0"/>
        <w:spacing w:after="0"/>
        <w:rPr>
          <w:rFonts w:eastAsia="等线"/>
          <w:b/>
          <w:lang w:val="en-US"/>
        </w:rPr>
      </w:pPr>
      <w:r>
        <w:rPr>
          <w:rFonts w:eastAsia="等线"/>
          <w:b/>
          <w:lang w:val="en-US"/>
        </w:rPr>
        <w:t>ms100over9                          INTEGER(0..10),</w:t>
      </w:r>
    </w:p>
    <w:p w14:paraId="0EE17E5F" w14:textId="77777777" w:rsidR="006A1186" w:rsidRDefault="00BE1811">
      <w:pPr>
        <w:pStyle w:val="a1"/>
        <w:numPr>
          <w:ilvl w:val="0"/>
          <w:numId w:val="39"/>
        </w:numPr>
        <w:snapToGrid w:val="0"/>
        <w:spacing w:after="0"/>
        <w:rPr>
          <w:rFonts w:eastAsia="等线"/>
          <w:b/>
          <w:lang w:val="en-US"/>
        </w:rPr>
      </w:pPr>
      <w:r>
        <w:rPr>
          <w:rFonts w:eastAsia="等线"/>
          <w:b/>
          <w:lang w:val="en-US"/>
        </w:rPr>
        <w:t>ms25over2                           INTEGER(0..11),</w:t>
      </w:r>
    </w:p>
    <w:p w14:paraId="0EE17E60" w14:textId="77777777" w:rsidR="006A1186" w:rsidRDefault="00BE1811">
      <w:pPr>
        <w:pStyle w:val="a1"/>
        <w:numPr>
          <w:ilvl w:val="0"/>
          <w:numId w:val="39"/>
        </w:numPr>
        <w:snapToGrid w:val="0"/>
        <w:spacing w:after="0"/>
        <w:rPr>
          <w:rFonts w:eastAsia="等线"/>
          <w:b/>
          <w:lang w:val="en-US"/>
        </w:rPr>
      </w:pPr>
      <w:r>
        <w:rPr>
          <w:rFonts w:eastAsia="等线"/>
          <w:b/>
          <w:lang w:val="en-US"/>
        </w:rPr>
        <w:t>ms40over3                           INTEGER(0..12),</w:t>
      </w:r>
    </w:p>
    <w:p w14:paraId="0EE17E61" w14:textId="77777777" w:rsidR="006A1186" w:rsidRDefault="00BE1811">
      <w:pPr>
        <w:pStyle w:val="a1"/>
        <w:numPr>
          <w:ilvl w:val="0"/>
          <w:numId w:val="39"/>
        </w:numPr>
        <w:snapToGrid w:val="0"/>
        <w:spacing w:after="0"/>
        <w:rPr>
          <w:rFonts w:eastAsia="等线"/>
          <w:b/>
          <w:lang w:val="en-US"/>
        </w:rPr>
      </w:pPr>
      <w:r>
        <w:rPr>
          <w:rFonts w:eastAsia="等线"/>
          <w:b/>
          <w:lang w:val="en-US"/>
        </w:rPr>
        <w:t xml:space="preserve">ms125over9                         </w:t>
      </w:r>
      <w:r>
        <w:rPr>
          <w:rFonts w:eastAsia="等线" w:hint="eastAsia"/>
          <w:b/>
          <w:lang w:val="en-US"/>
        </w:rPr>
        <w:t xml:space="preserve"> </w:t>
      </w:r>
      <w:r>
        <w:rPr>
          <w:rFonts w:eastAsia="等线"/>
          <w:b/>
          <w:lang w:val="en-US"/>
        </w:rPr>
        <w:t>INTEGER(0..12),</w:t>
      </w:r>
    </w:p>
    <w:p w14:paraId="0EE17E62" w14:textId="77777777" w:rsidR="006A1186" w:rsidRDefault="00BE1811">
      <w:pPr>
        <w:pStyle w:val="a1"/>
        <w:numPr>
          <w:ilvl w:val="0"/>
          <w:numId w:val="39"/>
        </w:numPr>
        <w:snapToGrid w:val="0"/>
        <w:spacing w:after="0"/>
        <w:rPr>
          <w:rFonts w:eastAsia="等线"/>
          <w:b/>
          <w:lang w:val="en-US"/>
        </w:rPr>
      </w:pPr>
      <w:r>
        <w:rPr>
          <w:rFonts w:eastAsia="等线"/>
          <w:b/>
          <w:lang w:val="en-US"/>
        </w:rPr>
        <w:t>ms50over3                           INTEGER(0..15),</w:t>
      </w:r>
    </w:p>
    <w:p w14:paraId="0EE17E63" w14:textId="77777777" w:rsidR="006A1186" w:rsidRDefault="00BE1811">
      <w:pPr>
        <w:pStyle w:val="a1"/>
        <w:numPr>
          <w:ilvl w:val="0"/>
          <w:numId w:val="39"/>
        </w:numPr>
        <w:snapToGrid w:val="0"/>
        <w:spacing w:after="0"/>
        <w:rPr>
          <w:rFonts w:eastAsia="等线"/>
          <w:b/>
          <w:lang w:val="en-US"/>
        </w:rPr>
      </w:pPr>
      <w:r>
        <w:rPr>
          <w:rFonts w:eastAsia="等线"/>
          <w:b/>
          <w:lang w:val="en-US"/>
        </w:rPr>
        <w:t>ms1001over60                        INTEGER(0..15),</w:t>
      </w:r>
    </w:p>
    <w:p w14:paraId="0EE17E64" w14:textId="77777777" w:rsidR="006A1186" w:rsidRDefault="00BE1811">
      <w:pPr>
        <w:pStyle w:val="a1"/>
        <w:numPr>
          <w:ilvl w:val="0"/>
          <w:numId w:val="39"/>
        </w:numPr>
        <w:snapToGrid w:val="0"/>
        <w:spacing w:after="0"/>
        <w:rPr>
          <w:rFonts w:eastAsia="等线"/>
          <w:b/>
          <w:lang w:val="en-US"/>
        </w:rPr>
      </w:pPr>
      <w:r>
        <w:rPr>
          <w:rFonts w:eastAsia="等线"/>
          <w:b/>
          <w:lang w:val="en-US"/>
        </w:rPr>
        <w:t>ms125over6                          INTEGER(0..19),</w:t>
      </w:r>
    </w:p>
    <w:p w14:paraId="0EE17E65" w14:textId="77777777" w:rsidR="006A1186" w:rsidRDefault="00BE1811">
      <w:pPr>
        <w:pStyle w:val="a1"/>
        <w:numPr>
          <w:ilvl w:val="0"/>
          <w:numId w:val="39"/>
        </w:numPr>
        <w:snapToGrid w:val="0"/>
        <w:spacing w:after="0"/>
        <w:rPr>
          <w:rFonts w:eastAsia="等线"/>
          <w:b/>
          <w:lang w:val="en-US"/>
        </w:rPr>
      </w:pPr>
      <w:r>
        <w:rPr>
          <w:rFonts w:eastAsia="等线"/>
          <w:b/>
          <w:lang w:val="en-US"/>
        </w:rPr>
        <w:t>ms200over9                          INTEGER(0..21),</w:t>
      </w:r>
    </w:p>
    <w:p w14:paraId="0EE17E66" w14:textId="77777777" w:rsidR="006A1186" w:rsidRDefault="00BE1811">
      <w:pPr>
        <w:pStyle w:val="a1"/>
        <w:numPr>
          <w:ilvl w:val="0"/>
          <w:numId w:val="39"/>
        </w:numPr>
        <w:snapToGrid w:val="0"/>
        <w:spacing w:after="0"/>
        <w:rPr>
          <w:rFonts w:eastAsia="等线"/>
          <w:b/>
          <w:lang w:val="en-US"/>
        </w:rPr>
      </w:pPr>
      <w:r>
        <w:rPr>
          <w:rFonts w:eastAsia="等线"/>
          <w:b/>
          <w:lang w:val="en-US"/>
        </w:rPr>
        <w:t>ms250over9                          INTEGER(0..26),</w:t>
      </w:r>
    </w:p>
    <w:p w14:paraId="0EE17E67" w14:textId="77777777" w:rsidR="006A1186" w:rsidRDefault="00BE1811">
      <w:pPr>
        <w:pStyle w:val="a1"/>
        <w:numPr>
          <w:ilvl w:val="0"/>
          <w:numId w:val="39"/>
        </w:numPr>
        <w:snapToGrid w:val="0"/>
        <w:spacing w:after="0"/>
        <w:rPr>
          <w:rFonts w:eastAsia="等线"/>
          <w:b/>
          <w:lang w:val="en-US"/>
        </w:rPr>
      </w:pPr>
      <w:r>
        <w:rPr>
          <w:rFonts w:eastAsia="等线"/>
          <w:b/>
          <w:lang w:val="en-US"/>
        </w:rPr>
        <w:t>ms100over3                          INTEGER(0..32),</w:t>
      </w:r>
    </w:p>
    <w:p w14:paraId="0EE17E68" w14:textId="77777777" w:rsidR="006A1186" w:rsidRDefault="00BE1811">
      <w:pPr>
        <w:pStyle w:val="a1"/>
        <w:numPr>
          <w:ilvl w:val="0"/>
          <w:numId w:val="39"/>
        </w:numPr>
        <w:snapToGrid w:val="0"/>
        <w:spacing w:after="0"/>
        <w:rPr>
          <w:rFonts w:eastAsia="等线"/>
          <w:b/>
          <w:lang w:val="en-US"/>
        </w:rPr>
      </w:pPr>
      <w:r>
        <w:rPr>
          <w:rFonts w:eastAsia="等线"/>
          <w:b/>
          <w:lang w:val="en-US"/>
        </w:rPr>
        <w:t>ms1001over30                        INTEGER(0..32),</w:t>
      </w:r>
    </w:p>
    <w:p w14:paraId="0EE17E69" w14:textId="77777777" w:rsidR="006A1186" w:rsidRDefault="00BE1811">
      <w:pPr>
        <w:pStyle w:val="a1"/>
        <w:numPr>
          <w:ilvl w:val="0"/>
          <w:numId w:val="39"/>
        </w:numPr>
        <w:snapToGrid w:val="0"/>
        <w:spacing w:after="0"/>
        <w:rPr>
          <w:rFonts w:eastAsia="等线"/>
          <w:b/>
          <w:lang w:val="en-US"/>
        </w:rPr>
      </w:pPr>
      <w:r>
        <w:rPr>
          <w:rFonts w:eastAsia="等线"/>
          <w:b/>
          <w:lang w:val="en-US"/>
        </w:rPr>
        <w:t>ms75over2                           INTEGER(0..36),</w:t>
      </w:r>
    </w:p>
    <w:p w14:paraId="0EE17E6A" w14:textId="77777777" w:rsidR="006A1186" w:rsidRDefault="00BE1811">
      <w:pPr>
        <w:pStyle w:val="a1"/>
        <w:numPr>
          <w:ilvl w:val="0"/>
          <w:numId w:val="39"/>
        </w:numPr>
        <w:snapToGrid w:val="0"/>
        <w:spacing w:after="0"/>
        <w:rPr>
          <w:rFonts w:eastAsia="等线"/>
          <w:b/>
          <w:lang w:val="en-US"/>
        </w:rPr>
      </w:pPr>
      <w:r>
        <w:rPr>
          <w:rFonts w:eastAsia="等线"/>
          <w:b/>
          <w:lang w:val="en-US"/>
        </w:rPr>
        <w:t>ms125over3                          INTEGER(0..40),</w:t>
      </w:r>
    </w:p>
    <w:p w14:paraId="0EE17E6B" w14:textId="77777777" w:rsidR="006A1186" w:rsidRDefault="00BE1811">
      <w:pPr>
        <w:pStyle w:val="a1"/>
        <w:numPr>
          <w:ilvl w:val="0"/>
          <w:numId w:val="39"/>
        </w:numPr>
        <w:snapToGrid w:val="0"/>
        <w:spacing w:after="0"/>
        <w:rPr>
          <w:rFonts w:eastAsia="等线"/>
          <w:b/>
          <w:lang w:val="en-US"/>
        </w:rPr>
      </w:pPr>
      <w:r>
        <w:rPr>
          <w:rFonts w:eastAsia="等线"/>
          <w:b/>
          <w:lang w:val="en-US"/>
        </w:rPr>
        <w:t>ms1001over24                        INTEGER(0..40),</w:t>
      </w:r>
    </w:p>
    <w:p w14:paraId="0EE17E6C" w14:textId="77777777" w:rsidR="006A1186" w:rsidRDefault="00BE1811">
      <w:pPr>
        <w:pStyle w:val="a1"/>
        <w:numPr>
          <w:ilvl w:val="0"/>
          <w:numId w:val="39"/>
        </w:numPr>
        <w:snapToGrid w:val="0"/>
        <w:spacing w:after="0"/>
        <w:rPr>
          <w:rFonts w:eastAsia="等线"/>
          <w:b/>
          <w:lang w:val="en-US"/>
        </w:rPr>
      </w:pPr>
      <w:r>
        <w:rPr>
          <w:rFonts w:eastAsia="等线"/>
          <w:b/>
          <w:lang w:val="en-US"/>
        </w:rPr>
        <w:t>ms200over3                          INTEGER(0..65),</w:t>
      </w:r>
    </w:p>
    <w:p w14:paraId="0EE17E6D" w14:textId="77777777" w:rsidR="006A1186" w:rsidRDefault="00BE1811">
      <w:pPr>
        <w:pStyle w:val="a1"/>
        <w:numPr>
          <w:ilvl w:val="0"/>
          <w:numId w:val="39"/>
        </w:numPr>
        <w:snapToGrid w:val="0"/>
        <w:spacing w:after="0"/>
        <w:rPr>
          <w:rFonts w:eastAsia="等线"/>
          <w:b/>
          <w:lang w:val="en-US"/>
        </w:rPr>
      </w:pPr>
      <w:r>
        <w:rPr>
          <w:rFonts w:eastAsia="等线"/>
          <w:b/>
          <w:lang w:val="en-US"/>
        </w:rPr>
        <w:t>ms1001over15                        INTEGER(0..65),</w:t>
      </w:r>
    </w:p>
    <w:p w14:paraId="0EE17E6E" w14:textId="77777777" w:rsidR="006A1186" w:rsidRDefault="00BE1811">
      <w:pPr>
        <w:pStyle w:val="a1"/>
        <w:numPr>
          <w:ilvl w:val="0"/>
          <w:numId w:val="39"/>
        </w:numPr>
        <w:snapToGrid w:val="0"/>
        <w:spacing w:after="0"/>
        <w:rPr>
          <w:rFonts w:eastAsia="等线"/>
          <w:b/>
          <w:lang w:val="en-US"/>
        </w:rPr>
      </w:pPr>
      <w:r>
        <w:rPr>
          <w:rFonts w:eastAsia="等线"/>
          <w:b/>
          <w:lang w:val="en-US"/>
        </w:rPr>
        <w:t>ms250over3                          INTEGER(0..82),</w:t>
      </w:r>
    </w:p>
    <w:p w14:paraId="0EE17E6F" w14:textId="77777777" w:rsidR="006A1186" w:rsidRDefault="00BE1811">
      <w:pPr>
        <w:pStyle w:val="a1"/>
        <w:numPr>
          <w:ilvl w:val="0"/>
          <w:numId w:val="39"/>
        </w:numPr>
        <w:snapToGrid w:val="0"/>
        <w:spacing w:after="0"/>
        <w:rPr>
          <w:rFonts w:eastAsia="等线"/>
          <w:b/>
          <w:lang w:val="en-US"/>
        </w:rPr>
      </w:pPr>
      <w:r>
        <w:rPr>
          <w:rFonts w:eastAsia="等线"/>
          <w:b/>
          <w:lang w:val="en-US"/>
        </w:rPr>
        <w:t>ms1001over12                        INTEGER(0..82),</w:t>
      </w:r>
    </w:p>
    <w:p w14:paraId="0EE17E70" w14:textId="77777777" w:rsidR="006A1186" w:rsidRDefault="00BE1811">
      <w:pPr>
        <w:pStyle w:val="a1"/>
        <w:numPr>
          <w:ilvl w:val="0"/>
          <w:numId w:val="39"/>
        </w:numPr>
        <w:snapToGrid w:val="0"/>
        <w:spacing w:after="0"/>
        <w:rPr>
          <w:rFonts w:eastAsia="等线"/>
          <w:bCs w:val="0"/>
          <w:lang w:val="en-US"/>
        </w:rPr>
      </w:pPr>
      <w:r>
        <w:rPr>
          <w:rFonts w:eastAsia="等线"/>
          <w:b/>
          <w:lang w:val="en-US"/>
        </w:rPr>
        <w:t>ms400over3                          INTEGER(0..132)</w:t>
      </w:r>
    </w:p>
    <w:p w14:paraId="0EE17E71" w14:textId="77777777" w:rsidR="006A1186" w:rsidRDefault="00BE1811">
      <w:pPr>
        <w:keepNext/>
        <w:tabs>
          <w:tab w:val="left" w:pos="-5500"/>
        </w:tabs>
        <w:adjustRightInd w:val="0"/>
        <w:snapToGrid w:val="0"/>
        <w:spacing w:beforeLines="50" w:before="120" w:afterLines="50" w:after="120"/>
        <w:ind w:right="198"/>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E75" w14:textId="77777777">
        <w:tc>
          <w:tcPr>
            <w:tcW w:w="1355" w:type="dxa"/>
            <w:shd w:val="clear" w:color="auto" w:fill="D9D9D9" w:themeFill="background1" w:themeFillShade="D9"/>
          </w:tcPr>
          <w:p w14:paraId="0EE17E72"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E73"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EE17E74"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E79" w14:textId="77777777">
        <w:tc>
          <w:tcPr>
            <w:tcW w:w="1355" w:type="dxa"/>
          </w:tcPr>
          <w:p w14:paraId="0EE17E76"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vivo</w:t>
            </w:r>
          </w:p>
        </w:tc>
        <w:tc>
          <w:tcPr>
            <w:tcW w:w="1563" w:type="dxa"/>
          </w:tcPr>
          <w:p w14:paraId="0EE17E77" w14:textId="77777777" w:rsidR="006A1186" w:rsidRDefault="006A1186">
            <w:pPr>
              <w:ind w:left="200" w:right="200"/>
              <w:rPr>
                <w:rFonts w:ascii="Times New Roman" w:eastAsiaTheme="minorEastAsia" w:hAnsi="Times New Roman"/>
                <w:lang w:eastAsia="zh-CN"/>
              </w:rPr>
            </w:pPr>
          </w:p>
        </w:tc>
        <w:tc>
          <w:tcPr>
            <w:tcW w:w="6149" w:type="dxa"/>
          </w:tcPr>
          <w:p w14:paraId="0EE17E78"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 need to pursuit such optimization in maintenance phase.</w:t>
            </w:r>
          </w:p>
        </w:tc>
      </w:tr>
      <w:tr w:rsidR="006A1186" w14:paraId="0EE17E7D" w14:textId="77777777">
        <w:tc>
          <w:tcPr>
            <w:tcW w:w="1355" w:type="dxa"/>
          </w:tcPr>
          <w:p w14:paraId="0EE17E7A"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E7B"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Support</w:t>
            </w:r>
          </w:p>
        </w:tc>
        <w:tc>
          <w:tcPr>
            <w:tcW w:w="6149" w:type="dxa"/>
          </w:tcPr>
          <w:p w14:paraId="0EE17E7C" w14:textId="77777777" w:rsidR="006A1186" w:rsidRDefault="006A1186">
            <w:pPr>
              <w:ind w:right="200"/>
              <w:rPr>
                <w:rFonts w:ascii="Times New Roman" w:eastAsiaTheme="minorEastAsia" w:hAnsi="Times New Roman"/>
                <w:color w:val="000000" w:themeColor="text1"/>
                <w:lang w:eastAsia="zh-CN"/>
              </w:rPr>
            </w:pPr>
          </w:p>
        </w:tc>
      </w:tr>
      <w:tr w:rsidR="006A1186" w14:paraId="0EE17E81" w14:textId="77777777">
        <w:tc>
          <w:tcPr>
            <w:tcW w:w="1355" w:type="dxa"/>
          </w:tcPr>
          <w:p w14:paraId="0EE17E7E"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EE17E7F" w14:textId="77777777" w:rsidR="006A1186" w:rsidRDefault="006A1186">
            <w:pPr>
              <w:ind w:left="200" w:right="200"/>
              <w:rPr>
                <w:rFonts w:ascii="Times New Roman" w:eastAsiaTheme="minorEastAsia" w:hAnsi="Times New Roman"/>
                <w:lang w:eastAsia="zh-CN"/>
              </w:rPr>
            </w:pPr>
          </w:p>
        </w:tc>
        <w:tc>
          <w:tcPr>
            <w:tcW w:w="6149" w:type="dxa"/>
          </w:tcPr>
          <w:p w14:paraId="0EE17E80"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may need a clarification on the motivation of applying LP-WUS with XR service. </w:t>
            </w:r>
          </w:p>
        </w:tc>
      </w:tr>
      <w:tr w:rsidR="006A1186" w14:paraId="0EE17E85" w14:textId="77777777">
        <w:tc>
          <w:tcPr>
            <w:tcW w:w="1355" w:type="dxa"/>
          </w:tcPr>
          <w:p w14:paraId="0EE17E82"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0EE17E83" w14:textId="77777777" w:rsidR="006A1186" w:rsidRDefault="006A1186">
            <w:pPr>
              <w:ind w:left="200" w:right="200"/>
              <w:rPr>
                <w:rFonts w:ascii="Times New Roman" w:eastAsiaTheme="minorEastAsia" w:hAnsi="Times New Roman"/>
                <w:lang w:eastAsia="zh-CN"/>
              </w:rPr>
            </w:pPr>
          </w:p>
        </w:tc>
        <w:tc>
          <w:tcPr>
            <w:tcW w:w="6149" w:type="dxa"/>
          </w:tcPr>
          <w:p w14:paraId="0EE17E84"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 xml:space="preserve">o need. It would introduce further complexity for LR clock to calculate the </w:t>
            </w:r>
            <w:r>
              <w:rPr>
                <w:rFonts w:ascii="Times New Roman" w:eastAsia="宋体" w:hAnsi="Times New Roman" w:hint="eastAsia"/>
                <w:szCs w:val="20"/>
                <w:lang w:eastAsia="zh-CN"/>
              </w:rPr>
              <w:t>non-integer periodicity and offset</w:t>
            </w:r>
            <w:r>
              <w:rPr>
                <w:rFonts w:ascii="Times New Roman" w:eastAsia="宋体" w:hAnsi="Times New Roman"/>
                <w:szCs w:val="20"/>
                <w:lang w:eastAsia="zh-CN"/>
              </w:rPr>
              <w:t>.</w:t>
            </w:r>
          </w:p>
        </w:tc>
      </w:tr>
      <w:tr w:rsidR="00CC57ED" w14:paraId="0EE17E89" w14:textId="77777777">
        <w:tc>
          <w:tcPr>
            <w:tcW w:w="1355" w:type="dxa"/>
          </w:tcPr>
          <w:p w14:paraId="0EE17E86" w14:textId="3A18E4A4" w:rsidR="00CC57ED" w:rsidRDefault="00CC57ED" w:rsidP="00CC57ED">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0EE17E87" w14:textId="77777777" w:rsidR="00CC57ED" w:rsidRDefault="00CC57ED" w:rsidP="00CC57ED">
            <w:pPr>
              <w:ind w:left="200" w:right="200"/>
              <w:rPr>
                <w:rFonts w:ascii="Times New Roman" w:eastAsiaTheme="minorEastAsia" w:hAnsi="Times New Roman"/>
                <w:lang w:eastAsia="zh-CN"/>
              </w:rPr>
            </w:pPr>
          </w:p>
        </w:tc>
        <w:tc>
          <w:tcPr>
            <w:tcW w:w="6149" w:type="dxa"/>
          </w:tcPr>
          <w:p w14:paraId="0EE17E88" w14:textId="5E93E6C6" w:rsidR="00CC57ED" w:rsidRDefault="00CC57ED" w:rsidP="00CC57ED">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Not needed </w:t>
            </w:r>
            <w:r>
              <w:rPr>
                <w:rFonts w:ascii="Times New Roman" w:eastAsiaTheme="minorEastAsia" w:hAnsi="Times New Roman" w:hint="eastAsia"/>
                <w:color w:val="000000" w:themeColor="text1"/>
                <w:lang w:eastAsia="zh-CN"/>
              </w:rPr>
              <w:t>in maintenance phase</w:t>
            </w:r>
            <w:r>
              <w:rPr>
                <w:rFonts w:ascii="Times New Roman" w:eastAsiaTheme="minorEastAsia" w:hAnsi="Times New Roman"/>
                <w:color w:val="000000" w:themeColor="text1"/>
                <w:lang w:eastAsia="zh-CN"/>
              </w:rPr>
              <w:t>.</w:t>
            </w:r>
          </w:p>
        </w:tc>
      </w:tr>
      <w:tr w:rsidR="00F136D2" w14:paraId="0EC9CE34" w14:textId="77777777" w:rsidTr="00F136D2">
        <w:tc>
          <w:tcPr>
            <w:tcW w:w="1355" w:type="dxa"/>
          </w:tcPr>
          <w:p w14:paraId="5F5FCEF2" w14:textId="77777777" w:rsidR="00F136D2" w:rsidRDefault="00F136D2" w:rsidP="007608C4">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79931385" w14:textId="77777777" w:rsidR="00F136D2" w:rsidRDefault="00F136D2" w:rsidP="007608C4">
            <w:pPr>
              <w:ind w:left="200" w:right="200"/>
              <w:rPr>
                <w:rFonts w:ascii="Times New Roman" w:eastAsiaTheme="minorEastAsia" w:hAnsi="Times New Roman"/>
                <w:lang w:eastAsia="zh-CN"/>
              </w:rPr>
            </w:pPr>
          </w:p>
        </w:tc>
        <w:tc>
          <w:tcPr>
            <w:tcW w:w="6149" w:type="dxa"/>
          </w:tcPr>
          <w:p w14:paraId="1A60CDF4" w14:textId="77777777" w:rsidR="00F136D2" w:rsidRDefault="00F136D2" w:rsidP="007608C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w:t>
            </w:r>
            <w:r>
              <w:rPr>
                <w:rFonts w:ascii="Times New Roman" w:eastAsiaTheme="minorEastAsia" w:hAnsi="Times New Roman"/>
                <w:color w:val="000000" w:themeColor="text1"/>
                <w:lang w:eastAsia="zh-CN"/>
              </w:rPr>
              <w:t>don’t</w:t>
            </w:r>
            <w:r>
              <w:rPr>
                <w:rFonts w:ascii="Times New Roman" w:eastAsiaTheme="minorEastAsia" w:hAnsi="Times New Roman" w:hint="eastAsia"/>
                <w:color w:val="000000" w:themeColor="text1"/>
                <w:lang w:eastAsia="zh-CN"/>
              </w:rPr>
              <w:t xml:space="preserve"> see the need. </w:t>
            </w:r>
            <w:r w:rsidRPr="00045AAC">
              <w:rPr>
                <w:rFonts w:ascii="Times New Roman" w:eastAsiaTheme="minorEastAsia" w:hAnsi="Times New Roman"/>
                <w:color w:val="000000" w:themeColor="text1"/>
                <w:lang w:eastAsia="zh-CN"/>
              </w:rPr>
              <w:t>For Option 1-2, the traffic is not necessarily the same as MO periodicity.</w:t>
            </w:r>
          </w:p>
        </w:tc>
      </w:tr>
    </w:tbl>
    <w:p w14:paraId="0EE17E8A" w14:textId="77777777" w:rsidR="006A1186" w:rsidRPr="00F136D2" w:rsidRDefault="006A1186">
      <w:pPr>
        <w:rPr>
          <w:lang w:eastAsia="zh-CN"/>
        </w:rPr>
      </w:pPr>
    </w:p>
    <w:p w14:paraId="0EE17E8B"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[Qualcomm]</w:t>
      </w:r>
      <w:r>
        <w:rPr>
          <w:rFonts w:ascii="Times New Roman" w:eastAsia="宋体" w:hAnsi="Times New Roman"/>
          <w:szCs w:val="20"/>
          <w:lang w:eastAsia="zh-CN"/>
        </w:rPr>
        <w:t xml:space="preserve"> proposed to introduce an optional UE capability on supporting nominal WUS MO duration (X1, in unit of OFDM symbols) &gt; actual LP-WUS duration (X2, in unit of OFDM symbols). </w:t>
      </w:r>
    </w:p>
    <w:p w14:paraId="0EE17E8C" w14:textId="77777777" w:rsidR="006A1186" w:rsidRDefault="00BE1811">
      <w:pPr>
        <w:numPr>
          <w:ilvl w:val="0"/>
          <w:numId w:val="40"/>
        </w:numPr>
        <w:rPr>
          <w:rFonts w:ascii="Times New Roman" w:hAnsi="Times New Roman"/>
          <w:szCs w:val="20"/>
          <w:lang w:eastAsia="zh-CN"/>
        </w:rPr>
      </w:pPr>
      <w:r>
        <w:rPr>
          <w:rFonts w:ascii="Times New Roman" w:hAnsi="Times New Roman"/>
          <w:szCs w:val="20"/>
          <w:lang w:eastAsia="zh-CN"/>
        </w:rPr>
        <w:t xml:space="preserve">If the UE does not report the UE capability signalling, then X1 = X2, i.e.,  </w:t>
      </w:r>
    </w:p>
    <w:p w14:paraId="0EE17E8D" w14:textId="77777777" w:rsidR="006A1186" w:rsidRDefault="00BE1811">
      <w:pPr>
        <w:numPr>
          <w:ilvl w:val="0"/>
          <w:numId w:val="41"/>
        </w:numPr>
        <w:rPr>
          <w:rFonts w:ascii="Times New Roman" w:hAnsi="Times New Roman"/>
          <w:szCs w:val="20"/>
          <w:lang w:eastAsia="zh-CN"/>
        </w:rPr>
      </w:pPr>
      <w:r>
        <w:rPr>
          <w:rFonts w:ascii="Times New Roman" w:hAnsi="Times New Roman"/>
          <w:szCs w:val="20"/>
          <w:lang w:eastAsia="zh-CN"/>
        </w:rPr>
        <w:t>A LP-WUS spans a number of consecutive OFDM symbols according to the configured LP-WUS duration</w:t>
      </w:r>
    </w:p>
    <w:p w14:paraId="0EE17E8E" w14:textId="77777777" w:rsidR="006A1186" w:rsidRDefault="00BE1811">
      <w:pPr>
        <w:numPr>
          <w:ilvl w:val="0"/>
          <w:numId w:val="41"/>
        </w:numPr>
        <w:rPr>
          <w:rFonts w:ascii="Times New Roman" w:hAnsi="Times New Roman"/>
          <w:szCs w:val="20"/>
          <w:lang w:eastAsia="zh-CN"/>
        </w:rPr>
      </w:pPr>
      <w:r>
        <w:rPr>
          <w:rFonts w:ascii="Times New Roman" w:hAnsi="Times New Roman"/>
          <w:szCs w:val="20"/>
          <w:lang w:eastAsia="zh-CN"/>
        </w:rPr>
        <w:t>If there is at least one OFDM symbol unavailable for the LP-WUS MO within the OFDM symbols where the LP-WUS would span, the UE does not monitor the LP-WUS in the MO</w:t>
      </w:r>
    </w:p>
    <w:p w14:paraId="0EE17E8F" w14:textId="77777777" w:rsidR="006A1186" w:rsidRDefault="006A1186">
      <w:pPr>
        <w:rPr>
          <w:lang w:eastAsia="zh-CN"/>
        </w:rPr>
      </w:pPr>
    </w:p>
    <w:p w14:paraId="0EE17E90"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w:t>
      </w:r>
      <w:bookmarkStart w:id="45" w:name="_Hlk210752126"/>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2</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E94" w14:textId="77777777">
        <w:tc>
          <w:tcPr>
            <w:tcW w:w="1355" w:type="dxa"/>
            <w:shd w:val="clear" w:color="auto" w:fill="D9D9D9" w:themeFill="background1" w:themeFillShade="D9"/>
          </w:tcPr>
          <w:p w14:paraId="0EE17E91"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E92"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EE17E93"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E98" w14:textId="77777777">
        <w:tc>
          <w:tcPr>
            <w:tcW w:w="1355" w:type="dxa"/>
          </w:tcPr>
          <w:p w14:paraId="0EE17E95"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EE17E96"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E97"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kern w:val="2"/>
                <w:szCs w:val="20"/>
                <w:lang w:eastAsia="zh-CN"/>
              </w:rPr>
              <w:t>T</w:t>
            </w:r>
            <w:r>
              <w:rPr>
                <w:rFonts w:ascii="Times New Roman" w:eastAsiaTheme="minorEastAsia" w:hAnsi="Times New Roman"/>
                <w:kern w:val="2"/>
                <w:szCs w:val="20"/>
                <w:lang w:eastAsia="zh-CN"/>
              </w:rPr>
              <w:t>he</w:t>
            </w:r>
            <w:r>
              <w:rPr>
                <w:rFonts w:ascii="Times New Roman" w:eastAsiaTheme="minorEastAsia" w:hAnsi="Times New Roman" w:hint="eastAsia"/>
                <w:kern w:val="2"/>
                <w:szCs w:val="20"/>
                <w:lang w:eastAsia="zh-CN"/>
              </w:rPr>
              <w:t xml:space="preserve"> same</w:t>
            </w:r>
            <w:r>
              <w:rPr>
                <w:rFonts w:ascii="Times New Roman" w:eastAsiaTheme="minorEastAsia" w:hAnsi="Times New Roman"/>
                <w:kern w:val="2"/>
                <w:szCs w:val="20"/>
                <w:lang w:eastAsia="zh-CN"/>
              </w:rPr>
              <w:t xml:space="preserve"> mechanism in idle/inactive mode</w:t>
            </w:r>
            <w:r>
              <w:rPr>
                <w:rFonts w:ascii="Times New Roman" w:eastAsiaTheme="minorEastAsia" w:hAnsi="Times New Roman" w:hint="eastAsia"/>
                <w:kern w:val="2"/>
                <w:szCs w:val="20"/>
                <w:lang w:eastAsia="zh-CN"/>
              </w:rPr>
              <w:t xml:space="preserve"> should be used for connected mode operation. </w:t>
            </w:r>
          </w:p>
        </w:tc>
      </w:tr>
      <w:tr w:rsidR="006A1186" w14:paraId="0EE17E9C" w14:textId="77777777">
        <w:tc>
          <w:tcPr>
            <w:tcW w:w="1355" w:type="dxa"/>
          </w:tcPr>
          <w:p w14:paraId="0EE17E99"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E9A"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Support</w:t>
            </w:r>
          </w:p>
        </w:tc>
        <w:tc>
          <w:tcPr>
            <w:tcW w:w="6149" w:type="dxa"/>
          </w:tcPr>
          <w:p w14:paraId="0EE17E9B" w14:textId="77777777" w:rsidR="006A1186" w:rsidRDefault="006A1186">
            <w:pPr>
              <w:ind w:right="200"/>
              <w:rPr>
                <w:rFonts w:ascii="Times New Roman" w:eastAsiaTheme="minorEastAsia" w:hAnsi="Times New Roman"/>
                <w:color w:val="000000" w:themeColor="text1"/>
                <w:lang w:eastAsia="zh-CN"/>
              </w:rPr>
            </w:pPr>
          </w:p>
        </w:tc>
      </w:tr>
      <w:tr w:rsidR="006A1186" w14:paraId="0EE17EA0" w14:textId="77777777">
        <w:tc>
          <w:tcPr>
            <w:tcW w:w="1355" w:type="dxa"/>
          </w:tcPr>
          <w:p w14:paraId="0EE17E9D"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EE17E9E"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EE17E9F"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didn’t see a strong need of the new capability. </w:t>
            </w:r>
          </w:p>
        </w:tc>
      </w:tr>
      <w:tr w:rsidR="006A1186" w14:paraId="0EE17EA4" w14:textId="77777777">
        <w:tc>
          <w:tcPr>
            <w:tcW w:w="1355" w:type="dxa"/>
          </w:tcPr>
          <w:p w14:paraId="0EE17EA1"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0EE17EA2" w14:textId="77777777" w:rsidR="006A1186" w:rsidRDefault="006A1186">
            <w:pPr>
              <w:ind w:left="200" w:right="200"/>
              <w:rPr>
                <w:rFonts w:ascii="Times New Roman" w:eastAsiaTheme="minorEastAsia" w:hAnsi="Times New Roman"/>
                <w:lang w:eastAsia="zh-CN"/>
              </w:rPr>
            </w:pPr>
          </w:p>
        </w:tc>
        <w:tc>
          <w:tcPr>
            <w:tcW w:w="6149" w:type="dxa"/>
          </w:tcPr>
          <w:p w14:paraId="0EE17EA3"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the unified solution for idle and connected, i.e., no capability to differentiate the </w:t>
            </w:r>
            <w:r>
              <w:rPr>
                <w:rFonts w:ascii="Times New Roman" w:eastAsia="宋体" w:hAnsi="Times New Roman"/>
                <w:szCs w:val="20"/>
                <w:lang w:eastAsia="zh-CN"/>
              </w:rPr>
              <w:t>nominal WUS MO duration and actual WUS MO duration only in connected mode.</w:t>
            </w:r>
          </w:p>
        </w:tc>
      </w:tr>
      <w:tr w:rsidR="00CC57ED" w14:paraId="0EE17EA8" w14:textId="77777777">
        <w:tc>
          <w:tcPr>
            <w:tcW w:w="1355" w:type="dxa"/>
          </w:tcPr>
          <w:p w14:paraId="0EE17EA5" w14:textId="61C7F4DD" w:rsidR="00CC57ED" w:rsidRDefault="00CC57ED" w:rsidP="00CC57ED">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0EE17EA6" w14:textId="4F09AB7C" w:rsidR="00CC57ED" w:rsidRDefault="00CC57ED" w:rsidP="00CC57ED">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EE17EA7" w14:textId="2380DC14" w:rsidR="00CC57ED" w:rsidRDefault="0097446A" w:rsidP="00CC57ED">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Unified design for Idle/Inactive and Connected is preferred. Also, it is challenging to satisfy </w:t>
            </w:r>
            <w:r>
              <w:rPr>
                <w:rFonts w:ascii="Times New Roman" w:hAnsi="Times New Roman"/>
                <w:szCs w:val="20"/>
                <w:lang w:eastAsia="zh-CN"/>
              </w:rPr>
              <w:t>X1 = X2 in most cases as some symbols are typically unavailable in each slot.</w:t>
            </w:r>
          </w:p>
        </w:tc>
      </w:tr>
      <w:bookmarkEnd w:id="45"/>
      <w:tr w:rsidR="00F136D2" w:rsidRPr="00045AAC" w14:paraId="64459E8D" w14:textId="77777777" w:rsidTr="00F136D2">
        <w:tc>
          <w:tcPr>
            <w:tcW w:w="1355" w:type="dxa"/>
          </w:tcPr>
          <w:p w14:paraId="453D4A5C" w14:textId="77777777" w:rsidR="00F136D2" w:rsidRDefault="00F136D2" w:rsidP="007608C4">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5B5A9153" w14:textId="77777777" w:rsidR="00F136D2" w:rsidRDefault="00F136D2" w:rsidP="007608C4">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C85F831" w14:textId="77777777" w:rsidR="00F136D2" w:rsidRPr="00045AAC" w:rsidRDefault="00F136D2" w:rsidP="007608C4">
            <w:pPr>
              <w:pStyle w:val="a1"/>
              <w:numPr>
                <w:ilvl w:val="0"/>
                <w:numId w:val="66"/>
              </w:numPr>
              <w:ind w:right="200"/>
              <w:rPr>
                <w:rFonts w:eastAsiaTheme="minorEastAsia"/>
                <w:color w:val="000000" w:themeColor="text1"/>
              </w:rPr>
            </w:pPr>
            <w:r w:rsidRPr="00045AAC">
              <w:rPr>
                <w:rFonts w:eastAsiaTheme="minorEastAsia"/>
                <w:color w:val="000000" w:themeColor="text1"/>
              </w:rPr>
              <w:t>‘X1 &gt; X2’ is probability the most popular scenario since it is difficult for gNB to reserve a clear 5MHz resource dedicated for LP-WUS. If the most popular scenario is not the basic capability, the whole feature is meaningless.</w:t>
            </w:r>
          </w:p>
          <w:p w14:paraId="7A8F3DDF" w14:textId="77777777" w:rsidR="00F136D2" w:rsidRPr="00045AAC" w:rsidRDefault="00F136D2" w:rsidP="007608C4">
            <w:pPr>
              <w:pStyle w:val="a1"/>
              <w:numPr>
                <w:ilvl w:val="0"/>
                <w:numId w:val="66"/>
              </w:numPr>
              <w:ind w:right="200"/>
              <w:rPr>
                <w:rFonts w:eastAsiaTheme="minorEastAsia"/>
                <w:color w:val="000000" w:themeColor="text1"/>
              </w:rPr>
            </w:pPr>
            <w:r w:rsidRPr="00045AAC">
              <w:rPr>
                <w:rFonts w:eastAsiaTheme="minorEastAsia"/>
                <w:color w:val="000000" w:themeColor="text1"/>
              </w:rPr>
              <w:t>‘X1 &gt; X2’ does not increase the complexity of UE much. The available symbol can be determined based on semi-static configuration, which can be processed by MR. After that, LR just follows the timeline informed by MR.</w:t>
            </w:r>
          </w:p>
        </w:tc>
      </w:tr>
      <w:tr w:rsidR="00004A5F" w:rsidRPr="00045AAC" w14:paraId="21DE628F" w14:textId="77777777" w:rsidTr="00F136D2">
        <w:tc>
          <w:tcPr>
            <w:tcW w:w="1355" w:type="dxa"/>
          </w:tcPr>
          <w:p w14:paraId="48335A28" w14:textId="3D9C0E09" w:rsidR="00004A5F" w:rsidRDefault="00004A5F" w:rsidP="007608C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5169143" w14:textId="26D334F4" w:rsidR="00004A5F" w:rsidRDefault="00004A5F" w:rsidP="007608C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7DCFA448" w14:textId="77777777" w:rsidR="00004A5F" w:rsidRPr="00004A5F" w:rsidRDefault="00004A5F" w:rsidP="00004A5F">
            <w:pPr>
              <w:ind w:left="820" w:right="200" w:hanging="420"/>
              <w:rPr>
                <w:rFonts w:eastAsiaTheme="minorEastAsia"/>
                <w:color w:val="000000" w:themeColor="text1"/>
              </w:rPr>
            </w:pPr>
          </w:p>
        </w:tc>
      </w:tr>
    </w:tbl>
    <w:p w14:paraId="0EE17EA9" w14:textId="77777777" w:rsidR="006A1186" w:rsidRPr="00F136D2" w:rsidRDefault="006A1186">
      <w:pPr>
        <w:tabs>
          <w:tab w:val="left" w:pos="420"/>
        </w:tabs>
        <w:rPr>
          <w:rFonts w:ascii="Times New Roman" w:eastAsiaTheme="minorEastAsia" w:hAnsi="Times New Roman"/>
          <w:szCs w:val="20"/>
          <w:lang w:eastAsia="zh-CN"/>
        </w:rPr>
      </w:pPr>
    </w:p>
    <w:p w14:paraId="0EE17EAA" w14:textId="77777777" w:rsidR="006A1186" w:rsidRDefault="006A1186">
      <w:pPr>
        <w:rPr>
          <w:rFonts w:ascii="Times New Roman" w:eastAsiaTheme="minorEastAsia" w:hAnsi="Times New Roman"/>
          <w:szCs w:val="20"/>
          <w:lang w:eastAsia="zh-CN"/>
        </w:rPr>
      </w:pPr>
    </w:p>
    <w:p w14:paraId="0EE17EAB"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[Samsung]</w:t>
      </w:r>
      <w:r>
        <w:rPr>
          <w:rFonts w:ascii="Times New Roman" w:eastAsia="宋体" w:hAnsi="Times New Roman"/>
          <w:szCs w:val="20"/>
          <w:lang w:eastAsia="zh-CN"/>
        </w:rPr>
        <w:t xml:space="preserve"> proposed to clarify for Option 1-2, after the reception of wake-up indication, a UE does not need to monitor LP-WUS in the remaining MOs within the time timeOffsetCONNECTEDOption1-2</w:t>
      </w:r>
      <w:r>
        <w:rPr>
          <w:rFonts w:ascii="Times New Roman" w:eastAsia="宋体" w:hAnsi="Times New Roman" w:hint="eastAsia"/>
          <w:szCs w:val="20"/>
          <w:lang w:eastAsia="zh-CN"/>
        </w:rPr>
        <w:t>, as shown in Figure below</w:t>
      </w:r>
      <w:r>
        <w:rPr>
          <w:rFonts w:ascii="Times New Roman" w:eastAsia="宋体" w:hAnsi="Times New Roman"/>
          <w:szCs w:val="20"/>
          <w:lang w:eastAsia="zh-CN"/>
        </w:rPr>
        <w:t>.</w:t>
      </w:r>
    </w:p>
    <w:p w14:paraId="0EE17EAC" w14:textId="77777777" w:rsidR="006A1186" w:rsidRDefault="00BE1811">
      <w:pPr>
        <w:tabs>
          <w:tab w:val="left" w:pos="1300"/>
        </w:tabs>
        <w:spacing w:line="276" w:lineRule="auto"/>
        <w:jc w:val="center"/>
      </w:pPr>
      <w:r>
        <w:object w:dxaOrig="6692" w:dyaOrig="2048" w14:anchorId="0EE18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5pt;height:102pt" o:ole="">
            <v:imagedata r:id="rId12" o:title=""/>
          </v:shape>
          <o:OLEObject Type="Embed" ProgID="Visio.Drawing.15" ShapeID="_x0000_i1025" DrawAspect="Content" ObjectID="_1824929046" r:id="rId13"/>
        </w:object>
      </w:r>
    </w:p>
    <w:p w14:paraId="0EE17EAD" w14:textId="77777777" w:rsidR="006A1186" w:rsidRDefault="00BE1811">
      <w:pPr>
        <w:pStyle w:val="af0"/>
        <w:spacing w:after="0"/>
        <w:jc w:val="center"/>
        <w:rPr>
          <w:rFonts w:ascii="Times New Roman" w:eastAsia="宋体" w:hAnsi="Times New Roman"/>
          <w:lang w:val="en-US" w:eastAsia="zh-CN"/>
        </w:rPr>
      </w:pPr>
      <w:bookmarkStart w:id="46" w:name="_Ref197342808"/>
      <w:r>
        <w:rPr>
          <w:rFonts w:ascii="Times New Roman" w:eastAsia="宋体" w:hAnsi="Times New Roman"/>
          <w:lang w:val="en-US" w:eastAsia="zh-CN"/>
        </w:rPr>
        <w:t xml:space="preserve">Figure </w:t>
      </w:r>
      <w:r>
        <w:rPr>
          <w:rFonts w:ascii="Times New Roman" w:eastAsia="宋体" w:hAnsi="Times New Roman"/>
          <w:lang w:val="en-US" w:eastAsia="zh-CN"/>
        </w:rPr>
        <w:fldChar w:fldCharType="begin"/>
      </w:r>
      <w:r>
        <w:rPr>
          <w:rFonts w:ascii="Times New Roman" w:eastAsia="宋体" w:hAnsi="Times New Roman"/>
          <w:lang w:val="en-US" w:eastAsia="zh-CN"/>
        </w:rPr>
        <w:instrText xml:space="preserve"> SEQ Figure \* ARABIC </w:instrText>
      </w:r>
      <w:r>
        <w:rPr>
          <w:rFonts w:ascii="Times New Roman" w:eastAsia="宋体" w:hAnsi="Times New Roman"/>
          <w:lang w:val="en-US" w:eastAsia="zh-CN"/>
        </w:rPr>
        <w:fldChar w:fldCharType="separate"/>
      </w:r>
      <w:r>
        <w:rPr>
          <w:rFonts w:ascii="Times New Roman" w:eastAsia="宋体" w:hAnsi="Times New Roman"/>
          <w:lang w:val="en-US" w:eastAsia="zh-CN"/>
        </w:rPr>
        <w:t>2</w:t>
      </w:r>
      <w:r>
        <w:rPr>
          <w:rFonts w:ascii="Times New Roman" w:eastAsia="宋体" w:hAnsi="Times New Roman"/>
          <w:lang w:val="en-US" w:eastAsia="zh-CN"/>
        </w:rPr>
        <w:fldChar w:fldCharType="end"/>
      </w:r>
      <w:bookmarkEnd w:id="46"/>
      <w:r>
        <w:rPr>
          <w:rFonts w:ascii="Times New Roman" w:eastAsia="宋体" w:hAnsi="Times New Roman"/>
          <w:lang w:val="en-US" w:eastAsia="zh-CN"/>
        </w:rPr>
        <w:t xml:space="preserve"> Illustration of LP-WUS monitoring in Option 1-2</w:t>
      </w:r>
      <w:r>
        <w:rPr>
          <w:rFonts w:ascii="Times New Roman" w:eastAsia="宋体" w:hAnsi="Times New Roman" w:hint="eastAsia"/>
          <w:lang w:val="en-US" w:eastAsia="zh-CN"/>
        </w:rPr>
        <w:t xml:space="preserve"> in [Samsung]</w:t>
      </w:r>
    </w:p>
    <w:p w14:paraId="0EE17EAE" w14:textId="77777777" w:rsidR="006A1186" w:rsidRDefault="006A1186">
      <w:pPr>
        <w:rPr>
          <w:rFonts w:ascii="Times New Roman" w:eastAsia="宋体" w:hAnsi="Times New Roman"/>
          <w:szCs w:val="20"/>
          <w:lang w:eastAsia="zh-CN"/>
        </w:rPr>
      </w:pPr>
    </w:p>
    <w:p w14:paraId="0EE17EAF" w14:textId="77777777" w:rsidR="006A1186" w:rsidRDefault="00BE1811">
      <w:pPr>
        <w:adjustRightInd w:val="0"/>
        <w:snapToGrid w:val="0"/>
        <w:spacing w:afterLines="50" w:after="120"/>
        <w:rPr>
          <w:rFonts w:ascii="Times New Roman" w:eastAsia="宋体" w:hAnsi="Times New Roman"/>
          <w:szCs w:val="20"/>
          <w:lang w:eastAsia="zh-CN"/>
        </w:rPr>
      </w:pPr>
      <w:r>
        <w:rPr>
          <w:rFonts w:ascii="Times New Roman" w:eastAsia="宋体" w:hAnsi="Times New Roman" w:hint="eastAsia"/>
          <w:szCs w:val="20"/>
          <w:lang w:eastAsia="zh-CN"/>
        </w:rPr>
        <w:t>Corresponding TP is provided as follows</w:t>
      </w:r>
    </w:p>
    <w:tbl>
      <w:tblPr>
        <w:tblStyle w:val="afffc"/>
        <w:tblW w:w="0" w:type="auto"/>
        <w:tblLook w:val="04A0" w:firstRow="1" w:lastRow="0" w:firstColumn="1" w:lastColumn="0" w:noHBand="0" w:noVBand="1"/>
      </w:tblPr>
      <w:tblGrid>
        <w:gridCol w:w="9060"/>
      </w:tblGrid>
      <w:tr w:rsidR="006A1186" w14:paraId="0EE17EB4" w14:textId="77777777">
        <w:tc>
          <w:tcPr>
            <w:tcW w:w="9286" w:type="dxa"/>
          </w:tcPr>
          <w:p w14:paraId="0EE17EB0" w14:textId="77777777" w:rsidR="006A1186" w:rsidRDefault="00BE1811">
            <w:pPr>
              <w:tabs>
                <w:tab w:val="left" w:pos="1300"/>
              </w:tabs>
              <w:adjustRightInd w:val="0"/>
              <w:snapToGrid w:val="0"/>
              <w:spacing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10.4D</w:t>
            </w:r>
            <w:r>
              <w:rPr>
                <w:rFonts w:ascii="Arial" w:eastAsiaTheme="minorEastAsia" w:hAnsi="Arial" w:cs="Arial"/>
                <w:szCs w:val="20"/>
                <w:lang w:eastAsia="zh-CN"/>
              </w:rPr>
              <w:tab/>
              <w:t>PDCCH monitoring activation by WUS in RRC_CONNECTED</w:t>
            </w:r>
          </w:p>
          <w:p w14:paraId="0EE17EB1" w14:textId="77777777" w:rsidR="006A1186" w:rsidRDefault="00BE1811">
            <w:pPr>
              <w:tabs>
                <w:tab w:val="left" w:pos="1300"/>
              </w:tabs>
              <w:adjustRightInd w:val="0"/>
              <w:snapToGrid w:val="0"/>
              <w:spacing w:afterLines="50" w:after="120"/>
              <w:jc w:val="both"/>
              <w:rPr>
                <w:rFonts w:eastAsiaTheme="minorEastAsia"/>
                <w:color w:val="FF0000"/>
                <w:szCs w:val="20"/>
                <w:lang w:eastAsia="zh-CN"/>
              </w:rPr>
            </w:pPr>
            <w:r>
              <w:rPr>
                <w:rFonts w:eastAsiaTheme="minorEastAsia"/>
                <w:color w:val="FF0000"/>
                <w:szCs w:val="20"/>
                <w:lang w:eastAsia="zh-CN"/>
              </w:rPr>
              <w:t>======================= Unchanged Text Omitted ============================</w:t>
            </w:r>
            <w:r>
              <w:rPr>
                <w:rFonts w:eastAsiaTheme="minorEastAsia" w:hint="eastAsia"/>
                <w:color w:val="FF0000"/>
                <w:szCs w:val="20"/>
                <w:lang w:eastAsia="zh-CN"/>
              </w:rPr>
              <w:t>===</w:t>
            </w:r>
          </w:p>
          <w:p w14:paraId="0EE17EB2" w14:textId="77777777" w:rsidR="006A1186" w:rsidRDefault="00BE1811">
            <w:pPr>
              <w:adjustRightInd w:val="0"/>
              <w:snapToGrid w:val="0"/>
              <w:spacing w:afterLines="50" w:after="120"/>
              <w:rPr>
                <w:szCs w:val="20"/>
              </w:rPr>
            </w:pPr>
            <w:r>
              <w:rPr>
                <w:szCs w:val="20"/>
              </w:rPr>
              <w:t xml:space="preserve">If a UE detects a codepoint in a WUS reception, from the number of codepoints, on the primary cell of the cell group, the UE starts monitoring PDCCH on all applicable serving cells of the cell group. If the UE is provided </w:t>
            </w:r>
            <w:r>
              <w:rPr>
                <w:i/>
                <w:szCs w:val="20"/>
              </w:rPr>
              <w:t>lpwus-Mo12</w:t>
            </w:r>
            <w:r>
              <w:rPr>
                <w:szCs w:val="20"/>
              </w:rPr>
              <w:t xml:space="preserve">, the UE does not monitor WUS in the remaining WUS monitoring occasions within the associated time provided by </w:t>
            </w:r>
            <w:r>
              <w:rPr>
                <w:i/>
                <w:szCs w:val="20"/>
              </w:rPr>
              <w:t>lpwus-TimeOffset12.</w:t>
            </w:r>
          </w:p>
          <w:p w14:paraId="0EE17EB3" w14:textId="77777777" w:rsidR="006A1186" w:rsidRDefault="00BE1811">
            <w:pPr>
              <w:tabs>
                <w:tab w:val="left" w:pos="1300"/>
              </w:tabs>
              <w:adjustRightInd w:val="0"/>
              <w:snapToGrid w:val="0"/>
              <w:spacing w:afterLines="50" w:after="120"/>
              <w:jc w:val="both"/>
              <w:rPr>
                <w:rFonts w:ascii="Times New Roman" w:eastAsia="宋体" w:hAnsi="Times New Roman"/>
                <w:szCs w:val="20"/>
                <w:lang w:eastAsia="zh-CN"/>
              </w:rPr>
            </w:pPr>
            <w:r>
              <w:rPr>
                <w:rFonts w:eastAsiaTheme="minorEastAsia"/>
                <w:color w:val="FF0000"/>
                <w:szCs w:val="20"/>
                <w:lang w:eastAsia="zh-CN"/>
              </w:rPr>
              <w:t>============================= End of TP#3 ================================</w:t>
            </w:r>
            <w:r>
              <w:rPr>
                <w:rFonts w:eastAsiaTheme="minorEastAsia" w:hint="eastAsia"/>
                <w:color w:val="FF0000"/>
                <w:szCs w:val="20"/>
                <w:lang w:eastAsia="zh-CN"/>
              </w:rPr>
              <w:t>===</w:t>
            </w:r>
          </w:p>
        </w:tc>
      </w:tr>
    </w:tbl>
    <w:p w14:paraId="0EE17EB5" w14:textId="77777777" w:rsidR="006A1186" w:rsidRDefault="006A1186">
      <w:pPr>
        <w:rPr>
          <w:rFonts w:ascii="Times New Roman" w:eastAsia="宋体" w:hAnsi="Times New Roman"/>
          <w:szCs w:val="20"/>
          <w:lang w:eastAsia="zh-CN"/>
        </w:rPr>
      </w:pPr>
    </w:p>
    <w:p w14:paraId="0EE17EB6" w14:textId="77777777" w:rsidR="006A1186" w:rsidRDefault="00BE1811">
      <w:pPr>
        <w:keepNext/>
        <w:tabs>
          <w:tab w:val="left" w:pos="-5500"/>
        </w:tabs>
        <w:adjustRightInd w:val="0"/>
        <w:snapToGrid w:val="0"/>
        <w:spacing w:beforeLines="50" w:before="120" w:afterLines="50" w:after="120"/>
        <w:ind w:right="198"/>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3</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and TP above?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EBA" w14:textId="77777777">
        <w:tc>
          <w:tcPr>
            <w:tcW w:w="1355" w:type="dxa"/>
            <w:shd w:val="clear" w:color="auto" w:fill="D9D9D9" w:themeFill="background1" w:themeFillShade="D9"/>
          </w:tcPr>
          <w:p w14:paraId="0EE17EB7"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EB8"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EE17EB9"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EC0" w14:textId="77777777">
        <w:tc>
          <w:tcPr>
            <w:tcW w:w="1355" w:type="dxa"/>
          </w:tcPr>
          <w:p w14:paraId="0EE17EBB"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EE17EBC" w14:textId="77777777" w:rsidR="006A1186" w:rsidRDefault="006A1186">
            <w:pPr>
              <w:ind w:left="200" w:right="200"/>
              <w:rPr>
                <w:rFonts w:ascii="Times New Roman" w:eastAsiaTheme="minorEastAsia" w:hAnsi="Times New Roman"/>
                <w:lang w:eastAsia="zh-CN"/>
              </w:rPr>
            </w:pPr>
          </w:p>
        </w:tc>
        <w:tc>
          <w:tcPr>
            <w:tcW w:w="6149" w:type="dxa"/>
          </w:tcPr>
          <w:p w14:paraId="0EE17EBD" w14:textId="77777777" w:rsidR="006A1186" w:rsidRDefault="00BE1811">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think the change may not be needed:</w:t>
            </w:r>
          </w:p>
          <w:p w14:paraId="0EE17EBE" w14:textId="77777777" w:rsidR="006A1186" w:rsidRDefault="00BE1811">
            <w:pPr>
              <w:numPr>
                <w:ilvl w:val="0"/>
                <w:numId w:val="42"/>
              </w:num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 xml:space="preserve">The proposed TP in option 2 of </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2-2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3</w:t>
            </w:r>
            <w:r>
              <w:rPr>
                <w:rFonts w:ascii="Times New Roman" w:eastAsia="微软雅黑" w:hAnsi="Times New Roman" w:hint="eastAsia"/>
                <w:b/>
                <w:bCs/>
                <w:iCs/>
                <w:szCs w:val="20"/>
                <w:highlight w:val="yellow"/>
                <w:lang w:eastAsia="zh-CN"/>
              </w:rPr>
              <w:t xml:space="preserve"> can </w:t>
            </w:r>
            <w:r>
              <w:rPr>
                <w:rFonts w:ascii="Times New Roman" w:eastAsiaTheme="minorEastAsia" w:hAnsi="Times New Roman" w:hint="eastAsia"/>
                <w:color w:val="000000" w:themeColor="text1"/>
                <w:lang w:eastAsia="zh-CN"/>
              </w:rPr>
              <w:t>resolve this issue to some extent.</w:t>
            </w:r>
          </w:p>
          <w:p w14:paraId="0EE17EBF" w14:textId="77777777" w:rsidR="006A1186" w:rsidRDefault="00BE1811">
            <w:pPr>
              <w:numPr>
                <w:ilvl w:val="0"/>
                <w:numId w:val="42"/>
              </w:num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Even if UE detects the second WUS (Red box) after the first WUS (blue box) as shown in above Figure of [10], UE extends the lpwus-ative time by PDCCH-Monitoring-Timer, it does not cause significant issue since highly likely that the inactivity Timer will cover the time length of the lpwus-PDCCH-Monitoring-Timer.</w:t>
            </w:r>
          </w:p>
        </w:tc>
      </w:tr>
      <w:tr w:rsidR="006A1186" w14:paraId="0EE17EC4" w14:textId="77777777">
        <w:tc>
          <w:tcPr>
            <w:tcW w:w="1355" w:type="dxa"/>
          </w:tcPr>
          <w:p w14:paraId="0EE17EC1"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EC2" w14:textId="77777777" w:rsidR="006A1186" w:rsidRDefault="006A1186">
            <w:pPr>
              <w:ind w:left="200" w:right="200"/>
              <w:rPr>
                <w:rFonts w:ascii="Times New Roman" w:eastAsiaTheme="minorEastAsia" w:hAnsi="Times New Roman"/>
                <w:lang w:eastAsia="zh-CN"/>
              </w:rPr>
            </w:pPr>
          </w:p>
        </w:tc>
        <w:tc>
          <w:tcPr>
            <w:tcW w:w="6149" w:type="dxa"/>
          </w:tcPr>
          <w:p w14:paraId="0EE17EC3" w14:textId="77777777" w:rsidR="006A1186" w:rsidRDefault="00BE1811">
            <w:pPr>
              <w:ind w:right="200"/>
              <w:jc w:val="both"/>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suggest to discuss </w:t>
            </w:r>
            <w:r>
              <w:rPr>
                <w:rFonts w:ascii="Times New Roman" w:eastAsia="Yu Mincho" w:hAnsi="Times New Roman"/>
                <w:color w:val="000000" w:themeColor="text1"/>
                <w:lang w:eastAsia="ja-JP"/>
              </w:rPr>
              <w:t>together</w:t>
            </w:r>
            <w:r>
              <w:rPr>
                <w:rFonts w:ascii="Times New Roman" w:eastAsia="Yu Mincho" w:hAnsi="Times New Roman" w:hint="eastAsia"/>
                <w:color w:val="000000" w:themeColor="text1"/>
                <w:lang w:eastAsia="ja-JP"/>
              </w:rPr>
              <w:t xml:space="preserve"> with </w:t>
            </w:r>
            <w:r>
              <w:rPr>
                <w:rFonts w:ascii="Times New Roman" w:eastAsia="Yu Mincho" w:hAnsi="Times New Roman"/>
                <w:color w:val="000000" w:themeColor="text1"/>
                <w:lang w:eastAsia="ja-JP"/>
              </w:rPr>
              <w:t>[H][FL1] Question 4.2-2-3</w:t>
            </w:r>
            <w:r>
              <w:rPr>
                <w:rFonts w:ascii="Times New Roman" w:eastAsia="Yu Mincho" w:hAnsi="Times New Roman" w:hint="eastAsia"/>
                <w:color w:val="000000" w:themeColor="text1"/>
                <w:lang w:eastAsia="ja-JP"/>
              </w:rPr>
              <w:t>.</w:t>
            </w:r>
          </w:p>
        </w:tc>
      </w:tr>
      <w:tr w:rsidR="006A1186" w14:paraId="0EE17EC8" w14:textId="77777777">
        <w:tc>
          <w:tcPr>
            <w:tcW w:w="1355" w:type="dxa"/>
          </w:tcPr>
          <w:p w14:paraId="0EE17EC5"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EE17EC6"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0EE17EC7"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without the TP, RAN2 may need to specify the UE behavior of restarting the </w:t>
            </w:r>
            <w:r>
              <w:rPr>
                <w:rFonts w:ascii="Times New Roman" w:eastAsiaTheme="minorEastAsia" w:hAnsi="Times New Roman" w:hint="eastAsia"/>
                <w:color w:val="000000" w:themeColor="text1"/>
                <w:lang w:eastAsia="zh-CN"/>
              </w:rPr>
              <w:t>lpwus-PDCCH-Monitoring-Timer.</w:t>
            </w:r>
          </w:p>
        </w:tc>
      </w:tr>
      <w:tr w:rsidR="006A1186" w14:paraId="0EE17ED0" w14:textId="77777777">
        <w:tc>
          <w:tcPr>
            <w:tcW w:w="1355" w:type="dxa"/>
          </w:tcPr>
          <w:p w14:paraId="0EE17EC9"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0EE17ECA" w14:textId="77777777" w:rsidR="006A1186" w:rsidRDefault="006A1186">
            <w:pPr>
              <w:ind w:left="200" w:right="200"/>
              <w:rPr>
                <w:rFonts w:ascii="Times New Roman" w:eastAsiaTheme="minorEastAsia" w:hAnsi="Times New Roman"/>
                <w:lang w:eastAsia="zh-CN"/>
              </w:rPr>
            </w:pPr>
          </w:p>
        </w:tc>
        <w:tc>
          <w:tcPr>
            <w:tcW w:w="6149" w:type="dxa"/>
          </w:tcPr>
          <w:p w14:paraId="0EE17ECB"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could understand the motivation but seems unnecessary. As the following text implied</w:t>
            </w:r>
          </w:p>
          <w:tbl>
            <w:tblPr>
              <w:tblStyle w:val="afffc"/>
              <w:tblW w:w="0" w:type="auto"/>
              <w:tblLayout w:type="fixed"/>
              <w:tblLook w:val="04A0" w:firstRow="1" w:lastRow="0" w:firstColumn="1" w:lastColumn="0" w:noHBand="0" w:noVBand="1"/>
            </w:tblPr>
            <w:tblGrid>
              <w:gridCol w:w="5923"/>
            </w:tblGrid>
            <w:tr w:rsidR="006A1186" w14:paraId="0EE17ECD" w14:textId="77777777">
              <w:tc>
                <w:tcPr>
                  <w:tcW w:w="5923" w:type="dxa"/>
                </w:tcPr>
                <w:p w14:paraId="0EE17ECC" w14:textId="77777777" w:rsidR="006A1186" w:rsidRDefault="00BE1811">
                  <w:pPr>
                    <w:rPr>
                      <w:rFonts w:ascii="Times New Roman" w:hAnsi="Times New Roman"/>
                      <w:szCs w:val="20"/>
                    </w:rPr>
                  </w:pPr>
                  <w:r>
                    <w:t xml:space="preserve">If a UE detects a codepoint in a WUS reception, from the number of codepoints, on the primary cell of the cell group, the UE starts monitoring PDCCH on all applicable serving cells of the cell group. </w:t>
                  </w:r>
                </w:p>
              </w:tc>
            </w:tr>
          </w:tbl>
          <w:p w14:paraId="0EE17ECE"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When the UE starts PDCCH monitoring, we do not think the UE still monitor LP-WUS.</w:t>
            </w:r>
          </w:p>
          <w:p w14:paraId="0EE17ECF" w14:textId="77777777" w:rsidR="006A1186" w:rsidRDefault="006A1186">
            <w:pPr>
              <w:ind w:right="200"/>
              <w:rPr>
                <w:rFonts w:ascii="Times New Roman" w:eastAsiaTheme="minorEastAsia" w:hAnsi="Times New Roman"/>
                <w:color w:val="000000" w:themeColor="text1"/>
                <w:lang w:eastAsia="zh-CN"/>
              </w:rPr>
            </w:pPr>
          </w:p>
        </w:tc>
      </w:tr>
      <w:tr w:rsidR="00F136D2" w14:paraId="0EE17ED4" w14:textId="77777777">
        <w:tc>
          <w:tcPr>
            <w:tcW w:w="1355" w:type="dxa"/>
          </w:tcPr>
          <w:p w14:paraId="0EE17ED1" w14:textId="16AA7C25"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val="en-GB" w:eastAsia="zh-CN"/>
              </w:rPr>
              <w:t>Huawei, HiSilicon</w:t>
            </w:r>
          </w:p>
        </w:tc>
        <w:tc>
          <w:tcPr>
            <w:tcW w:w="1563" w:type="dxa"/>
          </w:tcPr>
          <w:p w14:paraId="0EE17ED2" w14:textId="77777777" w:rsidR="00F136D2" w:rsidRDefault="00F136D2" w:rsidP="00F136D2">
            <w:pPr>
              <w:ind w:left="200" w:right="200"/>
              <w:rPr>
                <w:rFonts w:ascii="Times New Roman" w:eastAsiaTheme="minorEastAsia" w:hAnsi="Times New Roman"/>
                <w:lang w:eastAsia="zh-CN"/>
              </w:rPr>
            </w:pPr>
          </w:p>
        </w:tc>
        <w:tc>
          <w:tcPr>
            <w:tcW w:w="6149" w:type="dxa"/>
          </w:tcPr>
          <w:p w14:paraId="0EE17ED3" w14:textId="25694317" w:rsidR="00F136D2" w:rsidRDefault="00F136D2" w:rsidP="00F136D2">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e think it can be up to UE implementation.</w:t>
            </w:r>
          </w:p>
        </w:tc>
      </w:tr>
    </w:tbl>
    <w:p w14:paraId="0EE17ED5" w14:textId="77777777" w:rsidR="006A1186" w:rsidRDefault="006A1186">
      <w:pPr>
        <w:rPr>
          <w:rFonts w:ascii="Times New Roman" w:eastAsia="宋体" w:hAnsi="Times New Roman"/>
          <w:szCs w:val="20"/>
          <w:lang w:eastAsia="zh-CN"/>
        </w:rPr>
      </w:pPr>
    </w:p>
    <w:p w14:paraId="0EE17ED6"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[Apple]</w:t>
      </w:r>
      <w:r>
        <w:rPr>
          <w:rFonts w:ascii="Times New Roman" w:eastAsia="宋体" w:hAnsi="Times New Roman"/>
          <w:szCs w:val="20"/>
          <w:lang w:eastAsia="zh-CN"/>
        </w:rPr>
        <w:t xml:space="preserve"> proposed to clarify that for option 1-1, when LP-WUS is configured in cell DTX inactive period, UE does not start the corresponding drx-onDurationTimer.  </w:t>
      </w:r>
    </w:p>
    <w:p w14:paraId="0EE17ED7" w14:textId="77777777" w:rsidR="006A1186" w:rsidRDefault="00BE1811">
      <w:pPr>
        <w:jc w:val="both"/>
        <w:rPr>
          <w:rFonts w:ascii="Times New Roman" w:hAnsi="Times New Roman"/>
          <w:b/>
          <w:bCs/>
          <w:szCs w:val="20"/>
          <w:lang w:eastAsia="zh-CN"/>
        </w:rPr>
      </w:pPr>
      <w:r>
        <w:rPr>
          <w:rFonts w:ascii="Times New Roman" w:eastAsiaTheme="minorEastAsia" w:hAnsi="Times New Roman" w:hint="eastAsia"/>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s understanding,</w:t>
      </w:r>
      <w:r>
        <w:rPr>
          <w:rFonts w:ascii="Times New Roman" w:hAnsi="Times New Roman"/>
          <w:szCs w:val="20"/>
          <w:lang w:eastAsia="zh-CN"/>
        </w:rPr>
        <w:t xml:space="preserve"> </w:t>
      </w:r>
      <w:r>
        <w:rPr>
          <w:rFonts w:ascii="Times New Roman" w:hAnsi="Times New Roman" w:hint="eastAsia"/>
          <w:szCs w:val="20"/>
          <w:lang w:eastAsia="zh-CN"/>
        </w:rPr>
        <w:t xml:space="preserve">based on the last meeting discussion, </w:t>
      </w:r>
      <w:r>
        <w:rPr>
          <w:rFonts w:ascii="Times New Roman" w:hAnsi="Times New Roman"/>
          <w:szCs w:val="20"/>
          <w:lang w:eastAsia="zh-CN"/>
        </w:rPr>
        <w:t>specification change may not be needed given 213 already captures “A UE does not monitor WUS during DTX inactive period for the primary cell.” It should be clear that the related timers will not be started.</w:t>
      </w:r>
      <w:r>
        <w:rPr>
          <w:rFonts w:ascii="Times New Roman" w:hAnsi="Times New Roman" w:hint="eastAsia"/>
          <w:szCs w:val="20"/>
          <w:lang w:eastAsia="zh-CN"/>
        </w:rPr>
        <w:t xml:space="preserve"> </w:t>
      </w:r>
      <w:r>
        <w:rPr>
          <w:rFonts w:ascii="Times New Roman" w:hAnsi="Times New Roman" w:hint="eastAsia"/>
          <w:b/>
          <w:bCs/>
          <w:szCs w:val="20"/>
          <w:lang w:eastAsia="zh-CN"/>
        </w:rPr>
        <w:t>But to close this issue, FL tries to make one conclusion.</w:t>
      </w:r>
    </w:p>
    <w:p w14:paraId="0EE17ED8" w14:textId="77777777" w:rsidR="006A1186" w:rsidRDefault="00BE1811">
      <w:pPr>
        <w:rPr>
          <w:rFonts w:ascii="Times New Roman" w:eastAsiaTheme="minorEastAsia" w:hAnsi="Times New Roman"/>
          <w:szCs w:val="20"/>
          <w:lang w:eastAsia="zh-CN"/>
        </w:rPr>
      </w:pPr>
      <w:r>
        <w:rPr>
          <w:rFonts w:ascii="Times New Roman" w:hAnsi="Times New Roman"/>
          <w:szCs w:val="20"/>
          <w:lang w:eastAsia="zh-CN"/>
        </w:rPr>
        <w:t xml:space="preserve">  </w:t>
      </w:r>
    </w:p>
    <w:p w14:paraId="0EE17ED9"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w:t>
      </w:r>
      <w:r>
        <w:rPr>
          <w:rFonts w:ascii="Times New Roman" w:eastAsia="微软雅黑" w:hAnsi="Times New Roman"/>
          <w:b/>
          <w:bCs/>
          <w:iCs/>
          <w:szCs w:val="20"/>
          <w:highlight w:val="cyan"/>
          <w:lang w:eastAsia="zh-CN"/>
        </w:rPr>
        <w:t>H</w:t>
      </w:r>
      <w:r>
        <w:rPr>
          <w:rFonts w:ascii="Times New Roman" w:eastAsia="微软雅黑" w:hAnsi="Times New Roman" w:hint="eastAsia"/>
          <w:b/>
          <w:bCs/>
          <w:iCs/>
          <w:szCs w:val="20"/>
          <w:highlight w:val="cyan"/>
          <w:lang w:eastAsia="zh-CN"/>
        </w:rPr>
        <w:t>]</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4</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Do you agree to make </w:t>
      </w:r>
      <w:r>
        <w:rPr>
          <w:rFonts w:ascii="Times New Roman" w:eastAsia="微软雅黑" w:hAnsi="Times New Roman"/>
          <w:b/>
          <w:bCs/>
          <w:iCs/>
          <w:szCs w:val="20"/>
          <w:lang w:eastAsia="zh-CN"/>
        </w:rPr>
        <w:t xml:space="preserve">the </w:t>
      </w:r>
      <w:r>
        <w:rPr>
          <w:rFonts w:ascii="Times New Roman" w:eastAsia="微软雅黑" w:hAnsi="Times New Roman" w:hint="eastAsia"/>
          <w:b/>
          <w:bCs/>
          <w:iCs/>
          <w:szCs w:val="20"/>
          <w:lang w:eastAsia="zh-CN"/>
        </w:rPr>
        <w:t>following conclusion?</w:t>
      </w:r>
    </w:p>
    <w:p w14:paraId="0EE17EDA"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 xml:space="preserve">Conclusion: For connected mode, a UE does not monitor WUS during DTX inactive period for the primary cell and consequently, the UE does not start the </w:t>
      </w:r>
      <w:r>
        <w:rPr>
          <w:rFonts w:ascii="Times New Roman" w:eastAsia="微软雅黑" w:hAnsi="Times New Roman" w:hint="eastAsia"/>
          <w:b/>
          <w:bCs/>
          <w:i/>
          <w:szCs w:val="20"/>
          <w:lang w:eastAsia="zh-CN"/>
        </w:rPr>
        <w:t>drx-OnDurationTimer</w:t>
      </w:r>
      <w:r>
        <w:rPr>
          <w:rFonts w:ascii="Times New Roman" w:eastAsia="微软雅黑" w:hAnsi="Times New Roman" w:hint="eastAsia"/>
          <w:b/>
          <w:bCs/>
          <w:iCs/>
          <w:szCs w:val="20"/>
          <w:lang w:eastAsia="zh-CN"/>
        </w:rPr>
        <w:t xml:space="preserve"> for LP-WUS operation option 1-1 and </w:t>
      </w:r>
      <w:r>
        <w:rPr>
          <w:rFonts w:ascii="Times New Roman" w:eastAsia="微软雅黑" w:hAnsi="Times New Roman" w:hint="eastAsia"/>
          <w:b/>
          <w:bCs/>
          <w:i/>
          <w:szCs w:val="20"/>
          <w:lang w:eastAsia="zh-CN"/>
        </w:rPr>
        <w:t>lpwus-PDCCH-MonitoringTimer</w:t>
      </w:r>
      <w:r>
        <w:rPr>
          <w:rFonts w:ascii="Times New Roman" w:eastAsia="微软雅黑" w:hAnsi="Times New Roman" w:hint="eastAsia"/>
          <w:b/>
          <w:bCs/>
          <w:iCs/>
          <w:szCs w:val="20"/>
          <w:lang w:eastAsia="zh-CN"/>
        </w:rPr>
        <w:t xml:space="preserve"> for option 1-2. </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EDE" w14:textId="77777777">
        <w:tc>
          <w:tcPr>
            <w:tcW w:w="1355" w:type="dxa"/>
            <w:shd w:val="clear" w:color="auto" w:fill="D9D9D9" w:themeFill="background1" w:themeFillShade="D9"/>
          </w:tcPr>
          <w:p w14:paraId="0EE17EDB"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EDC"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EE17EDD"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EE2" w14:textId="77777777">
        <w:tc>
          <w:tcPr>
            <w:tcW w:w="1355" w:type="dxa"/>
          </w:tcPr>
          <w:p w14:paraId="0EE17EDF"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EE17EE0"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EE1"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 conclude this discussion. </w:t>
            </w:r>
          </w:p>
        </w:tc>
      </w:tr>
      <w:tr w:rsidR="006A1186" w14:paraId="0EE17EE8" w14:textId="77777777">
        <w:tc>
          <w:tcPr>
            <w:tcW w:w="1355" w:type="dxa"/>
          </w:tcPr>
          <w:p w14:paraId="0EE17EE3"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EE4"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0EE17EE5"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This is potentially more than </w:t>
            </w:r>
            <w:r>
              <w:rPr>
                <w:rFonts w:ascii="Times New Roman" w:eastAsia="Yu Mincho" w:hAnsi="Times New Roman"/>
                <w:color w:val="000000" w:themeColor="text1"/>
                <w:lang w:eastAsia="ja-JP"/>
              </w:rPr>
              <w:t>“</w:t>
            </w:r>
            <w:r>
              <w:rPr>
                <w:rFonts w:ascii="Times New Roman" w:hAnsi="Times New Roman"/>
                <w:szCs w:val="20"/>
                <w:lang w:eastAsia="zh-CN"/>
              </w:rPr>
              <w:t>A UE does not monitor WUS during DTX inactive period for the primary cell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For example, a UE does not monitor LP-WUS in option 1-1 or option 1-2, if the LP-WUS is outside active DL BWP and the UE does not have the capability to monitor such LP-WUS, and the UE is configured with cell-DTX, in which case the UE fallback to legacy C-DRX operation. The proposed conclusion is making a </w:t>
            </w:r>
            <w:r>
              <w:rPr>
                <w:rFonts w:ascii="Times New Roman" w:eastAsia="Yu Mincho" w:hAnsi="Times New Roman"/>
                <w:color w:val="000000" w:themeColor="text1"/>
                <w:lang w:eastAsia="ja-JP"/>
              </w:rPr>
              <w:t>clarification</w:t>
            </w:r>
            <w:r>
              <w:rPr>
                <w:rFonts w:ascii="Times New Roman" w:eastAsia="Yu Mincho" w:hAnsi="Times New Roman" w:hint="eastAsia"/>
                <w:color w:val="000000" w:themeColor="text1"/>
                <w:lang w:eastAsia="ja-JP"/>
              </w:rPr>
              <w:t xml:space="preserve"> for such case as well.</w:t>
            </w:r>
          </w:p>
          <w:p w14:paraId="0EE17EE6" w14:textId="77777777" w:rsidR="006A1186" w:rsidRDefault="006A1186">
            <w:pPr>
              <w:ind w:right="200"/>
              <w:rPr>
                <w:rFonts w:ascii="Times New Roman" w:eastAsia="Yu Mincho" w:hAnsi="Times New Roman"/>
                <w:color w:val="000000" w:themeColor="text1"/>
                <w:lang w:eastAsia="ja-JP"/>
              </w:rPr>
            </w:pPr>
          </w:p>
          <w:p w14:paraId="0EE17EE7" w14:textId="77777777" w:rsidR="006A1186" w:rsidRDefault="00BE181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lastRenderedPageBreak/>
              <w:t>Given 213 already has the sentence clarifying the UE behavior regarding WUS monitoring, we do not need to make a statement that may impact other case.</w:t>
            </w:r>
          </w:p>
        </w:tc>
      </w:tr>
      <w:tr w:rsidR="006A1186" w14:paraId="0EE17EEC" w14:textId="77777777">
        <w:tc>
          <w:tcPr>
            <w:tcW w:w="1355" w:type="dxa"/>
          </w:tcPr>
          <w:p w14:paraId="0EE17EE9"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 Sanechips</w:t>
            </w:r>
          </w:p>
        </w:tc>
        <w:tc>
          <w:tcPr>
            <w:tcW w:w="1563" w:type="dxa"/>
          </w:tcPr>
          <w:p w14:paraId="0EE17EEA"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EEB"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do not need this conclusion which is redundant. </w:t>
            </w:r>
          </w:p>
        </w:tc>
      </w:tr>
      <w:tr w:rsidR="00F136D2" w14:paraId="0EE17EF0" w14:textId="77777777">
        <w:tc>
          <w:tcPr>
            <w:tcW w:w="1355" w:type="dxa"/>
          </w:tcPr>
          <w:p w14:paraId="0EE17EED" w14:textId="3BCAE0B8"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0EE17EEE" w14:textId="77777777" w:rsidR="00F136D2" w:rsidRDefault="00F136D2" w:rsidP="00F136D2">
            <w:pPr>
              <w:ind w:left="200" w:right="200"/>
              <w:rPr>
                <w:rFonts w:ascii="Times New Roman" w:eastAsiaTheme="minorEastAsia" w:hAnsi="Times New Roman"/>
                <w:lang w:eastAsia="zh-CN"/>
              </w:rPr>
            </w:pPr>
          </w:p>
        </w:tc>
        <w:tc>
          <w:tcPr>
            <w:tcW w:w="6149" w:type="dxa"/>
          </w:tcPr>
          <w:p w14:paraId="0EE17EEF" w14:textId="711BBEBE" w:rsidR="00F136D2" w:rsidRDefault="00F136D2" w:rsidP="00F136D2">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to conclude</w:t>
            </w:r>
          </w:p>
        </w:tc>
      </w:tr>
      <w:tr w:rsidR="00F136D2" w14:paraId="0EE17EF4" w14:textId="77777777">
        <w:tc>
          <w:tcPr>
            <w:tcW w:w="1355" w:type="dxa"/>
          </w:tcPr>
          <w:p w14:paraId="0EE17EF1" w14:textId="69894E61" w:rsidR="00F136D2" w:rsidRDefault="00BE1811" w:rsidP="00F136D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EE17EF2" w14:textId="77777777" w:rsidR="00F136D2" w:rsidRDefault="00F136D2" w:rsidP="00F136D2">
            <w:pPr>
              <w:ind w:left="200" w:right="200"/>
              <w:rPr>
                <w:rFonts w:ascii="Times New Roman" w:eastAsiaTheme="minorEastAsia" w:hAnsi="Times New Roman"/>
                <w:lang w:eastAsia="zh-CN"/>
              </w:rPr>
            </w:pPr>
          </w:p>
        </w:tc>
        <w:tc>
          <w:tcPr>
            <w:tcW w:w="6149" w:type="dxa"/>
          </w:tcPr>
          <w:p w14:paraId="0EE17EF3" w14:textId="38B028A7" w:rsidR="00F136D2" w:rsidRDefault="00BE1811" w:rsidP="00F136D2">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to conclude</w:t>
            </w:r>
          </w:p>
        </w:tc>
      </w:tr>
    </w:tbl>
    <w:p w14:paraId="0EE17EF5" w14:textId="77777777" w:rsidR="006A1186" w:rsidRDefault="006A1186">
      <w:pPr>
        <w:rPr>
          <w:rFonts w:ascii="Times New Roman" w:eastAsiaTheme="minorEastAsia" w:hAnsi="Times New Roman"/>
          <w:szCs w:val="20"/>
          <w:lang w:val="en-GB" w:eastAsia="zh-CN"/>
        </w:rPr>
      </w:pPr>
    </w:p>
    <w:p w14:paraId="0EE17EF6" w14:textId="77777777" w:rsidR="006A1186" w:rsidRDefault="00BE1811">
      <w:pPr>
        <w:keepNext/>
        <w:keepLines/>
        <w:tabs>
          <w:tab w:val="left" w:pos="567"/>
          <w:tab w:val="left" w:pos="709"/>
        </w:tabs>
        <w:overflowPunct w:val="0"/>
        <w:autoSpaceDE w:val="0"/>
        <w:autoSpaceDN w:val="0"/>
        <w:adjustRightInd w:val="0"/>
        <w:snapToGrid w:val="0"/>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[OPPO] proposed for RRC CONNECTED mode, clarify that WUS monitoring occasions are continuous sets of symbols, similar as for idle mode.</w:t>
      </w:r>
    </w:p>
    <w:p w14:paraId="0EE17EF7" w14:textId="77777777" w:rsidR="006A1186" w:rsidRDefault="00BE1811">
      <w:pPr>
        <w:numPr>
          <w:ilvl w:val="0"/>
          <w:numId w:val="43"/>
        </w:numPr>
        <w:adjustRightInd w:val="0"/>
        <w:snapToGrid w:val="0"/>
        <w:rPr>
          <w:rFonts w:ascii="Times New Roman" w:eastAsiaTheme="minorEastAsia" w:hAnsi="Times New Roman"/>
          <w:szCs w:val="20"/>
          <w:lang w:eastAsia="zh-CN"/>
        </w:rPr>
      </w:pPr>
      <w:r>
        <w:rPr>
          <w:rFonts w:ascii="Times New Roman" w:eastAsiaTheme="minorEastAsia" w:hAnsi="Times New Roman"/>
          <w:szCs w:val="20"/>
          <w:lang w:eastAsia="zh-CN"/>
        </w:rPr>
        <w:t>in the specification of idle mode, it explicitly states “</w:t>
      </w:r>
      <w:r>
        <w:rPr>
          <w:rFonts w:ascii="Times New Roman" w:eastAsia="宋体" w:hAnsi="Times New Roman"/>
          <w:color w:val="FF0000"/>
          <w:szCs w:val="20"/>
          <w:lang w:val="en-GB"/>
        </w:rPr>
        <w:t xml:space="preserve">A WUS occasion includes </w:t>
      </w:r>
      <m:oMath>
        <m:r>
          <w:rPr>
            <w:rFonts w:ascii="Cambria Math" w:eastAsia="宋体" w:hAnsi="Cambria Math"/>
            <w:color w:val="FF0000"/>
            <w:szCs w:val="20"/>
            <w:lang w:val="en-AU"/>
          </w:rPr>
          <m:t>K⋅M</m:t>
        </m:r>
      </m:oMath>
      <w:r>
        <w:rPr>
          <w:rFonts w:ascii="Times New Roman" w:eastAsia="宋体" w:hAnsi="Times New Roman"/>
          <w:color w:val="FF0000"/>
          <w:szCs w:val="20"/>
          <w:lang w:val="en-GB"/>
        </w:rPr>
        <w:t xml:space="preserve"> WUS monitoring occasions that are indexed sequentially in time</w:t>
      </w:r>
      <w:r>
        <w:rPr>
          <w:rFonts w:ascii="Times New Roman" w:eastAsiaTheme="minorEastAsia" w:hAnsi="Times New Roman"/>
          <w:szCs w:val="20"/>
          <w:lang w:eastAsia="zh-CN"/>
        </w:rPr>
        <w:t>”</w:t>
      </w:r>
    </w:p>
    <w:p w14:paraId="0EE17EF8" w14:textId="77777777" w:rsidR="006A1186" w:rsidRDefault="006A1186">
      <w:pPr>
        <w:rPr>
          <w:b/>
          <w:bCs/>
          <w:i/>
          <w:iCs/>
        </w:rPr>
      </w:pPr>
    </w:p>
    <w:tbl>
      <w:tblPr>
        <w:tblStyle w:val="afffc"/>
        <w:tblW w:w="0" w:type="auto"/>
        <w:tblLook w:val="04A0" w:firstRow="1" w:lastRow="0" w:firstColumn="1" w:lastColumn="0" w:noHBand="0" w:noVBand="1"/>
      </w:tblPr>
      <w:tblGrid>
        <w:gridCol w:w="9060"/>
      </w:tblGrid>
      <w:tr w:rsidR="006A1186" w14:paraId="0EE17EFD" w14:textId="77777777">
        <w:tc>
          <w:tcPr>
            <w:tcW w:w="9631" w:type="dxa"/>
          </w:tcPr>
          <w:p w14:paraId="0EE17EF9" w14:textId="77777777" w:rsidR="006A1186" w:rsidRDefault="00BE1811">
            <w:pPr>
              <w:rPr>
                <w:rFonts w:ascii="Times New Roman" w:eastAsiaTheme="minorEastAsia" w:hAnsi="Times New Roman"/>
                <w:lang w:eastAsia="zh-CN"/>
              </w:rPr>
            </w:pPr>
            <w:r>
              <w:rPr>
                <w:rFonts w:ascii="Times New Roman" w:eastAsiaTheme="minorEastAsia" w:hAnsi="Times New Roman"/>
                <w:lang w:eastAsia="zh-CN"/>
              </w:rPr>
              <w:t>---------------------------------Start of TP6 on 3GPP TS 38.213 V19.1.0-----------------------</w:t>
            </w:r>
          </w:p>
          <w:p w14:paraId="0EE17EFA" w14:textId="77777777" w:rsidR="006A1186" w:rsidRDefault="00BE1811">
            <w:pPr>
              <w:keepNext/>
              <w:keepLines/>
              <w:spacing w:before="180" w:after="180"/>
              <w:outlineLvl w:val="1"/>
              <w:rPr>
                <w:rFonts w:ascii="Arial" w:eastAsia="宋体" w:hAnsi="Arial"/>
                <w:sz w:val="32"/>
                <w:szCs w:val="20"/>
                <w:lang w:val="en-GB" w:eastAsia="zh-CN"/>
              </w:rPr>
            </w:pPr>
            <w:bookmarkStart w:id="47" w:name="_Toc209629574"/>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bookmarkEnd w:id="47"/>
          </w:p>
          <w:p w14:paraId="0EE17EFB" w14:textId="77777777" w:rsidR="006A1186" w:rsidRDefault="00BE1811">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0EE17EFC" w14:textId="77777777" w:rsidR="006A1186" w:rsidRDefault="00BE1811">
            <w:pPr>
              <w:spacing w:after="180"/>
              <w:rPr>
                <w:rFonts w:eastAsia="等线"/>
                <w:szCs w:val="20"/>
                <w:lang w:val="en-GB"/>
              </w:rPr>
            </w:pPr>
            <w:r>
              <w:rPr>
                <w:rFonts w:ascii="Times New Roman" w:eastAsia="宋体" w:hAnsi="Times New Roman"/>
                <w:color w:val="C00000"/>
                <w:szCs w:val="20"/>
                <w:u w:val="single"/>
                <w:lang w:val="en-GB"/>
              </w:rPr>
              <w:t xml:space="preserve">A WUS occasion includes a number of WUS monitoring occasions that are continuous in time. </w:t>
            </w: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WUS_NominalMO_duration_CONNECTED</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WUS_ActualMO_duration_CONNECTED</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zCs w:val="20"/>
                <w:lang w:val="en-GB"/>
              </w:rPr>
              <w:t>WUS_ActualMO_duration_CONNECTED</w:t>
            </w:r>
            <w:r>
              <w:rPr>
                <w:rFonts w:ascii="Times New Roman" w:eastAsia="宋体" w:hAnsi="Times New Roman"/>
                <w:szCs w:val="20"/>
                <w:lang w:val="en-GB"/>
              </w:rPr>
              <w:t xml:space="preserve"> symbols in the WUS monitoring occasion.  </w:t>
            </w:r>
          </w:p>
        </w:tc>
      </w:tr>
    </w:tbl>
    <w:p w14:paraId="0EE17EFE" w14:textId="77777777" w:rsidR="006A1186" w:rsidRDefault="006A1186">
      <w:pPr>
        <w:jc w:val="both"/>
        <w:rPr>
          <w:rFonts w:ascii="Times New Roman" w:eastAsiaTheme="minorEastAsia" w:hAnsi="Times New Roman"/>
          <w:lang w:val="en-GB" w:eastAsia="zh-CN"/>
        </w:rPr>
      </w:pPr>
    </w:p>
    <w:p w14:paraId="0EE17EFF" w14:textId="77777777" w:rsidR="006A1186" w:rsidRDefault="00BE1811">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From FL understanding, </w:t>
      </w:r>
      <w:r>
        <w:rPr>
          <w:rFonts w:ascii="Times New Roman" w:eastAsiaTheme="minorEastAsia" w:hAnsi="Times New Roman" w:hint="eastAsia"/>
          <w:lang w:val="en-GB" w:eastAsia="zh-CN"/>
        </w:rPr>
        <w:t xml:space="preserve">above TP </w:t>
      </w:r>
      <w:r>
        <w:rPr>
          <w:rFonts w:ascii="Times New Roman" w:eastAsiaTheme="minorEastAsia" w:hAnsi="Times New Roman" w:hint="eastAsia"/>
          <w:lang w:eastAsia="zh-CN"/>
        </w:rPr>
        <w:t xml:space="preserve">may not be necessary for connected mode, since WUS MO for connected mode operation option 1-1 and option 1-2 is already clearly captured in the current specification, see below. </w:t>
      </w:r>
    </w:p>
    <w:p w14:paraId="0EE17F00" w14:textId="77777777" w:rsidR="006A1186" w:rsidRDefault="006A1186">
      <w:pPr>
        <w:jc w:val="both"/>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6A1186" w14:paraId="0EE17F07" w14:textId="77777777">
        <w:tc>
          <w:tcPr>
            <w:tcW w:w="9060" w:type="dxa"/>
          </w:tcPr>
          <w:p w14:paraId="0EE17F01" w14:textId="77777777" w:rsidR="006A1186" w:rsidRDefault="00BE1811">
            <w:pPr>
              <w:adjustRightInd w:val="0"/>
              <w:snapToGrid w:val="0"/>
              <w:spacing w:beforeLines="50" w:before="120" w:afterLines="50" w:after="120"/>
              <w:jc w:val="both"/>
              <w:rPr>
                <w:rFonts w:ascii="Times New Roman" w:eastAsiaTheme="minorEastAsia" w:hAnsi="Times New Roman"/>
                <w:b/>
                <w:bCs/>
                <w:sz w:val="22"/>
                <w:szCs w:val="32"/>
                <w:lang w:eastAsia="zh-CN"/>
              </w:rPr>
            </w:pPr>
            <w:r>
              <w:rPr>
                <w:rFonts w:ascii="Times New Roman" w:eastAsiaTheme="minorEastAsia" w:hAnsi="Times New Roman"/>
                <w:b/>
                <w:bCs/>
                <w:sz w:val="22"/>
                <w:szCs w:val="32"/>
                <w:lang w:eastAsia="zh-CN"/>
              </w:rPr>
              <w:t>10.4D</w:t>
            </w:r>
            <w:r>
              <w:rPr>
                <w:rFonts w:ascii="Times New Roman" w:eastAsiaTheme="minorEastAsia" w:hAnsi="Times New Roman"/>
                <w:b/>
                <w:bCs/>
                <w:sz w:val="22"/>
                <w:szCs w:val="32"/>
                <w:lang w:eastAsia="zh-CN"/>
              </w:rPr>
              <w:tab/>
              <w:t>PDCCH monitoring activation by WUS in RRC_CONNECTED</w:t>
            </w:r>
          </w:p>
          <w:p w14:paraId="0EE17F02" w14:textId="77777777" w:rsidR="006A1186" w:rsidRDefault="006A1186">
            <w:pPr>
              <w:jc w:val="both"/>
              <w:rPr>
                <w:rFonts w:ascii="Times New Roman" w:eastAsiaTheme="minorEastAsia" w:hAnsi="Times New Roman"/>
                <w:b/>
                <w:bCs/>
                <w:sz w:val="22"/>
                <w:szCs w:val="32"/>
                <w:lang w:eastAsia="zh-CN"/>
              </w:rPr>
            </w:pPr>
          </w:p>
          <w:p w14:paraId="0EE17F03" w14:textId="77777777" w:rsidR="006A1186" w:rsidRDefault="00BE1811">
            <w:pPr>
              <w:jc w:val="both"/>
              <w:rPr>
                <w:rFonts w:ascii="Times New Roman" w:eastAsiaTheme="minorEastAsia" w:hAnsi="Times New Roman"/>
                <w:lang w:eastAsia="zh-CN"/>
              </w:rPr>
            </w:pPr>
            <w:r>
              <w:rPr>
                <w:rFonts w:ascii="Times New Roman" w:eastAsiaTheme="minorEastAsia" w:hAnsi="Times New Roman"/>
                <w:lang w:eastAsia="zh-CN"/>
              </w:rPr>
              <w:t xml:space="preserve">A UE can be provided by </w:t>
            </w:r>
            <w:r>
              <w:rPr>
                <w:rFonts w:ascii="Times New Roman" w:eastAsiaTheme="minorEastAsia" w:hAnsi="Times New Roman"/>
                <w:i/>
                <w:lang w:eastAsia="zh-CN"/>
              </w:rPr>
              <w:t>WUS-MOCONNECTED-Option1-1</w:t>
            </w:r>
            <w:r>
              <w:rPr>
                <w:rFonts w:ascii="Times New Roman" w:eastAsiaTheme="minorEastAsia" w:hAnsi="Times New Roman"/>
                <w:lang w:eastAsia="zh-CN"/>
              </w:rPr>
              <w:t xml:space="preserve"> a periodicity, by </w:t>
            </w:r>
            <w:r>
              <w:rPr>
                <w:rFonts w:ascii="Times New Roman" w:eastAsiaTheme="minorEastAsia" w:hAnsi="Times New Roman"/>
                <w:i/>
                <w:lang w:eastAsia="zh-CN"/>
              </w:rPr>
              <w:t>periodicityMO-Option 1-1</w:t>
            </w:r>
            <w:r>
              <w:rPr>
                <w:rFonts w:ascii="Times New Roman" w:eastAsiaTheme="minorEastAsia" w:hAnsi="Times New Roman"/>
                <w:lang w:eastAsia="zh-CN"/>
              </w:rPr>
              <w:t>, and a time offset, by</w:t>
            </w:r>
            <w:r>
              <w:rPr>
                <w:rFonts w:ascii="Times New Roman" w:eastAsiaTheme="minorEastAsia" w:hAnsi="Times New Roman"/>
                <w:i/>
                <w:lang w:eastAsia="zh-CN"/>
              </w:rPr>
              <w:t xml:space="preserve"> offsetMO-Option 1-1</w:t>
            </w:r>
            <w:r>
              <w:rPr>
                <w:rFonts w:ascii="Times New Roman" w:eastAsiaTheme="minorEastAsia" w:hAnsi="Times New Roman"/>
                <w:lang w:eastAsia="zh-CN"/>
              </w:rPr>
              <w:t xml:space="preserve">, relative to the start of a system frame with SFN 0, for the UE to determine WUS monitoring occasions. </w:t>
            </w:r>
            <w:r>
              <w:rPr>
                <w:rFonts w:ascii="Times New Roman" w:eastAsiaTheme="minorEastAsia" w:hAnsi="Times New Roman"/>
                <w:highlight w:val="magenta"/>
                <w:lang w:eastAsia="zh-CN"/>
              </w:rPr>
              <w:t xml:space="preserve">The UE starts to monitor WUS in a first WUS monitoring occasion that is not earlier than a first slot that is prior to a second slot where the </w:t>
            </w:r>
            <w:r>
              <w:rPr>
                <w:rFonts w:ascii="Times New Roman" w:eastAsiaTheme="minorEastAsia" w:hAnsi="Times New Roman"/>
                <w:i/>
                <w:highlight w:val="magenta"/>
                <w:lang w:eastAsia="zh-CN"/>
              </w:rPr>
              <w:t>drx-onDurationTimer</w:t>
            </w:r>
            <w:r>
              <w:rPr>
                <w:rFonts w:ascii="Times New Roman" w:eastAsiaTheme="minorEastAsia" w:hAnsi="Times New Roman"/>
                <w:highlight w:val="magenta"/>
                <w:lang w:eastAsia="zh-CN"/>
              </w:rPr>
              <w:t xml:space="preserve"> would start by a time provided by </w:t>
            </w:r>
            <w:r>
              <w:rPr>
                <w:rFonts w:ascii="Times New Roman" w:eastAsiaTheme="minorEastAsia" w:hAnsi="Times New Roman"/>
                <w:i/>
                <w:highlight w:val="magenta"/>
                <w:lang w:eastAsia="zh-CN"/>
              </w:rPr>
              <w:t>timeOffsetCONNECTEDOption1-1</w:t>
            </w:r>
            <w:r>
              <w:rPr>
                <w:rFonts w:ascii="Times New Roman" w:eastAsiaTheme="minorEastAsia" w:hAnsi="Times New Roman"/>
                <w:highlight w:val="magenta"/>
                <w:lang w:eastAsia="zh-CN"/>
              </w:rPr>
              <w:t xml:space="preserve">, and monitors WUS for a number of monitoring occasions provided by </w:t>
            </w:r>
            <w:r>
              <w:rPr>
                <w:rFonts w:ascii="Times New Roman" w:eastAsiaTheme="minorEastAsia" w:hAnsi="Times New Roman"/>
                <w:i/>
                <w:highlight w:val="magenta"/>
                <w:lang w:eastAsia="zh-CN"/>
              </w:rPr>
              <w:t>numMO-Option 1-1</w:t>
            </w:r>
            <w:r>
              <w:rPr>
                <w:rFonts w:ascii="Times New Roman" w:eastAsiaTheme="minorEastAsia" w:hAnsi="Times New Roman"/>
                <w:highlight w:val="magenta"/>
                <w:lang w:eastAsia="zh-CN"/>
              </w:rPr>
              <w:t>.</w:t>
            </w:r>
          </w:p>
          <w:p w14:paraId="0EE17F04" w14:textId="77777777" w:rsidR="006A1186" w:rsidRDefault="00BE1811">
            <w:pPr>
              <w:jc w:val="center"/>
              <w:rPr>
                <w:rFonts w:ascii="Times New Roman" w:eastAsiaTheme="minorEastAsia" w:hAnsi="Times New Roman"/>
                <w:color w:val="EE0000"/>
                <w:lang w:eastAsia="zh-CN"/>
              </w:rPr>
            </w:pPr>
            <w:r>
              <w:rPr>
                <w:rFonts w:ascii="Times New Roman" w:eastAsiaTheme="minorEastAsia" w:hAnsi="Times New Roman" w:hint="eastAsia"/>
                <w:color w:val="EE0000"/>
                <w:lang w:eastAsia="zh-CN"/>
              </w:rPr>
              <w:t xml:space="preserve">[Omit </w:t>
            </w:r>
            <w:r>
              <w:rPr>
                <w:rFonts w:ascii="Times New Roman" w:eastAsiaTheme="minorEastAsia" w:hAnsi="Times New Roman"/>
                <w:color w:val="EE0000"/>
                <w:lang w:eastAsia="zh-CN"/>
              </w:rPr>
              <w:t>irrelevant</w:t>
            </w:r>
            <w:r>
              <w:rPr>
                <w:rFonts w:ascii="Times New Roman" w:eastAsiaTheme="minorEastAsia" w:hAnsi="Times New Roman" w:hint="eastAsia"/>
                <w:color w:val="EE0000"/>
                <w:lang w:eastAsia="zh-CN"/>
              </w:rPr>
              <w:t xml:space="preserve"> text]</w:t>
            </w:r>
          </w:p>
          <w:p w14:paraId="0EE17F05" w14:textId="77777777" w:rsidR="006A1186" w:rsidRDefault="006A1186">
            <w:pPr>
              <w:jc w:val="both"/>
              <w:rPr>
                <w:rFonts w:ascii="Times New Roman" w:eastAsiaTheme="minorEastAsia" w:hAnsi="Times New Roman"/>
                <w:lang w:eastAsia="zh-CN"/>
              </w:rPr>
            </w:pPr>
          </w:p>
          <w:p w14:paraId="0EE17F06" w14:textId="77777777" w:rsidR="006A1186" w:rsidRDefault="00BE1811">
            <w:pPr>
              <w:jc w:val="both"/>
              <w:rPr>
                <w:rFonts w:ascii="Times New Roman" w:eastAsiaTheme="minorEastAsia" w:hAnsi="Times New Roman"/>
                <w:lang w:eastAsia="zh-CN"/>
              </w:rPr>
            </w:pPr>
            <w:r>
              <w:rPr>
                <w:rFonts w:ascii="Times New Roman" w:eastAsiaTheme="minorEastAsia" w:hAnsi="Times New Roman"/>
                <w:lang w:eastAsia="zh-CN"/>
              </w:rPr>
              <w:t xml:space="preserve">A UE can be provided by </w:t>
            </w:r>
            <w:r>
              <w:rPr>
                <w:rFonts w:ascii="Times New Roman" w:eastAsiaTheme="minorEastAsia" w:hAnsi="Times New Roman"/>
                <w:i/>
                <w:lang w:eastAsia="zh-CN"/>
              </w:rPr>
              <w:t>WUS-MOCONNECTED-Option1-2</w:t>
            </w:r>
            <w:r>
              <w:rPr>
                <w:rFonts w:ascii="Times New Roman" w:eastAsiaTheme="minorEastAsia" w:hAnsi="Times New Roman"/>
                <w:lang w:eastAsia="zh-CN"/>
              </w:rPr>
              <w:t xml:space="preserve"> a periodicity, by </w:t>
            </w:r>
            <w:r>
              <w:rPr>
                <w:rFonts w:ascii="Times New Roman" w:eastAsiaTheme="minorEastAsia" w:hAnsi="Times New Roman"/>
                <w:i/>
                <w:lang w:eastAsia="zh-CN"/>
              </w:rPr>
              <w:t>periodicityMO-Option 1-2</w:t>
            </w:r>
            <w:r>
              <w:rPr>
                <w:rFonts w:ascii="Times New Roman" w:eastAsiaTheme="minorEastAsia" w:hAnsi="Times New Roman"/>
                <w:lang w:eastAsia="zh-CN"/>
              </w:rPr>
              <w:t xml:space="preserve">, and a time offset, by </w:t>
            </w:r>
            <w:r>
              <w:rPr>
                <w:rFonts w:ascii="Times New Roman" w:eastAsiaTheme="minorEastAsia" w:hAnsi="Times New Roman"/>
                <w:i/>
                <w:lang w:eastAsia="zh-CN"/>
              </w:rPr>
              <w:t>offsetMO-Option 1-2</w:t>
            </w:r>
            <w:r>
              <w:rPr>
                <w:rFonts w:ascii="Times New Roman" w:eastAsiaTheme="minorEastAsia" w:hAnsi="Times New Roman"/>
                <w:lang w:eastAsia="zh-CN"/>
              </w:rPr>
              <w:t xml:space="preserve">, relative to the start of a system frame with SFN 0, </w:t>
            </w:r>
            <w:r>
              <w:rPr>
                <w:rFonts w:ascii="Times New Roman" w:eastAsiaTheme="minorEastAsia" w:hAnsi="Times New Roman"/>
                <w:highlight w:val="magenta"/>
                <w:lang w:eastAsia="zh-CN"/>
              </w:rPr>
              <w:t xml:space="preserve">for the UE to determine first WUS monitoring occasions from a number of WUS monitoring occasions per periodicity, provided by </w:t>
            </w:r>
            <w:r>
              <w:rPr>
                <w:rFonts w:ascii="Times New Roman" w:eastAsiaTheme="minorEastAsia" w:hAnsi="Times New Roman"/>
                <w:i/>
                <w:highlight w:val="magenta"/>
                <w:lang w:eastAsia="zh-CN"/>
              </w:rPr>
              <w:t>numMO-perPeriodicity-Option 1-2</w:t>
            </w:r>
            <w:r>
              <w:rPr>
                <w:rFonts w:ascii="Times New Roman" w:eastAsiaTheme="minorEastAsia" w:hAnsi="Times New Roman"/>
                <w:highlight w:val="magenta"/>
                <w:lang w:eastAsia="zh-CN"/>
              </w:rPr>
              <w:t>.</w:t>
            </w:r>
          </w:p>
        </w:tc>
      </w:tr>
    </w:tbl>
    <w:p w14:paraId="0EE17F08" w14:textId="77777777" w:rsidR="006A1186" w:rsidRDefault="006A1186">
      <w:pPr>
        <w:jc w:val="both"/>
        <w:rPr>
          <w:rFonts w:ascii="Times New Roman" w:eastAsiaTheme="minorEastAsia" w:hAnsi="Times New Roman"/>
          <w:lang w:eastAsia="zh-CN"/>
        </w:rPr>
      </w:pPr>
    </w:p>
    <w:p w14:paraId="0EE17F09" w14:textId="77777777" w:rsidR="006A1186" w:rsidRDefault="006A1186">
      <w:pPr>
        <w:rPr>
          <w:rFonts w:ascii="Times New Roman" w:hAnsi="Times New Roman"/>
          <w:lang w:val="en-GB" w:eastAsia="zh-CN"/>
        </w:rPr>
      </w:pPr>
    </w:p>
    <w:p w14:paraId="0EE17F0A"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hint="eastAsia"/>
          <w:b/>
          <w:bCs/>
          <w:iCs/>
          <w:szCs w:val="20"/>
          <w:highlight w:val="cyan"/>
          <w:lang w:val="en-GB" w:eastAsia="zh-CN"/>
        </w:rPr>
        <w:t xml:space="preserve">[FL1] Question </w:t>
      </w:r>
      <w:r>
        <w:rPr>
          <w:rFonts w:ascii="Times New Roman" w:eastAsia="微软雅黑" w:hAnsi="Times New Roman" w:hint="eastAsia"/>
          <w:b/>
          <w:bCs/>
          <w:iCs/>
          <w:szCs w:val="20"/>
          <w:highlight w:val="cyan"/>
          <w:lang w:eastAsia="zh-CN"/>
        </w:rPr>
        <w:t>4.5</w:t>
      </w:r>
      <w:r>
        <w:rPr>
          <w:rFonts w:ascii="Times New Roman" w:eastAsia="微软雅黑" w:hAnsi="Times New Roman" w:hint="eastAsia"/>
          <w:b/>
          <w:bCs/>
          <w:iCs/>
          <w:szCs w:val="20"/>
          <w:highlight w:val="cyan"/>
          <w:lang w:val="en-GB" w:eastAsia="zh-CN"/>
        </w:rPr>
        <w:t>-</w:t>
      </w:r>
      <w:r>
        <w:rPr>
          <w:rFonts w:ascii="Times New Roman" w:eastAsia="微软雅黑" w:hAnsi="Times New Roman" w:hint="eastAsia"/>
          <w:b/>
          <w:bCs/>
          <w:iCs/>
          <w:szCs w:val="20"/>
          <w:highlight w:val="cyan"/>
          <w:lang w:eastAsia="zh-CN"/>
        </w:rPr>
        <w:t>5</w:t>
      </w:r>
      <w:r>
        <w:rPr>
          <w:rFonts w:ascii="Times New Roman" w:eastAsia="微软雅黑" w:hAnsi="Times New Roman" w:hint="eastAsia"/>
          <w:b/>
          <w:bCs/>
          <w:iCs/>
          <w:szCs w:val="20"/>
          <w:highlight w:val="cyan"/>
          <w:lang w:val="en-GB" w:eastAsia="zh-CN"/>
        </w:rPr>
        <w:t>:</w:t>
      </w:r>
      <w:r>
        <w:rPr>
          <w:rFonts w:ascii="Times New Roman" w:eastAsia="微软雅黑" w:hAnsi="Times New Roman" w:hint="eastAsia"/>
          <w:b/>
          <w:bCs/>
          <w:iCs/>
          <w:szCs w:val="20"/>
          <w:highlight w:val="cyan"/>
          <w:lang w:eastAsia="zh-CN"/>
        </w:rPr>
        <w:t xml:space="preserve"> </w:t>
      </w:r>
      <w:r>
        <w:rPr>
          <w:rFonts w:ascii="Times New Roman" w:eastAsia="微软雅黑" w:hAnsi="Times New Roman" w:hint="eastAsia"/>
          <w:b/>
          <w:bCs/>
          <w:iCs/>
          <w:szCs w:val="20"/>
          <w:lang w:eastAsia="zh-CN"/>
        </w:rPr>
        <w:t>What is your view on above TP?</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F0E" w14:textId="77777777">
        <w:tc>
          <w:tcPr>
            <w:tcW w:w="1355" w:type="dxa"/>
            <w:shd w:val="clear" w:color="auto" w:fill="D9D9D9" w:themeFill="background1" w:themeFillShade="D9"/>
          </w:tcPr>
          <w:p w14:paraId="0EE17F0B"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F0C"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0EE17F0D"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F12" w14:textId="77777777">
        <w:tc>
          <w:tcPr>
            <w:tcW w:w="1355" w:type="dxa"/>
          </w:tcPr>
          <w:p w14:paraId="0EE17F0F"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EE17F10"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F11"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Share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views.</w:t>
            </w:r>
          </w:p>
        </w:tc>
      </w:tr>
      <w:tr w:rsidR="006A1186" w14:paraId="0EE17F16" w14:textId="77777777">
        <w:tc>
          <w:tcPr>
            <w:tcW w:w="1355" w:type="dxa"/>
          </w:tcPr>
          <w:p w14:paraId="0EE17F13" w14:textId="77777777" w:rsidR="006A1186" w:rsidRDefault="00BE181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EE17F14" w14:textId="77777777" w:rsidR="006A1186" w:rsidRDefault="00BE1811">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0EE17F15" w14:textId="77777777" w:rsidR="006A1186" w:rsidRDefault="006A1186">
            <w:pPr>
              <w:ind w:right="200"/>
              <w:rPr>
                <w:rFonts w:ascii="Times New Roman" w:eastAsiaTheme="minorEastAsia" w:hAnsi="Times New Roman"/>
                <w:color w:val="000000" w:themeColor="text1"/>
                <w:lang w:eastAsia="zh-CN"/>
              </w:rPr>
            </w:pPr>
          </w:p>
        </w:tc>
      </w:tr>
      <w:tr w:rsidR="006A1186" w14:paraId="0EE17F1D" w14:textId="77777777">
        <w:tc>
          <w:tcPr>
            <w:tcW w:w="1355" w:type="dxa"/>
          </w:tcPr>
          <w:p w14:paraId="0EE17F17"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0EE17F18" w14:textId="77777777" w:rsidR="006A1186" w:rsidRDefault="006A1186">
            <w:pPr>
              <w:ind w:left="200" w:right="200"/>
              <w:rPr>
                <w:rFonts w:ascii="Times New Roman" w:eastAsiaTheme="minorEastAsia" w:hAnsi="Times New Roman"/>
                <w:lang w:eastAsia="zh-CN"/>
              </w:rPr>
            </w:pPr>
          </w:p>
        </w:tc>
        <w:tc>
          <w:tcPr>
            <w:tcW w:w="6149" w:type="dxa"/>
          </w:tcPr>
          <w:p w14:paraId="0EE17F19" w14:textId="77777777" w:rsidR="006A1186" w:rsidRDefault="00BE1811">
            <w:pPr>
              <w:pStyle w:val="a1"/>
              <w:numPr>
                <w:ilvl w:val="0"/>
                <w:numId w:val="44"/>
              </w:numPr>
              <w:ind w:right="200"/>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omment 1</w:t>
            </w:r>
          </w:p>
          <w:p w14:paraId="0EE17F1A"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t>
            </w:r>
            <w:r>
              <w:rPr>
                <w:rFonts w:ascii="Times New Roman" w:eastAsia="宋体" w:hAnsi="Times New Roman"/>
                <w:color w:val="C00000"/>
                <w:szCs w:val="20"/>
                <w:u w:val="single"/>
                <w:lang w:val="en-GB"/>
              </w:rPr>
              <w:t>monitoring occasions that are continuous in time</w:t>
            </w:r>
            <w:r>
              <w:rPr>
                <w:rFonts w:ascii="Times New Roman" w:eastAsiaTheme="minorEastAsia" w:hAnsi="Times New Roman"/>
                <w:color w:val="000000" w:themeColor="text1"/>
                <w:lang w:eastAsia="zh-CN"/>
              </w:rPr>
              <w:t>’ is not equal to ‘</w:t>
            </w:r>
            <w:r>
              <w:rPr>
                <w:rFonts w:ascii="Times New Roman" w:eastAsia="宋体" w:hAnsi="Times New Roman"/>
                <w:color w:val="FF0000"/>
                <w:szCs w:val="20"/>
                <w:lang w:val="en-GB"/>
              </w:rPr>
              <w:t xml:space="preserve">A WUS occasion includes </w:t>
            </w:r>
            <m:oMath>
              <m:r>
                <w:rPr>
                  <w:rFonts w:ascii="Cambria Math" w:eastAsia="宋体" w:hAnsi="Cambria Math"/>
                  <w:color w:val="FF0000"/>
                  <w:szCs w:val="20"/>
                  <w:lang w:val="en-AU"/>
                </w:rPr>
                <m:t>K⋅M</m:t>
              </m:r>
            </m:oMath>
            <w:r>
              <w:rPr>
                <w:rFonts w:ascii="Times New Roman" w:eastAsia="宋体" w:hAnsi="Times New Roman"/>
                <w:color w:val="FF0000"/>
                <w:szCs w:val="20"/>
                <w:lang w:val="en-GB"/>
              </w:rPr>
              <w:t xml:space="preserve"> WUS monitoring occasions that are indexed sequentially in time</w:t>
            </w:r>
            <w:r>
              <w:rPr>
                <w:rFonts w:ascii="Times New Roman" w:eastAsiaTheme="minorEastAsia" w:hAnsi="Times New Roman"/>
                <w:color w:val="000000" w:themeColor="text1"/>
                <w:lang w:eastAsia="zh-CN"/>
              </w:rPr>
              <w:t>’</w:t>
            </w:r>
          </w:p>
          <w:p w14:paraId="0EE17F1B" w14:textId="77777777" w:rsidR="006A1186" w:rsidRDefault="00BE1811">
            <w:pPr>
              <w:pStyle w:val="a1"/>
              <w:numPr>
                <w:ilvl w:val="0"/>
                <w:numId w:val="44"/>
              </w:numPr>
              <w:ind w:right="200"/>
              <w:rPr>
                <w:rFonts w:eastAsiaTheme="minorEastAsia"/>
                <w:color w:val="000000" w:themeColor="text1"/>
              </w:rPr>
            </w:pPr>
            <w:r>
              <w:rPr>
                <w:rFonts w:eastAsiaTheme="minorEastAsia" w:hint="eastAsia"/>
                <w:color w:val="000000" w:themeColor="text1"/>
              </w:rPr>
              <w:lastRenderedPageBreak/>
              <w:t>c</w:t>
            </w:r>
            <w:r>
              <w:rPr>
                <w:rFonts w:eastAsiaTheme="minorEastAsia"/>
                <w:color w:val="000000" w:themeColor="text1"/>
              </w:rPr>
              <w:t>omment 2</w:t>
            </w:r>
          </w:p>
          <w:p w14:paraId="0EE17F1C" w14:textId="77777777" w:rsidR="006A1186" w:rsidRDefault="00BE1811">
            <w:pPr>
              <w:ind w:right="200"/>
              <w:rPr>
                <w:rFonts w:eastAsiaTheme="minorEastAsia"/>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could understand the motivation and open to consider the update if the spec change is aligned with idle mode. </w:t>
            </w:r>
          </w:p>
        </w:tc>
      </w:tr>
      <w:tr w:rsidR="00F136D2" w14:paraId="0EE17F21" w14:textId="77777777">
        <w:tc>
          <w:tcPr>
            <w:tcW w:w="1355" w:type="dxa"/>
          </w:tcPr>
          <w:p w14:paraId="0EE17F1E" w14:textId="4538B800"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Huawei, HiSilicon</w:t>
            </w:r>
          </w:p>
        </w:tc>
        <w:tc>
          <w:tcPr>
            <w:tcW w:w="1563" w:type="dxa"/>
          </w:tcPr>
          <w:p w14:paraId="0EE17F1F" w14:textId="2BF7B8F5"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F20" w14:textId="77777777" w:rsidR="00F136D2" w:rsidRDefault="00F136D2" w:rsidP="00F136D2">
            <w:pPr>
              <w:ind w:right="200"/>
              <w:rPr>
                <w:rFonts w:ascii="Times New Roman" w:eastAsiaTheme="minorEastAsia" w:hAnsi="Times New Roman"/>
                <w:color w:val="000000" w:themeColor="text1"/>
                <w:lang w:eastAsia="zh-CN"/>
              </w:rPr>
            </w:pPr>
          </w:p>
        </w:tc>
      </w:tr>
      <w:tr w:rsidR="00F136D2" w14:paraId="0EE17F25" w14:textId="77777777">
        <w:trPr>
          <w:trHeight w:val="42"/>
        </w:trPr>
        <w:tc>
          <w:tcPr>
            <w:tcW w:w="1355" w:type="dxa"/>
          </w:tcPr>
          <w:p w14:paraId="0EE17F22" w14:textId="0D0BB194" w:rsidR="00F136D2" w:rsidRDefault="00BE1811" w:rsidP="00F136D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EE17F23" w14:textId="14A82D7F" w:rsidR="00F136D2" w:rsidRDefault="00BE1811" w:rsidP="00F136D2">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EE17F24" w14:textId="77777777" w:rsidR="00F136D2" w:rsidRDefault="00F136D2" w:rsidP="00F136D2">
            <w:pPr>
              <w:ind w:right="200"/>
              <w:rPr>
                <w:rFonts w:ascii="Times New Roman" w:eastAsiaTheme="minorEastAsia" w:hAnsi="Times New Roman"/>
                <w:color w:val="000000" w:themeColor="text1"/>
                <w:lang w:eastAsia="zh-CN"/>
              </w:rPr>
            </w:pPr>
          </w:p>
        </w:tc>
      </w:tr>
    </w:tbl>
    <w:p w14:paraId="0EE17F26" w14:textId="77777777" w:rsidR="006A1186" w:rsidRDefault="006A1186">
      <w:pPr>
        <w:rPr>
          <w:rFonts w:ascii="Times New Roman" w:eastAsiaTheme="minorEastAsia" w:hAnsi="Times New Roman"/>
          <w:szCs w:val="20"/>
          <w:lang w:val="en-GB" w:eastAsia="zh-CN"/>
        </w:rPr>
      </w:pPr>
    </w:p>
    <w:p w14:paraId="0EE17F27" w14:textId="77777777" w:rsidR="006A1186" w:rsidRDefault="00BE1811">
      <w:pPr>
        <w:keepNext/>
        <w:keepLines/>
        <w:numPr>
          <w:ilvl w:val="2"/>
          <w:numId w:val="24"/>
        </w:numPr>
        <w:overflowPunct w:val="0"/>
        <w:autoSpaceDE w:val="0"/>
        <w:autoSpaceDN w:val="0"/>
        <w:adjustRightInd w:val="0"/>
        <w:spacing w:beforeLines="50" w:before="120" w:after="120"/>
        <w:ind w:left="61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Issues require new functionality </w:t>
      </w:r>
    </w:p>
    <w:p w14:paraId="0EE17F28"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[Huawei]</w:t>
      </w:r>
      <w:r>
        <w:rPr>
          <w:rFonts w:ascii="Times New Roman" w:eastAsia="宋体" w:hAnsi="Times New Roman"/>
          <w:szCs w:val="20"/>
          <w:lang w:eastAsia="zh-CN"/>
        </w:rPr>
        <w:t xml:space="preserve"> proposed to support UE to report explicit feedback after the wake-up from LP-WUS monitoring in connected mode and SR resource is used for the feedback signaling to gNB</w:t>
      </w:r>
    </w:p>
    <w:p w14:paraId="0EE17F29"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6</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F2D" w14:textId="77777777">
        <w:tc>
          <w:tcPr>
            <w:tcW w:w="1355" w:type="dxa"/>
            <w:shd w:val="clear" w:color="auto" w:fill="D9D9D9" w:themeFill="background1" w:themeFillShade="D9"/>
          </w:tcPr>
          <w:p w14:paraId="0EE17F2A"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F2B"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EE17F2C"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F31" w14:textId="77777777">
        <w:tc>
          <w:tcPr>
            <w:tcW w:w="1355" w:type="dxa"/>
          </w:tcPr>
          <w:p w14:paraId="0EE17F2E"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EE17F2F"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F30"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6A1186" w14:paraId="0EE17F35" w14:textId="77777777">
        <w:tc>
          <w:tcPr>
            <w:tcW w:w="1355" w:type="dxa"/>
          </w:tcPr>
          <w:p w14:paraId="0EE17F32" w14:textId="77777777" w:rsidR="006A1186" w:rsidRDefault="00BE1811">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0EE17F33" w14:textId="77777777" w:rsidR="006A1186" w:rsidRDefault="00BE1811">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0EE17F34" w14:textId="77777777" w:rsidR="006A1186" w:rsidRDefault="006A1186">
            <w:pPr>
              <w:ind w:right="200"/>
              <w:rPr>
                <w:rFonts w:ascii="Times New Roman" w:eastAsiaTheme="minorEastAsia" w:hAnsi="Times New Roman"/>
                <w:color w:val="000000" w:themeColor="text1"/>
                <w:lang w:eastAsia="zh-CN"/>
              </w:rPr>
            </w:pPr>
          </w:p>
        </w:tc>
      </w:tr>
      <w:tr w:rsidR="006A1186" w14:paraId="0EE17F3C" w14:textId="77777777" w:rsidTr="001E0759">
        <w:trPr>
          <w:trHeight w:val="1182"/>
        </w:trPr>
        <w:tc>
          <w:tcPr>
            <w:tcW w:w="1355" w:type="dxa"/>
          </w:tcPr>
          <w:p w14:paraId="0EE17F36"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 Sanechips</w:t>
            </w:r>
          </w:p>
        </w:tc>
        <w:tc>
          <w:tcPr>
            <w:tcW w:w="1563" w:type="dxa"/>
          </w:tcPr>
          <w:p w14:paraId="0EE17F37"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F38"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And make a conclusion as following:</w:t>
            </w:r>
          </w:p>
          <w:p w14:paraId="0EE17F39" w14:textId="77777777" w:rsidR="006A1186" w:rsidRDefault="006A1186">
            <w:pPr>
              <w:ind w:right="200"/>
              <w:rPr>
                <w:rFonts w:ascii="Times New Roman" w:eastAsiaTheme="minorEastAsia" w:hAnsi="Times New Roman"/>
                <w:color w:val="000000" w:themeColor="text1"/>
                <w:lang w:eastAsia="zh-CN"/>
              </w:rPr>
            </w:pPr>
          </w:p>
          <w:p w14:paraId="0EE17F3A"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onclusion</w:t>
            </w:r>
          </w:p>
          <w:p w14:paraId="0EE17F3B" w14:textId="77777777" w:rsidR="006A1186" w:rsidRDefault="00BE1811">
            <w:pPr>
              <w:ind w:right="200"/>
              <w:rPr>
                <w:rFonts w:ascii="Times New Roman" w:eastAsiaTheme="minorEastAsia" w:hAnsi="Times New Roman"/>
                <w:color w:val="000000" w:themeColor="text1"/>
                <w:lang w:eastAsia="zh-CN"/>
              </w:rPr>
            </w:pPr>
            <w:r>
              <w:rPr>
                <w:rFonts w:ascii="Times New Roman" w:eastAsia="宋体" w:hAnsi="Times New Roman"/>
                <w:szCs w:val="20"/>
                <w:lang w:eastAsia="zh-CN"/>
              </w:rPr>
              <w:t>There is no consensus to support UE to report explicit feedback after the wake-up from LP-WUS monitoring in connected mode</w:t>
            </w:r>
          </w:p>
        </w:tc>
      </w:tr>
      <w:tr w:rsidR="006A1186" w14:paraId="0EE17F40" w14:textId="77777777">
        <w:tc>
          <w:tcPr>
            <w:tcW w:w="1355" w:type="dxa"/>
          </w:tcPr>
          <w:p w14:paraId="0EE17F3D" w14:textId="13CFFACD" w:rsidR="006A1186" w:rsidRDefault="005C4F22">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0EE17F3E" w14:textId="2CD5576D" w:rsidR="006A1186" w:rsidRDefault="005C4F22">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EE17F3F" w14:textId="60E99334" w:rsidR="006A1186" w:rsidRDefault="001E0759" w:rsidP="001E075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view as Vivo</w:t>
            </w:r>
          </w:p>
        </w:tc>
      </w:tr>
      <w:tr w:rsidR="00F136D2" w14:paraId="0EE17F44" w14:textId="77777777">
        <w:tc>
          <w:tcPr>
            <w:tcW w:w="1355" w:type="dxa"/>
          </w:tcPr>
          <w:p w14:paraId="0EE17F41" w14:textId="517A3C8C"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0EE17F42" w14:textId="59719F93"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F43" w14:textId="7703A6A3" w:rsidR="00F136D2" w:rsidRDefault="00F136D2" w:rsidP="00F136D2">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CONNECTED mode, we </w:t>
            </w:r>
            <w:r>
              <w:rPr>
                <w:rFonts w:ascii="Times New Roman" w:eastAsiaTheme="minorEastAsia" w:hAnsi="Times New Roman"/>
                <w:color w:val="000000" w:themeColor="text1"/>
                <w:lang w:eastAsia="zh-CN"/>
              </w:rPr>
              <w:t>already</w:t>
            </w:r>
            <w:r>
              <w:rPr>
                <w:rFonts w:ascii="Times New Roman" w:eastAsiaTheme="minorEastAsia" w:hAnsi="Times New Roman" w:hint="eastAsia"/>
                <w:color w:val="000000" w:themeColor="text1"/>
                <w:lang w:eastAsia="zh-CN"/>
              </w:rPr>
              <w:t xml:space="preserve"> agreed that gNB knows when UE is monitoring LP-WUS or PDCCH. </w:t>
            </w:r>
            <w:r>
              <w:rPr>
                <w:rFonts w:ascii="Times New Roman" w:eastAsiaTheme="minorEastAsia" w:hAnsi="Times New Roman"/>
                <w:color w:val="000000" w:themeColor="text1"/>
                <w:lang w:eastAsia="zh-CN"/>
              </w:rPr>
              <w:t>H</w:t>
            </w:r>
            <w:r>
              <w:rPr>
                <w:rFonts w:ascii="Times New Roman" w:eastAsiaTheme="minorEastAsia" w:hAnsi="Times New Roman" w:hint="eastAsia"/>
                <w:color w:val="000000" w:themeColor="text1"/>
                <w:lang w:eastAsia="zh-CN"/>
              </w:rPr>
              <w:t>owever, due to some miss detection and false alarm, gNB may not know UE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situation enough. Therefore, mechanism to enhance the alignment is needed.</w:t>
            </w:r>
          </w:p>
        </w:tc>
      </w:tr>
      <w:tr w:rsidR="00BE1811" w14:paraId="10645944" w14:textId="77777777">
        <w:tc>
          <w:tcPr>
            <w:tcW w:w="1355" w:type="dxa"/>
          </w:tcPr>
          <w:p w14:paraId="1CB497A1" w14:textId="48F6A3CD" w:rsidR="00BE1811" w:rsidRDefault="00BE1811" w:rsidP="00F136D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5729AF56" w14:textId="38F6D8F9" w:rsidR="00BE1811" w:rsidRDefault="00BE1811" w:rsidP="00F136D2">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75386AC1" w14:textId="77777777" w:rsidR="00BE1811" w:rsidRDefault="00BE1811" w:rsidP="00F136D2">
            <w:pPr>
              <w:ind w:right="200"/>
              <w:rPr>
                <w:rFonts w:ascii="Times New Roman" w:eastAsiaTheme="minorEastAsia" w:hAnsi="Times New Roman"/>
                <w:color w:val="000000" w:themeColor="text1"/>
                <w:lang w:eastAsia="zh-CN"/>
              </w:rPr>
            </w:pPr>
          </w:p>
        </w:tc>
      </w:tr>
    </w:tbl>
    <w:p w14:paraId="0EE17F45" w14:textId="77777777" w:rsidR="006A1186" w:rsidRDefault="006A1186">
      <w:pPr>
        <w:rPr>
          <w:rFonts w:ascii="Times New Roman" w:eastAsia="宋体" w:hAnsi="Times New Roman"/>
          <w:szCs w:val="20"/>
          <w:lang w:eastAsia="zh-CN"/>
        </w:rPr>
      </w:pPr>
    </w:p>
    <w:p w14:paraId="0EE17F46"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[Huawei]</w:t>
      </w:r>
      <w:r>
        <w:rPr>
          <w:rFonts w:ascii="Times New Roman" w:eastAsia="宋体" w:hAnsi="Times New Roman"/>
          <w:szCs w:val="20"/>
          <w:lang w:eastAsia="zh-CN"/>
        </w:rPr>
        <w:t xml:space="preserve"> proposed that if UE is configured with LP-WUS and Rel-17 SSSG switching simultaneously, after LP-WUS monitoring is activated, the UE should stop/suspend the Rel-17 SSSG switching related timers. </w:t>
      </w:r>
    </w:p>
    <w:p w14:paraId="0EE17F47"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7</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F4B" w14:textId="77777777">
        <w:tc>
          <w:tcPr>
            <w:tcW w:w="1355" w:type="dxa"/>
            <w:shd w:val="clear" w:color="auto" w:fill="D9D9D9" w:themeFill="background1" w:themeFillShade="D9"/>
          </w:tcPr>
          <w:p w14:paraId="0EE17F48"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F49"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EE17F4A"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F4F" w14:textId="77777777">
        <w:tc>
          <w:tcPr>
            <w:tcW w:w="1355" w:type="dxa"/>
          </w:tcPr>
          <w:p w14:paraId="0EE17F4C"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EE17F4D"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F4E"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6A1186" w14:paraId="0EE17F53" w14:textId="77777777">
        <w:tc>
          <w:tcPr>
            <w:tcW w:w="1355" w:type="dxa"/>
          </w:tcPr>
          <w:p w14:paraId="0EE17F50" w14:textId="77777777" w:rsidR="006A1186" w:rsidRDefault="00BE1811">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0EE17F51" w14:textId="77777777" w:rsidR="006A1186" w:rsidRDefault="00BE1811">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0EE17F52" w14:textId="77777777" w:rsidR="006A1186" w:rsidRDefault="006A1186">
            <w:pPr>
              <w:ind w:right="200"/>
              <w:rPr>
                <w:rFonts w:ascii="Times New Roman" w:eastAsiaTheme="minorEastAsia" w:hAnsi="Times New Roman"/>
                <w:color w:val="000000" w:themeColor="text1"/>
                <w:lang w:eastAsia="zh-CN"/>
              </w:rPr>
            </w:pPr>
          </w:p>
        </w:tc>
      </w:tr>
      <w:tr w:rsidR="006A1186" w14:paraId="0EE17F57" w14:textId="77777777">
        <w:tc>
          <w:tcPr>
            <w:tcW w:w="1355" w:type="dxa"/>
          </w:tcPr>
          <w:p w14:paraId="0EE17F54" w14:textId="67E3A0D8" w:rsidR="006A1186" w:rsidRDefault="001E0759">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0EE17F55" w14:textId="229E657F" w:rsidR="006A1186" w:rsidRDefault="001E0759">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EE17F56" w14:textId="77777777" w:rsidR="006A1186" w:rsidRDefault="006A1186">
            <w:pPr>
              <w:ind w:right="200"/>
              <w:rPr>
                <w:rFonts w:ascii="Times New Roman" w:eastAsiaTheme="minorEastAsia" w:hAnsi="Times New Roman"/>
                <w:color w:val="000000" w:themeColor="text1"/>
                <w:lang w:eastAsia="zh-CN"/>
              </w:rPr>
            </w:pPr>
          </w:p>
        </w:tc>
      </w:tr>
      <w:tr w:rsidR="00F136D2" w14:paraId="0EE17F5B" w14:textId="77777777">
        <w:tc>
          <w:tcPr>
            <w:tcW w:w="1355" w:type="dxa"/>
          </w:tcPr>
          <w:p w14:paraId="0EE17F58" w14:textId="347E73E0"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0EE17F59" w14:textId="723025C6"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E17F5A" w14:textId="3C260F1F" w:rsidR="00F136D2" w:rsidRDefault="00F136D2" w:rsidP="00F136D2">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This is needed, otherwise every time UE switches from LP-WUS to PDCCH monitoring will start from a sparse SSSG, which is not efficient for data transmission.</w:t>
            </w:r>
          </w:p>
        </w:tc>
      </w:tr>
      <w:tr w:rsidR="00F136D2" w14:paraId="0EE17F5F" w14:textId="77777777">
        <w:tc>
          <w:tcPr>
            <w:tcW w:w="1355" w:type="dxa"/>
          </w:tcPr>
          <w:p w14:paraId="0EE17F5C" w14:textId="7214874B" w:rsidR="00F136D2" w:rsidRDefault="00BE1811" w:rsidP="00F136D2">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EE17F5D" w14:textId="189731BF" w:rsidR="00F136D2" w:rsidRDefault="00BE1811" w:rsidP="00F136D2">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EE17F5E" w14:textId="77777777" w:rsidR="00F136D2" w:rsidRDefault="00F136D2" w:rsidP="00F136D2">
            <w:pPr>
              <w:ind w:right="200"/>
              <w:rPr>
                <w:rFonts w:ascii="Times New Roman" w:eastAsiaTheme="minorEastAsia" w:hAnsi="Times New Roman"/>
                <w:color w:val="000000" w:themeColor="text1"/>
                <w:lang w:eastAsia="zh-CN"/>
              </w:rPr>
            </w:pPr>
          </w:p>
        </w:tc>
      </w:tr>
    </w:tbl>
    <w:p w14:paraId="0EE17F60" w14:textId="77777777" w:rsidR="006A1186" w:rsidRDefault="006A1186">
      <w:pPr>
        <w:rPr>
          <w:rFonts w:ascii="Times New Roman" w:eastAsiaTheme="minorEastAsia" w:hAnsi="Times New Roman"/>
          <w:szCs w:val="20"/>
          <w:lang w:val="en-GB" w:eastAsia="zh-CN"/>
        </w:rPr>
      </w:pPr>
    </w:p>
    <w:p w14:paraId="0EE17F61" w14:textId="77777777" w:rsidR="006A1186" w:rsidRDefault="00BE181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[Xiaomi]</w:t>
      </w:r>
      <w:r>
        <w:rPr>
          <w:rFonts w:ascii="Times New Roman" w:eastAsia="宋体" w:hAnsi="Times New Roman"/>
          <w:szCs w:val="20"/>
          <w:lang w:eastAsia="zh-CN"/>
        </w:rPr>
        <w:t xml:space="preserve"> proposed that for RRC connected, the same behaviour as periodic CSI/L1-RSRP report in both Option 1-1</w:t>
      </w:r>
      <w:r>
        <w:rPr>
          <w:rFonts w:ascii="Times New Roman" w:eastAsia="宋体" w:hAnsi="Times New Roman" w:hint="eastAsia"/>
          <w:szCs w:val="20"/>
          <w:lang w:eastAsia="zh-CN"/>
        </w:rPr>
        <w:t xml:space="preserve"> </w:t>
      </w:r>
      <w:r>
        <w:rPr>
          <w:rFonts w:ascii="Times New Roman" w:eastAsia="宋体" w:hAnsi="Times New Roman"/>
          <w:szCs w:val="20"/>
          <w:lang w:eastAsia="zh-CN"/>
        </w:rPr>
        <w:t>and Option 1-2 can be applied to periodic/semi-persistent SRS transmission.</w:t>
      </w:r>
    </w:p>
    <w:p w14:paraId="0EE17F62" w14:textId="77777777" w:rsidR="006A1186" w:rsidRDefault="00BE181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8</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6A1186" w14:paraId="0EE17F66" w14:textId="77777777">
        <w:tc>
          <w:tcPr>
            <w:tcW w:w="1355" w:type="dxa"/>
            <w:shd w:val="clear" w:color="auto" w:fill="D9D9D9" w:themeFill="background1" w:themeFillShade="D9"/>
          </w:tcPr>
          <w:p w14:paraId="0EE17F63" w14:textId="77777777" w:rsidR="006A1186" w:rsidRDefault="00BE181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EE17F64" w14:textId="77777777" w:rsidR="006A1186" w:rsidRDefault="00BE181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EE17F65" w14:textId="77777777" w:rsidR="006A1186" w:rsidRDefault="00BE1811">
            <w:pPr>
              <w:adjustRightInd w:val="0"/>
              <w:snapToGrid w:val="0"/>
              <w:rPr>
                <w:rFonts w:ascii="Times New Roman" w:hAnsi="Times New Roman"/>
              </w:rPr>
            </w:pPr>
            <w:r>
              <w:rPr>
                <w:rFonts w:ascii="Times New Roman" w:hAnsi="Times New Roman"/>
              </w:rPr>
              <w:t>Comments</w:t>
            </w:r>
          </w:p>
        </w:tc>
      </w:tr>
      <w:tr w:rsidR="006A1186" w14:paraId="0EE17F6A" w14:textId="77777777">
        <w:tc>
          <w:tcPr>
            <w:tcW w:w="1355" w:type="dxa"/>
          </w:tcPr>
          <w:p w14:paraId="0EE17F67" w14:textId="77777777" w:rsidR="006A1186" w:rsidRDefault="00BE181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EE17F68" w14:textId="77777777" w:rsidR="006A1186" w:rsidRDefault="00BE18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F69" w14:textId="77777777" w:rsidR="006A1186" w:rsidRDefault="00BE18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6A1186" w14:paraId="0EE17F6E" w14:textId="77777777">
        <w:tc>
          <w:tcPr>
            <w:tcW w:w="1355" w:type="dxa"/>
          </w:tcPr>
          <w:p w14:paraId="0EE17F6B" w14:textId="77777777" w:rsidR="006A1186" w:rsidRDefault="00BE1811">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0EE17F6C" w14:textId="77777777" w:rsidR="006A1186" w:rsidRDefault="00BE1811">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0EE17F6D" w14:textId="77777777" w:rsidR="006A1186" w:rsidRDefault="006A1186">
            <w:pPr>
              <w:ind w:right="200"/>
              <w:rPr>
                <w:rFonts w:ascii="Times New Roman" w:eastAsiaTheme="minorEastAsia" w:hAnsi="Times New Roman"/>
                <w:color w:val="000000" w:themeColor="text1"/>
                <w:lang w:eastAsia="zh-CN"/>
              </w:rPr>
            </w:pPr>
          </w:p>
        </w:tc>
      </w:tr>
      <w:tr w:rsidR="006A1186" w14:paraId="0EE17F72" w14:textId="77777777">
        <w:tc>
          <w:tcPr>
            <w:tcW w:w="1355" w:type="dxa"/>
          </w:tcPr>
          <w:p w14:paraId="0EE17F6F" w14:textId="0103F43B" w:rsidR="006A1186" w:rsidRDefault="001E0759">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0EE17F70" w14:textId="0FBD2BC4" w:rsidR="006A1186" w:rsidRDefault="001E0759">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EE17F71" w14:textId="77777777" w:rsidR="006A1186" w:rsidRDefault="006A1186">
            <w:pPr>
              <w:ind w:right="200"/>
              <w:rPr>
                <w:rFonts w:ascii="Times New Roman" w:eastAsiaTheme="minorEastAsia" w:hAnsi="Times New Roman"/>
                <w:color w:val="000000" w:themeColor="text1"/>
                <w:lang w:eastAsia="zh-CN"/>
              </w:rPr>
            </w:pPr>
          </w:p>
        </w:tc>
      </w:tr>
      <w:tr w:rsidR="00F136D2" w14:paraId="0EE17F76" w14:textId="77777777">
        <w:tc>
          <w:tcPr>
            <w:tcW w:w="1355" w:type="dxa"/>
          </w:tcPr>
          <w:p w14:paraId="0EE17F73" w14:textId="1B1F48F0" w:rsidR="00F136D2" w:rsidRDefault="00F136D2" w:rsidP="00F136D2">
            <w:pPr>
              <w:ind w:right="200"/>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1563" w:type="dxa"/>
          </w:tcPr>
          <w:p w14:paraId="0EE17F74" w14:textId="1A3DE5EC" w:rsidR="00F136D2" w:rsidRDefault="00F136D2" w:rsidP="00F136D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E17F75" w14:textId="77777777" w:rsidR="00F136D2" w:rsidRDefault="00F136D2" w:rsidP="00F136D2">
            <w:pPr>
              <w:ind w:right="200"/>
              <w:rPr>
                <w:rFonts w:ascii="Times New Roman" w:eastAsiaTheme="minorEastAsia" w:hAnsi="Times New Roman"/>
                <w:color w:val="000000" w:themeColor="text1"/>
                <w:lang w:eastAsia="zh-CN"/>
              </w:rPr>
            </w:pPr>
          </w:p>
        </w:tc>
      </w:tr>
    </w:tbl>
    <w:p w14:paraId="0EE17F77" w14:textId="77777777" w:rsidR="006A1186" w:rsidRDefault="006A1186">
      <w:pPr>
        <w:rPr>
          <w:rFonts w:ascii="Times New Roman" w:eastAsia="宋体" w:hAnsi="Times New Roman"/>
          <w:szCs w:val="20"/>
          <w:lang w:eastAsia="zh-CN"/>
        </w:rPr>
      </w:pPr>
    </w:p>
    <w:p w14:paraId="0EE17F78" w14:textId="77777777" w:rsidR="006A1186" w:rsidRDefault="006A1186">
      <w:pPr>
        <w:rPr>
          <w:rFonts w:ascii="Times New Roman" w:eastAsia="宋体" w:hAnsi="Times New Roman"/>
          <w:szCs w:val="20"/>
          <w:lang w:eastAsia="zh-CN"/>
        </w:rPr>
      </w:pPr>
    </w:p>
    <w:p w14:paraId="0EE17F79" w14:textId="77777777" w:rsidR="006A1186" w:rsidRDefault="00BE1811">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References</w:t>
      </w:r>
    </w:p>
    <w:p w14:paraId="0EE17F7A"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R1-2508361</w:t>
      </w:r>
      <w:r>
        <w:rPr>
          <w:rFonts w:ascii="Times New Roman" w:eastAsia="宋体" w:hAnsi="Times New Roman" w:hint="eastAsia"/>
          <w:lang w:eastAsia="zh-CN"/>
        </w:rPr>
        <w:t xml:space="preserve"> </w:t>
      </w:r>
      <w:r>
        <w:rPr>
          <w:rFonts w:ascii="Times New Roman" w:hAnsi="Times New Roman"/>
        </w:rPr>
        <w:tab/>
        <w:t>Maintenance of LP-WUS operation</w:t>
      </w:r>
      <w:r>
        <w:rPr>
          <w:rFonts w:ascii="Times New Roman" w:hAnsi="Times New Roman"/>
        </w:rPr>
        <w:tab/>
        <w:t>Nokia</w:t>
      </w:r>
    </w:p>
    <w:p w14:paraId="0EE17F7B"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R1-2508409</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t>vivo</w:t>
      </w:r>
    </w:p>
    <w:p w14:paraId="0EE17F7C"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R1-2508443</w:t>
      </w:r>
      <w:r>
        <w:rPr>
          <w:rFonts w:ascii="Times New Roman" w:eastAsia="宋体" w:hAnsi="Times New Roman" w:hint="eastAsia"/>
          <w:lang w:eastAsia="zh-CN"/>
        </w:rPr>
        <w:t xml:space="preserve"> </w:t>
      </w:r>
      <w:r>
        <w:rPr>
          <w:rFonts w:ascii="Times New Roman" w:hAnsi="Times New Roman"/>
        </w:rPr>
        <w:tab/>
        <w:t>Discussion on maintenance issue on Low-power wake-up signal and receiver for NR (LP-WUS/WUR)</w:t>
      </w:r>
      <w:r>
        <w:rPr>
          <w:rFonts w:ascii="Times New Roman" w:hAnsi="Times New Roman"/>
        </w:rPr>
        <w:tab/>
        <w:t>CMCC</w:t>
      </w:r>
    </w:p>
    <w:p w14:paraId="0EE17F7D"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R1-2508486</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b/>
        <w:t>Maintenance on LP-WUS/WUR</w:t>
      </w:r>
      <w:r>
        <w:rPr>
          <w:rFonts w:ascii="Times New Roman" w:hAnsi="Times New Roman"/>
        </w:rPr>
        <w:tab/>
        <w:t>Huawei, HiSilicon</w:t>
      </w:r>
    </w:p>
    <w:p w14:paraId="0EE17F7E"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R1-2508508</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t>Ericsson</w:t>
      </w:r>
    </w:p>
    <w:p w14:paraId="0EE17F7F"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R1-2508574</w:t>
      </w:r>
      <w:r>
        <w:rPr>
          <w:rFonts w:ascii="Times New Roman" w:eastAsia="宋体" w:hAnsi="Times New Roman" w:hint="eastAsia"/>
          <w:lang w:eastAsia="zh-CN"/>
        </w:rPr>
        <w:t xml:space="preserve"> </w:t>
      </w:r>
      <w:r>
        <w:rPr>
          <w:rFonts w:ascii="Times New Roman" w:hAnsi="Times New Roman"/>
        </w:rPr>
        <w:tab/>
        <w:t>Remaining issues on LP-WUS</w:t>
      </w:r>
      <w:r>
        <w:rPr>
          <w:rFonts w:ascii="Times New Roman" w:hAnsi="Times New Roman"/>
        </w:rPr>
        <w:tab/>
        <w:t>CATT</w:t>
      </w:r>
    </w:p>
    <w:p w14:paraId="0EE17F80"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R1-2508645</w:t>
      </w:r>
      <w:r>
        <w:rPr>
          <w:rFonts w:ascii="Times New Roman" w:eastAsia="宋体" w:hAnsi="Times New Roman" w:hint="eastAsia"/>
          <w:lang w:eastAsia="zh-CN"/>
        </w:rPr>
        <w:t xml:space="preserve"> </w:t>
      </w:r>
      <w:r>
        <w:rPr>
          <w:rFonts w:ascii="Times New Roman" w:hAnsi="Times New Roman"/>
        </w:rPr>
        <w:tab/>
        <w:t>Maintenance on LP-WUS operation</w:t>
      </w:r>
      <w:r>
        <w:rPr>
          <w:rFonts w:ascii="Times New Roman" w:hAnsi="Times New Roman"/>
        </w:rPr>
        <w:tab/>
        <w:t>InterDigital, Inc.</w:t>
      </w:r>
    </w:p>
    <w:p w14:paraId="0EE17F81"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R1-2508663</w:t>
      </w:r>
      <w:r>
        <w:rPr>
          <w:rFonts w:ascii="Times New Roman" w:eastAsia="宋体" w:hAnsi="Times New Roman" w:hint="eastAsia"/>
          <w:lang w:eastAsia="zh-CN"/>
        </w:rPr>
        <w:t xml:space="preserve"> </w:t>
      </w:r>
      <w:r>
        <w:rPr>
          <w:rFonts w:ascii="Times New Roman" w:hAnsi="Times New Roman"/>
        </w:rPr>
        <w:tab/>
        <w:t>Remaining issues on LP-WUS operation in connected mode</w:t>
      </w:r>
      <w:r>
        <w:rPr>
          <w:rFonts w:ascii="Times New Roman" w:hAnsi="Times New Roman"/>
        </w:rPr>
        <w:tab/>
        <w:t>Xiaomi</w:t>
      </w:r>
    </w:p>
    <w:p w14:paraId="0EE17F82"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R1-2508712</w:t>
      </w:r>
      <w:r>
        <w:rPr>
          <w:rFonts w:ascii="Times New Roman" w:eastAsia="宋体" w:hAnsi="Times New Roman" w:hint="eastAsia"/>
          <w:lang w:eastAsia="zh-CN"/>
        </w:rPr>
        <w:t xml:space="preserve"> </w:t>
      </w:r>
      <w:r>
        <w:rPr>
          <w:rFonts w:ascii="Times New Roman" w:hAnsi="Times New Roman"/>
        </w:rPr>
        <w:tab/>
        <w:t>Remaining issues on LP-WUS/WUR</w:t>
      </w:r>
      <w:r>
        <w:rPr>
          <w:rFonts w:ascii="Times New Roman" w:eastAsia="宋体" w:hAnsi="Times New Roman" w:hint="eastAsia"/>
          <w:lang w:eastAsia="zh-CN"/>
        </w:rPr>
        <w:t xml:space="preserve"> </w:t>
      </w:r>
      <w:r>
        <w:rPr>
          <w:rFonts w:ascii="Times New Roman" w:hAnsi="Times New Roman"/>
        </w:rPr>
        <w:tab/>
        <w:t>OPPO</w:t>
      </w:r>
    </w:p>
    <w:p w14:paraId="0EE17F83"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R1-2508780</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Samsung</w:t>
      </w:r>
    </w:p>
    <w:p w14:paraId="0EE17F84"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R1-2508815</w:t>
      </w:r>
      <w:r>
        <w:rPr>
          <w:rFonts w:ascii="Times New Roman" w:hAnsi="Times New Roman"/>
        </w:rPr>
        <w:tab/>
      </w:r>
      <w:r>
        <w:rPr>
          <w:rFonts w:ascii="Times New Roman" w:hAnsi="Times New Roman"/>
        </w:rPr>
        <w:tab/>
        <w:t>Discussion on remaining issues of Rel-19 LP WUS</w:t>
      </w:r>
      <w:r>
        <w:rPr>
          <w:rFonts w:ascii="Times New Roman" w:eastAsia="宋体" w:hAnsi="Times New Roman" w:hint="eastAsia"/>
          <w:lang w:eastAsia="zh-CN"/>
        </w:rPr>
        <w:t xml:space="preserve"> </w:t>
      </w:r>
      <w:r>
        <w:rPr>
          <w:rFonts w:ascii="Times New Roman" w:hAnsi="Times New Roman"/>
        </w:rPr>
        <w:tab/>
        <w:t>ZTE Corporation, Sanechips</w:t>
      </w:r>
    </w:p>
    <w:p w14:paraId="0EE17F85"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R1-2508897</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eastAsia="宋体" w:hAnsi="Times New Roman" w:hint="eastAsia"/>
          <w:lang w:eastAsia="zh-CN"/>
        </w:rPr>
        <w:t xml:space="preserve"> </w:t>
      </w:r>
      <w:r>
        <w:rPr>
          <w:rFonts w:ascii="Times New Roman" w:hAnsi="Times New Roman"/>
        </w:rPr>
        <w:tab/>
        <w:t>LG Electronics</w:t>
      </w:r>
    </w:p>
    <w:p w14:paraId="0EE17F86"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R1-2509083</w:t>
      </w:r>
      <w:r>
        <w:rPr>
          <w:rFonts w:ascii="Times New Roman" w:eastAsia="宋体" w:hAnsi="Times New Roman" w:hint="eastAsia"/>
          <w:lang w:eastAsia="zh-CN"/>
        </w:rPr>
        <w:t xml:space="preserve"> </w:t>
      </w:r>
      <w:r>
        <w:rPr>
          <w:rFonts w:ascii="Times New Roman" w:hAnsi="Times New Roman"/>
        </w:rPr>
        <w:tab/>
        <w:t>Maintenance on R19 LP-WUS/WUR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Apple</w:t>
      </w:r>
    </w:p>
    <w:p w14:paraId="0EE17F87"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R1-2509173</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Sharp</w:t>
      </w:r>
    </w:p>
    <w:p w14:paraId="0EE17F88"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R1-2509204</w:t>
      </w:r>
      <w:r>
        <w:rPr>
          <w:rFonts w:ascii="Times New Roman" w:hAnsi="Times New Roman"/>
        </w:rPr>
        <w:tab/>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Qualcomm Incorporated</w:t>
      </w:r>
    </w:p>
    <w:p w14:paraId="0EE17F89" w14:textId="77777777" w:rsidR="006A1186" w:rsidRDefault="00BE1811">
      <w:pPr>
        <w:numPr>
          <w:ilvl w:val="0"/>
          <w:numId w:val="45"/>
        </w:numPr>
        <w:adjustRightInd w:val="0"/>
        <w:snapToGrid w:val="0"/>
        <w:spacing w:afterLines="50" w:after="120"/>
        <w:rPr>
          <w:rFonts w:ascii="Times New Roman" w:hAnsi="Times New Roman"/>
        </w:rPr>
      </w:pPr>
      <w:r>
        <w:rPr>
          <w:rFonts w:ascii="Times New Roman" w:hAnsi="Times New Roman"/>
        </w:rPr>
        <w:t>R1-2509261</w:t>
      </w:r>
      <w:r>
        <w:rPr>
          <w:rFonts w:ascii="Times New Roman" w:eastAsia="宋体" w:hAnsi="Times New Roman" w:hint="eastAsia"/>
          <w:lang w:eastAsia="zh-CN"/>
        </w:rPr>
        <w:t xml:space="preserve"> </w:t>
      </w:r>
      <w:r>
        <w:rPr>
          <w:rFonts w:ascii="Times New Roman" w:hAnsi="Times New Roman"/>
        </w:rPr>
        <w:tab/>
        <w:t>Maintenance on LP-WUS/WUR</w:t>
      </w:r>
      <w:r>
        <w:rPr>
          <w:rFonts w:ascii="Times New Roman" w:eastAsia="宋体" w:hAnsi="Times New Roman" w:hint="eastAsia"/>
          <w:lang w:eastAsia="zh-CN"/>
        </w:rPr>
        <w:t xml:space="preserve"> </w:t>
      </w:r>
      <w:r>
        <w:rPr>
          <w:rFonts w:ascii="Times New Roman" w:hAnsi="Times New Roman"/>
        </w:rPr>
        <w:tab/>
        <w:t>NTT DOCOMO, INC.</w:t>
      </w:r>
    </w:p>
    <w:p w14:paraId="0EE17F8A" w14:textId="77777777" w:rsidR="006A1186" w:rsidRDefault="00BE1811">
      <w:pPr>
        <w:numPr>
          <w:ilvl w:val="0"/>
          <w:numId w:val="45"/>
        </w:numPr>
        <w:adjustRightInd w:val="0"/>
        <w:snapToGrid w:val="0"/>
        <w:spacing w:afterLines="50" w:after="120"/>
        <w:rPr>
          <w:rFonts w:ascii="Times New Roman" w:hAnsi="Times New Roman"/>
        </w:rPr>
      </w:pPr>
      <w:bookmarkStart w:id="48" w:name="_Ref213838126"/>
      <w:r>
        <w:rPr>
          <w:rFonts w:ascii="Times New Roman" w:hAnsi="Times New Roman"/>
        </w:rPr>
        <w:t>R1-2508020</w:t>
      </w:r>
      <w:r>
        <w:rPr>
          <w:rFonts w:ascii="Times New Roman" w:eastAsia="宋体" w:hAnsi="Times New Roman" w:hint="eastAsia"/>
          <w:lang w:eastAsia="zh-CN"/>
        </w:rPr>
        <w:t xml:space="preserve"> </w:t>
      </w:r>
      <w:r>
        <w:rPr>
          <w:rFonts w:ascii="Times New Roman" w:hAnsi="Times New Roman"/>
        </w:rPr>
        <w:tab/>
        <w:t>Summary #2 on remaining issues of LP-WUS/LP-SS design and LP-WUS operation for connected mode</w:t>
      </w:r>
      <w:r>
        <w:rPr>
          <w:rFonts w:ascii="Times New Roman" w:eastAsia="宋体" w:hAnsi="Times New Roman" w:hint="eastAsia"/>
          <w:lang w:eastAsia="zh-CN"/>
        </w:rPr>
        <w:t xml:space="preserve"> </w:t>
      </w:r>
      <w:r>
        <w:rPr>
          <w:rFonts w:ascii="Times New Roman" w:hAnsi="Times New Roman"/>
        </w:rPr>
        <w:tab/>
        <w:t>Moderator (vivo)</w:t>
      </w:r>
      <w:bookmarkEnd w:id="48"/>
    </w:p>
    <w:p w14:paraId="0EE17F8B" w14:textId="77777777" w:rsidR="006A1186" w:rsidRDefault="00BE1811">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t>Appendix : Proposals from contributions</w:t>
      </w:r>
    </w:p>
    <w:p w14:paraId="0EE17F8C" w14:textId="77777777" w:rsidR="006A1186" w:rsidRDefault="006A1186">
      <w:pPr>
        <w:rPr>
          <w:lang w:val="fr-FR"/>
        </w:rPr>
      </w:pPr>
    </w:p>
    <w:p w14:paraId="0EE17F8D" w14:textId="77777777" w:rsidR="006A1186" w:rsidRDefault="00BE1811">
      <w:pPr>
        <w:pStyle w:val="22"/>
      </w:pPr>
      <w:r>
        <w:t>R1-2508361_</w:t>
      </w:r>
      <w:r>
        <w:rPr>
          <w:rFonts w:hint="eastAsia"/>
        </w:rPr>
        <w:t>Nokia</w:t>
      </w:r>
    </w:p>
    <w:p w14:paraId="0EE17F8E" w14:textId="77777777" w:rsidR="006A1186" w:rsidRDefault="00BE1811">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1: </w:t>
      </w:r>
      <w:r>
        <w:rPr>
          <w:rFonts w:ascii="Calibri" w:eastAsia="宋体" w:hAnsi="Calibri" w:cs="Calibri"/>
          <w:b/>
          <w:bCs/>
          <w:kern w:val="2"/>
          <w:sz w:val="24"/>
          <w:lang w:val="en-GB" w:eastAsia="zh-CN"/>
          <w14:ligatures w14:val="standardContextual"/>
        </w:rPr>
        <w:tab/>
        <w:t>For OFDM-based WUR SS-RSRQ measurement metric, clarify that measurementSlots and endSymbol are not applicable and that RSSI is measured over the fixed set of symbols in the slots containing the SSB(s). Down select among following options for the RSSI measurement symbols:</w:t>
      </w:r>
    </w:p>
    <w:p w14:paraId="0EE17F8F" w14:textId="77777777" w:rsidR="006A1186" w:rsidRDefault="00BE1811">
      <w:pPr>
        <w:widowControl w:val="0"/>
        <w:numPr>
          <w:ilvl w:val="0"/>
          <w:numId w:val="46"/>
        </w:numPr>
        <w:spacing w:before="180" w:after="180"/>
        <w:jc w:val="both"/>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same symbols as for the SSB, </w:t>
      </w:r>
    </w:p>
    <w:p w14:paraId="0EE17F90" w14:textId="77777777" w:rsidR="006A1186" w:rsidRDefault="00BE1811">
      <w:pPr>
        <w:widowControl w:val="0"/>
        <w:numPr>
          <w:ilvl w:val="0"/>
          <w:numId w:val="46"/>
        </w:numPr>
        <w:spacing w:before="180" w:after="180"/>
        <w:jc w:val="both"/>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or symbols as determined for configuration endSymbol=1 (i.e. {0,1,2..,11} for SCS&lt;480kHz) is the slot where SSB is received.</w:t>
      </w:r>
    </w:p>
    <w:p w14:paraId="0EE17F91" w14:textId="77777777" w:rsidR="006A1186" w:rsidRDefault="00BE1811">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2: </w:t>
      </w:r>
      <w:r>
        <w:rPr>
          <w:rFonts w:ascii="Calibri" w:eastAsia="宋体" w:hAnsi="Calibri" w:cs="Calibri"/>
          <w:b/>
          <w:bCs/>
          <w:kern w:val="2"/>
          <w:sz w:val="24"/>
          <w:lang w:val="en-GB" w:eastAsia="zh-CN"/>
          <w14:ligatures w14:val="standardContextual"/>
        </w:rPr>
        <w:tab/>
        <w:t xml:space="preserve">The gap between two consecutive actual WUS or WUS and LPSS can be handled by nominal MO configuration. </w:t>
      </w:r>
    </w:p>
    <w:p w14:paraId="0EE17F92" w14:textId="77777777" w:rsidR="006A1186" w:rsidRDefault="00BE1811">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3: </w:t>
      </w:r>
      <w:r>
        <w:rPr>
          <w:rFonts w:ascii="Calibri" w:eastAsia="宋体" w:hAnsi="Calibri" w:cs="Calibri"/>
          <w:b/>
          <w:bCs/>
          <w:kern w:val="2"/>
          <w:sz w:val="24"/>
          <w:lang w:val="en-GB" w:eastAsia="zh-CN"/>
          <w14:ligatures w14:val="standardContextual"/>
        </w:rPr>
        <w:tab/>
        <w:t>Adopt following TP to TS38.213 Section 10.4C:</w:t>
      </w:r>
    </w:p>
    <w:tbl>
      <w:tblPr>
        <w:tblStyle w:val="TableGrid28"/>
        <w:tblW w:w="0" w:type="auto"/>
        <w:tblLook w:val="04A0" w:firstRow="1" w:lastRow="0" w:firstColumn="1" w:lastColumn="0" w:noHBand="0" w:noVBand="1"/>
      </w:tblPr>
      <w:tblGrid>
        <w:gridCol w:w="9060"/>
      </w:tblGrid>
      <w:tr w:rsidR="006A1186" w14:paraId="0EE17F96" w14:textId="77777777">
        <w:tc>
          <w:tcPr>
            <w:tcW w:w="9629" w:type="dxa"/>
          </w:tcPr>
          <w:p w14:paraId="0EE17F93" w14:textId="77777777" w:rsidR="006A1186" w:rsidRDefault="00BE1811">
            <w:pPr>
              <w:widowControl w:val="0"/>
              <w:autoSpaceDE w:val="0"/>
              <w:autoSpaceDN w:val="0"/>
              <w:spacing w:afterLines="50" w:after="120"/>
              <w:jc w:val="both"/>
              <w:rPr>
                <w:rFonts w:ascii="Calibri" w:hAnsi="Calibri" w:cs="Arial"/>
                <w:sz w:val="21"/>
                <w:szCs w:val="20"/>
                <w:lang w:eastAsia="zh-CN"/>
              </w:rPr>
            </w:pPr>
            <w:r>
              <w:rPr>
                <w:rFonts w:ascii="Calibri" w:hAnsi="Calibri" w:cs="Arial"/>
                <w:b/>
                <w:bCs/>
                <w:kern w:val="2"/>
                <w:sz w:val="21"/>
                <w:szCs w:val="20"/>
                <w:lang w:eastAsia="zh-CN"/>
              </w:rPr>
              <w:t>Reason for change:</w:t>
            </w:r>
            <w:r>
              <w:rPr>
                <w:rFonts w:ascii="Calibri" w:hAnsi="Calibri" w:cs="Arial"/>
                <w:kern w:val="2"/>
                <w:sz w:val="21"/>
                <w:szCs w:val="20"/>
                <w:lang w:eastAsia="zh-CN"/>
              </w:rPr>
              <w:t xml:space="preserve"> Remove the unnecessary specification text from TS38.213 that is covered by TS38.304. </w:t>
            </w:r>
          </w:p>
          <w:p w14:paraId="0EE17F94" w14:textId="77777777" w:rsidR="006A1186" w:rsidRDefault="00BE1811">
            <w:pPr>
              <w:widowControl w:val="0"/>
              <w:autoSpaceDE w:val="0"/>
              <w:autoSpaceDN w:val="0"/>
              <w:spacing w:afterLines="50" w:after="120"/>
              <w:jc w:val="both"/>
              <w:rPr>
                <w:rFonts w:ascii="Calibri" w:hAnsi="Calibri" w:cs="Arial"/>
                <w:kern w:val="2"/>
                <w:sz w:val="21"/>
                <w:szCs w:val="20"/>
                <w:lang w:eastAsia="zh-CN"/>
              </w:rPr>
            </w:pPr>
            <w:r>
              <w:rPr>
                <w:rFonts w:ascii="Calibri" w:hAnsi="Calibri" w:cs="Arial"/>
                <w:b/>
                <w:bCs/>
                <w:kern w:val="2"/>
                <w:sz w:val="21"/>
                <w:szCs w:val="20"/>
                <w:lang w:eastAsia="zh-CN"/>
              </w:rPr>
              <w:t xml:space="preserve">Summary of change: </w:t>
            </w:r>
            <w:r>
              <w:rPr>
                <w:rFonts w:ascii="Calibri" w:hAnsi="Calibri" w:cs="Arial"/>
                <w:kern w:val="2"/>
                <w:sz w:val="21"/>
                <w:szCs w:val="20"/>
                <w:lang w:eastAsia="zh-CN"/>
              </w:rPr>
              <w:t xml:space="preserve">Remove the description of the UE behaviour for frame level offset (by </w:t>
            </w:r>
            <w:r>
              <w:rPr>
                <w:rFonts w:ascii="Times" w:hAnsi="Times" w:cs="Arial"/>
                <w:i/>
                <w:iCs/>
                <w:sz w:val="21"/>
                <w:szCs w:val="10"/>
                <w:lang w:eastAsia="zh-CN"/>
              </w:rPr>
              <w:t>lpwus-Lo</w:t>
            </w:r>
            <w:r>
              <w:rPr>
                <w:rFonts w:ascii="Times" w:hAnsi="Times" w:cs="Arial" w:hint="eastAsia"/>
                <w:i/>
                <w:iCs/>
                <w:sz w:val="21"/>
                <w:szCs w:val="10"/>
                <w:lang w:eastAsia="zh-CN"/>
              </w:rPr>
              <w:t>Frame</w:t>
            </w:r>
            <w:r>
              <w:rPr>
                <w:rFonts w:ascii="Times" w:hAnsi="Times" w:cs="Arial"/>
                <w:i/>
                <w:iCs/>
                <w:sz w:val="21"/>
                <w:szCs w:val="10"/>
                <w:lang w:eastAsia="zh-CN"/>
              </w:rPr>
              <w:t>Offset</w:t>
            </w:r>
            <w:r>
              <w:rPr>
                <w:rFonts w:ascii="Times" w:hAnsi="Times" w:cs="Arial" w:hint="eastAsia"/>
                <w:i/>
                <w:iCs/>
                <w:sz w:val="21"/>
                <w:szCs w:val="10"/>
                <w:lang w:eastAsia="zh-CN"/>
              </w:rPr>
              <w:t>List</w:t>
            </w:r>
            <w:r>
              <w:rPr>
                <w:rFonts w:ascii="Times" w:hAnsi="Times" w:cs="Arial"/>
                <w:sz w:val="21"/>
                <w:szCs w:val="10"/>
                <w:lang w:eastAsia="zh-CN"/>
              </w:rPr>
              <w:t xml:space="preserve"> ).</w:t>
            </w:r>
          </w:p>
          <w:p w14:paraId="0EE17F95" w14:textId="77777777" w:rsidR="006A1186" w:rsidRDefault="00BE1811">
            <w:pPr>
              <w:widowControl w:val="0"/>
              <w:jc w:val="both"/>
              <w:rPr>
                <w:rFonts w:ascii="Calibri" w:hAnsi="Calibri" w:cs="Arial"/>
                <w:sz w:val="21"/>
                <w:szCs w:val="20"/>
                <w:lang w:eastAsia="zh-CN"/>
              </w:rPr>
            </w:pPr>
            <w:r>
              <w:rPr>
                <w:rFonts w:ascii="Calibri" w:hAnsi="Calibri" w:cs="Arial"/>
                <w:b/>
                <w:bCs/>
                <w:sz w:val="21"/>
                <w:szCs w:val="20"/>
                <w:lang w:eastAsia="zh-CN"/>
              </w:rPr>
              <w:lastRenderedPageBreak/>
              <w:t xml:space="preserve">Consequence if not approved: </w:t>
            </w:r>
            <w:r>
              <w:rPr>
                <w:rFonts w:ascii="Calibri" w:hAnsi="Calibri" w:cs="Arial"/>
                <w:sz w:val="21"/>
                <w:szCs w:val="20"/>
                <w:lang w:eastAsia="zh-CN"/>
              </w:rPr>
              <w:t>Unnecessary/double specification text.</w:t>
            </w:r>
          </w:p>
        </w:tc>
      </w:tr>
      <w:tr w:rsidR="006A1186" w14:paraId="0EE17F9E" w14:textId="77777777">
        <w:tc>
          <w:tcPr>
            <w:tcW w:w="9629" w:type="dxa"/>
          </w:tcPr>
          <w:p w14:paraId="0EE17F97" w14:textId="77777777" w:rsidR="006A1186" w:rsidRDefault="00BE1811">
            <w:pPr>
              <w:keepNext/>
              <w:keepLines/>
              <w:widowControl w:val="0"/>
              <w:spacing w:before="180" w:after="180"/>
              <w:jc w:val="both"/>
              <w:outlineLvl w:val="1"/>
              <w:rPr>
                <w:rFonts w:ascii="Arial" w:hAnsi="Arial" w:cs="Arial"/>
                <w:sz w:val="32"/>
                <w:szCs w:val="20"/>
                <w:lang w:eastAsia="zh-CN"/>
              </w:rPr>
            </w:pPr>
            <w:r>
              <w:rPr>
                <w:rFonts w:ascii="Arial" w:hAnsi="Arial" w:cs="Arial"/>
                <w:sz w:val="32"/>
                <w:szCs w:val="20"/>
                <w:lang w:eastAsia="zh-CN"/>
              </w:rPr>
              <w:lastRenderedPageBreak/>
              <w:t>10.4C</w:t>
            </w:r>
            <w:r>
              <w:rPr>
                <w:rFonts w:ascii="Arial" w:hAnsi="Arial" w:cs="Arial"/>
                <w:sz w:val="32"/>
                <w:szCs w:val="20"/>
                <w:lang w:eastAsia="zh-CN"/>
              </w:rPr>
              <w:tab/>
              <w:t>PDCCH monitoring activation by WUS in RRC_IDLE/RRC_INACTIVE</w:t>
            </w:r>
          </w:p>
          <w:p w14:paraId="0EE17F98" w14:textId="77777777" w:rsidR="006A1186" w:rsidRDefault="00BE1811">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UE configured with DRX mode operation and operating in the RRC_IDLE or RRC_INACTIVE state can be provided for LPSS/WUS reception </w:t>
            </w:r>
          </w:p>
          <w:p w14:paraId="0EE17F99" w14:textId="77777777" w:rsidR="006A1186" w:rsidRDefault="00BE1811">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t>&lt;Omitted text&gt;</w:t>
            </w:r>
          </w:p>
          <w:p w14:paraId="0EE17F9A" w14:textId="77777777" w:rsidR="006A1186" w:rsidRDefault="00BE1811">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UE assumes that WUS occasions occur with a periodicity equal to the I-DRX cycle in the RRC_IDLE/RRC_INACTIVE state [17, TS 38.304]. The UE determines WUS occasions associated with a paging occasion based on </w:t>
            </w:r>
            <w:r>
              <w:rPr>
                <w:rFonts w:ascii="Calibri" w:hAnsi="Calibri" w:cs="Arial"/>
                <w:i/>
                <w:sz w:val="21"/>
                <w:szCs w:val="20"/>
                <w:lang w:eastAsia="zh-CN"/>
              </w:rPr>
              <w:t>PO-to-LO association</w:t>
            </w:r>
            <w:r>
              <w:rPr>
                <w:rFonts w:ascii="Calibri" w:hAnsi="Calibri" w:cs="Arial"/>
                <w:sz w:val="21"/>
                <w:szCs w:val="20"/>
                <w:lang w:eastAsia="zh-CN"/>
              </w:rPr>
              <w:t>. A reference frame of a WUS occasion starts a number of frames prior to the first of a number of paging frames associated with the WUS occasion</w:t>
            </w:r>
            <w:r>
              <w:rPr>
                <w:rFonts w:ascii="Calibri" w:hAnsi="Calibri" w:cs="Arial"/>
                <w:color w:val="FF0000"/>
                <w:sz w:val="21"/>
                <w:szCs w:val="20"/>
                <w:lang w:eastAsia="zh-CN"/>
              </w:rPr>
              <w:t xml:space="preserve"> [17, TS 38.304]</w:t>
            </w:r>
            <w:r>
              <w:rPr>
                <w:rFonts w:ascii="Calibri" w:hAnsi="Calibri" w:cs="Arial"/>
                <w:sz w:val="21"/>
                <w:szCs w:val="20"/>
                <w:lang w:eastAsia="zh-CN"/>
              </w:rPr>
              <w:t>.</w:t>
            </w:r>
            <w:r>
              <w:rPr>
                <w:rFonts w:ascii="Calibri" w:hAnsi="Calibri" w:cs="Arial"/>
                <w:bCs/>
                <w:sz w:val="21"/>
                <w:szCs w:val="20"/>
                <w:lang w:eastAsia="ko-KR" w:bidi="ar"/>
              </w:rPr>
              <w:t xml:space="preserve"> </w:t>
            </w:r>
            <w:r>
              <w:rPr>
                <w:rFonts w:ascii="Calibri" w:hAnsi="Calibri" w:cs="Arial"/>
                <w:bCs/>
                <w:strike/>
                <w:color w:val="FF0000"/>
                <w:sz w:val="21"/>
                <w:szCs w:val="20"/>
                <w:lang w:eastAsia="ko-KR" w:bidi="ar"/>
              </w:rPr>
              <w:t xml:space="preserve">Each number of frames is provided </w:t>
            </w:r>
            <w:r>
              <w:rPr>
                <w:rFonts w:ascii="Calibri" w:hAnsi="Calibri" w:cs="Arial"/>
                <w:strike/>
                <w:color w:val="FF0000"/>
                <w:sz w:val="21"/>
                <w:szCs w:val="20"/>
                <w:lang w:eastAsia="zh-CN"/>
              </w:rPr>
              <w:t xml:space="preserve">by </w:t>
            </w:r>
            <w:r>
              <w:rPr>
                <w:rFonts w:ascii="Calibri" w:hAnsi="Calibri" w:cs="Arial"/>
                <w:bCs/>
                <w:i/>
                <w:strike/>
                <w:color w:val="FF0000"/>
                <w:sz w:val="21"/>
                <w:szCs w:val="20"/>
                <w:lang w:eastAsia="ko-KR" w:bidi="ar"/>
              </w:rPr>
              <w:t>LO-FrameOffsets</w:t>
            </w:r>
            <w:r>
              <w:rPr>
                <w:rFonts w:ascii="Calibri" w:hAnsi="Calibri" w:cs="Arial"/>
                <w:strike/>
                <w:color w:val="FF0000"/>
                <w:sz w:val="21"/>
                <w:szCs w:val="20"/>
                <w:lang w:eastAsia="zh-CN"/>
              </w:rPr>
              <w:t xml:space="preserve">. </w:t>
            </w:r>
            <w:r>
              <w:rPr>
                <w:rFonts w:ascii="Calibri" w:hAnsi="Calibri" w:cs="Arial"/>
                <w:sz w:val="21"/>
                <w:szCs w:val="20"/>
                <w:lang w:eastAsia="zh-CN"/>
              </w:rPr>
              <w:t xml:space="preserve">The first WUS monitoring occasion of a WUS occasion starts at an offset provided by </w:t>
            </w:r>
            <w:r>
              <w:rPr>
                <w:rFonts w:ascii="Calibri" w:hAnsi="Calibri" w:cs="Arial"/>
                <w:i/>
                <w:sz w:val="21"/>
                <w:szCs w:val="20"/>
                <w:lang w:eastAsia="zh-CN"/>
              </w:rPr>
              <w:t>offset_firstMO_withinLO</w:t>
            </w:r>
            <w:r>
              <w:rPr>
                <w:rFonts w:ascii="Calibri" w:hAnsi="Calibri" w:cs="Arial"/>
                <w:sz w:val="21"/>
                <w:szCs w:val="20"/>
                <w:lang w:eastAsia="zh-CN"/>
              </w:rPr>
              <w:t xml:space="preserve"> relative to the start of the reference frame. </w:t>
            </w:r>
            <w:r>
              <w:rPr>
                <w:rFonts w:ascii="Calibri" w:hAnsi="Calibri" w:cs="Arial"/>
                <w:strike/>
                <w:color w:val="FF0000"/>
                <w:sz w:val="21"/>
                <w:szCs w:val="20"/>
                <w:lang w:eastAsia="zh-CN"/>
              </w:rPr>
              <w:t xml:space="preserve">If multiple values for the number of frames provided by </w:t>
            </w:r>
            <w:r>
              <w:rPr>
                <w:rFonts w:ascii="Calibri" w:hAnsi="Calibri" w:cs="Arial"/>
                <w:bCs/>
                <w:i/>
                <w:strike/>
                <w:color w:val="FF0000"/>
                <w:sz w:val="21"/>
                <w:szCs w:val="20"/>
                <w:lang w:eastAsia="ko-KR" w:bidi="ar"/>
              </w:rPr>
              <w:t>LO-FrameOffsets</w:t>
            </w:r>
            <w:r>
              <w:rPr>
                <w:rFonts w:ascii="Calibri" w:hAnsi="Calibri" w:cs="Arial"/>
                <w:strike/>
                <w:color w:val="FF0000"/>
                <w:sz w:val="21"/>
                <w:szCs w:val="20"/>
                <w:lang w:eastAsia="zh-CN"/>
              </w:rPr>
              <w:t xml:space="preserve"> are larger than or equal to the value of </w:t>
            </w:r>
            <w:r>
              <w:rPr>
                <w:rFonts w:ascii="Calibri" w:hAnsi="Calibri" w:cs="Arial"/>
                <w:i/>
                <w:strike/>
                <w:color w:val="FF0000"/>
                <w:sz w:val="21"/>
                <w:szCs w:val="20"/>
                <w:lang w:eastAsia="zh-CN"/>
              </w:rPr>
              <w:t>XYZ</w:t>
            </w:r>
            <w:r>
              <w:rPr>
                <w:rFonts w:ascii="Calibri" w:hAnsi="Calibri" w:cs="Arial"/>
                <w:strike/>
                <w:color w:val="FF0000"/>
                <w:sz w:val="21"/>
                <w:szCs w:val="20"/>
                <w:lang w:eastAsia="zh-CN"/>
              </w:rPr>
              <w:t xml:space="preserve">, the UE monitors WUS starting at a WUS occasion corresponding to the smallest of the multiple values. If all values for the number of frames provided by </w:t>
            </w:r>
            <w:r>
              <w:rPr>
                <w:rFonts w:ascii="Calibri" w:hAnsi="Calibri" w:cs="Arial"/>
                <w:bCs/>
                <w:i/>
                <w:strike/>
                <w:color w:val="FF0000"/>
                <w:sz w:val="21"/>
                <w:szCs w:val="20"/>
                <w:lang w:eastAsia="ko-KR" w:bidi="ar"/>
              </w:rPr>
              <w:t>LO-FrameOffsets</w:t>
            </w:r>
            <w:r>
              <w:rPr>
                <w:rFonts w:ascii="Calibri" w:hAnsi="Calibri" w:cs="Arial"/>
                <w:strike/>
                <w:color w:val="FF0000"/>
                <w:sz w:val="21"/>
                <w:szCs w:val="20"/>
                <w:lang w:eastAsia="zh-CN"/>
              </w:rPr>
              <w:t xml:space="preserve"> are smaller than the value of </w:t>
            </w:r>
            <w:r>
              <w:rPr>
                <w:rFonts w:ascii="Calibri" w:hAnsi="Calibri" w:cs="Arial"/>
                <w:i/>
                <w:strike/>
                <w:color w:val="FF0000"/>
                <w:sz w:val="21"/>
                <w:szCs w:val="20"/>
                <w:lang w:eastAsia="zh-CN"/>
              </w:rPr>
              <w:t>XYZ</w:t>
            </w:r>
            <w:r>
              <w:rPr>
                <w:rFonts w:ascii="Calibri" w:hAnsi="Calibri" w:cs="Arial"/>
                <w:strike/>
                <w:color w:val="FF0000"/>
                <w:sz w:val="21"/>
                <w:szCs w:val="20"/>
                <w:lang w:eastAsia="zh-CN"/>
              </w:rPr>
              <w:t>, the UE monitors PDCCH according to Type2-PDCCH CSS sets associated with the paging occasion and does not monitor WUS.</w:t>
            </w:r>
          </w:p>
          <w:p w14:paraId="0EE17F9B" w14:textId="77777777" w:rsidR="006A1186" w:rsidRDefault="00BE1811">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paging occasion associated with a WUS occasion has index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PO</m:t>
                  </m:r>
                </m:sub>
              </m:sSub>
              <m:r>
                <w:rPr>
                  <w:rFonts w:ascii="Cambria Math" w:hAnsi="Cambria Math" w:cs="Arial"/>
                  <w:sz w:val="21"/>
                  <w:szCs w:val="20"/>
                  <w:lang w:eastAsia="zh-CN"/>
                </w:rPr>
                <m:t>=</m:t>
              </m:r>
              <m:d>
                <m:dPr>
                  <m:ctrlPr>
                    <w:rPr>
                      <w:rFonts w:ascii="Cambria Math" w:hAnsi="Cambria Math" w:cs="Arial"/>
                      <w:i/>
                      <w:sz w:val="21"/>
                      <w:szCs w:val="20"/>
                      <w:lang w:eastAsia="zh-CN"/>
                    </w:rPr>
                  </m:ctrlPr>
                </m:dPr>
                <m:e>
                  <m:d>
                    <m:dPr>
                      <m:ctrlPr>
                        <w:rPr>
                          <w:rFonts w:ascii="Cambria Math" w:hAnsi="Cambria Math" w:cs="Arial"/>
                          <w:i/>
                          <w:sz w:val="21"/>
                          <w:szCs w:val="20"/>
                          <w:lang w:eastAsia="zh-CN"/>
                        </w:rPr>
                      </m:ctrlPr>
                    </m:dPr>
                    <m:e>
                      <m:r>
                        <m:rPr>
                          <m:sty m:val="p"/>
                        </m:rPr>
                        <w:rPr>
                          <w:rFonts w:ascii="Cambria Math" w:hAnsi="Cambria Math" w:cs="Arial"/>
                          <w:sz w:val="21"/>
                          <w:szCs w:val="20"/>
                          <w:lang w:eastAsia="zh-CN"/>
                        </w:rPr>
                        <m:t xml:space="preserve">UE_ID mod </m:t>
                      </m:r>
                      <m:r>
                        <w:rPr>
                          <w:rFonts w:ascii="Cambria Math" w:hAnsi="Cambria Math" w:cs="Arial"/>
                          <w:sz w:val="21"/>
                          <w:szCs w:val="20"/>
                          <w:lang w:eastAsia="zh-CN"/>
                        </w:rPr>
                        <m:t>N</m:t>
                      </m:r>
                    </m:e>
                  </m:d>
                  <m:r>
                    <w:rPr>
                      <w:rFonts w:ascii="Cambria Math" w:hAnsi="Cambria Math" w:cs="Arial"/>
                      <w:sz w:val="21"/>
                      <w:szCs w:val="20"/>
                      <w:lang w:val="en-AU" w:eastAsia="zh-CN"/>
                    </w:rPr>
                    <m:t>⋅</m:t>
                  </m:r>
                  <m:sSub>
                    <m:sSubPr>
                      <m:ctrlPr>
                        <w:rPr>
                          <w:rFonts w:ascii="Cambria Math" w:hAnsi="Cambria Math" w:cs="Arial"/>
                          <w:i/>
                          <w:sz w:val="21"/>
                          <w:szCs w:val="20"/>
                          <w:lang w:eastAsia="zh-CN"/>
                        </w:rPr>
                      </m:ctrlPr>
                    </m:sSubPr>
                    <m:e>
                      <m:r>
                        <w:rPr>
                          <w:rFonts w:ascii="Cambria Math" w:hAnsi="Cambria Math" w:cs="Arial"/>
                          <w:sz w:val="21"/>
                          <w:szCs w:val="20"/>
                          <w:lang w:eastAsia="zh-CN"/>
                        </w:rPr>
                        <m:t>N</m:t>
                      </m:r>
                    </m:e>
                    <m:sub>
                      <m:r>
                        <w:rPr>
                          <w:rFonts w:ascii="Cambria Math" w:hAnsi="Cambria Math" w:cs="Arial"/>
                          <w:sz w:val="21"/>
                          <w:szCs w:val="20"/>
                          <w:lang w:eastAsia="zh-CN"/>
                        </w:rPr>
                        <m:t>S</m:t>
                      </m:r>
                    </m:sub>
                  </m:sSub>
                  <m:r>
                    <w:rPr>
                      <w:rFonts w:ascii="Cambria Math" w:hAnsi="Cambria Math" w:cs="Arial"/>
                      <w:sz w:val="21"/>
                      <w:szCs w:val="20"/>
                      <w:lang w:eastAsia="zh-CN"/>
                    </w:rPr>
                    <m:t>+i_s</m:t>
                  </m:r>
                </m:e>
              </m:d>
              <m:r>
                <w:rPr>
                  <w:rFonts w:ascii="Cambria Math" w:hAnsi="Cambria Math" w:cs="Arial"/>
                  <w:sz w:val="21"/>
                  <w:szCs w:val="20"/>
                  <w:lang w:eastAsia="zh-CN"/>
                </w:rPr>
                <m:t xml:space="preserve"> </m:t>
              </m:r>
              <m:r>
                <m:rPr>
                  <m:sty m:val="p"/>
                </m:rPr>
                <w:rPr>
                  <w:rFonts w:ascii="Cambria Math" w:hAnsi="Cambria Math" w:cs="Arial"/>
                  <w:sz w:val="21"/>
                  <w:szCs w:val="20"/>
                  <w:lang w:eastAsia="zh-CN"/>
                </w:rPr>
                <m:t>mod</m:t>
              </m:r>
              <m:r>
                <w:rPr>
                  <w:rFonts w:ascii="Cambria Math" w:hAnsi="Cambria Math" w:cs="Arial"/>
                  <w:sz w:val="21"/>
                  <w:szCs w:val="20"/>
                  <w:lang w:eastAsia="zh-CN"/>
                </w:rPr>
                <m:t xml:space="preserve"> </m:t>
              </m:r>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m:rPr>
                      <m:sty m:val="p"/>
                    </m:rPr>
                    <w:rPr>
                      <w:rFonts w:ascii="Cambria Math" w:hAnsi="Cambria Math" w:cs="Arial"/>
                      <w:sz w:val="21"/>
                      <w:szCs w:val="20"/>
                      <w:lang w:eastAsia="zh-CN"/>
                    </w:rPr>
                    <m:t>PO</m:t>
                  </m:r>
                </m:sub>
                <m:sup>
                  <m:r>
                    <m:rPr>
                      <m:sty m:val="p"/>
                    </m:rPr>
                    <w:rPr>
                      <w:rFonts w:ascii="Cambria Math" w:hAnsi="Cambria Math" w:cs="Arial"/>
                      <w:sz w:val="21"/>
                      <w:szCs w:val="20"/>
                      <w:lang w:eastAsia="zh-CN"/>
                    </w:rPr>
                    <m:t>WO</m:t>
                  </m:r>
                </m:sup>
              </m:sSubSup>
            </m:oMath>
            <w:r>
              <w:rPr>
                <w:rFonts w:ascii="Calibri" w:hAnsi="Calibri" w:cs="Arial"/>
                <w:sz w:val="21"/>
                <w:szCs w:val="20"/>
                <w:lang w:eastAsia="zh-CN"/>
              </w:rPr>
              <w:t xml:space="preserve"> where </w:t>
            </w:r>
            <m:oMath>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m:rPr>
                      <m:sty m:val="p"/>
                    </m:rPr>
                    <w:rPr>
                      <w:rFonts w:ascii="Cambria Math" w:hAnsi="Cambria Math" w:cs="Arial"/>
                      <w:sz w:val="21"/>
                      <w:szCs w:val="20"/>
                      <w:lang w:eastAsia="zh-CN"/>
                    </w:rPr>
                    <m:t>PO</m:t>
                  </m:r>
                </m:sub>
                <m:sup>
                  <m:r>
                    <m:rPr>
                      <m:sty m:val="p"/>
                    </m:rPr>
                    <w:rPr>
                      <w:rFonts w:ascii="Cambria Math" w:hAnsi="Cambria Math" w:cs="Arial"/>
                      <w:sz w:val="21"/>
                      <w:szCs w:val="20"/>
                      <w:lang w:eastAsia="zh-CN"/>
                    </w:rPr>
                    <m:t>WO</m:t>
                  </m:r>
                </m:sup>
              </m:sSubSup>
            </m:oMath>
            <w:r>
              <w:rPr>
                <w:rFonts w:ascii="Calibri" w:hAnsi="Calibri" w:cs="Arial"/>
                <w:sz w:val="21"/>
                <w:szCs w:val="20"/>
                <w:lang w:eastAsia="zh-CN"/>
              </w:rPr>
              <w:t xml:space="preserve"> is a number of paging occasions associated with a WUS occasion, </w:t>
            </w:r>
            <m:oMath>
              <m:r>
                <w:rPr>
                  <w:rFonts w:ascii="Cambria Math" w:hAnsi="Cambria Math" w:cs="Arial"/>
                  <w:sz w:val="21"/>
                  <w:szCs w:val="20"/>
                  <w:lang w:eastAsia="zh-CN"/>
                </w:rPr>
                <m:t>N</m:t>
              </m:r>
            </m:oMath>
            <w:r>
              <w:rPr>
                <w:rFonts w:ascii="Calibri" w:hAnsi="Calibri" w:cs="Arial"/>
                <w:sz w:val="21"/>
                <w:szCs w:val="20"/>
                <w:lang w:eastAsia="zh-CN"/>
              </w:rPr>
              <w:t xml:space="preserve">,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N</m:t>
                  </m:r>
                </m:e>
                <m:sub>
                  <m:r>
                    <w:rPr>
                      <w:rFonts w:ascii="Cambria Math" w:hAnsi="Cambria Math" w:cs="Arial"/>
                      <w:sz w:val="21"/>
                      <w:szCs w:val="20"/>
                      <w:lang w:eastAsia="zh-CN"/>
                    </w:rPr>
                    <m:t>S</m:t>
                  </m:r>
                </m:sub>
              </m:sSub>
            </m:oMath>
            <w:r>
              <w:rPr>
                <w:rFonts w:ascii="Calibri" w:hAnsi="Calibri" w:cs="Arial"/>
                <w:sz w:val="21"/>
                <w:szCs w:val="20"/>
                <w:lang w:eastAsia="zh-CN"/>
              </w:rPr>
              <w:t xml:space="preserve">,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SG</m:t>
                  </m:r>
                </m:sub>
              </m:sSub>
            </m:oMath>
            <w:r>
              <w:rPr>
                <w:rFonts w:ascii="Calibri" w:hAnsi="Calibri" w:cs="Arial"/>
                <w:sz w:val="21"/>
                <w:szCs w:val="20"/>
                <w:lang w:eastAsia="zh-CN"/>
              </w:rPr>
              <w:t xml:space="preserve">, and </w:t>
            </w:r>
            <m:oMath>
              <m:r>
                <w:rPr>
                  <w:rFonts w:ascii="Cambria Math" w:hAnsi="Cambria Math" w:cs="Arial"/>
                  <w:sz w:val="21"/>
                  <w:szCs w:val="20"/>
                  <w:lang w:eastAsia="zh-CN"/>
                </w:rPr>
                <m:t>i_s</m:t>
              </m:r>
            </m:oMath>
            <w:r>
              <w:rPr>
                <w:rFonts w:ascii="Calibri" w:hAnsi="Calibri" w:cs="Arial"/>
                <w:sz w:val="21"/>
                <w:szCs w:val="20"/>
                <w:lang w:eastAsia="zh-CN"/>
              </w:rPr>
              <w:t xml:space="preserve"> are defined in [17, TS 38.304]</w:t>
            </w:r>
            <w:r>
              <w:rPr>
                <w:rFonts w:ascii="Calibri" w:hAnsi="Calibri" w:cs="Arial" w:hint="eastAsia"/>
                <w:sz w:val="21"/>
                <w:szCs w:val="20"/>
                <w:lang w:eastAsia="zh-CN"/>
              </w:rPr>
              <w:t>,</w:t>
            </w:r>
            <w:r>
              <w:rPr>
                <w:rFonts w:ascii="Calibri" w:hAnsi="Calibri" w:cs="Arial"/>
                <w:sz w:val="21"/>
                <w:szCs w:val="20"/>
                <w:lang w:eastAsia="zh-CN"/>
              </w:rPr>
              <w:t xml:space="preserve"> and</w:t>
            </w:r>
            <w:r>
              <w:rPr>
                <w:rFonts w:ascii="Calibri" w:hAnsi="Calibri" w:cs="Arial" w:hint="eastAsia"/>
                <w:sz w:val="21"/>
                <w:szCs w:val="20"/>
                <w:lang w:eastAsia="zh-CN"/>
              </w:rPr>
              <w:t xml:space="preserve"> </w:t>
            </w:r>
            <m:oMath>
              <m:r>
                <m:rPr>
                  <m:sty m:val="p"/>
                </m:rPr>
                <w:rPr>
                  <w:rFonts w:ascii="Cambria Math" w:hAnsi="Cambria Math" w:cs="Arial"/>
                  <w:sz w:val="21"/>
                  <w:szCs w:val="20"/>
                  <w:lang w:eastAsia="zh-CN"/>
                </w:rPr>
                <m:t>UE_ID</m:t>
              </m:r>
            </m:oMath>
            <w:r>
              <w:rPr>
                <w:rFonts w:ascii="Calibri" w:hAnsi="Calibri" w:cs="Arial"/>
                <w:sz w:val="21"/>
                <w:szCs w:val="20"/>
                <w:lang w:eastAsia="zh-CN"/>
              </w:rPr>
              <w:t xml:space="preserve"> </w:t>
            </w:r>
            <w:r>
              <w:rPr>
                <w:rFonts w:ascii="Calibri" w:hAnsi="Calibri" w:cs="Arial" w:hint="eastAsia"/>
                <w:sz w:val="21"/>
                <w:szCs w:val="20"/>
                <w:lang w:eastAsia="zh-CN"/>
              </w:rPr>
              <w:t xml:space="preserve">is </w:t>
            </w:r>
            <w:r>
              <w:rPr>
                <w:rFonts w:ascii="Calibri" w:hAnsi="Calibri" w:cs="Arial"/>
                <w:sz w:val="21"/>
                <w:szCs w:val="20"/>
                <w:lang w:eastAsia="zh-CN"/>
              </w:rPr>
              <w:t>defined in</w:t>
            </w:r>
            <w:r>
              <w:rPr>
                <w:rFonts w:ascii="Calibri" w:hAnsi="Calibri" w:cs="Arial" w:hint="eastAsia"/>
                <w:sz w:val="21"/>
                <w:szCs w:val="20"/>
                <w:lang w:eastAsia="zh-CN"/>
              </w:rPr>
              <w:t xml:space="preserve"> clause 7.1 of</w:t>
            </w:r>
            <w:r>
              <w:rPr>
                <w:rFonts w:ascii="Calibri" w:hAnsi="Calibri" w:cs="Arial"/>
                <w:sz w:val="21"/>
                <w:szCs w:val="20"/>
                <w:lang w:eastAsia="zh-CN"/>
              </w:rPr>
              <w:t xml:space="preserve"> [17, TS 38.304]. If a number of </w:t>
            </w:r>
            <m:oMath>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w:rPr>
                      <w:rFonts w:ascii="Cambria Math" w:hAnsi="Cambria Math" w:cs="Arial"/>
                      <w:sz w:val="21"/>
                      <w:szCs w:val="20"/>
                      <w:lang w:eastAsia="zh-CN"/>
                    </w:rPr>
                    <m:t>SG</m:t>
                  </m:r>
                </m:sub>
                <m:sup>
                  <m:r>
                    <w:rPr>
                      <w:rFonts w:ascii="Cambria Math" w:hAnsi="Cambria Math" w:cs="Arial"/>
                      <w:sz w:val="21"/>
                      <w:szCs w:val="20"/>
                      <w:lang w:eastAsia="zh-CN"/>
                    </w:rPr>
                    <m:t>PO</m:t>
                  </m:r>
                </m:sup>
              </m:sSubSup>
            </m:oMath>
            <w:r>
              <w:rPr>
                <w:rFonts w:ascii="Calibri" w:hAnsi="Calibri" w:cs="Arial"/>
                <w:sz w:val="21"/>
                <w:szCs w:val="20"/>
                <w:lang w:eastAsia="zh-CN"/>
              </w:rPr>
              <w:t xml:space="preserve"> subgroups per paging occasion, provided by </w:t>
            </w:r>
            <w:r>
              <w:rPr>
                <w:rFonts w:ascii="Calibri" w:hAnsi="Calibri" w:cs="Arial"/>
                <w:i/>
                <w:sz w:val="21"/>
                <w:szCs w:val="20"/>
                <w:lang w:eastAsia="zh-CN"/>
              </w:rPr>
              <w:t>subgroupNumber-PO-WUS</w:t>
            </w:r>
            <w:r>
              <w:rPr>
                <w:rFonts w:ascii="Calibri" w:hAnsi="Calibri" w:cs="Arial"/>
                <w:sz w:val="21"/>
                <w:szCs w:val="20"/>
                <w:lang w:eastAsia="zh-CN"/>
              </w:rPr>
              <w:t xml:space="preserve">, is </w:t>
            </w:r>
            <m:oMath>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nor/>
                    </m:rPr>
                    <w:rPr>
                      <w:rFonts w:ascii="Calibri" w:eastAsia="楷体_GB2312" w:hAnsi="Calibri" w:cs="Arial"/>
                      <w:sz w:val="21"/>
                      <w:szCs w:val="20"/>
                      <w:lang w:eastAsia="zh-CN"/>
                    </w:rPr>
                    <m:t>SG</m:t>
                  </m:r>
                  <m:ctrlPr>
                    <w:rPr>
                      <w:rFonts w:ascii="Cambria Math" w:eastAsia="楷体_GB2312" w:hAnsi="Cambria Math" w:cs="Arial"/>
                      <w:sz w:val="21"/>
                      <w:szCs w:val="20"/>
                      <w:lang w:eastAsia="zh-CN"/>
                    </w:rPr>
                  </m:ctrlPr>
                </m:sub>
                <m:sup>
                  <m:r>
                    <m:rPr>
                      <m:nor/>
                    </m:rPr>
                    <w:rPr>
                      <w:rFonts w:ascii="Calibri" w:eastAsia="楷体_GB2312" w:hAnsi="Calibri"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&gt;1</m:t>
              </m:r>
            </m:oMath>
            <w:r>
              <w:rPr>
                <w:rFonts w:ascii="Calibri" w:hAnsi="Calibri" w:cs="Arial"/>
                <w:sz w:val="21"/>
                <w:szCs w:val="20"/>
                <w:lang w:eastAsia="zh-CN"/>
              </w:rPr>
              <w:t xml:space="preserve">, the codepoint for the subgroup index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SG</m:t>
                  </m:r>
                </m:sub>
              </m:sSub>
            </m:oMath>
            <w:r>
              <w:rPr>
                <w:rFonts w:ascii="Calibri" w:hAnsi="Calibri" w:cs="Arial"/>
                <w:sz w:val="21"/>
                <w:szCs w:val="20"/>
                <w:lang w:eastAsia="zh-CN"/>
              </w:rPr>
              <w:t xml:space="preserve"> in a PO </w:t>
            </w:r>
            <m:oMath>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oMath>
            <w:r>
              <w:rPr>
                <w:rFonts w:ascii="Calibri" w:hAnsi="Calibri" w:cs="Arial"/>
                <w:sz w:val="21"/>
                <w:szCs w:val="20"/>
                <w:lang w:eastAsia="zh-CN"/>
              </w:rPr>
              <w:t xml:space="preserve"> is</w:t>
            </w:r>
            <m:oMath>
              <m:r>
                <w:rPr>
                  <w:rFonts w:ascii="Cambria Math" w:hAnsi="Cambria Math" w:cs="Arial"/>
                  <w:sz w:val="21"/>
                  <w:szCs w:val="20"/>
                  <w:lang w:eastAsia="zh-CN"/>
                </w:rPr>
                <m:t xml:space="preserve"> </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eastAsia="楷体_GB2312" w:hAnsi="Cambria Math" w:cs="Arial"/>
                  <w:sz w:val="21"/>
                  <w:szCs w:val="20"/>
                  <w:lang w:eastAsia="zh-CN"/>
                </w:rPr>
                <m:t>*</m:t>
              </m:r>
              <m:d>
                <m:dPr>
                  <m:ctrlPr>
                    <w:rPr>
                      <w:rFonts w:ascii="Cambria Math" w:eastAsia="楷体_GB2312" w:hAnsi="Cambria Math" w:cs="Arial"/>
                      <w:i/>
                      <w:sz w:val="21"/>
                      <w:szCs w:val="20"/>
                      <w:lang w:eastAsia="zh-CN"/>
                    </w:rPr>
                  </m:ctrlPr>
                </m:dPr>
                <m:e>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nor/>
                        </m:rPr>
                        <w:rPr>
                          <w:rFonts w:ascii="Calibri" w:eastAsia="楷体_GB2312" w:hAnsi="Calibri" w:cs="Arial"/>
                          <w:sz w:val="21"/>
                          <w:szCs w:val="20"/>
                          <w:lang w:eastAsia="zh-CN"/>
                        </w:rPr>
                        <m:t>SG</m:t>
                      </m:r>
                      <m:ctrlPr>
                        <w:rPr>
                          <w:rFonts w:ascii="Cambria Math" w:eastAsia="楷体_GB2312" w:hAnsi="Cambria Math" w:cs="Arial"/>
                          <w:sz w:val="21"/>
                          <w:szCs w:val="20"/>
                          <w:lang w:eastAsia="zh-CN"/>
                        </w:rPr>
                      </m:ctrlPr>
                    </m:sub>
                    <m:sup>
                      <m:r>
                        <m:rPr>
                          <m:nor/>
                        </m:rPr>
                        <w:rPr>
                          <w:rFonts w:ascii="Calibri" w:eastAsia="楷体_GB2312" w:hAnsi="Calibri"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+1</m:t>
                  </m:r>
                </m:e>
              </m:d>
              <m:r>
                <w:rPr>
                  <w:rFonts w:ascii="Cambria Math" w:eastAsia="楷体_GB2312" w:hAnsi="Cambria Math" w:cs="Arial"/>
                  <w:sz w:val="21"/>
                  <w:szCs w:val="20"/>
                  <w:lang w:eastAsia="zh-CN"/>
                </w:rPr>
                <m:t>+</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SG</m:t>
                  </m:r>
                </m:sub>
              </m:sSub>
            </m:oMath>
            <w:r>
              <w:rPr>
                <w:rFonts w:ascii="Calibri" w:hAnsi="Calibri" w:cs="Arial"/>
                <w:sz w:val="21"/>
                <w:szCs w:val="20"/>
                <w:lang w:eastAsia="zh-CN"/>
              </w:rPr>
              <w:t>, and the codepoint for all subgroups in the PO is</w:t>
            </w:r>
            <m:oMath>
              <m:r>
                <w:rPr>
                  <w:rFonts w:ascii="Cambria Math" w:hAnsi="Cambria Math" w:cs="Arial"/>
                  <w:sz w:val="21"/>
                  <w:szCs w:val="20"/>
                  <w:lang w:eastAsia="zh-CN"/>
                </w:rPr>
                <m:t xml:space="preserve"> </m:t>
              </m:r>
              <m:r>
                <m:rPr>
                  <m:sty m:val="p"/>
                </m:rPr>
                <w:rPr>
                  <w:rFonts w:ascii="Cambria Math" w:hAnsi="Cambria Math" w:cs="Arial"/>
                  <w:sz w:val="21"/>
                  <w:szCs w:val="20"/>
                  <w:lang w:eastAsia="zh-CN"/>
                </w:rPr>
                <m:t>(</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eastAsia="楷体_GB2312" w:hAnsi="Cambria Math" w:cs="Arial"/>
                  <w:sz w:val="21"/>
                  <w:szCs w:val="20"/>
                  <w:lang w:eastAsia="zh-CN"/>
                </w:rPr>
                <m:t>+1)*</m:t>
              </m:r>
              <m:d>
                <m:dPr>
                  <m:ctrlPr>
                    <w:rPr>
                      <w:rFonts w:ascii="Cambria Math" w:hAnsi="Cambria Math" w:cs="Arial"/>
                      <w:i/>
                      <w:sz w:val="21"/>
                      <w:szCs w:val="20"/>
                      <w:lang w:eastAsia="zh-CN"/>
                    </w:rPr>
                  </m:ctrlPr>
                </m:dPr>
                <m:e>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sty m:val="p"/>
                        </m:rPr>
                        <w:rPr>
                          <w:rFonts w:ascii="Cambria Math" w:eastAsia="楷体_GB2312" w:hAnsi="Cambria Math" w:cs="Arial"/>
                          <w:sz w:val="21"/>
                          <w:szCs w:val="20"/>
                          <w:lang w:eastAsia="zh-CN"/>
                        </w:rPr>
                        <m:t>SG</m:t>
                      </m:r>
                      <m:ctrlPr>
                        <w:rPr>
                          <w:rFonts w:ascii="Cambria Math" w:eastAsia="楷体_GB2312" w:hAnsi="Cambria Math" w:cs="Arial"/>
                          <w:sz w:val="21"/>
                          <w:szCs w:val="20"/>
                          <w:lang w:eastAsia="zh-CN"/>
                        </w:rPr>
                      </m:ctrlPr>
                    </m:sub>
                    <m:sup>
                      <m:r>
                        <m:rPr>
                          <m:sty m:val="p"/>
                        </m:rPr>
                        <w:rPr>
                          <w:rFonts w:ascii="Cambria Math" w:eastAsia="楷体_GB2312" w:hAnsi="Cambria Math"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+1</m:t>
                  </m:r>
                  <m:ctrlPr>
                    <w:rPr>
                      <w:rFonts w:ascii="Cambria Math" w:eastAsia="楷体_GB2312" w:hAnsi="Cambria Math" w:cs="Arial"/>
                      <w:i/>
                      <w:sz w:val="21"/>
                      <w:szCs w:val="20"/>
                      <w:lang w:eastAsia="zh-CN"/>
                    </w:rPr>
                  </m:ctrlPr>
                </m:e>
              </m:d>
              <m:r>
                <w:rPr>
                  <w:rFonts w:ascii="Cambria Math" w:eastAsia="楷体_GB2312" w:hAnsi="Cambria Math" w:cs="Arial"/>
                  <w:sz w:val="21"/>
                  <w:szCs w:val="20"/>
                  <w:lang w:eastAsia="zh-CN"/>
                </w:rPr>
                <m:t>-1</m:t>
              </m:r>
            </m:oMath>
            <w:r>
              <w:rPr>
                <w:rFonts w:ascii="Calibri" w:hAnsi="Calibri" w:cs="Arial"/>
                <w:sz w:val="21"/>
                <w:szCs w:val="20"/>
                <w:lang w:eastAsia="zh-CN"/>
              </w:rPr>
              <w:t xml:space="preserve">; otherwise, the codepoint for the PO </w:t>
            </w:r>
            <m:oMath>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oMath>
            <w:r>
              <w:rPr>
                <w:rFonts w:ascii="Calibri" w:hAnsi="Calibri" w:cs="Arial"/>
                <w:sz w:val="21"/>
                <w:szCs w:val="20"/>
                <w:lang w:eastAsia="zh-CN"/>
              </w:rPr>
              <w:t xml:space="preserve"> is</w:t>
            </w:r>
            <m:oMath>
              <m:r>
                <w:rPr>
                  <w:rFonts w:ascii="Cambria Math" w:hAnsi="Cambria Math" w:cs="Arial"/>
                  <w:sz w:val="21"/>
                  <w:szCs w:val="20"/>
                  <w:lang w:eastAsia="zh-CN"/>
                </w:rPr>
                <m:t xml:space="preserve"> </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hAnsi="Cambria Math" w:cs="Arial"/>
                  <w:sz w:val="21"/>
                  <w:szCs w:val="20"/>
                  <w:lang w:eastAsia="zh-CN"/>
                </w:rPr>
                <m:t>.</m:t>
              </m:r>
            </m:oMath>
          </w:p>
          <w:p w14:paraId="0EE17F9C" w14:textId="77777777" w:rsidR="006A1186" w:rsidRDefault="00BE1811">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If, in a WUS monitoring occasion, a UE determines a codepoint associated with the UE [17, TS 38.304],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Calibri" w:hAnsi="Calibri" w:cs="Arial"/>
                <w:i/>
                <w:sz w:val="21"/>
                <w:szCs w:val="20"/>
                <w:lang w:eastAsia="zh-CN"/>
              </w:rPr>
              <w:t>XYZ</w:t>
            </w:r>
            <w:r>
              <w:rPr>
                <w:rFonts w:ascii="Calibri" w:hAnsi="Calibri" w:cs="Arial"/>
                <w:sz w:val="21"/>
                <w:szCs w:val="20"/>
                <w:lang w:eastAsia="zh-CN"/>
              </w:rPr>
              <w:t xml:space="preserve">; otherwise, the UE is not required to perform the PDCCH monitoring. The UE may also perform PDCCH monitoring for Type2A-PDCCH CSS sets for DCI format 2_7, if provided. </w:t>
            </w:r>
          </w:p>
          <w:p w14:paraId="0EE17F9D" w14:textId="77777777" w:rsidR="006A1186" w:rsidRDefault="006A1186">
            <w:pPr>
              <w:widowControl w:val="0"/>
              <w:jc w:val="both"/>
              <w:rPr>
                <w:rFonts w:ascii="Calibri" w:hAnsi="Calibri" w:cs="Arial"/>
                <w:sz w:val="21"/>
                <w:szCs w:val="20"/>
                <w:lang w:eastAsia="zh-CN"/>
              </w:rPr>
            </w:pPr>
          </w:p>
        </w:tc>
      </w:tr>
    </w:tbl>
    <w:p w14:paraId="0EE17F9F" w14:textId="77777777" w:rsidR="006A1186" w:rsidRDefault="006A1186">
      <w:pPr>
        <w:widowControl w:val="0"/>
        <w:jc w:val="both"/>
        <w:rPr>
          <w:rFonts w:ascii="Calibri" w:hAnsi="Calibri" w:cs="Arial"/>
          <w:sz w:val="21"/>
          <w:szCs w:val="20"/>
          <w:lang w:val="en-GB" w:eastAsia="zh-CN"/>
        </w:rPr>
      </w:pPr>
    </w:p>
    <w:p w14:paraId="0EE17FA0" w14:textId="77777777" w:rsidR="006A1186" w:rsidRDefault="00BE1811">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4: </w:t>
      </w:r>
      <w:r>
        <w:rPr>
          <w:rFonts w:ascii="Calibri" w:eastAsia="宋体" w:hAnsi="Calibri" w:cs="Calibri"/>
          <w:b/>
          <w:bCs/>
          <w:kern w:val="2"/>
          <w:sz w:val="24"/>
          <w:lang w:val="en-GB" w:eastAsia="zh-CN"/>
          <w14:ligatures w14:val="standardContextual"/>
        </w:rPr>
        <w:tab/>
        <w:t>Adopt following TP to TS38.214 Section 5.1.6.1 and 5.2.2.5:</w:t>
      </w:r>
    </w:p>
    <w:tbl>
      <w:tblPr>
        <w:tblStyle w:val="TableGrid28"/>
        <w:tblW w:w="0" w:type="auto"/>
        <w:tblLook w:val="04A0" w:firstRow="1" w:lastRow="0" w:firstColumn="1" w:lastColumn="0" w:noHBand="0" w:noVBand="1"/>
      </w:tblPr>
      <w:tblGrid>
        <w:gridCol w:w="9060"/>
      </w:tblGrid>
      <w:tr w:rsidR="006A1186" w14:paraId="0EE17FA4" w14:textId="77777777">
        <w:tc>
          <w:tcPr>
            <w:tcW w:w="9629" w:type="dxa"/>
          </w:tcPr>
          <w:p w14:paraId="0EE17FA1" w14:textId="77777777" w:rsidR="006A1186" w:rsidRDefault="00BE1811">
            <w:pPr>
              <w:widowControl w:val="0"/>
              <w:autoSpaceDE w:val="0"/>
              <w:autoSpaceDN w:val="0"/>
              <w:spacing w:afterLines="50" w:after="120"/>
              <w:jc w:val="both"/>
              <w:rPr>
                <w:rFonts w:ascii="Calibri" w:hAnsi="Calibri" w:cs="Arial"/>
                <w:sz w:val="21"/>
                <w:szCs w:val="20"/>
                <w:lang w:eastAsia="zh-CN"/>
              </w:rPr>
            </w:pPr>
            <w:r>
              <w:rPr>
                <w:rFonts w:ascii="Calibri" w:hAnsi="Calibri" w:cs="Arial"/>
                <w:b/>
                <w:bCs/>
                <w:kern w:val="2"/>
                <w:sz w:val="21"/>
                <w:szCs w:val="20"/>
                <w:lang w:eastAsia="zh-CN"/>
              </w:rPr>
              <w:t>Reason for change:</w:t>
            </w:r>
            <w:r>
              <w:rPr>
                <w:rFonts w:ascii="Calibri" w:hAnsi="Calibri" w:cs="Arial"/>
                <w:kern w:val="2"/>
                <w:sz w:val="21"/>
                <w:szCs w:val="20"/>
                <w:lang w:eastAsia="zh-CN"/>
              </w:rPr>
              <w:t xml:space="preserve"> Align the UE behaviour of measuring/reporting CSI/L1-RSRP outside Active time with WUS monitoring to the legacy behaviour as agreed in RAN1#119.. </w:t>
            </w:r>
          </w:p>
          <w:p w14:paraId="0EE17FA2" w14:textId="77777777" w:rsidR="006A1186" w:rsidRDefault="00BE1811">
            <w:pPr>
              <w:widowControl w:val="0"/>
              <w:autoSpaceDE w:val="0"/>
              <w:autoSpaceDN w:val="0"/>
              <w:spacing w:afterLines="50" w:after="120"/>
              <w:jc w:val="both"/>
              <w:rPr>
                <w:rFonts w:ascii="Calibri" w:hAnsi="Calibri" w:cs="Arial"/>
                <w:kern w:val="2"/>
                <w:sz w:val="21"/>
                <w:szCs w:val="20"/>
                <w:lang w:eastAsia="zh-CN"/>
              </w:rPr>
            </w:pPr>
            <w:r>
              <w:rPr>
                <w:rFonts w:ascii="Calibri" w:hAnsi="Calibri" w:cs="Arial"/>
                <w:b/>
                <w:bCs/>
                <w:kern w:val="2"/>
                <w:sz w:val="21"/>
                <w:szCs w:val="20"/>
                <w:lang w:eastAsia="zh-CN"/>
              </w:rPr>
              <w:t xml:space="preserve">Summary of change: </w:t>
            </w:r>
            <w:r>
              <w:rPr>
                <w:rFonts w:ascii="Calibri" w:hAnsi="Calibri" w:cs="Arial"/>
                <w:kern w:val="2"/>
                <w:sz w:val="21"/>
                <w:szCs w:val="20"/>
                <w:lang w:eastAsia="zh-CN"/>
              </w:rPr>
              <w:t xml:space="preserve">Remove the condition of ‘[or </w:t>
            </w:r>
            <w:r>
              <w:rPr>
                <w:rFonts w:ascii="Calibri" w:hAnsi="Calibri" w:cs="Arial"/>
                <w:i/>
                <w:iCs/>
                <w:kern w:val="2"/>
                <w:sz w:val="21"/>
                <w:szCs w:val="20"/>
                <w:lang w:eastAsia="zh-CN"/>
              </w:rPr>
              <w:t xml:space="preserve">lpwus_PDCCHMonitoringTimer </w:t>
            </w:r>
            <w:r>
              <w:rPr>
                <w:rFonts w:ascii="Calibri" w:hAnsi="Calibri" w:cs="Arial"/>
                <w:kern w:val="2"/>
                <w:sz w:val="21"/>
                <w:szCs w:val="20"/>
                <w:lang w:eastAsia="zh-CN"/>
              </w:rPr>
              <w:t xml:space="preserve">]’ to confirm that when the parameter </w:t>
            </w:r>
            <w:r>
              <w:rPr>
                <w:rFonts w:ascii="Calibri" w:hAnsi="Calibri" w:cs="Arial"/>
                <w:i/>
                <w:iCs/>
                <w:kern w:val="2"/>
                <w:sz w:val="21"/>
                <w:szCs w:val="20"/>
                <w:lang w:eastAsia="zh-CN"/>
              </w:rPr>
              <w:t>ps-TransmitOtherPeriodicCSI</w:t>
            </w:r>
            <w:r>
              <w:rPr>
                <w:rFonts w:ascii="Calibri" w:hAnsi="Calibri" w:cs="Arial"/>
                <w:kern w:val="2"/>
                <w:sz w:val="21"/>
                <w:szCs w:val="20"/>
                <w:lang w:eastAsia="zh-CN"/>
              </w:rPr>
              <w:t xml:space="preserve"> or</w:t>
            </w:r>
            <w:r>
              <w:rPr>
                <w:rFonts w:ascii="Calibri" w:hAnsi="Calibri" w:cs="Arial"/>
                <w:i/>
                <w:iCs/>
                <w:kern w:val="2"/>
                <w:sz w:val="21"/>
                <w:szCs w:val="20"/>
                <w:lang w:eastAsia="zh-CN"/>
              </w:rPr>
              <w:t xml:space="preserve"> lpwus-TransmitOtherPeriodicCSI</w:t>
            </w:r>
            <w:r>
              <w:rPr>
                <w:rFonts w:ascii="Calibri" w:hAnsi="Calibri" w:cs="Arial"/>
                <w:kern w:val="2"/>
                <w:sz w:val="21"/>
                <w:szCs w:val="20"/>
                <w:lang w:eastAsia="zh-CN"/>
              </w:rPr>
              <w:t xml:space="preserve"> is configured for LP-WUS option 1-2, </w:t>
            </w:r>
            <w:r>
              <w:rPr>
                <w:rFonts w:ascii="Calibri" w:hAnsi="Calibri" w:cs="Arial"/>
                <w:i/>
                <w:iCs/>
                <w:kern w:val="2"/>
                <w:sz w:val="21"/>
                <w:szCs w:val="20"/>
                <w:lang w:eastAsia="zh-CN"/>
              </w:rPr>
              <w:t xml:space="preserve">lpwus_PDCCHMonitoringTimer </w:t>
            </w:r>
            <w:r>
              <w:rPr>
                <w:rFonts w:ascii="Calibri" w:hAnsi="Calibri" w:cs="Arial"/>
                <w:kern w:val="2"/>
                <w:sz w:val="21"/>
                <w:szCs w:val="20"/>
                <w:lang w:eastAsia="zh-CN"/>
              </w:rPr>
              <w:t>does not impact the CSI measurement occasion determination and the CSI reporting behavior.</w:t>
            </w:r>
          </w:p>
          <w:p w14:paraId="0EE17FA3" w14:textId="77777777" w:rsidR="006A1186" w:rsidRDefault="00BE1811">
            <w:pPr>
              <w:widowControl w:val="0"/>
              <w:jc w:val="both"/>
              <w:rPr>
                <w:rFonts w:ascii="Calibri" w:hAnsi="Calibri" w:cs="Arial"/>
                <w:sz w:val="21"/>
                <w:szCs w:val="20"/>
                <w:lang w:eastAsia="zh-CN"/>
              </w:rPr>
            </w:pPr>
            <w:r>
              <w:rPr>
                <w:rFonts w:ascii="Calibri" w:hAnsi="Calibri" w:cs="Arial"/>
                <w:b/>
                <w:bCs/>
                <w:sz w:val="21"/>
                <w:szCs w:val="20"/>
                <w:lang w:eastAsia="zh-CN"/>
              </w:rPr>
              <w:t xml:space="preserve">Consequence if not approved: </w:t>
            </w:r>
            <w:r>
              <w:rPr>
                <w:rFonts w:ascii="Calibri" w:hAnsi="Calibri" w:cs="Arial"/>
                <w:sz w:val="21"/>
                <w:szCs w:val="20"/>
                <w:lang w:eastAsia="zh-CN"/>
              </w:rPr>
              <w:t>Unaligned understanding of UE behaviors on whether</w:t>
            </w:r>
            <w:r>
              <w:rPr>
                <w:rFonts w:ascii="Calibri" w:hAnsi="Calibri" w:cs="Arial"/>
                <w:i/>
                <w:iCs/>
                <w:sz w:val="21"/>
                <w:szCs w:val="20"/>
                <w:lang w:eastAsia="zh-CN"/>
              </w:rPr>
              <w:t xml:space="preserve"> lpwus_PDCCHMonitoringTimer</w:t>
            </w:r>
            <w:r>
              <w:rPr>
                <w:rFonts w:ascii="Calibri" w:hAnsi="Calibri" w:cs="Arial"/>
                <w:sz w:val="21"/>
                <w:szCs w:val="20"/>
                <w:lang w:eastAsia="zh-CN"/>
              </w:rPr>
              <w:t xml:space="preserve"> impacts determination of most recent CSI measurement occasion and the CSI reporting behavior when higher layer parameter </w:t>
            </w:r>
            <w:r>
              <w:rPr>
                <w:rFonts w:ascii="Calibri" w:hAnsi="Calibri" w:cs="Arial"/>
                <w:i/>
                <w:iCs/>
                <w:sz w:val="21"/>
                <w:szCs w:val="20"/>
                <w:lang w:eastAsia="zh-CN"/>
              </w:rPr>
              <w:t>ps-TransmitOtherPeriodicCSI</w:t>
            </w:r>
            <w:r>
              <w:rPr>
                <w:rFonts w:ascii="Calibri" w:hAnsi="Calibri" w:cs="Arial"/>
                <w:sz w:val="21"/>
                <w:szCs w:val="20"/>
                <w:lang w:eastAsia="zh-CN"/>
              </w:rPr>
              <w:t xml:space="preserve"> or</w:t>
            </w:r>
            <w:r>
              <w:rPr>
                <w:rFonts w:ascii="Calibri" w:hAnsi="Calibri" w:cs="Arial"/>
                <w:i/>
                <w:iCs/>
                <w:sz w:val="21"/>
                <w:szCs w:val="20"/>
                <w:lang w:eastAsia="zh-CN"/>
              </w:rPr>
              <w:t xml:space="preserve"> lpwus-TransmitOtherPeriodicCSI</w:t>
            </w:r>
            <w:r>
              <w:rPr>
                <w:rFonts w:ascii="Calibri" w:hAnsi="Calibri" w:cs="Arial"/>
                <w:sz w:val="21"/>
                <w:szCs w:val="20"/>
                <w:lang w:eastAsia="zh-CN"/>
              </w:rPr>
              <w:t xml:space="preserve"> is configured for LP-WUS option 1-2.</w:t>
            </w:r>
          </w:p>
        </w:tc>
      </w:tr>
    </w:tbl>
    <w:p w14:paraId="0EE17FA5" w14:textId="77777777" w:rsidR="006A1186" w:rsidRDefault="006A1186">
      <w:pPr>
        <w:widowControl w:val="0"/>
        <w:jc w:val="both"/>
        <w:rPr>
          <w:rFonts w:ascii="Calibri" w:hAnsi="Calibri" w:cs="Arial"/>
          <w:sz w:val="21"/>
          <w:szCs w:val="20"/>
          <w:lang w:eastAsia="zh-CN"/>
        </w:rPr>
      </w:pPr>
    </w:p>
    <w:tbl>
      <w:tblPr>
        <w:tblStyle w:val="TableGrid28"/>
        <w:tblW w:w="0" w:type="auto"/>
        <w:tblLook w:val="04A0" w:firstRow="1" w:lastRow="0" w:firstColumn="1" w:lastColumn="0" w:noHBand="0" w:noVBand="1"/>
      </w:tblPr>
      <w:tblGrid>
        <w:gridCol w:w="9060"/>
      </w:tblGrid>
      <w:tr w:rsidR="006A1186" w14:paraId="0EE17FBB" w14:textId="77777777">
        <w:tc>
          <w:tcPr>
            <w:tcW w:w="9629" w:type="dxa"/>
          </w:tcPr>
          <w:p w14:paraId="0EE17FA6" w14:textId="77777777" w:rsidR="006A1186" w:rsidRDefault="00BE1811">
            <w:pPr>
              <w:keepNext/>
              <w:keepLines/>
              <w:widowControl w:val="0"/>
              <w:spacing w:after="180"/>
              <w:jc w:val="both"/>
              <w:outlineLvl w:val="3"/>
              <w:rPr>
                <w:rFonts w:ascii="Arial" w:hAnsi="Arial" w:cs="Arial"/>
                <w:color w:val="000000"/>
                <w:sz w:val="21"/>
                <w:szCs w:val="20"/>
                <w:lang w:eastAsia="zh-CN"/>
              </w:rPr>
            </w:pPr>
            <w:r>
              <w:rPr>
                <w:rFonts w:ascii="Arial" w:hAnsi="Arial" w:cs="Arial"/>
                <w:color w:val="000000"/>
                <w:sz w:val="21"/>
                <w:szCs w:val="20"/>
                <w:lang w:eastAsia="zh-CN"/>
              </w:rPr>
              <w:lastRenderedPageBreak/>
              <w:t>5.1.6.1</w:t>
            </w:r>
            <w:r>
              <w:rPr>
                <w:rFonts w:ascii="Arial" w:hAnsi="Arial" w:cs="Arial"/>
                <w:color w:val="000000"/>
                <w:sz w:val="21"/>
                <w:szCs w:val="20"/>
                <w:lang w:eastAsia="zh-CN"/>
              </w:rPr>
              <w:tab/>
              <w:t>CSI-RS reception procedure</w:t>
            </w:r>
          </w:p>
          <w:p w14:paraId="0EE17FA7" w14:textId="77777777" w:rsidR="006A1186" w:rsidRDefault="00BE1811">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The CSI-RS defined in Clause 7.4.1.5 of [4, TS 38.211], may be used for time/frequency tracking, CSI computation, L1-RSRP computation, L1-SINR computation, mobility, and tracking during fast SCell activation.</w:t>
            </w:r>
          </w:p>
          <w:p w14:paraId="0EE17FA8" w14:textId="77777777" w:rsidR="006A1186" w:rsidRDefault="00BE1811">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For a CSI-RS resource associated with a </w:t>
            </w:r>
            <w:r>
              <w:rPr>
                <w:rFonts w:ascii="Calibri" w:eastAsia="MS Mincho" w:hAnsi="Calibri" w:cs="Arial"/>
                <w:i/>
                <w:color w:val="000000"/>
                <w:sz w:val="21"/>
                <w:szCs w:val="20"/>
                <w:lang w:eastAsia="zh-CN"/>
              </w:rPr>
              <w:t>NZP-CSI-RS-ResourceSet</w:t>
            </w:r>
            <w:r>
              <w:rPr>
                <w:rFonts w:ascii="Calibri" w:eastAsia="MS Mincho" w:hAnsi="Calibri" w:cs="Arial"/>
                <w:color w:val="000000"/>
                <w:sz w:val="21"/>
                <w:szCs w:val="20"/>
                <w:lang w:eastAsia="zh-CN"/>
              </w:rPr>
              <w:t xml:space="preserve"> with the higher layer parameter </w:t>
            </w:r>
            <w:r>
              <w:rPr>
                <w:rFonts w:ascii="Calibri" w:eastAsia="MS Mincho" w:hAnsi="Calibri" w:cs="Arial"/>
                <w:i/>
                <w:color w:val="000000"/>
                <w:sz w:val="21"/>
                <w:szCs w:val="20"/>
                <w:lang w:eastAsia="zh-CN"/>
              </w:rPr>
              <w:t>repetition</w:t>
            </w:r>
            <w:r>
              <w:rPr>
                <w:rFonts w:ascii="Calibri" w:eastAsia="MS Mincho" w:hAnsi="Calibri" w:cs="Arial"/>
                <w:color w:val="000000"/>
                <w:sz w:val="21"/>
                <w:szCs w:val="20"/>
                <w:lang w:eastAsia="zh-CN"/>
              </w:rPr>
              <w:t xml:space="preserve"> set to 'on', the UE shall not expect to be configured with CSI-RS over the symbols during which the UE is also configured to monitor the CORESET, while for other </w:t>
            </w:r>
            <w:r>
              <w:rPr>
                <w:rFonts w:ascii="Calibri" w:eastAsia="MS Mincho" w:hAnsi="Calibri" w:cs="Arial"/>
                <w:i/>
                <w:color w:val="000000"/>
                <w:sz w:val="21"/>
                <w:szCs w:val="20"/>
                <w:lang w:eastAsia="zh-CN"/>
              </w:rPr>
              <w:t>NZP-CSI-RS-ResourceSet</w:t>
            </w:r>
            <w:r>
              <w:rPr>
                <w:rFonts w:ascii="Calibri" w:eastAsia="MS Mincho" w:hAnsi="Calibri" w:cs="Arial"/>
                <w:color w:val="000000"/>
                <w:sz w:val="21"/>
                <w:szCs w:val="20"/>
                <w:lang w:eastAsia="zh-CN"/>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0EE17FA9" w14:textId="77777777" w:rsidR="006A1186" w:rsidRDefault="00BE1811">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The UE is not expected to receive CSI-RS and </w:t>
            </w:r>
            <w:r>
              <w:rPr>
                <w:rFonts w:ascii="Calibri" w:eastAsia="MS Mincho" w:hAnsi="Calibri" w:cs="Arial"/>
                <w:i/>
                <w:color w:val="000000"/>
                <w:sz w:val="21"/>
                <w:szCs w:val="20"/>
                <w:lang w:eastAsia="zh-CN"/>
              </w:rPr>
              <w:t>SIB1</w:t>
            </w:r>
            <w:r>
              <w:rPr>
                <w:rFonts w:ascii="Calibri" w:eastAsia="MS Mincho" w:hAnsi="Calibri" w:cs="Arial"/>
                <w:color w:val="000000"/>
                <w:sz w:val="21"/>
                <w:szCs w:val="20"/>
                <w:lang w:eastAsia="zh-CN"/>
              </w:rPr>
              <w:t xml:space="preserve"> message in the overlapping PRBs in the OFDM symbols where </w:t>
            </w:r>
            <w:r>
              <w:rPr>
                <w:rFonts w:ascii="Calibri" w:eastAsia="MS Mincho" w:hAnsi="Calibri" w:cs="Arial"/>
                <w:i/>
                <w:color w:val="000000"/>
                <w:sz w:val="21"/>
                <w:szCs w:val="20"/>
                <w:lang w:eastAsia="zh-CN"/>
              </w:rPr>
              <w:t>SIB1</w:t>
            </w:r>
            <w:r>
              <w:rPr>
                <w:rFonts w:ascii="Calibri" w:eastAsia="MS Mincho" w:hAnsi="Calibri" w:cs="Arial"/>
                <w:color w:val="000000"/>
                <w:sz w:val="21"/>
                <w:szCs w:val="20"/>
                <w:lang w:eastAsia="zh-CN"/>
              </w:rPr>
              <w:t xml:space="preserve"> is transmitted. </w:t>
            </w:r>
          </w:p>
          <w:p w14:paraId="0EE17FAA" w14:textId="77777777" w:rsidR="006A1186" w:rsidRDefault="00BE1811">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If the UE is configured with DRX and, </w:t>
            </w:r>
          </w:p>
          <w:p w14:paraId="0EE17FAB" w14:textId="77777777" w:rsidR="006A1186" w:rsidRDefault="00BE1811">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to monitor DCI format 2_6 or WUS and configured by higher layer parameter </w:t>
            </w:r>
            <w:r>
              <w:rPr>
                <w:rFonts w:ascii="Calibri" w:hAnsi="Calibri" w:cs="Arial"/>
                <w:i/>
                <w:iCs/>
                <w:sz w:val="21"/>
                <w:szCs w:val="20"/>
                <w:lang w:eastAsia="zh-CN"/>
              </w:rPr>
              <w:t>ps-TransmitOtherPeriodicCSI</w:t>
            </w:r>
            <w:r>
              <w:rPr>
                <w:rFonts w:ascii="Calibri" w:hAnsi="Calibri" w:cs="Arial"/>
                <w:sz w:val="21"/>
                <w:szCs w:val="20"/>
                <w:lang w:eastAsia="zh-CN"/>
              </w:rPr>
              <w:t xml:space="preserve"> or</w:t>
            </w:r>
            <w:r>
              <w:rPr>
                <w:rFonts w:ascii="Calibri" w:hAnsi="Calibri" w:cs="Arial"/>
                <w:i/>
                <w:iCs/>
                <w:sz w:val="21"/>
                <w:szCs w:val="20"/>
                <w:lang w:eastAsia="zh-CN"/>
              </w:rPr>
              <w:t xml:space="preserve"> lpwus-TransmitOtherPeriodicCSI</w:t>
            </w:r>
            <w:r>
              <w:rPr>
                <w:rFonts w:ascii="Calibri" w:hAnsi="Calibri" w:cs="Arial"/>
                <w:sz w:val="21"/>
                <w:szCs w:val="20"/>
                <w:lang w:eastAsia="zh-CN"/>
              </w:rPr>
              <w:t xml:space="preserve"> to report CSI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iCs/>
                <w:sz w:val="21"/>
                <w:szCs w:val="20"/>
                <w:lang w:eastAsia="zh-CN"/>
              </w:rPr>
              <w:t>reportQuantity</w:t>
            </w:r>
            <w:r>
              <w:rPr>
                <w:rFonts w:ascii="Calibri" w:hAnsi="Calibri" w:cs="Arial"/>
                <w:sz w:val="21"/>
                <w:szCs w:val="20"/>
                <w:lang w:eastAsia="zh-CN"/>
              </w:rPr>
              <w:t xml:space="preserve"> set to quantities other than 'cri-RSRP', </w:t>
            </w:r>
            <w:r>
              <w:rPr>
                <w:rFonts w:ascii="Calibri" w:hAnsi="Calibri" w:cs="Arial"/>
                <w:iCs/>
                <w:sz w:val="21"/>
                <w:szCs w:val="20"/>
                <w:lang w:eastAsia="zh-CN"/>
              </w:rPr>
              <w:t>'cri-RSRP-Index',</w:t>
            </w:r>
            <w:r>
              <w:rPr>
                <w:rFonts w:ascii="Calibri" w:hAnsi="Calibri" w:cs="Arial"/>
                <w:sz w:val="21"/>
                <w:szCs w:val="20"/>
                <w:lang w:eastAsia="zh-CN"/>
              </w:rPr>
              <w:t xml:space="preserve"> 'ssb-Index-RSRP' and </w:t>
            </w:r>
            <w:r>
              <w:rPr>
                <w:rFonts w:ascii="Calibri" w:hAnsi="Calibri" w:cs="Arial"/>
                <w:iCs/>
                <w:sz w:val="21"/>
                <w:szCs w:val="20"/>
                <w:lang w:eastAsia="zh-CN"/>
              </w:rPr>
              <w:t xml:space="preserve">'ssb-Index-RSRP-Index' </w:t>
            </w:r>
            <w:r>
              <w:rPr>
                <w:rFonts w:ascii="Calibri" w:hAnsi="Calibri" w:cs="Arial"/>
                <w:sz w:val="21"/>
                <w:szCs w:val="20"/>
                <w:lang w:eastAsia="zh-CN"/>
              </w:rPr>
              <w:t xml:space="preserve">when </w:t>
            </w:r>
            <w:r>
              <w:rPr>
                <w:rFonts w:ascii="Calibri" w:hAnsi="Calibri" w:cs="Arial"/>
                <w:i/>
                <w:sz w:val="21"/>
                <w:szCs w:val="20"/>
                <w:lang w:eastAsia="zh-CN"/>
              </w:rPr>
              <w:t>drx-onDurationTimer</w:t>
            </w:r>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r>
              <w:rPr>
                <w:rFonts w:ascii="Calibri" w:hAnsi="Calibri" w:cs="Arial"/>
                <w:i/>
                <w:iCs/>
                <w:strike/>
                <w:color w:val="FF0000"/>
                <w:sz w:val="21"/>
                <w:szCs w:val="20"/>
                <w:lang w:eastAsia="zh-CN"/>
              </w:rPr>
              <w:t>lpwus_PDCCHMonitoringTimer</w:t>
            </w:r>
            <w:r>
              <w:rPr>
                <w:rFonts w:ascii="Calibri" w:hAnsi="Calibri" w:cs="Arial"/>
                <w:strike/>
                <w:color w:val="FF0000"/>
                <w:sz w:val="21"/>
                <w:szCs w:val="20"/>
                <w:lang w:eastAsia="zh-CN"/>
              </w:rPr>
              <w:t xml:space="preserve"> in [XYZxxx]]</w:t>
            </w:r>
            <w:r>
              <w:rPr>
                <w:rFonts w:ascii="Calibri" w:hAnsi="Calibri" w:cs="Arial"/>
                <w:sz w:val="21"/>
                <w:szCs w:val="20"/>
                <w:lang w:eastAsia="zh-CN"/>
              </w:rPr>
              <w:t xml:space="preserve"> is not started, the most recent CSI measurement occasion occurs in DRX active time or during the time duration indicated by </w:t>
            </w:r>
            <w:r>
              <w:rPr>
                <w:rFonts w:ascii="Calibri" w:hAnsi="Calibri" w:cs="Arial"/>
                <w:i/>
                <w:sz w:val="21"/>
                <w:szCs w:val="20"/>
                <w:lang w:eastAsia="zh-CN"/>
              </w:rPr>
              <w:t>drx-onDurationTimer</w:t>
            </w:r>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also outside DRX active time for CSI to be reported;</w:t>
            </w:r>
          </w:p>
          <w:p w14:paraId="0EE17FAC" w14:textId="77777777" w:rsidR="006A1186" w:rsidRDefault="00BE1811">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to monitor DCI format 2_6 or WUS and configured by higher layer parameter </w:t>
            </w:r>
            <w:r>
              <w:rPr>
                <w:rFonts w:ascii="Calibri" w:hAnsi="Calibri" w:cs="Arial"/>
                <w:i/>
                <w:iCs/>
                <w:sz w:val="21"/>
                <w:szCs w:val="20"/>
                <w:lang w:eastAsia="zh-CN"/>
              </w:rPr>
              <w:t>ps-TransmitPeriodicL1-RSRP</w:t>
            </w:r>
            <w:r>
              <w:rPr>
                <w:rFonts w:ascii="Calibri" w:hAnsi="Calibri" w:cs="Arial"/>
                <w:sz w:val="21"/>
                <w:szCs w:val="20"/>
                <w:lang w:eastAsia="zh-CN"/>
              </w:rPr>
              <w:t xml:space="preserve"> or </w:t>
            </w:r>
            <w:r>
              <w:rPr>
                <w:rFonts w:ascii="Calibri" w:hAnsi="Calibri" w:cs="Arial"/>
                <w:i/>
                <w:iCs/>
                <w:sz w:val="21"/>
                <w:szCs w:val="20"/>
                <w:lang w:eastAsia="zh-CN"/>
              </w:rPr>
              <w:t>lpwus-TransmitPeriodicL1-RSRP</w:t>
            </w:r>
            <w:r>
              <w:rPr>
                <w:rFonts w:ascii="Calibri" w:hAnsi="Calibri" w:cs="Arial"/>
                <w:sz w:val="21"/>
                <w:szCs w:val="20"/>
                <w:lang w:eastAsia="zh-CN"/>
              </w:rPr>
              <w:t xml:space="preserve"> to report L1-RSRP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sz w:val="21"/>
                <w:szCs w:val="20"/>
                <w:lang w:eastAsia="zh-CN"/>
              </w:rPr>
              <w:t>reportQuantity</w:t>
            </w:r>
            <w:r>
              <w:rPr>
                <w:rFonts w:ascii="Calibri" w:hAnsi="Calibri" w:cs="Arial"/>
                <w:sz w:val="21"/>
                <w:szCs w:val="20"/>
                <w:lang w:eastAsia="zh-CN"/>
              </w:rPr>
              <w:t xml:space="preserve"> set to 'cri-RSRP' or </w:t>
            </w:r>
            <w:r>
              <w:rPr>
                <w:rFonts w:ascii="Calibri" w:hAnsi="Calibri" w:cs="Arial"/>
                <w:iCs/>
                <w:sz w:val="21"/>
                <w:szCs w:val="20"/>
                <w:lang w:eastAsia="zh-CN"/>
              </w:rPr>
              <w:t>'cri-RSRP-Index'</w:t>
            </w:r>
            <w:r>
              <w:rPr>
                <w:rFonts w:ascii="Calibri" w:hAnsi="Calibri" w:cs="Arial"/>
                <w:sz w:val="21"/>
                <w:szCs w:val="20"/>
                <w:lang w:eastAsia="zh-CN"/>
              </w:rPr>
              <w:t xml:space="preserve"> when </w:t>
            </w:r>
            <w:r>
              <w:rPr>
                <w:rFonts w:ascii="Calibri" w:hAnsi="Calibri" w:cs="Arial"/>
                <w:i/>
                <w:sz w:val="21"/>
                <w:szCs w:val="20"/>
                <w:lang w:eastAsia="zh-CN"/>
              </w:rPr>
              <w:t>drx-onDurationTimer</w:t>
            </w:r>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r>
              <w:rPr>
                <w:rFonts w:ascii="Calibri" w:hAnsi="Calibri" w:cs="Arial"/>
                <w:i/>
                <w:iCs/>
                <w:strike/>
                <w:color w:val="FF0000"/>
                <w:sz w:val="21"/>
                <w:szCs w:val="20"/>
                <w:lang w:eastAsia="zh-CN"/>
              </w:rPr>
              <w:t>lpwus_PDCCHMonitoringTimer</w:t>
            </w:r>
            <w:r>
              <w:rPr>
                <w:rFonts w:ascii="Calibri" w:hAnsi="Calibri" w:cs="Arial"/>
                <w:strike/>
                <w:color w:val="FF0000"/>
                <w:sz w:val="21"/>
                <w:szCs w:val="20"/>
                <w:lang w:eastAsia="zh-CN"/>
              </w:rPr>
              <w:t xml:space="preserve"> [in XYZxxx]]</w:t>
            </w:r>
            <w:r>
              <w:rPr>
                <w:rFonts w:ascii="Calibri" w:hAnsi="Calibri" w:cs="Arial"/>
                <w:sz w:val="21"/>
                <w:szCs w:val="20"/>
                <w:lang w:eastAsia="zh-CN"/>
              </w:rPr>
              <w:t xml:space="preserve"> is not started, the most recent CSI measurement occasion occurs in DRX active time or during the time duration indicated by </w:t>
            </w:r>
            <w:r>
              <w:rPr>
                <w:rFonts w:ascii="Calibri" w:hAnsi="Calibri" w:cs="Arial"/>
                <w:i/>
                <w:sz w:val="21"/>
                <w:szCs w:val="20"/>
                <w:lang w:eastAsia="zh-CN"/>
              </w:rPr>
              <w:t>drx-onDurationTimer</w:t>
            </w:r>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also outside DRX active time for CSI to be reported;</w:t>
            </w:r>
          </w:p>
          <w:p w14:paraId="0EE17FAD" w14:textId="77777777" w:rsidR="006A1186" w:rsidRDefault="00BE1811">
            <w:pPr>
              <w:widowControl w:val="0"/>
              <w:spacing w:after="180"/>
              <w:ind w:left="568" w:hanging="284"/>
              <w:jc w:val="both"/>
              <w:rPr>
                <w:rFonts w:ascii="Calibri" w:eastAsia="MS Mincho" w:hAnsi="Calibri" w:cs="Arial"/>
                <w:color w:val="000000"/>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otherwise, </w:t>
            </w:r>
            <w:r>
              <w:rPr>
                <w:rFonts w:ascii="Calibri" w:eastAsia="MS Mincho" w:hAnsi="Calibri" w:cs="Arial"/>
                <w:color w:val="000000"/>
                <w:sz w:val="21"/>
                <w:szCs w:val="20"/>
                <w:lang w:eastAsia="zh-CN"/>
              </w:rPr>
              <w:t>the most recent CSI measurement occasion occurs in DRX active time for CSI to be reported.</w:t>
            </w:r>
          </w:p>
          <w:p w14:paraId="0EE17FAE" w14:textId="77777777" w:rsidR="006A1186" w:rsidRDefault="00BE1811">
            <w:pPr>
              <w:widowControl w:val="0"/>
              <w:spacing w:after="180"/>
              <w:jc w:val="both"/>
              <w:rPr>
                <w:rFonts w:ascii="Calibri" w:hAnsi="Calibri" w:cs="Arial"/>
                <w:sz w:val="21"/>
                <w:szCs w:val="20"/>
                <w:lang w:eastAsia="zh-CN"/>
              </w:rPr>
            </w:pPr>
            <w:r>
              <w:rPr>
                <w:rFonts w:ascii="Calibri" w:hAnsi="Calibri" w:cs="Arial"/>
                <w:sz w:val="21"/>
                <w:szCs w:val="20"/>
                <w:lang w:eastAsia="zh-CN"/>
              </w:rPr>
              <w:t>During non-active periods of cell DTX if cell DTX is activated for a serving cell, the UE is not expected to receive the periodic CSI-RS and semi-persistent CSI-RS on the serving cell configured in CSI report configuration in CSI-</w:t>
            </w:r>
            <w:r>
              <w:rPr>
                <w:rFonts w:ascii="Calibri" w:hAnsi="Calibri" w:cs="Arial"/>
                <w:i/>
                <w:iCs/>
                <w:sz w:val="21"/>
                <w:szCs w:val="20"/>
                <w:lang w:eastAsia="zh-CN"/>
              </w:rPr>
              <w:t>ReportConfig</w:t>
            </w:r>
            <w:r>
              <w:rPr>
                <w:rFonts w:ascii="Calibri" w:hAnsi="Calibri" w:cs="Arial"/>
                <w:sz w:val="21"/>
                <w:szCs w:val="20"/>
                <w:lang w:eastAsia="zh-CN"/>
              </w:rPr>
              <w:t xml:space="preserve"> associated with the higher layer parameter </w:t>
            </w:r>
            <w:r>
              <w:rPr>
                <w:rFonts w:ascii="Calibri" w:hAnsi="Calibri" w:cs="Arial"/>
                <w:i/>
                <w:iCs/>
                <w:sz w:val="21"/>
                <w:szCs w:val="20"/>
                <w:lang w:eastAsia="zh-CN"/>
              </w:rPr>
              <w:t>reportQuantity</w:t>
            </w:r>
            <w:r>
              <w:rPr>
                <w:rFonts w:ascii="Calibri" w:hAnsi="Calibri" w:cs="Arial"/>
                <w:sz w:val="21"/>
                <w:szCs w:val="20"/>
                <w:lang w:eastAsia="zh-CN"/>
              </w:rPr>
              <w:t xml:space="preserve"> comprising at least 'RI' or 'cjtc-P'. </w:t>
            </w:r>
            <w:r>
              <w:rPr>
                <w:rFonts w:ascii="Calibri" w:eastAsia="MS Mincho" w:hAnsi="Calibri" w:cs="Arial"/>
                <w:color w:val="000000"/>
                <w:sz w:val="21"/>
                <w:szCs w:val="20"/>
                <w:lang w:eastAsia="zh-CN"/>
              </w:rPr>
              <w:t xml:space="preserve">If the </w:t>
            </w:r>
            <w:r>
              <w:rPr>
                <w:rFonts w:ascii="Calibri" w:hAnsi="Calibri" w:cs="Arial"/>
                <w:color w:val="000000"/>
                <w:sz w:val="21"/>
                <w:szCs w:val="20"/>
                <w:lang w:eastAsia="zh-CN"/>
              </w:rPr>
              <w:t xml:space="preserve">cell </w:t>
            </w:r>
            <w:r>
              <w:rPr>
                <w:rFonts w:ascii="Calibri" w:eastAsia="MS Mincho" w:hAnsi="Calibri" w:cs="Arial"/>
                <w:color w:val="000000"/>
                <w:sz w:val="21"/>
                <w:szCs w:val="20"/>
                <w:lang w:eastAsia="zh-CN"/>
              </w:rPr>
              <w:t>D</w:t>
            </w:r>
            <w:r>
              <w:rPr>
                <w:rFonts w:ascii="Calibri" w:hAnsi="Calibri" w:cs="Arial"/>
                <w:color w:val="000000"/>
                <w:sz w:val="21"/>
                <w:szCs w:val="20"/>
                <w:lang w:eastAsia="zh-CN"/>
              </w:rPr>
              <w:t>T</w:t>
            </w:r>
            <w:r>
              <w:rPr>
                <w:rFonts w:ascii="Calibri" w:eastAsia="MS Mincho" w:hAnsi="Calibri" w:cs="Arial"/>
                <w:color w:val="000000"/>
                <w:sz w:val="21"/>
                <w:szCs w:val="20"/>
                <w:lang w:eastAsia="zh-CN"/>
              </w:rPr>
              <w:t>X</w:t>
            </w:r>
            <w:r>
              <w:rPr>
                <w:rFonts w:ascii="Calibri" w:hAnsi="Calibri" w:cs="Arial"/>
                <w:color w:val="000000"/>
                <w:sz w:val="21"/>
                <w:szCs w:val="20"/>
                <w:lang w:eastAsia="zh-CN"/>
              </w:rPr>
              <w:t xml:space="preserve"> is activated for a serving cell [10, TS 38.321]</w:t>
            </w:r>
            <w:r>
              <w:rPr>
                <w:rFonts w:ascii="Calibri" w:eastAsia="MS Mincho" w:hAnsi="Calibri" w:cs="Arial"/>
                <w:color w:val="000000"/>
                <w:sz w:val="21"/>
                <w:szCs w:val="20"/>
                <w:lang w:eastAsia="zh-CN"/>
              </w:rPr>
              <w:t xml:space="preserve">, the most recent CSI measurement occasion of semi-persistent CSI-RS resource or periodic CSI-RS resource </w:t>
            </w:r>
            <w:r>
              <w:rPr>
                <w:rFonts w:ascii="Calibri" w:hAnsi="Calibri" w:cs="Arial"/>
                <w:sz w:val="21"/>
                <w:szCs w:val="20"/>
                <w:lang w:eastAsia="zh-CN"/>
              </w:rPr>
              <w:t xml:space="preserve">on the serving cell </w:t>
            </w:r>
            <w:r>
              <w:rPr>
                <w:rFonts w:ascii="Calibri" w:eastAsia="MS Mincho" w:hAnsi="Calibri" w:cs="Arial"/>
                <w:color w:val="000000"/>
                <w:sz w:val="21"/>
                <w:szCs w:val="20"/>
                <w:lang w:eastAsia="zh-CN"/>
              </w:rPr>
              <w:t xml:space="preserve">occurs in </w:t>
            </w:r>
            <w:r>
              <w:rPr>
                <w:rFonts w:ascii="Calibri" w:hAnsi="Calibri" w:cs="Arial"/>
                <w:color w:val="000000"/>
                <w:sz w:val="21"/>
                <w:szCs w:val="20"/>
                <w:lang w:eastAsia="zh-CN"/>
              </w:rPr>
              <w:t>active periods of cell DTX</w:t>
            </w:r>
            <w:r>
              <w:rPr>
                <w:rFonts w:ascii="Calibri" w:eastAsia="MS Mincho" w:hAnsi="Calibri" w:cs="Arial"/>
                <w:color w:val="000000"/>
                <w:sz w:val="21"/>
                <w:szCs w:val="20"/>
                <w:lang w:eastAsia="zh-CN"/>
              </w:rPr>
              <w:t xml:space="preserve"> for CSI report configured by </w:t>
            </w:r>
            <w:r>
              <w:rPr>
                <w:rFonts w:ascii="Calibri" w:eastAsia="MS Mincho" w:hAnsi="Calibri" w:cs="Arial"/>
                <w:i/>
                <w:iCs/>
                <w:color w:val="000000"/>
                <w:sz w:val="21"/>
                <w:szCs w:val="20"/>
                <w:lang w:eastAsia="zh-CN"/>
              </w:rPr>
              <w:t>CSI-ReportConfig</w:t>
            </w:r>
            <w:r>
              <w:rPr>
                <w:rFonts w:ascii="Calibri" w:eastAsia="MS Mincho" w:hAnsi="Calibri" w:cs="Arial"/>
                <w:color w:val="000000"/>
                <w:sz w:val="21"/>
                <w:szCs w:val="20"/>
                <w:lang w:eastAsia="zh-CN"/>
              </w:rPr>
              <w:t xml:space="preserve"> associated with the higher layer parameter </w:t>
            </w:r>
            <w:r>
              <w:rPr>
                <w:rFonts w:ascii="Calibri" w:eastAsia="MS Mincho" w:hAnsi="Calibri" w:cs="Arial"/>
                <w:i/>
                <w:iCs/>
                <w:color w:val="000000"/>
                <w:sz w:val="21"/>
                <w:szCs w:val="20"/>
                <w:lang w:eastAsia="zh-CN"/>
              </w:rPr>
              <w:t>reportQuantity</w:t>
            </w:r>
            <w:r>
              <w:rPr>
                <w:rFonts w:ascii="Calibri" w:eastAsia="MS Mincho" w:hAnsi="Calibri" w:cs="Arial"/>
                <w:color w:val="000000"/>
                <w:sz w:val="21"/>
                <w:szCs w:val="20"/>
                <w:lang w:eastAsia="zh-CN"/>
              </w:rPr>
              <w:t xml:space="preserve"> comprising at least 'RI' </w:t>
            </w:r>
            <w:r>
              <w:rPr>
                <w:rFonts w:ascii="Calibri" w:hAnsi="Calibri" w:cs="Arial"/>
                <w:sz w:val="21"/>
                <w:szCs w:val="20"/>
                <w:lang w:eastAsia="zh-CN"/>
              </w:rPr>
              <w:t>or 'cjtc-P'</w:t>
            </w:r>
            <w:r>
              <w:rPr>
                <w:rFonts w:ascii="Calibri" w:eastAsia="MS Mincho" w:hAnsi="Calibri" w:cs="Arial"/>
                <w:color w:val="000000"/>
                <w:sz w:val="21"/>
                <w:szCs w:val="20"/>
                <w:lang w:eastAsia="zh-CN"/>
              </w:rPr>
              <w:t>.</w:t>
            </w:r>
          </w:p>
          <w:p w14:paraId="0EE17FAF" w14:textId="77777777" w:rsidR="006A1186" w:rsidRDefault="00BE1811">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t>&lt;End of changes to Section 5.1.6.1&gt;</w:t>
            </w:r>
          </w:p>
          <w:p w14:paraId="0EE17FB0" w14:textId="77777777" w:rsidR="006A1186" w:rsidRDefault="00BE1811">
            <w:pPr>
              <w:keepNext/>
              <w:keepLines/>
              <w:widowControl w:val="0"/>
              <w:spacing w:after="180"/>
              <w:jc w:val="both"/>
              <w:outlineLvl w:val="3"/>
              <w:rPr>
                <w:rFonts w:ascii="Arial" w:hAnsi="Arial" w:cs="Arial"/>
                <w:sz w:val="21"/>
                <w:szCs w:val="20"/>
                <w:lang w:eastAsia="zh-CN"/>
              </w:rPr>
            </w:pPr>
            <w:r>
              <w:rPr>
                <w:rFonts w:ascii="Arial" w:hAnsi="Arial" w:cs="Arial"/>
                <w:sz w:val="21"/>
                <w:szCs w:val="20"/>
                <w:lang w:eastAsia="zh-CN"/>
              </w:rPr>
              <w:t>5.2.2.5</w:t>
            </w:r>
            <w:r>
              <w:rPr>
                <w:rFonts w:ascii="Arial" w:hAnsi="Arial" w:cs="Arial"/>
                <w:sz w:val="21"/>
                <w:szCs w:val="20"/>
                <w:lang w:eastAsia="zh-CN"/>
              </w:rPr>
              <w:tab/>
              <w:t>CSI reference resource definition</w:t>
            </w:r>
          </w:p>
          <w:p w14:paraId="0EE17FB1" w14:textId="77777777" w:rsidR="006A1186" w:rsidRDefault="00BE1811">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The CSI reference resource for a serving cell is defined as follows:</w:t>
            </w:r>
          </w:p>
          <w:p w14:paraId="0EE17FB2" w14:textId="77777777" w:rsidR="006A1186" w:rsidRDefault="006A1186">
            <w:pPr>
              <w:widowControl w:val="0"/>
              <w:jc w:val="both"/>
              <w:rPr>
                <w:rFonts w:ascii="Calibri" w:hAnsi="Calibri" w:cs="Arial"/>
                <w:sz w:val="21"/>
                <w:szCs w:val="20"/>
                <w:lang w:eastAsia="zh-CN"/>
              </w:rPr>
            </w:pPr>
          </w:p>
          <w:p w14:paraId="0EE17FB3" w14:textId="77777777" w:rsidR="006A1186" w:rsidRDefault="00BE1811">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lastRenderedPageBreak/>
              <w:t>&lt;Omitted text&gt;</w:t>
            </w:r>
          </w:p>
          <w:p w14:paraId="0EE17FB4" w14:textId="77777777" w:rsidR="006A1186" w:rsidRDefault="006A1186">
            <w:pPr>
              <w:widowControl w:val="0"/>
              <w:jc w:val="both"/>
              <w:rPr>
                <w:rFonts w:ascii="Calibri" w:hAnsi="Calibri" w:cs="Arial"/>
                <w:sz w:val="21"/>
                <w:szCs w:val="20"/>
                <w:lang w:eastAsia="zh-CN"/>
              </w:rPr>
            </w:pPr>
          </w:p>
          <w:p w14:paraId="0EE17FB5" w14:textId="77777777" w:rsidR="006A1186" w:rsidRDefault="00BE1811">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When the UE is configured to monitor DCI format 2_6 or WUS,</w:t>
            </w:r>
          </w:p>
          <w:p w14:paraId="0EE17FB6" w14:textId="77777777" w:rsidR="006A1186" w:rsidRDefault="00BE1811">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configured by higher layer parameter </w:t>
            </w:r>
            <w:r>
              <w:rPr>
                <w:rFonts w:ascii="Calibri" w:hAnsi="Calibri" w:cs="Arial"/>
                <w:i/>
                <w:iCs/>
                <w:sz w:val="21"/>
                <w:szCs w:val="20"/>
                <w:lang w:eastAsia="zh-CN"/>
              </w:rPr>
              <w:t>ps-TransmitOtherPeriodicCSI</w:t>
            </w:r>
            <w:r>
              <w:rPr>
                <w:rFonts w:ascii="Calibri" w:hAnsi="Calibri" w:cs="Arial"/>
                <w:sz w:val="21"/>
                <w:szCs w:val="20"/>
                <w:lang w:eastAsia="zh-CN"/>
              </w:rPr>
              <w:t xml:space="preserve"> or </w:t>
            </w:r>
            <w:r>
              <w:rPr>
                <w:rFonts w:ascii="Calibri" w:hAnsi="Calibri" w:cs="Arial"/>
                <w:i/>
                <w:iCs/>
                <w:sz w:val="21"/>
                <w:szCs w:val="20"/>
                <w:lang w:eastAsia="zh-CN"/>
              </w:rPr>
              <w:t>lpwus-TransmitOtherPeriodicCSI</w:t>
            </w:r>
            <w:r>
              <w:rPr>
                <w:rFonts w:ascii="Calibri" w:hAnsi="Calibri" w:cs="Arial"/>
                <w:sz w:val="21"/>
                <w:szCs w:val="20"/>
                <w:lang w:eastAsia="zh-CN"/>
              </w:rPr>
              <w:t xml:space="preserve"> to report CSI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iCs/>
                <w:sz w:val="21"/>
                <w:szCs w:val="20"/>
                <w:lang w:eastAsia="zh-CN"/>
              </w:rPr>
              <w:t>reportQuantity</w:t>
            </w:r>
            <w:r>
              <w:rPr>
                <w:rFonts w:ascii="Calibri" w:hAnsi="Calibri" w:cs="Arial"/>
                <w:sz w:val="21"/>
                <w:szCs w:val="20"/>
                <w:lang w:eastAsia="zh-CN"/>
              </w:rPr>
              <w:t xml:space="preserve"> set to quantities other than 'cri-RSRP', 'ssb-Index-RSRP', 'cri-RSRP- Index', and 'ssb-Index-RSRP- Index ' when </w:t>
            </w:r>
            <w:r>
              <w:rPr>
                <w:rFonts w:ascii="Calibri" w:hAnsi="Calibri" w:cs="Arial"/>
                <w:i/>
                <w:iCs/>
                <w:sz w:val="21"/>
                <w:szCs w:val="20"/>
                <w:lang w:eastAsia="zh-CN"/>
              </w:rPr>
              <w:t>drx-onDurationTimer</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r>
              <w:rPr>
                <w:rFonts w:ascii="Calibri" w:hAnsi="Calibri" w:cs="Arial"/>
                <w:i/>
                <w:iCs/>
                <w:strike/>
                <w:color w:val="FF0000"/>
                <w:sz w:val="21"/>
                <w:szCs w:val="20"/>
                <w:lang w:eastAsia="zh-CN"/>
              </w:rPr>
              <w:t>lpwus_PDCCHMonitoringTimer]</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the UE shall report CSI </w:t>
            </w:r>
            <w:r>
              <w:rPr>
                <w:rFonts w:ascii="Calibri" w:hAnsi="Calibri" w:cs="Arial"/>
                <w:color w:val="000000"/>
                <w:sz w:val="21"/>
                <w:szCs w:val="20"/>
                <w:lang w:eastAsia="zh-CN"/>
              </w:rPr>
              <w:t xml:space="preserve">with the </w:t>
            </w:r>
            <w:r>
              <w:rPr>
                <w:rFonts w:ascii="Calibri" w:hAnsi="Calibri" w:cs="Arial"/>
                <w:i/>
                <w:iCs/>
                <w:color w:val="000000"/>
                <w:sz w:val="21"/>
                <w:szCs w:val="20"/>
                <w:lang w:eastAsia="zh-CN"/>
              </w:rPr>
              <w:t xml:space="preserve">reportQuantity </w:t>
            </w:r>
            <w:r>
              <w:rPr>
                <w:rFonts w:ascii="Calibri" w:hAnsi="Calibri" w:cs="Arial"/>
                <w:color w:val="000000"/>
                <w:sz w:val="21"/>
                <w:szCs w:val="20"/>
                <w:lang w:eastAsia="zh-CN"/>
              </w:rPr>
              <w:t xml:space="preserve">not set to ‘ssb-Index-SINR’ or ‘ssb-Index-SINR-Index’ </w:t>
            </w:r>
            <w:r>
              <w:rPr>
                <w:rFonts w:ascii="Calibri" w:hAnsi="Calibri" w:cs="Arial"/>
                <w:sz w:val="21"/>
                <w:szCs w:val="20"/>
                <w:lang w:eastAsia="zh-CN"/>
              </w:rPr>
              <w:t xml:space="preserve">during the time duration indicated by </w:t>
            </w:r>
            <w:r>
              <w:rPr>
                <w:rFonts w:ascii="Calibri" w:hAnsi="Calibri" w:cs="Arial"/>
                <w:i/>
                <w:iCs/>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iCs/>
                <w:sz w:val="21"/>
                <w:szCs w:val="20"/>
                <w:lang w:eastAsia="zh-CN"/>
              </w:rPr>
              <w:t xml:space="preserve"> also outside active time according to the procedure described in Clause 5.2.1.4</w:t>
            </w:r>
            <w:r>
              <w:rPr>
                <w:rFonts w:ascii="Calibri" w:hAnsi="Calibri" w:cs="Arial"/>
                <w:sz w:val="21"/>
                <w:szCs w:val="20"/>
                <w:lang w:eastAsia="zh-CN"/>
              </w:rPr>
              <w:t xml:space="preserve"> if receiving at least one CSI-RS transmission occasion for channel measurement and CSI-RS and/or CSI-IM occasion for interference measurement during the time duration indicated by </w:t>
            </w:r>
            <w:r>
              <w:rPr>
                <w:rFonts w:ascii="Calibri" w:hAnsi="Calibri" w:cs="Arial"/>
                <w:i/>
                <w:iCs/>
                <w:color w:val="000000"/>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w:t>
            </w:r>
            <w:r>
              <w:rPr>
                <w:rFonts w:ascii="Calibri" w:hAnsi="Calibri" w:cs="Arial"/>
                <w:sz w:val="21"/>
                <w:szCs w:val="20"/>
                <w:u w:val="single"/>
                <w:lang w:eastAsia="zh-CN"/>
              </w:rPr>
              <w:t xml:space="preserve"> </w:t>
            </w:r>
            <w:r>
              <w:rPr>
                <w:rFonts w:ascii="Calibri" w:hAnsi="Calibri" w:cs="Arial"/>
                <w:sz w:val="21"/>
                <w:szCs w:val="20"/>
                <w:lang w:eastAsia="zh-CN"/>
              </w:rPr>
              <w:t>no later than CSI reference resource and drops the report otherwise;</w:t>
            </w:r>
          </w:p>
          <w:p w14:paraId="0EE17FB7" w14:textId="77777777" w:rsidR="006A1186" w:rsidRDefault="00BE1811">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with a CSI report configuration containing a list of sub-configurations provided by </w:t>
            </w:r>
            <w:r>
              <w:rPr>
                <w:rFonts w:ascii="Calibri" w:hAnsi="Calibri" w:cs="Arial"/>
                <w:i/>
                <w:iCs/>
                <w:sz w:val="21"/>
                <w:szCs w:val="20"/>
                <w:lang w:eastAsia="zh-CN"/>
              </w:rPr>
              <w:t>csi-ReportSubConfigToAddModList</w:t>
            </w:r>
            <w:r>
              <w:rPr>
                <w:rFonts w:ascii="Calibri" w:hAnsi="Calibri" w:cs="Arial"/>
                <w:sz w:val="21"/>
                <w:szCs w:val="20"/>
                <w:lang w:eastAsia="zh-CN"/>
              </w:rPr>
              <w:t xml:space="preserve">, and if the UE configured by higher layer parameter </w:t>
            </w:r>
            <w:r>
              <w:rPr>
                <w:rFonts w:ascii="Calibri" w:hAnsi="Calibri" w:cs="Arial"/>
                <w:i/>
                <w:iCs/>
                <w:sz w:val="21"/>
                <w:szCs w:val="20"/>
                <w:lang w:eastAsia="zh-CN"/>
              </w:rPr>
              <w:t>ps-TransmitOtherPeriodicCSI</w:t>
            </w:r>
            <w:r>
              <w:rPr>
                <w:rFonts w:ascii="Calibri" w:hAnsi="Calibri" w:cs="Arial"/>
                <w:sz w:val="21"/>
                <w:szCs w:val="20"/>
                <w:lang w:eastAsia="zh-CN"/>
              </w:rPr>
              <w:t xml:space="preserve"> </w:t>
            </w:r>
            <w:r>
              <w:rPr>
                <w:rFonts w:ascii="Calibri" w:hAnsi="Calibri" w:cs="Arial"/>
                <w:color w:val="000000"/>
                <w:sz w:val="21"/>
                <w:szCs w:val="20"/>
                <w:lang w:eastAsia="zh-CN"/>
              </w:rPr>
              <w:t xml:space="preserve">or </w:t>
            </w:r>
            <w:r>
              <w:rPr>
                <w:rFonts w:ascii="Calibri" w:hAnsi="Calibri" w:cs="Arial"/>
                <w:i/>
                <w:iCs/>
                <w:sz w:val="21"/>
                <w:szCs w:val="20"/>
                <w:lang w:eastAsia="zh-CN"/>
              </w:rPr>
              <w:t>lpwus-TransmitOtherPeriodicCSI</w:t>
            </w:r>
            <w:r>
              <w:rPr>
                <w:rFonts w:ascii="Calibri" w:hAnsi="Calibri" w:cs="Arial"/>
                <w:sz w:val="21"/>
                <w:szCs w:val="20"/>
                <w:lang w:eastAsia="zh-CN"/>
              </w:rPr>
              <w:t xml:space="preserve"> to report CSI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sz w:val="21"/>
                <w:szCs w:val="20"/>
                <w:lang w:eastAsia="zh-CN"/>
              </w:rPr>
              <w:t>reportQuantity</w:t>
            </w:r>
            <w:r>
              <w:rPr>
                <w:rFonts w:ascii="Calibri" w:hAnsi="Calibri" w:cs="Arial"/>
                <w:sz w:val="21"/>
                <w:szCs w:val="20"/>
                <w:lang w:eastAsia="zh-CN"/>
              </w:rPr>
              <w:t xml:space="preserve"> set to quantities other than 'cri-RSRP', 'ssb-Index-RSRP', 'cri-RSRP- Index', and 'ssb-Index-RSRP- Index' when </w:t>
            </w:r>
            <w:r>
              <w:rPr>
                <w:rFonts w:ascii="Calibri" w:hAnsi="Calibri" w:cs="Arial"/>
                <w:i/>
                <w:iCs/>
                <w:sz w:val="21"/>
                <w:szCs w:val="20"/>
                <w:lang w:eastAsia="zh-CN"/>
              </w:rPr>
              <w:t>drx-onDurationTimer</w:t>
            </w:r>
            <w:r>
              <w:rPr>
                <w:rFonts w:ascii="Calibri" w:hAnsi="Calibri" w:cs="Arial"/>
                <w:sz w:val="21"/>
                <w:szCs w:val="20"/>
                <w:lang w:eastAsia="zh-CN"/>
              </w:rPr>
              <w:t xml:space="preserve"> </w:t>
            </w:r>
            <w:r>
              <w:rPr>
                <w:rFonts w:ascii="Calibri" w:hAnsi="Calibri" w:cs="Arial"/>
                <w:i/>
                <w:iCs/>
                <w:strike/>
                <w:color w:val="FF0000"/>
                <w:sz w:val="21"/>
                <w:szCs w:val="20"/>
                <w:lang w:eastAsia="zh-CN"/>
              </w:rPr>
              <w:t>[</w:t>
            </w:r>
            <w:r>
              <w:rPr>
                <w:rFonts w:ascii="Calibri" w:hAnsi="Calibri" w:cs="Arial"/>
                <w:strike/>
                <w:color w:val="FF0000"/>
                <w:sz w:val="21"/>
                <w:szCs w:val="20"/>
                <w:lang w:eastAsia="zh-CN"/>
              </w:rPr>
              <w:t>or</w:t>
            </w:r>
            <w:r>
              <w:rPr>
                <w:rFonts w:ascii="Calibri" w:hAnsi="Calibri" w:cs="Arial"/>
                <w:i/>
                <w:iCs/>
                <w:strike/>
                <w:color w:val="FF0000"/>
                <w:sz w:val="21"/>
                <w:szCs w:val="20"/>
                <w:lang w:eastAsia="zh-CN"/>
              </w:rPr>
              <w:t xml:space="preserve"> lpwus PDCCHMonitoringTimer]</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UE shall report a CSI report including one or more sub-reports only during the time duration indicated by </w:t>
            </w:r>
            <w:r>
              <w:rPr>
                <w:rFonts w:ascii="Calibri" w:hAnsi="Calibri" w:cs="Arial"/>
                <w:i/>
                <w:iCs/>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iCs/>
                <w:sz w:val="21"/>
                <w:szCs w:val="20"/>
                <w:lang w:eastAsia="zh-CN"/>
              </w:rPr>
              <w:t xml:space="preserve"> also outside active time according to the procedure described in Clause 5.2.1.4</w:t>
            </w:r>
            <w:r>
              <w:rPr>
                <w:rFonts w:ascii="Calibri" w:hAnsi="Calibri" w:cs="Arial"/>
                <w:sz w:val="21"/>
                <w:szCs w:val="20"/>
                <w:lang w:eastAsia="zh-CN"/>
              </w:rPr>
              <w:t xml:space="preserve"> if receiving at least one CSI-RS transmission occasion for channel measurement and CSI-RS and/or CSI-IM occasion for interference measurement during the time duration indicated by </w:t>
            </w:r>
            <w:r>
              <w:rPr>
                <w:rFonts w:ascii="Calibri" w:hAnsi="Calibri" w:cs="Arial"/>
                <w:i/>
                <w:iCs/>
                <w:color w:val="000000"/>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 per sub-configuration, no later than CSI reference resource and drops the report otherwise, where the sub-configuration is the configured one for P-CSI reporting;</w:t>
            </w:r>
          </w:p>
          <w:p w14:paraId="0EE17FB8" w14:textId="77777777" w:rsidR="006A1186" w:rsidRDefault="00BE1811">
            <w:pPr>
              <w:widowControl w:val="0"/>
              <w:spacing w:after="180"/>
              <w:ind w:left="568" w:hanging="284"/>
              <w:jc w:val="both"/>
              <w:rPr>
                <w:rFonts w:ascii="Calibri" w:hAnsi="Calibri" w:cs="Arial"/>
                <w:color w:val="000000"/>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configured by higher layer parameter </w:t>
            </w:r>
            <w:r>
              <w:rPr>
                <w:rFonts w:ascii="Calibri" w:hAnsi="Calibri" w:cs="Arial"/>
                <w:i/>
                <w:iCs/>
                <w:sz w:val="21"/>
                <w:szCs w:val="20"/>
                <w:lang w:eastAsia="zh-CN"/>
              </w:rPr>
              <w:t>ps-TransmitPeriodicL1-RSRP</w:t>
            </w:r>
            <w:r>
              <w:rPr>
                <w:rFonts w:ascii="Calibri" w:hAnsi="Calibri" w:cs="Arial"/>
                <w:sz w:val="21"/>
                <w:szCs w:val="20"/>
                <w:lang w:eastAsia="zh-CN"/>
              </w:rPr>
              <w:t xml:space="preserve"> </w:t>
            </w:r>
            <w:r>
              <w:rPr>
                <w:rFonts w:ascii="Calibri" w:hAnsi="Calibri" w:cs="Arial"/>
                <w:color w:val="000000"/>
                <w:sz w:val="21"/>
                <w:szCs w:val="20"/>
                <w:lang w:eastAsia="zh-CN"/>
              </w:rPr>
              <w:t xml:space="preserve">or </w:t>
            </w:r>
            <w:r>
              <w:rPr>
                <w:rFonts w:ascii="Calibri" w:hAnsi="Calibri" w:cs="Arial"/>
                <w:i/>
                <w:iCs/>
                <w:sz w:val="21"/>
                <w:szCs w:val="20"/>
                <w:lang w:eastAsia="zh-CN"/>
              </w:rPr>
              <w:t>lpwus-TransmitOtherPeriodicL1-RSRP</w:t>
            </w:r>
            <w:r>
              <w:rPr>
                <w:rFonts w:ascii="Calibri" w:hAnsi="Calibri" w:cs="Arial"/>
                <w:sz w:val="21"/>
                <w:szCs w:val="20"/>
                <w:lang w:eastAsia="zh-CN"/>
              </w:rPr>
              <w:t xml:space="preserve"> to report L1-RSRP with the higher layer parameter </w:t>
            </w:r>
            <w:r>
              <w:rPr>
                <w:rFonts w:ascii="Calibri" w:hAnsi="Calibri" w:cs="Arial"/>
                <w:i/>
                <w:sz w:val="21"/>
                <w:szCs w:val="20"/>
                <w:lang w:eastAsia="zh-CN"/>
              </w:rPr>
              <w:t>reportConfigType</w:t>
            </w:r>
            <w:r>
              <w:rPr>
                <w:rFonts w:ascii="Calibri" w:hAnsi="Calibri" w:cs="Arial"/>
                <w:sz w:val="21"/>
                <w:szCs w:val="20"/>
                <w:lang w:eastAsia="zh-CN"/>
              </w:rPr>
              <w:t xml:space="preserve"> set to 'periodic' and </w:t>
            </w:r>
            <w:r>
              <w:rPr>
                <w:rFonts w:ascii="Calibri" w:hAnsi="Calibri" w:cs="Arial"/>
                <w:i/>
                <w:sz w:val="21"/>
                <w:szCs w:val="20"/>
                <w:lang w:eastAsia="zh-CN"/>
              </w:rPr>
              <w:t>reportQuantity</w:t>
            </w:r>
            <w:r>
              <w:rPr>
                <w:rFonts w:ascii="Calibri" w:hAnsi="Calibri" w:cs="Arial"/>
                <w:sz w:val="21"/>
                <w:szCs w:val="20"/>
                <w:lang w:eastAsia="zh-CN"/>
              </w:rPr>
              <w:t xml:space="preserve"> set to 'cri-RSRP', 'ssb-Index-RSRP', 'cri-RSRP- Index', or 'ssb-Index-RSRP- Index' when </w:t>
            </w:r>
            <w:r>
              <w:rPr>
                <w:rFonts w:ascii="Calibri" w:hAnsi="Calibri" w:cs="Arial"/>
                <w:i/>
                <w:iCs/>
                <w:sz w:val="21"/>
                <w:szCs w:val="20"/>
                <w:lang w:eastAsia="zh-CN"/>
              </w:rPr>
              <w:t>drx-onDurationTimer</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r>
              <w:rPr>
                <w:rFonts w:ascii="Calibri" w:hAnsi="Calibri" w:cs="Arial"/>
                <w:i/>
                <w:iCs/>
                <w:strike/>
                <w:color w:val="FF0000"/>
                <w:sz w:val="21"/>
                <w:szCs w:val="20"/>
                <w:lang w:eastAsia="zh-CN"/>
              </w:rPr>
              <w:t>lpwus_PDCCHMonitoringTimer]</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the UE shall report L1-RSRP during the time duration indicated by </w:t>
            </w:r>
            <w:r>
              <w:rPr>
                <w:rFonts w:ascii="Calibri" w:hAnsi="Calibri" w:cs="Arial"/>
                <w:i/>
                <w:iCs/>
                <w:sz w:val="21"/>
                <w:szCs w:val="20"/>
                <w:lang w:eastAsia="zh-CN"/>
              </w:rPr>
              <w:t>drx-onDurationTimer</w:t>
            </w:r>
            <w:r>
              <w:rPr>
                <w:rFonts w:ascii="Calibri" w:hAnsi="Calibri" w:cs="Arial"/>
                <w:iCs/>
                <w:sz w:val="21"/>
                <w:szCs w:val="20"/>
                <w:lang w:eastAsia="zh-CN"/>
              </w:rPr>
              <w:t xml:space="preserve">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w:t>
            </w:r>
            <w:r>
              <w:rPr>
                <w:rFonts w:ascii="Calibri" w:hAnsi="Calibri" w:cs="Arial"/>
                <w:iCs/>
                <w:sz w:val="21"/>
                <w:szCs w:val="20"/>
                <w:lang w:eastAsia="zh-CN"/>
              </w:rPr>
              <w:t>also outside active time according to the procedure described in clause 5.2.1.4</w:t>
            </w:r>
            <w:r>
              <w:rPr>
                <w:rFonts w:ascii="Calibri" w:hAnsi="Calibri" w:cs="Arial"/>
                <w:sz w:val="21"/>
                <w:szCs w:val="20"/>
                <w:lang w:eastAsia="zh-CN"/>
              </w:rPr>
              <w:t xml:space="preserve"> and when </w:t>
            </w:r>
            <w:r>
              <w:rPr>
                <w:rFonts w:ascii="Calibri" w:hAnsi="Calibri" w:cs="Arial"/>
                <w:i/>
                <w:iCs/>
                <w:color w:val="000000"/>
                <w:sz w:val="21"/>
                <w:szCs w:val="20"/>
                <w:lang w:eastAsia="zh-CN"/>
              </w:rPr>
              <w:t>reportQuantity</w:t>
            </w:r>
            <w:r>
              <w:rPr>
                <w:rFonts w:ascii="Calibri" w:hAnsi="Calibri" w:cs="Arial"/>
                <w:sz w:val="21"/>
                <w:szCs w:val="20"/>
                <w:lang w:eastAsia="zh-CN"/>
              </w:rPr>
              <w:t xml:space="preserve"> set to '</w:t>
            </w:r>
            <w:r>
              <w:rPr>
                <w:rFonts w:ascii="Calibri" w:hAnsi="Calibri" w:cs="Arial"/>
                <w:i/>
                <w:iCs/>
                <w:color w:val="000000"/>
                <w:sz w:val="21"/>
                <w:szCs w:val="20"/>
                <w:lang w:eastAsia="zh-CN"/>
              </w:rPr>
              <w:t>cri-RSRP'</w:t>
            </w:r>
            <w:r>
              <w:rPr>
                <w:rFonts w:ascii="Calibri" w:hAnsi="Calibri" w:cs="Arial"/>
                <w:color w:val="000000"/>
                <w:sz w:val="21"/>
                <w:szCs w:val="20"/>
                <w:lang w:eastAsia="zh-CN"/>
              </w:rPr>
              <w:t xml:space="preserve"> </w:t>
            </w:r>
            <w:r>
              <w:rPr>
                <w:rFonts w:ascii="Calibri" w:eastAsia="MS Mincho" w:hAnsi="Calibri" w:cs="Arial"/>
                <w:color w:val="000000"/>
                <w:sz w:val="21"/>
                <w:szCs w:val="20"/>
                <w:lang w:eastAsia="zh-CN"/>
              </w:rPr>
              <w:t xml:space="preserve">or </w:t>
            </w:r>
            <w:r>
              <w:rPr>
                <w:rFonts w:ascii="Calibri" w:hAnsi="Calibri" w:cs="Arial"/>
                <w:i/>
                <w:iCs/>
                <w:sz w:val="21"/>
                <w:szCs w:val="20"/>
                <w:lang w:eastAsia="zh-CN"/>
              </w:rPr>
              <w:t>'</w:t>
            </w:r>
            <w:r>
              <w:rPr>
                <w:rFonts w:ascii="Calibri" w:eastAsia="MS Mincho" w:hAnsi="Calibri" w:cs="Arial"/>
                <w:i/>
                <w:iCs/>
                <w:color w:val="000000"/>
                <w:sz w:val="21"/>
                <w:szCs w:val="20"/>
                <w:lang w:eastAsia="zh-CN"/>
              </w:rPr>
              <w:t>cri-RSRP</w:t>
            </w:r>
            <w:r>
              <w:rPr>
                <w:rFonts w:ascii="Calibri" w:hAnsi="Calibri" w:cs="Arial"/>
                <w:sz w:val="21"/>
                <w:szCs w:val="20"/>
                <w:lang w:eastAsia="zh-CN"/>
              </w:rPr>
              <w:t xml:space="preserve">- </w:t>
            </w:r>
            <w:r>
              <w:rPr>
                <w:rFonts w:ascii="Calibri" w:hAnsi="Calibri" w:cs="Arial"/>
                <w:i/>
                <w:iCs/>
                <w:sz w:val="21"/>
                <w:szCs w:val="20"/>
                <w:lang w:eastAsia="zh-CN"/>
              </w:rPr>
              <w:t>Index</w:t>
            </w:r>
            <w:r>
              <w:rPr>
                <w:rFonts w:ascii="Calibri" w:eastAsia="MS Mincho" w:hAnsi="Calibri" w:cs="Arial"/>
                <w:i/>
                <w:iCs/>
                <w:color w:val="000000"/>
                <w:sz w:val="21"/>
                <w:szCs w:val="20"/>
                <w:lang w:eastAsia="zh-CN"/>
              </w:rPr>
              <w:t xml:space="preserve">' </w:t>
            </w:r>
            <w:r>
              <w:rPr>
                <w:rFonts w:ascii="Calibri" w:hAnsi="Calibri" w:cs="Arial"/>
                <w:sz w:val="21"/>
                <w:szCs w:val="20"/>
                <w:lang w:eastAsia="zh-CN"/>
              </w:rPr>
              <w:t xml:space="preserve">if receiving at least one CSI-RS transmission occasion for channel measurement during the time duration indicated by </w:t>
            </w:r>
            <w:r>
              <w:rPr>
                <w:rFonts w:ascii="Calibri" w:hAnsi="Calibri" w:cs="Arial"/>
                <w:i/>
                <w:iCs/>
                <w:color w:val="000000"/>
                <w:sz w:val="21"/>
                <w:szCs w:val="20"/>
                <w:lang w:eastAsia="zh-CN"/>
              </w:rPr>
              <w:t xml:space="preserve">drx-onDurationTimer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 no later than CSI reference resource and drops the report otherwise.</w:t>
            </w:r>
          </w:p>
          <w:p w14:paraId="0EE17FB9" w14:textId="77777777" w:rsidR="006A1186" w:rsidRDefault="006A1186">
            <w:pPr>
              <w:widowControl w:val="0"/>
              <w:jc w:val="both"/>
              <w:rPr>
                <w:rFonts w:ascii="Calibri" w:hAnsi="Calibri" w:cs="Arial"/>
                <w:sz w:val="21"/>
                <w:szCs w:val="20"/>
                <w:lang w:eastAsia="zh-CN"/>
              </w:rPr>
            </w:pPr>
          </w:p>
          <w:p w14:paraId="0EE17FBA" w14:textId="77777777" w:rsidR="006A1186" w:rsidRDefault="006A1186">
            <w:pPr>
              <w:widowControl w:val="0"/>
              <w:jc w:val="both"/>
              <w:rPr>
                <w:rFonts w:ascii="Calibri" w:hAnsi="Calibri" w:cs="Arial"/>
                <w:sz w:val="21"/>
                <w:szCs w:val="20"/>
                <w:lang w:eastAsia="zh-CN"/>
              </w:rPr>
            </w:pPr>
          </w:p>
        </w:tc>
      </w:tr>
    </w:tbl>
    <w:p w14:paraId="0EE17FBC" w14:textId="77777777" w:rsidR="006A1186" w:rsidRDefault="006A1186">
      <w:pPr>
        <w:tabs>
          <w:tab w:val="left" w:pos="397"/>
        </w:tabs>
        <w:adjustRightInd w:val="0"/>
        <w:snapToGrid w:val="0"/>
        <w:spacing w:afterLines="50" w:after="120"/>
        <w:rPr>
          <w:rFonts w:ascii="Times New Roman" w:hAnsi="Times New Roman"/>
        </w:rPr>
      </w:pPr>
    </w:p>
    <w:p w14:paraId="0EE17FBD" w14:textId="77777777" w:rsidR="006A1186" w:rsidRDefault="00BE1811">
      <w:pPr>
        <w:pStyle w:val="22"/>
      </w:pPr>
      <w:r>
        <w:t>R1-2508409_vivo</w:t>
      </w:r>
    </w:p>
    <w:p w14:paraId="0EE17FBE" w14:textId="77777777" w:rsidR="006A1186" w:rsidRDefault="00BE1811">
      <w:pPr>
        <w:rPr>
          <w:b/>
          <w:sz w:val="36"/>
          <w:lang w:eastAsia="zh-CN"/>
        </w:rPr>
      </w:pPr>
      <w:r>
        <w:rPr>
          <w:rFonts w:hint="eastAsia"/>
          <w:b/>
          <w:sz w:val="36"/>
          <w:lang w:eastAsia="zh-CN"/>
        </w:rPr>
        <w:t>LP-WUS operation in IDLE/INACTIVE mode</w:t>
      </w:r>
    </w:p>
    <w:p w14:paraId="0EE17FBF" w14:textId="77777777" w:rsidR="006A1186" w:rsidRDefault="00BE1811">
      <w:pPr>
        <w:widowControl w:val="0"/>
        <w:jc w:val="both"/>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Proposal 1: Adopt the </w:t>
      </w:r>
      <w:r>
        <w:rPr>
          <w:rFonts w:ascii="Times New Roman" w:eastAsiaTheme="minorEastAsia" w:hAnsi="Times New Roman" w:hint="eastAsia"/>
          <w:b/>
          <w:bCs/>
          <w:kern w:val="2"/>
          <w:sz w:val="21"/>
          <w:szCs w:val="22"/>
          <w:lang w:eastAsia="zh-CN"/>
        </w:rPr>
        <w:t>following</w:t>
      </w:r>
      <w:r>
        <w:rPr>
          <w:rFonts w:ascii="Times New Roman" w:eastAsiaTheme="minorEastAsia" w:hAnsi="Times New Roman"/>
          <w:b/>
          <w:bCs/>
          <w:kern w:val="2"/>
          <w:sz w:val="21"/>
          <w:szCs w:val="22"/>
          <w:lang w:eastAsia="zh-CN"/>
        </w:rPr>
        <w:t xml:space="preserve">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6A1186" w14:paraId="0EE17FC2" w14:textId="77777777">
        <w:tc>
          <w:tcPr>
            <w:tcW w:w="2696" w:type="dxa"/>
            <w:tcBorders>
              <w:top w:val="single" w:sz="4" w:space="0" w:color="auto"/>
              <w:left w:val="single" w:sz="4" w:space="0" w:color="auto"/>
              <w:bottom w:val="nil"/>
              <w:right w:val="nil"/>
            </w:tcBorders>
          </w:tcPr>
          <w:p w14:paraId="0EE17FC0" w14:textId="77777777" w:rsidR="006A1186" w:rsidRDefault="00BE1811">
            <w:pPr>
              <w:widowControl w:val="0"/>
              <w:numPr>
                <w:ilvl w:val="0"/>
                <w:numId w:val="24"/>
              </w:numPr>
              <w:tabs>
                <w:tab w:val="clear" w:pos="567"/>
                <w:tab w:val="left" w:pos="425"/>
                <w:tab w:val="right" w:pos="2184"/>
              </w:tabs>
              <w:ind w:left="425"/>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0EE17FC1" w14:textId="77777777" w:rsidR="006A1186" w:rsidRDefault="00BE1811">
            <w:pPr>
              <w:widowControl w:val="0"/>
              <w:spacing w:afterLines="50" w:after="120"/>
              <w:jc w:val="both"/>
              <w:rPr>
                <w:rFonts w:ascii="Arial" w:eastAsiaTheme="minorEastAsia" w:hAnsi="Arial"/>
                <w:kern w:val="2"/>
                <w:sz w:val="21"/>
                <w:szCs w:val="22"/>
                <w:lang w:eastAsia="zh-CN"/>
              </w:rPr>
            </w:pPr>
            <w:r>
              <w:rPr>
                <w:rFonts w:ascii="Times New Roman" w:eastAsia="等线" w:hAnsi="Times New Roman"/>
                <w:szCs w:val="20"/>
                <w:lang w:val="en-GB" w:bidi="ar"/>
              </w:rPr>
              <w:t xml:space="preserve">RAN2 has agreed to introduce a separate </w:t>
            </w:r>
            <w:r>
              <w:rPr>
                <w:rFonts w:ascii="Times New Roman" w:eastAsia="等线" w:hAnsi="Times New Roman"/>
                <w:i/>
                <w:iCs/>
                <w:szCs w:val="20"/>
                <w:lang w:val="en-GB" w:bidi="ar"/>
              </w:rPr>
              <w:t>lpwus-LoFrameOffsetList</w:t>
            </w:r>
            <w:r>
              <w:rPr>
                <w:rFonts w:ascii="Times New Roman" w:eastAsia="等线" w:hAnsi="Times New Roman"/>
                <w:szCs w:val="20"/>
                <w:lang w:val="en-GB" w:bidi="ar"/>
              </w:rPr>
              <w:t xml:space="preserve"> configuration for UEs supporting both paging adaptation and LP-WUS. RAN1 accordingly update the related specification.</w:t>
            </w:r>
          </w:p>
        </w:tc>
      </w:tr>
      <w:tr w:rsidR="006A1186" w14:paraId="0EE17FC5" w14:textId="77777777">
        <w:tc>
          <w:tcPr>
            <w:tcW w:w="2696" w:type="dxa"/>
            <w:tcBorders>
              <w:top w:val="nil"/>
              <w:left w:val="single" w:sz="4" w:space="0" w:color="auto"/>
              <w:bottom w:val="nil"/>
              <w:right w:val="nil"/>
            </w:tcBorders>
          </w:tcPr>
          <w:p w14:paraId="0EE17FC3" w14:textId="77777777" w:rsidR="006A1186" w:rsidRDefault="006A1186">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0EE17FC4" w14:textId="77777777" w:rsidR="006A1186" w:rsidRDefault="006A1186">
            <w:pPr>
              <w:widowControl w:val="0"/>
              <w:jc w:val="both"/>
              <w:rPr>
                <w:rFonts w:ascii="Arial" w:eastAsiaTheme="minorEastAsia" w:hAnsi="Arial"/>
                <w:kern w:val="2"/>
                <w:sz w:val="8"/>
                <w:szCs w:val="8"/>
                <w:lang w:val="en-GB"/>
              </w:rPr>
            </w:pPr>
          </w:p>
        </w:tc>
      </w:tr>
      <w:tr w:rsidR="006A1186" w14:paraId="0EE17FC8" w14:textId="77777777">
        <w:tc>
          <w:tcPr>
            <w:tcW w:w="2696" w:type="dxa"/>
            <w:tcBorders>
              <w:top w:val="nil"/>
              <w:left w:val="single" w:sz="4" w:space="0" w:color="auto"/>
              <w:bottom w:val="nil"/>
              <w:right w:val="nil"/>
            </w:tcBorders>
          </w:tcPr>
          <w:p w14:paraId="0EE17FC6"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0EE17FC7" w14:textId="77777777" w:rsidR="006A1186" w:rsidRDefault="00BE1811">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Add the corresponding RRC parameter in TS 38.213.</w:t>
            </w:r>
          </w:p>
        </w:tc>
      </w:tr>
      <w:tr w:rsidR="006A1186" w14:paraId="0EE17FCB" w14:textId="77777777">
        <w:tc>
          <w:tcPr>
            <w:tcW w:w="2696" w:type="dxa"/>
            <w:tcBorders>
              <w:top w:val="nil"/>
              <w:left w:val="single" w:sz="4" w:space="0" w:color="auto"/>
              <w:bottom w:val="nil"/>
              <w:right w:val="nil"/>
            </w:tcBorders>
          </w:tcPr>
          <w:p w14:paraId="0EE17FC9" w14:textId="77777777" w:rsidR="006A1186" w:rsidRDefault="006A1186">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0EE17FCA" w14:textId="77777777" w:rsidR="006A1186" w:rsidRDefault="006A1186">
            <w:pPr>
              <w:widowControl w:val="0"/>
              <w:jc w:val="both"/>
              <w:rPr>
                <w:rFonts w:ascii="Times New Roman" w:eastAsia="等线" w:hAnsi="Times New Roman"/>
                <w:sz w:val="8"/>
                <w:szCs w:val="8"/>
                <w:lang w:val="en-GB" w:bidi="ar"/>
              </w:rPr>
            </w:pPr>
          </w:p>
        </w:tc>
      </w:tr>
      <w:tr w:rsidR="006A1186" w14:paraId="0EE17FCE" w14:textId="77777777">
        <w:tc>
          <w:tcPr>
            <w:tcW w:w="2696" w:type="dxa"/>
            <w:tcBorders>
              <w:top w:val="nil"/>
              <w:left w:val="single" w:sz="4" w:space="0" w:color="auto"/>
              <w:bottom w:val="nil"/>
              <w:right w:val="nil"/>
            </w:tcBorders>
          </w:tcPr>
          <w:p w14:paraId="0EE17FCC" w14:textId="77777777" w:rsidR="006A1186" w:rsidRDefault="00BE1811">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 xml:space="preserve">Consequences if not </w:t>
            </w:r>
            <w:r>
              <w:rPr>
                <w:rFonts w:ascii="Arial" w:eastAsiaTheme="minorEastAsia" w:hAnsi="Arial" w:hint="eastAsia"/>
                <w:b/>
                <w:i/>
                <w:kern w:val="2"/>
                <w:sz w:val="21"/>
                <w:szCs w:val="22"/>
                <w:lang w:val="en-GB"/>
              </w:rPr>
              <w:lastRenderedPageBreak/>
              <w:t>approved:</w:t>
            </w:r>
          </w:p>
        </w:tc>
        <w:tc>
          <w:tcPr>
            <w:tcW w:w="6256" w:type="dxa"/>
            <w:tcBorders>
              <w:top w:val="nil"/>
              <w:left w:val="nil"/>
              <w:bottom w:val="nil"/>
              <w:right w:val="single" w:sz="4" w:space="0" w:color="auto"/>
            </w:tcBorders>
            <w:shd w:val="pct30" w:color="FFFF00" w:fill="auto"/>
          </w:tcPr>
          <w:p w14:paraId="0EE17FCD" w14:textId="77777777" w:rsidR="006A1186" w:rsidRDefault="00BE1811">
            <w:pPr>
              <w:widowControl w:val="0"/>
              <w:numPr>
                <w:ilvl w:val="0"/>
                <w:numId w:val="6"/>
              </w:numPr>
              <w:tabs>
                <w:tab w:val="clear" w:pos="926"/>
              </w:tabs>
              <w:overflowPunct w:val="0"/>
              <w:adjustRightInd w:val="0"/>
              <w:snapToGrid w:val="0"/>
              <w:ind w:left="0" w:firstLine="0"/>
              <w:jc w:val="both"/>
              <w:rPr>
                <w:rFonts w:ascii="Times New Roman" w:eastAsia="等线" w:hAnsi="Times New Roman"/>
                <w:szCs w:val="20"/>
                <w:lang w:val="en-GB" w:bidi="ar"/>
              </w:rPr>
            </w:pPr>
            <w:r>
              <w:rPr>
                <w:rFonts w:ascii="Times New Roman" w:eastAsia="等线" w:hAnsi="Times New Roman"/>
                <w:szCs w:val="20"/>
                <w:lang w:val="en-GB" w:bidi="ar"/>
              </w:rPr>
              <w:lastRenderedPageBreak/>
              <w:t>Not capture the added RRC parameter agreed in RAN2 specification.</w:t>
            </w:r>
          </w:p>
        </w:tc>
      </w:tr>
      <w:tr w:rsidR="006A1186" w14:paraId="0EE17FD7" w14:textId="77777777">
        <w:tc>
          <w:tcPr>
            <w:tcW w:w="8952" w:type="dxa"/>
            <w:gridSpan w:val="2"/>
            <w:tcBorders>
              <w:top w:val="nil"/>
              <w:left w:val="single" w:sz="4" w:space="0" w:color="auto"/>
              <w:bottom w:val="single" w:sz="4" w:space="0" w:color="auto"/>
              <w:right w:val="single" w:sz="4" w:space="0" w:color="auto"/>
            </w:tcBorders>
          </w:tcPr>
          <w:p w14:paraId="0EE17FCF" w14:textId="77777777" w:rsidR="006A1186" w:rsidRDefault="006A1186">
            <w:pPr>
              <w:widowControl w:val="0"/>
              <w:numPr>
                <w:ilvl w:val="0"/>
                <w:numId w:val="6"/>
              </w:numPr>
              <w:tabs>
                <w:tab w:val="clear" w:pos="926"/>
              </w:tabs>
              <w:overflowPunct w:val="0"/>
              <w:adjustRightInd w:val="0"/>
              <w:snapToGrid w:val="0"/>
              <w:ind w:left="0" w:firstLine="0"/>
              <w:jc w:val="both"/>
              <w:rPr>
                <w:rFonts w:eastAsia="MS Mincho"/>
                <w:lang w:eastAsia="zh-CN"/>
              </w:rPr>
            </w:pPr>
          </w:p>
          <w:p w14:paraId="0EE17FD0" w14:textId="77777777" w:rsidR="006A1186" w:rsidRDefault="00BE1811">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7FD1" w14:textId="77777777" w:rsidR="006A1186" w:rsidRDefault="00BE1811">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0EE17FD2" w14:textId="77777777" w:rsidR="006A1186" w:rsidRDefault="00BE1811">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7FD3"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 xml:space="preserve">LO-FrameOffsets </w:t>
            </w:r>
            <w:r>
              <w:rPr>
                <w:rFonts w:ascii="Times New Roman" w:eastAsia="宋体" w:hAnsi="Times New Roman"/>
                <w:bCs/>
                <w:i/>
                <w:color w:val="FF0000"/>
                <w:szCs w:val="20"/>
                <w:lang w:val="en-GB" w:eastAsia="ko-KR" w:bidi="ar"/>
              </w:rPr>
              <w:t xml:space="preserve">or </w:t>
            </w:r>
            <w:r>
              <w:rPr>
                <w:rFonts w:ascii="Times New Roman" w:eastAsia="宋体" w:hAnsi="Times New Roman"/>
                <w:i/>
                <w:iCs/>
                <w:color w:val="FF0000"/>
                <w:kern w:val="2"/>
                <w:szCs w:val="16"/>
                <w:lang w:eastAsia="zh-CN"/>
              </w:rPr>
              <w:t>LO_Frameoffsets_POadaptation</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zCs w:val="20"/>
                <w:lang w:val="en-GB"/>
              </w:rPr>
              <w:t>offset_firstMO_withinLO</w:t>
            </w:r>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zCs w:val="20"/>
                <w:lang w:val="en-GB" w:eastAsia="ko-KR" w:bidi="ar"/>
              </w:rPr>
              <w:t>LO-FrameOffsets</w:t>
            </w:r>
            <w:r>
              <w:rPr>
                <w:rFonts w:ascii="Times New Roman" w:eastAsia="宋体" w:hAnsi="Times New Roman"/>
                <w:szCs w:val="20"/>
                <w:lang w:val="en-GB"/>
              </w:rPr>
              <w:t xml:space="preserve"> 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zCs w:val="20"/>
                <w:lang w:val="en-GB" w:eastAsia="ko-KR" w:bidi="ar"/>
              </w:rPr>
              <w:t>LO-FrameOffsets</w:t>
            </w:r>
            <w:r>
              <w:rPr>
                <w:rFonts w:ascii="Times New Roman" w:eastAsia="宋体" w:hAnsi="Times New Roman"/>
                <w:szCs w:val="20"/>
                <w:lang w:val="en-GB"/>
              </w:rPr>
              <w:t xml:space="preserve"> 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p>
          <w:p w14:paraId="0EE17FD4" w14:textId="77777777" w:rsidR="006A1186" w:rsidRDefault="00BE1811">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szCs w:val="20"/>
                <w:lang w:eastAsia="zh-CN"/>
              </w:rPr>
              <w:t xml:space="preserve">, and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szCs w:val="20"/>
                <w:lang w:eastAsia="zh-CN"/>
              </w:rPr>
              <w:t xml:space="preserve">is </w:t>
            </w:r>
            <w:r>
              <w:rPr>
                <w:rFonts w:ascii="Times New Roman" w:eastAsia="宋体" w:hAnsi="Times New Roman"/>
                <w:szCs w:val="20"/>
              </w:rPr>
              <w:t>defined in</w:t>
            </w:r>
            <w:r>
              <w:rPr>
                <w:rFonts w:ascii="Times New Roman" w:eastAsia="宋体" w:hAnsi="Times New Roman"/>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zCs w:val="20"/>
                <w:lang w:val="en-GB"/>
              </w:rPr>
              <w:t>subgroupNumber-PO-WUS</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0EE17FD5" w14:textId="77777777" w:rsidR="006A1186" w:rsidRDefault="00BE1811">
            <w:pPr>
              <w:spacing w:after="180"/>
              <w:rPr>
                <w:rFonts w:ascii="Times New Roman" w:eastAsia="宋体" w:hAnsi="Times New Roman"/>
                <w:szCs w:val="20"/>
              </w:rPr>
            </w:pPr>
            <w:r>
              <w:rPr>
                <w:rFonts w:ascii="Times New Roman" w:eastAsia="宋体" w:hAnsi="Times New Roman"/>
                <w:szCs w:val="20"/>
                <w:lang w:val="en-GB"/>
              </w:rPr>
              <w:t>If, in a WUS monitoring occasion, a UE determines a codepoint associated with the UE [17, TS 38.304]</w:t>
            </w:r>
            <w:r>
              <w:rPr>
                <w:rFonts w:ascii="Times New Roman" w:eastAsia="宋体" w:hAnsi="Times New Roman"/>
                <w:szCs w:val="20"/>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0EE17FD6" w14:textId="77777777" w:rsidR="006A1186" w:rsidRDefault="00BE1811">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0EE17FD8" w14:textId="77777777" w:rsidR="006A1186" w:rsidRDefault="006A1186">
      <w:pPr>
        <w:widowControl w:val="0"/>
        <w:adjustRightInd w:val="0"/>
        <w:snapToGrid w:val="0"/>
        <w:jc w:val="both"/>
        <w:rPr>
          <w:rFonts w:ascii="Times New Roman" w:eastAsia="等线" w:hAnsi="Times New Roman"/>
          <w:kern w:val="2"/>
          <w:szCs w:val="20"/>
          <w:lang w:eastAsia="zh-CN" w:bidi="ar"/>
        </w:rPr>
      </w:pPr>
    </w:p>
    <w:p w14:paraId="0EE17FD9" w14:textId="77777777" w:rsidR="006A1186" w:rsidRDefault="00BE1811">
      <w:pPr>
        <w:widowControl w:val="0"/>
        <w:jc w:val="both"/>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Proposal </w:t>
      </w:r>
      <w:r>
        <w:rPr>
          <w:rFonts w:ascii="Times New Roman" w:eastAsiaTheme="minorEastAsia" w:hAnsi="Times New Roman" w:hint="eastAsia"/>
          <w:b/>
          <w:bCs/>
          <w:kern w:val="2"/>
          <w:sz w:val="21"/>
          <w:szCs w:val="22"/>
          <w:lang w:eastAsia="zh-CN"/>
        </w:rPr>
        <w:t>2</w:t>
      </w:r>
      <w:r>
        <w:rPr>
          <w:rFonts w:ascii="Times New Roman" w:eastAsiaTheme="minorEastAsia" w:hAnsi="Times New Roman"/>
          <w:b/>
          <w:bCs/>
          <w:kern w:val="2"/>
          <w:sz w:val="21"/>
          <w:szCs w:val="22"/>
          <w:lang w:eastAsia="zh-CN"/>
        </w:rPr>
        <w:t xml:space="preserve">: Adopt the </w:t>
      </w:r>
      <w:r>
        <w:rPr>
          <w:rFonts w:ascii="Times New Roman" w:eastAsiaTheme="minorEastAsia" w:hAnsi="Times New Roman" w:hint="eastAsia"/>
          <w:b/>
          <w:bCs/>
          <w:kern w:val="2"/>
          <w:sz w:val="21"/>
          <w:szCs w:val="22"/>
          <w:lang w:eastAsia="zh-CN"/>
        </w:rPr>
        <w:t>following</w:t>
      </w:r>
      <w:r>
        <w:rPr>
          <w:rFonts w:ascii="Times New Roman" w:eastAsiaTheme="minorEastAsia" w:hAnsi="Times New Roman"/>
          <w:b/>
          <w:bCs/>
          <w:kern w:val="2"/>
          <w:sz w:val="21"/>
          <w:szCs w:val="22"/>
          <w:lang w:eastAsia="zh-CN"/>
        </w:rPr>
        <w:t xml:space="preserve"> TP in TS 38.213.</w:t>
      </w:r>
    </w:p>
    <w:p w14:paraId="0EE17FDA" w14:textId="77777777" w:rsidR="006A1186" w:rsidRDefault="006A1186">
      <w:pPr>
        <w:jc w:val="both"/>
        <w:rPr>
          <w:rFonts w:ascii="Times New Roman" w:eastAsia="等线" w:hAnsi="Times New Roman"/>
          <w:b/>
          <w:szCs w:val="20"/>
          <w:lang w:eastAsia="zh-CN"/>
        </w:rPr>
      </w:pP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6A1186" w14:paraId="0EE17FDD" w14:textId="77777777">
        <w:tc>
          <w:tcPr>
            <w:tcW w:w="2696" w:type="dxa"/>
            <w:tcBorders>
              <w:top w:val="single" w:sz="4" w:space="0" w:color="auto"/>
              <w:left w:val="single" w:sz="4" w:space="0" w:color="auto"/>
              <w:bottom w:val="nil"/>
              <w:right w:val="nil"/>
            </w:tcBorders>
          </w:tcPr>
          <w:p w14:paraId="0EE17FDB"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0EE17FDC" w14:textId="77777777" w:rsidR="006A1186" w:rsidRDefault="00BE1811">
            <w:pPr>
              <w:widowControl w:val="0"/>
              <w:spacing w:afterLines="50" w:after="120"/>
              <w:jc w:val="both"/>
              <w:rPr>
                <w:rFonts w:ascii="Arial" w:eastAsiaTheme="minorEastAsia" w:hAnsi="Arial"/>
                <w:kern w:val="2"/>
                <w:sz w:val="21"/>
                <w:szCs w:val="22"/>
                <w:lang w:eastAsia="zh-CN"/>
              </w:rPr>
            </w:pPr>
            <w:r>
              <w:rPr>
                <w:rFonts w:ascii="Times New Roman" w:eastAsia="等线" w:hAnsi="Times New Roman"/>
                <w:szCs w:val="20"/>
                <w:lang w:val="en-GB" w:bidi="ar"/>
              </w:rPr>
              <w:t xml:space="preserve">RAN1 has agreed on the clarification of the LO determination based on </w:t>
            </w:r>
            <w:r>
              <w:rPr>
                <w:rFonts w:ascii="Times New Roman" w:eastAsia="等线" w:hAnsi="Times New Roman"/>
                <w:i/>
                <w:iCs/>
                <w:szCs w:val="20"/>
                <w:lang w:val="en-GB" w:bidi="ar"/>
              </w:rPr>
              <w:t>lpwus-LoFrameOffsetList</w:t>
            </w:r>
            <w:r>
              <w:rPr>
                <w:rFonts w:ascii="Times New Roman" w:eastAsia="等线" w:hAnsi="Times New Roman"/>
                <w:szCs w:val="20"/>
                <w:lang w:val="en-GB" w:bidi="ar"/>
              </w:rPr>
              <w:t>. Besides,</w:t>
            </w:r>
            <w:r>
              <w:rPr>
                <w:rFonts w:ascii="Times" w:hAnsi="Times"/>
                <w:szCs w:val="10"/>
                <w:lang w:val="en-GB"/>
              </w:rPr>
              <w:t xml:space="preserve"> a LS has been sent to RAN2 respectfully asking them to capture the corresponding agreement in TS 38.304. So, the duplicate part in TS 38.213 can be deleted accordingly.</w:t>
            </w:r>
          </w:p>
        </w:tc>
      </w:tr>
      <w:tr w:rsidR="006A1186" w14:paraId="0EE17FE0" w14:textId="77777777">
        <w:tc>
          <w:tcPr>
            <w:tcW w:w="2696" w:type="dxa"/>
            <w:tcBorders>
              <w:top w:val="nil"/>
              <w:left w:val="single" w:sz="4" w:space="0" w:color="auto"/>
              <w:bottom w:val="nil"/>
              <w:right w:val="nil"/>
            </w:tcBorders>
          </w:tcPr>
          <w:p w14:paraId="0EE17FDE" w14:textId="77777777" w:rsidR="006A1186" w:rsidRDefault="006A1186">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0EE17FDF" w14:textId="77777777" w:rsidR="006A1186" w:rsidRDefault="006A1186">
            <w:pPr>
              <w:widowControl w:val="0"/>
              <w:jc w:val="both"/>
              <w:rPr>
                <w:rFonts w:ascii="Arial" w:eastAsiaTheme="minorEastAsia" w:hAnsi="Arial"/>
                <w:kern w:val="2"/>
                <w:sz w:val="8"/>
                <w:szCs w:val="8"/>
                <w:lang w:val="en-GB"/>
              </w:rPr>
            </w:pPr>
          </w:p>
        </w:tc>
      </w:tr>
      <w:tr w:rsidR="006A1186" w14:paraId="0EE17FE3" w14:textId="77777777">
        <w:tc>
          <w:tcPr>
            <w:tcW w:w="2696" w:type="dxa"/>
            <w:tcBorders>
              <w:top w:val="nil"/>
              <w:left w:val="single" w:sz="4" w:space="0" w:color="auto"/>
              <w:bottom w:val="nil"/>
              <w:right w:val="nil"/>
            </w:tcBorders>
          </w:tcPr>
          <w:p w14:paraId="0EE17FE1"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0EE17FE2" w14:textId="77777777" w:rsidR="006A1186" w:rsidRDefault="00BE1811">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Delete the duplicate part on the LO determination based on </w:t>
            </w:r>
            <w:r>
              <w:rPr>
                <w:rFonts w:ascii="Times New Roman" w:eastAsia="等线" w:hAnsi="Times New Roman"/>
                <w:i/>
                <w:iCs/>
                <w:szCs w:val="20"/>
                <w:lang w:val="en-GB" w:bidi="ar"/>
              </w:rPr>
              <w:t>lpwus-LoFrameOffsetList</w:t>
            </w:r>
            <w:r>
              <w:rPr>
                <w:rFonts w:ascii="Times New Roman" w:eastAsia="等线" w:hAnsi="Times New Roman"/>
                <w:szCs w:val="20"/>
                <w:lang w:val="en-GB" w:bidi="ar"/>
              </w:rPr>
              <w:t xml:space="preserve"> in TS 38.213.</w:t>
            </w:r>
          </w:p>
        </w:tc>
      </w:tr>
      <w:tr w:rsidR="006A1186" w14:paraId="0EE17FE6" w14:textId="77777777">
        <w:tc>
          <w:tcPr>
            <w:tcW w:w="2696" w:type="dxa"/>
            <w:tcBorders>
              <w:top w:val="nil"/>
              <w:left w:val="single" w:sz="4" w:space="0" w:color="auto"/>
              <w:bottom w:val="nil"/>
              <w:right w:val="nil"/>
            </w:tcBorders>
          </w:tcPr>
          <w:p w14:paraId="0EE17FE4" w14:textId="77777777" w:rsidR="006A1186" w:rsidRDefault="006A1186">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0EE17FE5" w14:textId="77777777" w:rsidR="006A1186" w:rsidRDefault="006A1186">
            <w:pPr>
              <w:widowControl w:val="0"/>
              <w:jc w:val="both"/>
              <w:rPr>
                <w:rFonts w:ascii="Times New Roman" w:eastAsia="等线" w:hAnsi="Times New Roman"/>
                <w:sz w:val="8"/>
                <w:szCs w:val="8"/>
                <w:lang w:val="en-GB" w:bidi="ar"/>
              </w:rPr>
            </w:pPr>
          </w:p>
        </w:tc>
      </w:tr>
      <w:tr w:rsidR="006A1186" w14:paraId="0EE17FE9" w14:textId="77777777">
        <w:tc>
          <w:tcPr>
            <w:tcW w:w="2696" w:type="dxa"/>
            <w:tcBorders>
              <w:top w:val="nil"/>
              <w:left w:val="single" w:sz="4" w:space="0" w:color="auto"/>
              <w:bottom w:val="nil"/>
              <w:right w:val="nil"/>
            </w:tcBorders>
          </w:tcPr>
          <w:p w14:paraId="0EE17FE7" w14:textId="77777777" w:rsidR="006A1186" w:rsidRDefault="00BE1811">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0EE17FE8" w14:textId="77777777" w:rsidR="006A1186" w:rsidRDefault="00BE1811">
            <w:pPr>
              <w:widowControl w:val="0"/>
              <w:numPr>
                <w:ilvl w:val="0"/>
                <w:numId w:val="6"/>
              </w:numPr>
              <w:tabs>
                <w:tab w:val="clear" w:pos="926"/>
              </w:tabs>
              <w:overflowPunct w:val="0"/>
              <w:adjustRightInd w:val="0"/>
              <w:snapToGrid w:val="0"/>
              <w:ind w:left="0" w:firstLine="0"/>
              <w:jc w:val="both"/>
              <w:rPr>
                <w:rFonts w:ascii="Times New Roman" w:eastAsia="等线" w:hAnsi="Times New Roman"/>
                <w:szCs w:val="20"/>
                <w:lang w:val="en-GB" w:bidi="ar"/>
              </w:rPr>
            </w:pPr>
            <w:r>
              <w:rPr>
                <w:rFonts w:ascii="Times New Roman" w:eastAsia="等线" w:hAnsi="Times New Roman"/>
                <w:lang w:bidi="ar"/>
              </w:rPr>
              <w:t xml:space="preserve">The description of LO determination based on </w:t>
            </w:r>
            <w:r>
              <w:rPr>
                <w:rFonts w:ascii="Times New Roman" w:eastAsia="等线" w:hAnsi="Times New Roman"/>
                <w:i/>
                <w:iCs/>
                <w:lang w:bidi="ar"/>
              </w:rPr>
              <w:t>lpwus-LoFrameOffsetList</w:t>
            </w:r>
            <w:r>
              <w:rPr>
                <w:rFonts w:ascii="Times New Roman" w:eastAsia="等线" w:hAnsi="Times New Roman"/>
                <w:lang w:bidi="ar"/>
              </w:rPr>
              <w:t xml:space="preserve"> in current TR 38.213 is duplicate and incomplete.</w:t>
            </w:r>
          </w:p>
        </w:tc>
      </w:tr>
      <w:tr w:rsidR="006A1186" w14:paraId="0EE17FF2" w14:textId="77777777">
        <w:tc>
          <w:tcPr>
            <w:tcW w:w="8952" w:type="dxa"/>
            <w:gridSpan w:val="2"/>
            <w:tcBorders>
              <w:top w:val="nil"/>
              <w:left w:val="single" w:sz="4" w:space="0" w:color="auto"/>
              <w:bottom w:val="single" w:sz="4" w:space="0" w:color="auto"/>
              <w:right w:val="single" w:sz="4" w:space="0" w:color="auto"/>
            </w:tcBorders>
          </w:tcPr>
          <w:p w14:paraId="0EE17FEA" w14:textId="77777777" w:rsidR="006A1186" w:rsidRDefault="006A1186">
            <w:pPr>
              <w:widowControl w:val="0"/>
              <w:numPr>
                <w:ilvl w:val="0"/>
                <w:numId w:val="6"/>
              </w:numPr>
              <w:tabs>
                <w:tab w:val="clear" w:pos="926"/>
              </w:tabs>
              <w:overflowPunct w:val="0"/>
              <w:adjustRightInd w:val="0"/>
              <w:snapToGrid w:val="0"/>
              <w:ind w:left="0" w:firstLine="0"/>
              <w:jc w:val="both"/>
              <w:rPr>
                <w:rFonts w:eastAsia="MS Mincho"/>
                <w:lang w:eastAsia="zh-CN"/>
              </w:rPr>
            </w:pPr>
          </w:p>
          <w:p w14:paraId="0EE17FEB" w14:textId="77777777" w:rsidR="006A1186" w:rsidRDefault="00BE1811">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7FEC" w14:textId="77777777" w:rsidR="006A1186" w:rsidRDefault="00BE1811">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0EE17FED" w14:textId="77777777" w:rsidR="006A1186" w:rsidRDefault="00BE1811">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7FEE" w14:textId="77777777" w:rsidR="006A1186" w:rsidRDefault="00BE1811">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LO-FrameOffsets</w:t>
            </w:r>
            <w:r>
              <w:rPr>
                <w:rFonts w:ascii="Times New Roman" w:eastAsia="宋体" w:hAnsi="Times New Roman"/>
                <w:bCs/>
                <w:iCs/>
                <w:szCs w:val="20"/>
                <w:lang w:val="en-GB" w:eastAsia="ko-KR" w:bidi="ar"/>
              </w:rPr>
              <w:t xml:space="preserve">. </w:t>
            </w:r>
            <w:r>
              <w:rPr>
                <w:rFonts w:ascii="Times New Roman" w:eastAsia="宋体" w:hAnsi="Times New Roman"/>
                <w:szCs w:val="20"/>
                <w:lang w:val="en-GB"/>
              </w:rPr>
              <w:t xml:space="preserve">The first WUS monitoring occasion of a WUS occasion starts at an offset provided by </w:t>
            </w:r>
            <w:r>
              <w:rPr>
                <w:rFonts w:ascii="Times New Roman" w:eastAsia="宋体" w:hAnsi="Times New Roman"/>
                <w:i/>
                <w:szCs w:val="20"/>
                <w:lang w:val="en-GB"/>
              </w:rPr>
              <w:t>offset_firstMO_withinLO</w:t>
            </w:r>
            <w:r>
              <w:rPr>
                <w:rFonts w:ascii="Times New Roman" w:eastAsia="宋体" w:hAnsi="Times New Roman"/>
                <w:szCs w:val="20"/>
                <w:lang w:val="en-GB"/>
              </w:rPr>
              <w:t xml:space="preserve"> relative to the start of the reference frame. </w:t>
            </w:r>
            <w:r>
              <w:rPr>
                <w:rFonts w:ascii="Times New Roman" w:eastAsia="宋体" w:hAnsi="Times New Roman"/>
                <w:strike/>
                <w:color w:val="FF0000"/>
                <w:szCs w:val="20"/>
                <w:lang w:val="en-GB"/>
              </w:rPr>
              <w:t xml:space="preserve">If multiple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trike/>
                <w:color w:val="FF0000"/>
                <w:szCs w:val="20"/>
                <w:lang w:val="en-GB"/>
              </w:rPr>
              <w:t xml:space="preserve"> are larger than or equal to the value of </w:t>
            </w:r>
            <w:r>
              <w:rPr>
                <w:rFonts w:ascii="Times New Roman" w:eastAsia="宋体" w:hAnsi="Times New Roman"/>
                <w:i/>
                <w:strike/>
                <w:color w:val="FF0000"/>
                <w:szCs w:val="20"/>
                <w:lang w:val="en-GB"/>
              </w:rPr>
              <w:t>XYZ</w:t>
            </w:r>
            <w:r>
              <w:rPr>
                <w:rFonts w:ascii="Times New Roman" w:eastAsia="宋体" w:hAnsi="Times New Roman"/>
                <w:strike/>
                <w:color w:val="FF0000"/>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trike/>
                <w:color w:val="FF0000"/>
                <w:szCs w:val="20"/>
                <w:lang w:val="en-GB"/>
              </w:rPr>
              <w:t xml:space="preserve"> are smaller than the value of </w:t>
            </w:r>
            <w:r>
              <w:rPr>
                <w:rFonts w:ascii="Times New Roman" w:eastAsia="宋体" w:hAnsi="Times New Roman"/>
                <w:i/>
                <w:strike/>
                <w:color w:val="FF0000"/>
                <w:szCs w:val="20"/>
                <w:lang w:val="en-GB"/>
              </w:rPr>
              <w:t>XYZ</w:t>
            </w:r>
            <w:r>
              <w:rPr>
                <w:rFonts w:ascii="Times New Roman" w:eastAsia="宋体" w:hAnsi="Times New Roman"/>
                <w:strike/>
                <w:color w:val="FF0000"/>
                <w:szCs w:val="20"/>
                <w:lang w:val="en-GB"/>
              </w:rPr>
              <w:t xml:space="preserve">, the UE monitors </w:t>
            </w:r>
            <w:r>
              <w:rPr>
                <w:rFonts w:ascii="Times New Roman" w:eastAsia="宋体" w:hAnsi="Times New Roman"/>
                <w:strike/>
                <w:color w:val="FF0000"/>
                <w:szCs w:val="20"/>
              </w:rPr>
              <w:lastRenderedPageBreak/>
              <w:t xml:space="preserve">PDCCH according to Type2-PDCCH CSS sets associated with the paging occasion and </w:t>
            </w:r>
            <w:r>
              <w:rPr>
                <w:rFonts w:ascii="Times New Roman" w:eastAsia="宋体" w:hAnsi="Times New Roman"/>
                <w:strike/>
                <w:color w:val="FF0000"/>
                <w:szCs w:val="20"/>
                <w:lang w:val="en-GB"/>
              </w:rPr>
              <w:t>does not monitor WUS.</w:t>
            </w:r>
          </w:p>
          <w:p w14:paraId="0EE17FEF" w14:textId="77777777" w:rsidR="006A1186" w:rsidRDefault="00BE1811">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szCs w:val="20"/>
                <w:lang w:eastAsia="zh-CN"/>
              </w:rPr>
              <w:t xml:space="preserve">, and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szCs w:val="20"/>
                <w:lang w:eastAsia="zh-CN"/>
              </w:rPr>
              <w:t xml:space="preserve">is </w:t>
            </w:r>
            <w:r>
              <w:rPr>
                <w:rFonts w:ascii="Times New Roman" w:eastAsia="宋体" w:hAnsi="Times New Roman"/>
                <w:szCs w:val="20"/>
              </w:rPr>
              <w:t>defined in</w:t>
            </w:r>
            <w:r>
              <w:rPr>
                <w:rFonts w:ascii="Times New Roman" w:eastAsia="宋体" w:hAnsi="Times New Roman"/>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zCs w:val="20"/>
                <w:lang w:val="en-GB"/>
              </w:rPr>
              <w:t>subgroupNumber-PO-WUS</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0EE17FF0" w14:textId="77777777" w:rsidR="006A1186" w:rsidRDefault="00BE1811">
            <w:pPr>
              <w:spacing w:after="180"/>
              <w:rPr>
                <w:rFonts w:ascii="Times New Roman" w:eastAsia="宋体" w:hAnsi="Times New Roman"/>
                <w:szCs w:val="20"/>
              </w:rPr>
            </w:pPr>
            <w:r>
              <w:rPr>
                <w:rFonts w:ascii="Times New Roman" w:eastAsia="宋体" w:hAnsi="Times New Roman"/>
                <w:szCs w:val="20"/>
                <w:lang w:val="en-GB"/>
              </w:rPr>
              <w:t>If, in a WUS monitoring occasion, a UE determines a codepoint associated with the UE [17, TS 38.304]</w:t>
            </w:r>
            <w:r>
              <w:rPr>
                <w:rFonts w:ascii="Times New Roman" w:eastAsia="宋体" w:hAnsi="Times New Roman"/>
                <w:szCs w:val="20"/>
              </w:rPr>
              <w:t>, the UE performs PDCCH monitoring according to Type2-PDCCH CSS sets for the paging occasion associated with the WUS monitoring occasion</w:t>
            </w:r>
            <w:r>
              <w:rPr>
                <w:rFonts w:ascii="Times New Roman" w:eastAsia="宋体" w:hAnsi="Times New Roman"/>
                <w:strike/>
                <w:color w:val="FF0000"/>
                <w:szCs w:val="20"/>
              </w:rPr>
              <w:t xml:space="preserve"> when a time from the end of the WUS reception to the start of the PDCCH monitoring occasion is not smaller than the value of </w:t>
            </w:r>
            <w:r>
              <w:rPr>
                <w:rFonts w:ascii="Times New Roman" w:eastAsia="宋体" w:hAnsi="Times New Roman"/>
                <w:i/>
                <w:strike/>
                <w:color w:val="FF0000"/>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0EE17FF1" w14:textId="77777777" w:rsidR="006A1186" w:rsidRDefault="00BE1811">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0EE17FF3" w14:textId="77777777" w:rsidR="006A1186" w:rsidRDefault="00BE1811">
      <w:pPr>
        <w:widowControl w:val="0"/>
        <w:adjustRightInd w:val="0"/>
        <w:snapToGrid w:val="0"/>
        <w:spacing w:afterLines="50" w:after="120"/>
        <w:jc w:val="both"/>
        <w:rPr>
          <w:rFonts w:ascii="Times New Roman" w:eastAsia="等线" w:hAnsi="Times New Roman"/>
          <w:b/>
          <w:bCs/>
          <w:kern w:val="2"/>
          <w:szCs w:val="20"/>
          <w:lang w:eastAsia="zh-CN" w:bidi="ar"/>
        </w:rPr>
      </w:pPr>
      <w:r>
        <w:rPr>
          <w:rFonts w:ascii="Times New Roman" w:eastAsia="等线" w:hAnsi="Times New Roman" w:hint="eastAsia"/>
          <w:b/>
          <w:bCs/>
          <w:kern w:val="2"/>
          <w:szCs w:val="20"/>
          <w:lang w:eastAsia="zh-CN" w:bidi="ar"/>
        </w:rPr>
        <w:lastRenderedPageBreak/>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3</w:t>
      </w:r>
      <w:r>
        <w:rPr>
          <w:rFonts w:ascii="Times New Roman" w:eastAsia="等线" w:hAnsi="Times New Roman"/>
          <w:b/>
          <w:szCs w:val="20"/>
          <w:lang w:eastAsia="zh-CN"/>
        </w:rPr>
        <w:fldChar w:fldCharType="end"/>
      </w:r>
      <w:r>
        <w:rPr>
          <w:rFonts w:ascii="Times New Roman" w:eastAsia="等线" w:hAnsi="Times New Roman" w:hint="eastAsia"/>
          <w:b/>
          <w:bCs/>
          <w:kern w:val="2"/>
          <w:szCs w:val="20"/>
          <w:lang w:eastAsia="zh-CN" w:bidi="ar"/>
        </w:rPr>
        <w:t>: Adopt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6A1186" w14:paraId="0EE17FF6" w14:textId="77777777">
        <w:tc>
          <w:tcPr>
            <w:tcW w:w="2696" w:type="dxa"/>
            <w:tcBorders>
              <w:top w:val="single" w:sz="4" w:space="0" w:color="auto"/>
              <w:left w:val="single" w:sz="4" w:space="0" w:color="auto"/>
              <w:bottom w:val="nil"/>
              <w:right w:val="nil"/>
            </w:tcBorders>
          </w:tcPr>
          <w:p w14:paraId="0EE17FF4"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0EE17FF5" w14:textId="77777777" w:rsidR="006A1186" w:rsidRDefault="00BE1811">
            <w:pPr>
              <w:widowControl w:val="0"/>
              <w:spacing w:afterLines="50" w:after="12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UE does not expect to monitor a back-to-back actual LP-WUS transmissions.  </w:t>
            </w:r>
          </w:p>
        </w:tc>
      </w:tr>
      <w:tr w:rsidR="006A1186" w14:paraId="0EE17FF9" w14:textId="77777777">
        <w:tc>
          <w:tcPr>
            <w:tcW w:w="2696" w:type="dxa"/>
            <w:tcBorders>
              <w:top w:val="nil"/>
              <w:left w:val="single" w:sz="4" w:space="0" w:color="auto"/>
              <w:bottom w:val="nil"/>
              <w:right w:val="nil"/>
            </w:tcBorders>
          </w:tcPr>
          <w:p w14:paraId="0EE17FF7" w14:textId="77777777" w:rsidR="006A1186" w:rsidRDefault="006A1186">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0EE17FF8" w14:textId="77777777" w:rsidR="006A1186" w:rsidRDefault="006A1186">
            <w:pPr>
              <w:widowControl w:val="0"/>
              <w:jc w:val="both"/>
              <w:rPr>
                <w:rFonts w:ascii="Arial" w:eastAsiaTheme="minorEastAsia" w:hAnsi="Arial"/>
                <w:kern w:val="2"/>
                <w:sz w:val="8"/>
                <w:szCs w:val="8"/>
                <w:lang w:val="en-GB"/>
              </w:rPr>
            </w:pPr>
          </w:p>
        </w:tc>
      </w:tr>
      <w:tr w:rsidR="006A1186" w14:paraId="0EE17FFC" w14:textId="77777777">
        <w:tc>
          <w:tcPr>
            <w:tcW w:w="2696" w:type="dxa"/>
            <w:tcBorders>
              <w:top w:val="nil"/>
              <w:left w:val="single" w:sz="4" w:space="0" w:color="auto"/>
              <w:bottom w:val="nil"/>
              <w:right w:val="nil"/>
            </w:tcBorders>
          </w:tcPr>
          <w:p w14:paraId="0EE17FFA"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0EE17FFB" w14:textId="77777777" w:rsidR="006A1186" w:rsidRDefault="00BE1811">
            <w:pPr>
              <w:widowControl w:val="0"/>
              <w:spacing w:afterLines="50" w:after="12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For both idle/inactive and connected mode oepration, avoid the case that UE needs to monitor a LP-WUS in the last symbol of a nominal MO and another LP-WUS in the first symbol of the next nominal MO.</w:t>
            </w:r>
          </w:p>
        </w:tc>
      </w:tr>
      <w:tr w:rsidR="006A1186" w14:paraId="0EE17FFF" w14:textId="77777777">
        <w:tc>
          <w:tcPr>
            <w:tcW w:w="2696" w:type="dxa"/>
            <w:tcBorders>
              <w:top w:val="nil"/>
              <w:left w:val="single" w:sz="4" w:space="0" w:color="auto"/>
              <w:bottom w:val="nil"/>
              <w:right w:val="nil"/>
            </w:tcBorders>
          </w:tcPr>
          <w:p w14:paraId="0EE17FFD" w14:textId="77777777" w:rsidR="006A1186" w:rsidRDefault="006A1186">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0EE17FFE" w14:textId="77777777" w:rsidR="006A1186" w:rsidRDefault="006A1186">
            <w:pPr>
              <w:widowControl w:val="0"/>
              <w:jc w:val="both"/>
              <w:rPr>
                <w:rFonts w:ascii="Arial" w:eastAsiaTheme="minorEastAsia" w:hAnsi="Arial"/>
                <w:kern w:val="2"/>
                <w:sz w:val="8"/>
                <w:szCs w:val="8"/>
                <w:lang w:val="en-GB"/>
              </w:rPr>
            </w:pPr>
          </w:p>
        </w:tc>
      </w:tr>
      <w:tr w:rsidR="006A1186" w14:paraId="0EE18002" w14:textId="77777777">
        <w:tc>
          <w:tcPr>
            <w:tcW w:w="2696" w:type="dxa"/>
            <w:tcBorders>
              <w:top w:val="nil"/>
              <w:left w:val="single" w:sz="4" w:space="0" w:color="auto"/>
              <w:bottom w:val="nil"/>
              <w:right w:val="nil"/>
            </w:tcBorders>
          </w:tcPr>
          <w:p w14:paraId="0EE18000" w14:textId="77777777" w:rsidR="006A1186" w:rsidRDefault="00BE1811">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0EE18001" w14:textId="77777777" w:rsidR="006A1186" w:rsidRDefault="00BE1811">
            <w:pPr>
              <w:widowControl w:val="0"/>
              <w:numPr>
                <w:ilvl w:val="0"/>
                <w:numId w:val="6"/>
              </w:numPr>
              <w:tabs>
                <w:tab w:val="clear" w:pos="926"/>
              </w:tabs>
              <w:overflowPunct w:val="0"/>
              <w:adjustRightInd w:val="0"/>
              <w:snapToGrid w:val="0"/>
              <w:ind w:left="0" w:firstLine="0"/>
              <w:jc w:val="both"/>
              <w:rPr>
                <w:rFonts w:eastAsia="MS Mincho"/>
                <w:lang w:eastAsia="zh-CN"/>
              </w:rPr>
            </w:pPr>
            <w:r>
              <w:rPr>
                <w:rFonts w:eastAsia="MS Mincho" w:hint="eastAsia"/>
                <w:lang w:eastAsia="zh-CN"/>
              </w:rPr>
              <w:t>UE cannot handle such case, hence cannot receive the LP-WUS timely for PDCCH monitoring.</w:t>
            </w:r>
          </w:p>
        </w:tc>
      </w:tr>
      <w:tr w:rsidR="006A1186" w14:paraId="0EE1800E" w14:textId="77777777">
        <w:tc>
          <w:tcPr>
            <w:tcW w:w="8952" w:type="dxa"/>
            <w:gridSpan w:val="2"/>
            <w:tcBorders>
              <w:top w:val="nil"/>
              <w:left w:val="single" w:sz="4" w:space="0" w:color="auto"/>
              <w:bottom w:val="single" w:sz="4" w:space="0" w:color="auto"/>
              <w:right w:val="single" w:sz="4" w:space="0" w:color="auto"/>
            </w:tcBorders>
          </w:tcPr>
          <w:p w14:paraId="0EE18003" w14:textId="77777777" w:rsidR="006A1186" w:rsidRDefault="006A1186">
            <w:pPr>
              <w:widowControl w:val="0"/>
              <w:numPr>
                <w:ilvl w:val="0"/>
                <w:numId w:val="6"/>
              </w:numPr>
              <w:tabs>
                <w:tab w:val="clear" w:pos="926"/>
              </w:tabs>
              <w:overflowPunct w:val="0"/>
              <w:adjustRightInd w:val="0"/>
              <w:snapToGrid w:val="0"/>
              <w:ind w:left="0" w:firstLine="0"/>
              <w:jc w:val="both"/>
              <w:rPr>
                <w:rFonts w:eastAsia="MS Mincho"/>
                <w:lang w:eastAsia="zh-CN"/>
              </w:rPr>
            </w:pPr>
          </w:p>
          <w:p w14:paraId="0EE18004" w14:textId="77777777" w:rsidR="006A1186" w:rsidRDefault="00BE1811">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8005" w14:textId="77777777" w:rsidR="006A1186" w:rsidRDefault="00BE1811">
            <w:pPr>
              <w:overflowPunct w:val="0"/>
              <w:autoSpaceDE w:val="0"/>
              <w:autoSpaceDN w:val="0"/>
              <w:adjustRightInd w:val="0"/>
              <w:snapToGrid w:val="0"/>
              <w:spacing w:after="120"/>
              <w:jc w:val="both"/>
              <w:textAlignment w:val="baseline"/>
              <w:rPr>
                <w:rFonts w:ascii="Arial" w:eastAsiaTheme="minorEastAsia" w:hAnsi="Arial"/>
                <w:sz w:val="24"/>
                <w:szCs w:val="16"/>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0EE18006" w14:textId="77777777" w:rsidR="006A1186" w:rsidRDefault="00BE1811">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8007" w14:textId="77777777" w:rsidR="006A1186" w:rsidRDefault="00BE1811">
            <w:pPr>
              <w:spacing w:after="180"/>
              <w:rPr>
                <w:rFonts w:asciiTheme="minorHAnsi" w:eastAsia="等线" w:hAnsiTheme="minorHAnsi"/>
                <w:color w:val="FF0000"/>
                <w:szCs w:val="20"/>
                <w:lang w:eastAsia="zh-CN"/>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WUS_NominalMO_duration_ IDLE/INACTIVE</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WUS_ActualMO_duration_ IDLE/INACTIVE</w:t>
            </w:r>
            <w:r>
              <w:rPr>
                <w:rFonts w:ascii="Times New Roman" w:eastAsia="宋体" w:hAnsi="Times New Roman"/>
                <w:szCs w:val="20"/>
                <w:lang w:bidi="ar"/>
              </w:rPr>
              <w:t xml:space="preserve">, the UE does not monitor WUS in the WUS monitoring occasion. The UE monitors WUS in a WUS monitoring occasion over the earliest available </w:t>
            </w:r>
            <w:r>
              <w:rPr>
                <w:rFonts w:ascii="Times New Roman" w:eastAsia="宋体" w:hAnsi="Times New Roman"/>
                <w:i/>
                <w:szCs w:val="20"/>
                <w:lang w:bidi="ar"/>
              </w:rPr>
              <w:t>WUS_ActualMO_duration_ IDLE/INACTIVE</w:t>
            </w:r>
            <w:r>
              <w:rPr>
                <w:rFonts w:ascii="Times New Roman" w:eastAsia="宋体" w:hAnsi="Times New Roman"/>
                <w:szCs w:val="20"/>
                <w:lang w:bidi="ar"/>
              </w:rPr>
              <w:t xml:space="preserve"> symbols in the WUS monitoring occasion. If a number of available symbols for the UE to monitor WUS in a WUS monitoring occasion includes a symbol for LPSS reception, the UE does not monitor WUS in the WUS monitoring occasion.</w:t>
            </w:r>
            <w:r>
              <w:rPr>
                <w:rFonts w:ascii="Times New Roman" w:eastAsia="宋体" w:hAnsi="Times New Roman"/>
                <w:szCs w:val="20"/>
                <w:lang w:eastAsia="zh-CN" w:bidi="ar"/>
              </w:rPr>
              <w:t xml:space="preserve"> </w:t>
            </w:r>
            <w:r>
              <w:rPr>
                <w:rFonts w:ascii="Times New Roman" w:eastAsia="等线" w:hAnsi="Times New Roman"/>
                <w:color w:val="FF0000"/>
                <w:szCs w:val="20"/>
                <w:lang w:eastAsia="zh-CN" w:bidi="ar"/>
              </w:rPr>
              <w:t>And a UE does not expect to monitor a LP-WUS in the last symbol of a nominal MO and another LP-WUS in the first symbol of the next nominal MO.</w:t>
            </w:r>
          </w:p>
          <w:p w14:paraId="0EE18008" w14:textId="77777777" w:rsidR="006A1186" w:rsidRDefault="00BE1811">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8009" w14:textId="77777777" w:rsidR="006A1186" w:rsidRDefault="00BE1811">
            <w:pPr>
              <w:overflowPunct w:val="0"/>
              <w:autoSpaceDE w:val="0"/>
              <w:autoSpaceDN w:val="0"/>
              <w:adjustRightInd w:val="0"/>
              <w:snapToGrid w:val="0"/>
              <w:spacing w:after="120"/>
              <w:jc w:val="both"/>
              <w:textAlignment w:val="baseline"/>
              <w:rPr>
                <w:rFonts w:ascii="Arial" w:eastAsiaTheme="minorEastAsia" w:hAnsi="Arial"/>
                <w:sz w:val="24"/>
                <w:szCs w:val="16"/>
                <w:lang w:eastAsia="zh-CN"/>
              </w:rPr>
            </w:pPr>
            <w:r>
              <w:rPr>
                <w:rFonts w:ascii="Arial" w:eastAsia="宋体" w:hAnsi="Arial"/>
                <w:sz w:val="24"/>
                <w:szCs w:val="16"/>
                <w:lang w:eastAsia="zh-CN" w:bidi="ar"/>
              </w:rPr>
              <w:t>10.4D</w:t>
            </w:r>
            <w:r>
              <w:rPr>
                <w:rFonts w:ascii="Arial" w:eastAsia="宋体" w:hAnsi="Arial"/>
                <w:sz w:val="24"/>
                <w:szCs w:val="16"/>
                <w:lang w:eastAsia="zh-CN" w:bidi="ar"/>
              </w:rPr>
              <w:tab/>
              <w:t>PDCCH monitoring activation by WUS in RRC_CONNECTED</w:t>
            </w:r>
          </w:p>
          <w:p w14:paraId="0EE1800A" w14:textId="77777777" w:rsidR="006A1186" w:rsidRDefault="00BE1811">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800B" w14:textId="77777777" w:rsidR="006A1186" w:rsidRDefault="00BE1811">
            <w:pPr>
              <w:spacing w:after="180"/>
              <w:jc w:val="both"/>
              <w:rPr>
                <w:rFonts w:asciiTheme="minorHAnsi" w:eastAsiaTheme="minorEastAsia" w:hAnsiTheme="minorHAnsi"/>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WUS_NominalMO_duration_CONNECTED</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WUS_ActualMO_duration_CONNECTED</w:t>
            </w:r>
            <w:r>
              <w:rPr>
                <w:rFonts w:ascii="Times New Roman" w:eastAsia="宋体" w:hAnsi="Times New Roman"/>
                <w:szCs w:val="20"/>
                <w:lang w:bidi="ar"/>
              </w:rPr>
              <w:t xml:space="preserve">, the UE does not monitor WUS in the WUS monitoring occasion. The UE monitors WUS in a WUS monitoring occasion over the earliest available </w:t>
            </w:r>
            <w:r>
              <w:rPr>
                <w:rFonts w:ascii="Times New Roman" w:eastAsia="宋体" w:hAnsi="Times New Roman"/>
                <w:i/>
                <w:szCs w:val="20"/>
                <w:lang w:bidi="ar"/>
              </w:rPr>
              <w:t>WUS_ActualMO_duration_CONNECTED</w:t>
            </w:r>
            <w:r>
              <w:rPr>
                <w:rFonts w:ascii="Times New Roman" w:eastAsia="宋体" w:hAnsi="Times New Roman"/>
                <w:szCs w:val="20"/>
                <w:lang w:bidi="ar"/>
              </w:rPr>
              <w:t xml:space="preserve"> symbols in the WUS monitoring occasion. </w:t>
            </w:r>
            <w:r>
              <w:rPr>
                <w:rFonts w:ascii="Times New Roman" w:eastAsia="等线" w:hAnsi="Times New Roman"/>
                <w:color w:val="FF0000"/>
                <w:szCs w:val="20"/>
                <w:lang w:eastAsia="zh-CN" w:bidi="ar"/>
              </w:rPr>
              <w:t>And a UE does not expect to monitor a LP-WUS in the last symbol of a nominal MO and another LP-WUS in the first symbol of the next nominal MO.</w:t>
            </w:r>
          </w:p>
          <w:p w14:paraId="0EE1800C" w14:textId="77777777" w:rsidR="006A1186" w:rsidRDefault="00BE1811">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EE1800D" w14:textId="77777777" w:rsidR="006A1186" w:rsidRDefault="006A1186">
            <w:pPr>
              <w:widowControl w:val="0"/>
              <w:numPr>
                <w:ilvl w:val="0"/>
                <w:numId w:val="6"/>
              </w:numPr>
              <w:tabs>
                <w:tab w:val="clear" w:pos="926"/>
              </w:tabs>
              <w:overflowPunct w:val="0"/>
              <w:adjustRightInd w:val="0"/>
              <w:snapToGrid w:val="0"/>
              <w:ind w:left="0" w:firstLine="0"/>
              <w:jc w:val="both"/>
              <w:rPr>
                <w:rFonts w:eastAsia="MS Mincho"/>
                <w:lang w:eastAsia="zh-CN"/>
              </w:rPr>
            </w:pPr>
          </w:p>
        </w:tc>
      </w:tr>
    </w:tbl>
    <w:p w14:paraId="0EE1800F" w14:textId="77777777" w:rsidR="006A1186" w:rsidRDefault="006A1186">
      <w:pPr>
        <w:jc w:val="both"/>
        <w:rPr>
          <w:rFonts w:ascii="Times New Roman" w:eastAsia="等线" w:hAnsi="Times New Roman"/>
          <w:b/>
          <w:szCs w:val="20"/>
          <w:lang w:eastAsia="zh-CN"/>
        </w:rPr>
      </w:pPr>
    </w:p>
    <w:p w14:paraId="0EE18010" w14:textId="77777777" w:rsidR="006A1186" w:rsidRDefault="006A1186">
      <w:pPr>
        <w:jc w:val="both"/>
        <w:rPr>
          <w:rFonts w:ascii="Times New Roman" w:eastAsia="等线" w:hAnsi="Times New Roman"/>
          <w:b/>
          <w:szCs w:val="20"/>
          <w:lang w:eastAsia="zh-CN"/>
        </w:rPr>
      </w:pPr>
    </w:p>
    <w:p w14:paraId="0EE18011" w14:textId="77777777" w:rsidR="006A1186" w:rsidRDefault="00BE1811">
      <w:pPr>
        <w:overflowPunct w:val="0"/>
        <w:autoSpaceDE w:val="0"/>
        <w:autoSpaceDN w:val="0"/>
        <w:adjustRightInd w:val="0"/>
        <w:snapToGrid w:val="0"/>
        <w:spacing w:after="120"/>
        <w:jc w:val="both"/>
        <w:textAlignment w:val="baseline"/>
        <w:rPr>
          <w:rFonts w:ascii="Times New Roman" w:eastAsia="等线" w:hAnsi="Times New Roman"/>
          <w:b/>
          <w:lang w:eastAsia="zh-CN"/>
        </w:rPr>
      </w:pPr>
      <w:r>
        <w:rPr>
          <w:rFonts w:ascii="Times New Roman" w:eastAsia="等线" w:hAnsi="Times New Roman"/>
          <w:b/>
          <w:lang w:eastAsia="zh-CN"/>
        </w:rPr>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4</w:t>
      </w:r>
      <w:r>
        <w:rPr>
          <w:rFonts w:ascii="Times New Roman" w:eastAsia="等线" w:hAnsi="Times New Roman"/>
          <w:b/>
          <w:szCs w:val="20"/>
          <w:lang w:eastAsia="zh-CN"/>
        </w:rPr>
        <w:fldChar w:fldCharType="end"/>
      </w:r>
      <w:r>
        <w:rPr>
          <w:rFonts w:ascii="Times New Roman" w:eastAsia="等线" w:hAnsi="Times New Roman"/>
          <w:b/>
          <w:lang w:eastAsia="zh-CN"/>
        </w:rPr>
        <w:t xml:space="preserve">: Adopt the following text proposal modified </w:t>
      </w:r>
      <w:r>
        <w:rPr>
          <w:rFonts w:ascii="Times New Roman" w:eastAsia="等线" w:hAnsi="Times New Roman"/>
          <w:b/>
          <w:color w:val="FF0000"/>
          <w:lang w:eastAsia="zh-CN"/>
        </w:rPr>
        <w:t>in red</w:t>
      </w:r>
      <w:r>
        <w:rPr>
          <w:rFonts w:ascii="Times New Roman" w:eastAsia="等线" w:hAnsi="Times New Roman"/>
          <w:b/>
          <w:lang w:eastAsia="zh-CN"/>
        </w:rPr>
        <w:t xml:space="preserve"> in TS 38.215.</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6A1186" w14:paraId="0EE18014" w14:textId="77777777">
        <w:tc>
          <w:tcPr>
            <w:tcW w:w="2696" w:type="dxa"/>
            <w:tcBorders>
              <w:top w:val="single" w:sz="4" w:space="0" w:color="auto"/>
              <w:left w:val="single" w:sz="4" w:space="0" w:color="auto"/>
              <w:bottom w:val="nil"/>
              <w:right w:val="nil"/>
            </w:tcBorders>
          </w:tcPr>
          <w:p w14:paraId="0EE18012"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0EE18013" w14:textId="77777777" w:rsidR="006A1186" w:rsidRDefault="00BE1811">
            <w:pPr>
              <w:widowControl w:val="0"/>
              <w:spacing w:afterLines="50" w:after="120"/>
              <w:jc w:val="both"/>
              <w:rPr>
                <w:rFonts w:ascii="Arial" w:eastAsiaTheme="minorEastAsia" w:hAnsi="Arial"/>
                <w:kern w:val="2"/>
                <w:sz w:val="21"/>
                <w:szCs w:val="22"/>
                <w:lang w:eastAsia="zh-CN"/>
              </w:rPr>
            </w:pPr>
            <w:r>
              <w:rPr>
                <w:rFonts w:ascii="Arial" w:eastAsiaTheme="minorEastAsia" w:hAnsi="Arial"/>
                <w:kern w:val="2"/>
                <w:sz w:val="21"/>
                <w:szCs w:val="22"/>
                <w:lang w:eastAsia="zh-CN"/>
              </w:rPr>
              <w:t>To clarify the SSB set based on which OFDM-based WUR perform measurement.</w:t>
            </w:r>
            <w:r>
              <w:rPr>
                <w:rFonts w:ascii="Arial" w:eastAsiaTheme="minorEastAsia" w:hAnsi="Arial" w:hint="eastAsia"/>
                <w:kern w:val="2"/>
                <w:sz w:val="21"/>
                <w:szCs w:val="22"/>
                <w:lang w:eastAsia="zh-CN"/>
              </w:rPr>
              <w:t xml:space="preserve"> </w:t>
            </w:r>
          </w:p>
        </w:tc>
      </w:tr>
      <w:tr w:rsidR="006A1186" w14:paraId="0EE18017" w14:textId="77777777">
        <w:tc>
          <w:tcPr>
            <w:tcW w:w="2696" w:type="dxa"/>
            <w:tcBorders>
              <w:top w:val="nil"/>
              <w:left w:val="single" w:sz="4" w:space="0" w:color="auto"/>
              <w:bottom w:val="nil"/>
              <w:right w:val="nil"/>
            </w:tcBorders>
          </w:tcPr>
          <w:p w14:paraId="0EE18015" w14:textId="77777777" w:rsidR="006A1186" w:rsidRDefault="006A1186">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0EE18016" w14:textId="77777777" w:rsidR="006A1186" w:rsidRDefault="006A1186">
            <w:pPr>
              <w:widowControl w:val="0"/>
              <w:jc w:val="both"/>
              <w:rPr>
                <w:rFonts w:ascii="Arial" w:eastAsiaTheme="minorEastAsia" w:hAnsi="Arial"/>
                <w:kern w:val="2"/>
                <w:sz w:val="8"/>
                <w:szCs w:val="8"/>
                <w:lang w:val="en-GB"/>
              </w:rPr>
            </w:pPr>
          </w:p>
        </w:tc>
      </w:tr>
      <w:tr w:rsidR="006A1186" w14:paraId="0EE1801A" w14:textId="77777777">
        <w:tc>
          <w:tcPr>
            <w:tcW w:w="2696" w:type="dxa"/>
            <w:tcBorders>
              <w:top w:val="nil"/>
              <w:left w:val="single" w:sz="4" w:space="0" w:color="auto"/>
              <w:bottom w:val="nil"/>
              <w:right w:val="nil"/>
            </w:tcBorders>
          </w:tcPr>
          <w:p w14:paraId="0EE18018"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0EE18019" w14:textId="77777777" w:rsidR="006A1186" w:rsidRDefault="00BE1811">
            <w:pPr>
              <w:widowControl w:val="0"/>
              <w:spacing w:afterLines="50" w:after="120"/>
              <w:jc w:val="both"/>
              <w:rPr>
                <w:rFonts w:ascii="Arial" w:eastAsiaTheme="minorEastAsia" w:hAnsi="Arial"/>
                <w:kern w:val="2"/>
                <w:sz w:val="21"/>
                <w:szCs w:val="22"/>
                <w:lang w:eastAsia="zh-CN"/>
              </w:rPr>
            </w:pPr>
            <w:r>
              <w:rPr>
                <w:rFonts w:eastAsia="等线"/>
                <w:szCs w:val="20"/>
                <w:lang w:val="en-GB"/>
              </w:rPr>
              <w:t>For OFDM-based WUR, if LP-WUS/LP-SS beam subset is provided, SS-RSRP is measured only from the indicated set of SS/PBCH block(s) by LP-WUS/LP-SS beam subset, otherwise, SS-RSRP is measured only from the indicated set of SS/PBCH block(s) by ssb-PositionsInBurst.</w:t>
            </w:r>
          </w:p>
        </w:tc>
      </w:tr>
      <w:tr w:rsidR="006A1186" w14:paraId="0EE1801D" w14:textId="77777777">
        <w:tc>
          <w:tcPr>
            <w:tcW w:w="2696" w:type="dxa"/>
            <w:tcBorders>
              <w:top w:val="nil"/>
              <w:left w:val="single" w:sz="4" w:space="0" w:color="auto"/>
              <w:bottom w:val="nil"/>
              <w:right w:val="nil"/>
            </w:tcBorders>
          </w:tcPr>
          <w:p w14:paraId="0EE1801B" w14:textId="77777777" w:rsidR="006A1186" w:rsidRDefault="006A1186">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0EE1801C" w14:textId="77777777" w:rsidR="006A1186" w:rsidRDefault="006A1186">
            <w:pPr>
              <w:widowControl w:val="0"/>
              <w:jc w:val="both"/>
              <w:rPr>
                <w:rFonts w:ascii="Arial" w:eastAsiaTheme="minorEastAsia" w:hAnsi="Arial"/>
                <w:kern w:val="2"/>
                <w:sz w:val="8"/>
                <w:szCs w:val="8"/>
                <w:lang w:val="en-GB"/>
              </w:rPr>
            </w:pPr>
          </w:p>
        </w:tc>
      </w:tr>
      <w:tr w:rsidR="006A1186" w14:paraId="0EE18020" w14:textId="77777777">
        <w:tc>
          <w:tcPr>
            <w:tcW w:w="2696" w:type="dxa"/>
            <w:tcBorders>
              <w:top w:val="nil"/>
              <w:left w:val="single" w:sz="4" w:space="0" w:color="auto"/>
              <w:bottom w:val="nil"/>
              <w:right w:val="nil"/>
            </w:tcBorders>
          </w:tcPr>
          <w:p w14:paraId="0EE1801E" w14:textId="77777777" w:rsidR="006A1186" w:rsidRDefault="00BE1811">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0EE1801F" w14:textId="77777777" w:rsidR="006A1186" w:rsidRDefault="00BE1811">
            <w:pPr>
              <w:widowControl w:val="0"/>
              <w:numPr>
                <w:ilvl w:val="0"/>
                <w:numId w:val="6"/>
              </w:numPr>
              <w:tabs>
                <w:tab w:val="clear" w:pos="926"/>
              </w:tabs>
              <w:overflowPunct w:val="0"/>
              <w:adjustRightInd w:val="0"/>
              <w:snapToGrid w:val="0"/>
              <w:ind w:left="0" w:firstLine="0"/>
              <w:jc w:val="both"/>
              <w:rPr>
                <w:rFonts w:eastAsia="MS Mincho"/>
                <w:lang w:eastAsia="zh-CN"/>
              </w:rPr>
            </w:pPr>
            <w:r>
              <w:rPr>
                <w:rFonts w:eastAsia="等线" w:hint="eastAsia"/>
                <w:szCs w:val="20"/>
              </w:rPr>
              <w:t>Agreements are</w:t>
            </w:r>
            <w:r>
              <w:rPr>
                <w:rFonts w:eastAsia="等线"/>
                <w:szCs w:val="20"/>
              </w:rPr>
              <w:t xml:space="preserve"> not </w:t>
            </w:r>
            <w:r>
              <w:rPr>
                <w:rFonts w:eastAsia="等线" w:hint="eastAsia"/>
                <w:szCs w:val="20"/>
              </w:rPr>
              <w:t>clearly</w:t>
            </w:r>
            <w:r>
              <w:rPr>
                <w:rFonts w:eastAsia="等线"/>
                <w:szCs w:val="20"/>
              </w:rPr>
              <w:t xml:space="preserve"> reflected in the specification.</w:t>
            </w:r>
          </w:p>
        </w:tc>
      </w:tr>
      <w:tr w:rsidR="006A1186" w14:paraId="0EE18031" w14:textId="77777777">
        <w:tc>
          <w:tcPr>
            <w:tcW w:w="8952" w:type="dxa"/>
            <w:gridSpan w:val="2"/>
            <w:tcBorders>
              <w:top w:val="nil"/>
              <w:left w:val="single" w:sz="4" w:space="0" w:color="auto"/>
              <w:bottom w:val="single" w:sz="4" w:space="0" w:color="auto"/>
              <w:right w:val="single" w:sz="4" w:space="0" w:color="auto"/>
            </w:tcBorders>
          </w:tcPr>
          <w:p w14:paraId="0EE18021" w14:textId="77777777" w:rsidR="006A1186" w:rsidRDefault="006A1186">
            <w:pPr>
              <w:widowControl w:val="0"/>
              <w:numPr>
                <w:ilvl w:val="0"/>
                <w:numId w:val="6"/>
              </w:numPr>
              <w:tabs>
                <w:tab w:val="clear" w:pos="926"/>
              </w:tabs>
              <w:overflowPunct w:val="0"/>
              <w:adjustRightInd w:val="0"/>
              <w:snapToGrid w:val="0"/>
              <w:ind w:left="0" w:firstLine="0"/>
              <w:jc w:val="both"/>
              <w:rPr>
                <w:rFonts w:eastAsia="MS Mincho"/>
                <w:lang w:eastAsia="zh-CN"/>
              </w:rPr>
            </w:pPr>
          </w:p>
          <w:p w14:paraId="0EE18022" w14:textId="77777777" w:rsidR="006A1186" w:rsidRDefault="00BE1811">
            <w:pPr>
              <w:widowControl w:val="0"/>
              <w:jc w:val="center"/>
              <w:rPr>
                <w:rFonts w:ascii="Times New Roman" w:eastAsia="宋体" w:hAnsi="Times New Roman"/>
                <w:color w:val="FF0000"/>
                <w:kern w:val="2"/>
                <w:sz w:val="21"/>
                <w:szCs w:val="22"/>
                <w:lang w:eastAsia="zh-CN" w:bidi="ar"/>
              </w:rPr>
            </w:pPr>
            <w:r>
              <w:rPr>
                <w:rFonts w:ascii="Times New Roman" w:eastAsia="宋体" w:hAnsi="Times New Roman"/>
                <w:color w:val="FF0000"/>
                <w:kern w:val="2"/>
                <w:sz w:val="21"/>
                <w:szCs w:val="22"/>
                <w:lang w:eastAsia="zh-CN" w:bidi="ar"/>
              </w:rPr>
              <w:t>*** Unchanged parts are omitted ***</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7"/>
              <w:gridCol w:w="7468"/>
            </w:tblGrid>
            <w:tr w:rsidR="006A1186" w14:paraId="0EE1802E" w14:textId="77777777">
              <w:trPr>
                <w:cantSplit/>
                <w:trHeight w:val="6088"/>
                <w:jc w:val="center"/>
              </w:trPr>
              <w:tc>
                <w:tcPr>
                  <w:tcW w:w="1217" w:type="dxa"/>
                  <w:tcBorders>
                    <w:top w:val="single" w:sz="4" w:space="0" w:color="auto"/>
                    <w:left w:val="single" w:sz="4" w:space="0" w:color="auto"/>
                    <w:bottom w:val="single" w:sz="4" w:space="0" w:color="auto"/>
                    <w:right w:val="single" w:sz="4" w:space="0" w:color="auto"/>
                  </w:tcBorders>
                </w:tcPr>
                <w:p w14:paraId="0EE18023" w14:textId="77777777" w:rsidR="006A1186" w:rsidRDefault="00BE1811">
                  <w:pPr>
                    <w:keepNext/>
                    <w:keepLines/>
                    <w:rPr>
                      <w:rFonts w:ascii="Times New Roman" w:eastAsia="宋体" w:hAnsi="Times New Roman"/>
                      <w:b/>
                      <w:kern w:val="2"/>
                      <w:sz w:val="18"/>
                      <w:szCs w:val="22"/>
                      <w:lang w:val="en-GB"/>
                    </w:rPr>
                  </w:pPr>
                  <w:r>
                    <w:rPr>
                      <w:rFonts w:ascii="Times New Roman" w:eastAsia="宋体" w:hAnsi="Times New Roman"/>
                      <w:b/>
                      <w:kern w:val="2"/>
                      <w:sz w:val="18"/>
                      <w:szCs w:val="22"/>
                      <w:lang w:val="en-GB"/>
                    </w:rPr>
                    <w:t>Definition</w:t>
                  </w:r>
                </w:p>
              </w:tc>
              <w:tc>
                <w:tcPr>
                  <w:tcW w:w="7468" w:type="dxa"/>
                  <w:tcBorders>
                    <w:top w:val="single" w:sz="4" w:space="0" w:color="auto"/>
                    <w:left w:val="single" w:sz="4" w:space="0" w:color="auto"/>
                    <w:bottom w:val="single" w:sz="4" w:space="0" w:color="auto"/>
                    <w:right w:val="single" w:sz="4" w:space="0" w:color="auto"/>
                  </w:tcBorders>
                </w:tcPr>
                <w:p w14:paraId="0EE18024" w14:textId="77777777" w:rsidR="006A1186" w:rsidRDefault="00BE1811">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0EE18025" w14:textId="77777777" w:rsidR="006A1186" w:rsidRDefault="006A1186">
                  <w:pPr>
                    <w:keepNext/>
                    <w:keepLines/>
                    <w:rPr>
                      <w:rFonts w:ascii="Times New Roman" w:eastAsia="宋体" w:hAnsi="Times New Roman"/>
                      <w:kern w:val="2"/>
                      <w:sz w:val="18"/>
                      <w:szCs w:val="22"/>
                      <w:lang w:val="en-GB"/>
                    </w:rPr>
                  </w:pPr>
                </w:p>
                <w:p w14:paraId="0EE18026" w14:textId="77777777" w:rsidR="006A1186" w:rsidRDefault="00BE1811">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EE18027" w14:textId="77777777" w:rsidR="006A1186" w:rsidRDefault="006A1186">
                  <w:pPr>
                    <w:keepNext/>
                    <w:keepLines/>
                    <w:rPr>
                      <w:rFonts w:ascii="Times New Roman" w:eastAsia="宋体" w:hAnsi="Times New Roman"/>
                      <w:kern w:val="2"/>
                      <w:sz w:val="18"/>
                      <w:szCs w:val="22"/>
                      <w:lang w:val="en-GB"/>
                    </w:rPr>
                  </w:pPr>
                </w:p>
                <w:p w14:paraId="0EE18028" w14:textId="77777777" w:rsidR="006A1186" w:rsidRDefault="00BE1811">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SS-RSRP shall be measured only among the reference signals corresponding to SS/PBCH blocks with the same SS/PBCH block index and the same physical-layer cell identity.</w:t>
                  </w:r>
                </w:p>
                <w:p w14:paraId="0EE18029" w14:textId="77777777" w:rsidR="006A1186" w:rsidRDefault="006A1186">
                  <w:pPr>
                    <w:keepNext/>
                    <w:keepLines/>
                    <w:rPr>
                      <w:rFonts w:ascii="Times New Roman" w:eastAsia="宋体" w:hAnsi="Times New Roman"/>
                      <w:kern w:val="2"/>
                      <w:sz w:val="18"/>
                      <w:szCs w:val="22"/>
                      <w:lang w:val="en-GB"/>
                    </w:rPr>
                  </w:pPr>
                </w:p>
                <w:p w14:paraId="0EE1802A" w14:textId="77777777" w:rsidR="006A1186" w:rsidRDefault="00BE1811">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If SS-RSRP is not used for L1-RSRP and higher-layers indicate certain SS/PBCH blocks for performing SS-RSRP measurements, then SS-RSRP is measured only from the indicated set of SS/PBCH block(s).</w:t>
                  </w:r>
                </w:p>
                <w:p w14:paraId="0EE1802B" w14:textId="77777777" w:rsidR="006A1186" w:rsidRDefault="00BE1811">
                  <w:pPr>
                    <w:keepNext/>
                    <w:keepLines/>
                    <w:rPr>
                      <w:rFonts w:ascii="Times New Roman" w:eastAsia="等线" w:hAnsi="Times New Roman"/>
                      <w:color w:val="FF0000"/>
                      <w:kern w:val="2"/>
                      <w:sz w:val="18"/>
                      <w:szCs w:val="18"/>
                      <w:lang w:eastAsia="zh-CN"/>
                    </w:rPr>
                  </w:pPr>
                  <w:r>
                    <w:rPr>
                      <w:rFonts w:ascii="Times New Roman" w:eastAsia="等线" w:hAnsi="Times New Roman"/>
                      <w:color w:val="FF0000"/>
                      <w:kern w:val="2"/>
                      <w:sz w:val="18"/>
                      <w:szCs w:val="18"/>
                      <w:lang w:eastAsia="zh-CN"/>
                    </w:rPr>
                    <w:t xml:space="preserve">For SS-RSRP is being performed by wake-up receiver (WUR), SS-RSRP is measured only from the indicated set of SS/PBCH block(s) by higher-layers parameter </w:t>
                  </w:r>
                  <w:r>
                    <w:rPr>
                      <w:rFonts w:ascii="Times New Roman" w:eastAsia="等线" w:hAnsi="Times New Roman"/>
                      <w:i/>
                      <w:iCs/>
                      <w:color w:val="FF0000"/>
                      <w:kern w:val="2"/>
                      <w:sz w:val="18"/>
                      <w:szCs w:val="18"/>
                      <w:lang w:eastAsia="zh-CN"/>
                    </w:rPr>
                    <w:t xml:space="preserve">LP-WUS/LP-SS beam subset, </w:t>
                  </w:r>
                  <w:r>
                    <w:rPr>
                      <w:rFonts w:ascii="Times New Roman" w:eastAsia="等线" w:hAnsi="Times New Roman"/>
                      <w:color w:val="FF0000"/>
                      <w:kern w:val="2"/>
                      <w:sz w:val="18"/>
                      <w:szCs w:val="18"/>
                      <w:lang w:eastAsia="zh-CN"/>
                    </w:rPr>
                    <w:t>if provided</w:t>
                  </w:r>
                  <w:r>
                    <w:rPr>
                      <w:rFonts w:ascii="Times New Roman" w:eastAsia="等线" w:hAnsi="Times New Roman"/>
                      <w:i/>
                      <w:iCs/>
                      <w:color w:val="FF0000"/>
                      <w:kern w:val="2"/>
                      <w:sz w:val="18"/>
                      <w:szCs w:val="18"/>
                      <w:lang w:eastAsia="zh-CN"/>
                    </w:rPr>
                    <w:t>.</w:t>
                  </w:r>
                  <w:r>
                    <w:rPr>
                      <w:rFonts w:ascii="Times New Roman" w:eastAsia="等线" w:hAnsi="Times New Roman"/>
                      <w:color w:val="FF0000"/>
                      <w:kern w:val="2"/>
                      <w:sz w:val="18"/>
                      <w:szCs w:val="18"/>
                      <w:lang w:eastAsia="zh-CN"/>
                    </w:rPr>
                    <w:t xml:space="preserve"> Otherwise, SS-RSRP is measured only from the indicated set of SS/PBCH block(s) by higher-layers parameter </w:t>
                  </w:r>
                  <w:r>
                    <w:rPr>
                      <w:rFonts w:ascii="Times New Roman" w:eastAsia="宋体" w:hAnsi="Times New Roman"/>
                      <w:i/>
                      <w:color w:val="FF0000"/>
                      <w:kern w:val="2"/>
                      <w:sz w:val="18"/>
                      <w:szCs w:val="18"/>
                      <w:lang w:eastAsia="zh-CN"/>
                    </w:rPr>
                    <w:t>ssb-PositionsInBurst</w:t>
                  </w:r>
                  <w:r>
                    <w:rPr>
                      <w:rFonts w:ascii="Times New Roman" w:eastAsia="等线" w:hAnsi="Times New Roman"/>
                      <w:color w:val="FF0000"/>
                      <w:kern w:val="2"/>
                      <w:sz w:val="18"/>
                      <w:szCs w:val="18"/>
                      <w:lang w:eastAsia="zh-CN"/>
                    </w:rPr>
                    <w:t>.</w:t>
                  </w:r>
                </w:p>
                <w:p w14:paraId="0EE1802C" w14:textId="77777777" w:rsidR="006A1186" w:rsidRDefault="006A1186">
                  <w:pPr>
                    <w:keepNext/>
                    <w:keepLines/>
                    <w:rPr>
                      <w:rFonts w:ascii="Times New Roman" w:eastAsia="宋体" w:hAnsi="Times New Roman"/>
                      <w:kern w:val="2"/>
                      <w:sz w:val="18"/>
                      <w:szCs w:val="22"/>
                      <w:lang w:val="en-GB"/>
                    </w:rPr>
                  </w:pPr>
                </w:p>
                <w:p w14:paraId="0EE1802D" w14:textId="77777777" w:rsidR="006A1186" w:rsidRDefault="00BE1811">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0EE1802F" w14:textId="77777777" w:rsidR="006A1186" w:rsidRDefault="006A1186">
            <w:pPr>
              <w:widowControl w:val="0"/>
              <w:jc w:val="both"/>
              <w:rPr>
                <w:rFonts w:asciiTheme="minorHAnsi" w:eastAsiaTheme="minorEastAsia" w:hAnsiTheme="minorHAnsi" w:cstheme="minorBidi"/>
                <w:color w:val="FF0000"/>
                <w:kern w:val="2"/>
                <w:sz w:val="21"/>
                <w:szCs w:val="22"/>
                <w:lang w:val="en-GB" w:eastAsia="zh-CN"/>
              </w:rPr>
            </w:pPr>
          </w:p>
          <w:p w14:paraId="0EE18030" w14:textId="77777777" w:rsidR="006A1186" w:rsidRDefault="00BE1811">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0EE18032" w14:textId="77777777" w:rsidR="006A1186" w:rsidRDefault="006A1186">
      <w:pPr>
        <w:jc w:val="both"/>
        <w:rPr>
          <w:rFonts w:ascii="Times New Roman" w:eastAsia="等线" w:hAnsi="Times New Roman"/>
          <w:b/>
          <w:szCs w:val="20"/>
          <w:lang w:eastAsia="zh-CN"/>
        </w:rPr>
      </w:pPr>
    </w:p>
    <w:p w14:paraId="0EE18033" w14:textId="77777777" w:rsidR="006A1186" w:rsidRDefault="00BE1811">
      <w:pPr>
        <w:overflowPunct w:val="0"/>
        <w:autoSpaceDE w:val="0"/>
        <w:autoSpaceDN w:val="0"/>
        <w:adjustRightInd w:val="0"/>
        <w:snapToGrid w:val="0"/>
        <w:spacing w:after="120"/>
        <w:jc w:val="both"/>
        <w:textAlignment w:val="baseline"/>
        <w:rPr>
          <w:rFonts w:ascii="Times New Roman" w:eastAsia="宋体" w:hAnsi="Times New Roman"/>
          <w:b/>
          <w:bCs/>
          <w:kern w:val="2"/>
          <w:szCs w:val="20"/>
          <w:lang w:eastAsia="zh-CN"/>
        </w:rPr>
      </w:pPr>
      <w:r>
        <w:rPr>
          <w:rFonts w:ascii="Times New Roman" w:eastAsia="宋体" w:hAnsi="Times New Roman"/>
          <w:b/>
          <w:bCs/>
          <w:kern w:val="2"/>
          <w:szCs w:val="20"/>
          <w:lang w:eastAsia="zh-CN"/>
        </w:rPr>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5</w:t>
      </w:r>
      <w:r>
        <w:rPr>
          <w:rFonts w:ascii="Times New Roman" w:eastAsia="等线" w:hAnsi="Times New Roman"/>
          <w:b/>
          <w:szCs w:val="20"/>
          <w:lang w:eastAsia="zh-CN"/>
        </w:rPr>
        <w:fldChar w:fldCharType="end"/>
      </w:r>
      <w:r>
        <w:rPr>
          <w:rFonts w:ascii="Times New Roman" w:eastAsia="宋体" w:hAnsi="Times New Roman"/>
          <w:b/>
          <w:bCs/>
          <w:kern w:val="2"/>
          <w:szCs w:val="20"/>
          <w:lang w:eastAsia="zh-CN"/>
        </w:rPr>
        <w:t>: The current specification on the definition of value unit for LP-RSRP and LP-RSSI is clear enough, and no specification change is needed.</w:t>
      </w:r>
    </w:p>
    <w:p w14:paraId="0EE18034" w14:textId="77777777" w:rsidR="006A1186" w:rsidRDefault="00BE1811">
      <w:pPr>
        <w:rPr>
          <w:b/>
          <w:sz w:val="36"/>
          <w:lang w:eastAsia="zh-CN"/>
        </w:rPr>
      </w:pPr>
      <w:r>
        <w:rPr>
          <w:rFonts w:hint="eastAsia"/>
          <w:b/>
          <w:sz w:val="36"/>
          <w:lang w:eastAsia="zh-CN"/>
        </w:rPr>
        <w:t xml:space="preserve">LP-WUS operation in CONNECTED mode </w:t>
      </w:r>
    </w:p>
    <w:p w14:paraId="0EE18035" w14:textId="77777777" w:rsidR="006A1186" w:rsidRDefault="00BE1811">
      <w:pPr>
        <w:widowControl w:val="0"/>
        <w:adjustRightInd w:val="0"/>
        <w:snapToGrid w:val="0"/>
        <w:spacing w:afterLines="50" w:after="120"/>
        <w:jc w:val="both"/>
        <w:rPr>
          <w:rFonts w:ascii="Calibri" w:eastAsiaTheme="minorEastAsia" w:hAnsi="Calibri" w:cstheme="minorBidi"/>
          <w:kern w:val="2"/>
          <w:sz w:val="21"/>
          <w:szCs w:val="22"/>
          <w:lang w:val="fr-FR"/>
        </w:rPr>
      </w:pPr>
      <w:r>
        <w:rPr>
          <w:rFonts w:ascii="Times New Roman" w:eastAsia="等线" w:hAnsi="Times New Roman" w:hint="eastAsia"/>
          <w:b/>
          <w:bCs/>
          <w:kern w:val="2"/>
          <w:szCs w:val="20"/>
          <w:lang w:eastAsia="zh-CN" w:bidi="ar"/>
        </w:rPr>
        <w:t xml:space="preserve">Proposal 6: </w:t>
      </w:r>
      <w:r>
        <w:rPr>
          <w:rFonts w:ascii="Times New Roman" w:eastAsiaTheme="minorEastAsia" w:hAnsi="Times New Roman" w:hint="eastAsia"/>
          <w:b/>
          <w:bCs/>
          <w:kern w:val="2"/>
          <w:szCs w:val="20"/>
          <w:lang w:eastAsia="zh-CN"/>
        </w:rPr>
        <w:t xml:space="preserve">Do not </w:t>
      </w:r>
      <w:r>
        <w:rPr>
          <w:rFonts w:ascii="Times New Roman" w:eastAsiaTheme="minorEastAsia" w:hAnsi="Times New Roman"/>
          <w:b/>
          <w:bCs/>
          <w:kern w:val="2"/>
          <w:szCs w:val="20"/>
          <w:lang w:eastAsia="zh-CN"/>
        </w:rPr>
        <w:t>introduc</w:t>
      </w:r>
      <w:r>
        <w:rPr>
          <w:rFonts w:ascii="Times New Roman" w:eastAsiaTheme="minorEastAsia" w:hAnsi="Times New Roman" w:hint="eastAsia"/>
          <w:b/>
          <w:bCs/>
          <w:kern w:val="2"/>
          <w:szCs w:val="20"/>
          <w:lang w:eastAsia="zh-CN"/>
        </w:rPr>
        <w:t xml:space="preserve">e the </w:t>
      </w:r>
      <w:r>
        <w:rPr>
          <w:rFonts w:ascii="Times New Roman" w:eastAsiaTheme="minorEastAsia" w:hAnsi="Times New Roman"/>
          <w:b/>
          <w:bCs/>
          <w:kern w:val="2"/>
          <w:szCs w:val="20"/>
          <w:lang w:eastAsia="zh-CN"/>
        </w:rPr>
        <w:t>UE capability</w:t>
      </w:r>
      <w:r>
        <w:rPr>
          <w:rFonts w:ascii="Times New Roman" w:eastAsiaTheme="minorEastAsia" w:hAnsi="Times New Roman" w:hint="eastAsia"/>
          <w:b/>
          <w:bCs/>
          <w:kern w:val="2"/>
          <w:szCs w:val="20"/>
          <w:lang w:eastAsia="zh-CN"/>
        </w:rPr>
        <w:t xml:space="preserve"> </w:t>
      </w:r>
      <w:r>
        <w:rPr>
          <w:rFonts w:ascii="Times New Roman" w:eastAsiaTheme="minorEastAsia" w:hAnsi="Times New Roman"/>
          <w:b/>
          <w:bCs/>
          <w:kern w:val="2"/>
          <w:szCs w:val="20"/>
          <w:lang w:eastAsia="zh-CN"/>
        </w:rPr>
        <w:t xml:space="preserve">to restrict </w:t>
      </w:r>
      <w:r>
        <w:rPr>
          <w:rFonts w:ascii="Times New Roman" w:eastAsiaTheme="minorEastAsia" w:hAnsi="Times New Roman" w:hint="eastAsia"/>
          <w:b/>
          <w:bCs/>
          <w:kern w:val="2"/>
          <w:szCs w:val="20"/>
          <w:lang w:eastAsia="zh-CN"/>
        </w:rPr>
        <w:t xml:space="preserve">the </w:t>
      </w:r>
      <w:r>
        <w:rPr>
          <w:rFonts w:ascii="Times New Roman" w:eastAsiaTheme="minorEastAsia" w:hAnsi="Times New Roman"/>
          <w:b/>
          <w:bCs/>
          <w:kern w:val="2"/>
          <w:szCs w:val="20"/>
          <w:lang w:eastAsia="zh-CN"/>
        </w:rPr>
        <w:t>configuration of LP-WUS MO and LP-WUS duration.</w:t>
      </w:r>
      <w:r>
        <w:rPr>
          <w:rFonts w:ascii="Times New Roman" w:eastAsiaTheme="minorEastAsia" w:hAnsi="Times New Roman" w:hint="eastAsia"/>
          <w:b/>
          <w:bCs/>
          <w:kern w:val="2"/>
          <w:szCs w:val="20"/>
          <w:lang w:eastAsia="zh-CN"/>
        </w:rPr>
        <w:t xml:space="preserve">  </w:t>
      </w:r>
    </w:p>
    <w:p w14:paraId="0EE18036" w14:textId="77777777" w:rsidR="006A1186" w:rsidRDefault="00BE1811">
      <w:pPr>
        <w:widowControl w:val="0"/>
        <w:adjustRightInd w:val="0"/>
        <w:snapToGrid w:val="0"/>
        <w:spacing w:afterLines="50" w:after="120"/>
        <w:jc w:val="both"/>
        <w:rPr>
          <w:rFonts w:ascii="Times New Roman" w:eastAsia="等线" w:hAnsi="Times New Roman"/>
          <w:b/>
          <w:bCs/>
          <w:iCs/>
          <w:kern w:val="2"/>
          <w:szCs w:val="20"/>
          <w:lang w:eastAsia="zh-CN"/>
        </w:rPr>
      </w:pPr>
      <w:r>
        <w:rPr>
          <w:rFonts w:ascii="Times New Roman" w:eastAsia="等线" w:hAnsi="Times New Roman" w:hint="eastAsia"/>
          <w:b/>
          <w:bCs/>
          <w:iCs/>
          <w:kern w:val="2"/>
          <w:szCs w:val="20"/>
          <w:lang w:eastAsia="zh-CN"/>
        </w:rPr>
        <w:t xml:space="preserve">Proposal 7: Adopt the following TP for TS 38.214: </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6A1186" w14:paraId="0EE1803A" w14:textId="77777777">
        <w:tc>
          <w:tcPr>
            <w:tcW w:w="2696" w:type="dxa"/>
            <w:tcBorders>
              <w:top w:val="single" w:sz="4" w:space="0" w:color="auto"/>
              <w:left w:val="single" w:sz="4" w:space="0" w:color="auto"/>
              <w:bottom w:val="nil"/>
              <w:right w:val="nil"/>
            </w:tcBorders>
          </w:tcPr>
          <w:p w14:paraId="0EE18037"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0EE18038" w14:textId="77777777" w:rsidR="006A1186" w:rsidRDefault="00BE1811">
            <w:pPr>
              <w:widowControl w:val="0"/>
              <w:spacing w:afterLines="50" w:after="120"/>
              <w:ind w:left="102"/>
              <w:jc w:val="both"/>
              <w:rPr>
                <w:rFonts w:ascii="Arial" w:eastAsiaTheme="minorEastAsia" w:hAnsi="Arial"/>
                <w:kern w:val="2"/>
                <w:sz w:val="21"/>
                <w:szCs w:val="22"/>
                <w:lang w:val="en-GB"/>
              </w:rPr>
            </w:pPr>
            <w:r>
              <w:rPr>
                <w:rFonts w:ascii="Arial" w:eastAsiaTheme="minorEastAsia" w:hAnsi="Arial" w:hint="eastAsia"/>
                <w:kern w:val="2"/>
                <w:sz w:val="21"/>
                <w:szCs w:val="22"/>
                <w:lang w:eastAsia="zh-CN"/>
              </w:rPr>
              <w:t xml:space="preserve">Clarify the </w:t>
            </w:r>
            <w:r>
              <w:rPr>
                <w:rFonts w:ascii="Arial" w:eastAsiaTheme="minorEastAsia" w:hAnsi="Arial" w:hint="eastAsia"/>
                <w:kern w:val="2"/>
                <w:sz w:val="21"/>
                <w:szCs w:val="22"/>
                <w:lang w:val="en-GB"/>
              </w:rPr>
              <w:t>the periodic CSI/L1-RSRP reporting operation</w:t>
            </w:r>
            <w:r>
              <w:rPr>
                <w:rFonts w:ascii="Arial" w:eastAsiaTheme="minorEastAsia" w:hAnsi="Arial" w:hint="eastAsia"/>
                <w:kern w:val="2"/>
                <w:sz w:val="21"/>
                <w:szCs w:val="22"/>
                <w:lang w:eastAsia="zh-CN"/>
              </w:rPr>
              <w:t xml:space="preserve"> f</w:t>
            </w:r>
            <w:r>
              <w:rPr>
                <w:rFonts w:ascii="Arial" w:eastAsiaTheme="minorEastAsia" w:hAnsi="Arial" w:hint="eastAsia"/>
                <w:kern w:val="2"/>
                <w:sz w:val="21"/>
                <w:szCs w:val="22"/>
                <w:lang w:val="en-GB"/>
              </w:rPr>
              <w:t>or Option 1-2</w:t>
            </w:r>
            <w:r>
              <w:rPr>
                <w:rFonts w:ascii="Arial" w:eastAsiaTheme="minorEastAsia" w:hAnsi="Arial" w:hint="eastAsia"/>
                <w:kern w:val="2"/>
                <w:sz w:val="21"/>
                <w:szCs w:val="22"/>
                <w:lang w:eastAsia="zh-CN"/>
              </w:rPr>
              <w:t xml:space="preserve"> </w:t>
            </w:r>
            <w:r>
              <w:rPr>
                <w:rFonts w:ascii="Arial" w:eastAsiaTheme="minorEastAsia" w:hAnsi="Arial" w:hint="eastAsia"/>
                <w:kern w:val="2"/>
                <w:sz w:val="21"/>
                <w:szCs w:val="22"/>
                <w:lang w:val="en-GB"/>
              </w:rPr>
              <w:t>for LP-WUS CONNECTED mode operation</w:t>
            </w:r>
            <w:r>
              <w:rPr>
                <w:rFonts w:ascii="Arial" w:eastAsiaTheme="minorEastAsia" w:hAnsi="Arial" w:hint="eastAsia"/>
                <w:kern w:val="2"/>
                <w:sz w:val="21"/>
                <w:szCs w:val="22"/>
                <w:lang w:eastAsia="zh-CN"/>
              </w:rPr>
              <w:t>.</w:t>
            </w:r>
            <w:r>
              <w:rPr>
                <w:rFonts w:ascii="Arial" w:eastAsiaTheme="minorEastAsia" w:hAnsi="Arial" w:hint="eastAsia"/>
                <w:kern w:val="2"/>
                <w:sz w:val="21"/>
                <w:szCs w:val="22"/>
                <w:lang w:val="en-GB"/>
              </w:rPr>
              <w:t xml:space="preserve"> </w:t>
            </w:r>
          </w:p>
          <w:p w14:paraId="0EE18039" w14:textId="77777777" w:rsidR="006A1186" w:rsidRDefault="00BE1811">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In addition, clarify that LP-WUS operation option 1-1 and option 1-</w:t>
            </w:r>
            <w:r>
              <w:rPr>
                <w:rFonts w:ascii="Arial" w:eastAsiaTheme="minorEastAsia" w:hAnsi="Arial" w:hint="eastAsia"/>
                <w:kern w:val="2"/>
                <w:sz w:val="21"/>
                <w:szCs w:val="22"/>
                <w:lang w:eastAsia="zh-CN"/>
              </w:rPr>
              <w:lastRenderedPageBreak/>
              <w:t xml:space="preserve">2 is based on the configuration of </w:t>
            </w:r>
            <w:r>
              <w:rPr>
                <w:rFonts w:ascii="Arial" w:eastAsiaTheme="minorEastAsia" w:hAnsi="Arial" w:hint="eastAsia"/>
                <w:i/>
                <w:iCs/>
                <w:kern w:val="2"/>
                <w:sz w:val="21"/>
                <w:szCs w:val="22"/>
                <w:lang w:eastAsia="zh-CN"/>
              </w:rPr>
              <w:t>lpwus-PDCCH-MonitoringTimer</w:t>
            </w:r>
            <w:r>
              <w:rPr>
                <w:rFonts w:ascii="Arial" w:eastAsiaTheme="minorEastAsia" w:hAnsi="Arial" w:hint="eastAsia"/>
                <w:kern w:val="2"/>
                <w:sz w:val="21"/>
                <w:szCs w:val="22"/>
                <w:lang w:eastAsia="zh-CN"/>
              </w:rPr>
              <w:t>.</w:t>
            </w:r>
          </w:p>
        </w:tc>
      </w:tr>
      <w:tr w:rsidR="006A1186" w14:paraId="0EE1803D" w14:textId="77777777">
        <w:tc>
          <w:tcPr>
            <w:tcW w:w="2696" w:type="dxa"/>
            <w:tcBorders>
              <w:top w:val="nil"/>
              <w:left w:val="single" w:sz="4" w:space="0" w:color="auto"/>
              <w:bottom w:val="nil"/>
              <w:right w:val="nil"/>
            </w:tcBorders>
          </w:tcPr>
          <w:p w14:paraId="0EE1803B" w14:textId="77777777" w:rsidR="006A1186" w:rsidRDefault="006A1186">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0EE1803C" w14:textId="77777777" w:rsidR="006A1186" w:rsidRDefault="006A1186">
            <w:pPr>
              <w:widowControl w:val="0"/>
              <w:jc w:val="both"/>
              <w:rPr>
                <w:rFonts w:ascii="Arial" w:eastAsiaTheme="minorEastAsia" w:hAnsi="Arial"/>
                <w:kern w:val="2"/>
                <w:sz w:val="8"/>
                <w:szCs w:val="8"/>
                <w:lang w:val="en-GB"/>
              </w:rPr>
            </w:pPr>
          </w:p>
        </w:tc>
      </w:tr>
      <w:tr w:rsidR="006A1186" w14:paraId="0EE18041" w14:textId="77777777">
        <w:tc>
          <w:tcPr>
            <w:tcW w:w="2696" w:type="dxa"/>
            <w:tcBorders>
              <w:top w:val="nil"/>
              <w:left w:val="single" w:sz="4" w:space="0" w:color="auto"/>
              <w:bottom w:val="nil"/>
              <w:right w:val="nil"/>
            </w:tcBorders>
          </w:tcPr>
          <w:p w14:paraId="0EE1803E"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0EE1803F" w14:textId="77777777" w:rsidR="006A1186" w:rsidRDefault="00BE1811">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Add condition for WUS operation option 1-2 that when </w:t>
            </w:r>
            <w:r>
              <w:rPr>
                <w:rFonts w:ascii="Arial" w:eastAsiaTheme="minorEastAsia" w:hAnsi="Arial" w:hint="eastAsia"/>
                <w:i/>
                <w:iCs/>
                <w:kern w:val="2"/>
                <w:sz w:val="21"/>
                <w:szCs w:val="22"/>
                <w:lang w:eastAsia="zh-CN"/>
              </w:rPr>
              <w:t>WUS_PDCCHMonitoringTimer</w:t>
            </w:r>
            <w:r>
              <w:rPr>
                <w:rFonts w:ascii="Arial" w:eastAsiaTheme="minorEastAsia" w:hAnsi="Arial" w:hint="eastAsia"/>
                <w:kern w:val="2"/>
                <w:sz w:val="21"/>
                <w:szCs w:val="22"/>
                <w:lang w:eastAsia="zh-CN"/>
              </w:rPr>
              <w:t xml:space="preserve"> has not been started during the time of the previous DRX cycle, the periodic CSI/L1-RSRP is reported during the time given by the configured </w:t>
            </w:r>
            <w:r>
              <w:rPr>
                <w:rFonts w:ascii="Arial" w:eastAsiaTheme="minorEastAsia" w:hAnsi="Arial" w:hint="eastAsia"/>
                <w:i/>
                <w:iCs/>
                <w:kern w:val="2"/>
                <w:sz w:val="21"/>
                <w:szCs w:val="22"/>
                <w:lang w:eastAsia="zh-CN"/>
              </w:rPr>
              <w:t>drx-onDurationTimer</w:t>
            </w:r>
            <w:r>
              <w:rPr>
                <w:rFonts w:ascii="Arial" w:eastAsiaTheme="minorEastAsia" w:hAnsi="Arial" w:hint="eastAsia"/>
                <w:kern w:val="2"/>
                <w:sz w:val="21"/>
                <w:szCs w:val="22"/>
                <w:lang w:eastAsia="zh-CN"/>
              </w:rPr>
              <w:t xml:space="preserve"> in </w:t>
            </w:r>
            <w:r>
              <w:rPr>
                <w:rFonts w:ascii="Arial" w:eastAsiaTheme="minorEastAsia" w:hAnsi="Arial" w:hint="eastAsia"/>
                <w:i/>
                <w:iCs/>
                <w:kern w:val="2"/>
                <w:sz w:val="21"/>
                <w:szCs w:val="22"/>
                <w:lang w:eastAsia="zh-CN"/>
              </w:rPr>
              <w:t>DRX-Config</w:t>
            </w:r>
            <w:r>
              <w:rPr>
                <w:rFonts w:ascii="Arial" w:eastAsiaTheme="minorEastAsia" w:hAnsi="Arial" w:hint="eastAsia"/>
                <w:kern w:val="2"/>
                <w:sz w:val="21"/>
                <w:szCs w:val="22"/>
                <w:lang w:eastAsia="zh-CN"/>
              </w:rPr>
              <w:t xml:space="preserve"> for the case when UE is outside C-DRX active time when the parameter to enable/disable periodic CSI/L1-RSRP reporting is configured. </w:t>
            </w:r>
          </w:p>
          <w:p w14:paraId="0EE18040" w14:textId="77777777" w:rsidR="006A1186" w:rsidRDefault="00BE1811">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LP-WUS operation option 1-2 is enabled if   </w:t>
            </w:r>
            <w:r>
              <w:rPr>
                <w:rFonts w:ascii="Arial" w:eastAsiaTheme="minorEastAsia" w:hAnsi="Arial" w:hint="eastAsia"/>
                <w:i/>
                <w:iCs/>
                <w:kern w:val="2"/>
                <w:sz w:val="21"/>
                <w:szCs w:val="22"/>
                <w:lang w:eastAsia="zh-CN"/>
              </w:rPr>
              <w:t>lpwus-PDCCH-MonitoringTimer</w:t>
            </w:r>
            <w:r>
              <w:rPr>
                <w:rFonts w:ascii="Arial" w:eastAsiaTheme="minorEastAsia" w:hAnsi="Arial" w:hint="eastAsia"/>
                <w:kern w:val="2"/>
                <w:sz w:val="21"/>
                <w:szCs w:val="22"/>
                <w:lang w:eastAsia="zh-CN"/>
              </w:rPr>
              <w:t xml:space="preserve"> is configured.</w:t>
            </w:r>
          </w:p>
        </w:tc>
      </w:tr>
      <w:tr w:rsidR="006A1186" w14:paraId="0EE18044" w14:textId="77777777">
        <w:tc>
          <w:tcPr>
            <w:tcW w:w="2696" w:type="dxa"/>
            <w:tcBorders>
              <w:top w:val="nil"/>
              <w:left w:val="single" w:sz="4" w:space="0" w:color="auto"/>
              <w:bottom w:val="nil"/>
              <w:right w:val="nil"/>
            </w:tcBorders>
          </w:tcPr>
          <w:p w14:paraId="0EE18042" w14:textId="77777777" w:rsidR="006A1186" w:rsidRDefault="006A1186">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0EE18043" w14:textId="77777777" w:rsidR="006A1186" w:rsidRDefault="006A1186">
            <w:pPr>
              <w:widowControl w:val="0"/>
              <w:jc w:val="both"/>
              <w:rPr>
                <w:rFonts w:ascii="Arial" w:eastAsiaTheme="minorEastAsia" w:hAnsi="Arial"/>
                <w:kern w:val="2"/>
                <w:sz w:val="8"/>
                <w:szCs w:val="8"/>
                <w:lang w:val="en-GB"/>
              </w:rPr>
            </w:pPr>
          </w:p>
        </w:tc>
      </w:tr>
      <w:tr w:rsidR="006A1186" w14:paraId="0EE1804F" w14:textId="77777777">
        <w:tc>
          <w:tcPr>
            <w:tcW w:w="2696" w:type="dxa"/>
            <w:tcBorders>
              <w:top w:val="nil"/>
              <w:left w:val="single" w:sz="4" w:space="0" w:color="auto"/>
              <w:bottom w:val="single" w:sz="4" w:space="0" w:color="auto"/>
              <w:right w:val="nil"/>
            </w:tcBorders>
          </w:tcPr>
          <w:p w14:paraId="0EE18045" w14:textId="77777777" w:rsidR="006A1186" w:rsidRDefault="00BE1811">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single" w:sz="4" w:space="0" w:color="auto"/>
              <w:right w:val="single" w:sz="4" w:space="0" w:color="auto"/>
            </w:tcBorders>
            <w:shd w:val="pct30" w:color="FFFF00" w:fill="auto"/>
          </w:tcPr>
          <w:p w14:paraId="0EE18046" w14:textId="77777777" w:rsidR="006A1186" w:rsidRDefault="00BE1811">
            <w:pPr>
              <w:widowControl w:val="0"/>
              <w:ind w:left="10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Not aligned with the intention of the agreement made in RAN1#119 meeting and cause additional UE power consumption.</w:t>
            </w:r>
          </w:p>
          <w:p w14:paraId="0EE18047" w14:textId="77777777" w:rsidR="006A1186" w:rsidRDefault="00BE1811">
            <w:pPr>
              <w:widowControl w:val="0"/>
              <w:adjustRightInd w:val="0"/>
              <w:snapToGrid w:val="0"/>
              <w:jc w:val="both"/>
              <w:rPr>
                <w:rFonts w:ascii="Times New Roman" w:eastAsia="宋体" w:hAnsi="Times New Roman"/>
                <w:b/>
                <w:bCs/>
                <w:kern w:val="2"/>
                <w:szCs w:val="20"/>
                <w:lang w:eastAsia="zh-CN" w:bidi="ar"/>
              </w:rPr>
            </w:pPr>
            <w:r>
              <w:rPr>
                <w:rFonts w:ascii="Times New Roman" w:eastAsia="Yu Mincho" w:hAnsi="Times New Roman" w:hint="eastAsia"/>
                <w:b/>
                <w:bCs/>
                <w:kern w:val="2"/>
                <w:szCs w:val="20"/>
                <w:highlight w:val="green"/>
                <w:lang w:eastAsia="ja-JP" w:bidi="ar"/>
              </w:rPr>
              <w:t>Agreement</w:t>
            </w:r>
          </w:p>
          <w:p w14:paraId="0EE18048" w14:textId="77777777" w:rsidR="006A1186" w:rsidRDefault="00BE1811">
            <w:pPr>
              <w:widowControl w:val="0"/>
              <w:numPr>
                <w:ilvl w:val="0"/>
                <w:numId w:val="6"/>
              </w:numPr>
              <w:tabs>
                <w:tab w:val="clear" w:pos="926"/>
              </w:tabs>
              <w:overflowPunct w:val="0"/>
              <w:adjustRightInd w:val="0"/>
              <w:snapToGrid w:val="0"/>
              <w:ind w:left="0" w:firstLine="0"/>
              <w:jc w:val="both"/>
              <w:rPr>
                <w:rFonts w:ascii="Times New Roman" w:eastAsia="MS Mincho" w:hAnsi="Times New Roman"/>
                <w:szCs w:val="20"/>
              </w:rPr>
            </w:pPr>
            <w:r>
              <w:rPr>
                <w:rFonts w:ascii="Times New Roman" w:eastAsia="MS Mincho" w:hAnsi="Times New Roman" w:hint="eastAsia"/>
                <w:szCs w:val="20"/>
              </w:rPr>
              <w:t>For Option 1-2, for LP-WUS CONNECTED mode operation, the periodic CSI/L1-RSRP reporting operation is same as Rel-16 DCP, that is the UE can be configured with a parameter to enable/disable periodic CSI/L1-RSRP reporting, respectively:</w:t>
            </w:r>
          </w:p>
          <w:p w14:paraId="0EE18049" w14:textId="77777777" w:rsidR="006A1186" w:rsidRDefault="00BE1811">
            <w:pPr>
              <w:widowControl w:val="0"/>
              <w:numPr>
                <w:ilvl w:val="0"/>
                <w:numId w:val="25"/>
              </w:numPr>
              <w:overflowPunct w:val="0"/>
              <w:adjustRightInd w:val="0"/>
              <w:snapToGrid w:val="0"/>
              <w:jc w:val="both"/>
              <w:rPr>
                <w:rFonts w:ascii="Times New Roman" w:eastAsia="MS Mincho" w:hAnsi="Times New Roman"/>
                <w:szCs w:val="20"/>
              </w:rPr>
            </w:pPr>
            <w:r>
              <w:rPr>
                <w:rFonts w:ascii="Times New Roman" w:eastAsia="MS Mincho" w:hAnsi="Times New Roman" w:hint="eastAsia"/>
                <w:szCs w:val="20"/>
              </w:rPr>
              <w:t>If the parameter is NOT configured:</w:t>
            </w:r>
          </w:p>
          <w:p w14:paraId="0EE1804A" w14:textId="77777777" w:rsidR="006A1186" w:rsidRDefault="00BE1811">
            <w:pPr>
              <w:widowControl w:val="0"/>
              <w:numPr>
                <w:ilvl w:val="1"/>
                <w:numId w:val="25"/>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If the UE is not indicated to wake up by LP-WUS, the periodic CSI/L1-RSRP is not reported.</w:t>
            </w:r>
          </w:p>
          <w:p w14:paraId="0EE1804B" w14:textId="77777777" w:rsidR="006A1186" w:rsidRDefault="00BE1811">
            <w:pPr>
              <w:widowControl w:val="0"/>
              <w:numPr>
                <w:ilvl w:val="1"/>
                <w:numId w:val="25"/>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If the UE is indicated to wake up by LP-WUS, the periodic CSI/L1-RSRP is reported during the DRX active time.</w:t>
            </w:r>
          </w:p>
          <w:p w14:paraId="0EE1804C" w14:textId="77777777" w:rsidR="006A1186" w:rsidRDefault="00BE1811">
            <w:pPr>
              <w:widowControl w:val="0"/>
              <w:numPr>
                <w:ilvl w:val="0"/>
                <w:numId w:val="25"/>
              </w:numPr>
              <w:overflowPunct w:val="0"/>
              <w:adjustRightInd w:val="0"/>
              <w:snapToGrid w:val="0"/>
              <w:jc w:val="both"/>
              <w:rPr>
                <w:rFonts w:ascii="Times New Roman" w:eastAsia="MS Mincho" w:hAnsi="Times New Roman"/>
                <w:szCs w:val="20"/>
              </w:rPr>
            </w:pPr>
            <w:r>
              <w:rPr>
                <w:rFonts w:ascii="Times New Roman" w:eastAsia="MS Mincho" w:hAnsi="Times New Roman" w:hint="eastAsia"/>
                <w:szCs w:val="20"/>
              </w:rPr>
              <w:t>If the parameter is configured:</w:t>
            </w:r>
          </w:p>
          <w:p w14:paraId="0EE1804D" w14:textId="77777777" w:rsidR="006A1186" w:rsidRDefault="00BE1811">
            <w:pPr>
              <w:widowControl w:val="0"/>
              <w:numPr>
                <w:ilvl w:val="1"/>
                <w:numId w:val="25"/>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 xml:space="preserve">If the UE is not indicated to wake up by LP-WUS, the periodic CSI/L1-RSRP is reported during the time given by the configured </w:t>
            </w:r>
            <w:r>
              <w:rPr>
                <w:rFonts w:ascii="Times New Roman" w:eastAsia="MS Mincho" w:hAnsi="Times New Roman" w:hint="eastAsia"/>
                <w:i/>
                <w:iCs/>
                <w:szCs w:val="20"/>
              </w:rPr>
              <w:t>drx-onDurationTimer</w:t>
            </w:r>
            <w:r>
              <w:rPr>
                <w:rFonts w:ascii="Times New Roman" w:eastAsia="MS Mincho" w:hAnsi="Times New Roman" w:hint="eastAsia"/>
                <w:szCs w:val="20"/>
              </w:rPr>
              <w:t xml:space="preserve"> in </w:t>
            </w:r>
            <w:r>
              <w:rPr>
                <w:rFonts w:ascii="Times New Roman" w:eastAsia="MS Mincho" w:hAnsi="Times New Roman" w:hint="eastAsia"/>
                <w:i/>
                <w:iCs/>
                <w:szCs w:val="20"/>
              </w:rPr>
              <w:t>DRX-Config</w:t>
            </w:r>
            <w:r>
              <w:rPr>
                <w:rFonts w:ascii="Times New Roman" w:eastAsia="MS Mincho" w:hAnsi="Times New Roman" w:hint="eastAsia"/>
                <w:szCs w:val="20"/>
              </w:rPr>
              <w:t xml:space="preserve"> </w:t>
            </w:r>
            <w:r>
              <w:rPr>
                <w:rFonts w:ascii="Times New Roman" w:eastAsia="MS Mincho" w:hAnsi="Times New Roman" w:hint="eastAsia"/>
                <w:szCs w:val="20"/>
                <w:lang w:eastAsia="zh-CN"/>
              </w:rPr>
              <w:t>for the case when UE is outside C-DRX active time.</w:t>
            </w:r>
          </w:p>
          <w:p w14:paraId="0EE1804E" w14:textId="77777777" w:rsidR="006A1186" w:rsidRDefault="00BE1811">
            <w:pPr>
              <w:widowControl w:val="0"/>
              <w:numPr>
                <w:ilvl w:val="1"/>
                <w:numId w:val="25"/>
              </w:numPr>
              <w:overflowPunct w:val="0"/>
              <w:adjustRightInd w:val="0"/>
              <w:snapToGrid w:val="0"/>
              <w:ind w:left="1440"/>
              <w:jc w:val="both"/>
              <w:rPr>
                <w:rFonts w:eastAsia="MS Mincho"/>
                <w:lang w:eastAsia="zh-CN"/>
              </w:rPr>
            </w:pPr>
            <w:r>
              <w:rPr>
                <w:rFonts w:ascii="Times New Roman" w:eastAsia="MS Mincho" w:hAnsi="Times New Roman" w:hint="eastAsia"/>
                <w:szCs w:val="20"/>
              </w:rPr>
              <w:t>If the UE is indicated to wake up by LP-WUS, the periodic CSI/L1-RSRP is reported during the DRX active time.</w:t>
            </w:r>
          </w:p>
        </w:tc>
      </w:tr>
    </w:tbl>
    <w:tbl>
      <w:tblPr>
        <w:tblStyle w:val="230"/>
        <w:tblW w:w="0" w:type="auto"/>
        <w:tblInd w:w="112" w:type="dxa"/>
        <w:tblLook w:val="04A0" w:firstRow="1" w:lastRow="0" w:firstColumn="1" w:lastColumn="0" w:noHBand="0" w:noVBand="1"/>
      </w:tblPr>
      <w:tblGrid>
        <w:gridCol w:w="8948"/>
      </w:tblGrid>
      <w:tr w:rsidR="006A1186" w14:paraId="0EE18070" w14:textId="77777777">
        <w:tc>
          <w:tcPr>
            <w:tcW w:w="8948" w:type="dxa"/>
          </w:tcPr>
          <w:p w14:paraId="0EE18050" w14:textId="77777777" w:rsidR="006A1186" w:rsidRDefault="00BE1811">
            <w:pPr>
              <w:keepNext/>
              <w:tabs>
                <w:tab w:val="left" w:pos="-5500"/>
              </w:tabs>
              <w:adjustRightInd w:val="0"/>
              <w:outlineLvl w:val="3"/>
              <w:rPr>
                <w:rFonts w:ascii="Times New Roman" w:eastAsia="MS Mincho" w:hAnsi="Times New Roman"/>
                <w:b/>
                <w:bCs/>
                <w:iCs/>
                <w:color w:val="000000"/>
                <w:sz w:val="28"/>
                <w:szCs w:val="28"/>
              </w:rPr>
            </w:pPr>
            <w:r>
              <w:rPr>
                <w:rFonts w:ascii="Times New Roman" w:eastAsia="MS Mincho" w:hAnsi="Times New Roman" w:hint="eastAsia"/>
                <w:b/>
                <w:bCs/>
                <w:iCs/>
                <w:color w:val="000000"/>
                <w:sz w:val="28"/>
                <w:szCs w:val="28"/>
              </w:rPr>
              <w:lastRenderedPageBreak/>
              <w:t>5.1.6.1</w:t>
            </w:r>
            <w:r>
              <w:rPr>
                <w:rFonts w:ascii="Times New Roman" w:eastAsia="MS Mincho" w:hAnsi="Times New Roman" w:hint="eastAsia"/>
                <w:b/>
                <w:bCs/>
                <w:iCs/>
                <w:color w:val="000000"/>
                <w:sz w:val="28"/>
                <w:szCs w:val="28"/>
              </w:rPr>
              <w:tab/>
              <w:t>CSI-RS reception procedure</w:t>
            </w:r>
          </w:p>
          <w:p w14:paraId="0EE18051" w14:textId="77777777" w:rsidR="006A1186" w:rsidRDefault="00BE1811">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0EE18052" w14:textId="77777777" w:rsidR="006A1186" w:rsidRDefault="00BE1811">
            <w:pPr>
              <w:adjustRightInd w:val="0"/>
              <w:snapToGrid w:val="0"/>
              <w:rPr>
                <w:rFonts w:ascii="Times New Roman" w:eastAsia="MS Mincho" w:hAnsi="Times New Roman"/>
                <w:color w:val="000000"/>
                <w:kern w:val="2"/>
                <w:sz w:val="21"/>
                <w:szCs w:val="21"/>
                <w:lang w:eastAsia="zh-CN"/>
              </w:rPr>
            </w:pPr>
            <w:r>
              <w:rPr>
                <w:rFonts w:ascii="Times New Roman" w:eastAsia="MS Mincho" w:hAnsi="Times New Roman"/>
                <w:color w:val="000000"/>
                <w:sz w:val="21"/>
                <w:szCs w:val="21"/>
                <w:lang w:eastAsia="zh-CN" w:bidi="ar"/>
              </w:rPr>
              <w:t xml:space="preserve">If the UE is configured with DRX and,  </w:t>
            </w:r>
          </w:p>
          <w:p w14:paraId="0EE18053" w14:textId="77777777" w:rsidR="006A1186" w:rsidRDefault="00BE1811">
            <w:pPr>
              <w:adjustRightInd w:val="0"/>
              <w:snapToGrid w:val="0"/>
              <w:ind w:left="568" w:hanging="284"/>
              <w:rPr>
                <w:rFonts w:ascii="Times New Roman" w:eastAsia="宋体" w:hAnsi="Times New Roman"/>
                <w:iCs/>
                <w:sz w:val="21"/>
                <w:szCs w:val="21"/>
                <w:lang w:eastAsia="zh-CN" w:bidi="ar"/>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if the UE is configured to monitor DCI format 2_6 or WUS and configured by higher layer parameter </w:t>
            </w:r>
            <w:r>
              <w:rPr>
                <w:rFonts w:ascii="Times New Roman" w:eastAsia="宋体" w:hAnsi="Times New Roman"/>
                <w:i/>
                <w:iCs/>
                <w:sz w:val="21"/>
                <w:szCs w:val="21"/>
                <w:lang w:eastAsia="zh-CN" w:bidi="ar"/>
              </w:rPr>
              <w:t xml:space="preserve">ps-TransmitOtherPeriodicCSI </w:t>
            </w:r>
            <w:r>
              <w:rPr>
                <w:rFonts w:ascii="Times New Roman" w:eastAsia="宋体" w:hAnsi="Times New Roman"/>
                <w:sz w:val="21"/>
                <w:szCs w:val="21"/>
                <w:lang w:eastAsia="zh-CN" w:bidi="ar"/>
              </w:rPr>
              <w:t>or</w:t>
            </w:r>
            <w:r>
              <w:rPr>
                <w:rFonts w:ascii="Times New Roman" w:eastAsia="宋体" w:hAnsi="Times New Roman"/>
                <w:i/>
                <w:iCs/>
                <w:sz w:val="21"/>
                <w:szCs w:val="21"/>
                <w:lang w:eastAsia="zh-CN" w:bidi="ar"/>
              </w:rPr>
              <w:t xml:space="preserve"> lpwus-TransmitOtherPeriodicCSI</w:t>
            </w:r>
            <w:r>
              <w:rPr>
                <w:rFonts w:ascii="Times New Roman" w:eastAsia="宋体" w:hAnsi="Times New Roman"/>
                <w:sz w:val="21"/>
                <w:szCs w:val="21"/>
                <w:lang w:eastAsia="zh-CN" w:bidi="ar"/>
              </w:rPr>
              <w:t xml:space="preserve"> to report CSI with the higher layer parameter </w:t>
            </w:r>
            <w:r>
              <w:rPr>
                <w:rFonts w:ascii="Times New Roman" w:eastAsia="宋体" w:hAnsi="Times New Roman"/>
                <w:i/>
                <w:sz w:val="21"/>
                <w:szCs w:val="21"/>
                <w:lang w:eastAsia="zh-CN" w:bidi="ar"/>
              </w:rPr>
              <w:t>reportConfigType</w:t>
            </w:r>
            <w:r>
              <w:rPr>
                <w:rFonts w:ascii="Times New Roman" w:eastAsia="宋体" w:hAnsi="Times New Roman"/>
                <w:sz w:val="21"/>
                <w:szCs w:val="21"/>
                <w:lang w:eastAsia="zh-CN" w:bidi="ar"/>
              </w:rPr>
              <w:t xml:space="preserve"> set to 'periodic' and </w:t>
            </w:r>
            <w:r>
              <w:rPr>
                <w:rFonts w:ascii="Times New Roman" w:eastAsia="宋体" w:hAnsi="Times New Roman"/>
                <w:i/>
                <w:iCs/>
                <w:sz w:val="21"/>
                <w:szCs w:val="21"/>
                <w:lang w:eastAsia="zh-CN" w:bidi="ar"/>
              </w:rPr>
              <w:t>reportQuantity</w:t>
            </w:r>
            <w:r>
              <w:rPr>
                <w:rFonts w:ascii="Times New Roman" w:eastAsia="宋体" w:hAnsi="Times New Roman"/>
                <w:sz w:val="21"/>
                <w:szCs w:val="21"/>
                <w:lang w:eastAsia="zh-CN" w:bidi="ar"/>
              </w:rPr>
              <w:t xml:space="preserve"> set to quantities other than 'cri-RSRP', </w:t>
            </w:r>
            <w:r>
              <w:rPr>
                <w:rFonts w:ascii="Times New Roman" w:eastAsia="宋体" w:hAnsi="Times New Roman"/>
                <w:iCs/>
                <w:sz w:val="21"/>
                <w:szCs w:val="21"/>
                <w:lang w:eastAsia="zh-CN" w:bidi="ar"/>
              </w:rPr>
              <w:t>'cri-RSRP-Index',</w:t>
            </w:r>
            <w:r>
              <w:rPr>
                <w:rFonts w:ascii="Times New Roman" w:eastAsia="宋体" w:hAnsi="Times New Roman"/>
                <w:sz w:val="21"/>
                <w:szCs w:val="21"/>
                <w:lang w:eastAsia="zh-CN" w:bidi="ar"/>
              </w:rPr>
              <w:t xml:space="preserve"> 'ssb-Index-RSRP' and </w:t>
            </w:r>
            <w:r>
              <w:rPr>
                <w:rFonts w:ascii="Times New Roman" w:eastAsia="宋体" w:hAnsi="Times New Roman"/>
                <w:iCs/>
                <w:sz w:val="21"/>
                <w:szCs w:val="21"/>
                <w:lang w:eastAsia="zh-CN" w:bidi="ar"/>
              </w:rPr>
              <w:t xml:space="preserve">'ssb-Index-RSRP-Index' </w:t>
            </w:r>
          </w:p>
          <w:p w14:paraId="0EE18054" w14:textId="77777777" w:rsidR="006A1186" w:rsidRDefault="00BE1811">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0EE18055" w14:textId="77777777" w:rsidR="006A1186" w:rsidRDefault="00BE1811">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color w:val="FF0000"/>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color w:val="FF0000"/>
                <w:kern w:val="2"/>
                <w:sz w:val="21"/>
                <w:szCs w:val="22"/>
                <w:lang w:val="en-GB" w:eastAsia="en-GB"/>
              </w:rPr>
              <w:t>WUS_PDCCHMonitoringTimer</w:t>
            </w:r>
            <w:r>
              <w:rPr>
                <w:rFonts w:ascii="Times New Roman" w:eastAsia="Times New Roman" w:hAnsi="Times New Roman" w:hint="eastAsia"/>
                <w:strike/>
                <w:color w:val="FF0000"/>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0EE18056" w14:textId="77777777" w:rsidR="006A1186" w:rsidRDefault="00BE1811">
            <w:pPr>
              <w:overflowPunct w:val="0"/>
              <w:autoSpaceDE w:val="0"/>
              <w:autoSpaceDN w:val="0"/>
              <w:adjustRightInd w:val="0"/>
              <w:ind w:leftChars="300" w:left="884" w:hanging="284"/>
              <w:textAlignment w:val="baseline"/>
              <w:rPr>
                <w:rFonts w:ascii="Times New Roman" w:eastAsia="宋体" w:hAnsi="Times New Roman"/>
                <w:kern w:val="2"/>
                <w:sz w:val="21"/>
                <w:szCs w:val="21"/>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sz w:val="21"/>
                <w:szCs w:val="21"/>
                <w:lang w:eastAsia="zh-CN" w:bidi="ar"/>
              </w:rPr>
              <w:t xml:space="preserve">the most recent CSI measurement occasion occurs in DRX active time or during the time duration indicated by </w:t>
            </w:r>
            <w:r>
              <w:rPr>
                <w:rFonts w:ascii="Times New Roman" w:eastAsia="宋体" w:hAnsi="Times New Roman"/>
                <w:i/>
                <w:sz w:val="21"/>
                <w:szCs w:val="21"/>
                <w:lang w:eastAsia="zh-CN" w:bidi="ar"/>
              </w:rPr>
              <w:t>drx-onDurationTimer</w:t>
            </w:r>
            <w:r>
              <w:rPr>
                <w:rFonts w:ascii="Times New Roman" w:eastAsia="宋体" w:hAnsi="Times New Roman"/>
                <w:sz w:val="21"/>
                <w:szCs w:val="21"/>
                <w:lang w:eastAsia="zh-CN" w:bidi="ar"/>
              </w:rPr>
              <w:t xml:space="preserve"> in </w:t>
            </w:r>
            <w:r>
              <w:rPr>
                <w:rFonts w:ascii="Times New Roman" w:eastAsia="宋体" w:hAnsi="Times New Roman"/>
                <w:i/>
                <w:iCs/>
                <w:sz w:val="21"/>
                <w:szCs w:val="21"/>
                <w:lang w:eastAsia="zh-CN" w:bidi="ar"/>
              </w:rPr>
              <w:t>DRX-Config</w:t>
            </w:r>
            <w:r>
              <w:rPr>
                <w:rFonts w:ascii="Times New Roman" w:eastAsia="宋体" w:hAnsi="Times New Roman"/>
                <w:sz w:val="21"/>
                <w:szCs w:val="21"/>
                <w:lang w:eastAsia="zh-CN" w:bidi="ar"/>
              </w:rPr>
              <w:t xml:space="preserve"> also outside DRX active time for CSI to be reported;</w:t>
            </w:r>
          </w:p>
          <w:p w14:paraId="0EE18057" w14:textId="77777777" w:rsidR="006A1186" w:rsidRDefault="00BE1811">
            <w:pPr>
              <w:adjustRightInd w:val="0"/>
              <w:snapToGrid w:val="0"/>
              <w:ind w:left="568" w:hanging="284"/>
              <w:rPr>
                <w:rFonts w:ascii="Times New Roman" w:eastAsia="宋体" w:hAnsi="Times New Roman"/>
                <w:sz w:val="21"/>
                <w:szCs w:val="21"/>
                <w:lang w:eastAsia="zh-CN" w:bidi="ar"/>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if the UE is configured to monitor DCI format 2_6 or WUS and configured by higher layer parameter </w:t>
            </w:r>
            <w:r>
              <w:rPr>
                <w:rFonts w:ascii="Times New Roman" w:eastAsia="宋体" w:hAnsi="Times New Roman"/>
                <w:i/>
                <w:iCs/>
                <w:sz w:val="21"/>
                <w:szCs w:val="21"/>
                <w:lang w:eastAsia="zh-CN" w:bidi="ar"/>
              </w:rPr>
              <w:t>ps-TransmitPeriodicL1-RSRP or lpwus-TransmitPeriodicL1-RSRP</w:t>
            </w:r>
            <w:r>
              <w:rPr>
                <w:rFonts w:ascii="Times New Roman" w:eastAsia="宋体" w:hAnsi="Times New Roman"/>
                <w:sz w:val="21"/>
                <w:szCs w:val="21"/>
                <w:lang w:eastAsia="zh-CN" w:bidi="ar"/>
              </w:rPr>
              <w:t xml:space="preserve"> to report L1-RSRP with the higher layer parameter </w:t>
            </w:r>
            <w:r>
              <w:rPr>
                <w:rFonts w:ascii="Times New Roman" w:eastAsia="宋体" w:hAnsi="Times New Roman"/>
                <w:i/>
                <w:sz w:val="21"/>
                <w:szCs w:val="21"/>
                <w:lang w:eastAsia="zh-CN" w:bidi="ar"/>
              </w:rPr>
              <w:t>reportConfigType</w:t>
            </w:r>
            <w:r>
              <w:rPr>
                <w:rFonts w:ascii="Times New Roman" w:eastAsia="宋体" w:hAnsi="Times New Roman"/>
                <w:sz w:val="21"/>
                <w:szCs w:val="21"/>
                <w:lang w:eastAsia="zh-CN" w:bidi="ar"/>
              </w:rPr>
              <w:t xml:space="preserve"> set to 'periodic' and </w:t>
            </w:r>
            <w:r>
              <w:rPr>
                <w:rFonts w:ascii="Times New Roman" w:eastAsia="宋体" w:hAnsi="Times New Roman"/>
                <w:i/>
                <w:sz w:val="21"/>
                <w:szCs w:val="21"/>
                <w:lang w:eastAsia="zh-CN" w:bidi="ar"/>
              </w:rPr>
              <w:t>reportQuantity</w:t>
            </w:r>
            <w:r>
              <w:rPr>
                <w:rFonts w:ascii="Times New Roman" w:eastAsia="宋体" w:hAnsi="Times New Roman"/>
                <w:sz w:val="21"/>
                <w:szCs w:val="21"/>
                <w:lang w:eastAsia="zh-CN" w:bidi="ar"/>
              </w:rPr>
              <w:t xml:space="preserve"> set to 'cri-RSRP' or </w:t>
            </w:r>
            <w:r>
              <w:rPr>
                <w:rFonts w:ascii="Times New Roman" w:eastAsia="宋体" w:hAnsi="Times New Roman"/>
                <w:iCs/>
                <w:sz w:val="21"/>
                <w:szCs w:val="21"/>
                <w:lang w:eastAsia="zh-CN" w:bidi="ar"/>
              </w:rPr>
              <w:t>'cri-RSRP-Index'</w:t>
            </w:r>
            <w:r>
              <w:rPr>
                <w:rFonts w:ascii="Times New Roman" w:eastAsia="宋体" w:hAnsi="Times New Roman"/>
                <w:sz w:val="21"/>
                <w:szCs w:val="21"/>
                <w:lang w:eastAsia="zh-CN" w:bidi="ar"/>
              </w:rPr>
              <w:t xml:space="preserve"> </w:t>
            </w:r>
          </w:p>
          <w:p w14:paraId="0EE18058" w14:textId="77777777" w:rsidR="006A1186" w:rsidRDefault="00BE1811">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0EE18059" w14:textId="77777777" w:rsidR="006A1186" w:rsidRDefault="00BE1811">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color w:val="FF0000"/>
                <w:kern w:val="2"/>
                <w:sz w:val="21"/>
                <w:szCs w:val="22"/>
                <w:lang w:val="en-GB" w:eastAsia="en-GB"/>
              </w:rPr>
              <w:t>WUS_PDCCHMonitoringTimer</w:t>
            </w:r>
            <w:r>
              <w:rPr>
                <w:rFonts w:ascii="Times New Roman" w:eastAsia="Times New Roman" w:hAnsi="Times New Roman" w:hint="eastAsia"/>
                <w:strike/>
                <w:color w:val="FF0000"/>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color w:val="FF0000"/>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0EE1805A" w14:textId="77777777" w:rsidR="006A1186" w:rsidRDefault="00BE1811">
            <w:pPr>
              <w:overflowPunct w:val="0"/>
              <w:autoSpaceDE w:val="0"/>
              <w:autoSpaceDN w:val="0"/>
              <w:adjustRightInd w:val="0"/>
              <w:ind w:leftChars="300" w:left="884" w:hanging="284"/>
              <w:textAlignment w:val="baseline"/>
              <w:rPr>
                <w:rFonts w:ascii="Times New Roman" w:eastAsia="宋体" w:hAnsi="Times New Roman"/>
                <w:kern w:val="2"/>
                <w:sz w:val="21"/>
                <w:szCs w:val="21"/>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hint="eastAsia"/>
                <w:sz w:val="21"/>
                <w:szCs w:val="21"/>
                <w:lang w:eastAsia="zh-CN" w:bidi="ar"/>
              </w:rPr>
              <w:t>t</w:t>
            </w:r>
            <w:r>
              <w:rPr>
                <w:rFonts w:ascii="Times New Roman" w:eastAsia="宋体" w:hAnsi="Times New Roman"/>
                <w:sz w:val="21"/>
                <w:szCs w:val="21"/>
                <w:lang w:eastAsia="zh-CN" w:bidi="ar"/>
              </w:rPr>
              <w:t xml:space="preserve">he most recent CSI measurement occasion occurs in DRX active time or during the time duration indicated by </w:t>
            </w:r>
            <w:r>
              <w:rPr>
                <w:rFonts w:ascii="Times New Roman" w:eastAsia="宋体" w:hAnsi="Times New Roman"/>
                <w:i/>
                <w:sz w:val="21"/>
                <w:szCs w:val="21"/>
                <w:lang w:eastAsia="zh-CN" w:bidi="ar"/>
              </w:rPr>
              <w:t>drx-onDurationTimer</w:t>
            </w:r>
            <w:r>
              <w:rPr>
                <w:rFonts w:ascii="Times New Roman" w:eastAsia="宋体" w:hAnsi="Times New Roman"/>
                <w:sz w:val="21"/>
                <w:szCs w:val="21"/>
                <w:lang w:eastAsia="zh-CN" w:bidi="ar"/>
              </w:rPr>
              <w:t xml:space="preserve"> in </w:t>
            </w:r>
            <w:r>
              <w:rPr>
                <w:rFonts w:ascii="Times New Roman" w:eastAsia="宋体" w:hAnsi="Times New Roman"/>
                <w:i/>
                <w:iCs/>
                <w:sz w:val="21"/>
                <w:szCs w:val="21"/>
                <w:lang w:eastAsia="zh-CN" w:bidi="ar"/>
              </w:rPr>
              <w:t>DRX-Config</w:t>
            </w:r>
            <w:r>
              <w:rPr>
                <w:rFonts w:ascii="Times New Roman" w:eastAsia="宋体" w:hAnsi="Times New Roman"/>
                <w:sz w:val="21"/>
                <w:szCs w:val="21"/>
                <w:lang w:eastAsia="zh-CN" w:bidi="ar"/>
              </w:rPr>
              <w:t xml:space="preserve"> also outside DRX active time for CSI to be reported;</w:t>
            </w:r>
          </w:p>
          <w:p w14:paraId="0EE1805B" w14:textId="77777777" w:rsidR="006A1186" w:rsidRDefault="00BE1811">
            <w:pPr>
              <w:adjustRightInd w:val="0"/>
              <w:snapToGrid w:val="0"/>
              <w:ind w:left="568" w:hanging="284"/>
              <w:rPr>
                <w:rFonts w:ascii="Times New Roman" w:eastAsia="宋体" w:hAnsi="Times New Roman"/>
                <w:color w:val="FF0000"/>
                <w:sz w:val="24"/>
                <w:lang w:eastAsia="zh-CN"/>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otherwise, </w:t>
            </w:r>
            <w:r>
              <w:rPr>
                <w:rFonts w:ascii="Times New Roman" w:eastAsia="MS Mincho" w:hAnsi="Times New Roman"/>
                <w:color w:val="000000"/>
                <w:sz w:val="21"/>
                <w:szCs w:val="21"/>
                <w:lang w:eastAsia="zh-CN" w:bidi="ar"/>
              </w:rPr>
              <w:t>the most recent CSI measurement occasion occurs in DRX active time for CSI to be reported.</w:t>
            </w:r>
          </w:p>
          <w:p w14:paraId="0EE1805C" w14:textId="77777777" w:rsidR="006A1186" w:rsidRDefault="00BE1811">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0EE1805D" w14:textId="77777777" w:rsidR="006A1186" w:rsidRDefault="006A1186">
            <w:pPr>
              <w:widowControl w:val="0"/>
              <w:adjustRightInd w:val="0"/>
              <w:jc w:val="center"/>
              <w:rPr>
                <w:rFonts w:ascii="Times New Roman" w:eastAsiaTheme="minorEastAsia" w:hAnsi="Times New Roman"/>
                <w:color w:val="FF0000"/>
                <w:kern w:val="2"/>
                <w:sz w:val="21"/>
                <w:szCs w:val="22"/>
                <w:lang w:eastAsia="zh-CN"/>
              </w:rPr>
            </w:pPr>
          </w:p>
          <w:p w14:paraId="0EE1805E" w14:textId="77777777" w:rsidR="006A1186" w:rsidRDefault="006A1186">
            <w:pPr>
              <w:widowControl w:val="0"/>
              <w:adjustRightInd w:val="0"/>
              <w:jc w:val="center"/>
              <w:rPr>
                <w:rFonts w:ascii="Times New Roman" w:eastAsiaTheme="minorEastAsia" w:hAnsi="Times New Roman"/>
                <w:color w:val="FF0000"/>
                <w:kern w:val="2"/>
                <w:sz w:val="21"/>
                <w:szCs w:val="22"/>
                <w:lang w:eastAsia="zh-CN"/>
              </w:rPr>
            </w:pPr>
          </w:p>
          <w:p w14:paraId="0EE1805F" w14:textId="77777777" w:rsidR="006A1186" w:rsidRDefault="00BE1811">
            <w:pPr>
              <w:keepNext/>
              <w:tabs>
                <w:tab w:val="left" w:pos="-5500"/>
              </w:tabs>
              <w:adjustRightInd w:val="0"/>
              <w:outlineLvl w:val="3"/>
              <w:rPr>
                <w:rFonts w:ascii="Times New Roman" w:eastAsia="MS Mincho" w:hAnsi="Times New Roman"/>
                <w:b/>
                <w:bCs/>
                <w:iCs/>
                <w:sz w:val="28"/>
                <w:szCs w:val="28"/>
              </w:rPr>
            </w:pPr>
            <w:r>
              <w:rPr>
                <w:rFonts w:ascii="Times New Roman" w:eastAsia="MS Mincho" w:hAnsi="Times New Roman" w:hint="eastAsia"/>
                <w:b/>
                <w:bCs/>
                <w:iCs/>
                <w:sz w:val="28"/>
                <w:szCs w:val="28"/>
              </w:rPr>
              <w:t>5.2.2.5</w:t>
            </w:r>
            <w:r>
              <w:rPr>
                <w:rFonts w:ascii="Times New Roman" w:eastAsia="MS Mincho" w:hAnsi="Times New Roman" w:hint="eastAsia"/>
                <w:b/>
                <w:bCs/>
                <w:iCs/>
                <w:sz w:val="28"/>
                <w:szCs w:val="28"/>
              </w:rPr>
              <w:tab/>
              <w:t>CSI reference resource definition</w:t>
            </w:r>
          </w:p>
          <w:p w14:paraId="0EE18060" w14:textId="77777777" w:rsidR="006A1186" w:rsidRDefault="00BE1811">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0EE18061" w14:textId="77777777" w:rsidR="006A1186" w:rsidRDefault="006A1186">
            <w:pPr>
              <w:widowControl w:val="0"/>
              <w:adjustRightInd w:val="0"/>
              <w:jc w:val="both"/>
              <w:rPr>
                <w:rFonts w:ascii="Times New Roman" w:eastAsiaTheme="minorEastAsia" w:hAnsi="Times New Roman"/>
                <w:kern w:val="2"/>
                <w:sz w:val="21"/>
                <w:szCs w:val="22"/>
                <w:lang w:eastAsia="zh-CN"/>
              </w:rPr>
            </w:pPr>
          </w:p>
          <w:p w14:paraId="0EE18062" w14:textId="77777777" w:rsidR="006A1186" w:rsidRDefault="00BE1811">
            <w:pPr>
              <w:widowControl w:val="0"/>
              <w:adjustRightInd w:val="0"/>
              <w:jc w:val="both"/>
              <w:rPr>
                <w:rFonts w:ascii="Times New Roman" w:eastAsiaTheme="minorEastAsia" w:hAnsi="Times New Roman"/>
                <w:color w:val="000000" w:themeColor="text1"/>
                <w:kern w:val="2"/>
                <w:sz w:val="21"/>
                <w:szCs w:val="22"/>
                <w:lang w:eastAsia="zh-CN"/>
              </w:rPr>
            </w:pPr>
            <w:r>
              <w:rPr>
                <w:rFonts w:ascii="Times New Roman" w:eastAsiaTheme="minorEastAsia" w:hAnsi="Times New Roman" w:hint="eastAsia"/>
                <w:color w:val="000000" w:themeColor="text1"/>
                <w:kern w:val="2"/>
                <w:sz w:val="21"/>
                <w:szCs w:val="22"/>
                <w:lang w:eastAsia="zh-CN"/>
              </w:rPr>
              <w:t>When the UE is configured to monitor DCI format 2_6 or WUS,</w:t>
            </w:r>
          </w:p>
          <w:p w14:paraId="0EE18063" w14:textId="77777777" w:rsidR="006A1186" w:rsidRDefault="00BE1811">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000000" w:themeColor="text1"/>
                <w:kern w:val="2"/>
                <w:sz w:val="21"/>
                <w:szCs w:val="22"/>
                <w:lang w:val="en-GB" w:eastAsia="en-GB"/>
              </w:rPr>
              <w:t>-</w:t>
            </w:r>
            <w:r>
              <w:rPr>
                <w:rFonts w:ascii="Times New Roman" w:eastAsia="Times New Roman" w:hAnsi="Times New Roman" w:hint="eastAsia"/>
                <w:color w:val="000000" w:themeColor="text1"/>
                <w:kern w:val="2"/>
                <w:sz w:val="21"/>
                <w:szCs w:val="22"/>
                <w:lang w:val="en-GB" w:eastAsia="en-GB"/>
              </w:rPr>
              <w:tab/>
              <w:t xml:space="preserve">if the UE configured by higher layer </w:t>
            </w:r>
            <w:r>
              <w:rPr>
                <w:rFonts w:ascii="Times New Roman" w:hAnsi="Times New Roman" w:hint="eastAsia"/>
                <w:kern w:val="2"/>
                <w:sz w:val="24"/>
                <w:szCs w:val="22"/>
                <w:lang w:val="en-GB" w:eastAsia="zh-CN"/>
              </w:rPr>
              <w:t>parameter</w:t>
            </w:r>
            <w:r>
              <w:rPr>
                <w:rFonts w:ascii="Times New Roman" w:eastAsia="Times New Roman" w:hAnsi="Times New Roman" w:hint="eastAsia"/>
                <w:color w:val="000000" w:themeColor="text1"/>
                <w:kern w:val="2"/>
                <w:sz w:val="21"/>
                <w:szCs w:val="22"/>
                <w:lang w:val="en-GB" w:eastAsia="en-GB"/>
              </w:rPr>
              <w:t xml:space="preserve"> </w:t>
            </w:r>
            <w:r>
              <w:rPr>
                <w:rFonts w:ascii="Times New Roman" w:eastAsia="Times New Roman" w:hAnsi="Times New Roman" w:hint="eastAsia"/>
                <w:i/>
                <w:iCs/>
                <w:kern w:val="2"/>
                <w:sz w:val="21"/>
                <w:szCs w:val="22"/>
                <w:lang w:val="en-GB" w:eastAsia="en-GB"/>
              </w:rPr>
              <w:t>ps-TransmitOtherPeriodicCSI</w:t>
            </w:r>
            <w:r>
              <w:rPr>
                <w:rFonts w:ascii="Times New Roman" w:eastAsia="Times New Roman" w:hAnsi="Times New Roman" w:hint="eastAsia"/>
                <w:color w:val="000000" w:themeColor="text1"/>
                <w:kern w:val="2"/>
                <w:sz w:val="21"/>
                <w:szCs w:val="22"/>
                <w:lang w:val="en-GB" w:eastAsia="en-GB"/>
              </w:rPr>
              <w:t xml:space="preserve"> </w:t>
            </w:r>
            <w:r>
              <w:rPr>
                <w:rFonts w:ascii="Times New Roman" w:eastAsia="Times New Roman" w:hAnsi="Times New Roman" w:hint="eastAsia"/>
                <w:i/>
                <w:iCs/>
                <w:kern w:val="2"/>
                <w:sz w:val="21"/>
                <w:szCs w:val="22"/>
                <w:lang w:val="en-GB" w:eastAsia="en-GB"/>
              </w:rPr>
              <w:t>or</w:t>
            </w:r>
            <w:r>
              <w:rPr>
                <w:rFonts w:ascii="Times New Roman" w:eastAsia="宋体" w:hAnsi="Times New Roman" w:hint="eastAsia"/>
                <w:i/>
                <w:iCs/>
                <w:kern w:val="2"/>
                <w:sz w:val="21"/>
                <w:szCs w:val="22"/>
                <w:lang w:eastAsia="zh-CN"/>
              </w:rPr>
              <w:t xml:space="preserve"> </w:t>
            </w:r>
            <w:r>
              <w:rPr>
                <w:rFonts w:ascii="Times New Roman" w:eastAsia="Times New Roman" w:hAnsi="Times New Roman" w:hint="eastAsia"/>
                <w:i/>
                <w:iCs/>
                <w:kern w:val="2"/>
                <w:sz w:val="21"/>
                <w:szCs w:val="22"/>
                <w:lang w:val="en-GB" w:eastAsia="en-GB"/>
              </w:rPr>
              <w:t xml:space="preserve">lpwus-TransmitOtherPeriodicCSI </w:t>
            </w:r>
            <w:r>
              <w:rPr>
                <w:rFonts w:ascii="Times New Roman" w:eastAsia="Times New Roman" w:hAnsi="Times New Roman" w:hint="eastAsia"/>
                <w:color w:val="000000" w:themeColor="text1"/>
                <w:kern w:val="2"/>
                <w:sz w:val="21"/>
                <w:szCs w:val="22"/>
                <w:lang w:val="en-GB" w:eastAsia="en-GB"/>
              </w:rPr>
              <w:t xml:space="preserve">to report CSI with the higher layer parameter </w:t>
            </w:r>
            <w:r>
              <w:rPr>
                <w:rFonts w:ascii="Times New Roman" w:eastAsia="Times New Roman" w:hAnsi="Times New Roman" w:hint="eastAsia"/>
                <w:i/>
                <w:color w:val="000000" w:themeColor="text1"/>
                <w:kern w:val="2"/>
                <w:sz w:val="21"/>
                <w:szCs w:val="22"/>
                <w:lang w:val="en-GB" w:eastAsia="en-GB"/>
              </w:rPr>
              <w:t>reportConfigType</w:t>
            </w:r>
            <w:r>
              <w:rPr>
                <w:rFonts w:ascii="Times New Roman" w:eastAsia="Times New Roman" w:hAnsi="Times New Roman" w:hint="eastAsia"/>
                <w:color w:val="000000" w:themeColor="text1"/>
                <w:kern w:val="2"/>
                <w:sz w:val="21"/>
                <w:szCs w:val="22"/>
                <w:lang w:val="en-GB" w:eastAsia="en-GB"/>
              </w:rPr>
              <w:t xml:space="preserve"> set to 'periodic' </w:t>
            </w:r>
            <w:r>
              <w:rPr>
                <w:rFonts w:ascii="Times New Roman" w:eastAsia="Times New Roman" w:hAnsi="Times New Roman" w:hint="eastAsia"/>
                <w:kern w:val="2"/>
                <w:sz w:val="21"/>
                <w:szCs w:val="22"/>
                <w:lang w:val="en-GB" w:eastAsia="en-GB"/>
              </w:rPr>
              <w:t xml:space="preserve">and </w:t>
            </w:r>
            <w:r>
              <w:rPr>
                <w:rFonts w:ascii="Times New Roman" w:eastAsia="Times New Roman" w:hAnsi="Times New Roman" w:hint="eastAsia"/>
                <w:i/>
                <w:iCs/>
                <w:kern w:val="2"/>
                <w:sz w:val="21"/>
                <w:szCs w:val="22"/>
                <w:lang w:val="en-GB" w:eastAsia="en-GB"/>
              </w:rPr>
              <w:t>reportQuantity</w:t>
            </w:r>
            <w:r>
              <w:rPr>
                <w:rFonts w:ascii="Times New Roman" w:eastAsia="Times New Roman" w:hAnsi="Times New Roman" w:hint="eastAsia"/>
                <w:kern w:val="2"/>
                <w:sz w:val="21"/>
                <w:szCs w:val="22"/>
                <w:lang w:val="en-GB" w:eastAsia="en-GB"/>
              </w:rPr>
              <w:t xml:space="preserve"> set to quantities other than 'cri-RSRP', 'ssb-Index-RSRP', 'cri-RSRP- Index', and 'ssb-Index-RSRP- Index ' </w:t>
            </w:r>
          </w:p>
          <w:p w14:paraId="0EE18064" w14:textId="77777777" w:rsidR="006A1186" w:rsidRDefault="00BE1811">
            <w:pPr>
              <w:overflowPunct w:val="0"/>
              <w:autoSpaceDE w:val="0"/>
              <w:autoSpaceDN w:val="0"/>
              <w:adjustRightInd w:val="0"/>
              <w:snapToGrid w:val="0"/>
              <w:ind w:leftChars="300" w:left="8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0EE18065" w14:textId="77777777" w:rsidR="006A1186" w:rsidRDefault="00BE1811">
            <w:pPr>
              <w:overflowPunct w:val="0"/>
              <w:autoSpaceDE w:val="0"/>
              <w:autoSpaceDN w:val="0"/>
              <w:adjustRightInd w:val="0"/>
              <w:snapToGrid w:val="0"/>
              <w:ind w:leftChars="300" w:left="883" w:hanging="283"/>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u w:val="single"/>
                <w:lang w:val="en-GB" w:eastAsia="en-GB"/>
              </w:rPr>
              <w:t>-</w:t>
            </w:r>
            <w:r>
              <w:rPr>
                <w:rFonts w:ascii="Times New Roman" w:eastAsia="Times New Roman" w:hAnsi="Times New Roman" w:hint="eastAsia"/>
                <w:color w:val="FF0000"/>
                <w:kern w:val="2"/>
                <w:sz w:val="21"/>
                <w:szCs w:val="22"/>
                <w:u w:val="single"/>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kern w:val="2"/>
                <w:sz w:val="21"/>
                <w:szCs w:val="22"/>
                <w:lang w:val="en-GB" w:eastAsia="en-GB"/>
              </w:rPr>
              <w:t>WUS_PDCCHMonitoringTimer</w:t>
            </w:r>
            <w:r>
              <w:rPr>
                <w:rFonts w:ascii="Times New Roman" w:eastAsia="Times New Roman" w:hAnsi="Times New Roman" w:hint="eastAsia"/>
                <w:strike/>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0EE18066" w14:textId="77777777" w:rsidR="006A1186" w:rsidRDefault="00BE1811">
            <w:pPr>
              <w:overflowPunct w:val="0"/>
              <w:autoSpaceDE w:val="0"/>
              <w:autoSpaceDN w:val="0"/>
              <w:adjustRightInd w:val="0"/>
              <w:ind w:leftChars="300" w:left="884" w:hanging="284"/>
              <w:textAlignment w:val="baseline"/>
              <w:rPr>
                <w:rFonts w:ascii="Times New Roman" w:eastAsia="Times New Roman" w:hAnsi="Times New Roman"/>
                <w:color w:val="000000" w:themeColor="text1"/>
                <w:kern w:val="2"/>
                <w:sz w:val="21"/>
                <w:szCs w:val="22"/>
                <w:lang w:eastAsia="en-GB"/>
              </w:rPr>
            </w:pPr>
            <w:r>
              <w:rPr>
                <w:rFonts w:ascii="Times New Roman" w:eastAsia="Times New Roman" w:hAnsi="Times New Roman" w:hint="eastAsia"/>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Times New Roman" w:hAnsi="Times New Roman" w:hint="eastAsia"/>
                <w:color w:val="000000" w:themeColor="text1"/>
                <w:kern w:val="2"/>
                <w:sz w:val="21"/>
                <w:szCs w:val="22"/>
                <w:lang w:val="en-GB" w:eastAsia="en-GB"/>
              </w:rPr>
              <w:t xml:space="preserve">the UE shall report CSI </w:t>
            </w:r>
            <w:r>
              <w:rPr>
                <w:rFonts w:ascii="Times New Roman" w:eastAsia="Times New Roman" w:hAnsi="Times New Roman" w:hint="eastAsia"/>
                <w:color w:val="000000"/>
                <w:kern w:val="2"/>
                <w:sz w:val="21"/>
                <w:szCs w:val="22"/>
                <w:lang w:val="en-GB" w:eastAsia="en-GB"/>
              </w:rPr>
              <w:t xml:space="preserve">with the </w:t>
            </w:r>
            <w:r>
              <w:rPr>
                <w:rFonts w:ascii="Times New Roman" w:eastAsia="Times New Roman" w:hAnsi="Times New Roman" w:hint="eastAsia"/>
                <w:i/>
                <w:iCs/>
                <w:color w:val="000000"/>
                <w:kern w:val="2"/>
                <w:sz w:val="21"/>
                <w:szCs w:val="22"/>
                <w:lang w:val="en-GB" w:eastAsia="en-GB"/>
              </w:rPr>
              <w:t xml:space="preserve">reportQuantity </w:t>
            </w:r>
            <w:r>
              <w:rPr>
                <w:rFonts w:ascii="Times New Roman" w:eastAsia="Times New Roman" w:hAnsi="Times New Roman" w:hint="eastAsia"/>
                <w:color w:val="000000"/>
                <w:kern w:val="2"/>
                <w:sz w:val="21"/>
                <w:szCs w:val="22"/>
                <w:lang w:val="en-GB" w:eastAsia="en-GB"/>
              </w:rPr>
              <w:t xml:space="preserve">not set to ‘ssb-Index-SINR’ or ‘ssb-Index-SINR-Index’ </w:t>
            </w:r>
            <w:r>
              <w:rPr>
                <w:rFonts w:ascii="Times New Roman" w:eastAsia="Times New Roman" w:hAnsi="Times New Roman" w:hint="eastAsia"/>
                <w:color w:val="000000" w:themeColor="text1"/>
                <w:kern w:val="2"/>
                <w:sz w:val="21"/>
                <w:szCs w:val="22"/>
                <w:lang w:eastAsia="en-GB"/>
              </w:rPr>
              <w:t xml:space="preserve">during the time duration indicated by </w:t>
            </w:r>
            <w:r>
              <w:rPr>
                <w:rFonts w:ascii="Times New Roman" w:eastAsia="Times New Roman" w:hAnsi="Times New Roman" w:hint="eastAsia"/>
                <w:i/>
                <w:iCs/>
                <w:color w:val="000000" w:themeColor="text1"/>
                <w:kern w:val="2"/>
                <w:sz w:val="21"/>
                <w:szCs w:val="22"/>
                <w:lang w:eastAsia="en-GB"/>
              </w:rPr>
              <w:t xml:space="preserve">drx-onDurationTimer </w:t>
            </w:r>
            <w:r>
              <w:rPr>
                <w:rFonts w:ascii="Times New Roman" w:eastAsia="Times New Roman" w:hAnsi="Times New Roman" w:hint="eastAsia"/>
                <w:color w:val="000000" w:themeColor="text1"/>
                <w:kern w:val="2"/>
                <w:sz w:val="21"/>
                <w:szCs w:val="22"/>
                <w:lang w:val="en-GB" w:eastAsia="en-GB"/>
              </w:rPr>
              <w:t>in</w:t>
            </w:r>
            <w:r>
              <w:rPr>
                <w:rFonts w:ascii="Times New Roman" w:eastAsia="Times New Roman" w:hAnsi="Times New Roman" w:hint="eastAsia"/>
                <w:i/>
                <w:iCs/>
                <w:color w:val="000000" w:themeColor="text1"/>
                <w:kern w:val="2"/>
                <w:sz w:val="21"/>
                <w:szCs w:val="22"/>
                <w:lang w:val="en-GB" w:eastAsia="en-GB"/>
              </w:rPr>
              <w:t xml:space="preserve"> DRX-Config</w:t>
            </w:r>
            <w:r>
              <w:rPr>
                <w:rFonts w:ascii="Times New Roman" w:eastAsia="Times New Roman" w:hAnsi="Times New Roman" w:hint="eastAsia"/>
                <w:iCs/>
                <w:color w:val="000000" w:themeColor="text1"/>
                <w:kern w:val="2"/>
                <w:sz w:val="21"/>
                <w:szCs w:val="22"/>
                <w:lang w:val="en-GB" w:eastAsia="en-GB"/>
              </w:rPr>
              <w:t xml:space="preserve"> </w:t>
            </w:r>
            <w:r>
              <w:rPr>
                <w:rFonts w:ascii="Times New Roman" w:eastAsia="Times New Roman" w:hAnsi="Times New Roman" w:hint="eastAsia"/>
                <w:iCs/>
                <w:color w:val="000000" w:themeColor="text1"/>
                <w:kern w:val="2"/>
                <w:sz w:val="21"/>
                <w:szCs w:val="22"/>
                <w:lang w:eastAsia="en-GB"/>
              </w:rPr>
              <w:t>also outside active time according to the procedure described in Clause 5.2.1.4</w:t>
            </w:r>
            <w:r>
              <w:rPr>
                <w:rFonts w:ascii="Times New Roman" w:eastAsia="Times New Roman" w:hAnsi="Times New Roman" w:hint="eastAsia"/>
                <w:color w:val="000000" w:themeColor="text1"/>
                <w:kern w:val="2"/>
                <w:sz w:val="21"/>
                <w:szCs w:val="22"/>
                <w:lang w:val="en-GB" w:eastAsia="en-GB"/>
              </w:rPr>
              <w:t xml:space="preserve"> if receiving at least one CSI-RS transmission occasion for channel measurement and CSI-RS and/or CSI-IM occasion for interference measurement during the time duration indicated by </w:t>
            </w:r>
            <w:r>
              <w:rPr>
                <w:rFonts w:ascii="Times New Roman" w:eastAsia="Times New Roman" w:hAnsi="Times New Roman" w:hint="eastAsia"/>
                <w:i/>
                <w:iCs/>
                <w:color w:val="000000" w:themeColor="text1"/>
                <w:kern w:val="2"/>
                <w:sz w:val="21"/>
                <w:szCs w:val="22"/>
                <w:lang w:val="en-GB" w:eastAsia="en-GB"/>
              </w:rPr>
              <w:t xml:space="preserve">drx-onDurationTimer </w:t>
            </w:r>
            <w:r>
              <w:rPr>
                <w:rFonts w:ascii="Times New Roman" w:eastAsia="Times New Roman" w:hAnsi="Times New Roman" w:hint="eastAsia"/>
                <w:color w:val="000000" w:themeColor="text1"/>
                <w:kern w:val="2"/>
                <w:sz w:val="21"/>
                <w:szCs w:val="22"/>
                <w:lang w:val="en-GB" w:eastAsia="en-GB"/>
              </w:rPr>
              <w:t>in</w:t>
            </w:r>
            <w:r>
              <w:rPr>
                <w:rFonts w:ascii="Times New Roman" w:eastAsia="Times New Roman" w:hAnsi="Times New Roman" w:hint="eastAsia"/>
                <w:i/>
                <w:iCs/>
                <w:color w:val="000000" w:themeColor="text1"/>
                <w:kern w:val="2"/>
                <w:sz w:val="21"/>
                <w:szCs w:val="22"/>
                <w:lang w:val="en-GB" w:eastAsia="en-GB"/>
              </w:rPr>
              <w:t xml:space="preserve"> DRX-Config</w:t>
            </w:r>
            <w:r>
              <w:rPr>
                <w:rFonts w:ascii="Times New Roman" w:eastAsia="Times New Roman" w:hAnsi="Times New Roman" w:hint="eastAsia"/>
                <w:color w:val="000000" w:themeColor="text1"/>
                <w:kern w:val="2"/>
                <w:sz w:val="21"/>
                <w:szCs w:val="22"/>
                <w:lang w:val="en-GB" w:eastAsia="en-GB"/>
              </w:rPr>
              <w:t xml:space="preserve"> outside DRX active time or in DRX Active Time</w:t>
            </w:r>
            <w:r>
              <w:rPr>
                <w:rFonts w:ascii="Times New Roman" w:eastAsia="Times New Roman" w:hAnsi="Times New Roman" w:hint="eastAsia"/>
                <w:color w:val="000000" w:themeColor="text1"/>
                <w:kern w:val="2"/>
                <w:sz w:val="21"/>
                <w:szCs w:val="22"/>
                <w:u w:val="single"/>
                <w:lang w:val="en-GB" w:eastAsia="en-GB"/>
              </w:rPr>
              <w:t xml:space="preserve"> </w:t>
            </w:r>
            <w:r>
              <w:rPr>
                <w:rFonts w:ascii="Times New Roman" w:eastAsia="Times New Roman" w:hAnsi="Times New Roman" w:hint="eastAsia"/>
                <w:color w:val="000000" w:themeColor="text1"/>
                <w:kern w:val="2"/>
                <w:sz w:val="21"/>
                <w:szCs w:val="22"/>
                <w:lang w:val="en-GB" w:eastAsia="en-GB"/>
              </w:rPr>
              <w:t>no later than CSI reference resource and drops the report otherwise</w:t>
            </w:r>
            <w:r>
              <w:rPr>
                <w:rFonts w:ascii="Times New Roman" w:eastAsia="Times New Roman" w:hAnsi="Times New Roman" w:hint="eastAsia"/>
                <w:color w:val="000000" w:themeColor="text1"/>
                <w:kern w:val="2"/>
                <w:sz w:val="21"/>
                <w:szCs w:val="22"/>
                <w:lang w:eastAsia="en-GB"/>
              </w:rPr>
              <w:t xml:space="preserve">. </w:t>
            </w:r>
          </w:p>
          <w:p w14:paraId="0EE18067" w14:textId="77777777" w:rsidR="006A1186" w:rsidRDefault="00BE1811">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kern w:val="2"/>
                <w:sz w:val="21"/>
                <w:szCs w:val="22"/>
                <w:lang w:eastAsia="en-GB"/>
              </w:rPr>
              <w:t>-</w:t>
            </w:r>
            <w:r>
              <w:rPr>
                <w:rFonts w:ascii="Times New Roman" w:eastAsia="Times New Roman" w:hAnsi="Times New Roman" w:hint="eastAsia"/>
                <w:kern w:val="2"/>
                <w:sz w:val="21"/>
                <w:szCs w:val="22"/>
                <w:lang w:eastAsia="en-GB"/>
              </w:rPr>
              <w:tab/>
              <w:t>if the UE is configured with</w:t>
            </w:r>
            <w:r>
              <w:rPr>
                <w:rFonts w:ascii="Times New Roman" w:eastAsia="Times New Roman" w:hAnsi="Times New Roman" w:hint="eastAsia"/>
                <w:kern w:val="2"/>
                <w:sz w:val="21"/>
                <w:szCs w:val="22"/>
                <w:lang w:val="en-GB" w:eastAsia="en-GB"/>
              </w:rPr>
              <w:t xml:space="preserve"> a CSI report configuration containing a list of sub-configurations provided by </w:t>
            </w:r>
            <w:r>
              <w:rPr>
                <w:rFonts w:ascii="Times New Roman" w:eastAsia="Times New Roman" w:hAnsi="Times New Roman" w:hint="eastAsia"/>
                <w:i/>
                <w:iCs/>
                <w:kern w:val="2"/>
                <w:sz w:val="21"/>
                <w:szCs w:val="22"/>
                <w:lang w:val="en-GB" w:eastAsia="en-GB"/>
              </w:rPr>
              <w:t>csi-ReportSubConfigToAddModList</w:t>
            </w:r>
            <w:r>
              <w:rPr>
                <w:rFonts w:ascii="Times New Roman" w:eastAsia="Times New Roman" w:hAnsi="Times New Roman" w:hint="eastAsia"/>
                <w:kern w:val="2"/>
                <w:sz w:val="21"/>
                <w:szCs w:val="22"/>
                <w:lang w:val="en-GB" w:eastAsia="en-GB"/>
              </w:rPr>
              <w:t xml:space="preserve">, and if the UE configured by higher layer parameter </w:t>
            </w:r>
            <w:r>
              <w:rPr>
                <w:rFonts w:ascii="Times New Roman" w:eastAsia="Times New Roman" w:hAnsi="Times New Roman" w:hint="eastAsia"/>
                <w:i/>
                <w:iCs/>
                <w:kern w:val="2"/>
                <w:sz w:val="21"/>
                <w:szCs w:val="22"/>
                <w:lang w:val="en-GB" w:eastAsia="en-GB"/>
              </w:rPr>
              <w:t>ps-TransmitOtherPeriodicCSI</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color w:val="000000" w:themeColor="text1"/>
                <w:kern w:val="2"/>
                <w:sz w:val="21"/>
                <w:szCs w:val="22"/>
                <w:lang w:val="en-GB" w:eastAsia="en-GB"/>
              </w:rPr>
              <w:t>o</w:t>
            </w:r>
            <w:r>
              <w:rPr>
                <w:rFonts w:ascii="Times New Roman" w:eastAsia="Times New Roman" w:hAnsi="Times New Roman" w:hint="eastAsia"/>
                <w:i/>
                <w:iCs/>
                <w:kern w:val="2"/>
                <w:sz w:val="21"/>
                <w:szCs w:val="22"/>
                <w:lang w:val="en-GB" w:eastAsia="en-GB"/>
              </w:rPr>
              <w:t xml:space="preserve">r lpwus-TransmitOtherPeriodicCSI </w:t>
            </w:r>
            <w:r>
              <w:rPr>
                <w:rFonts w:ascii="Times New Roman" w:eastAsia="Times New Roman" w:hAnsi="Times New Roman" w:hint="eastAsia"/>
                <w:kern w:val="2"/>
                <w:sz w:val="21"/>
                <w:szCs w:val="22"/>
                <w:lang w:val="en-GB" w:eastAsia="en-GB"/>
              </w:rPr>
              <w:t xml:space="preserve">to report CSI with the higher layer parameter </w:t>
            </w:r>
            <w:r>
              <w:rPr>
                <w:rFonts w:ascii="Times New Roman" w:eastAsia="Times New Roman" w:hAnsi="Times New Roman" w:hint="eastAsia"/>
                <w:i/>
                <w:kern w:val="2"/>
                <w:sz w:val="21"/>
                <w:szCs w:val="22"/>
                <w:lang w:val="en-GB" w:eastAsia="en-GB"/>
              </w:rPr>
              <w:t>reportConfigType</w:t>
            </w:r>
            <w:r>
              <w:rPr>
                <w:rFonts w:ascii="Times New Roman" w:eastAsia="Times New Roman" w:hAnsi="Times New Roman" w:hint="eastAsia"/>
                <w:kern w:val="2"/>
                <w:sz w:val="21"/>
                <w:szCs w:val="22"/>
                <w:lang w:val="en-GB" w:eastAsia="en-GB"/>
              </w:rPr>
              <w:t xml:space="preserve"> set to 'periodic' and </w:t>
            </w:r>
            <w:r>
              <w:rPr>
                <w:rFonts w:ascii="Times New Roman" w:eastAsia="Times New Roman" w:hAnsi="Times New Roman" w:hint="eastAsia"/>
                <w:i/>
                <w:kern w:val="2"/>
                <w:sz w:val="21"/>
                <w:szCs w:val="22"/>
                <w:lang w:val="en-GB" w:eastAsia="en-GB"/>
              </w:rPr>
              <w:t>reportQuantity</w:t>
            </w:r>
            <w:r>
              <w:rPr>
                <w:rFonts w:ascii="Times New Roman" w:eastAsia="Times New Roman" w:hAnsi="Times New Roman" w:hint="eastAsia"/>
                <w:kern w:val="2"/>
                <w:sz w:val="21"/>
                <w:szCs w:val="22"/>
                <w:lang w:val="en-GB" w:eastAsia="en-GB"/>
              </w:rPr>
              <w:t xml:space="preserve"> set to quantities other than 'cri-RSRP', 'ssb-Index-RSRP', 'cri-RSRP- Index', and 'ssb-Index-RSRP- Index' </w:t>
            </w:r>
          </w:p>
          <w:p w14:paraId="0EE18068" w14:textId="77777777" w:rsidR="006A1186" w:rsidRDefault="00BE1811">
            <w:pPr>
              <w:overflowPunct w:val="0"/>
              <w:autoSpaceDE w:val="0"/>
              <w:autoSpaceDN w:val="0"/>
              <w:adjustRightInd w:val="0"/>
              <w:snapToGrid w:val="0"/>
              <w:ind w:leftChars="400" w:left="10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lastRenderedPageBreak/>
              <w:t>-</w:t>
            </w:r>
            <w:r>
              <w:rPr>
                <w:rFonts w:ascii="Times New Roman" w:eastAsia="Times New Roman" w:hAnsi="Times New Roman" w:hint="eastAsia"/>
                <w:kern w:val="2"/>
                <w:sz w:val="21"/>
                <w:szCs w:val="22"/>
                <w:lang w:val="en-GB" w:eastAsia="en-GB"/>
              </w:rPr>
              <w:tab/>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0EE18069" w14:textId="77777777" w:rsidR="006A1186" w:rsidRDefault="00BE1811">
            <w:pPr>
              <w:overflowPunct w:val="0"/>
              <w:autoSpaceDE w:val="0"/>
              <w:autoSpaceDN w:val="0"/>
              <w:adjustRightInd w:val="0"/>
              <w:ind w:leftChars="400" w:left="10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kern w:val="2"/>
                <w:sz w:val="21"/>
                <w:szCs w:val="22"/>
                <w:lang w:val="en-GB" w:eastAsia="en-GB"/>
              </w:rPr>
              <w:t>WUS_PDCCHMonitoringTimer</w:t>
            </w:r>
            <w:r>
              <w:rPr>
                <w:rFonts w:ascii="Times New Roman" w:eastAsia="Times New Roman" w:hAnsi="Times New Roman" w:hint="eastAsia"/>
                <w:strike/>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0EE1806A" w14:textId="77777777" w:rsidR="006A1186" w:rsidRDefault="00BE1811">
            <w:pPr>
              <w:overflowPunct w:val="0"/>
              <w:autoSpaceDE w:val="0"/>
              <w:autoSpaceDN w:val="0"/>
              <w:adjustRightInd w:val="0"/>
              <w:ind w:leftChars="400" w:left="1084"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UE shall report a CSI report including one or more sub-reports only during the time duration indicated by </w:t>
            </w:r>
            <w:r>
              <w:rPr>
                <w:rFonts w:ascii="Times New Roman" w:eastAsia="Times New Roman" w:hAnsi="Times New Roman" w:hint="eastAsia"/>
                <w:i/>
                <w:iCs/>
                <w:kern w:val="2"/>
                <w:sz w:val="21"/>
                <w:szCs w:val="22"/>
                <w:lang w:val="en-GB" w:eastAsia="en-GB"/>
              </w:rPr>
              <w:t xml:space="preserve">drx-onDurationTimer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iCs/>
                <w:kern w:val="2"/>
                <w:sz w:val="21"/>
                <w:szCs w:val="22"/>
                <w:lang w:val="en-GB" w:eastAsia="en-GB"/>
              </w:rPr>
              <w:t xml:space="preserve"> also outside active time according to the procedure described in Clause 5.2.1.4</w:t>
            </w:r>
            <w:r>
              <w:rPr>
                <w:rFonts w:ascii="Times New Roman" w:eastAsia="Times New Roman" w:hAnsi="Times New Roman" w:hint="eastAsia"/>
                <w:kern w:val="2"/>
                <w:sz w:val="21"/>
                <w:szCs w:val="22"/>
                <w:lang w:val="en-GB" w:eastAsia="en-GB"/>
              </w:rPr>
              <w:t xml:space="preserve"> if receiving at least one CSI-RS transmission occasion for channel measurement and CSI-RS and/or CSI-IM occasion for interference measurement during the time duration indicated by </w:t>
            </w:r>
            <w:r>
              <w:rPr>
                <w:rFonts w:ascii="Times New Roman" w:eastAsia="Times New Roman" w:hAnsi="Times New Roman" w:hint="eastAsia"/>
                <w:i/>
                <w:iCs/>
                <w:color w:val="000000" w:themeColor="text1"/>
                <w:kern w:val="2"/>
                <w:sz w:val="21"/>
                <w:szCs w:val="22"/>
                <w:lang w:val="en-GB" w:eastAsia="en-GB"/>
              </w:rPr>
              <w:t xml:space="preserve">drx-onDurationTimer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outside DRX active time or in DRX Active Time, per sub-configuration, no later than CSI reference resource and drops the report otherwise, where the sub-configuration is the configured one for P-CSI reporting.</w:t>
            </w:r>
          </w:p>
          <w:p w14:paraId="0EE1806B" w14:textId="77777777" w:rsidR="006A1186" w:rsidRDefault="00BE1811">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kern w:val="2"/>
                <w:sz w:val="21"/>
                <w:szCs w:val="22"/>
                <w:lang w:val="en-GB" w:eastAsia="en-GB"/>
              </w:rPr>
              <w:t>-</w:t>
            </w:r>
            <w:r>
              <w:rPr>
                <w:rFonts w:ascii="Times New Roman" w:eastAsia="Times New Roman" w:hAnsi="Times New Roman" w:hint="eastAsia"/>
                <w:kern w:val="2"/>
                <w:sz w:val="21"/>
                <w:szCs w:val="22"/>
                <w:lang w:val="en-GB" w:eastAsia="en-GB"/>
              </w:rPr>
              <w:tab/>
              <w:t xml:space="preserve">if the UE configured by higher layer parameter </w:t>
            </w:r>
            <w:r>
              <w:rPr>
                <w:rFonts w:ascii="Times New Roman" w:eastAsia="Times New Roman" w:hAnsi="Times New Roman" w:hint="eastAsia"/>
                <w:i/>
                <w:iCs/>
                <w:kern w:val="2"/>
                <w:sz w:val="21"/>
                <w:szCs w:val="22"/>
                <w:lang w:val="en-GB" w:eastAsia="en-GB"/>
              </w:rPr>
              <w:t>ps-TransmitPeriodicL1-RSRP</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color w:val="000000" w:themeColor="text1"/>
                <w:kern w:val="2"/>
                <w:sz w:val="21"/>
                <w:szCs w:val="22"/>
                <w:lang w:val="en-GB" w:eastAsia="en-GB"/>
              </w:rPr>
              <w:t xml:space="preserve">or </w:t>
            </w:r>
            <w:r>
              <w:rPr>
                <w:rFonts w:ascii="Times New Roman" w:eastAsia="Times New Roman" w:hAnsi="Times New Roman" w:hint="eastAsia"/>
                <w:i/>
                <w:iCs/>
                <w:kern w:val="2"/>
                <w:sz w:val="21"/>
                <w:szCs w:val="22"/>
                <w:lang w:val="en-GB" w:eastAsia="en-GB"/>
              </w:rPr>
              <w:t>lpwus-TransmitOtherPeriodicL1-RSRP</w:t>
            </w:r>
            <w:r>
              <w:rPr>
                <w:rFonts w:ascii="Times New Roman" w:eastAsia="Times New Roman" w:hAnsi="Times New Roman" w:hint="eastAsia"/>
                <w:kern w:val="2"/>
                <w:sz w:val="21"/>
                <w:szCs w:val="22"/>
                <w:lang w:val="en-GB" w:eastAsia="en-GB"/>
              </w:rPr>
              <w:t xml:space="preserve"> to report L1-RSRP with the higher layer parameter </w:t>
            </w:r>
            <w:r>
              <w:rPr>
                <w:rFonts w:ascii="Times New Roman" w:eastAsia="Times New Roman" w:hAnsi="Times New Roman" w:hint="eastAsia"/>
                <w:i/>
                <w:kern w:val="2"/>
                <w:sz w:val="21"/>
                <w:szCs w:val="22"/>
                <w:lang w:val="en-GB" w:eastAsia="en-GB"/>
              </w:rPr>
              <w:t>reportConfigType</w:t>
            </w:r>
            <w:r>
              <w:rPr>
                <w:rFonts w:ascii="Times New Roman" w:eastAsia="Times New Roman" w:hAnsi="Times New Roman" w:hint="eastAsia"/>
                <w:kern w:val="2"/>
                <w:sz w:val="21"/>
                <w:szCs w:val="22"/>
                <w:lang w:val="en-GB" w:eastAsia="en-GB"/>
              </w:rPr>
              <w:t xml:space="preserve"> set to 'periodic' and </w:t>
            </w:r>
            <w:r>
              <w:rPr>
                <w:rFonts w:ascii="Times New Roman" w:eastAsia="Times New Roman" w:hAnsi="Times New Roman" w:hint="eastAsia"/>
                <w:i/>
                <w:kern w:val="2"/>
                <w:sz w:val="21"/>
                <w:szCs w:val="22"/>
                <w:lang w:val="en-GB" w:eastAsia="en-GB"/>
              </w:rPr>
              <w:t>reportQuantity</w:t>
            </w:r>
            <w:r>
              <w:rPr>
                <w:rFonts w:ascii="Times New Roman" w:eastAsia="Times New Roman" w:hAnsi="Times New Roman" w:hint="eastAsia"/>
                <w:kern w:val="2"/>
                <w:sz w:val="21"/>
                <w:szCs w:val="22"/>
                <w:lang w:val="en-GB" w:eastAsia="en-GB"/>
              </w:rPr>
              <w:t xml:space="preserve"> set to 'cri-RSRP', 'ssb-Index-RSRP', 'cri-RSRP- Index', or 'ssb-Index-RSRP- Index' </w:t>
            </w:r>
          </w:p>
          <w:p w14:paraId="0EE1806C" w14:textId="77777777" w:rsidR="006A1186" w:rsidRDefault="00BE1811">
            <w:pPr>
              <w:overflowPunct w:val="0"/>
              <w:autoSpaceDE w:val="0"/>
              <w:autoSpaceDN w:val="0"/>
              <w:adjustRightInd w:val="0"/>
              <w:snapToGrid w:val="0"/>
              <w:ind w:leftChars="400" w:left="10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Times New Roman" w:hAnsi="Times New Roman" w:hint="eastAsia"/>
                <w:kern w:val="2"/>
                <w:sz w:val="21"/>
                <w:szCs w:val="22"/>
                <w:lang w:val="en-GB" w:eastAsia="en-GB"/>
              </w:rPr>
              <w:t xml:space="preserve">when </w:t>
            </w:r>
            <w:r>
              <w:rPr>
                <w:rFonts w:ascii="Times New Roman" w:eastAsia="Times New Roman" w:hAnsi="Times New Roman" w:hint="eastAsia"/>
                <w:i/>
                <w:kern w:val="2"/>
                <w:sz w:val="21"/>
                <w:szCs w:val="22"/>
                <w:lang w:val="en-GB" w:eastAsia="en-GB"/>
              </w:rPr>
              <w:t>drx-onDurationTimer</w:t>
            </w:r>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0EE1806D" w14:textId="77777777" w:rsidR="006A1186" w:rsidRDefault="00BE1811">
            <w:pPr>
              <w:overflowPunct w:val="0"/>
              <w:autoSpaceDE w:val="0"/>
              <w:autoSpaceDN w:val="0"/>
              <w:adjustRightInd w:val="0"/>
              <w:ind w:leftChars="400" w:left="1084"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r>
              <w:rPr>
                <w:rFonts w:ascii="Times New Roman" w:eastAsia="Times New Roman" w:hAnsi="Times New Roman" w:hint="eastAsia"/>
                <w:i/>
                <w:iCs/>
                <w:strike/>
                <w:kern w:val="2"/>
                <w:sz w:val="21"/>
                <w:szCs w:val="22"/>
                <w:lang w:val="en-GB" w:eastAsia="en-GB"/>
              </w:rPr>
              <w:t>WUS_PDCCHMonitoringTimer</w:t>
            </w:r>
            <w:r>
              <w:rPr>
                <w:rFonts w:ascii="Times New Roman" w:eastAsia="Times New Roman" w:hAnsi="Times New Roman" w:hint="eastAsia"/>
                <w:strike/>
                <w:kern w:val="2"/>
                <w:sz w:val="21"/>
                <w:szCs w:val="22"/>
                <w:lang w:val="en-GB" w:eastAsia="en-GB"/>
              </w:rPr>
              <w:t xml:space="preserve"> [in XYZxxx]</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r>
              <w:rPr>
                <w:rFonts w:ascii="Times New Roman" w:eastAsia="宋体" w:hAnsi="Times New Roman" w:hint="eastAsia"/>
                <w:i/>
                <w:iCs/>
                <w:color w:val="FF0000"/>
                <w:kern w:val="2"/>
                <w:sz w:val="21"/>
                <w:szCs w:val="22"/>
                <w:u w:val="single"/>
                <w:lang w:eastAsia="zh-CN"/>
              </w:rPr>
              <w:t>lpwus-PDCCH-MonitoringTimer</w:t>
            </w:r>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r>
              <w:rPr>
                <w:rFonts w:ascii="Times New Roman" w:eastAsia="Times New Roman" w:hAnsi="Times New Roman" w:hint="eastAsia"/>
                <w:kern w:val="2"/>
                <w:sz w:val="21"/>
                <w:szCs w:val="22"/>
                <w:lang w:val="en-GB" w:eastAsia="en-GB"/>
              </w:rPr>
              <w:t xml:space="preserve"> </w:t>
            </w:r>
          </w:p>
          <w:p w14:paraId="0EE1806E" w14:textId="77777777" w:rsidR="006A1186" w:rsidRDefault="00BE1811">
            <w:pPr>
              <w:overflowPunct w:val="0"/>
              <w:autoSpaceDE w:val="0"/>
              <w:autoSpaceDN w:val="0"/>
              <w:adjustRightInd w:val="0"/>
              <w:ind w:leftChars="400" w:left="1084" w:hanging="284"/>
              <w:textAlignment w:val="baseline"/>
              <w:rPr>
                <w:rFonts w:ascii="Times New Roman" w:eastAsia="Times New Roman" w:hAnsi="Times New Roman"/>
                <w:color w:val="000000"/>
                <w:kern w:val="2"/>
                <w:sz w:val="21"/>
                <w:szCs w:val="22"/>
                <w:lang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Times New Roman" w:hAnsi="Times New Roman" w:hint="eastAsia"/>
                <w:kern w:val="2"/>
                <w:sz w:val="21"/>
                <w:szCs w:val="22"/>
                <w:lang w:val="en-GB" w:eastAsia="en-GB"/>
              </w:rPr>
              <w:t xml:space="preserve">the UE shall report L1-RSRP </w:t>
            </w:r>
            <w:r>
              <w:rPr>
                <w:rFonts w:ascii="Times New Roman" w:eastAsia="Times New Roman" w:hAnsi="Times New Roman" w:hint="eastAsia"/>
                <w:kern w:val="2"/>
                <w:sz w:val="21"/>
                <w:szCs w:val="22"/>
                <w:lang w:eastAsia="en-GB"/>
              </w:rPr>
              <w:t xml:space="preserve">during the time duration indicated by </w:t>
            </w:r>
            <w:r>
              <w:rPr>
                <w:rFonts w:ascii="Times New Roman" w:eastAsia="Times New Roman" w:hAnsi="Times New Roman" w:hint="eastAsia"/>
                <w:i/>
                <w:iCs/>
                <w:kern w:val="2"/>
                <w:sz w:val="21"/>
                <w:szCs w:val="22"/>
                <w:lang w:eastAsia="en-GB"/>
              </w:rPr>
              <w:t>drx-onDurationTimer</w:t>
            </w:r>
            <w:r>
              <w:rPr>
                <w:rFonts w:ascii="Times New Roman" w:eastAsia="Times New Roman" w:hAnsi="Times New Roman" w:hint="eastAsia"/>
                <w:iCs/>
                <w:kern w:val="2"/>
                <w:sz w:val="21"/>
                <w:szCs w:val="22"/>
                <w:lang w:eastAsia="en-GB"/>
              </w:rPr>
              <w:t xml:space="preserve">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Cs/>
                <w:kern w:val="2"/>
                <w:sz w:val="21"/>
                <w:szCs w:val="22"/>
                <w:lang w:eastAsia="en-GB"/>
              </w:rPr>
              <w:t>also outside active time according to the procedure described in clause 5.2.1.4</w:t>
            </w:r>
            <w:r>
              <w:rPr>
                <w:rFonts w:ascii="Times New Roman" w:eastAsia="Times New Roman" w:hAnsi="Times New Roman" w:hint="eastAsia"/>
                <w:kern w:val="2"/>
                <w:sz w:val="21"/>
                <w:szCs w:val="22"/>
                <w:lang w:eastAsia="en-GB"/>
              </w:rPr>
              <w:t xml:space="preserve"> </w:t>
            </w:r>
            <w:r>
              <w:rPr>
                <w:rFonts w:ascii="Times New Roman" w:eastAsia="Times New Roman" w:hAnsi="Times New Roman" w:hint="eastAsia"/>
                <w:kern w:val="2"/>
                <w:sz w:val="21"/>
                <w:szCs w:val="22"/>
                <w:lang w:val="en-GB" w:eastAsia="en-GB"/>
              </w:rPr>
              <w:t xml:space="preserve">and when </w:t>
            </w:r>
            <w:r>
              <w:rPr>
                <w:rFonts w:ascii="Times New Roman" w:eastAsia="Times New Roman" w:hAnsi="Times New Roman" w:hint="eastAsia"/>
                <w:i/>
                <w:iCs/>
                <w:color w:val="000000" w:themeColor="text1"/>
                <w:kern w:val="2"/>
                <w:sz w:val="21"/>
                <w:szCs w:val="22"/>
                <w:lang w:val="en-GB" w:eastAsia="en-GB"/>
              </w:rPr>
              <w:t>reportQuantity</w:t>
            </w:r>
            <w:r>
              <w:rPr>
                <w:rFonts w:ascii="Times New Roman" w:eastAsia="Times New Roman" w:hAnsi="Times New Roman" w:hint="eastAsia"/>
                <w:kern w:val="2"/>
                <w:sz w:val="21"/>
                <w:szCs w:val="22"/>
                <w:lang w:val="en-GB" w:eastAsia="en-GB"/>
              </w:rPr>
              <w:t xml:space="preserve"> set to '</w:t>
            </w:r>
            <w:r>
              <w:rPr>
                <w:rFonts w:ascii="Times New Roman" w:eastAsia="Times New Roman" w:hAnsi="Times New Roman" w:hint="eastAsia"/>
                <w:i/>
                <w:iCs/>
                <w:color w:val="000000" w:themeColor="text1"/>
                <w:kern w:val="2"/>
                <w:sz w:val="21"/>
                <w:szCs w:val="22"/>
                <w:lang w:val="en-GB" w:eastAsia="en-GB"/>
              </w:rPr>
              <w:t>cri-RSRP'</w:t>
            </w:r>
            <w:r>
              <w:rPr>
                <w:rFonts w:ascii="Times New Roman" w:eastAsia="Times New Roman" w:hAnsi="Times New Roman" w:hint="eastAsia"/>
                <w:color w:val="000000" w:themeColor="text1"/>
                <w:kern w:val="2"/>
                <w:sz w:val="21"/>
                <w:szCs w:val="22"/>
                <w:lang w:val="en-GB" w:eastAsia="en-GB"/>
              </w:rPr>
              <w:t xml:space="preserve"> </w:t>
            </w:r>
            <w:r>
              <w:rPr>
                <w:rFonts w:ascii="Times New Roman" w:eastAsia="MS Mincho" w:hAnsi="Times New Roman" w:hint="eastAsia"/>
                <w:color w:val="000000" w:themeColor="text1"/>
                <w:kern w:val="2"/>
                <w:sz w:val="21"/>
                <w:szCs w:val="22"/>
                <w:lang w:val="en-GB" w:eastAsia="en-GB"/>
              </w:rPr>
              <w:t xml:space="preserve">or </w:t>
            </w:r>
            <w:r>
              <w:rPr>
                <w:rFonts w:ascii="Times New Roman" w:eastAsia="Times New Roman" w:hAnsi="Times New Roman" w:hint="eastAsia"/>
                <w:i/>
                <w:iCs/>
                <w:kern w:val="2"/>
                <w:sz w:val="21"/>
                <w:szCs w:val="22"/>
                <w:lang w:val="en-GB" w:eastAsia="en-GB"/>
              </w:rPr>
              <w:t>'</w:t>
            </w:r>
            <w:r>
              <w:rPr>
                <w:rFonts w:ascii="Times New Roman" w:eastAsia="MS Mincho" w:hAnsi="Times New Roman" w:hint="eastAsia"/>
                <w:i/>
                <w:iCs/>
                <w:color w:val="000000" w:themeColor="text1"/>
                <w:kern w:val="2"/>
                <w:sz w:val="21"/>
                <w:szCs w:val="22"/>
                <w:lang w:val="en-GB" w:eastAsia="en-GB"/>
              </w:rPr>
              <w:t>cri-RSRP</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kern w:val="2"/>
                <w:sz w:val="21"/>
                <w:szCs w:val="22"/>
                <w:lang w:val="en-GB" w:eastAsia="en-GB"/>
              </w:rPr>
              <w:t>Index</w:t>
            </w:r>
            <w:r>
              <w:rPr>
                <w:rFonts w:ascii="Times New Roman" w:eastAsia="MS Mincho" w:hAnsi="Times New Roman" w:hint="eastAsia"/>
                <w:i/>
                <w:iCs/>
                <w:color w:val="000000" w:themeColor="text1"/>
                <w:kern w:val="2"/>
                <w:sz w:val="21"/>
                <w:szCs w:val="22"/>
                <w:lang w:val="en-GB" w:eastAsia="en-GB"/>
              </w:rPr>
              <w:t xml:space="preserve">' </w:t>
            </w:r>
            <w:r>
              <w:rPr>
                <w:rFonts w:ascii="Times New Roman" w:eastAsia="Times New Roman" w:hAnsi="Times New Roman" w:hint="eastAsia"/>
                <w:kern w:val="2"/>
                <w:sz w:val="21"/>
                <w:szCs w:val="22"/>
                <w:lang w:val="en-GB" w:eastAsia="en-GB"/>
              </w:rPr>
              <w:t xml:space="preserve">if receiving at least one CSI-RS transmission occasion for channel measurement during the time duration indicated by </w:t>
            </w:r>
            <w:r>
              <w:rPr>
                <w:rFonts w:ascii="Times New Roman" w:eastAsia="Times New Roman" w:hAnsi="Times New Roman" w:hint="eastAsia"/>
                <w:i/>
                <w:iCs/>
                <w:color w:val="000000" w:themeColor="text1"/>
                <w:kern w:val="2"/>
                <w:sz w:val="21"/>
                <w:szCs w:val="22"/>
                <w:lang w:val="en-GB" w:eastAsia="en-GB"/>
              </w:rPr>
              <w:t xml:space="preserve">drx-onDurationTimer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outside DRX active time or in DRX Active Time no later than CSI reference resource and drops the report otherwise</w:t>
            </w:r>
            <w:r>
              <w:rPr>
                <w:rFonts w:ascii="Times New Roman" w:eastAsia="Times New Roman" w:hAnsi="Times New Roman" w:hint="eastAsia"/>
                <w:kern w:val="2"/>
                <w:sz w:val="21"/>
                <w:szCs w:val="22"/>
                <w:lang w:eastAsia="en-GB"/>
              </w:rPr>
              <w:t>.</w:t>
            </w:r>
          </w:p>
          <w:p w14:paraId="0EE1806F" w14:textId="77777777" w:rsidR="006A1186" w:rsidRDefault="00BE1811">
            <w:pPr>
              <w:widowControl w:val="0"/>
              <w:adjustRightInd w:val="0"/>
              <w:jc w:val="center"/>
              <w:rPr>
                <w:rFonts w:ascii="Times New Roman" w:hAnsi="Times New Roman"/>
                <w:b/>
                <w:bCs/>
                <w:iCs/>
                <w:kern w:val="2"/>
                <w:szCs w:val="20"/>
                <w:lang w:eastAsia="zh-CN"/>
              </w:rPr>
            </w:pPr>
            <w:r>
              <w:rPr>
                <w:rFonts w:ascii="Times New Roman" w:eastAsiaTheme="minorEastAsia" w:hAnsi="Times New Roman" w:hint="eastAsia"/>
                <w:color w:val="FF0000"/>
                <w:kern w:val="2"/>
                <w:sz w:val="21"/>
                <w:szCs w:val="22"/>
                <w:lang w:eastAsia="zh-CN"/>
              </w:rPr>
              <w:t>&lt;omitted irrelevant text&gt;</w:t>
            </w:r>
          </w:p>
        </w:tc>
      </w:tr>
    </w:tbl>
    <w:p w14:paraId="0EE18071" w14:textId="77777777" w:rsidR="006A1186" w:rsidRDefault="006A1186">
      <w:pPr>
        <w:widowControl w:val="0"/>
        <w:adjustRightInd w:val="0"/>
        <w:snapToGrid w:val="0"/>
        <w:spacing w:afterLines="50" w:after="120"/>
        <w:jc w:val="both"/>
        <w:rPr>
          <w:rFonts w:ascii="Times New Roman" w:eastAsia="等线" w:hAnsi="Times New Roman"/>
          <w:b/>
          <w:bCs/>
          <w:iCs/>
          <w:kern w:val="2"/>
          <w:szCs w:val="20"/>
          <w:lang w:eastAsia="zh-CN"/>
        </w:rPr>
      </w:pPr>
    </w:p>
    <w:p w14:paraId="0EE18072" w14:textId="77777777" w:rsidR="006A1186" w:rsidRDefault="00BE1811">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8: For Case 2-1 that MR is actually performing Tx/Rx switching for the following transmission or reception, it is covered by the conclusion for the collision cases that </w:t>
      </w:r>
      <w:r>
        <w:rPr>
          <w:rFonts w:ascii="Times New Roman" w:eastAsiaTheme="minorEastAsia" w:hAnsi="Times New Roman"/>
          <w:b/>
          <w:bCs/>
          <w:kern w:val="2"/>
          <w:szCs w:val="20"/>
          <w:lang w:eastAsia="zh-CN"/>
        </w:rPr>
        <w:t>UE is not able to operate LR and MR simultaneously in Rel-19</w:t>
      </w:r>
      <w:r>
        <w:rPr>
          <w:rFonts w:ascii="Times New Roman" w:eastAsiaTheme="minorEastAsia" w:hAnsi="Times New Roman" w:hint="eastAsia"/>
          <w:b/>
          <w:bCs/>
          <w:kern w:val="2"/>
          <w:szCs w:val="20"/>
          <w:lang w:eastAsia="zh-CN"/>
        </w:rPr>
        <w:t>.</w:t>
      </w:r>
    </w:p>
    <w:p w14:paraId="0EE18073" w14:textId="77777777" w:rsidR="006A1186" w:rsidRDefault="00BE1811">
      <w:pPr>
        <w:widowControl w:val="0"/>
        <w:numPr>
          <w:ilvl w:val="0"/>
          <w:numId w:val="47"/>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The UE may not monitor a WUS for such collision cases.   </w:t>
      </w:r>
    </w:p>
    <w:p w14:paraId="0EE18074" w14:textId="77777777" w:rsidR="006A1186" w:rsidRDefault="006A1186">
      <w:pPr>
        <w:widowControl w:val="0"/>
        <w:tabs>
          <w:tab w:val="left" w:pos="420"/>
        </w:tabs>
        <w:jc w:val="both"/>
        <w:rPr>
          <w:rFonts w:ascii="Times New Roman" w:eastAsiaTheme="minorEastAsia" w:hAnsi="Times New Roman"/>
          <w:b/>
          <w:bCs/>
          <w:kern w:val="2"/>
          <w:szCs w:val="20"/>
          <w:lang w:eastAsia="zh-CN"/>
        </w:rPr>
      </w:pPr>
    </w:p>
    <w:p w14:paraId="0EE18075" w14:textId="77777777" w:rsidR="006A1186" w:rsidRDefault="00BE1811">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9: For Case 2-2 that MR performs </w:t>
      </w:r>
      <w:r>
        <w:rPr>
          <w:rFonts w:ascii="Times New Roman" w:eastAsiaTheme="minorEastAsia" w:hAnsi="Times New Roman"/>
          <w:b/>
          <w:bCs/>
          <w:kern w:val="2"/>
          <w:szCs w:val="20"/>
          <w:lang w:eastAsia="zh-CN"/>
        </w:rPr>
        <w:t>BWP switching</w:t>
      </w:r>
      <w:r>
        <w:rPr>
          <w:rFonts w:ascii="Times New Roman" w:eastAsiaTheme="minorEastAsia" w:hAnsi="Times New Roman" w:hint="eastAsia"/>
          <w:b/>
          <w:bCs/>
          <w:kern w:val="2"/>
          <w:szCs w:val="20"/>
          <w:lang w:eastAsia="zh-CN"/>
        </w:rPr>
        <w:t xml:space="preserve"> due to BWP inactivity timer expires, typically it is happened within C-DRX active time and WUS is not monitored within C-DRX active time. </w:t>
      </w:r>
    </w:p>
    <w:p w14:paraId="0EE18076" w14:textId="77777777" w:rsidR="006A1186" w:rsidRDefault="00BE1811">
      <w:pPr>
        <w:widowControl w:val="0"/>
        <w:numPr>
          <w:ilvl w:val="0"/>
          <w:numId w:val="47"/>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Even if </w:t>
      </w:r>
      <w:r>
        <w:rPr>
          <w:rFonts w:ascii="Times New Roman" w:eastAsiaTheme="minorEastAsia" w:hAnsi="Times New Roman"/>
          <w:b/>
          <w:bCs/>
          <w:kern w:val="2"/>
          <w:szCs w:val="20"/>
          <w:lang w:eastAsia="zh-CN"/>
        </w:rPr>
        <w:t>BWP switching</w:t>
      </w:r>
      <w:r>
        <w:rPr>
          <w:rFonts w:ascii="Times New Roman" w:eastAsiaTheme="minorEastAsia" w:hAnsi="Times New Roman" w:hint="eastAsia"/>
          <w:b/>
          <w:bCs/>
          <w:kern w:val="2"/>
          <w:szCs w:val="20"/>
          <w:lang w:eastAsia="zh-CN"/>
        </w:rPr>
        <w:t xml:space="preserve"> due to BWP inactivity timer expires happens outside C-DRX active time and BWP switching transition time collides with WUS MO(s), same handling as for MR and LR collision cases can be adopted, that is the UE may not monitor a WUS.</w:t>
      </w:r>
    </w:p>
    <w:p w14:paraId="0EE18077" w14:textId="77777777" w:rsidR="006A1186" w:rsidRDefault="006A1186">
      <w:pPr>
        <w:widowControl w:val="0"/>
        <w:jc w:val="both"/>
        <w:rPr>
          <w:rFonts w:ascii="Times New Roman" w:eastAsiaTheme="minorEastAsia" w:hAnsi="Times New Roman"/>
          <w:b/>
          <w:bCs/>
          <w:kern w:val="2"/>
          <w:szCs w:val="20"/>
          <w:lang w:eastAsia="zh-CN"/>
        </w:rPr>
      </w:pPr>
    </w:p>
    <w:p w14:paraId="0EE18078" w14:textId="77777777" w:rsidR="006A1186" w:rsidRDefault="00BE1811">
      <w:pPr>
        <w:widowControl w:val="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10: For Case 2-3 that </w:t>
      </w:r>
      <w:r>
        <w:rPr>
          <w:rFonts w:ascii="Times New Roman" w:eastAsiaTheme="minorEastAsia" w:hAnsi="Times New Roman"/>
          <w:b/>
          <w:bCs/>
          <w:kern w:val="2"/>
          <w:szCs w:val="20"/>
          <w:lang w:eastAsia="zh-CN"/>
        </w:rPr>
        <w:t>MR is running BWP inactivity timer</w:t>
      </w:r>
      <w:r>
        <w:rPr>
          <w:rFonts w:ascii="Times New Roman" w:eastAsiaTheme="minorEastAsia" w:hAnsi="Times New Roman" w:hint="eastAsia"/>
          <w:b/>
          <w:bCs/>
          <w:kern w:val="2"/>
          <w:szCs w:val="20"/>
          <w:lang w:eastAsia="zh-CN"/>
        </w:rPr>
        <w:t xml:space="preserve">, it may not have impact on WUS monitoring. </w:t>
      </w:r>
    </w:p>
    <w:p w14:paraId="0EE18079" w14:textId="77777777" w:rsidR="006A1186" w:rsidRDefault="006A1186">
      <w:pPr>
        <w:widowControl w:val="0"/>
        <w:jc w:val="both"/>
        <w:rPr>
          <w:rFonts w:ascii="Times New Roman" w:eastAsiaTheme="minorEastAsia" w:hAnsi="Times New Roman"/>
          <w:b/>
          <w:bCs/>
          <w:kern w:val="2"/>
          <w:szCs w:val="20"/>
          <w:lang w:eastAsia="zh-CN"/>
        </w:rPr>
      </w:pPr>
    </w:p>
    <w:p w14:paraId="0EE1807A" w14:textId="77777777" w:rsidR="006A1186" w:rsidRDefault="00BE1811">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11: for Case 2-4 that there is </w:t>
      </w:r>
      <w:r>
        <w:rPr>
          <w:rFonts w:ascii="Times New Roman" w:eastAsiaTheme="minorEastAsia" w:hAnsi="Times New Roman"/>
          <w:b/>
          <w:bCs/>
          <w:kern w:val="2"/>
          <w:szCs w:val="20"/>
          <w:lang w:eastAsia="zh-CN"/>
        </w:rPr>
        <w:t>time gap before/after the switching between MR/LR</w:t>
      </w:r>
      <w:r>
        <w:rPr>
          <w:rFonts w:ascii="Times New Roman" w:eastAsiaTheme="minorEastAsia" w:hAnsi="Times New Roman" w:hint="eastAsia"/>
          <w:b/>
          <w:bCs/>
          <w:kern w:val="2"/>
          <w:szCs w:val="20"/>
          <w:lang w:eastAsia="zh-CN"/>
        </w:rPr>
        <w:t xml:space="preserve">, </w:t>
      </w:r>
    </w:p>
    <w:p w14:paraId="0EE1807B" w14:textId="77777777" w:rsidR="006A1186" w:rsidRDefault="00BE1811">
      <w:pPr>
        <w:widowControl w:val="0"/>
        <w:numPr>
          <w:ilvl w:val="0"/>
          <w:numId w:val="47"/>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For WUS operation option 1-1, UE behaviour is already captured in current specification. </w:t>
      </w:r>
    </w:p>
    <w:p w14:paraId="0EE1807C" w14:textId="77777777" w:rsidR="006A1186" w:rsidRDefault="00BE1811">
      <w:pPr>
        <w:widowControl w:val="0"/>
        <w:numPr>
          <w:ilvl w:val="0"/>
          <w:numId w:val="47"/>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For WUS operation option 1-2, agree that UE is not required to monitor WUS within the reported number of slots prior to the slot where the wus-PDCCHMonitoringTimer would start. Adopt following TP in TS 38.213 section 10.4D.</w:t>
      </w:r>
    </w:p>
    <w:p w14:paraId="0EE1807D" w14:textId="77777777" w:rsidR="006A1186" w:rsidRDefault="00BE1811">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 </w:t>
      </w:r>
    </w:p>
    <w:tbl>
      <w:tblPr>
        <w:tblW w:w="8952" w:type="dxa"/>
        <w:tblInd w:w="42" w:type="dxa"/>
        <w:tblLayout w:type="fixed"/>
        <w:tblCellMar>
          <w:left w:w="42" w:type="dxa"/>
          <w:right w:w="42" w:type="dxa"/>
        </w:tblCellMar>
        <w:tblLook w:val="04A0" w:firstRow="1" w:lastRow="0" w:firstColumn="1" w:lastColumn="0" w:noHBand="0" w:noVBand="1"/>
      </w:tblPr>
      <w:tblGrid>
        <w:gridCol w:w="2340"/>
        <w:gridCol w:w="6612"/>
      </w:tblGrid>
      <w:tr w:rsidR="006A1186" w14:paraId="0EE18080" w14:textId="77777777">
        <w:tc>
          <w:tcPr>
            <w:tcW w:w="2340" w:type="dxa"/>
            <w:tcBorders>
              <w:top w:val="single" w:sz="4" w:space="0" w:color="auto"/>
              <w:left w:val="single" w:sz="4" w:space="0" w:color="auto"/>
              <w:bottom w:val="nil"/>
              <w:right w:val="nil"/>
            </w:tcBorders>
          </w:tcPr>
          <w:p w14:paraId="0EE1807E"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612" w:type="dxa"/>
            <w:tcBorders>
              <w:top w:val="single" w:sz="4" w:space="0" w:color="auto"/>
              <w:left w:val="nil"/>
              <w:bottom w:val="nil"/>
              <w:right w:val="single" w:sz="4" w:space="0" w:color="auto"/>
            </w:tcBorders>
            <w:shd w:val="pct30" w:color="FFFF00" w:fill="auto"/>
          </w:tcPr>
          <w:p w14:paraId="0EE1807F" w14:textId="77777777" w:rsidR="006A1186" w:rsidRDefault="00BE1811">
            <w:pPr>
              <w:widowControl w:val="0"/>
              <w:spacing w:afterLines="50" w:after="120"/>
              <w:ind w:left="102"/>
              <w:jc w:val="both"/>
              <w:rPr>
                <w:rFonts w:ascii="Arial" w:eastAsiaTheme="minorEastAsia" w:hAnsi="Arial"/>
                <w:kern w:val="2"/>
                <w:szCs w:val="20"/>
                <w:lang w:eastAsia="zh-CN"/>
              </w:rPr>
            </w:pPr>
            <w:r>
              <w:rPr>
                <w:rFonts w:ascii="Arial" w:eastAsiaTheme="minorEastAsia" w:hAnsi="Arial" w:hint="eastAsia"/>
                <w:kern w:val="2"/>
                <w:szCs w:val="20"/>
                <w:lang w:eastAsia="zh-CN"/>
              </w:rPr>
              <w:t>Clarify that for WUS operation option 1-2, during the</w:t>
            </w:r>
            <w:r>
              <w:rPr>
                <w:rFonts w:ascii="Arial" w:eastAsiaTheme="minorEastAsia" w:hAnsi="Arial"/>
                <w:kern w:val="2"/>
                <w:szCs w:val="20"/>
                <w:lang w:eastAsia="zh-CN"/>
              </w:rPr>
              <w:t xml:space="preserve"> time gap needed before/after the switching between MR/LR</w:t>
            </w:r>
            <w:r>
              <w:rPr>
                <w:rFonts w:ascii="Arial" w:eastAsiaTheme="minorEastAsia" w:hAnsi="Arial" w:hint="eastAsia"/>
                <w:kern w:val="2"/>
                <w:szCs w:val="20"/>
                <w:lang w:eastAsia="zh-CN"/>
              </w:rPr>
              <w:t xml:space="preserve">, UE is not required to monitor WUS within the reported number of slots prior to the slot where the wus-PDCCHMonitoringTimer would start. </w:t>
            </w:r>
          </w:p>
        </w:tc>
      </w:tr>
      <w:tr w:rsidR="006A1186" w14:paraId="0EE18083" w14:textId="77777777">
        <w:tc>
          <w:tcPr>
            <w:tcW w:w="2340" w:type="dxa"/>
            <w:tcBorders>
              <w:top w:val="nil"/>
              <w:left w:val="single" w:sz="4" w:space="0" w:color="auto"/>
              <w:bottom w:val="nil"/>
              <w:right w:val="nil"/>
            </w:tcBorders>
          </w:tcPr>
          <w:p w14:paraId="0EE18081" w14:textId="77777777" w:rsidR="006A1186" w:rsidRDefault="006A1186">
            <w:pPr>
              <w:widowControl w:val="0"/>
              <w:jc w:val="both"/>
              <w:rPr>
                <w:rFonts w:ascii="Arial" w:eastAsiaTheme="minorEastAsia" w:hAnsi="Arial"/>
                <w:b/>
                <w:i/>
                <w:kern w:val="2"/>
                <w:sz w:val="8"/>
                <w:szCs w:val="8"/>
              </w:rPr>
            </w:pPr>
          </w:p>
        </w:tc>
        <w:tc>
          <w:tcPr>
            <w:tcW w:w="6612" w:type="dxa"/>
            <w:tcBorders>
              <w:top w:val="nil"/>
              <w:left w:val="nil"/>
              <w:bottom w:val="nil"/>
              <w:right w:val="single" w:sz="4" w:space="0" w:color="auto"/>
            </w:tcBorders>
          </w:tcPr>
          <w:p w14:paraId="0EE18082" w14:textId="77777777" w:rsidR="006A1186" w:rsidRDefault="006A1186">
            <w:pPr>
              <w:widowControl w:val="0"/>
              <w:jc w:val="both"/>
              <w:rPr>
                <w:rFonts w:ascii="Arial" w:eastAsiaTheme="minorEastAsia" w:hAnsi="Arial"/>
                <w:kern w:val="2"/>
                <w:szCs w:val="20"/>
                <w:lang w:val="en-GB"/>
              </w:rPr>
            </w:pPr>
          </w:p>
        </w:tc>
      </w:tr>
      <w:tr w:rsidR="006A1186" w14:paraId="0EE18086" w14:textId="77777777">
        <w:tc>
          <w:tcPr>
            <w:tcW w:w="2340" w:type="dxa"/>
            <w:tcBorders>
              <w:top w:val="nil"/>
              <w:left w:val="single" w:sz="4" w:space="0" w:color="auto"/>
              <w:bottom w:val="nil"/>
              <w:right w:val="nil"/>
            </w:tcBorders>
          </w:tcPr>
          <w:p w14:paraId="0EE18084" w14:textId="77777777" w:rsidR="006A1186" w:rsidRDefault="00BE1811">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612" w:type="dxa"/>
            <w:tcBorders>
              <w:top w:val="nil"/>
              <w:left w:val="nil"/>
              <w:bottom w:val="nil"/>
              <w:right w:val="single" w:sz="4" w:space="0" w:color="auto"/>
            </w:tcBorders>
            <w:shd w:val="pct30" w:color="FFFF00" w:fill="auto"/>
          </w:tcPr>
          <w:p w14:paraId="0EE18085" w14:textId="77777777" w:rsidR="006A1186" w:rsidRDefault="00BE1811">
            <w:pPr>
              <w:widowControl w:val="0"/>
              <w:spacing w:afterLines="50" w:after="120"/>
              <w:ind w:left="102"/>
              <w:jc w:val="both"/>
              <w:rPr>
                <w:rFonts w:ascii="Arial" w:eastAsiaTheme="minorEastAsia" w:hAnsi="Arial"/>
                <w:kern w:val="2"/>
                <w:szCs w:val="20"/>
                <w:lang w:eastAsia="zh-CN"/>
              </w:rPr>
            </w:pPr>
            <w:r>
              <w:rPr>
                <w:rFonts w:ascii="Arial" w:eastAsiaTheme="minorEastAsia" w:hAnsi="Arial" w:hint="eastAsia"/>
                <w:kern w:val="2"/>
                <w:szCs w:val="20"/>
                <w:lang w:eastAsia="zh-CN"/>
              </w:rPr>
              <w:t xml:space="preserve">Add UE is not required to monitor WUS within the reported number of slots prior to the slot where the wus-PDCCHMonitoringTimer would start </w:t>
            </w:r>
            <w:r>
              <w:rPr>
                <w:rFonts w:ascii="Arial" w:eastAsiaTheme="minorEastAsia" w:hAnsi="Arial" w:hint="eastAsia"/>
                <w:kern w:val="2"/>
                <w:szCs w:val="20"/>
                <w:lang w:eastAsia="zh-CN"/>
              </w:rPr>
              <w:lastRenderedPageBreak/>
              <w:t>for WUS operation option 1-2.</w:t>
            </w:r>
          </w:p>
        </w:tc>
      </w:tr>
      <w:tr w:rsidR="006A1186" w14:paraId="0EE18089" w14:textId="77777777">
        <w:tc>
          <w:tcPr>
            <w:tcW w:w="2340" w:type="dxa"/>
            <w:tcBorders>
              <w:top w:val="nil"/>
              <w:left w:val="single" w:sz="4" w:space="0" w:color="auto"/>
              <w:bottom w:val="nil"/>
              <w:right w:val="nil"/>
            </w:tcBorders>
          </w:tcPr>
          <w:p w14:paraId="0EE18087" w14:textId="77777777" w:rsidR="006A1186" w:rsidRDefault="006A1186">
            <w:pPr>
              <w:widowControl w:val="0"/>
              <w:jc w:val="both"/>
              <w:rPr>
                <w:rFonts w:ascii="Arial" w:eastAsiaTheme="minorEastAsia" w:hAnsi="Arial"/>
                <w:b/>
                <w:i/>
                <w:kern w:val="2"/>
                <w:sz w:val="8"/>
                <w:szCs w:val="8"/>
                <w:lang w:val="en-GB"/>
              </w:rPr>
            </w:pPr>
          </w:p>
        </w:tc>
        <w:tc>
          <w:tcPr>
            <w:tcW w:w="6612" w:type="dxa"/>
            <w:tcBorders>
              <w:top w:val="nil"/>
              <w:left w:val="nil"/>
              <w:bottom w:val="nil"/>
              <w:right w:val="single" w:sz="4" w:space="0" w:color="auto"/>
            </w:tcBorders>
          </w:tcPr>
          <w:p w14:paraId="0EE18088" w14:textId="77777777" w:rsidR="006A1186" w:rsidRDefault="006A1186">
            <w:pPr>
              <w:widowControl w:val="0"/>
              <w:jc w:val="both"/>
              <w:rPr>
                <w:rFonts w:ascii="Arial" w:eastAsiaTheme="minorEastAsia" w:hAnsi="Arial"/>
                <w:kern w:val="2"/>
                <w:szCs w:val="20"/>
                <w:lang w:val="en-GB"/>
              </w:rPr>
            </w:pPr>
          </w:p>
        </w:tc>
      </w:tr>
      <w:tr w:rsidR="006A1186" w14:paraId="0EE1808C" w14:textId="77777777">
        <w:tc>
          <w:tcPr>
            <w:tcW w:w="2340" w:type="dxa"/>
            <w:tcBorders>
              <w:top w:val="nil"/>
              <w:left w:val="single" w:sz="4" w:space="0" w:color="auto"/>
              <w:bottom w:val="single" w:sz="4" w:space="0" w:color="auto"/>
              <w:right w:val="nil"/>
            </w:tcBorders>
          </w:tcPr>
          <w:p w14:paraId="0EE1808A" w14:textId="77777777" w:rsidR="006A1186" w:rsidRDefault="00BE1811">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612" w:type="dxa"/>
            <w:tcBorders>
              <w:top w:val="nil"/>
              <w:left w:val="nil"/>
              <w:bottom w:val="single" w:sz="4" w:space="0" w:color="auto"/>
              <w:right w:val="single" w:sz="4" w:space="0" w:color="auto"/>
            </w:tcBorders>
            <w:shd w:val="pct30" w:color="FFFF00" w:fill="auto"/>
          </w:tcPr>
          <w:p w14:paraId="0EE1808B" w14:textId="77777777" w:rsidR="006A1186" w:rsidRDefault="00BE1811">
            <w:pPr>
              <w:widowControl w:val="0"/>
              <w:numPr>
                <w:ilvl w:val="0"/>
                <w:numId w:val="6"/>
              </w:numPr>
              <w:tabs>
                <w:tab w:val="clear" w:pos="926"/>
              </w:tabs>
              <w:overflowPunct w:val="0"/>
              <w:adjustRightInd w:val="0"/>
              <w:snapToGrid w:val="0"/>
              <w:ind w:left="0" w:firstLine="0"/>
              <w:jc w:val="both"/>
              <w:rPr>
                <w:rFonts w:eastAsia="MS Mincho"/>
                <w:szCs w:val="20"/>
                <w:lang w:eastAsia="zh-CN"/>
              </w:rPr>
            </w:pPr>
            <w:r>
              <w:rPr>
                <w:rFonts w:eastAsia="MS Mincho" w:hint="eastAsia"/>
                <w:szCs w:val="20"/>
                <w:lang w:eastAsia="zh-CN"/>
              </w:rPr>
              <w:t xml:space="preserve">UE behavior for WUS operation option 1-2 is not clear in case WUS MO(s) overlaps with the transition time </w:t>
            </w:r>
            <w:r>
              <w:rPr>
                <w:rFonts w:eastAsia="MS Mincho"/>
                <w:kern w:val="2"/>
                <w:szCs w:val="20"/>
                <w:lang w:eastAsia="zh-CN"/>
              </w:rPr>
              <w:t>between MR/LR</w:t>
            </w:r>
            <w:r>
              <w:rPr>
                <w:rFonts w:eastAsia="MS Mincho" w:hint="eastAsia"/>
                <w:kern w:val="2"/>
                <w:szCs w:val="20"/>
                <w:lang w:eastAsia="zh-CN"/>
              </w:rPr>
              <w:t>.</w:t>
            </w:r>
          </w:p>
        </w:tc>
      </w:tr>
    </w:tbl>
    <w:tbl>
      <w:tblPr>
        <w:tblStyle w:val="230"/>
        <w:tblW w:w="0" w:type="auto"/>
        <w:tblInd w:w="112" w:type="dxa"/>
        <w:tblLook w:val="04A0" w:firstRow="1" w:lastRow="0" w:firstColumn="1" w:lastColumn="0" w:noHBand="0" w:noVBand="1"/>
      </w:tblPr>
      <w:tblGrid>
        <w:gridCol w:w="8948"/>
      </w:tblGrid>
      <w:tr w:rsidR="006A1186" w14:paraId="0EE18092" w14:textId="77777777">
        <w:tc>
          <w:tcPr>
            <w:tcW w:w="8948" w:type="dxa"/>
          </w:tcPr>
          <w:p w14:paraId="0EE1808D" w14:textId="77777777" w:rsidR="006A1186" w:rsidRDefault="006A1186">
            <w:pPr>
              <w:widowControl w:val="0"/>
              <w:adjustRightInd w:val="0"/>
              <w:jc w:val="center"/>
              <w:rPr>
                <w:rFonts w:ascii="Times New Roman" w:eastAsiaTheme="minorEastAsia" w:hAnsi="Times New Roman"/>
                <w:color w:val="FF0000"/>
                <w:kern w:val="2"/>
                <w:sz w:val="21"/>
                <w:szCs w:val="22"/>
                <w:lang w:eastAsia="zh-CN"/>
              </w:rPr>
            </w:pPr>
          </w:p>
          <w:p w14:paraId="0EE1808E" w14:textId="77777777" w:rsidR="006A1186" w:rsidRDefault="00BE1811">
            <w:pPr>
              <w:keepNext/>
              <w:spacing w:before="240" w:after="60"/>
              <w:outlineLvl w:val="1"/>
              <w:rPr>
                <w:rFonts w:ascii="Arial" w:eastAsia="MS Mincho" w:hAnsi="Arial" w:cs="Arial"/>
                <w:b/>
                <w:bCs/>
                <w:iCs/>
                <w:szCs w:val="28"/>
                <w:lang w:eastAsia="zh-CN"/>
              </w:rPr>
            </w:pPr>
            <w:r>
              <w:rPr>
                <w:rFonts w:ascii="Arial" w:eastAsia="MS Mincho" w:hAnsi="Arial" w:cs="Arial"/>
                <w:b/>
                <w:bCs/>
                <w:iCs/>
                <w:szCs w:val="28"/>
                <w:lang w:eastAsia="zh-CN"/>
              </w:rPr>
              <w:t>10.4D</w:t>
            </w:r>
            <w:r>
              <w:rPr>
                <w:rFonts w:ascii="Arial" w:eastAsia="MS Mincho" w:hAnsi="Arial" w:cs="Arial"/>
                <w:b/>
                <w:bCs/>
                <w:iCs/>
                <w:szCs w:val="28"/>
                <w:lang w:eastAsia="zh-CN"/>
              </w:rPr>
              <w:tab/>
              <w:t>PDCCH monitoring activation by WUS in RRC_CONNECTED</w:t>
            </w:r>
          </w:p>
          <w:p w14:paraId="0EE1808F" w14:textId="77777777" w:rsidR="006A1186" w:rsidRDefault="00BE1811">
            <w:pPr>
              <w:widowControl w:val="0"/>
              <w:adjustRightInd w:val="0"/>
              <w:snapToGrid w:val="0"/>
              <w:spacing w:afterLines="50" w:after="120"/>
              <w:jc w:val="center"/>
              <w:rPr>
                <w:rFonts w:ascii="Times New Roman" w:eastAsiaTheme="minorEastAsia" w:hAnsi="Times New Roman"/>
                <w:color w:val="FF0000"/>
                <w:kern w:val="2"/>
                <w:szCs w:val="20"/>
                <w:lang w:eastAsia="zh-CN"/>
              </w:rPr>
            </w:pPr>
            <w:r>
              <w:rPr>
                <w:rFonts w:ascii="Times New Roman" w:eastAsiaTheme="minorEastAsia" w:hAnsi="Times New Roman" w:hint="eastAsia"/>
                <w:color w:val="FF0000"/>
                <w:kern w:val="2"/>
                <w:szCs w:val="20"/>
                <w:lang w:eastAsia="zh-CN"/>
              </w:rPr>
              <w:t>[omit irrelevant text]</w:t>
            </w:r>
          </w:p>
          <w:p w14:paraId="0EE18090" w14:textId="77777777" w:rsidR="006A1186" w:rsidRDefault="00BE1811">
            <w:pPr>
              <w:widowControl w:val="0"/>
              <w:adjustRightInd w:val="0"/>
              <w:snapToGrid w:val="0"/>
              <w:spacing w:afterLines="50" w:after="120"/>
              <w:jc w:val="both"/>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 xml:space="preserve">The UE reports a number of slots [18, TS 38.306] and expects that a time gap, from a last WUS monitoring occasion from the number of WUS monitoring occasions per periodicity to the slot where the </w:t>
            </w:r>
            <w:r>
              <w:rPr>
                <w:rFonts w:ascii="Times New Roman" w:eastAsiaTheme="minorEastAsia" w:hAnsi="Times New Roman" w:hint="eastAsia"/>
                <w:i/>
                <w:iCs/>
                <w:kern w:val="2"/>
                <w:szCs w:val="20"/>
                <w:lang w:eastAsia="zh-CN"/>
              </w:rPr>
              <w:t>wus-PDCCHMonitoringTimer</w:t>
            </w:r>
            <w:r>
              <w:rPr>
                <w:rFonts w:ascii="Times New Roman" w:eastAsiaTheme="minorEastAsia" w:hAnsi="Times New Roman" w:hint="eastAsia"/>
                <w:kern w:val="2"/>
                <w:szCs w:val="20"/>
                <w:lang w:eastAsia="zh-CN"/>
              </w:rPr>
              <w:t xml:space="preserve"> would start, is no smaller than the reported number of slots. </w:t>
            </w:r>
            <w:r>
              <w:rPr>
                <w:rFonts w:ascii="Times New Roman" w:eastAsiaTheme="minorEastAsia" w:hAnsi="Times New Roman" w:hint="eastAsia"/>
                <w:color w:val="FF0000"/>
                <w:kern w:val="2"/>
                <w:szCs w:val="20"/>
                <w:u w:val="single"/>
                <w:lang w:eastAsia="zh-CN"/>
              </w:rPr>
              <w:t xml:space="preserve">The UE is not required to monitor WUS within the reported number of slots prior to the slot where the </w:t>
            </w:r>
            <w:r>
              <w:rPr>
                <w:rFonts w:ascii="Times New Roman" w:eastAsiaTheme="minorEastAsia" w:hAnsi="Times New Roman" w:hint="eastAsia"/>
                <w:i/>
                <w:iCs/>
                <w:color w:val="FF0000"/>
                <w:kern w:val="2"/>
                <w:szCs w:val="20"/>
                <w:u w:val="single"/>
                <w:lang w:eastAsia="zh-CN"/>
              </w:rPr>
              <w:t>wus-PDCCHMonitoringTime</w:t>
            </w:r>
            <w:r>
              <w:rPr>
                <w:rFonts w:ascii="Times New Roman" w:eastAsiaTheme="minorEastAsia" w:hAnsi="Times New Roman" w:hint="eastAsia"/>
                <w:kern w:val="2"/>
                <w:szCs w:val="20"/>
                <w:lang w:eastAsia="zh-CN"/>
              </w:rPr>
              <w:t>r</w:t>
            </w:r>
            <w:r>
              <w:rPr>
                <w:rFonts w:ascii="Times New Roman" w:eastAsiaTheme="minorEastAsia" w:hAnsi="Times New Roman" w:hint="eastAsia"/>
                <w:color w:val="FF0000"/>
                <w:kern w:val="2"/>
                <w:szCs w:val="20"/>
                <w:u w:val="single"/>
                <w:lang w:eastAsia="zh-CN"/>
              </w:rPr>
              <w:t xml:space="preserve"> would start.</w:t>
            </w:r>
            <w:r>
              <w:rPr>
                <w:rFonts w:ascii="Times New Roman" w:eastAsiaTheme="minorEastAsia" w:hAnsi="Times New Roman" w:hint="eastAsia"/>
                <w:color w:val="FF0000"/>
                <w:kern w:val="2"/>
                <w:szCs w:val="20"/>
                <w:lang w:eastAsia="zh-CN"/>
              </w:rPr>
              <w:t xml:space="preserve"> </w:t>
            </w:r>
            <w:r>
              <w:rPr>
                <w:rFonts w:ascii="Times New Roman" w:eastAsiaTheme="minorEastAsia" w:hAnsi="Times New Roman" w:hint="eastAsia"/>
                <w:kern w:val="2"/>
                <w:szCs w:val="20"/>
                <w:lang w:eastAsia="zh-CN"/>
              </w:rPr>
              <w:t xml:space="preserve">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 </w:t>
            </w:r>
          </w:p>
          <w:p w14:paraId="0EE18091" w14:textId="77777777" w:rsidR="006A1186" w:rsidRDefault="00BE1811">
            <w:pPr>
              <w:widowControl w:val="0"/>
              <w:jc w:val="center"/>
              <w:rPr>
                <w:rFonts w:ascii="Times New Roman" w:hAnsi="Times New Roman"/>
                <w:b/>
                <w:bCs/>
                <w:iCs/>
                <w:kern w:val="2"/>
                <w:szCs w:val="20"/>
                <w:lang w:eastAsia="zh-CN"/>
              </w:rPr>
            </w:pPr>
            <w:r>
              <w:rPr>
                <w:rFonts w:ascii="Times New Roman" w:eastAsiaTheme="minorEastAsia" w:hAnsi="Times New Roman" w:hint="eastAsia"/>
                <w:color w:val="FF0000"/>
                <w:kern w:val="2"/>
                <w:szCs w:val="20"/>
                <w:lang w:eastAsia="zh-CN"/>
              </w:rPr>
              <w:t>[omit irrelevant text]</w:t>
            </w:r>
          </w:p>
        </w:tc>
      </w:tr>
    </w:tbl>
    <w:p w14:paraId="0EE18093" w14:textId="77777777" w:rsidR="006A1186" w:rsidRDefault="006A1186">
      <w:pPr>
        <w:widowControl w:val="0"/>
        <w:tabs>
          <w:tab w:val="left" w:pos="420"/>
        </w:tabs>
        <w:adjustRightInd w:val="0"/>
        <w:snapToGrid w:val="0"/>
        <w:spacing w:afterLines="50" w:after="120"/>
        <w:jc w:val="both"/>
        <w:rPr>
          <w:rFonts w:ascii="Times New Roman" w:eastAsiaTheme="minorEastAsia" w:hAnsi="Times New Roman"/>
          <w:b/>
          <w:bCs/>
          <w:kern w:val="2"/>
          <w:szCs w:val="20"/>
          <w:lang w:eastAsia="zh-CN"/>
        </w:rPr>
      </w:pPr>
    </w:p>
    <w:p w14:paraId="0EE18094" w14:textId="77777777" w:rsidR="006A1186" w:rsidRDefault="00BE1811">
      <w:pPr>
        <w:widowControl w:val="0"/>
        <w:tabs>
          <w:tab w:val="left" w:pos="420"/>
        </w:tabs>
        <w:adjustRightInd w:val="0"/>
        <w:snapToGrid w:val="0"/>
        <w:spacing w:afterLines="50" w:after="12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12: for case that MR is performing RRM measurement, it belongs to the collision cases and already covered by the conclusion for the collision cases that </w:t>
      </w:r>
      <w:r>
        <w:rPr>
          <w:rFonts w:ascii="Times New Roman" w:eastAsiaTheme="minorEastAsia" w:hAnsi="Times New Roman"/>
          <w:b/>
          <w:bCs/>
          <w:kern w:val="2"/>
          <w:szCs w:val="20"/>
          <w:lang w:eastAsia="zh-CN"/>
        </w:rPr>
        <w:t>UE is not able to operate LR and MR simultaneously in Rel-19</w:t>
      </w:r>
      <w:r>
        <w:rPr>
          <w:rFonts w:ascii="Times New Roman" w:eastAsiaTheme="minorEastAsia" w:hAnsi="Times New Roman" w:hint="eastAsia"/>
          <w:b/>
          <w:bCs/>
          <w:kern w:val="2"/>
          <w:szCs w:val="20"/>
          <w:lang w:eastAsia="zh-CN"/>
        </w:rPr>
        <w:t>.</w:t>
      </w:r>
    </w:p>
    <w:p w14:paraId="0EE18095" w14:textId="77777777" w:rsidR="006A1186" w:rsidRDefault="00BE1811">
      <w:pPr>
        <w:widowControl w:val="0"/>
        <w:numPr>
          <w:ilvl w:val="0"/>
          <w:numId w:val="47"/>
        </w:numPr>
        <w:tabs>
          <w:tab w:val="left" w:pos="420"/>
        </w:tabs>
        <w:adjustRightInd w:val="0"/>
        <w:snapToGrid w:val="0"/>
        <w:spacing w:afterLines="50" w:after="12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The UE may not monitor a WUS for such collision cases.  </w:t>
      </w:r>
    </w:p>
    <w:p w14:paraId="0EE18096" w14:textId="77777777" w:rsidR="006A1186" w:rsidRDefault="006A1186">
      <w:pPr>
        <w:tabs>
          <w:tab w:val="left" w:pos="397"/>
        </w:tabs>
        <w:adjustRightInd w:val="0"/>
        <w:snapToGrid w:val="0"/>
        <w:spacing w:afterLines="50" w:after="120"/>
        <w:rPr>
          <w:rFonts w:ascii="Times New Roman" w:hAnsi="Times New Roman"/>
        </w:rPr>
      </w:pPr>
    </w:p>
    <w:p w14:paraId="0EE18097" w14:textId="77777777" w:rsidR="006A1186" w:rsidRDefault="006A1186">
      <w:pPr>
        <w:tabs>
          <w:tab w:val="left" w:pos="397"/>
        </w:tabs>
        <w:adjustRightInd w:val="0"/>
        <w:snapToGrid w:val="0"/>
        <w:spacing w:afterLines="50" w:after="120"/>
        <w:rPr>
          <w:rFonts w:ascii="Times New Roman" w:hAnsi="Times New Roman"/>
        </w:rPr>
      </w:pPr>
    </w:p>
    <w:p w14:paraId="0EE18098" w14:textId="77777777" w:rsidR="006A1186" w:rsidRDefault="00BE1811">
      <w:pPr>
        <w:pStyle w:val="22"/>
      </w:pPr>
      <w:r>
        <w:t>R1-2508443_CMCC</w:t>
      </w:r>
    </w:p>
    <w:p w14:paraId="0EE18099" w14:textId="77777777" w:rsidR="006A1186" w:rsidRDefault="00BE1811">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1</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To solve the issue on potential collision between LP-WUS resource and existing NR activities, RAN1 follow the procedure as follows:</w:t>
      </w:r>
    </w:p>
    <w:p w14:paraId="0EE1809A" w14:textId="77777777" w:rsidR="006A1186" w:rsidRDefault="00BE1811">
      <w:pPr>
        <w:numPr>
          <w:ilvl w:val="0"/>
          <w:numId w:val="48"/>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F</w:t>
      </w:r>
      <w:r>
        <w:rPr>
          <w:rFonts w:ascii="Times New Roman" w:eastAsia="宋体" w:hAnsi="Times New Roman"/>
          <w:b/>
          <w:sz w:val="21"/>
          <w:szCs w:val="21"/>
          <w:lang w:eastAsia="zh-CN"/>
        </w:rPr>
        <w:t>irstly, search out all the potential cases that will significantly impact the MR/LR system.</w:t>
      </w:r>
    </w:p>
    <w:p w14:paraId="0EE1809B" w14:textId="77777777" w:rsidR="006A1186" w:rsidRDefault="00BE1811">
      <w:pPr>
        <w:numPr>
          <w:ilvl w:val="0"/>
          <w:numId w:val="48"/>
        </w:num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b/>
          <w:sz w:val="21"/>
          <w:szCs w:val="21"/>
          <w:lang w:eastAsia="zh-CN"/>
        </w:rPr>
        <w:t>Secondly, strive for a unify solution for all cases to solve multiple collision issues in one-shot.</w:t>
      </w:r>
    </w:p>
    <w:p w14:paraId="0EE1809C" w14:textId="77777777" w:rsidR="006A1186" w:rsidRDefault="006A1186">
      <w:pPr>
        <w:widowControl w:val="0"/>
        <w:adjustRightInd w:val="0"/>
        <w:snapToGrid w:val="0"/>
        <w:spacing w:beforeLines="50" w:before="120" w:line="288" w:lineRule="auto"/>
        <w:jc w:val="both"/>
        <w:rPr>
          <w:rFonts w:ascii="Times New Roman" w:eastAsia="Times New Roman" w:hAnsi="Times New Roman"/>
          <w:kern w:val="2"/>
          <w:sz w:val="21"/>
          <w:szCs w:val="22"/>
          <w:lang w:eastAsia="ko-KR"/>
        </w:rPr>
      </w:pPr>
    </w:p>
    <w:p w14:paraId="0EE1809D" w14:textId="77777777" w:rsidR="006A1186" w:rsidRDefault="00BE1811">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2</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The following collisions can be considered for the cases/scenarios on when the UE is not able to monitor LP-WUS in CONNECTED mode, in addition to those agreed previously.</w:t>
      </w:r>
    </w:p>
    <w:p w14:paraId="0EE1809E" w14:textId="77777777" w:rsidR="006A1186" w:rsidRDefault="00BE1811">
      <w:pPr>
        <w:numPr>
          <w:ilvl w:val="0"/>
          <w:numId w:val="48"/>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SPS resources.</w:t>
      </w:r>
    </w:p>
    <w:p w14:paraId="0EE1809F" w14:textId="77777777" w:rsidR="006A1186" w:rsidRDefault="00BE1811">
      <w:pPr>
        <w:numPr>
          <w:ilvl w:val="0"/>
          <w:numId w:val="48"/>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Time gap in TDD UL/DL switching</w:t>
      </w:r>
      <w:r>
        <w:rPr>
          <w:rFonts w:ascii="Times New Roman" w:eastAsia="宋体" w:hAnsi="Times New Roman" w:hint="eastAsia"/>
          <w:b/>
          <w:sz w:val="21"/>
          <w:szCs w:val="21"/>
          <w:lang w:eastAsia="zh-CN"/>
        </w:rPr>
        <w:t>.</w:t>
      </w:r>
    </w:p>
    <w:p w14:paraId="0EE180A0" w14:textId="77777777" w:rsidR="006A1186" w:rsidRDefault="006A1186">
      <w:pPr>
        <w:snapToGrid w:val="0"/>
        <w:spacing w:beforeLines="50" w:before="120" w:line="288" w:lineRule="auto"/>
        <w:jc w:val="both"/>
        <w:rPr>
          <w:rFonts w:ascii="Times New Roman" w:eastAsia="宋体" w:hAnsi="Times New Roman"/>
          <w:b/>
          <w:sz w:val="21"/>
          <w:szCs w:val="21"/>
          <w:lang w:eastAsia="zh-CN"/>
        </w:rPr>
      </w:pPr>
    </w:p>
    <w:p w14:paraId="0EE180A1" w14:textId="77777777" w:rsidR="006A1186" w:rsidRDefault="00BE1811">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3</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Adopt the following Text Proposal in TS 38.213 for LP-WUS occasion determination:</w:t>
      </w:r>
    </w:p>
    <w:tbl>
      <w:tblPr>
        <w:tblStyle w:val="TableGrid29"/>
        <w:tblW w:w="0" w:type="auto"/>
        <w:tblLook w:val="04A0" w:firstRow="1" w:lastRow="0" w:firstColumn="1" w:lastColumn="0" w:noHBand="0" w:noVBand="1"/>
      </w:tblPr>
      <w:tblGrid>
        <w:gridCol w:w="9060"/>
      </w:tblGrid>
      <w:tr w:rsidR="006A1186" w14:paraId="0EE180B1" w14:textId="77777777">
        <w:tc>
          <w:tcPr>
            <w:tcW w:w="9629" w:type="dxa"/>
          </w:tcPr>
          <w:p w14:paraId="0EE180A2" w14:textId="77777777" w:rsidR="006A1186" w:rsidRDefault="00BE1811">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Summary of change:</w:t>
            </w:r>
          </w:p>
          <w:p w14:paraId="0EE180A3" w14:textId="77777777" w:rsidR="006A1186" w:rsidRDefault="00BE1811">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 xml:space="preserve">Specify that during LP-WUS occasion determination in CONNECTED mode, the </w:t>
            </w:r>
            <w:r>
              <w:rPr>
                <w:rFonts w:ascii="Times New Roman" w:hAnsi="Times New Roman"/>
                <w:szCs w:val="20"/>
                <w:lang w:val="en-GB"/>
              </w:rPr>
              <w:t>resource overlap</w:t>
            </w:r>
            <w:r>
              <w:rPr>
                <w:rFonts w:ascii="Times New Roman" w:hAnsi="Times New Roman"/>
                <w:szCs w:val="20"/>
              </w:rPr>
              <w:t xml:space="preserve"> with SPS is unavailable for LP-WUS,</w:t>
            </w:r>
            <w:r>
              <w:rPr>
                <w:rFonts w:ascii="Times New Roman" w:hAnsi="Times New Roman"/>
                <w:szCs w:val="20"/>
                <w:lang w:val="en-GB" w:eastAsia="zh-CN"/>
              </w:rPr>
              <w:t xml:space="preserve"> and the symbol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Rx-Tx</m:t>
                  </m:r>
                </m:sub>
              </m:sSub>
            </m:oMath>
            <w:r>
              <w:rPr>
                <w:rFonts w:ascii="Times New Roman" w:hAnsi="Times New Roman"/>
                <w:szCs w:val="20"/>
                <w:lang w:val="en-GB" w:eastAsia="zh-CN"/>
              </w:rPr>
              <w:t xml:space="preserve"> before an UL symbol or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Tx-Rx</m:t>
                  </m:r>
                </m:sub>
              </m:sSub>
            </m:oMath>
            <w:r>
              <w:rPr>
                <w:rFonts w:ascii="Times New Roman" w:hAnsi="Times New Roman"/>
                <w:b/>
                <w:color w:val="FF0000"/>
                <w:szCs w:val="20"/>
                <w:lang w:val="en-GB" w:eastAsia="zh-CN"/>
              </w:rPr>
              <w:t xml:space="preserve"> </w:t>
            </w:r>
            <w:r>
              <w:rPr>
                <w:rFonts w:ascii="Times New Roman" w:hAnsi="Times New Roman"/>
                <w:szCs w:val="20"/>
                <w:lang w:val="en-GB" w:eastAsia="zh-CN"/>
              </w:rPr>
              <w:t>after an UL symbol</w:t>
            </w:r>
            <w:r>
              <w:rPr>
                <w:rFonts w:ascii="Times New Roman" w:hAnsi="Times New Roman"/>
                <w:szCs w:val="20"/>
              </w:rPr>
              <w:t xml:space="preserve"> is unavailable for LP-WUS if the UE is </w:t>
            </w:r>
            <w:r>
              <w:rPr>
                <w:rFonts w:ascii="Times New Roman" w:hAnsi="Times New Roman"/>
                <w:szCs w:val="20"/>
                <w:lang w:val="en-GB"/>
              </w:rPr>
              <w:t>UE not capable of full-duplex communication</w:t>
            </w:r>
            <w:r>
              <w:rPr>
                <w:rFonts w:ascii="Times New Roman" w:hAnsi="Times New Roman"/>
                <w:szCs w:val="20"/>
                <w:lang w:val="en-GB" w:eastAsia="zh-CN"/>
              </w:rPr>
              <w:t>.</w:t>
            </w:r>
          </w:p>
          <w:p w14:paraId="0EE180A4" w14:textId="77777777" w:rsidR="006A1186" w:rsidRDefault="00BE1811">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Consequence if not approved:</w:t>
            </w:r>
          </w:p>
          <w:p w14:paraId="0EE180A5" w14:textId="77777777" w:rsidR="006A1186" w:rsidRDefault="00BE1811">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May cause potential collision between LP-WUS and SPS/UL transmission in CONNECTED mode, which will significantly impact the system performance.</w:t>
            </w:r>
          </w:p>
          <w:p w14:paraId="0EE180A6" w14:textId="77777777" w:rsidR="006A1186" w:rsidRDefault="00BE1811">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lastRenderedPageBreak/>
              <w:t>---------------------------- Start of Text Proposal for TS 38.213 -----------------------------</w:t>
            </w:r>
          </w:p>
          <w:p w14:paraId="0EE180A7" w14:textId="77777777" w:rsidR="006A1186" w:rsidRDefault="00BE1811">
            <w:pPr>
              <w:spacing w:beforeLines="50" w:before="120" w:line="288" w:lineRule="auto"/>
              <w:jc w:val="center"/>
              <w:rPr>
                <w:rFonts w:ascii="Times New Roman" w:eastAsiaTheme="minorEastAsia" w:hAnsi="Times New Roman"/>
                <w:color w:val="FF0000"/>
                <w:szCs w:val="20"/>
                <w:lang w:eastAsia="zh-CN"/>
              </w:rPr>
            </w:pPr>
            <w:r>
              <w:rPr>
                <w:rFonts w:ascii="Times New Roman" w:eastAsia="MS Mincho" w:hAnsi="Times New Roman"/>
                <w:color w:val="FF0000"/>
                <w:szCs w:val="20"/>
                <w:lang w:eastAsia="zh-CN"/>
              </w:rPr>
              <w:t>&lt; Unchanged parts are omitted &gt;</w:t>
            </w:r>
          </w:p>
          <w:p w14:paraId="0EE180A8" w14:textId="77777777" w:rsidR="006A1186" w:rsidRDefault="00BE1811">
            <w:pPr>
              <w:overflowPunct w:val="0"/>
              <w:autoSpaceDE w:val="0"/>
              <w:autoSpaceDN w:val="0"/>
              <w:adjustRightInd w:val="0"/>
              <w:spacing w:beforeLines="50" w:before="120" w:line="288" w:lineRule="auto"/>
              <w:textAlignment w:val="baseline"/>
              <w:rPr>
                <w:rFonts w:ascii="Arial" w:hAnsi="Arial" w:cs="Arial"/>
                <w:sz w:val="24"/>
                <w:szCs w:val="20"/>
                <w:lang w:val="en-GB"/>
              </w:rPr>
            </w:pPr>
            <w:r>
              <w:rPr>
                <w:rFonts w:ascii="Arial" w:hAnsi="Arial" w:cs="Arial"/>
                <w:sz w:val="24"/>
                <w:szCs w:val="20"/>
                <w:lang w:val="en-GB"/>
              </w:rPr>
              <w:t>10.4D</w:t>
            </w:r>
            <w:r>
              <w:rPr>
                <w:rFonts w:ascii="Arial" w:hAnsi="Arial" w:cs="Arial"/>
                <w:sz w:val="24"/>
                <w:szCs w:val="20"/>
                <w:lang w:val="en-GB"/>
              </w:rPr>
              <w:tab/>
              <w:t xml:space="preserve"> PDCCH monitoring activation by WUS in RRC_CONNECTED</w:t>
            </w:r>
          </w:p>
          <w:p w14:paraId="0EE180A9" w14:textId="77777777" w:rsidR="006A1186" w:rsidRDefault="00BE1811">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 xml:space="preserve"> &lt; Unchanged parts are omitted &gt;</w:t>
            </w:r>
          </w:p>
          <w:p w14:paraId="0EE180AA" w14:textId="77777777" w:rsidR="006A1186" w:rsidRDefault="00BE1811">
            <w:pPr>
              <w:spacing w:beforeLines="50" w:before="120" w:line="288" w:lineRule="auto"/>
              <w:rPr>
                <w:rFonts w:ascii="Times New Roman" w:hAnsi="Times New Roman"/>
                <w:szCs w:val="20"/>
                <w:lang w:val="en-GB"/>
              </w:rPr>
            </w:pPr>
            <w:r>
              <w:rPr>
                <w:rFonts w:ascii="Times New Roman" w:hAnsi="Times New Roman"/>
                <w:szCs w:val="20"/>
                <w:lang w:val="en-GB"/>
              </w:rPr>
              <w:t xml:space="preserve">A UE can be provided, by </w:t>
            </w:r>
            <w:r>
              <w:rPr>
                <w:rFonts w:ascii="Times New Roman" w:hAnsi="Times New Roman"/>
                <w:i/>
                <w:szCs w:val="20"/>
                <w:lang w:val="en-GB"/>
              </w:rPr>
              <w:t>WUS_available_slot_CONNECTED</w:t>
            </w:r>
            <w:r>
              <w:rPr>
                <w:rFonts w:ascii="Times New Roman"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hAnsi="Times New Roman"/>
                <w:i/>
                <w:szCs w:val="20"/>
                <w:lang w:val="en-GB"/>
              </w:rPr>
              <w:t>WUS_available_symbol_CONNECTED</w:t>
            </w:r>
            <w:r>
              <w:rPr>
                <w:rFonts w:ascii="Times New Roman" w:hAnsi="Times New Roman"/>
                <w:szCs w:val="20"/>
                <w:lang w:val="en-GB"/>
              </w:rPr>
              <w:t xml:space="preserve">, an indication of symbols in each time unit from the subset of time units that is available for the UE to monitor WUS. If the UE is not provided </w:t>
            </w:r>
            <w:r>
              <w:rPr>
                <w:rFonts w:ascii="Times New Roman" w:hAnsi="Times New Roman"/>
                <w:i/>
                <w:szCs w:val="20"/>
                <w:lang w:val="en-GB"/>
              </w:rPr>
              <w:t>WUS_available_slot_CONNECTED</w:t>
            </w:r>
            <w:r>
              <w:rPr>
                <w:rFonts w:ascii="Times New Roman" w:hAnsi="Times New Roman"/>
                <w:szCs w:val="20"/>
                <w:lang w:val="en-GB"/>
              </w:rPr>
              <w:t xml:space="preserve">, the UE assumes that all time units are available for the UE to monitor WUS. If the UE is not provided </w:t>
            </w:r>
            <w:r>
              <w:rPr>
                <w:rFonts w:ascii="Times New Roman" w:hAnsi="Times New Roman"/>
                <w:i/>
                <w:szCs w:val="20"/>
                <w:lang w:val="en-GB"/>
              </w:rPr>
              <w:t>WUS_available_symbol_CONNECTED</w:t>
            </w:r>
            <w:r>
              <w:rPr>
                <w:rFonts w:ascii="Times New Roman" w:hAnsi="Times New Roman"/>
                <w:szCs w:val="20"/>
                <w:lang w:val="en-GB"/>
              </w:rPr>
              <w:t xml:space="preserve">, the UE assumes that, for a time unit that is available for the UE to monitor WUS, all symbols in the time unit are available for the UE to monitor WUS. </w:t>
            </w:r>
            <w:r>
              <w:rPr>
                <w:rFonts w:ascii="Times New Roman" w:hAnsi="Times New Roman"/>
                <w:szCs w:val="20"/>
              </w:rPr>
              <w:t>The</w:t>
            </w:r>
            <w:r>
              <w:rPr>
                <w:rFonts w:ascii="Times New Roman" w:hAnsi="Times New Roman"/>
                <w:szCs w:val="20"/>
                <w:lang w:val="en-GB"/>
              </w:rPr>
              <w:t xml:space="preserve"> UE assumes that a symbol is not available to monitor WUS when</w:t>
            </w:r>
          </w:p>
          <w:p w14:paraId="0EE180AB" w14:textId="77777777" w:rsidR="006A1186" w:rsidRDefault="00BE1811">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as uplink, by </w:t>
            </w:r>
            <w:r>
              <w:rPr>
                <w:rFonts w:ascii="Times New Roman" w:eastAsia="Yu Mincho" w:hAnsi="Times New Roman"/>
                <w:i/>
                <w:iCs/>
                <w:szCs w:val="20"/>
                <w:lang w:val="en-GB"/>
              </w:rPr>
              <w:t>tdd-UL-DL-configurationCommon</w:t>
            </w:r>
            <w:r>
              <w:rPr>
                <w:rFonts w:ascii="Times New Roman" w:eastAsia="Yu Mincho" w:hAnsi="Times New Roman"/>
                <w:szCs w:val="20"/>
                <w:lang w:val="en-GB"/>
              </w:rPr>
              <w:t xml:space="preserve"> or </w:t>
            </w:r>
            <w:r>
              <w:rPr>
                <w:rFonts w:ascii="Times New Roman" w:hAnsi="Times New Roman"/>
                <w:i/>
                <w:iCs/>
                <w:sz w:val="21"/>
                <w:szCs w:val="21"/>
                <w:lang w:val="en-GB"/>
              </w:rPr>
              <w:t>tdd</w:t>
            </w:r>
            <w:r>
              <w:rPr>
                <w:rFonts w:ascii="Times New Roman" w:hAnsi="Times New Roman"/>
                <w:sz w:val="21"/>
                <w:szCs w:val="21"/>
                <w:lang w:val="en-GB"/>
              </w:rPr>
              <w:t>-</w:t>
            </w:r>
            <w:r>
              <w:rPr>
                <w:rFonts w:ascii="Times New Roman" w:hAnsi="Times New Roman"/>
                <w:i/>
                <w:sz w:val="21"/>
                <w:szCs w:val="21"/>
                <w:lang w:val="en-GB"/>
              </w:rPr>
              <w:t>UL-DL-ConfigurationDedicated</w:t>
            </w:r>
            <w:r>
              <w:rPr>
                <w:rFonts w:ascii="Times New Roman" w:eastAsia="Yu Mincho" w:hAnsi="Times New Roman"/>
                <w:szCs w:val="20"/>
                <w:lang w:val="en-GB"/>
              </w:rPr>
              <w:t xml:space="preserve"> </w:t>
            </w:r>
          </w:p>
          <w:p w14:paraId="0EE180AC" w14:textId="77777777" w:rsidR="006A1186" w:rsidRDefault="00BE1811">
            <w:pPr>
              <w:spacing w:beforeLines="50" w:before="120" w:line="288" w:lineRule="auto"/>
              <w:ind w:left="567" w:hanging="567"/>
              <w:jc w:val="both"/>
              <w:rPr>
                <w:rFonts w:ascii="Times New Roman" w:hAnsi="Times New Roman"/>
                <w:i/>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transmission of SS/PBCH blocks, by </w:t>
            </w:r>
            <w:r>
              <w:rPr>
                <w:rFonts w:ascii="Times New Roman" w:hAnsi="Times New Roman"/>
                <w:i/>
                <w:szCs w:val="20"/>
                <w:lang w:val="en-GB"/>
              </w:rPr>
              <w:t>ssb-PositionsInBurst</w:t>
            </w:r>
            <w:r>
              <w:rPr>
                <w:rFonts w:ascii="Times New Roman" w:hAnsi="Times New Roman"/>
                <w:szCs w:val="20"/>
                <w:lang w:val="en-GB"/>
              </w:rPr>
              <w:t xml:space="preserve"> </w:t>
            </w:r>
            <w:r>
              <w:rPr>
                <w:rFonts w:ascii="Times New Roman" w:hAnsi="Times New Roman"/>
                <w:szCs w:val="20"/>
              </w:rPr>
              <w:t xml:space="preserve">in </w:t>
            </w:r>
            <w:r>
              <w:rPr>
                <w:rFonts w:ascii="Times New Roman" w:hAnsi="Times New Roman"/>
                <w:i/>
                <w:szCs w:val="20"/>
                <w:lang w:val="en-GB"/>
              </w:rPr>
              <w:t>SIB1</w:t>
            </w:r>
            <w:r>
              <w:rPr>
                <w:rFonts w:ascii="Times New Roman" w:hAnsi="Times New Roman"/>
                <w:szCs w:val="20"/>
                <w:lang w:val="en-GB"/>
              </w:rPr>
              <w:t xml:space="preserve"> or in </w:t>
            </w:r>
            <w:r>
              <w:rPr>
                <w:rFonts w:ascii="Times New Roman" w:hAnsi="Times New Roman"/>
                <w:i/>
                <w:szCs w:val="20"/>
                <w:lang w:val="en-GB"/>
              </w:rPr>
              <w:t>ServingCellConfigCommon</w:t>
            </w:r>
          </w:p>
          <w:p w14:paraId="0EE180AD" w14:textId="77777777" w:rsidR="006A1186" w:rsidRDefault="00BE1811">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PDSCHs with SPS activated by a DCI format 1_0</w:t>
            </w:r>
          </w:p>
          <w:p w14:paraId="0EE180AE" w14:textId="77777777" w:rsidR="006A1186" w:rsidRDefault="00BE1811">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Rx-Tx</m:t>
                  </m:r>
                </m:sub>
              </m:sSub>
            </m:oMath>
            <w:r>
              <w:rPr>
                <w:rFonts w:ascii="Times New Roman" w:hAnsi="Times New Roman"/>
                <w:color w:val="FF0000"/>
                <w:szCs w:val="20"/>
                <w:lang w:val="en-GB" w:eastAsia="zh-CN"/>
              </w:rPr>
              <w:t xml:space="preserve"> before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r>
              <w:rPr>
                <w:rFonts w:ascii="Times New Roman" w:hAnsi="Times New Roman" w:hint="eastAsia"/>
                <w:color w:val="FF0000"/>
                <w:szCs w:val="20"/>
                <w:lang w:val="en-GB" w:eastAsia="zh-CN"/>
              </w:rPr>
              <w:t>,</w:t>
            </w:r>
            <w:r>
              <w:rPr>
                <w:rFonts w:ascii="Times New Roman" w:hAnsi="Times New Roman"/>
                <w:color w:val="FF0000"/>
                <w:szCs w:val="20"/>
                <w:lang w:val="en-GB" w:eastAsia="zh-CN"/>
              </w:rPr>
              <w:t xml:space="preserve"> or </w:t>
            </w:r>
            <w:r>
              <w:rPr>
                <w:rFonts w:ascii="Times New Roman" w:hAnsi="Times New Roman"/>
                <w:color w:val="FF0000"/>
                <w:szCs w:val="20"/>
                <w:lang w:val="en-GB"/>
              </w:rPr>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Tx-Rx</m:t>
                  </m:r>
                </m:sub>
              </m:sSub>
            </m:oMath>
            <w:r>
              <w:rPr>
                <w:rFonts w:ascii="Times New Roman" w:hAnsi="Times New Roman"/>
                <w:b/>
                <w:color w:val="FF0000"/>
                <w:szCs w:val="20"/>
                <w:lang w:val="en-GB" w:eastAsia="zh-CN"/>
              </w:rPr>
              <w:t xml:space="preserve"> </w:t>
            </w:r>
            <w:r>
              <w:rPr>
                <w:rFonts w:ascii="Times New Roman" w:hAnsi="Times New Roman"/>
                <w:color w:val="FF0000"/>
                <w:szCs w:val="20"/>
                <w:lang w:val="en-GB" w:eastAsia="zh-CN"/>
              </w:rPr>
              <w:t>after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p>
          <w:p w14:paraId="0EE180AF" w14:textId="77777777" w:rsidR="006A1186" w:rsidRDefault="00BE1811">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&lt; Unchanged parts are omitted &gt;</w:t>
            </w:r>
          </w:p>
          <w:p w14:paraId="0EE180B0" w14:textId="77777777" w:rsidR="006A1186" w:rsidRDefault="00BE1811">
            <w:pPr>
              <w:autoSpaceDE w:val="0"/>
              <w:autoSpaceDN w:val="0"/>
              <w:adjustRightInd w:val="0"/>
              <w:snapToGrid w:val="0"/>
              <w:spacing w:beforeLines="50" w:before="120" w:after="120" w:line="288" w:lineRule="auto"/>
              <w:jc w:val="center"/>
              <w:rPr>
                <w:rFonts w:ascii="Times New Roman" w:hAnsi="Times New Roman"/>
                <w:color w:val="FF0000"/>
                <w:szCs w:val="20"/>
                <w:lang w:eastAsia="zh-CN"/>
              </w:rPr>
            </w:pPr>
            <w:r>
              <w:rPr>
                <w:rFonts w:ascii="Times New Roman" w:hAnsi="Times New Roman"/>
                <w:color w:val="FF0000"/>
                <w:szCs w:val="20"/>
                <w:lang w:eastAsia="zh-CN"/>
              </w:rPr>
              <w:t>--------------------------------------- End of Text Proposal ----------------------------------</w:t>
            </w:r>
          </w:p>
        </w:tc>
      </w:tr>
    </w:tbl>
    <w:p w14:paraId="0EE180B2" w14:textId="77777777" w:rsidR="006A1186" w:rsidRDefault="006A1186">
      <w:pPr>
        <w:widowControl w:val="0"/>
        <w:adjustRightInd w:val="0"/>
        <w:snapToGrid w:val="0"/>
        <w:spacing w:beforeLines="50" w:before="120" w:line="288" w:lineRule="auto"/>
        <w:jc w:val="both"/>
        <w:rPr>
          <w:rFonts w:ascii="Times New Roman" w:eastAsia="Malgun Gothic" w:hAnsi="Times New Roman"/>
          <w:kern w:val="2"/>
          <w:sz w:val="21"/>
          <w:szCs w:val="22"/>
          <w:lang w:val="en-GB" w:eastAsia="ko-KR"/>
        </w:rPr>
      </w:pPr>
    </w:p>
    <w:p w14:paraId="0EE180B3" w14:textId="77777777" w:rsidR="006A1186" w:rsidRDefault="00BE1811">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4</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The following collision can be considered for the cases/scenarios on when the UE is not able to monitor LP-WUS in IDLE/INACTIVE mode, in addition to those agreed previously.</w:t>
      </w:r>
    </w:p>
    <w:p w14:paraId="0EE180B4" w14:textId="77777777" w:rsidR="006A1186" w:rsidRDefault="00BE1811">
      <w:pPr>
        <w:numPr>
          <w:ilvl w:val="0"/>
          <w:numId w:val="48"/>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Time gap in TDD UL/DL switching</w:t>
      </w:r>
      <w:r>
        <w:rPr>
          <w:rFonts w:ascii="Times New Roman" w:eastAsia="宋体" w:hAnsi="Times New Roman" w:hint="eastAsia"/>
          <w:b/>
          <w:sz w:val="21"/>
          <w:szCs w:val="21"/>
          <w:lang w:eastAsia="zh-CN"/>
        </w:rPr>
        <w:t>.</w:t>
      </w:r>
    </w:p>
    <w:p w14:paraId="0EE180B5" w14:textId="77777777" w:rsidR="006A1186" w:rsidRDefault="006A1186">
      <w:pPr>
        <w:snapToGrid w:val="0"/>
        <w:spacing w:beforeLines="50" w:before="120" w:line="288" w:lineRule="auto"/>
        <w:jc w:val="both"/>
        <w:rPr>
          <w:rFonts w:ascii="Times New Roman" w:eastAsia="宋体" w:hAnsi="Times New Roman"/>
          <w:b/>
          <w:sz w:val="21"/>
          <w:szCs w:val="21"/>
          <w:lang w:eastAsia="zh-CN"/>
        </w:rPr>
      </w:pPr>
    </w:p>
    <w:p w14:paraId="0EE180B6" w14:textId="77777777" w:rsidR="006A1186" w:rsidRDefault="00BE1811">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5</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Adopt the following Text Proposal in TS 38.213 for LP-WUS occasion determination:</w:t>
      </w:r>
    </w:p>
    <w:tbl>
      <w:tblPr>
        <w:tblStyle w:val="TableGrid29"/>
        <w:tblW w:w="0" w:type="auto"/>
        <w:tblLook w:val="04A0" w:firstRow="1" w:lastRow="0" w:firstColumn="1" w:lastColumn="0" w:noHBand="0" w:noVBand="1"/>
      </w:tblPr>
      <w:tblGrid>
        <w:gridCol w:w="9060"/>
      </w:tblGrid>
      <w:tr w:rsidR="006A1186" w14:paraId="0EE180C6" w14:textId="77777777">
        <w:tc>
          <w:tcPr>
            <w:tcW w:w="9629" w:type="dxa"/>
          </w:tcPr>
          <w:p w14:paraId="0EE180B7" w14:textId="77777777" w:rsidR="006A1186" w:rsidRDefault="00BE1811">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Summary of change:</w:t>
            </w:r>
          </w:p>
          <w:p w14:paraId="0EE180B8" w14:textId="77777777" w:rsidR="006A1186" w:rsidRDefault="00BE1811">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 xml:space="preserve">Specify that during LP-WUS occasion determination in IDLE/INACTIVE mode, the symbol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Rx-Tx</m:t>
                  </m:r>
                </m:sub>
              </m:sSub>
            </m:oMath>
            <w:r>
              <w:rPr>
                <w:rFonts w:ascii="Times New Roman" w:hAnsi="Times New Roman"/>
                <w:szCs w:val="20"/>
                <w:lang w:val="en-GB" w:eastAsia="zh-CN"/>
              </w:rPr>
              <w:t xml:space="preserve"> before an UL symbol or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Tx-Rx</m:t>
                  </m:r>
                </m:sub>
              </m:sSub>
            </m:oMath>
            <w:r>
              <w:rPr>
                <w:rFonts w:ascii="Times New Roman" w:hAnsi="Times New Roman"/>
                <w:b/>
                <w:color w:val="FF0000"/>
                <w:szCs w:val="20"/>
                <w:lang w:val="en-GB" w:eastAsia="zh-CN"/>
              </w:rPr>
              <w:t xml:space="preserve"> </w:t>
            </w:r>
            <w:r>
              <w:rPr>
                <w:rFonts w:ascii="Times New Roman" w:hAnsi="Times New Roman"/>
                <w:szCs w:val="20"/>
                <w:lang w:val="en-GB" w:eastAsia="zh-CN"/>
              </w:rPr>
              <w:t>after an UL symbol</w:t>
            </w:r>
            <w:r>
              <w:rPr>
                <w:rFonts w:ascii="Times New Roman" w:hAnsi="Times New Roman"/>
                <w:szCs w:val="20"/>
              </w:rPr>
              <w:t xml:space="preserve"> is unavailable for LP-WUS if the UE is </w:t>
            </w:r>
            <w:r>
              <w:rPr>
                <w:rFonts w:ascii="Times New Roman" w:hAnsi="Times New Roman"/>
                <w:szCs w:val="20"/>
                <w:lang w:val="en-GB"/>
              </w:rPr>
              <w:t>UE not capable of full-duplex communication</w:t>
            </w:r>
            <w:r>
              <w:rPr>
                <w:rFonts w:ascii="Times New Roman" w:hAnsi="Times New Roman"/>
                <w:szCs w:val="20"/>
                <w:lang w:val="en-GB" w:eastAsia="zh-CN"/>
              </w:rPr>
              <w:t>.</w:t>
            </w:r>
          </w:p>
          <w:p w14:paraId="0EE180B9" w14:textId="77777777" w:rsidR="006A1186" w:rsidRDefault="00BE1811">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Consequence if not approved:</w:t>
            </w:r>
          </w:p>
          <w:p w14:paraId="0EE180BA" w14:textId="77777777" w:rsidR="006A1186" w:rsidRDefault="00BE1811">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May cause potential collision between LP-WUS and UL transmission in IDLE/INACTIVE mode, which will significantly impact the system performance.</w:t>
            </w:r>
          </w:p>
          <w:p w14:paraId="0EE180BB" w14:textId="77777777" w:rsidR="006A1186" w:rsidRDefault="00BE1811">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 Start of Text Proposal for TS 38.213 -----------------------------</w:t>
            </w:r>
          </w:p>
          <w:p w14:paraId="0EE180BC" w14:textId="77777777" w:rsidR="006A1186" w:rsidRDefault="00BE1811">
            <w:pPr>
              <w:spacing w:beforeLines="50" w:before="120" w:line="288" w:lineRule="auto"/>
              <w:jc w:val="center"/>
              <w:rPr>
                <w:rFonts w:ascii="Times New Roman" w:eastAsiaTheme="minorEastAsia" w:hAnsi="Times New Roman"/>
                <w:color w:val="FF0000"/>
                <w:szCs w:val="20"/>
                <w:lang w:eastAsia="zh-CN"/>
              </w:rPr>
            </w:pPr>
            <w:r>
              <w:rPr>
                <w:rFonts w:ascii="Times New Roman" w:eastAsia="MS Mincho" w:hAnsi="Times New Roman"/>
                <w:color w:val="FF0000"/>
                <w:szCs w:val="20"/>
                <w:lang w:eastAsia="zh-CN"/>
              </w:rPr>
              <w:t>&lt; Unchanged parts are omitted &gt;</w:t>
            </w:r>
          </w:p>
          <w:p w14:paraId="0EE180BD" w14:textId="77777777" w:rsidR="006A1186" w:rsidRDefault="00BE1811">
            <w:pPr>
              <w:overflowPunct w:val="0"/>
              <w:autoSpaceDE w:val="0"/>
              <w:autoSpaceDN w:val="0"/>
              <w:adjustRightInd w:val="0"/>
              <w:spacing w:beforeLines="50" w:before="120" w:line="288" w:lineRule="auto"/>
              <w:textAlignment w:val="baseline"/>
              <w:rPr>
                <w:rFonts w:ascii="Arial" w:hAnsi="Arial" w:cs="Arial"/>
                <w:sz w:val="24"/>
                <w:szCs w:val="20"/>
                <w:lang w:val="en-GB"/>
              </w:rPr>
            </w:pPr>
            <w:r>
              <w:rPr>
                <w:rFonts w:ascii="Arial" w:hAnsi="Arial" w:cs="Arial"/>
                <w:sz w:val="24"/>
                <w:szCs w:val="20"/>
                <w:lang w:val="en-GB"/>
              </w:rPr>
              <w:t>10.4C   PDCCH monitoring activation by WUS in RRC_IDLE/RRC_INACTIVE</w:t>
            </w:r>
          </w:p>
          <w:p w14:paraId="0EE180BE" w14:textId="77777777" w:rsidR="006A1186" w:rsidRDefault="00BE1811">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lastRenderedPageBreak/>
              <w:t xml:space="preserve"> &lt; Unchanged parts are omitted &gt;</w:t>
            </w:r>
          </w:p>
          <w:p w14:paraId="0EE180BF" w14:textId="77777777" w:rsidR="006A1186" w:rsidRDefault="00BE1811">
            <w:pPr>
              <w:spacing w:beforeLines="50" w:before="120" w:line="288" w:lineRule="auto"/>
              <w:rPr>
                <w:rFonts w:ascii="Times New Roman" w:hAnsi="Times New Roman"/>
                <w:szCs w:val="20"/>
                <w:lang w:val="en-GB"/>
              </w:rPr>
            </w:pPr>
            <w:r>
              <w:rPr>
                <w:rFonts w:ascii="Times New Roman" w:hAnsi="Times New Roman"/>
                <w:szCs w:val="20"/>
                <w:lang w:val="en-GB"/>
              </w:rPr>
              <w:t xml:space="preserve">A UE can be provided, by </w:t>
            </w:r>
            <w:r>
              <w:rPr>
                <w:rFonts w:ascii="Times New Roman" w:hAnsi="Times New Roman"/>
                <w:i/>
                <w:szCs w:val="20"/>
                <w:lang w:val="en-GB"/>
              </w:rPr>
              <w:t>WUS_available_slot_IDLE/INACTIVE</w:t>
            </w:r>
            <w:r>
              <w:rPr>
                <w:rFonts w:ascii="Times New Roman"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hAnsi="Cambria Math"/>
                  <w:szCs w:val="20"/>
                  <w:lang w:val="en-AU"/>
                </w:rPr>
                <m:t>P</m:t>
              </m:r>
            </m:oMath>
            <w:r>
              <w:rPr>
                <w:rFonts w:ascii="Times New Roman" w:hAnsi="Times New Roman"/>
                <w:szCs w:val="20"/>
                <w:lang w:val="en-AU"/>
              </w:rPr>
              <w:t>, in msec,</w:t>
            </w:r>
            <w:r>
              <w:rPr>
                <w:rFonts w:ascii="Times New Roman" w:hAnsi="Times New Roman"/>
                <w:szCs w:val="20"/>
                <w:lang w:val="en-GB"/>
              </w:rPr>
              <w:t xml:space="preserve"> of the set of time units has maximum value of 40 msec. The first symbol of the set of time units every 40 msec/</w:t>
            </w:r>
            <m:oMath>
              <m:r>
                <w:rPr>
                  <w:rFonts w:ascii="Cambria Math" w:hAnsi="Cambria Math"/>
                  <w:szCs w:val="20"/>
                  <w:lang w:val="en-AU"/>
                </w:rPr>
                <m:t>P</m:t>
              </m:r>
            </m:oMath>
            <w:r>
              <w:rPr>
                <w:rFonts w:ascii="Times New Roman" w:hAnsi="Times New Roman"/>
                <w:szCs w:val="20"/>
                <w:lang w:val="en-GB"/>
              </w:rPr>
              <w:t xml:space="preserve"> periods is a first symbol in frame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f</m:t>
                  </m:r>
                </m:sub>
              </m:sSub>
            </m:oMath>
            <w:r>
              <w:rPr>
                <w:rFonts w:ascii="Times New Roman" w:hAnsi="Times New Roman"/>
                <w:szCs w:val="20"/>
                <w:lang w:val="en-GB"/>
              </w:rPr>
              <w:t xml:space="preserve"> mod 4 = 0. The UE can be additionally provided, by </w:t>
            </w:r>
            <w:r>
              <w:rPr>
                <w:rFonts w:ascii="Times New Roman" w:hAnsi="Times New Roman"/>
                <w:i/>
                <w:szCs w:val="20"/>
                <w:lang w:val="en-GB"/>
              </w:rPr>
              <w:t>WUS_available_symbol_IDLE/INACTIVE</w:t>
            </w:r>
            <w:r>
              <w:rPr>
                <w:rFonts w:ascii="Times New Roman" w:hAnsi="Times New Roman"/>
                <w:szCs w:val="20"/>
                <w:lang w:val="en-GB"/>
              </w:rPr>
              <w:t xml:space="preserve">, an indication of symbols in each time unit from the subset of time units that is available for the UE to monitor WUS. If the UE is not provided </w:t>
            </w:r>
            <w:r>
              <w:rPr>
                <w:rFonts w:ascii="Times New Roman" w:hAnsi="Times New Roman"/>
                <w:i/>
                <w:szCs w:val="20"/>
                <w:lang w:val="en-GB"/>
              </w:rPr>
              <w:t>WUS_available_slot_IDLE/INACTIVE</w:t>
            </w:r>
            <w:r>
              <w:rPr>
                <w:rFonts w:ascii="Times New Roman" w:hAnsi="Times New Roman"/>
                <w:szCs w:val="20"/>
                <w:lang w:val="en-GB"/>
              </w:rPr>
              <w:t xml:space="preserve">, the UE assumes that all time units are available for the UE to monitor WUS. If the UE is not provided </w:t>
            </w:r>
            <w:r>
              <w:rPr>
                <w:rFonts w:ascii="Times New Roman" w:hAnsi="Times New Roman"/>
                <w:i/>
                <w:szCs w:val="20"/>
                <w:lang w:val="en-GB"/>
              </w:rPr>
              <w:t>WUS_available_symbol_IDLE/INACTIVE</w:t>
            </w:r>
            <w:r>
              <w:rPr>
                <w:rFonts w:ascii="Times New Roman" w:hAnsi="Times New Roman"/>
                <w:szCs w:val="20"/>
                <w:lang w:val="en-GB"/>
              </w:rPr>
              <w:t xml:space="preserve">, the UE assumes that, for a time unit that is available for the UE to monitor WUS, all symbols in the time unit are available for the UE to monitor WUS. </w:t>
            </w:r>
            <w:r>
              <w:rPr>
                <w:rFonts w:ascii="Times New Roman" w:hAnsi="Times New Roman"/>
                <w:szCs w:val="20"/>
              </w:rPr>
              <w:t>The</w:t>
            </w:r>
            <w:r>
              <w:rPr>
                <w:rFonts w:ascii="Times New Roman" w:hAnsi="Times New Roman"/>
                <w:szCs w:val="20"/>
                <w:lang w:val="en-GB"/>
              </w:rPr>
              <w:t xml:space="preserve"> UE assumes that a symbol is not available to monitor WUS when</w:t>
            </w:r>
          </w:p>
          <w:p w14:paraId="0EE180C0" w14:textId="77777777" w:rsidR="006A1186" w:rsidRDefault="00BE1811">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as uplink, by </w:t>
            </w:r>
            <w:r>
              <w:rPr>
                <w:rFonts w:ascii="Times New Roman" w:eastAsia="Yu Mincho" w:hAnsi="Times New Roman"/>
                <w:i/>
                <w:iCs/>
                <w:szCs w:val="20"/>
                <w:lang w:val="en-GB" w:eastAsia="ja-JP"/>
              </w:rPr>
              <w:t>tdd-UL-DL-configurationCommon</w:t>
            </w:r>
            <w:r>
              <w:rPr>
                <w:rFonts w:ascii="Times New Roman" w:eastAsia="Yu Mincho" w:hAnsi="Times New Roman"/>
                <w:szCs w:val="20"/>
                <w:lang w:val="en-GB" w:eastAsia="ja-JP"/>
              </w:rPr>
              <w:t xml:space="preserve"> </w:t>
            </w:r>
          </w:p>
          <w:p w14:paraId="0EE180C1" w14:textId="77777777" w:rsidR="006A1186" w:rsidRDefault="00BE1811">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an SS/PBCH block transmission, by </w:t>
            </w:r>
            <w:r>
              <w:rPr>
                <w:rFonts w:ascii="Times New Roman" w:hAnsi="Times New Roman"/>
                <w:i/>
                <w:szCs w:val="20"/>
                <w:lang w:val="en-GB"/>
              </w:rPr>
              <w:t>ssb-PositionsInBurst</w:t>
            </w:r>
            <w:r>
              <w:rPr>
                <w:rFonts w:ascii="Times New Roman" w:hAnsi="Times New Roman"/>
                <w:szCs w:val="20"/>
                <w:lang w:val="en-GB"/>
              </w:rPr>
              <w:t xml:space="preserve"> </w:t>
            </w:r>
            <w:r>
              <w:rPr>
                <w:rFonts w:ascii="Times New Roman" w:hAnsi="Times New Roman"/>
                <w:szCs w:val="20"/>
              </w:rPr>
              <w:t xml:space="preserve">in </w:t>
            </w:r>
            <w:r>
              <w:rPr>
                <w:rFonts w:ascii="Times New Roman" w:hAnsi="Times New Roman"/>
                <w:i/>
                <w:szCs w:val="20"/>
                <w:lang w:val="en-GB"/>
              </w:rPr>
              <w:t>SIB1</w:t>
            </w:r>
            <w:r>
              <w:rPr>
                <w:rFonts w:ascii="Times New Roman" w:hAnsi="Times New Roman"/>
                <w:szCs w:val="20"/>
                <w:lang w:val="en-GB"/>
              </w:rPr>
              <w:t>, and the SS/PBCH block transmission would overlap in frequency with the WUS transmission</w:t>
            </w:r>
          </w:p>
          <w:p w14:paraId="0EE180C2" w14:textId="77777777" w:rsidR="006A1186" w:rsidRDefault="00BE1811">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PDCCH transmissions, by </w:t>
            </w:r>
            <w:r>
              <w:rPr>
                <w:rFonts w:ascii="Times New Roman" w:hAnsi="Times New Roman"/>
                <w:i/>
                <w:szCs w:val="20"/>
                <w:lang w:val="en-GB"/>
              </w:rPr>
              <w:t>pdcch-ConfigSIB1</w:t>
            </w:r>
            <w:r>
              <w:rPr>
                <w:rFonts w:ascii="Times New Roman" w:hAnsi="Times New Roman"/>
                <w:szCs w:val="20"/>
                <w:lang w:val="en-GB"/>
              </w:rPr>
              <w:t>, and CORESET 0 for the PDCCH transmissions would overlap in frequency with the WUS transmission</w:t>
            </w:r>
          </w:p>
          <w:p w14:paraId="0EE180C3" w14:textId="77777777" w:rsidR="006A1186" w:rsidRDefault="00BE1811">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Rx-Tx</m:t>
                  </m:r>
                </m:sub>
              </m:sSub>
            </m:oMath>
            <w:r>
              <w:rPr>
                <w:rFonts w:ascii="Times New Roman" w:hAnsi="Times New Roman"/>
                <w:color w:val="FF0000"/>
                <w:szCs w:val="20"/>
                <w:lang w:val="en-GB" w:eastAsia="zh-CN"/>
              </w:rPr>
              <w:t xml:space="preserve"> before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r>
              <w:rPr>
                <w:rFonts w:ascii="Times New Roman" w:hAnsi="Times New Roman" w:hint="eastAsia"/>
                <w:color w:val="FF0000"/>
                <w:szCs w:val="20"/>
                <w:lang w:val="en-GB" w:eastAsia="zh-CN"/>
              </w:rPr>
              <w:t>,</w:t>
            </w:r>
            <w:r>
              <w:rPr>
                <w:rFonts w:ascii="Times New Roman" w:hAnsi="Times New Roman"/>
                <w:color w:val="FF0000"/>
                <w:szCs w:val="20"/>
                <w:lang w:val="en-GB" w:eastAsia="zh-CN"/>
              </w:rPr>
              <w:t xml:space="preserve"> or </w:t>
            </w:r>
            <w:r>
              <w:rPr>
                <w:rFonts w:ascii="Times New Roman" w:hAnsi="Times New Roman"/>
                <w:color w:val="FF0000"/>
                <w:szCs w:val="20"/>
                <w:lang w:val="en-GB"/>
              </w:rPr>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Tx-Rx</m:t>
                  </m:r>
                </m:sub>
              </m:sSub>
            </m:oMath>
            <w:r>
              <w:rPr>
                <w:rFonts w:ascii="Times New Roman" w:hAnsi="Times New Roman"/>
                <w:b/>
                <w:color w:val="FF0000"/>
                <w:szCs w:val="20"/>
                <w:lang w:val="en-GB" w:eastAsia="zh-CN"/>
              </w:rPr>
              <w:t xml:space="preserve"> </w:t>
            </w:r>
            <w:r>
              <w:rPr>
                <w:rFonts w:ascii="Times New Roman" w:hAnsi="Times New Roman"/>
                <w:color w:val="FF0000"/>
                <w:szCs w:val="20"/>
                <w:lang w:val="en-GB" w:eastAsia="zh-CN"/>
              </w:rPr>
              <w:t>after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p>
          <w:p w14:paraId="0EE180C4" w14:textId="77777777" w:rsidR="006A1186" w:rsidRDefault="00BE1811">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&lt; Unchanged parts are omitted &gt;</w:t>
            </w:r>
          </w:p>
          <w:p w14:paraId="0EE180C5" w14:textId="77777777" w:rsidR="006A1186" w:rsidRDefault="00BE1811">
            <w:pPr>
              <w:autoSpaceDE w:val="0"/>
              <w:autoSpaceDN w:val="0"/>
              <w:adjustRightInd w:val="0"/>
              <w:snapToGrid w:val="0"/>
              <w:spacing w:beforeLines="50" w:before="120" w:after="120" w:line="288" w:lineRule="auto"/>
              <w:jc w:val="center"/>
              <w:rPr>
                <w:rFonts w:ascii="Times New Roman" w:hAnsi="Times New Roman"/>
                <w:color w:val="FF0000"/>
                <w:szCs w:val="20"/>
                <w:lang w:eastAsia="zh-CN"/>
              </w:rPr>
            </w:pPr>
            <w:r>
              <w:rPr>
                <w:rFonts w:ascii="Times New Roman" w:hAnsi="Times New Roman"/>
                <w:color w:val="FF0000"/>
                <w:szCs w:val="20"/>
                <w:lang w:eastAsia="zh-CN"/>
              </w:rPr>
              <w:t>--------------------------------------- End of Text Proposal ----------------------------------</w:t>
            </w:r>
          </w:p>
        </w:tc>
      </w:tr>
    </w:tbl>
    <w:p w14:paraId="0EE180C7" w14:textId="77777777" w:rsidR="006A1186" w:rsidRDefault="006A1186">
      <w:pPr>
        <w:widowControl w:val="0"/>
        <w:adjustRightInd w:val="0"/>
        <w:snapToGrid w:val="0"/>
        <w:spacing w:beforeLines="50" w:before="120" w:line="288" w:lineRule="auto"/>
        <w:jc w:val="both"/>
        <w:rPr>
          <w:rFonts w:ascii="Times New Roman" w:eastAsia="Malgun Gothic" w:hAnsi="Times New Roman"/>
          <w:kern w:val="2"/>
          <w:sz w:val="21"/>
          <w:szCs w:val="22"/>
          <w:lang w:eastAsia="ko-KR"/>
        </w:rPr>
      </w:pPr>
    </w:p>
    <w:p w14:paraId="0EE180C8" w14:textId="77777777" w:rsidR="006A1186" w:rsidRDefault="00BE1811">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b/>
          <w:sz w:val="21"/>
          <w:szCs w:val="21"/>
          <w:lang w:eastAsia="zh-CN"/>
        </w:rPr>
        <w:t>Proposal 6: For LP-SS occasion determination, further discuss and down-select from the following options:</w:t>
      </w:r>
    </w:p>
    <w:p w14:paraId="0EE180C9" w14:textId="77777777" w:rsidR="006A1186" w:rsidRDefault="00BE1811">
      <w:pPr>
        <w:numPr>
          <w:ilvl w:val="0"/>
          <w:numId w:val="49"/>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 xml:space="preserve">Option 1: Up to gNB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0EE180CA" w14:textId="77777777" w:rsidR="006A1186" w:rsidRDefault="00BE1811">
      <w:pPr>
        <w:numPr>
          <w:ilvl w:val="1"/>
          <w:numId w:val="49"/>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FFS whether there is impact on</w:t>
      </w:r>
      <w:r>
        <w:rPr>
          <w:rFonts w:ascii="Times New Roman" w:eastAsia="等线" w:hAnsi="Times New Roman"/>
          <w:kern w:val="2"/>
          <w:sz w:val="21"/>
          <w:szCs w:val="22"/>
          <w:lang w:eastAsia="zh-CN"/>
        </w:rPr>
        <w:t xml:space="preserve"> </w:t>
      </w:r>
      <w:r>
        <w:rPr>
          <w:rFonts w:ascii="Times New Roman" w:eastAsia="等线" w:hAnsi="Times New Roman"/>
          <w:b/>
          <w:kern w:val="2"/>
          <w:sz w:val="21"/>
          <w:szCs w:val="22"/>
          <w:lang w:eastAsia="zh-CN"/>
        </w:rPr>
        <w:t>Stage 2 specification.</w:t>
      </w:r>
    </w:p>
    <w:p w14:paraId="0EE180CB" w14:textId="77777777" w:rsidR="006A1186" w:rsidRDefault="00BE1811">
      <w:pPr>
        <w:numPr>
          <w:ilvl w:val="0"/>
          <w:numId w:val="49"/>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0EE180CC" w14:textId="77777777" w:rsidR="006A1186" w:rsidRDefault="006A1186">
      <w:pPr>
        <w:tabs>
          <w:tab w:val="left" w:pos="397"/>
        </w:tabs>
        <w:adjustRightInd w:val="0"/>
        <w:snapToGrid w:val="0"/>
        <w:spacing w:afterLines="50" w:after="120"/>
        <w:rPr>
          <w:rFonts w:ascii="Times New Roman" w:hAnsi="Times New Roman"/>
        </w:rPr>
      </w:pPr>
    </w:p>
    <w:p w14:paraId="0EE180CD" w14:textId="77777777" w:rsidR="006A1186" w:rsidRDefault="006A1186">
      <w:pPr>
        <w:tabs>
          <w:tab w:val="left" w:pos="397"/>
        </w:tabs>
        <w:adjustRightInd w:val="0"/>
        <w:snapToGrid w:val="0"/>
        <w:spacing w:afterLines="50" w:after="120"/>
        <w:rPr>
          <w:rFonts w:ascii="Times New Roman" w:hAnsi="Times New Roman"/>
        </w:rPr>
      </w:pPr>
    </w:p>
    <w:p w14:paraId="0EE180CE" w14:textId="77777777" w:rsidR="006A1186" w:rsidRDefault="00BE1811">
      <w:pPr>
        <w:pStyle w:val="22"/>
      </w:pPr>
      <w:r>
        <w:t>R1-2508486_Huawei, HiSilicon</w:t>
      </w:r>
    </w:p>
    <w:p w14:paraId="0EE180CF" w14:textId="77777777" w:rsidR="006A1186" w:rsidRDefault="00BE1811">
      <w:pPr>
        <w:kinsoku w:val="0"/>
        <w:overflowPunct w:val="0"/>
        <w:autoSpaceDE w:val="0"/>
        <w:autoSpaceDN w:val="0"/>
        <w:adjustRightInd w:val="0"/>
        <w:snapToGrid w:val="0"/>
        <w:spacing w:after="120"/>
        <w:jc w:val="both"/>
        <w:rPr>
          <w:rFonts w:ascii="Times New Roman" w:eastAsia="微软雅黑" w:hAnsi="Times New Roman"/>
          <w:iCs/>
          <w:sz w:val="22"/>
          <w:szCs w:val="22"/>
          <w:u w:val="single"/>
          <w:lang w:eastAsia="zh-CN"/>
        </w:rPr>
      </w:pPr>
      <w:r>
        <w:rPr>
          <w:rFonts w:ascii="Times New Roman" w:eastAsia="微软雅黑" w:hAnsi="Times New Roman"/>
          <w:iCs/>
          <w:sz w:val="22"/>
          <w:szCs w:val="22"/>
          <w:u w:val="single"/>
          <w:lang w:eastAsia="zh-CN"/>
        </w:rPr>
        <w:t>Proposals:</w:t>
      </w:r>
    </w:p>
    <w:p w14:paraId="0EE180D0" w14:textId="77777777" w:rsidR="006A1186" w:rsidRDefault="00BE1811">
      <w:pPr>
        <w:numPr>
          <w:ilvl w:val="0"/>
          <w:numId w:val="50"/>
        </w:numPr>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eastAsia="zh-CN"/>
        </w:rPr>
        <w:t>Ensure that both the code length and the number of OFDM symbols occupied by a LP-WUS are inte</w:t>
      </w:r>
      <w:r>
        <w:rPr>
          <w:rFonts w:ascii="Times New Roman" w:eastAsia="宋体" w:hAnsi="Times New Roman" w:hint="eastAsia"/>
          <w:b/>
          <w:i/>
          <w:sz w:val="22"/>
          <w:szCs w:val="22"/>
          <w:lang w:eastAsia="zh-CN"/>
        </w:rPr>
        <w:t>ge</w:t>
      </w:r>
      <w:r>
        <w:rPr>
          <w:rFonts w:ascii="Times New Roman" w:eastAsia="宋体" w:hAnsi="Times New Roman"/>
          <w:b/>
          <w:i/>
          <w:sz w:val="22"/>
          <w:szCs w:val="22"/>
          <w:lang w:eastAsia="zh-CN"/>
        </w:rPr>
        <w:t>r numbers.</w:t>
      </w:r>
    </w:p>
    <w:p w14:paraId="0EE180D1" w14:textId="77777777" w:rsidR="006A1186" w:rsidRDefault="00BE1811">
      <w:pPr>
        <w:numPr>
          <w:ilvl w:val="0"/>
          <w:numId w:val="50"/>
        </w:numPr>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eastAsia="zh-CN"/>
        </w:rPr>
        <w:lastRenderedPageBreak/>
        <w:t xml:space="preserve">Capture the updated parameters in </w:t>
      </w:r>
      <w:r>
        <w:rPr>
          <w:rFonts w:ascii="Times New Roman" w:eastAsia="等线" w:hAnsi="Times New Roman"/>
          <w:b/>
          <w:bCs/>
          <w:i/>
          <w:iCs/>
          <w:sz w:val="22"/>
          <w:szCs w:val="22"/>
          <w:lang w:eastAsia="zh-CN"/>
        </w:rPr>
        <w:t>Appendix A</w:t>
      </w:r>
      <w:r>
        <w:rPr>
          <w:rFonts w:ascii="Times New Roman" w:eastAsia="宋体" w:hAnsi="Times New Roman"/>
          <w:b/>
          <w:i/>
          <w:sz w:val="22"/>
          <w:szCs w:val="22"/>
          <w:lang w:eastAsia="zh-CN"/>
        </w:rPr>
        <w:t xml:space="preserve"> into the RRC parameter list.</w:t>
      </w:r>
    </w:p>
    <w:p w14:paraId="0EE180D2"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For any of the first M-1 MOs associated with the same beam, if the X2-th available symbol of a MO is not the last one OFDM symbol of the MO, there is no gap needed after this MO; otherwise, there is a one-OFDM-symbol gap after the MO.</w:t>
      </w:r>
    </w:p>
    <w:p w14:paraId="0EE180D3" w14:textId="77777777" w:rsidR="006A1186" w:rsidRDefault="00BE1811">
      <w:pPr>
        <w:numPr>
          <w:ilvl w:val="0"/>
          <w:numId w:val="5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X2 is the number of actual OFDM symbols for LP-WUS transmission</w:t>
      </w:r>
    </w:p>
    <w:p w14:paraId="0EE180D4" w14:textId="77777777" w:rsidR="006A1186" w:rsidRDefault="00BE1811">
      <w:pPr>
        <w:numPr>
          <w:ilvl w:val="0"/>
          <w:numId w:val="5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M is the number of MOs per SSB</w:t>
      </w:r>
    </w:p>
    <w:p w14:paraId="0EE180D5"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_Ref212276558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1</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0EE180D6"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Update the following agreement as below.</w:t>
      </w:r>
    </w:p>
    <w:p w14:paraId="0EE180D7" w14:textId="77777777" w:rsidR="006A1186" w:rsidRDefault="00BE1811">
      <w:pPr>
        <w:adjustRightInd w:val="0"/>
        <w:snapToGrid w:val="0"/>
        <w:spacing w:after="120"/>
        <w:rPr>
          <w:rFonts w:ascii="Times" w:eastAsia="Malgun Gothic" w:hAnsi="Times" w:cs="Times"/>
          <w:b/>
          <w:bCs/>
          <w:sz w:val="22"/>
          <w:szCs w:val="20"/>
          <w:lang w:val="en-GB" w:eastAsia="zh-CN"/>
        </w:rPr>
      </w:pPr>
      <w:r>
        <w:rPr>
          <w:rFonts w:ascii="Times" w:eastAsia="Malgun Gothic" w:hAnsi="Times" w:cs="Times"/>
          <w:b/>
          <w:bCs/>
          <w:sz w:val="22"/>
          <w:szCs w:val="20"/>
          <w:highlight w:val="green"/>
          <w:lang w:val="en-GB" w:eastAsia="zh-CN"/>
        </w:rPr>
        <w:t>Agreement</w:t>
      </w:r>
    </w:p>
    <w:p w14:paraId="0EE180D8" w14:textId="77777777" w:rsidR="006A1186" w:rsidRDefault="00BE1811">
      <w:p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w:eastAsia="宋体" w:hAnsi="Times" w:cs="Times"/>
          <w:sz w:val="22"/>
          <w:szCs w:val="20"/>
          <w:lang w:val="en-GB" w:eastAsia="zh-CN"/>
        </w:rPr>
        <w:t>If LP-SS</w:t>
      </w:r>
      <w:r>
        <w:rPr>
          <w:rFonts w:ascii="Times New Roman" w:eastAsia="宋体" w:hAnsi="Times New Roman"/>
          <w:sz w:val="22"/>
          <w:szCs w:val="22"/>
        </w:rPr>
        <w:t xml:space="preserve"> </w:t>
      </w:r>
      <w:r>
        <w:rPr>
          <w:rFonts w:ascii="Times" w:eastAsia="宋体" w:hAnsi="Times" w:cs="Times"/>
          <w:color w:val="FF0000"/>
          <w:sz w:val="22"/>
          <w:szCs w:val="20"/>
          <w:lang w:val="en-GB" w:eastAsia="zh-CN"/>
        </w:rPr>
        <w:t>or the next 2 OFDM symbols after a LP-SS</w:t>
      </w:r>
      <w:r>
        <w:rPr>
          <w:rFonts w:ascii="Times" w:eastAsia="宋体" w:hAnsi="Times" w:cs="Times"/>
          <w:sz w:val="22"/>
          <w:szCs w:val="20"/>
          <w:lang w:val="en-GB" w:eastAsia="zh-CN"/>
        </w:rPr>
        <w:t xml:space="preserve"> overlap (including partial overlap) in time domain with the available symbols that may be used for LP-WUS transmission in a LP-WUS MO, </w:t>
      </w:r>
      <w:r>
        <w:rPr>
          <w:rFonts w:ascii="Times" w:eastAsia="宋体" w:hAnsi="Times" w:cs="Times"/>
          <w:sz w:val="22"/>
          <w:szCs w:val="20"/>
          <w:lang w:eastAsia="zh-CN"/>
        </w:rPr>
        <w:t>UE does not monitor LP-WUS in this MO (i.e., the MO is dropped)</w:t>
      </w:r>
      <w:r>
        <w:rPr>
          <w:rFonts w:ascii="Times" w:eastAsia="宋体" w:hAnsi="Times" w:cs="Times"/>
          <w:sz w:val="22"/>
          <w:szCs w:val="20"/>
          <w:lang w:val="en-GB" w:eastAsia="zh-CN"/>
        </w:rPr>
        <w:t>.</w:t>
      </w:r>
    </w:p>
    <w:p w14:paraId="0EE180D9" w14:textId="77777777" w:rsidR="006A1186" w:rsidRDefault="006A1186">
      <w:pPr>
        <w:kinsoku w:val="0"/>
        <w:overflowPunct w:val="0"/>
        <w:autoSpaceDE w:val="0"/>
        <w:autoSpaceDN w:val="0"/>
        <w:adjustRightInd w:val="0"/>
        <w:snapToGrid w:val="0"/>
        <w:spacing w:after="120"/>
        <w:jc w:val="both"/>
        <w:rPr>
          <w:rFonts w:ascii="Times New Roman" w:eastAsia="宋体" w:hAnsi="Times New Roman"/>
          <w:b/>
          <w:i/>
          <w:sz w:val="22"/>
          <w:szCs w:val="22"/>
          <w:lang w:val="en-GB"/>
        </w:rPr>
      </w:pPr>
    </w:p>
    <w:p w14:paraId="0EE180DA"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_Ref212276798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2</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0EE180DB"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Update the Note of the agreement for determining the LP-SS occasions as </w:t>
      </w:r>
    </w:p>
    <w:p w14:paraId="0EE180DC" w14:textId="77777777" w:rsidR="006A1186" w:rsidRDefault="00BE1811">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Note: </w:t>
      </w:r>
      <w:r>
        <w:rPr>
          <w:rFonts w:ascii="Times New Roman" w:eastAsia="宋体" w:hAnsi="Times New Roman"/>
          <w:b/>
          <w:i/>
          <w:color w:val="FF0000"/>
          <w:sz w:val="22"/>
          <w:szCs w:val="22"/>
          <w:lang w:eastAsia="zh-CN"/>
        </w:rPr>
        <w:t xml:space="preserve">For a TDD band, </w:t>
      </w:r>
      <w:r>
        <w:rPr>
          <w:rFonts w:ascii="Times New Roman" w:eastAsia="宋体" w:hAnsi="Times New Roman"/>
          <w:b/>
          <w:i/>
          <w:sz w:val="22"/>
          <w:szCs w:val="22"/>
          <w:lang w:eastAsia="zh-CN"/>
        </w:rPr>
        <w:t>a slot is a DL slot if all the symbols in the slot are indicated as DL symbols in tdd-UL-DL-ConfigurationCommon</w:t>
      </w:r>
      <w:r>
        <w:rPr>
          <w:rFonts w:ascii="Times New Roman" w:eastAsia="宋体" w:hAnsi="Times New Roman"/>
          <w:b/>
          <w:i/>
          <w:color w:val="FF0000"/>
          <w:sz w:val="22"/>
          <w:szCs w:val="22"/>
          <w:lang w:eastAsia="zh-CN"/>
        </w:rPr>
        <w:t>; For a FDD band, any slot is a DL slot</w:t>
      </w:r>
      <w:r>
        <w:rPr>
          <w:rFonts w:ascii="Times New Roman" w:eastAsia="宋体" w:hAnsi="Times New Roman"/>
          <w:b/>
          <w:i/>
          <w:sz w:val="22"/>
          <w:szCs w:val="22"/>
          <w:lang w:eastAsia="zh-CN"/>
        </w:rPr>
        <w:t>.</w:t>
      </w:r>
    </w:p>
    <w:p w14:paraId="0EE180DD"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RAN1 concludes that both the unit of the LP-RSRP value and the LP-RSSI value are dBm per 11 RBs. </w:t>
      </w:r>
    </w:p>
    <w:p w14:paraId="0EE180DE" w14:textId="77777777" w:rsidR="006A1186" w:rsidRDefault="00BE1811">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value range of LP-RSRP related threshold is INTEGER(0..127), and the actual value of LP-RSRP related threshold is (IE value – 135) dBm.</w:t>
      </w:r>
    </w:p>
    <w:p w14:paraId="0EE180DF"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R</w:t>
      </w:r>
      <w:r>
        <w:rPr>
          <w:rFonts w:ascii="Times New Roman" w:eastAsia="宋体" w:hAnsi="Times New Roman"/>
          <w:b/>
          <w:i/>
          <w:sz w:val="22"/>
          <w:szCs w:val="22"/>
          <w:lang w:eastAsia="zh-CN"/>
        </w:rPr>
        <w:t>AN1 concludes that CP should be excluded for LP-RSRP measurement</w:t>
      </w:r>
    </w:p>
    <w:p w14:paraId="0EE180E0"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_Ref212276856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3</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0EE180E1"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There is no need to define interruption/collision for the ramp-up/ramp-down before/after MR transmit/receive signal outside C-DRX Active Time.</w:t>
      </w:r>
    </w:p>
    <w:p w14:paraId="0EE180E2"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To achieve the agreement of “LP-WUS monitoring by UE is known to gNB”, it should be specified for UE to report explicit feedback after the wake-up from LP-WUS monitoring:</w:t>
      </w:r>
    </w:p>
    <w:p w14:paraId="0EE180E3" w14:textId="77777777" w:rsidR="006A1186" w:rsidRDefault="00BE1811">
      <w:pPr>
        <w:numPr>
          <w:ilvl w:val="0"/>
          <w:numId w:val="53"/>
        </w:num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SR resource is used for the feedback signaling to gNB to minimize the specification impact.</w:t>
      </w:r>
    </w:p>
    <w:p w14:paraId="0EE180E4"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Support the gNB configuration of measurement windows, only in which the symbols of  CSI-RS, SMTC and/or measurement gaps are regarded as unavailable symbols for LP-WUS monitoring.</w:t>
      </w:r>
    </w:p>
    <w:p w14:paraId="0EE180E5"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gNB explicitly configures whether the symbols of a CORESET/SS can be available symbol for LP-WUS, if the CORESET/SS and LP-WUS overlap in frequency domain.</w:t>
      </w:r>
    </w:p>
    <w:p w14:paraId="0EE180E6"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A</w:t>
      </w:r>
      <w:r>
        <w:rPr>
          <w:rFonts w:ascii="Times New Roman" w:eastAsia="宋体" w:hAnsi="Times New Roman"/>
          <w:b/>
          <w:i/>
          <w:sz w:val="22"/>
          <w:szCs w:val="22"/>
        </w:rPr>
        <w:t xml:space="preserve">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_Ref212276897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4</w:t>
      </w:r>
      <w:r>
        <w:rPr>
          <w:rFonts w:ascii="Times New Roman" w:eastAsia="宋体" w:hAnsi="Times New Roman"/>
          <w:b/>
          <w:i/>
          <w:sz w:val="22"/>
          <w:szCs w:val="22"/>
          <w:lang w:eastAsia="zh-CN"/>
        </w:rPr>
        <w:fldChar w:fldCharType="end"/>
      </w:r>
      <w:r>
        <w:rPr>
          <w:rFonts w:ascii="Times New Roman" w:eastAsia="宋体" w:hAnsi="Times New Roman"/>
          <w:b/>
          <w:i/>
          <w:sz w:val="22"/>
          <w:szCs w:val="22"/>
        </w:rPr>
        <w:t>in Appendix B.</w:t>
      </w:r>
    </w:p>
    <w:p w14:paraId="0EE180E7"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If UE is configured with LP-WUS and Rel-17 SSSG switching simultaneously, after LP-WUS monitoring is activated, the UE should stop/suspend the Rel-17 SSSG switching related timers.</w:t>
      </w:r>
    </w:p>
    <w:p w14:paraId="0EE180E8"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A</w:t>
      </w:r>
      <w:r>
        <w:rPr>
          <w:rFonts w:ascii="Times New Roman" w:eastAsia="宋体" w:hAnsi="Times New Roman"/>
          <w:b/>
          <w:i/>
          <w:sz w:val="22"/>
          <w:szCs w:val="22"/>
        </w:rPr>
        <w:t xml:space="preserve">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_Ref212276916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5</w:t>
      </w:r>
      <w:r>
        <w:rPr>
          <w:rFonts w:ascii="Times New Roman" w:eastAsia="宋体" w:hAnsi="Times New Roman"/>
          <w:b/>
          <w:i/>
          <w:sz w:val="22"/>
          <w:szCs w:val="22"/>
          <w:lang w:eastAsia="zh-CN"/>
        </w:rPr>
        <w:fldChar w:fldCharType="end"/>
      </w:r>
      <w:r>
        <w:rPr>
          <w:rFonts w:ascii="Times New Roman" w:eastAsia="宋体" w:hAnsi="Times New Roman"/>
          <w:b/>
          <w:i/>
          <w:sz w:val="22"/>
          <w:szCs w:val="22"/>
        </w:rPr>
        <w:t xml:space="preserve"> in Appendix B.</w:t>
      </w:r>
    </w:p>
    <w:p w14:paraId="0EE180E9"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F</w:t>
      </w:r>
      <w:r>
        <w:rPr>
          <w:rFonts w:ascii="Times New Roman" w:eastAsia="宋体" w:hAnsi="Times New Roman"/>
          <w:b/>
          <w:i/>
          <w:sz w:val="22"/>
          <w:szCs w:val="22"/>
        </w:rPr>
        <w:t>or any of the first M-1 MOs within a period in option 1-2, if the X2-th available symbol of a MO is not the last one OFDM symbol of the MO, there is no gap needed after this MO; otherwise, there is a one-OFDM-symbol gap after the MO</w:t>
      </w:r>
    </w:p>
    <w:p w14:paraId="0EE180EA" w14:textId="77777777" w:rsidR="006A1186" w:rsidRDefault="00BE1811">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X2 is the number of actual OFDM symbols for LP-WUS transmission</w:t>
      </w:r>
    </w:p>
    <w:p w14:paraId="0EE180EB" w14:textId="77777777" w:rsidR="006A1186" w:rsidRDefault="00BE1811">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M is provided by numMO-perPeriodicity-Option 1-2</w:t>
      </w:r>
    </w:p>
    <w:p w14:paraId="0EE180EC" w14:textId="77777777" w:rsidR="006A1186" w:rsidRDefault="00BE1811">
      <w:pPr>
        <w:numPr>
          <w:ilvl w:val="0"/>
          <w:numId w:val="50"/>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lastRenderedPageBreak/>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_Ref212276937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6</w:t>
      </w:r>
      <w:r>
        <w:rPr>
          <w:rFonts w:ascii="Times New Roman" w:eastAsia="宋体" w:hAnsi="Times New Roman"/>
          <w:b/>
          <w:i/>
          <w:sz w:val="22"/>
          <w:szCs w:val="22"/>
          <w:lang w:eastAsia="zh-CN"/>
        </w:rPr>
        <w:fldChar w:fldCharType="end"/>
      </w:r>
      <w:r>
        <w:rPr>
          <w:rFonts w:ascii="Times New Roman" w:eastAsia="宋体" w:hAnsi="Times New Roman"/>
          <w:b/>
          <w:i/>
          <w:sz w:val="22"/>
          <w:szCs w:val="22"/>
        </w:rPr>
        <w:t xml:space="preserve"> in Appendix B.</w:t>
      </w:r>
    </w:p>
    <w:p w14:paraId="0EE180ED" w14:textId="77777777" w:rsidR="006A1186" w:rsidRDefault="006A1186">
      <w:pPr>
        <w:tabs>
          <w:tab w:val="left" w:pos="397"/>
        </w:tabs>
        <w:adjustRightInd w:val="0"/>
        <w:snapToGrid w:val="0"/>
        <w:spacing w:afterLines="50" w:after="120"/>
        <w:rPr>
          <w:rFonts w:ascii="Times New Roman" w:hAnsi="Times New Roman"/>
        </w:rPr>
      </w:pPr>
    </w:p>
    <w:p w14:paraId="0EE180EE" w14:textId="77777777" w:rsidR="006A1186" w:rsidRDefault="00BE1811">
      <w:pPr>
        <w:pStyle w:val="22"/>
      </w:pPr>
      <w:r>
        <w:t>R1-2508508_Ericsson</w:t>
      </w:r>
    </w:p>
    <w:p w14:paraId="0EE180EF" w14:textId="77777777" w:rsidR="006A1186" w:rsidRDefault="00BE1811">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1</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Adopt the text proposal in Section 2.1 of this paper regarding cyclic shift (CS) equation for OFDM sequences.</w:t>
      </w:r>
    </w:p>
    <w:p w14:paraId="0EE180F0" w14:textId="77777777" w:rsidR="006A1186" w:rsidRDefault="00BE1811">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2</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Adopt the text proposal in Section 2.2 of this paper regarding RRC parameter names.</w:t>
      </w:r>
    </w:p>
    <w:p w14:paraId="0EE180F1" w14:textId="77777777" w:rsidR="006A1186" w:rsidRDefault="00C069E1">
      <w:pPr>
        <w:widowControl w:val="0"/>
        <w:tabs>
          <w:tab w:val="right" w:leader="dot" w:pos="9629"/>
        </w:tabs>
        <w:spacing w:after="120"/>
        <w:ind w:left="1701" w:hanging="1701"/>
        <w:rPr>
          <w:rFonts w:ascii="Calibri" w:eastAsia="Yu Mincho" w:hAnsi="Calibri" w:cs="Arial"/>
          <w:color w:val="000000" w:themeColor="text1"/>
          <w:kern w:val="2"/>
          <w:sz w:val="24"/>
          <w:lang w:eastAsia="zh-CN"/>
        </w:rPr>
      </w:pPr>
      <w:hyperlink w:anchor="_Toc213406282" w:history="1">
        <w:r w:rsidR="006A1186">
          <w:rPr>
            <w:rFonts w:ascii="Calibri" w:eastAsia="Yu Mincho" w:hAnsi="Calibri" w:cs="Arial"/>
            <w:b/>
            <w:color w:val="000000" w:themeColor="text1"/>
            <w:kern w:val="2"/>
            <w:sz w:val="21"/>
            <w:szCs w:val="22"/>
            <w:u w:val="single"/>
            <w:lang w:eastAsia="zh-CN"/>
          </w:rPr>
          <w:t>Proposal 3</w:t>
        </w:r>
        <w:r w:rsidR="006A1186">
          <w:rPr>
            <w:rFonts w:ascii="Calibri" w:eastAsia="Yu Mincho" w:hAnsi="Calibri" w:cs="Arial"/>
            <w:color w:val="000000" w:themeColor="text1"/>
            <w:kern w:val="2"/>
            <w:sz w:val="24"/>
            <w:lang w:eastAsia="zh-CN"/>
          </w:rPr>
          <w:tab/>
        </w:r>
        <w:r w:rsidR="006A1186">
          <w:rPr>
            <w:rFonts w:ascii="Calibri" w:eastAsia="Yu Mincho" w:hAnsi="Calibri" w:cs="Arial"/>
            <w:b/>
            <w:color w:val="000000" w:themeColor="text1"/>
            <w:kern w:val="2"/>
            <w:sz w:val="21"/>
            <w:szCs w:val="22"/>
            <w:u w:val="single"/>
            <w:lang w:eastAsia="zh-CN"/>
          </w:rPr>
          <w:t>No explicit gap is introduced between two consecutive LP-WUS nominal MOs.</w:t>
        </w:r>
      </w:hyperlink>
    </w:p>
    <w:p w14:paraId="0EE180F2" w14:textId="77777777" w:rsidR="006A1186" w:rsidRDefault="00BE1811">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4</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No explicit gap is introduced between adjacent LP-WUS MO and LP-SS.</w:t>
      </w:r>
    </w:p>
    <w:p w14:paraId="0EE180F3" w14:textId="77777777" w:rsidR="006A1186" w:rsidRDefault="00BE1811">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iCs/>
          <w:color w:val="000000" w:themeColor="text1"/>
          <w:kern w:val="2"/>
          <w:sz w:val="21"/>
          <w:szCs w:val="22"/>
          <w:u w:val="single"/>
          <w:lang w:eastAsia="zh-CN"/>
        </w:rPr>
        <w:t>Proposal 5</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en-GB"/>
        </w:rPr>
        <w:t>Adopt the TP (in Table 1 of this paper) for Clause 10.4C in TS 38.213 for UE behavior on WUS monitoring with regard to the configured LO-FrameOffsets.</w:t>
      </w:r>
    </w:p>
    <w:p w14:paraId="0EE180F4" w14:textId="77777777" w:rsidR="006A1186" w:rsidRDefault="00BE1811">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6</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en-GB"/>
        </w:rPr>
        <w:t>Adopt the TP provided in Section 4 of this paper for Clause 10.4D in TS 38.213 for UE behavior on WUS monitoring in option 1-2.</w:t>
      </w:r>
    </w:p>
    <w:p w14:paraId="0EE180F5" w14:textId="77777777" w:rsidR="006A1186" w:rsidRDefault="00BE1811">
      <w:pPr>
        <w:tabs>
          <w:tab w:val="left" w:pos="397"/>
        </w:tabs>
        <w:adjustRightInd w:val="0"/>
        <w:snapToGrid w:val="0"/>
        <w:spacing w:afterLines="50" w:after="120"/>
        <w:rPr>
          <w:rFonts w:ascii="Times New Roman" w:hAnsi="Times New Roman"/>
          <w:color w:val="000000" w:themeColor="text1"/>
        </w:rPr>
      </w:pPr>
      <w:r>
        <w:rPr>
          <w:rFonts w:ascii="Calibri" w:eastAsia="Yu Mincho" w:hAnsi="Calibri" w:cs="Arial"/>
          <w:color w:val="000000" w:themeColor="text1"/>
          <w:kern w:val="2"/>
          <w:sz w:val="21"/>
          <w:szCs w:val="22"/>
          <w:u w:val="single"/>
          <w:lang w:eastAsia="zh-CN"/>
        </w:rPr>
        <w:t>Proposal 7</w:t>
      </w:r>
      <w:r>
        <w:rPr>
          <w:rFonts w:ascii="Calibri" w:eastAsia="Yu Mincho" w:hAnsi="Calibri" w:cs="Arial"/>
          <w:color w:val="000000" w:themeColor="text1"/>
          <w:kern w:val="2"/>
          <w:sz w:val="24"/>
          <w:lang w:eastAsia="zh-CN"/>
        </w:rPr>
        <w:tab/>
      </w:r>
      <w:r>
        <w:rPr>
          <w:rFonts w:ascii="Calibri" w:eastAsia="Yu Mincho" w:hAnsi="Calibri" w:cs="Arial"/>
          <w:color w:val="000000" w:themeColor="text1"/>
          <w:kern w:val="2"/>
          <w:sz w:val="21"/>
          <w:szCs w:val="22"/>
          <w:u w:val="single"/>
          <w:lang w:eastAsia="zh-CN"/>
        </w:rPr>
        <w:t>Adopt the text proposal in Section 4 of this paper regarding RRC parameter names for RRC_CONNECTED mode in TS 38. 213.</w:t>
      </w:r>
    </w:p>
    <w:p w14:paraId="0EE180F6" w14:textId="77777777" w:rsidR="006A1186" w:rsidRDefault="006A1186">
      <w:pPr>
        <w:tabs>
          <w:tab w:val="left" w:pos="397"/>
        </w:tabs>
        <w:adjustRightInd w:val="0"/>
        <w:snapToGrid w:val="0"/>
        <w:spacing w:afterLines="50" w:after="120"/>
        <w:rPr>
          <w:rFonts w:ascii="Times New Roman" w:hAnsi="Times New Roman"/>
        </w:rPr>
      </w:pPr>
    </w:p>
    <w:p w14:paraId="0EE180F7" w14:textId="77777777" w:rsidR="006A1186" w:rsidRDefault="00BE1811">
      <w:pPr>
        <w:pStyle w:val="22"/>
      </w:pPr>
      <w:r>
        <w:t>R1-2508574_CATT</w:t>
      </w:r>
    </w:p>
    <w:p w14:paraId="0EE180F8" w14:textId="77777777" w:rsidR="006A1186" w:rsidRDefault="00BE1811">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 xml:space="preserve">Proposal </w:t>
      </w:r>
      <w:r>
        <w:rPr>
          <w:rFonts w:ascii="Times New Roman" w:eastAsiaTheme="minorEastAsia" w:hAnsi="Times New Roman" w:hint="eastAsia"/>
          <w:b/>
          <w:color w:val="000000" w:themeColor="text1"/>
          <w:szCs w:val="20"/>
        </w:rPr>
        <w:t>1</w:t>
      </w:r>
      <w:r>
        <w:rPr>
          <w:rFonts w:ascii="Times New Roman" w:eastAsiaTheme="minorEastAsia" w:hAnsi="Times New Roman"/>
          <w:b/>
          <w:color w:val="000000" w:themeColor="text1"/>
          <w:szCs w:val="20"/>
        </w:rPr>
        <w:t>: The processing delay of LP-WUR should be handled in RAN4.</w:t>
      </w:r>
      <w:r>
        <w:rPr>
          <w:rFonts w:ascii="Times New Roman" w:eastAsiaTheme="minorEastAsia" w:hAnsi="Times New Roman" w:hint="eastAsia"/>
          <w:b/>
          <w:color w:val="000000" w:themeColor="text1"/>
          <w:szCs w:val="20"/>
        </w:rPr>
        <w:t xml:space="preserve"> </w:t>
      </w:r>
      <w:r>
        <w:rPr>
          <w:rFonts w:ascii="Times New Roman" w:eastAsiaTheme="minorEastAsia" w:hAnsi="Times New Roman"/>
          <w:b/>
          <w:color w:val="000000" w:themeColor="text1"/>
          <w:szCs w:val="20"/>
        </w:rPr>
        <w:t>RAN1 does not need to specify any UE behavior of LP-WUS reception with a gap between two LP-WUS MOs to accommodate for the LP-WUR processing time</w:t>
      </w:r>
      <w:r>
        <w:rPr>
          <w:rFonts w:ascii="Times New Roman" w:eastAsiaTheme="minorEastAsia" w:hAnsi="Times New Roman" w:hint="eastAsia"/>
          <w:b/>
          <w:color w:val="000000" w:themeColor="text1"/>
          <w:szCs w:val="20"/>
        </w:rPr>
        <w:t>.</w:t>
      </w:r>
    </w:p>
    <w:p w14:paraId="0EE180F9" w14:textId="77777777" w:rsidR="006A1186" w:rsidRDefault="006A1186">
      <w:pPr>
        <w:tabs>
          <w:tab w:val="left" w:pos="397"/>
        </w:tabs>
        <w:adjustRightInd w:val="0"/>
        <w:snapToGrid w:val="0"/>
        <w:spacing w:afterLines="50" w:after="120"/>
        <w:rPr>
          <w:rFonts w:ascii="Times New Roman" w:hAnsi="Times New Roman"/>
        </w:rPr>
      </w:pPr>
    </w:p>
    <w:p w14:paraId="0EE180FA" w14:textId="77777777" w:rsidR="006A1186" w:rsidRDefault="006A1186">
      <w:pPr>
        <w:tabs>
          <w:tab w:val="left" w:pos="397"/>
        </w:tabs>
        <w:adjustRightInd w:val="0"/>
        <w:snapToGrid w:val="0"/>
        <w:spacing w:afterLines="50" w:after="120"/>
        <w:rPr>
          <w:rFonts w:ascii="Times New Roman" w:hAnsi="Times New Roman"/>
        </w:rPr>
      </w:pPr>
    </w:p>
    <w:p w14:paraId="0EE180FB" w14:textId="77777777" w:rsidR="006A1186" w:rsidRDefault="00BE1811">
      <w:pPr>
        <w:pStyle w:val="22"/>
      </w:pPr>
      <w:r>
        <w:t>R1-2508645_InterDigital, Inc.</w:t>
      </w:r>
    </w:p>
    <w:p w14:paraId="0EE180FC" w14:textId="77777777" w:rsidR="006A1186" w:rsidRDefault="00BE1811">
      <w:pPr>
        <w:overflowPunct w:val="0"/>
        <w:autoSpaceDE w:val="0"/>
        <w:autoSpaceDN w:val="0"/>
        <w:adjustRightInd w:val="0"/>
        <w:spacing w:after="120"/>
        <w:ind w:left="1276" w:hanging="1276"/>
        <w:jc w:val="both"/>
        <w:textAlignment w:val="baseline"/>
        <w:rPr>
          <w:rFonts w:ascii="Times New Roman" w:eastAsia="宋体" w:hAnsi="Times New Roman"/>
          <w:i/>
          <w:iCs/>
          <w:sz w:val="22"/>
          <w:szCs w:val="20"/>
          <w:lang w:eastAsia="zh-CN"/>
        </w:rPr>
      </w:pPr>
      <w:r>
        <w:rPr>
          <w:rFonts w:ascii="Times New Roman" w:eastAsia="宋体" w:hAnsi="Times New Roman" w:cs="Arial"/>
          <w:b/>
          <w:bCs/>
          <w:i/>
          <w:iCs/>
          <w:sz w:val="22"/>
          <w:szCs w:val="20"/>
          <w:u w:val="single"/>
          <w:lang w:eastAsia="zh-CN"/>
        </w:rPr>
        <w:t>Proposal 1:</w:t>
      </w:r>
      <w:r>
        <w:rPr>
          <w:rFonts w:ascii="Times New Roman" w:eastAsia="Times New Roman" w:hAnsi="Times New Roman" w:cs="Arial"/>
          <w:i/>
          <w:iCs/>
          <w:sz w:val="22"/>
          <w:szCs w:val="20"/>
        </w:rPr>
        <w:t xml:space="preserve"> For reporting periodic CSI/L1-RSRP based on higher layer parameters, support TP#1.</w:t>
      </w:r>
      <w:r>
        <w:rPr>
          <w:rFonts w:ascii="Arial" w:eastAsia="宋体" w:hAnsi="Arial" w:cs="Arial"/>
          <w:i/>
          <w:iCs/>
          <w:sz w:val="22"/>
          <w:szCs w:val="20"/>
          <w:lang w:val="en-GB" w:eastAsia="zh-CN"/>
        </w:rPr>
        <w:t xml:space="preserve"> </w:t>
      </w:r>
    </w:p>
    <w:p w14:paraId="0EE180FD" w14:textId="77777777" w:rsidR="006A1186" w:rsidRDefault="00BE1811">
      <w:pPr>
        <w:overflowPunct w:val="0"/>
        <w:autoSpaceDE w:val="0"/>
        <w:autoSpaceDN w:val="0"/>
        <w:adjustRightInd w:val="0"/>
        <w:spacing w:after="120"/>
        <w:jc w:val="both"/>
        <w:textAlignment w:val="baseline"/>
        <w:rPr>
          <w:rFonts w:ascii="Times New Roman" w:eastAsia="宋体" w:hAnsi="Times New Roman"/>
          <w:i/>
          <w:iCs/>
          <w:sz w:val="22"/>
          <w:szCs w:val="20"/>
          <w:lang w:val="en-GB" w:eastAsia="zh-CN"/>
        </w:rPr>
      </w:pPr>
      <w:r>
        <w:rPr>
          <w:rFonts w:ascii="Times New Roman" w:eastAsia="宋体" w:hAnsi="Times New Roman"/>
          <w:b/>
          <w:bCs/>
          <w:i/>
          <w:iCs/>
          <w:sz w:val="22"/>
          <w:szCs w:val="20"/>
          <w:u w:val="single"/>
          <w:lang w:val="en-GB" w:eastAsia="zh-CN"/>
        </w:rPr>
        <w:t>Proposal 2:</w:t>
      </w:r>
      <w:r>
        <w:rPr>
          <w:rFonts w:ascii="Times New Roman" w:eastAsia="宋体" w:hAnsi="Times New Roman"/>
          <w:i/>
          <w:iCs/>
          <w:sz w:val="22"/>
          <w:szCs w:val="20"/>
          <w:lang w:val="en-GB" w:eastAsia="zh-CN"/>
        </w:rPr>
        <w:t xml:space="preserve"> On whether/how to ensure a gap between LP-WUS MOs, support Option 3 for RRC IDLE/INACTIVE mode and RRC CONNECTED mode LP-WUS monitoring.</w:t>
      </w:r>
    </w:p>
    <w:p w14:paraId="0EE180FE" w14:textId="77777777" w:rsidR="006A1186" w:rsidRDefault="00BE1811">
      <w:pPr>
        <w:numPr>
          <w:ilvl w:val="0"/>
          <w:numId w:val="55"/>
        </w:numPr>
        <w:overflowPunct w:val="0"/>
        <w:autoSpaceDE w:val="0"/>
        <w:autoSpaceDN w:val="0"/>
        <w:adjustRightInd w:val="0"/>
        <w:spacing w:after="120"/>
        <w:jc w:val="both"/>
        <w:textAlignment w:val="baseline"/>
        <w:rPr>
          <w:rFonts w:ascii="Times New Roman" w:eastAsia="Calibri" w:hAnsi="Times New Roman"/>
          <w:i/>
          <w:iCs/>
          <w:sz w:val="22"/>
          <w:szCs w:val="22"/>
          <w:lang w:val="en-GB"/>
        </w:rPr>
      </w:pPr>
      <w:r>
        <w:rPr>
          <w:rFonts w:ascii="Times New Roman" w:eastAsia="Calibri" w:hAnsi="Times New Roman"/>
          <w:i/>
          <w:iCs/>
          <w:sz w:val="22"/>
          <w:szCs w:val="22"/>
        </w:rPr>
        <w:t xml:space="preserve">Option 3: Send an LS to RAN4 and ask whether LP-WUR can monitor LP-WUS in two back-to-back MOs without any gap. </w:t>
      </w:r>
    </w:p>
    <w:p w14:paraId="0EE180FF" w14:textId="77777777" w:rsidR="006A1186" w:rsidRDefault="00BE1811">
      <w:pPr>
        <w:overflowPunct w:val="0"/>
        <w:autoSpaceDE w:val="0"/>
        <w:autoSpaceDN w:val="0"/>
        <w:adjustRightInd w:val="0"/>
        <w:spacing w:after="120"/>
        <w:jc w:val="both"/>
        <w:textAlignment w:val="baseline"/>
        <w:rPr>
          <w:rFonts w:ascii="Times New Roman" w:eastAsia="宋体" w:hAnsi="Times New Roman"/>
          <w:sz w:val="22"/>
          <w:szCs w:val="20"/>
          <w:lang w:val="en-GB" w:eastAsia="zh-CN"/>
        </w:rPr>
      </w:pPr>
      <w:r>
        <w:rPr>
          <w:rFonts w:ascii="Times New Roman" w:eastAsia="宋体" w:hAnsi="Times New Roman"/>
          <w:b/>
          <w:bCs/>
          <w:i/>
          <w:iCs/>
          <w:sz w:val="22"/>
          <w:szCs w:val="20"/>
          <w:u w:val="single"/>
          <w:lang w:val="en-GB" w:eastAsia="zh-CN"/>
        </w:rPr>
        <w:t>Proposal 3:</w:t>
      </w:r>
      <w:r>
        <w:rPr>
          <w:rFonts w:ascii="Times New Roman" w:eastAsia="宋体" w:hAnsi="Times New Roman"/>
          <w:i/>
          <w:iCs/>
          <w:sz w:val="22"/>
          <w:szCs w:val="20"/>
          <w:lang w:val="en-GB" w:eastAsia="zh-CN"/>
        </w:rPr>
        <w:t xml:space="preserve"> If a gap between a LP-SS occasion and a LP-WUS MO is needed, it is up to gNB’s configuration to reserve the gap.</w:t>
      </w:r>
    </w:p>
    <w:p w14:paraId="0EE18100" w14:textId="77777777" w:rsidR="006A1186" w:rsidRDefault="006A1186">
      <w:pPr>
        <w:tabs>
          <w:tab w:val="left" w:pos="397"/>
        </w:tabs>
        <w:adjustRightInd w:val="0"/>
        <w:snapToGrid w:val="0"/>
        <w:spacing w:afterLines="50" w:after="120"/>
        <w:rPr>
          <w:rFonts w:ascii="Times New Roman" w:hAnsi="Times New Roman"/>
          <w:lang w:val="en-GB"/>
        </w:rPr>
      </w:pPr>
    </w:p>
    <w:p w14:paraId="0EE18101" w14:textId="77777777" w:rsidR="006A1186" w:rsidRDefault="006A1186">
      <w:pPr>
        <w:tabs>
          <w:tab w:val="left" w:pos="397"/>
        </w:tabs>
        <w:adjustRightInd w:val="0"/>
        <w:snapToGrid w:val="0"/>
        <w:spacing w:afterLines="50" w:after="120"/>
        <w:rPr>
          <w:rFonts w:ascii="Times New Roman" w:hAnsi="Times New Roman"/>
        </w:rPr>
      </w:pPr>
    </w:p>
    <w:p w14:paraId="0EE18102" w14:textId="77777777" w:rsidR="006A1186" w:rsidRDefault="00BE1811">
      <w:pPr>
        <w:pStyle w:val="22"/>
      </w:pPr>
      <w:r>
        <w:t>R1-2508663_Xiaomi</w:t>
      </w:r>
    </w:p>
    <w:p w14:paraId="0EE18103" w14:textId="77777777" w:rsidR="006A1186" w:rsidRDefault="00BE1811">
      <w:pPr>
        <w:overflowPunct w:val="0"/>
        <w:autoSpaceDE w:val="0"/>
        <w:autoSpaceDN w:val="0"/>
        <w:adjustRightInd w:val="0"/>
        <w:spacing w:afterLines="50" w:after="120"/>
        <w:jc w:val="both"/>
        <w:textAlignment w:val="baseline"/>
        <w:rPr>
          <w:rFonts w:ascii="Times New Roman" w:eastAsia="宋体" w:hAnsi="Times New Roman"/>
          <w:b/>
          <w:i/>
          <w:sz w:val="21"/>
          <w:szCs w:val="21"/>
          <w:lang w:val="en-GB" w:eastAsia="zh-CN"/>
        </w:rPr>
      </w:pPr>
      <w:r>
        <w:rPr>
          <w:rFonts w:ascii="Times New Roman" w:eastAsia="宋体" w:hAnsi="Times New Roman"/>
          <w:b/>
          <w:i/>
          <w:sz w:val="21"/>
          <w:szCs w:val="21"/>
          <w:lang w:val="en-GB" w:eastAsia="zh-CN"/>
        </w:rPr>
        <w:t>Proposal 1: If the UE receives a LP-WUS indicating PDCCH monitoring, and the ending time of LP-WUS is just before or overlapped with SPS PDSCH in time domain, the wake-up delay needed before starting PDCCH monitoring can be 0.</w:t>
      </w:r>
    </w:p>
    <w:p w14:paraId="0EE18104" w14:textId="77777777" w:rsidR="006A1186" w:rsidRDefault="00BE1811">
      <w:pPr>
        <w:overflowPunct w:val="0"/>
        <w:autoSpaceDE w:val="0"/>
        <w:autoSpaceDN w:val="0"/>
        <w:adjustRightInd w:val="0"/>
        <w:spacing w:afterLines="50" w:after="120"/>
        <w:jc w:val="both"/>
        <w:textAlignment w:val="baseline"/>
        <w:rPr>
          <w:rFonts w:ascii="Times New Roman" w:eastAsia="宋体" w:hAnsi="Times New Roman"/>
          <w:b/>
          <w:i/>
          <w:sz w:val="21"/>
          <w:szCs w:val="21"/>
          <w:lang w:val="en-GB" w:eastAsia="zh-CN"/>
        </w:rPr>
      </w:pPr>
      <w:r>
        <w:rPr>
          <w:rFonts w:ascii="Times New Roman" w:eastAsia="宋体" w:hAnsi="Times New Roman"/>
          <w:b/>
          <w:i/>
          <w:sz w:val="21"/>
          <w:szCs w:val="21"/>
          <w:lang w:val="en-GB" w:eastAsia="zh-CN"/>
        </w:rPr>
        <w:t>Proposal 2: For RRC connected, the same behaviour as periodic CSI/L1-RSRP report in both Option 1-1 and Option 1-2 can be applied to periodic/semi-persistent SRS transmission.</w:t>
      </w:r>
    </w:p>
    <w:p w14:paraId="0EE18105" w14:textId="77777777" w:rsidR="006A1186" w:rsidRDefault="006A1186">
      <w:pPr>
        <w:tabs>
          <w:tab w:val="left" w:pos="397"/>
        </w:tabs>
        <w:adjustRightInd w:val="0"/>
        <w:snapToGrid w:val="0"/>
        <w:spacing w:afterLines="50" w:after="120"/>
        <w:rPr>
          <w:rFonts w:ascii="Times New Roman" w:hAnsi="Times New Roman"/>
          <w:lang w:val="en-GB"/>
        </w:rPr>
      </w:pPr>
    </w:p>
    <w:p w14:paraId="0EE18106" w14:textId="77777777" w:rsidR="006A1186" w:rsidRDefault="006A1186">
      <w:pPr>
        <w:tabs>
          <w:tab w:val="left" w:pos="397"/>
        </w:tabs>
        <w:adjustRightInd w:val="0"/>
        <w:snapToGrid w:val="0"/>
        <w:spacing w:afterLines="50" w:after="120"/>
        <w:rPr>
          <w:rFonts w:ascii="Times New Roman" w:hAnsi="Times New Roman"/>
        </w:rPr>
      </w:pPr>
    </w:p>
    <w:p w14:paraId="0EE18107" w14:textId="77777777" w:rsidR="006A1186" w:rsidRDefault="00BE1811">
      <w:pPr>
        <w:pStyle w:val="22"/>
      </w:pPr>
      <w:r>
        <w:lastRenderedPageBreak/>
        <w:t>R1-2508712_OPPO</w:t>
      </w:r>
    </w:p>
    <w:p w14:paraId="0EE18108" w14:textId="77777777" w:rsidR="006A1186" w:rsidRDefault="00BE1811">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1: </w:t>
      </w:r>
      <w:r>
        <w:rPr>
          <w:rFonts w:ascii="Times" w:eastAsia="等线" w:hAnsi="Times" w:hint="eastAsia"/>
          <w:b/>
          <w:bCs/>
          <w:i/>
          <w:iCs/>
          <w:lang w:eastAsia="zh-CN"/>
        </w:rPr>
        <w:t>F</w:t>
      </w:r>
      <w:r>
        <w:rPr>
          <w:rFonts w:ascii="Times" w:eastAsia="等线" w:hAnsi="Times"/>
          <w:b/>
          <w:bCs/>
          <w:i/>
          <w:iCs/>
          <w:lang w:eastAsia="zh-CN"/>
        </w:rPr>
        <w:t>or the alignment on the number of overlaid OFDM sequences per OOK symbol for WUS reception between TS 38.211, TS 38,212 and TS 38.331, we proposal TP1/TP2 in the end of section 2.1.</w:t>
      </w:r>
    </w:p>
    <w:p w14:paraId="0EE18109" w14:textId="77777777" w:rsidR="006A1186" w:rsidRDefault="00BE1811">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2: </w:t>
      </w:r>
      <w:r>
        <w:rPr>
          <w:rFonts w:ascii="Times" w:eastAsia="等线" w:hAnsi="Times" w:hint="eastAsia"/>
          <w:b/>
          <w:bCs/>
          <w:i/>
          <w:iCs/>
          <w:lang w:eastAsia="zh-CN"/>
        </w:rPr>
        <w:t>F</w:t>
      </w:r>
      <w:r>
        <w:rPr>
          <w:rFonts w:ascii="Times" w:eastAsia="等线" w:hAnsi="Times"/>
          <w:b/>
          <w:bCs/>
          <w:i/>
          <w:iCs/>
          <w:lang w:eastAsia="zh-CN"/>
        </w:rPr>
        <w:t>or the alignment on the overlaid sequence root between TS 38.211 and TS 38.331,</w:t>
      </w:r>
      <w:r>
        <w:rPr>
          <w:rFonts w:ascii="Times" w:hAnsi="Times"/>
        </w:rPr>
        <w:t xml:space="preserve"> </w:t>
      </w:r>
      <w:r>
        <w:rPr>
          <w:rFonts w:ascii="Times" w:eastAsia="等线" w:hAnsi="Times"/>
          <w:b/>
          <w:bCs/>
          <w:i/>
          <w:iCs/>
          <w:lang w:eastAsia="zh-CN"/>
        </w:rPr>
        <w:t>we proposal TP3 in the end of section 2.2.</w:t>
      </w:r>
    </w:p>
    <w:p w14:paraId="0EE1810A" w14:textId="77777777" w:rsidR="006A1186" w:rsidRDefault="00BE1811">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3: </w:t>
      </w:r>
      <w:r>
        <w:rPr>
          <w:rFonts w:ascii="Times" w:eastAsia="等线" w:hAnsi="Times" w:hint="eastAsia"/>
          <w:b/>
          <w:bCs/>
          <w:i/>
          <w:iCs/>
          <w:lang w:eastAsia="zh-CN"/>
        </w:rPr>
        <w:t>F</w:t>
      </w:r>
      <w:r>
        <w:rPr>
          <w:rFonts w:ascii="Times" w:eastAsia="等线" w:hAnsi="Times"/>
          <w:b/>
          <w:bCs/>
          <w:i/>
          <w:iCs/>
          <w:lang w:eastAsia="zh-CN"/>
        </w:rPr>
        <w:t>or the alignment on the M values between TS 38.211 and TS 38.331, we proposal TP4 in the end of section 2.3.</w:t>
      </w:r>
    </w:p>
    <w:p w14:paraId="0EE1810B" w14:textId="77777777" w:rsidR="006A1186" w:rsidRDefault="00BE1811">
      <w:pPr>
        <w:spacing w:before="240" w:after="100" w:afterAutospacing="1"/>
        <w:jc w:val="both"/>
        <w:rPr>
          <w:rFonts w:ascii="Times" w:eastAsia="等线" w:hAnsi="Times"/>
          <w:b/>
          <w:bCs/>
          <w:i/>
          <w:iCs/>
          <w:lang w:eastAsia="zh-CN"/>
        </w:rPr>
      </w:pPr>
      <w:r>
        <w:rPr>
          <w:rFonts w:ascii="Times" w:eastAsia="等线" w:hAnsi="Times"/>
          <w:b/>
          <w:bCs/>
          <w:i/>
          <w:iCs/>
          <w:lang w:eastAsia="zh-CN"/>
        </w:rPr>
        <w:t>Proposal 4</w:t>
      </w:r>
      <w:r>
        <w:rPr>
          <w:rFonts w:ascii="Times" w:eastAsia="等线" w:hAnsi="Times" w:hint="eastAsia"/>
          <w:b/>
          <w:bCs/>
          <w:i/>
          <w:iCs/>
          <w:lang w:eastAsia="zh-CN"/>
        </w:rPr>
        <w:t>:</w:t>
      </w:r>
      <w:r>
        <w:rPr>
          <w:rFonts w:ascii="Times" w:eastAsia="等线" w:hAnsi="Times"/>
          <w:b/>
          <w:bCs/>
          <w:i/>
          <w:iCs/>
          <w:lang w:eastAsia="zh-CN"/>
        </w:rPr>
        <w:t xml:space="preserve"> For the clarification of the start RB in TS 38.213, we proposal TP5 in the end of section 3.</w:t>
      </w:r>
    </w:p>
    <w:p w14:paraId="0EE1810C" w14:textId="77777777" w:rsidR="006A1186" w:rsidRDefault="00BE1811">
      <w:pPr>
        <w:spacing w:after="100" w:afterAutospacing="1"/>
        <w:jc w:val="both"/>
        <w:rPr>
          <w:rFonts w:ascii="Times" w:hAnsi="Times"/>
          <w:b/>
          <w:bCs/>
          <w:i/>
          <w:iCs/>
        </w:rPr>
      </w:pPr>
      <w:r>
        <w:rPr>
          <w:rFonts w:ascii="Times" w:hAnsi="Times"/>
          <w:b/>
          <w:bCs/>
          <w:i/>
          <w:iCs/>
        </w:rPr>
        <w:t>Proposal 5: For RRC CONNECTED mode adopt the TP6 in section 4 to clarify that WUS monitoring occasions are continuous sets of symbols.</w:t>
      </w:r>
    </w:p>
    <w:p w14:paraId="0EE1810D" w14:textId="77777777" w:rsidR="006A1186" w:rsidRDefault="006A1186">
      <w:pPr>
        <w:tabs>
          <w:tab w:val="left" w:pos="397"/>
        </w:tabs>
        <w:adjustRightInd w:val="0"/>
        <w:snapToGrid w:val="0"/>
        <w:spacing w:afterLines="50" w:after="120"/>
        <w:rPr>
          <w:rFonts w:ascii="Times New Roman" w:hAnsi="Times New Roman"/>
        </w:rPr>
      </w:pPr>
    </w:p>
    <w:p w14:paraId="0EE1810E" w14:textId="77777777" w:rsidR="006A1186" w:rsidRDefault="006A1186">
      <w:pPr>
        <w:tabs>
          <w:tab w:val="left" w:pos="397"/>
        </w:tabs>
        <w:adjustRightInd w:val="0"/>
        <w:snapToGrid w:val="0"/>
        <w:spacing w:afterLines="50" w:after="120"/>
        <w:rPr>
          <w:rFonts w:ascii="Times New Roman" w:hAnsi="Times New Roman"/>
        </w:rPr>
      </w:pPr>
    </w:p>
    <w:p w14:paraId="0EE1810F" w14:textId="77777777" w:rsidR="006A1186" w:rsidRDefault="00BE1811">
      <w:pPr>
        <w:pStyle w:val="22"/>
      </w:pPr>
      <w:r>
        <w:t>R1-2508780_Samsung</w:t>
      </w:r>
    </w:p>
    <w:p w14:paraId="0EE18110" w14:textId="77777777" w:rsidR="006A1186" w:rsidRDefault="00BE1811">
      <w:pPr>
        <w:tabs>
          <w:tab w:val="left" w:pos="1300"/>
        </w:tabs>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Proposal 1: For root sequence number determination, TS 38.211 and TS 38.331 should be aligned.</w:t>
      </w:r>
    </w:p>
    <w:p w14:paraId="0EE18111" w14:textId="77777777" w:rsidR="006A1186" w:rsidRDefault="00BE1811">
      <w:pPr>
        <w:numPr>
          <w:ilvl w:val="0"/>
          <w:numId w:val="56"/>
        </w:numPr>
        <w:tabs>
          <w:tab w:val="left" w:pos="1300"/>
        </w:tabs>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TP#1 for TS 38.211.</w:t>
      </w:r>
    </w:p>
    <w:p w14:paraId="0EE18112" w14:textId="77777777" w:rsidR="006A1186" w:rsidRDefault="006A1186">
      <w:pPr>
        <w:tabs>
          <w:tab w:val="left" w:pos="1300"/>
        </w:tabs>
        <w:jc w:val="both"/>
        <w:rPr>
          <w:rFonts w:ascii="Times New Roman" w:eastAsia="Malgun Gothic" w:hAnsi="Times New Roman"/>
          <w:b/>
          <w:szCs w:val="20"/>
          <w:u w:val="single"/>
          <w:lang w:val="en-GB" w:eastAsia="zh-CN"/>
        </w:rPr>
      </w:pPr>
    </w:p>
    <w:p w14:paraId="0EE18113" w14:textId="77777777" w:rsidR="006A1186" w:rsidRDefault="00BE1811">
      <w:pPr>
        <w:tabs>
          <w:tab w:val="left" w:pos="1300"/>
        </w:tabs>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Proposal 2: For the gap between a LP-WUS MO and a LP-SS occasion, it can be up to gNB’s configuration to reserve the gaps, if needed.</w:t>
      </w:r>
    </w:p>
    <w:p w14:paraId="0EE18114" w14:textId="77777777" w:rsidR="006A1186" w:rsidRDefault="006A1186">
      <w:pPr>
        <w:tabs>
          <w:tab w:val="left" w:pos="1300"/>
        </w:tabs>
        <w:jc w:val="both"/>
        <w:rPr>
          <w:rFonts w:ascii="Times New Roman" w:eastAsia="Malgun Gothic" w:hAnsi="Times New Roman"/>
          <w:b/>
          <w:szCs w:val="20"/>
          <w:u w:val="single"/>
          <w:lang w:val="en-GB" w:eastAsia="zh-CN"/>
        </w:rPr>
      </w:pPr>
    </w:p>
    <w:p w14:paraId="0EE18115" w14:textId="77777777" w:rsidR="006A1186" w:rsidRDefault="00BE1811">
      <w:pPr>
        <w:tabs>
          <w:tab w:val="left" w:pos="1300"/>
        </w:tabs>
        <w:jc w:val="both"/>
        <w:rPr>
          <w:rFonts w:ascii="Times New Roman" w:eastAsia="Malgun Gothic" w:hAnsi="Times New Roman"/>
          <w:b/>
          <w:szCs w:val="20"/>
          <w:u w:val="single"/>
          <w:lang w:val="en-GB" w:eastAsia="zh-CN"/>
        </w:rPr>
      </w:pPr>
      <w:bookmarkStart w:id="49" w:name="_Hlk210036943"/>
      <w:r>
        <w:rPr>
          <w:rFonts w:ascii="Times New Roman" w:eastAsia="Malgun Gothic" w:hAnsi="Times New Roman"/>
          <w:b/>
          <w:szCs w:val="20"/>
          <w:u w:val="single"/>
          <w:lang w:val="en-GB" w:eastAsia="zh-CN"/>
        </w:rPr>
        <w:t>Proposal 3: The symbols for a gap before UL SDT transmission, the symbols indicated by sdt-SearchSpace and DL SDT transmission is not available to monitor WUS.</w:t>
      </w:r>
    </w:p>
    <w:p w14:paraId="0EE18116" w14:textId="77777777" w:rsidR="006A1186" w:rsidRDefault="00BE1811">
      <w:pPr>
        <w:numPr>
          <w:ilvl w:val="0"/>
          <w:numId w:val="56"/>
        </w:numPr>
        <w:tabs>
          <w:tab w:val="left" w:pos="1300"/>
        </w:tabs>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TP#2 for TS 38.213.</w:t>
      </w:r>
    </w:p>
    <w:bookmarkEnd w:id="49"/>
    <w:p w14:paraId="0EE18117" w14:textId="77777777" w:rsidR="006A1186" w:rsidRDefault="006A1186">
      <w:pPr>
        <w:tabs>
          <w:tab w:val="left" w:pos="1300"/>
        </w:tabs>
        <w:jc w:val="both"/>
        <w:rPr>
          <w:rFonts w:ascii="Times New Roman" w:eastAsia="Malgun Gothic" w:hAnsi="Times New Roman"/>
          <w:b/>
          <w:szCs w:val="20"/>
          <w:u w:val="single"/>
          <w:lang w:val="en-GB" w:eastAsia="zh-CN"/>
        </w:rPr>
      </w:pPr>
    </w:p>
    <w:p w14:paraId="0EE18118" w14:textId="77777777" w:rsidR="006A1186" w:rsidRDefault="00BE1811">
      <w:pPr>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4: For Option 1-2, after the reception of wake-up indication, a UE does not need to monitor LP-WUS in the MOs within the time period given by </w:t>
      </w:r>
      <w:r>
        <w:rPr>
          <w:rFonts w:ascii="Times New Roman" w:eastAsia="Malgun Gothic" w:hAnsi="Times New Roman"/>
          <w:b/>
          <w:i/>
          <w:szCs w:val="20"/>
          <w:u w:val="single"/>
          <w:lang w:val="en-GB" w:eastAsia="ko-KR"/>
        </w:rPr>
        <w:t>lpwus-TimeOffset12</w:t>
      </w:r>
      <w:r>
        <w:rPr>
          <w:rFonts w:ascii="Times New Roman" w:eastAsia="Malgun Gothic" w:hAnsi="Times New Roman"/>
          <w:b/>
          <w:szCs w:val="20"/>
          <w:u w:val="single"/>
          <w:lang w:val="en-GB" w:eastAsia="ko-KR"/>
        </w:rPr>
        <w:t>.</w:t>
      </w:r>
    </w:p>
    <w:p w14:paraId="0EE18119" w14:textId="77777777" w:rsidR="006A1186" w:rsidRDefault="00BE1811">
      <w:pPr>
        <w:numPr>
          <w:ilvl w:val="0"/>
          <w:numId w:val="57"/>
        </w:numPr>
        <w:tabs>
          <w:tab w:val="left" w:pos="1300"/>
        </w:tabs>
        <w:spacing w:after="180" w:line="276" w:lineRule="auto"/>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TP#3 for TS 38.213.</w:t>
      </w:r>
    </w:p>
    <w:p w14:paraId="0EE1811A" w14:textId="77777777" w:rsidR="006A1186" w:rsidRDefault="006A1186">
      <w:pPr>
        <w:tabs>
          <w:tab w:val="left" w:pos="1300"/>
        </w:tabs>
        <w:jc w:val="both"/>
        <w:rPr>
          <w:rFonts w:ascii="Times New Roman" w:eastAsia="Malgun Gothic" w:hAnsi="Times New Roman"/>
          <w:b/>
          <w:szCs w:val="20"/>
          <w:u w:val="single"/>
          <w:lang w:val="en-GB" w:eastAsia="zh-CN"/>
        </w:rPr>
      </w:pPr>
    </w:p>
    <w:p w14:paraId="0EE1811B" w14:textId="77777777" w:rsidR="006A1186" w:rsidRDefault="00BE1811">
      <w:pPr>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Proposal 5: Adopt TP#4 for TS 38.214.</w:t>
      </w:r>
    </w:p>
    <w:p w14:paraId="0EE1811C" w14:textId="77777777" w:rsidR="006A1186" w:rsidRDefault="006A1186">
      <w:pPr>
        <w:tabs>
          <w:tab w:val="left" w:pos="397"/>
        </w:tabs>
        <w:adjustRightInd w:val="0"/>
        <w:snapToGrid w:val="0"/>
        <w:spacing w:afterLines="50" w:after="120"/>
        <w:rPr>
          <w:rFonts w:ascii="Times New Roman" w:hAnsi="Times New Roman"/>
          <w:lang w:val="en-GB"/>
        </w:rPr>
      </w:pPr>
    </w:p>
    <w:p w14:paraId="0EE1811D" w14:textId="77777777" w:rsidR="006A1186" w:rsidRDefault="00BE1811">
      <w:pPr>
        <w:pStyle w:val="22"/>
      </w:pPr>
      <w:r>
        <w:t>R1-2508780_ZTE Corporation, Sanechips</w:t>
      </w:r>
    </w:p>
    <w:p w14:paraId="0EE1811E" w14:textId="77777777" w:rsidR="006A1186" w:rsidRDefault="00BE1811">
      <w:pPr>
        <w:overflowPunct w:val="0"/>
        <w:autoSpaceDE w:val="0"/>
        <w:autoSpaceDN w:val="0"/>
        <w:snapToGrid w:val="0"/>
        <w:spacing w:beforeLines="50" w:before="120" w:afterLines="50" w:after="120" w:line="276" w:lineRule="auto"/>
        <w:contextualSpacing/>
        <w:jc w:val="both"/>
        <w:rPr>
          <w:rFonts w:ascii="Times New Roman" w:eastAsia="宋体" w:hAnsi="Times New Roman"/>
          <w:b/>
          <w:bCs/>
          <w:szCs w:val="22"/>
          <w:u w:val="single"/>
          <w:lang w:eastAsia="zh-CN"/>
        </w:rPr>
      </w:pPr>
      <w:r>
        <w:rPr>
          <w:rFonts w:ascii="Times New Roman" w:eastAsia="宋体" w:hAnsi="Times New Roman" w:hint="eastAsia"/>
          <w:b/>
          <w:bCs/>
          <w:szCs w:val="22"/>
          <w:u w:val="single"/>
          <w:lang w:eastAsia="zh-CN"/>
        </w:rPr>
        <w:t>OOK symbol</w:t>
      </w:r>
    </w:p>
    <w:p w14:paraId="0EE1811F"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Cs w:val="20"/>
          <w:lang w:eastAsia="zh-CN"/>
        </w:rPr>
      </w:pPr>
      <w:r>
        <w:rPr>
          <w:rFonts w:ascii="Times New Roman" w:eastAsia="宋体" w:hAnsi="Times New Roman" w:hint="eastAsia"/>
          <w:b/>
          <w:bCs/>
          <w:i/>
          <w:iCs/>
          <w:kern w:val="2"/>
          <w:szCs w:val="20"/>
          <w:lang w:eastAsia="zh-CN"/>
        </w:rPr>
        <w:t>Proposal 1: Definition of OOK-On symbol and OOK-Off</w:t>
      </w:r>
      <w:r>
        <w:rPr>
          <w:rFonts w:ascii="Times New Roman" w:eastAsia="宋体" w:hAnsi="Times New Roman"/>
          <w:b/>
          <w:bCs/>
          <w:i/>
          <w:iCs/>
          <w:kern w:val="2"/>
          <w:szCs w:val="20"/>
          <w:lang w:eastAsia="zh-CN"/>
        </w:rPr>
        <w:t xml:space="preserve"> </w:t>
      </w:r>
      <w:r>
        <w:rPr>
          <w:rFonts w:ascii="Times New Roman" w:eastAsia="宋体" w:hAnsi="Times New Roman" w:hint="eastAsia"/>
          <w:b/>
          <w:bCs/>
          <w:i/>
          <w:iCs/>
          <w:kern w:val="2"/>
          <w:szCs w:val="20"/>
          <w:lang w:eastAsia="zh-CN"/>
        </w:rPr>
        <w:t>symbol is necessary.</w:t>
      </w:r>
    </w:p>
    <w:p w14:paraId="0EE18120" w14:textId="77777777" w:rsidR="006A1186" w:rsidRDefault="006A1186">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Cs w:val="20"/>
          <w:lang w:eastAsia="zh-CN"/>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6566"/>
      </w:tblGrid>
      <w:tr w:rsidR="006A1186" w14:paraId="0EE18123" w14:textId="77777777">
        <w:tc>
          <w:tcPr>
            <w:tcW w:w="2518" w:type="dxa"/>
          </w:tcPr>
          <w:p w14:paraId="0EE18121" w14:textId="77777777" w:rsidR="006A1186" w:rsidRDefault="00BE1811">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Reason for change:</w:t>
            </w:r>
          </w:p>
        </w:tc>
        <w:tc>
          <w:tcPr>
            <w:tcW w:w="6668" w:type="dxa"/>
          </w:tcPr>
          <w:p w14:paraId="0EE18122"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hAnsi="Times New Roman"/>
                <w:color w:val="FF0000"/>
                <w:kern w:val="2"/>
                <w:szCs w:val="20"/>
                <w:lang w:eastAsia="zh-CN"/>
              </w:rPr>
            </w:pPr>
            <w:r>
              <w:rPr>
                <w:rFonts w:ascii="Times New Roman" w:hAnsi="Times New Roman"/>
                <w:kern w:val="2"/>
                <w:szCs w:val="20"/>
                <w:lang w:eastAsia="zh-CN"/>
              </w:rPr>
              <w:t>OOK symbol including OOK-On symbol and Off symbol is used in the spec, but not defined</w:t>
            </w:r>
          </w:p>
        </w:tc>
      </w:tr>
      <w:tr w:rsidR="006A1186" w14:paraId="0EE18126" w14:textId="77777777">
        <w:tc>
          <w:tcPr>
            <w:tcW w:w="2518" w:type="dxa"/>
          </w:tcPr>
          <w:p w14:paraId="0EE18124" w14:textId="77777777" w:rsidR="006A1186" w:rsidRDefault="00BE1811">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Summary of change:</w:t>
            </w:r>
          </w:p>
        </w:tc>
        <w:tc>
          <w:tcPr>
            <w:tcW w:w="6668" w:type="dxa"/>
          </w:tcPr>
          <w:p w14:paraId="0EE18125"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Clarify the definition of OOK symbol in TS38.211</w:t>
            </w:r>
          </w:p>
        </w:tc>
      </w:tr>
      <w:tr w:rsidR="006A1186" w14:paraId="0EE18129" w14:textId="77777777">
        <w:tc>
          <w:tcPr>
            <w:tcW w:w="2518" w:type="dxa"/>
          </w:tcPr>
          <w:p w14:paraId="0EE18127" w14:textId="77777777" w:rsidR="006A1186" w:rsidRDefault="00BE1811">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hAnsi="Times New Roman"/>
                <w:b/>
                <w:szCs w:val="20"/>
                <w:lang w:eastAsia="zh-CN"/>
              </w:rPr>
              <w:t>Consequences if not approved:</w:t>
            </w:r>
          </w:p>
        </w:tc>
        <w:tc>
          <w:tcPr>
            <w:tcW w:w="6668" w:type="dxa"/>
          </w:tcPr>
          <w:p w14:paraId="0EE18128"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The definition of OOK symbol is not clear and the spec is not readable.</w:t>
            </w:r>
          </w:p>
        </w:tc>
      </w:tr>
    </w:tbl>
    <w:p w14:paraId="0EE1812A" w14:textId="77777777" w:rsidR="006A1186" w:rsidRDefault="006A1186">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1186" w14:paraId="0EE1813C" w14:textId="77777777">
        <w:tc>
          <w:tcPr>
            <w:tcW w:w="9186" w:type="dxa"/>
          </w:tcPr>
          <w:p w14:paraId="0EE1812B" w14:textId="77777777" w:rsidR="006A1186" w:rsidRDefault="00BE1811">
            <w:pPr>
              <w:snapToGrid w:val="0"/>
              <w:spacing w:beforeLines="50" w:before="120" w:after="120" w:line="259" w:lineRule="auto"/>
              <w:jc w:val="both"/>
              <w:rPr>
                <w:rFonts w:ascii="Times New Roman" w:hAnsi="Times New Roman"/>
                <w:szCs w:val="22"/>
                <w:lang w:eastAsia="zh-CN"/>
              </w:rPr>
            </w:pPr>
            <w:r>
              <w:rPr>
                <w:rFonts w:ascii="Times New Roman" w:hAnsi="Times New Roman" w:hint="eastAsia"/>
                <w:b/>
                <w:bCs/>
                <w:szCs w:val="22"/>
                <w:lang w:eastAsia="zh-CN"/>
              </w:rPr>
              <w:lastRenderedPageBreak/>
              <w:t>TS38.211</w:t>
            </w:r>
          </w:p>
          <w:p w14:paraId="0EE1812C" w14:textId="77777777" w:rsidR="006A1186" w:rsidRDefault="00BE1811">
            <w:pPr>
              <w:snapToGrid w:val="0"/>
              <w:spacing w:beforeLines="50" w:before="120" w:after="120" w:line="259" w:lineRule="auto"/>
              <w:jc w:val="both"/>
              <w:rPr>
                <w:rFonts w:ascii="Times New Roman" w:hAnsi="Cambria Math"/>
                <w:b/>
                <w:szCs w:val="22"/>
                <w:lang w:eastAsia="zh-CN"/>
              </w:rPr>
            </w:pPr>
            <w:r>
              <w:rPr>
                <w:rFonts w:ascii="Times New Roman" w:hAnsi="Times New Roman"/>
                <w:b/>
                <w:bCs/>
                <w:szCs w:val="22"/>
                <w:lang w:eastAsia="zh-CN"/>
              </w:rPr>
              <w:t>7.4.4.1.2</w:t>
            </w:r>
            <w:r>
              <w:rPr>
                <w:rFonts w:ascii="Times New Roman" w:hAnsi="Times New Roman"/>
                <w:b/>
                <w:bCs/>
                <w:szCs w:val="22"/>
                <w:lang w:eastAsia="zh-CN"/>
              </w:rPr>
              <w:tab/>
              <w:t xml:space="preserve">Generation of </w:t>
            </w:r>
            <m:oMath>
              <m:sSub>
                <m:sSubPr>
                  <m:ctrlPr>
                    <w:rPr>
                      <w:rFonts w:ascii="Cambria Math" w:hAnsi="Cambria Math"/>
                      <w:b/>
                      <w:bCs/>
                      <w:szCs w:val="22"/>
                      <w:lang w:eastAsia="zh-CN"/>
                    </w:rPr>
                  </m:ctrlPr>
                </m:sSubPr>
                <m:e>
                  <m:r>
                    <m:rPr>
                      <m:sty m:val="b"/>
                    </m:rPr>
                    <w:rPr>
                      <w:rFonts w:ascii="Cambria Math" w:hAnsi="Cambria Math"/>
                      <w:szCs w:val="22"/>
                      <w:lang w:eastAsia="zh-CN"/>
                    </w:rPr>
                    <m:t>r</m:t>
                  </m:r>
                </m:e>
                <m:sub>
                  <m:r>
                    <m:rPr>
                      <m:nor/>
                    </m:rPr>
                    <w:rPr>
                      <w:rFonts w:ascii="Cambria Math" w:hAnsi="Cambria Math"/>
                      <w:b/>
                      <w:bCs/>
                      <w:szCs w:val="22"/>
                      <w:lang w:eastAsia="zh-CN"/>
                    </w:rPr>
                    <m:t>WUS</m:t>
                  </m:r>
                </m:sub>
              </m:sSub>
              <m:r>
                <m:rPr>
                  <m:sty m:val="b"/>
                </m:rPr>
                <w:rPr>
                  <w:rFonts w:ascii="Cambria Math" w:hAnsi="Cambria Math"/>
                  <w:szCs w:val="22"/>
                  <w:lang w:eastAsia="zh-CN"/>
                </w:rPr>
                <m:t>(n)</m:t>
              </m:r>
            </m:oMath>
          </w:p>
          <w:p w14:paraId="0EE1812D" w14:textId="77777777" w:rsidR="006A1186" w:rsidRDefault="00BE1811">
            <w:pPr>
              <w:widowControl w:val="0"/>
              <w:numPr>
                <w:ilvl w:val="0"/>
                <w:numId w:val="13"/>
              </w:numPr>
              <w:snapToGrid w:val="0"/>
              <w:spacing w:beforeLines="50" w:before="120" w:after="120" w:line="259" w:lineRule="auto"/>
              <w:ind w:left="0" w:firstLine="0"/>
              <w:jc w:val="center"/>
              <w:rPr>
                <w:rFonts w:ascii="Times New Roman" w:hAnsi="Times New Roman"/>
                <w:color w:val="0000FF"/>
                <w:kern w:val="2"/>
                <w:sz w:val="21"/>
                <w:szCs w:val="20"/>
                <w:lang w:eastAsia="zh-CN"/>
              </w:rPr>
            </w:pPr>
            <w:r>
              <w:rPr>
                <w:rFonts w:ascii="Times New Roman" w:hAnsi="Times New Roman"/>
                <w:color w:val="FF0000"/>
                <w:kern w:val="2"/>
                <w:sz w:val="21"/>
                <w:szCs w:val="20"/>
                <w:lang w:eastAsia="zh-CN"/>
              </w:rPr>
              <w:t>&lt;Unchanged Text Omitted&gt;</w:t>
            </w:r>
          </w:p>
          <w:p w14:paraId="0EE1812E" w14:textId="77777777" w:rsidR="006A1186" w:rsidRDefault="00BE1811">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The block of complex-valued symbols </w:t>
            </w:r>
            <m:oMath>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r>
                <m:rPr>
                  <m:sty m:val="p"/>
                </m:rPr>
                <w:rPr>
                  <w:rFonts w:ascii="Cambria Math" w:hAnsi="Cambria Math"/>
                  <w:szCs w:val="22"/>
                  <w:lang w:eastAsia="zh-CN"/>
                </w:rPr>
                <m:t>(0),…,</m:t>
              </m:r>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r>
                <m:rPr>
                  <m:sty m:val="p"/>
                </m:rP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ZC</m:t>
                  </m:r>
                </m:sub>
              </m:sSub>
              <m:r>
                <m:rPr>
                  <m:sty m:val="p"/>
                </m:rPr>
                <w:rPr>
                  <w:rFonts w:ascii="Cambria Math" w:hAnsi="Cambria Math"/>
                  <w:szCs w:val="22"/>
                  <w:lang w:eastAsia="zh-CN"/>
                </w:rPr>
                <m:t>-1)</m:t>
              </m:r>
            </m:oMath>
            <w:r>
              <w:rPr>
                <w:rFonts w:ascii="Times New Roman" w:hAnsi="Times New Roman"/>
                <w:szCs w:val="22"/>
                <w:lang w:eastAsia="zh-CN"/>
              </w:rPr>
              <w:t xml:space="preserve"> is defined by</w:t>
            </w:r>
          </w:p>
          <w:p w14:paraId="0EE1812F" w14:textId="77777777" w:rsidR="006A1186" w:rsidRDefault="00C069E1">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l</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m:t>
                    </m:r>
                    <m:r>
                      <w:rPr>
                        <w:rFonts w:ascii="Cambria Math" w:hAnsi="Cambria Math"/>
                        <w:szCs w:val="22"/>
                        <w:lang w:eastAsia="zh-CN"/>
                      </w:rPr>
                      <m:t>k</m:t>
                    </m:r>
                  </m:e>
                </m:d>
                <m:r>
                  <m:rPr>
                    <m:sty m:val="p"/>
                  </m:rPr>
                  <w:rPr>
                    <w:rFonts w:ascii="Cambria Math" w:hAnsi="Cambria Math"/>
                    <w:szCs w:val="22"/>
                    <w:lang w:eastAsia="zh-CN"/>
                  </w:rPr>
                  <m:t>=</m:t>
                </m:r>
                <m:f>
                  <m:fPr>
                    <m:ctrlPr>
                      <w:rPr>
                        <w:rFonts w:ascii="Cambria Math" w:hAnsi="Cambria Math"/>
                        <w:szCs w:val="22"/>
                        <w:lang w:eastAsia="zh-CN"/>
                      </w:rPr>
                    </m:ctrlPr>
                  </m:fPr>
                  <m:num>
                    <m:r>
                      <m:rPr>
                        <m:sty m:val="p"/>
                      </m:rPr>
                      <w:rPr>
                        <w:rFonts w:ascii="Cambria Math" w:hAnsi="Cambria Math"/>
                        <w:szCs w:val="22"/>
                        <w:lang w:eastAsia="zh-CN"/>
                      </w:rPr>
                      <m:t>1</m:t>
                    </m:r>
                  </m:num>
                  <m:den>
                    <m:rad>
                      <m:radPr>
                        <m:degHide m:val="1"/>
                        <m:ctrlPr>
                          <w:rPr>
                            <w:rFonts w:ascii="Cambria Math" w:hAnsi="Cambria Math"/>
                            <w:szCs w:val="22"/>
                            <w:lang w:eastAsia="zh-CN"/>
                          </w:rPr>
                        </m:ctrlPr>
                      </m:radPr>
                      <m:deg/>
                      <m:e>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e>
                    </m:rad>
                  </m:den>
                </m:f>
                <m:nary>
                  <m:naryPr>
                    <m:chr m:val="∑"/>
                    <m:limLoc m:val="undOvr"/>
                    <m:ctrlPr>
                      <w:rPr>
                        <w:rFonts w:ascii="Cambria Math" w:hAnsi="Cambria Math"/>
                        <w:szCs w:val="22"/>
                        <w:lang w:eastAsia="zh-CN"/>
                      </w:rPr>
                    </m:ctrlPr>
                  </m:naryPr>
                  <m:sub>
                    <m:r>
                      <w:rPr>
                        <w:rFonts w:ascii="Cambria Math" w:hAnsi="Cambria Math"/>
                        <w:szCs w:val="22"/>
                        <w:lang w:eastAsia="zh-CN"/>
                      </w:rPr>
                      <m:t>i</m:t>
                    </m:r>
                    <m:r>
                      <m:rPr>
                        <m:sty m:val="p"/>
                      </m:rPr>
                      <w:rPr>
                        <w:rFonts w:ascii="Cambria Math" w:hAnsi="Cambria Math"/>
                        <w:szCs w:val="22"/>
                        <w:lang w:eastAsia="zh-CN"/>
                      </w:rPr>
                      <m:t>=0</m:t>
                    </m:r>
                  </m:sub>
                  <m:sup>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m:t>
                    </m:r>
                  </m:sup>
                  <m:e>
                    <m:sSub>
                      <m:sSubPr>
                        <m:ctrlPr>
                          <w:rPr>
                            <w:rFonts w:ascii="Cambria Math" w:hAnsi="Cambria Math"/>
                            <w:szCs w:val="22"/>
                            <w:lang w:eastAsia="zh-CN"/>
                          </w:rPr>
                        </m:ctrlPr>
                      </m:sSubPr>
                      <m:e>
                        <m:acc>
                          <m:accPr>
                            <m:chr m:val="̃"/>
                            <m:ctrlPr>
                              <w:rPr>
                                <w:rFonts w:ascii="Cambria Math" w:hAnsi="Cambria Math"/>
                                <w:szCs w:val="22"/>
                                <w:lang w:eastAsia="zh-CN"/>
                              </w:rPr>
                            </m:ctrlPr>
                          </m:accPr>
                          <m:e>
                            <m:r>
                              <w:rPr>
                                <w:rFonts w:ascii="Cambria Math" w:hAnsi="Cambria Math"/>
                                <w:szCs w:val="22"/>
                                <w:lang w:eastAsia="zh-CN"/>
                              </w:rPr>
                              <m:t>r</m:t>
                            </m:r>
                          </m:e>
                        </m:acc>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l</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m:t>
                        </m:r>
                        <m:r>
                          <w:rPr>
                            <w:rFonts w:ascii="Cambria Math" w:hAnsi="Cambria Math"/>
                            <w:szCs w:val="22"/>
                            <w:lang w:eastAsia="zh-CN"/>
                          </w:rPr>
                          <m:t>i</m:t>
                        </m:r>
                      </m:e>
                    </m:d>
                    <m:sSup>
                      <m:sSupPr>
                        <m:ctrlPr>
                          <w:rPr>
                            <w:rFonts w:ascii="Cambria Math" w:hAnsi="Cambria Math"/>
                            <w:szCs w:val="22"/>
                            <w:lang w:eastAsia="zh-CN"/>
                          </w:rPr>
                        </m:ctrlPr>
                      </m:sSupPr>
                      <m:e>
                        <m:r>
                          <w:rPr>
                            <w:rFonts w:ascii="Cambria Math" w:hAnsi="Cambria Math"/>
                            <w:szCs w:val="22"/>
                            <w:lang w:eastAsia="zh-CN"/>
                          </w:rPr>
                          <m:t>e</m:t>
                        </m:r>
                      </m:e>
                      <m:sup>
                        <m:r>
                          <m:rPr>
                            <m:sty m:val="p"/>
                          </m:rPr>
                          <w:rPr>
                            <w:rFonts w:ascii="Cambria Math" w:hAnsi="Cambria Math"/>
                            <w:szCs w:val="22"/>
                            <w:lang w:eastAsia="zh-CN"/>
                          </w:rPr>
                          <m:t>-</m:t>
                        </m:r>
                        <m:r>
                          <w:rPr>
                            <w:rFonts w:ascii="Cambria Math" w:hAnsi="Cambria Math"/>
                            <w:szCs w:val="22"/>
                            <w:lang w:eastAsia="zh-CN"/>
                          </w:rPr>
                          <m:t>j</m:t>
                        </m:r>
                        <m:f>
                          <m:fPr>
                            <m:ctrlPr>
                              <w:rPr>
                                <w:rFonts w:ascii="Cambria Math" w:hAnsi="Cambria Math"/>
                                <w:szCs w:val="22"/>
                                <w:lang w:eastAsia="zh-CN"/>
                              </w:rPr>
                            </m:ctrlPr>
                          </m:fPr>
                          <m:num>
                            <m:r>
                              <m:rPr>
                                <m:sty m:val="p"/>
                              </m:rPr>
                              <w:rPr>
                                <w:rFonts w:ascii="Cambria Math" w:hAnsi="Cambria Math"/>
                                <w:szCs w:val="22"/>
                                <w:lang w:eastAsia="zh-CN"/>
                              </w:rPr>
                              <m:t>2</m:t>
                            </m:r>
                            <m:r>
                              <w:rPr>
                                <w:rFonts w:ascii="Cambria Math" w:hAnsi="Cambria Math"/>
                                <w:szCs w:val="22"/>
                                <w:lang w:eastAsia="zh-CN"/>
                              </w:rPr>
                              <m:t>πik</m:t>
                            </m:r>
                          </m:num>
                          <m:den>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den>
                        </m:f>
                      </m:sup>
                    </m:sSup>
                  </m:e>
                </m:nary>
              </m:oMath>
            </m:oMathPara>
          </w:p>
          <w:p w14:paraId="0EE18130" w14:textId="77777777" w:rsidR="006A1186" w:rsidRDefault="00BE1811">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k</m:t>
                </m:r>
                <m:r>
                  <m:rPr>
                    <m:sty m:val="p"/>
                  </m:rPr>
                  <w:rPr>
                    <w:rFonts w:ascii="Cambria Math" w:hAnsi="Cambria Math"/>
                    <w:szCs w:val="22"/>
                    <w:lang w:eastAsia="zh-CN"/>
                  </w:rPr>
                  <m:t>=0,1,…,</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m:t>
                </m:r>
              </m:oMath>
            </m:oMathPara>
          </w:p>
          <w:p w14:paraId="0EE18131" w14:textId="77777777" w:rsidR="006A1186" w:rsidRDefault="00BE1811">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l</m:t>
                </m:r>
                <m:r>
                  <m:rPr>
                    <m:sty m:val="p"/>
                  </m:rPr>
                  <w:rPr>
                    <w:rFonts w:ascii="Cambria Math" w:hAnsi="Cambria Math"/>
                    <w:szCs w:val="22"/>
                    <w:lang w:eastAsia="zh-CN"/>
                  </w:rPr>
                  <m:t>=0,1,…,</m:t>
                </m:r>
                <m:f>
                  <m:fPr>
                    <m:type m:val="lin"/>
                    <m:ctrlPr>
                      <w:rPr>
                        <w:rFonts w:ascii="Cambria Math" w:hAnsi="Cambria Math"/>
                        <w:szCs w:val="22"/>
                        <w:lang w:eastAsia="zh-CN"/>
                      </w:rPr>
                    </m:ctrlPr>
                  </m:fPr>
                  <m:num>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bit</m:t>
                        </m:r>
                      </m:sub>
                    </m:sSub>
                  </m:num>
                  <m:den>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WUS</m:t>
                        </m:r>
                      </m:sub>
                    </m:sSub>
                  </m:den>
                </m:f>
                <m:r>
                  <m:rPr>
                    <m:sty m:val="p"/>
                  </m:rPr>
                  <w:rPr>
                    <w:rFonts w:ascii="Cambria Math" w:hAnsi="Cambria Math"/>
                    <w:szCs w:val="22"/>
                    <w:lang w:eastAsia="zh-CN"/>
                  </w:rPr>
                  <m:t>-1</m:t>
                </m:r>
              </m:oMath>
            </m:oMathPara>
          </w:p>
          <w:p w14:paraId="0EE18132" w14:textId="77777777" w:rsidR="006A1186" w:rsidRDefault="00C069E1">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=11</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RB</m:t>
                    </m:r>
                  </m:sup>
                </m:sSubSup>
              </m:oMath>
            </m:oMathPara>
          </w:p>
          <w:p w14:paraId="0EE18133" w14:textId="77777777" w:rsidR="006A1186" w:rsidRDefault="00BE1811">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where</w:t>
            </w:r>
          </w:p>
          <w:p w14:paraId="0EE18134" w14:textId="77777777" w:rsidR="006A1186" w:rsidRDefault="00C069E1">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
                  <m:sSubPr>
                    <m:ctrlPr>
                      <w:rPr>
                        <w:rFonts w:ascii="Cambria Math" w:hAnsi="Cambria Math"/>
                        <w:szCs w:val="22"/>
                        <w:lang w:eastAsia="zh-CN"/>
                      </w:rPr>
                    </m:ctrlPr>
                  </m:sSubPr>
                  <m:e>
                    <m:acc>
                      <m:accPr>
                        <m:chr m:val="̃"/>
                        <m:ctrlPr>
                          <w:rPr>
                            <w:rFonts w:ascii="Cambria Math" w:hAnsi="Cambria Math"/>
                            <w:szCs w:val="22"/>
                            <w:lang w:eastAsia="zh-CN"/>
                          </w:rPr>
                        </m:ctrlPr>
                      </m:accPr>
                      <m:e>
                        <m:r>
                          <w:rPr>
                            <w:rFonts w:ascii="Cambria Math" w:hAnsi="Cambria Math"/>
                            <w:szCs w:val="22"/>
                            <w:lang w:eastAsia="zh-CN"/>
                          </w:rPr>
                          <m:t>r</m:t>
                        </m:r>
                      </m:e>
                    </m:acc>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m</m:t>
                    </m:r>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ZC</m:t>
                        </m:r>
                      </m:sub>
                    </m:sSub>
                    <m:r>
                      <m:rPr>
                        <m:sty m:val="p"/>
                      </m:rPr>
                      <w:rPr>
                        <w:rFonts w:ascii="Cambria Math" w:hAnsi="Cambria Math"/>
                        <w:szCs w:val="22"/>
                        <w:lang w:eastAsia="zh-CN"/>
                      </w:rPr>
                      <m:t>+</m:t>
                    </m:r>
                    <m:r>
                      <w:rPr>
                        <w:rFonts w:ascii="Cambria Math" w:hAnsi="Cambria Math"/>
                        <w:szCs w:val="22"/>
                        <w:lang w:eastAsia="zh-CN"/>
                      </w:rPr>
                      <m:t>n</m:t>
                    </m:r>
                  </m:e>
                </m:d>
                <m:r>
                  <m:rPr>
                    <m:sty m:val="p"/>
                  </m:rPr>
                  <w:rPr>
                    <w:rFonts w:ascii="Cambria Math" w:hAnsi="Cambria Math"/>
                    <w:szCs w:val="22"/>
                    <w:lang w:eastAsia="zh-CN"/>
                  </w:rPr>
                  <m:t>=</m:t>
                </m:r>
                <m:r>
                  <w:rPr>
                    <w:rFonts w:ascii="Cambria Math" w:hAnsi="Cambria Math"/>
                    <w:szCs w:val="22"/>
                    <w:lang w:eastAsia="zh-CN"/>
                  </w:rPr>
                  <m:t>b</m:t>
                </m:r>
                <m:r>
                  <m:rPr>
                    <m:sty m:val="p"/>
                  </m:rPr>
                  <w:rPr>
                    <w:rFonts w:ascii="Cambria Math" w:hAnsi="Cambria Math"/>
                    <w:szCs w:val="22"/>
                    <w:lang w:eastAsia="zh-CN"/>
                  </w:rPr>
                  <m:t>(</m:t>
                </m:r>
                <m:r>
                  <w:rPr>
                    <w:rFonts w:ascii="Cambria Math" w:hAnsi="Cambria Math"/>
                    <w:szCs w:val="22"/>
                    <w:lang w:eastAsia="zh-CN"/>
                  </w:rPr>
                  <m:t>m</m:t>
                </m:r>
                <m:r>
                  <m:rPr>
                    <m:sty m:val="p"/>
                  </m:rPr>
                  <w:rPr>
                    <w:rFonts w:ascii="Cambria Math" w:hAnsi="Cambria Math"/>
                    <w:szCs w:val="22"/>
                    <w:lang w:eastAsia="zh-CN"/>
                  </w:rPr>
                  <m:t>)</m:t>
                </m:r>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ZC</m:t>
                    </m:r>
                    <m:r>
                      <m:rPr>
                        <m:sty m:val="p"/>
                      </m:rPr>
                      <w:rPr>
                        <w:rFonts w:ascii="Cambria Math" w:hAnsi="Cambria Math"/>
                        <w:szCs w:val="22"/>
                        <w:lang w:eastAsia="zh-CN"/>
                      </w:rPr>
                      <m:t>,</m:t>
                    </m:r>
                    <m:acc>
                      <m:accPr>
                        <m:chr m:val="̃"/>
                        <m:ctrlPr>
                          <w:rPr>
                            <w:rFonts w:ascii="Cambria Math" w:hAnsi="Cambria Math"/>
                            <w:szCs w:val="22"/>
                            <w:lang w:eastAsia="zh-CN"/>
                          </w:rPr>
                        </m:ctrlPr>
                      </m:accPr>
                      <m:e>
                        <m:r>
                          <w:rPr>
                            <w:rFonts w:ascii="Cambria Math" w:hAnsi="Cambria Math"/>
                            <w:szCs w:val="22"/>
                            <w:lang w:eastAsia="zh-CN"/>
                          </w:rPr>
                          <m:t>m</m:t>
                        </m:r>
                      </m:e>
                    </m:acc>
                  </m:sub>
                </m:sSub>
                <m:r>
                  <m:rPr>
                    <m:sty m:val="p"/>
                  </m:rPr>
                  <w:rPr>
                    <w:rFonts w:ascii="Cambria Math" w:hAnsi="Cambria Math"/>
                    <w:szCs w:val="22"/>
                    <w:lang w:eastAsia="zh-CN"/>
                  </w:rPr>
                  <m:t>(</m:t>
                </m:r>
                <m:r>
                  <w:rPr>
                    <w:rFonts w:ascii="Cambria Math" w:hAnsi="Cambria Math"/>
                    <w:szCs w:val="22"/>
                    <w:lang w:eastAsia="zh-CN"/>
                  </w:rPr>
                  <m:t>n</m:t>
                </m:r>
                <m:r>
                  <m:rPr>
                    <m:sty m:val="p"/>
                  </m:rPr>
                  <w:rPr>
                    <w:rFonts w:ascii="Cambria Math" w:hAnsi="Cambria Math"/>
                    <w:szCs w:val="22"/>
                    <w:lang w:eastAsia="zh-CN"/>
                  </w:rPr>
                  <m:t>)</m:t>
                </m:r>
              </m:oMath>
            </m:oMathPara>
          </w:p>
          <w:p w14:paraId="0EE18135" w14:textId="77777777" w:rsidR="006A1186" w:rsidRDefault="00C069E1">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acc>
                  <m:accPr>
                    <m:chr m:val="̃"/>
                    <m:ctrlPr>
                      <w:rPr>
                        <w:rFonts w:ascii="Cambria Math" w:hAnsi="Cambria Math"/>
                        <w:szCs w:val="22"/>
                        <w:lang w:eastAsia="zh-CN"/>
                      </w:rPr>
                    </m:ctrlPr>
                  </m:accPr>
                  <m:e>
                    <m:r>
                      <w:rPr>
                        <w:rFonts w:ascii="Cambria Math" w:hAnsi="Cambria Math"/>
                        <w:szCs w:val="22"/>
                        <w:lang w:eastAsia="zh-CN"/>
                      </w:rPr>
                      <m:t>m</m:t>
                    </m:r>
                  </m:e>
                </m:acc>
                <m:r>
                  <m:rPr>
                    <m:sty m:val="p"/>
                  </m:rPr>
                  <w:rPr>
                    <w:rFonts w:ascii="Cambria Math" w:hAnsi="Cambria Math"/>
                    <w:szCs w:val="22"/>
                    <w:lang w:eastAsia="zh-CN"/>
                  </w:rPr>
                  <m:t>=</m:t>
                </m:r>
                <m:d>
                  <m:dPr>
                    <m:begChr m:val="⌊"/>
                    <m:endChr m:val="⌋"/>
                    <m:ctrlPr>
                      <w:rPr>
                        <w:rFonts w:ascii="Cambria Math" w:hAnsi="Cambria Math"/>
                        <w:szCs w:val="22"/>
                        <w:lang w:eastAsia="zh-CN"/>
                      </w:rPr>
                    </m:ctrlPr>
                  </m:dPr>
                  <m:e>
                    <m:f>
                      <m:fPr>
                        <m:type m:val="lin"/>
                        <m:ctrlPr>
                          <w:rPr>
                            <w:rFonts w:ascii="Cambria Math" w:hAnsi="Cambria Math"/>
                            <w:szCs w:val="22"/>
                            <w:lang w:eastAsia="zh-CN"/>
                          </w:rPr>
                        </m:ctrlPr>
                      </m:fPr>
                      <m:num>
                        <m:r>
                          <w:rPr>
                            <w:rFonts w:ascii="Cambria Math" w:hAnsi="Cambria Math"/>
                            <w:szCs w:val="22"/>
                            <w:lang w:eastAsia="zh-CN"/>
                          </w:rPr>
                          <m:t>m</m:t>
                        </m:r>
                      </m:num>
                      <m:den>
                        <m:r>
                          <m:rPr>
                            <m:sty m:val="p"/>
                          </m:rPr>
                          <w:rPr>
                            <w:rFonts w:ascii="Cambria Math" w:hAnsi="Cambria Math"/>
                            <w:szCs w:val="22"/>
                            <w:lang w:eastAsia="zh-CN"/>
                          </w:rPr>
                          <m:t>2</m:t>
                        </m:r>
                      </m:den>
                    </m:f>
                  </m:e>
                </m:d>
              </m:oMath>
            </m:oMathPara>
          </w:p>
          <w:p w14:paraId="0EE18136" w14:textId="77777777" w:rsidR="006A1186" w:rsidRDefault="00BE1811">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m</m:t>
                </m:r>
                <m:r>
                  <m:rPr>
                    <m:sty m:val="p"/>
                  </m:rPr>
                  <w:rPr>
                    <w:rFonts w:ascii="Cambria Math" w:hAnsi="Cambria Math"/>
                    <w:szCs w:val="22"/>
                    <w:lang w:eastAsia="zh-CN"/>
                  </w:rPr>
                  <m:t>=0,1,…,</m:t>
                </m:r>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bit</m:t>
                    </m:r>
                  </m:sub>
                </m:sSub>
                <m:r>
                  <m:rPr>
                    <m:sty m:val="p"/>
                  </m:rPr>
                  <w:rPr>
                    <w:rFonts w:ascii="Cambria Math" w:hAnsi="Cambria Math"/>
                    <w:szCs w:val="22"/>
                    <w:lang w:eastAsia="zh-CN"/>
                  </w:rPr>
                  <m:t>-1</m:t>
                </m:r>
              </m:oMath>
            </m:oMathPara>
          </w:p>
          <w:p w14:paraId="0EE18137" w14:textId="77777777" w:rsidR="006A1186" w:rsidRDefault="00BE1811">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val="sv-SE" w:eastAsia="zh-CN"/>
                  </w:rPr>
                  <m:t>n</m:t>
                </m:r>
                <m:r>
                  <m:rPr>
                    <m:sty m:val="p"/>
                  </m:rPr>
                  <w:rPr>
                    <w:rFonts w:ascii="Cambria Math" w:hAnsi="Cambria Math"/>
                    <w:szCs w:val="22"/>
                    <w:lang w:eastAsia="zh-CN"/>
                  </w:rPr>
                  <m:t>=0,1,…,</m:t>
                </m:r>
                <m:sSub>
                  <m:sSubPr>
                    <m:ctrlPr>
                      <w:rPr>
                        <w:rFonts w:ascii="Cambria Math" w:eastAsia="Calibri" w:hAnsi="Cambria Math" w:cs="Arial"/>
                        <w:kern w:val="2"/>
                        <w:szCs w:val="22"/>
                        <w:lang w:eastAsia="zh-CN"/>
                        <w14:ligatures w14:val="standardContextual"/>
                      </w:rPr>
                    </m:ctrlPr>
                  </m:sSubPr>
                  <m:e>
                    <m:r>
                      <w:rPr>
                        <w:rFonts w:ascii="Cambria Math" w:hAnsi="Cambria Math"/>
                        <w:szCs w:val="22"/>
                        <w:lang w:eastAsia="zh-CN"/>
                      </w:rPr>
                      <m:t>M</m:t>
                    </m:r>
                  </m:e>
                  <m:sub>
                    <m:r>
                      <m:rPr>
                        <m:nor/>
                      </m:rPr>
                      <w:rPr>
                        <w:rFonts w:ascii="Times New Roman" w:hAnsi="Times New Roman"/>
                        <w:szCs w:val="22"/>
                        <w:lang w:eastAsia="zh-CN"/>
                      </w:rPr>
                      <m:t>ZC</m:t>
                    </m:r>
                  </m:sub>
                </m:sSub>
                <m:r>
                  <m:rPr>
                    <m:sty m:val="p"/>
                  </m:rPr>
                  <w:rPr>
                    <w:rFonts w:ascii="Cambria Math" w:hAnsi="Cambria Math"/>
                    <w:szCs w:val="22"/>
                    <w:lang w:eastAsia="zh-CN"/>
                  </w:rPr>
                  <m:t>-1</m:t>
                </m:r>
              </m:oMath>
            </m:oMathPara>
          </w:p>
          <w:p w14:paraId="0EE18138" w14:textId="77777777" w:rsidR="006A1186" w:rsidRDefault="00BE1811">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The quantity </w:t>
            </w:r>
            <m:oMath>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WUS</m:t>
                  </m:r>
                </m:sub>
              </m:sSub>
              <m:r>
                <w:rPr>
                  <w:rFonts w:ascii="Cambria Math" w:hAnsi="Cambria Math"/>
                  <w:szCs w:val="22"/>
                  <w:lang w:eastAsia="zh-CN"/>
                </w:rPr>
                <m:t>∈</m:t>
              </m:r>
              <m:d>
                <m:dPr>
                  <m:begChr m:val="{"/>
                  <m:endChr m:val="}"/>
                  <m:ctrlPr>
                    <w:rPr>
                      <w:rFonts w:ascii="Cambria Math" w:hAnsi="Cambria Math"/>
                      <w:i/>
                      <w:szCs w:val="22"/>
                      <w:lang w:eastAsia="zh-CN"/>
                    </w:rPr>
                  </m:ctrlPr>
                </m:dPr>
                <m:e>
                  <m:r>
                    <w:rPr>
                      <w:rFonts w:ascii="Cambria Math" w:hAnsi="Cambria Math"/>
                      <w:szCs w:val="22"/>
                      <w:lang w:eastAsia="zh-CN"/>
                    </w:rPr>
                    <m:t>1, 2, 4</m:t>
                  </m:r>
                </m:e>
              </m:d>
            </m:oMath>
            <w:r>
              <w:rPr>
                <w:rFonts w:ascii="Times New Roman" w:hAnsi="Times New Roman"/>
                <w:szCs w:val="22"/>
                <w:lang w:eastAsia="zh-CN"/>
              </w:rPr>
              <w:t xml:space="preserve"> is given by the higher-layer parameter </w:t>
            </w:r>
            <w:r>
              <w:rPr>
                <w:rFonts w:ascii="Times New Roman" w:hAnsi="Times New Roman"/>
                <w:i/>
                <w:iCs/>
                <w:szCs w:val="22"/>
                <w:lang w:eastAsia="zh-CN"/>
              </w:rPr>
              <w:t>LP-WUS_Mvalue_IDLE/INACTIVE</w:t>
            </w:r>
            <w:r>
              <w:rPr>
                <w:rFonts w:ascii="Times New Roman" w:hAnsi="Times New Roman"/>
                <w:szCs w:val="22"/>
                <w:lang w:eastAsia="zh-CN"/>
              </w:rPr>
              <w:t xml:space="preserve"> or </w:t>
            </w:r>
            <w:r>
              <w:rPr>
                <w:rFonts w:ascii="Times New Roman" w:hAnsi="Times New Roman"/>
                <w:i/>
                <w:iCs/>
                <w:szCs w:val="22"/>
                <w:lang w:eastAsia="zh-CN"/>
              </w:rPr>
              <w:t>LP-WUS_Mvalue_CONNECTED</w:t>
            </w:r>
            <w:r>
              <w:rPr>
                <w:rFonts w:ascii="Times New Roman" w:hAnsi="Times New Roman"/>
                <w:szCs w:val="22"/>
                <w:lang w:eastAsia="zh-CN"/>
              </w:rPr>
              <w:t>.</w:t>
            </w:r>
          </w:p>
          <w:p w14:paraId="0EE18139" w14:textId="77777777" w:rsidR="006A1186" w:rsidRDefault="00BE1811">
            <w:pPr>
              <w:snapToGrid w:val="0"/>
              <w:spacing w:beforeLines="50" w:before="120" w:after="120" w:line="259" w:lineRule="auto"/>
              <w:jc w:val="both"/>
              <w:rPr>
                <w:rFonts w:ascii="Times New Roman" w:hAnsi="Cambria Math"/>
                <w:color w:val="FF0000"/>
                <w:szCs w:val="22"/>
                <w:u w:val="single"/>
                <w:lang w:eastAsia="zh-CN"/>
              </w:rPr>
            </w:pPr>
            <w:r>
              <w:rPr>
                <w:rFonts w:ascii="Times New Roman" w:hAnsi="Times New Roman"/>
                <w:szCs w:val="22"/>
                <w:lang w:eastAsia="zh-CN"/>
              </w:rPr>
              <w:t xml:space="preserve">The bit sequence </w:t>
            </w:r>
            <m:oMath>
              <m:r>
                <w:rPr>
                  <w:rFonts w:ascii="Cambria Math" w:hAnsi="Cambria Math"/>
                  <w:szCs w:val="22"/>
                  <w:lang w:eastAsia="zh-CN"/>
                </w:rPr>
                <m:t>b</m:t>
              </m:r>
              <m:d>
                <m:dPr>
                  <m:ctrlPr>
                    <w:rPr>
                      <w:rFonts w:ascii="Cambria Math" w:hAnsi="Cambria Math"/>
                      <w:i/>
                      <w:szCs w:val="22"/>
                      <w:lang w:eastAsia="zh-CN"/>
                    </w:rPr>
                  </m:ctrlPr>
                </m:dPr>
                <m:e>
                  <m:r>
                    <w:rPr>
                      <w:rFonts w:ascii="Cambria Math" w:hAnsi="Cambria Math"/>
                      <w:szCs w:val="22"/>
                      <w:lang w:eastAsia="zh-CN"/>
                    </w:rPr>
                    <m:t>0</m:t>
                  </m:r>
                </m:e>
              </m:d>
              <m:r>
                <w:rPr>
                  <w:rFonts w:ascii="Cambria Math" w:hAnsi="Cambria Math"/>
                  <w:szCs w:val="22"/>
                  <w:lang w:eastAsia="zh-CN"/>
                </w:rPr>
                <m:t>, …, b(</m:t>
              </m:r>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r>
                <w:rPr>
                  <w:rFonts w:ascii="Cambria Math" w:hAnsi="Cambria Math"/>
                  <w:szCs w:val="22"/>
                  <w:lang w:eastAsia="zh-CN"/>
                </w:rPr>
                <m:t>-1)</m:t>
              </m:r>
            </m:oMath>
            <w:r>
              <w:rPr>
                <w:rFonts w:ascii="Times New Roman" w:hAnsi="Times New Roman"/>
                <w:szCs w:val="22"/>
                <w:lang w:eastAsia="zh-CN"/>
              </w:rPr>
              <w:t xml:space="preserve"> and the number of bits </w:t>
            </w:r>
            <m:oMath>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oMath>
            <w:r>
              <w:rPr>
                <w:rFonts w:ascii="Times New Roman" w:hAnsi="Times New Roman"/>
                <w:szCs w:val="22"/>
                <w:lang w:eastAsia="zh-CN"/>
              </w:rPr>
              <w:t xml:space="preserve"> corresponds to </w:t>
            </w:r>
            <m:oMath>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00</m:t>
                  </m:r>
                </m:sub>
              </m:sSub>
              <m: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01</m:t>
                  </m:r>
                </m:sub>
              </m:sSub>
              <m: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d>
                    <m:dPr>
                      <m:ctrlPr>
                        <w:rPr>
                          <w:rFonts w:ascii="Cambria Math" w:hAnsi="Cambria Math"/>
                          <w:i/>
                          <w:szCs w:val="22"/>
                          <w:lang w:eastAsia="zh-CN"/>
                        </w:rPr>
                      </m:ctrlPr>
                    </m:dPr>
                    <m:e>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sub>
                      </m:sSub>
                      <m:r>
                        <w:rPr>
                          <w:rFonts w:ascii="Cambria Math" w:hAnsi="Cambria Math"/>
                          <w:szCs w:val="22"/>
                          <w:lang w:eastAsia="zh-CN"/>
                        </w:rPr>
                        <m:t>-1</m:t>
                      </m:r>
                    </m:e>
                  </m:d>
                </m:sub>
              </m:sSub>
            </m:oMath>
            <w:r>
              <w:rPr>
                <w:rFonts w:ascii="Times New Roman" w:hAnsi="Times New Roman"/>
                <w:szCs w:val="22"/>
                <w:lang w:eastAsia="zh-CN"/>
              </w:rPr>
              <w:t xml:space="preserve"> and </w:t>
            </w:r>
            <m:oMath>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sub>
              </m:sSub>
            </m:oMath>
            <w:r>
              <w:rPr>
                <w:rFonts w:ascii="Times New Roman" w:hAnsi="Times New Roman"/>
                <w:szCs w:val="22"/>
                <w:lang w:eastAsia="zh-CN"/>
              </w:rPr>
              <w:t>, respectively, in clause 7.4.3 of [4, 38.212].</w:t>
            </w:r>
            <w:r>
              <w:rPr>
                <w:rFonts w:ascii="Times New Roman" w:hAnsi="Times New Roman" w:hint="eastAsia"/>
                <w:szCs w:val="22"/>
                <w:lang w:eastAsia="zh-CN"/>
              </w:rPr>
              <w:t xml:space="preserve"> </w:t>
            </w:r>
            <m:oMath>
              <m:sSub>
                <m:sSubPr>
                  <m:ctrlPr>
                    <w:rPr>
                      <w:rFonts w:ascii="Cambria Math" w:hAnsi="Cambria Math"/>
                      <w:i/>
                      <w:color w:val="FF0000"/>
                      <w:szCs w:val="22"/>
                      <w:u w:val="single"/>
                      <w:lang w:eastAsia="zh-CN"/>
                    </w:rPr>
                  </m:ctrlPr>
                </m:sSubPr>
                <m:e>
                  <m:r>
                    <w:rPr>
                      <w:rFonts w:ascii="Cambria Math" w:hAnsi="Cambria Math"/>
                      <w:color w:val="FF0000"/>
                      <w:szCs w:val="22"/>
                      <w:u w:val="single"/>
                      <w:lang w:eastAsia="zh-CN"/>
                    </w:rPr>
                    <m:t>M</m:t>
                  </m:r>
                </m:e>
                <m:sub>
                  <m:r>
                    <m:rPr>
                      <m:nor/>
                    </m:rPr>
                    <w:rPr>
                      <w:rFonts w:ascii="Cambria Math" w:hAnsi="Cambria Math"/>
                      <w:color w:val="FF0000"/>
                      <w:szCs w:val="22"/>
                      <w:u w:val="single"/>
                      <w:lang w:eastAsia="zh-CN"/>
                    </w:rPr>
                    <m:t>bit</m:t>
                  </m:r>
                </m:sub>
              </m:sSub>
            </m:oMath>
            <w:r>
              <w:rPr>
                <w:rFonts w:ascii="Times New Roman" w:hAnsi="Times New Roman" w:hint="eastAsia"/>
                <w:color w:val="FF0000"/>
                <w:szCs w:val="22"/>
                <w:u w:val="single"/>
                <w:lang w:eastAsia="zh-CN"/>
              </w:rPr>
              <w:t xml:space="preserve"> OOK symbols for Wake-up signal includes OOK-ON symbol and OOK OFF symbol, </w:t>
            </w:r>
            <w:r>
              <w:rPr>
                <w:rFonts w:ascii="Times New Roman" w:hAnsi="Cambria Math" w:hint="eastAsia"/>
                <w:color w:val="FF0000"/>
                <w:szCs w:val="22"/>
                <w:u w:val="single"/>
                <w:lang w:eastAsia="zh-CN"/>
              </w:rPr>
              <w:t>where</w:t>
            </w:r>
            <w:r>
              <w:rPr>
                <w:rFonts w:ascii="Times New Roman" w:hAnsi="Times New Roman" w:hint="eastAsia"/>
                <w:color w:val="FF0000"/>
                <w:szCs w:val="22"/>
                <w:u w:val="single"/>
                <w:lang w:eastAsia="zh-CN"/>
              </w:rPr>
              <w:t xml:space="preserve"> the </w:t>
            </w:r>
            <w:r>
              <w:rPr>
                <w:rFonts w:ascii="Times New Roman" w:hAnsi="Times New Roman"/>
                <w:color w:val="FF0000"/>
                <w:szCs w:val="22"/>
                <w:u w:val="single"/>
                <w:lang w:eastAsia="zh-CN"/>
              </w:rPr>
              <w:t xml:space="preserve">bit sequence </w:t>
            </w:r>
            <m:oMath>
              <m:r>
                <w:rPr>
                  <w:rFonts w:ascii="Cambria Math" w:hAnsi="Cambria Math"/>
                  <w:color w:val="FF0000"/>
                  <w:szCs w:val="22"/>
                  <w:u w:val="single"/>
                  <w:lang w:eastAsia="zh-CN"/>
                </w:rPr>
                <m:t>b</m:t>
              </m:r>
              <m:d>
                <m:dPr>
                  <m:ctrlPr>
                    <w:rPr>
                      <w:rFonts w:ascii="Cambria Math" w:hAnsi="Cambria Math"/>
                      <w:i/>
                      <w:color w:val="FF0000"/>
                      <w:szCs w:val="22"/>
                      <w:u w:val="single"/>
                      <w:lang w:eastAsia="zh-CN"/>
                    </w:rPr>
                  </m:ctrlPr>
                </m:dPr>
                <m:e>
                  <m:r>
                    <w:rPr>
                      <w:rFonts w:ascii="Cambria Math" w:hAnsi="Cambria Math"/>
                      <w:color w:val="FF0000"/>
                      <w:szCs w:val="22"/>
                      <w:u w:val="single"/>
                      <w:lang w:eastAsia="zh-CN"/>
                    </w:rPr>
                    <m:t>m</m:t>
                  </m:r>
                </m:e>
              </m:d>
              <m:r>
                <w:rPr>
                  <w:rFonts w:ascii="Cambria Math" w:hAnsi="Cambria Math" w:hint="eastAsia"/>
                  <w:color w:val="FF0000"/>
                  <w:szCs w:val="22"/>
                  <w:u w:val="single"/>
                  <w:lang w:eastAsia="zh-CN"/>
                </w:rPr>
                <m:t>=</m:t>
              </m:r>
              <m:r>
                <w:rPr>
                  <w:rFonts w:ascii="Cambria Math" w:hAnsi="Cambria Math"/>
                  <w:color w:val="FF0000"/>
                  <w:szCs w:val="22"/>
                  <w:u w:val="single"/>
                  <w:lang w:eastAsia="zh-CN"/>
                </w:rPr>
                <m:t>1</m:t>
              </m:r>
            </m:oMath>
            <w:r>
              <w:rPr>
                <w:rFonts w:ascii="Times New Roman" w:hAnsi="Cambria Math" w:hint="eastAsia"/>
                <w:color w:val="FF0000"/>
                <w:szCs w:val="22"/>
                <w:u w:val="single"/>
                <w:lang w:eastAsia="zh-CN"/>
              </w:rPr>
              <w:t xml:space="preserve"> is carried by OOK-On symbol and the </w:t>
            </w:r>
            <w:r>
              <w:rPr>
                <w:rFonts w:ascii="Times New Roman" w:hAnsi="Times New Roman"/>
                <w:color w:val="FF0000"/>
                <w:szCs w:val="22"/>
                <w:u w:val="single"/>
                <w:lang w:eastAsia="zh-CN"/>
              </w:rPr>
              <w:t xml:space="preserve">bit sequence </w:t>
            </w:r>
            <m:oMath>
              <m:r>
                <w:rPr>
                  <w:rFonts w:ascii="Cambria Math" w:hAnsi="Cambria Math"/>
                  <w:color w:val="FF0000"/>
                  <w:szCs w:val="22"/>
                  <w:u w:val="single"/>
                  <w:lang w:eastAsia="zh-CN"/>
                </w:rPr>
                <m:t>b</m:t>
              </m:r>
              <m:d>
                <m:dPr>
                  <m:ctrlPr>
                    <w:rPr>
                      <w:rFonts w:ascii="Cambria Math" w:hAnsi="Cambria Math"/>
                      <w:i/>
                      <w:color w:val="FF0000"/>
                      <w:szCs w:val="22"/>
                      <w:u w:val="single"/>
                      <w:lang w:eastAsia="zh-CN"/>
                    </w:rPr>
                  </m:ctrlPr>
                </m:dPr>
                <m:e>
                  <m:r>
                    <w:rPr>
                      <w:rFonts w:ascii="Cambria Math" w:hAnsi="Cambria Math"/>
                      <w:color w:val="FF0000"/>
                      <w:szCs w:val="22"/>
                      <w:u w:val="single"/>
                      <w:lang w:eastAsia="zh-CN"/>
                    </w:rPr>
                    <m:t>m</m:t>
                  </m:r>
                </m:e>
              </m:d>
              <m:r>
                <w:rPr>
                  <w:rFonts w:ascii="Cambria Math" w:hAnsi="Cambria Math" w:hint="eastAsia"/>
                  <w:color w:val="FF0000"/>
                  <w:szCs w:val="22"/>
                  <w:u w:val="single"/>
                  <w:lang w:eastAsia="zh-CN"/>
                </w:rPr>
                <m:t>=</m:t>
              </m:r>
              <m:r>
                <w:rPr>
                  <w:rFonts w:ascii="Cambria Math" w:hAnsi="Cambria Math"/>
                  <w:color w:val="FF0000"/>
                  <w:szCs w:val="22"/>
                  <w:u w:val="single"/>
                  <w:lang w:eastAsia="zh-CN"/>
                </w:rPr>
                <m:t>0</m:t>
              </m:r>
            </m:oMath>
            <w:r>
              <w:rPr>
                <w:rFonts w:ascii="Times New Roman" w:hAnsi="Cambria Math" w:hint="eastAsia"/>
                <w:color w:val="FF0000"/>
                <w:szCs w:val="22"/>
                <w:u w:val="single"/>
                <w:lang w:eastAsia="zh-CN"/>
              </w:rPr>
              <w:t xml:space="preserve"> is carried by OOK-Off symbol.</w:t>
            </w:r>
          </w:p>
          <w:p w14:paraId="0EE1813A" w14:textId="77777777" w:rsidR="006A1186" w:rsidRDefault="00BE1811">
            <w:pPr>
              <w:widowControl w:val="0"/>
              <w:numPr>
                <w:ilvl w:val="0"/>
                <w:numId w:val="13"/>
              </w:numPr>
              <w:snapToGrid w:val="0"/>
              <w:spacing w:beforeLines="50" w:before="120" w:after="120" w:line="259" w:lineRule="auto"/>
              <w:ind w:left="0" w:firstLine="0"/>
              <w:jc w:val="center"/>
              <w:rPr>
                <w:rFonts w:ascii="Times New Roman" w:hAnsi="Times New Roman"/>
                <w:color w:val="0000FF"/>
                <w:kern w:val="2"/>
                <w:sz w:val="21"/>
                <w:szCs w:val="20"/>
                <w:lang w:eastAsia="zh-CN"/>
              </w:rPr>
            </w:pPr>
            <w:r>
              <w:rPr>
                <w:rFonts w:ascii="Times New Roman" w:hAnsi="Times New Roman"/>
                <w:color w:val="FF0000"/>
                <w:kern w:val="2"/>
                <w:sz w:val="21"/>
                <w:szCs w:val="20"/>
                <w:lang w:eastAsia="zh-CN"/>
              </w:rPr>
              <w:t>&lt;Unchanged Text Omitted&gt;</w:t>
            </w:r>
          </w:p>
          <w:p w14:paraId="0EE1813B" w14:textId="77777777" w:rsidR="006A1186" w:rsidRDefault="006A1186">
            <w:pPr>
              <w:widowControl w:val="0"/>
              <w:numPr>
                <w:ilvl w:val="0"/>
                <w:numId w:val="13"/>
              </w:numPr>
              <w:snapToGrid w:val="0"/>
              <w:spacing w:beforeLines="50" w:before="120" w:after="120" w:line="259" w:lineRule="auto"/>
              <w:ind w:left="0" w:firstLine="0"/>
              <w:jc w:val="both"/>
              <w:rPr>
                <w:rFonts w:ascii="Times New Roman" w:hAnsi="Times New Roman"/>
                <w:color w:val="0000FF"/>
                <w:kern w:val="2"/>
                <w:sz w:val="21"/>
                <w:szCs w:val="20"/>
                <w:lang w:eastAsia="zh-CN"/>
              </w:rPr>
            </w:pPr>
          </w:p>
        </w:tc>
      </w:tr>
    </w:tbl>
    <w:p w14:paraId="0EE1813D" w14:textId="77777777" w:rsidR="006A1186" w:rsidRDefault="006A1186">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p w14:paraId="0EE1813E" w14:textId="77777777" w:rsidR="006A1186" w:rsidRDefault="006A1186">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p w14:paraId="0EE1813F"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eastAsia="宋体" w:hAnsi="Times New Roman"/>
          <w:b/>
          <w:bCs/>
          <w:kern w:val="2"/>
          <w:sz w:val="21"/>
          <w:szCs w:val="20"/>
          <w:u w:val="single"/>
          <w:lang w:eastAsia="zh-CN"/>
        </w:rPr>
      </w:pPr>
      <w:r>
        <w:rPr>
          <w:rFonts w:ascii="Times New Roman" w:eastAsia="宋体" w:hAnsi="Times New Roman" w:hint="eastAsia"/>
          <w:b/>
          <w:bCs/>
          <w:kern w:val="2"/>
          <w:sz w:val="21"/>
          <w:szCs w:val="20"/>
          <w:u w:val="single"/>
          <w:lang w:eastAsia="zh-CN"/>
        </w:rPr>
        <w:t>Multiple offsets</w:t>
      </w:r>
    </w:p>
    <w:p w14:paraId="0EE18140" w14:textId="77777777" w:rsidR="006A1186" w:rsidRDefault="006A1186">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 w:val="21"/>
          <w:szCs w:val="20"/>
          <w:lang w:eastAsia="ja-JP"/>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6567"/>
      </w:tblGrid>
      <w:tr w:rsidR="006A1186" w14:paraId="0EE18143" w14:textId="77777777">
        <w:tc>
          <w:tcPr>
            <w:tcW w:w="2518" w:type="dxa"/>
          </w:tcPr>
          <w:p w14:paraId="0EE18141" w14:textId="77777777" w:rsidR="006A1186" w:rsidRDefault="00BE1811">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Reason for change:</w:t>
            </w:r>
          </w:p>
        </w:tc>
        <w:tc>
          <w:tcPr>
            <w:tcW w:w="6668" w:type="dxa"/>
          </w:tcPr>
          <w:p w14:paraId="0EE18142"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hAnsi="Times New Roman"/>
                <w:iCs/>
                <w:color w:val="FF0000"/>
                <w:kern w:val="2"/>
                <w:szCs w:val="20"/>
                <w:lang w:eastAsia="zh-CN"/>
              </w:rPr>
            </w:pPr>
            <w:r>
              <w:rPr>
                <w:rFonts w:ascii="Times New Roman" w:hAnsi="Times New Roman"/>
                <w:bCs/>
                <w:i/>
                <w:kern w:val="2"/>
                <w:szCs w:val="20"/>
                <w:lang w:eastAsia="ko-KR" w:bidi="ar"/>
              </w:rPr>
              <w:t>LO-FrameOffsets</w:t>
            </w:r>
            <w:r>
              <w:rPr>
                <w:rFonts w:ascii="Times New Roman" w:hAnsi="Times New Roman"/>
                <w:bCs/>
                <w:i/>
                <w:kern w:val="2"/>
                <w:szCs w:val="20"/>
                <w:lang w:eastAsia="zh-CN" w:bidi="ar"/>
              </w:rPr>
              <w:t xml:space="preserve"> </w:t>
            </w:r>
            <w:r>
              <w:rPr>
                <w:rFonts w:ascii="Times New Roman" w:hAnsi="Times New Roman"/>
                <w:bCs/>
                <w:iCs/>
                <w:kern w:val="2"/>
                <w:szCs w:val="20"/>
                <w:lang w:eastAsia="zh-CN" w:bidi="ar"/>
              </w:rPr>
              <w:t>is not correctly used in RAN1, which causes the confusion that the UE may use multiple offset values larger than 2.</w:t>
            </w:r>
          </w:p>
        </w:tc>
      </w:tr>
      <w:tr w:rsidR="006A1186" w14:paraId="0EE18146" w14:textId="77777777">
        <w:tc>
          <w:tcPr>
            <w:tcW w:w="2518" w:type="dxa"/>
          </w:tcPr>
          <w:p w14:paraId="0EE18144" w14:textId="77777777" w:rsidR="006A1186" w:rsidRDefault="00BE1811">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Summary of change:</w:t>
            </w:r>
          </w:p>
        </w:tc>
        <w:tc>
          <w:tcPr>
            <w:tcW w:w="6668" w:type="dxa"/>
          </w:tcPr>
          <w:p w14:paraId="0EE18145"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Clarify only two offsets for one UE is used in TS38.213</w:t>
            </w:r>
          </w:p>
        </w:tc>
      </w:tr>
      <w:tr w:rsidR="006A1186" w14:paraId="0EE18149" w14:textId="77777777">
        <w:tc>
          <w:tcPr>
            <w:tcW w:w="2518" w:type="dxa"/>
          </w:tcPr>
          <w:p w14:paraId="0EE18147" w14:textId="77777777" w:rsidR="006A1186" w:rsidRDefault="00BE1811">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hAnsi="Times New Roman"/>
                <w:b/>
                <w:szCs w:val="20"/>
                <w:lang w:eastAsia="zh-CN"/>
              </w:rPr>
              <w:t>Consequences if not approved:</w:t>
            </w:r>
          </w:p>
        </w:tc>
        <w:tc>
          <w:tcPr>
            <w:tcW w:w="6668" w:type="dxa"/>
          </w:tcPr>
          <w:p w14:paraId="0EE18148"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 xml:space="preserve">How to use the </w:t>
            </w:r>
            <w:r>
              <w:rPr>
                <w:rFonts w:ascii="Times New Roman" w:hAnsi="Times New Roman"/>
                <w:bCs/>
                <w:i/>
                <w:kern w:val="2"/>
                <w:szCs w:val="20"/>
                <w:lang w:eastAsia="ko-KR" w:bidi="ar"/>
              </w:rPr>
              <w:t>LO-FrameOffsets</w:t>
            </w:r>
            <w:r>
              <w:rPr>
                <w:rFonts w:ascii="Times New Roman" w:hAnsi="Times New Roman"/>
                <w:bCs/>
                <w:i/>
                <w:kern w:val="2"/>
                <w:szCs w:val="20"/>
                <w:lang w:eastAsia="zh-CN" w:bidi="ar"/>
              </w:rPr>
              <w:t xml:space="preserve"> </w:t>
            </w:r>
            <w:r>
              <w:rPr>
                <w:rFonts w:ascii="Times New Roman" w:hAnsi="Times New Roman"/>
                <w:kern w:val="2"/>
                <w:szCs w:val="20"/>
                <w:lang w:eastAsia="zh-CN"/>
              </w:rPr>
              <w:t>is not correct and would cause confusion.</w:t>
            </w:r>
          </w:p>
        </w:tc>
      </w:tr>
    </w:tbl>
    <w:p w14:paraId="0EE1814A" w14:textId="77777777" w:rsidR="006A1186" w:rsidRDefault="006A1186">
      <w:pPr>
        <w:snapToGrid w:val="0"/>
        <w:jc w:val="both"/>
        <w:rPr>
          <w:rFonts w:ascii="Times New Roman" w:eastAsia="宋体" w:hAnsi="Times New Roman"/>
          <w:szCs w:val="22"/>
          <w:lang w:eastAsia="zh-CN"/>
        </w:rPr>
      </w:pPr>
    </w:p>
    <w:p w14:paraId="0EE1814B" w14:textId="77777777" w:rsidR="006A1186" w:rsidRDefault="006A1186">
      <w:pPr>
        <w:snapToGrid w:val="0"/>
        <w:jc w:val="both"/>
        <w:rPr>
          <w:rFonts w:ascii="Times New Roman" w:eastAsia="宋体" w:hAnsi="Times New Roman"/>
          <w:szCs w:val="22"/>
          <w:lang w:eastAsia="zh-CN"/>
        </w:rPr>
      </w:pPr>
    </w:p>
    <w:p w14:paraId="0EE1814C" w14:textId="77777777" w:rsidR="006A1186" w:rsidRDefault="00BE1811">
      <w:pPr>
        <w:snapToGrid w:val="0"/>
        <w:jc w:val="both"/>
        <w:rPr>
          <w:rFonts w:ascii="Times New Roman" w:eastAsia="宋体" w:hAnsi="Times New Roman"/>
          <w:szCs w:val="22"/>
          <w:lang w:eastAsia="zh-CN"/>
        </w:rPr>
      </w:pPr>
      <w:r>
        <w:rPr>
          <w:rFonts w:ascii="Times New Roman" w:eastAsia="宋体" w:hAnsi="Times New Roman" w:hint="eastAsia"/>
          <w:szCs w:val="22"/>
          <w:lang w:eastAsia="zh-CN"/>
        </w:rPr>
        <w:t xml:space="preserve">Option1: </w:t>
      </w:r>
    </w:p>
    <w:p w14:paraId="0EE1814D" w14:textId="77777777" w:rsidR="006A1186" w:rsidRDefault="006A1186">
      <w:pPr>
        <w:snapToGrid w:val="0"/>
        <w:jc w:val="both"/>
        <w:rPr>
          <w:rFonts w:ascii="Times New Roman" w:eastAsia="宋体" w:hAnsi="Times New Roman"/>
          <w:szCs w:val="22"/>
          <w:lang w:eastAsia="zh-CN"/>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1186" w14:paraId="0EE1814F" w14:textId="77777777">
        <w:tc>
          <w:tcPr>
            <w:tcW w:w="9186" w:type="dxa"/>
          </w:tcPr>
          <w:p w14:paraId="0EE1814E" w14:textId="77777777" w:rsidR="006A1186" w:rsidRDefault="00BE1811">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zCs w:val="22"/>
                <w:lang w:eastAsia="zh-CN"/>
              </w:rPr>
              <w:t>PO-to-LO association</w:t>
            </w:r>
            <w:r>
              <w:rPr>
                <w:rFonts w:ascii="Times New Roman" w:hAnsi="Times New Roman"/>
                <w:szCs w:val="22"/>
                <w:lang w:eastAsia="zh-CN"/>
              </w:rPr>
              <w:t>. A reference frame of a WUS occasion starts a number of frames prior to the first of a number of paging frames associated with the WUS occasion.</w:t>
            </w:r>
            <w:r>
              <w:rPr>
                <w:rFonts w:ascii="Times New Roman" w:hAnsi="Times New Roman"/>
                <w:bCs/>
                <w:szCs w:val="22"/>
                <w:lang w:eastAsia="ko-KR" w:bidi="ar"/>
              </w:rPr>
              <w:t xml:space="preserve"> Each number of </w:t>
            </w:r>
            <w:r>
              <w:rPr>
                <w:rFonts w:ascii="Times New Roman" w:hAnsi="Times New Roman"/>
                <w:bCs/>
                <w:szCs w:val="22"/>
                <w:lang w:eastAsia="ko-KR" w:bidi="ar"/>
              </w:rPr>
              <w:lastRenderedPageBreak/>
              <w:t xml:space="preserve">frames is provided </w:t>
            </w:r>
            <w:r>
              <w:rPr>
                <w:rFonts w:ascii="Times New Roman" w:hAnsi="Times New Roman"/>
                <w:szCs w:val="22"/>
                <w:lang w:eastAsia="zh-CN"/>
              </w:rPr>
              <w:t xml:space="preserve">by </w:t>
            </w:r>
            <w:r>
              <w:rPr>
                <w:rFonts w:ascii="Times New Roman" w:hAnsi="Times New Roman"/>
                <w:bCs/>
                <w:i/>
                <w:szCs w:val="22"/>
                <w:lang w:eastAsia="ko-KR" w:bidi="ar"/>
              </w:rPr>
              <w:t>LO-FrameOffsets</w:t>
            </w:r>
            <w:r>
              <w:rPr>
                <w:rFonts w:ascii="Times New Roman" w:hAnsi="Times New Roman"/>
                <w:szCs w:val="22"/>
                <w:lang w:eastAsia="zh-CN"/>
              </w:rPr>
              <w:t xml:space="preserve">. The first WUS monitoring occasion of a WUS occasion starts at an offset provided by </w:t>
            </w:r>
            <w:r>
              <w:rPr>
                <w:rFonts w:ascii="Times New Roman" w:hAnsi="Times New Roman"/>
                <w:i/>
                <w:szCs w:val="22"/>
                <w:lang w:eastAsia="zh-CN"/>
              </w:rPr>
              <w:t>offset_firstMO_withinLO</w:t>
            </w:r>
            <w:r>
              <w:rPr>
                <w:rFonts w:ascii="Times New Roman" w:hAnsi="Times New Roman"/>
                <w:szCs w:val="22"/>
                <w:lang w:eastAsia="zh-CN"/>
              </w:rPr>
              <w:t xml:space="preserve"> relative to the start of the reference frame. If </w:t>
            </w:r>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r>
              <w:rPr>
                <w:rFonts w:ascii="Times New Roman" w:hAnsi="Times New Roman"/>
                <w:szCs w:val="22"/>
                <w:lang w:eastAsia="zh-CN"/>
              </w:rPr>
              <w:t xml:space="preserve"> values for the number of frames provided by </w:t>
            </w:r>
            <w:r>
              <w:rPr>
                <w:rFonts w:ascii="Times New Roman" w:hAnsi="Times New Roman"/>
                <w:bCs/>
                <w:i/>
                <w:szCs w:val="22"/>
                <w:lang w:eastAsia="ko-KR" w:bidi="ar"/>
              </w:rPr>
              <w:t>LO-FrameOffsets</w:t>
            </w:r>
            <w:r>
              <w:rPr>
                <w:rFonts w:ascii="Times New Roman" w:hAnsi="Times New Roman" w:hint="eastAsia"/>
                <w:bCs/>
                <w:i/>
                <w:szCs w:val="22"/>
                <w:lang w:eastAsia="zh-CN" w:bidi="ar"/>
              </w:rPr>
              <w:t xml:space="preserve"> </w:t>
            </w:r>
            <w:r>
              <w:rPr>
                <w:rFonts w:ascii="Times New Roman" w:hAnsi="Times New Roman" w:hint="eastAsia"/>
                <w:bCs/>
                <w:iCs/>
                <w:color w:val="FF0000"/>
                <w:szCs w:val="22"/>
                <w:lang w:eastAsia="zh-CN" w:bidi="ar"/>
              </w:rPr>
              <w:t>associated with its PO</w:t>
            </w:r>
            <w:r>
              <w:rPr>
                <w:rFonts w:ascii="Times New Roman" w:hAnsi="Times New Roman"/>
                <w:szCs w:val="22"/>
                <w:lang w:eastAsia="zh-CN"/>
              </w:rPr>
              <w:t xml:space="preserve"> are larger than or equal to the value of </w:t>
            </w:r>
            <w:r>
              <w:rPr>
                <w:rFonts w:ascii="Times New Roman" w:hAnsi="Times New Roman"/>
                <w:i/>
                <w:szCs w:val="22"/>
                <w:lang w:eastAsia="zh-CN"/>
              </w:rPr>
              <w:t>XYZ</w:t>
            </w:r>
            <w:r>
              <w:rPr>
                <w:rFonts w:ascii="Times New Roman" w:hAnsi="Times New Roman"/>
                <w:szCs w:val="22"/>
                <w:lang w:eastAsia="zh-CN"/>
              </w:rPr>
              <w:t xml:space="preserve">, the UE monitors WUS starting at a WUS occasion corresponding to the smallest of the </w:t>
            </w:r>
            <w:r>
              <w:rPr>
                <w:rFonts w:ascii="Times New Roman" w:hAnsi="Times New Roman"/>
                <w:strike/>
                <w:color w:val="FF0000"/>
                <w:szCs w:val="22"/>
                <w:lang w:eastAsia="zh-CN"/>
              </w:rPr>
              <w:t>multiple</w:t>
            </w:r>
            <w:r>
              <w:rPr>
                <w:rFonts w:ascii="Times New Roman" w:hAnsi="Times New Roman" w:hint="eastAsia"/>
                <w:color w:val="FF0000"/>
                <w:szCs w:val="22"/>
                <w:lang w:eastAsia="zh-CN"/>
              </w:rPr>
              <w:t xml:space="preserve">two </w:t>
            </w:r>
            <w:r>
              <w:rPr>
                <w:rFonts w:ascii="Times New Roman" w:hAnsi="Times New Roman"/>
                <w:szCs w:val="22"/>
                <w:lang w:eastAsia="zh-CN"/>
              </w:rPr>
              <w:t xml:space="preserve">values. If all values for the number of frames provided by </w:t>
            </w:r>
            <w:r>
              <w:rPr>
                <w:rFonts w:ascii="Times New Roman" w:hAnsi="Times New Roman"/>
                <w:bCs/>
                <w:i/>
                <w:szCs w:val="22"/>
                <w:lang w:eastAsia="ko-KR" w:bidi="ar"/>
              </w:rPr>
              <w:t>LO-FrameOffsets</w:t>
            </w:r>
            <w:r>
              <w:rPr>
                <w:rFonts w:ascii="Times New Roman" w:hAnsi="Times New Roman"/>
                <w:szCs w:val="22"/>
                <w:lang w:eastAsia="zh-CN"/>
              </w:rPr>
              <w:t xml:space="preserve"> </w:t>
            </w:r>
            <w:r>
              <w:rPr>
                <w:rFonts w:ascii="Times New Roman" w:hAnsi="Times New Roman" w:hint="eastAsia"/>
                <w:bCs/>
                <w:iCs/>
                <w:color w:val="FF0000"/>
                <w:szCs w:val="22"/>
                <w:lang w:eastAsia="zh-CN" w:bidi="ar"/>
              </w:rPr>
              <w:t xml:space="preserve">associated with its PO </w:t>
            </w:r>
            <w:r>
              <w:rPr>
                <w:rFonts w:ascii="Times New Roman" w:hAnsi="Times New Roman"/>
                <w:szCs w:val="22"/>
                <w:lang w:eastAsia="zh-CN"/>
              </w:rPr>
              <w:t xml:space="preserve">are smaller than the value of </w:t>
            </w:r>
            <w:r>
              <w:rPr>
                <w:rFonts w:ascii="Times New Roman" w:hAnsi="Times New Roman"/>
                <w:i/>
                <w:szCs w:val="22"/>
                <w:lang w:eastAsia="zh-CN"/>
              </w:rPr>
              <w:t>XYZ</w:t>
            </w:r>
            <w:r>
              <w:rPr>
                <w:rFonts w:ascii="Times New Roman" w:hAnsi="Times New Roman"/>
                <w:szCs w:val="22"/>
                <w:lang w:eastAsia="zh-CN"/>
              </w:rPr>
              <w:t>, the UE monitors PDCCH according to Type2-PDCCH CSS sets associated with the paging occasion and does not monitor WUS.</w:t>
            </w:r>
          </w:p>
        </w:tc>
      </w:tr>
    </w:tbl>
    <w:p w14:paraId="0EE18150" w14:textId="77777777" w:rsidR="006A1186" w:rsidRDefault="006A1186">
      <w:pPr>
        <w:snapToGrid w:val="0"/>
        <w:jc w:val="both"/>
        <w:rPr>
          <w:rFonts w:ascii="Times New Roman" w:eastAsia="宋体" w:hAnsi="Times New Roman"/>
          <w:szCs w:val="22"/>
          <w:lang w:eastAsia="zh-CN"/>
        </w:rPr>
      </w:pPr>
    </w:p>
    <w:p w14:paraId="0EE18151" w14:textId="77777777" w:rsidR="006A1186" w:rsidRDefault="00BE1811">
      <w:pPr>
        <w:snapToGrid w:val="0"/>
        <w:jc w:val="both"/>
        <w:rPr>
          <w:rFonts w:ascii="Times New Roman" w:eastAsia="宋体" w:hAnsi="Times New Roman"/>
          <w:szCs w:val="22"/>
          <w:lang w:eastAsia="zh-CN"/>
        </w:rPr>
      </w:pPr>
      <w:r>
        <w:rPr>
          <w:rFonts w:ascii="Times New Roman" w:eastAsia="宋体" w:hAnsi="Times New Roman" w:hint="eastAsia"/>
          <w:szCs w:val="22"/>
          <w:lang w:eastAsia="zh-CN"/>
        </w:rPr>
        <w:t xml:space="preserve">Option 2: </w:t>
      </w: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1186" w14:paraId="0EE18153" w14:textId="77777777">
        <w:tc>
          <w:tcPr>
            <w:tcW w:w="9186" w:type="dxa"/>
          </w:tcPr>
          <w:p w14:paraId="0EE18152" w14:textId="77777777" w:rsidR="006A1186" w:rsidRDefault="00BE1811">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zCs w:val="22"/>
                <w:lang w:eastAsia="zh-CN"/>
              </w:rPr>
              <w:t>PO-to-LO association</w:t>
            </w:r>
            <w:r>
              <w:rPr>
                <w:rFonts w:ascii="Times New Roman" w:hAnsi="Times New Roman"/>
                <w:szCs w:val="22"/>
                <w:lang w:eastAsia="zh-CN"/>
              </w:rPr>
              <w:t>. A reference frame of a WUS occasion starts a number of frames prior to the first of a number of paging frames associated with the WUS occasion.</w:t>
            </w:r>
            <w:r>
              <w:rPr>
                <w:rFonts w:ascii="Times New Roman" w:hAnsi="Times New Roman"/>
                <w:bCs/>
                <w:szCs w:val="22"/>
                <w:lang w:eastAsia="ko-KR" w:bidi="ar"/>
              </w:rPr>
              <w:t xml:space="preserve"> Each number of frames is provided </w:t>
            </w:r>
            <w:r>
              <w:rPr>
                <w:rFonts w:ascii="Times New Roman" w:hAnsi="Times New Roman"/>
                <w:szCs w:val="22"/>
                <w:lang w:eastAsia="zh-CN"/>
              </w:rPr>
              <w:t xml:space="preserve">by </w:t>
            </w:r>
            <w:r>
              <w:rPr>
                <w:rFonts w:ascii="Times New Roman" w:hAnsi="Times New Roman"/>
                <w:bCs/>
                <w:i/>
                <w:szCs w:val="22"/>
                <w:lang w:eastAsia="ko-KR" w:bidi="ar"/>
              </w:rPr>
              <w:t>LO-FrameOffsets</w:t>
            </w:r>
            <w:r>
              <w:rPr>
                <w:rFonts w:ascii="Times New Roman" w:hAnsi="Times New Roman"/>
                <w:szCs w:val="22"/>
                <w:lang w:eastAsia="zh-CN"/>
              </w:rPr>
              <w:t xml:space="preserve">. The first WUS monitoring occasion of a WUS occasion starts at an offset provided by </w:t>
            </w:r>
            <w:r>
              <w:rPr>
                <w:rFonts w:ascii="Times New Roman" w:hAnsi="Times New Roman"/>
                <w:i/>
                <w:szCs w:val="22"/>
                <w:lang w:eastAsia="zh-CN"/>
              </w:rPr>
              <w:t>offset_firstMO_withinLO</w:t>
            </w:r>
            <w:r>
              <w:rPr>
                <w:rFonts w:ascii="Times New Roman" w:hAnsi="Times New Roman"/>
                <w:szCs w:val="22"/>
                <w:lang w:eastAsia="zh-CN"/>
              </w:rPr>
              <w:t xml:space="preserve"> relative to the start of the reference frame. If  </w:t>
            </w:r>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r>
              <w:rPr>
                <w:rFonts w:ascii="Times New Roman" w:hAnsi="Times New Roman"/>
                <w:szCs w:val="22"/>
                <w:lang w:eastAsia="zh-CN"/>
              </w:rPr>
              <w:t xml:space="preserve"> values</w:t>
            </w:r>
            <w:r>
              <w:rPr>
                <w:rFonts w:ascii="Times New Roman" w:hAnsi="Times New Roman" w:hint="eastAsia"/>
                <w:szCs w:val="22"/>
                <w:lang w:eastAsia="zh-CN"/>
              </w:rPr>
              <w:t xml:space="preserve"> </w:t>
            </w:r>
            <w:r>
              <w:rPr>
                <w:rFonts w:ascii="Times New Roman" w:hAnsi="Times New Roman" w:hint="eastAsia"/>
                <w:color w:val="FF0000"/>
                <w:szCs w:val="22"/>
                <w:lang w:eastAsia="zh-CN"/>
              </w:rPr>
              <w:t xml:space="preserve">corresponding to the </w:t>
            </w:r>
            <w:r>
              <w:rPr>
                <w:rFonts w:ascii="Times" w:hAnsi="Times"/>
                <w:color w:val="FF0000"/>
                <w:szCs w:val="10"/>
                <w:lang w:val="en-GB"/>
              </w:rPr>
              <w:t>(</w:t>
            </w:r>
            <m:oMath>
              <m:d>
                <m:dPr>
                  <m:begChr m:val="⌊"/>
                  <m:endChr m:val="⌋"/>
                  <m:ctrlPr>
                    <w:rPr>
                      <w:rFonts w:ascii="Cambria Math" w:hAnsi="Cambria Math"/>
                      <w:i/>
                      <w:color w:val="FF0000"/>
                      <w:szCs w:val="10"/>
                    </w:rPr>
                  </m:ctrlPr>
                </m:dPr>
                <m:e>
                  <m:f>
                    <m:fPr>
                      <m:ctrlPr>
                        <w:rPr>
                          <w:rFonts w:ascii="Cambria Math" w:hAnsi="Cambria Math"/>
                          <w:i/>
                          <w:color w:val="FF0000"/>
                          <w:szCs w:val="10"/>
                        </w:rPr>
                      </m:ctrlPr>
                    </m:fPr>
                    <m:num>
                      <m:r>
                        <w:rPr>
                          <w:rFonts w:ascii="Cambria Math" w:hAnsi="Cambria Math"/>
                          <w:color w:val="FF0000"/>
                          <w:szCs w:val="10"/>
                        </w:rPr>
                        <m:t>i_s</m:t>
                      </m:r>
                    </m:num>
                    <m:den>
                      <m:sSubSup>
                        <m:sSubSupPr>
                          <m:ctrlPr>
                            <w:rPr>
                              <w:rFonts w:ascii="Cambria Math" w:hAnsi="Cambria Math"/>
                              <w:i/>
                              <w:color w:val="FF0000"/>
                              <w:szCs w:val="10"/>
                            </w:rPr>
                          </m:ctrlPr>
                        </m:sSubSupPr>
                        <m:e>
                          <m:r>
                            <w:rPr>
                              <w:rFonts w:ascii="Cambria Math" w:hAnsi="Cambria Math"/>
                              <w:color w:val="FF0000"/>
                              <w:szCs w:val="10"/>
                            </w:rPr>
                            <m:t>N</m:t>
                          </m:r>
                        </m:e>
                        <m:sub>
                          <m:r>
                            <w:rPr>
                              <w:rFonts w:ascii="Cambria Math" w:hAnsi="Cambria Math"/>
                              <w:color w:val="FF0000"/>
                              <w:szCs w:val="10"/>
                            </w:rPr>
                            <m:t>PO</m:t>
                          </m:r>
                        </m:sub>
                        <m:sup>
                          <m:r>
                            <w:rPr>
                              <w:rFonts w:ascii="Cambria Math" w:hAnsi="Cambria Math"/>
                              <w:color w:val="FF0000"/>
                              <w:szCs w:val="10"/>
                            </w:rPr>
                            <m:t>WO</m:t>
                          </m:r>
                        </m:sup>
                      </m:sSubSup>
                    </m:den>
                  </m:f>
                </m:e>
              </m:d>
              <m:r>
                <w:rPr>
                  <w:rFonts w:ascii="Cambria Math" w:hAnsi="Cambria Math"/>
                  <w:color w:val="FF0000"/>
                  <w:szCs w:val="10"/>
                </w:rPr>
                <m:t>+1</m:t>
              </m:r>
            </m:oMath>
            <w:r>
              <w:rPr>
                <w:rFonts w:ascii="Times" w:hAnsi="Times"/>
                <w:color w:val="FF0000"/>
                <w:szCs w:val="10"/>
                <w:lang w:val="en-GB"/>
              </w:rPr>
              <w:t>)-th</w:t>
            </w:r>
            <w:r>
              <w:rPr>
                <w:rFonts w:ascii="Times" w:hAnsi="Times" w:hint="eastAsia"/>
                <w:color w:val="FF0000"/>
                <w:szCs w:val="10"/>
                <w:lang w:eastAsia="zh-CN"/>
              </w:rPr>
              <w:t xml:space="preserve"> value in </w:t>
            </w:r>
            <w:r>
              <w:rPr>
                <w:rFonts w:ascii="Times" w:hAnsi="Times"/>
                <w:i/>
                <w:iCs/>
                <w:color w:val="FF0000"/>
                <w:lang w:val="en-GB" w:eastAsia="zh-CN"/>
              </w:rPr>
              <w:t>offsetFor</w:t>
            </w:r>
            <w:r>
              <w:rPr>
                <w:rFonts w:ascii="Times" w:hAnsi="Times" w:hint="eastAsia"/>
                <w:i/>
                <w:iCs/>
                <w:color w:val="FF0000"/>
                <w:lang w:eastAsia="zh-CN"/>
              </w:rPr>
              <w:t>Longer</w:t>
            </w:r>
            <w:r>
              <w:rPr>
                <w:rFonts w:ascii="Times" w:hAnsi="Times"/>
                <w:i/>
                <w:iCs/>
                <w:color w:val="FF0000"/>
                <w:lang w:val="en-GB" w:eastAsia="zh-CN"/>
              </w:rPr>
              <w:t>WakeUpDelay</w:t>
            </w:r>
            <w:r>
              <w:rPr>
                <w:rFonts w:ascii="Times" w:hAnsi="Times"/>
                <w:color w:val="FF0000"/>
                <w:lang w:val="en-GB" w:eastAsia="zh-CN"/>
              </w:rPr>
              <w:t xml:space="preserve"> </w:t>
            </w:r>
            <w:r>
              <w:rPr>
                <w:rFonts w:ascii="Times" w:hAnsi="Times" w:hint="eastAsia"/>
                <w:color w:val="FF0000"/>
                <w:lang w:eastAsia="zh-CN"/>
              </w:rPr>
              <w:t>and</w:t>
            </w:r>
            <w:r>
              <w:rPr>
                <w:rFonts w:ascii="Times" w:hAnsi="Times"/>
                <w:color w:val="FF0000"/>
                <w:lang w:val="en-GB" w:eastAsia="zh-CN"/>
              </w:rPr>
              <w:t xml:space="preserve"> </w:t>
            </w:r>
            <w:r>
              <w:rPr>
                <w:rFonts w:ascii="Times" w:hAnsi="Times"/>
                <w:i/>
                <w:iCs/>
                <w:color w:val="FF0000"/>
                <w:lang w:val="en-GB" w:eastAsia="zh-CN"/>
              </w:rPr>
              <w:t>offsetForShorterWakeUpDelay</w:t>
            </w:r>
            <w:r>
              <w:rPr>
                <w:rFonts w:ascii="Times New Roman" w:hAnsi="Times New Roman"/>
                <w:color w:val="FF0000"/>
                <w:szCs w:val="22"/>
                <w:lang w:eastAsia="zh-CN"/>
              </w:rPr>
              <w:t xml:space="preserve"> </w:t>
            </w:r>
            <w:r>
              <w:rPr>
                <w:rFonts w:ascii="Times New Roman" w:hAnsi="Times New Roman"/>
                <w:strike/>
                <w:color w:val="FF0000"/>
                <w:szCs w:val="22"/>
                <w:lang w:eastAsia="zh-CN"/>
              </w:rPr>
              <w:t>for the number of frames</w:t>
            </w:r>
            <w:r>
              <w:rPr>
                <w:rFonts w:ascii="Times New Roman" w:hAnsi="Times New Roman"/>
                <w:szCs w:val="22"/>
                <w:lang w:eastAsia="zh-CN"/>
              </w:rPr>
              <w:t xml:space="preserve"> provided by </w:t>
            </w:r>
            <w:r>
              <w:rPr>
                <w:rFonts w:ascii="Times New Roman" w:hAnsi="Times New Roman"/>
                <w:bCs/>
                <w:i/>
                <w:szCs w:val="22"/>
                <w:lang w:eastAsia="ko-KR" w:bidi="ar"/>
              </w:rPr>
              <w:t>LO-FrameOffsets</w:t>
            </w:r>
            <w:r>
              <w:rPr>
                <w:rFonts w:ascii="Times New Roman" w:hAnsi="Times New Roman"/>
                <w:szCs w:val="22"/>
                <w:lang w:eastAsia="zh-CN"/>
              </w:rPr>
              <w:t xml:space="preserve"> are larger than or equal to the value of </w:t>
            </w:r>
            <w:r>
              <w:rPr>
                <w:rFonts w:ascii="Times New Roman" w:hAnsi="Times New Roman"/>
                <w:i/>
                <w:szCs w:val="22"/>
                <w:lang w:eastAsia="zh-CN"/>
              </w:rPr>
              <w:t>XYZ</w:t>
            </w:r>
            <w:r>
              <w:rPr>
                <w:rFonts w:ascii="Times New Roman" w:hAnsi="Times New Roman"/>
                <w:szCs w:val="22"/>
                <w:lang w:eastAsia="zh-CN"/>
              </w:rPr>
              <w:t xml:space="preserve">, the UE monitors WUS starting at a WUS occasion corresponding to the smallest of the </w:t>
            </w:r>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r>
              <w:rPr>
                <w:rFonts w:ascii="Times New Roman" w:hAnsi="Times New Roman"/>
                <w:szCs w:val="22"/>
                <w:lang w:eastAsia="zh-CN"/>
              </w:rPr>
              <w:t xml:space="preserve"> values. If all values for the number of frames provided by </w:t>
            </w:r>
            <w:r>
              <w:rPr>
                <w:rFonts w:ascii="Times New Roman" w:hAnsi="Times New Roman"/>
                <w:bCs/>
                <w:i/>
                <w:szCs w:val="22"/>
                <w:lang w:eastAsia="ko-KR" w:bidi="ar"/>
              </w:rPr>
              <w:t>LO-FrameOffsets</w:t>
            </w:r>
            <w:r>
              <w:rPr>
                <w:rFonts w:ascii="Times New Roman" w:hAnsi="Times New Roman"/>
                <w:szCs w:val="22"/>
                <w:lang w:eastAsia="zh-CN"/>
              </w:rPr>
              <w:t xml:space="preserve"> are smaller than the value of </w:t>
            </w:r>
            <w:r>
              <w:rPr>
                <w:rFonts w:ascii="Times New Roman" w:hAnsi="Times New Roman"/>
                <w:i/>
                <w:szCs w:val="22"/>
                <w:lang w:eastAsia="zh-CN"/>
              </w:rPr>
              <w:t>XYZ</w:t>
            </w:r>
            <w:r>
              <w:rPr>
                <w:rFonts w:ascii="Times New Roman" w:hAnsi="Times New Roman"/>
                <w:szCs w:val="22"/>
                <w:lang w:eastAsia="zh-CN"/>
              </w:rPr>
              <w:t>, the UE monitors PDCCH according to Type2-PDCCH CSS sets associated with the paging occasion and does not monitor WUS.</w:t>
            </w:r>
          </w:p>
        </w:tc>
      </w:tr>
    </w:tbl>
    <w:p w14:paraId="0EE18154" w14:textId="77777777" w:rsidR="006A1186" w:rsidRDefault="006A1186">
      <w:pPr>
        <w:snapToGrid w:val="0"/>
        <w:jc w:val="both"/>
        <w:rPr>
          <w:rFonts w:ascii="Times New Roman" w:eastAsia="宋体" w:hAnsi="Times New Roman"/>
          <w:szCs w:val="22"/>
          <w:lang w:eastAsia="zh-CN"/>
        </w:rPr>
      </w:pPr>
    </w:p>
    <w:p w14:paraId="0EE18155" w14:textId="77777777" w:rsidR="006A1186" w:rsidRDefault="006A1186">
      <w:pPr>
        <w:snapToGrid w:val="0"/>
        <w:jc w:val="both"/>
        <w:rPr>
          <w:rFonts w:ascii="Times New Roman" w:eastAsia="宋体" w:hAnsi="Times New Roman"/>
          <w:szCs w:val="22"/>
          <w:lang w:eastAsia="zh-CN"/>
        </w:rPr>
      </w:pPr>
    </w:p>
    <w:p w14:paraId="0EE18156" w14:textId="77777777" w:rsidR="006A1186" w:rsidRDefault="00BE1811">
      <w:pPr>
        <w:snapToGrid w:val="0"/>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 Consider the TP based on option1 or option2 for offset clarification.</w:t>
      </w:r>
    </w:p>
    <w:p w14:paraId="0EE18157" w14:textId="77777777" w:rsidR="006A1186" w:rsidRDefault="006A1186">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 w:val="21"/>
          <w:szCs w:val="20"/>
          <w:lang w:eastAsia="ja-JP"/>
        </w:rPr>
      </w:pPr>
    </w:p>
    <w:p w14:paraId="0EE18158" w14:textId="77777777" w:rsidR="006A1186" w:rsidRDefault="00BE1811">
      <w:pPr>
        <w:widowControl w:val="0"/>
        <w:numPr>
          <w:ilvl w:val="0"/>
          <w:numId w:val="13"/>
        </w:numPr>
        <w:snapToGrid w:val="0"/>
        <w:spacing w:beforeLines="50" w:before="120" w:after="120" w:line="259" w:lineRule="auto"/>
        <w:ind w:left="0" w:firstLine="0"/>
        <w:jc w:val="both"/>
        <w:rPr>
          <w:rFonts w:ascii="Times New Roman" w:eastAsia="宋体" w:hAnsi="Times New Roman"/>
          <w:b/>
          <w:bCs/>
          <w:kern w:val="2"/>
          <w:sz w:val="21"/>
          <w:szCs w:val="20"/>
          <w:u w:val="single"/>
          <w:lang w:eastAsia="ja-JP"/>
        </w:rPr>
      </w:pPr>
      <w:r>
        <w:rPr>
          <w:rFonts w:ascii="Times New Roman" w:eastAsia="宋体" w:hAnsi="Times New Roman" w:hint="eastAsia"/>
          <w:b/>
          <w:bCs/>
          <w:kern w:val="2"/>
          <w:sz w:val="21"/>
          <w:szCs w:val="20"/>
          <w:u w:val="single"/>
          <w:lang w:eastAsia="ja-JP"/>
        </w:rPr>
        <w:t>CSI report</w:t>
      </w:r>
    </w:p>
    <w:p w14:paraId="0EE18159" w14:textId="77777777" w:rsidR="006A1186" w:rsidRDefault="00BE1811">
      <w:pPr>
        <w:snapToGrid w:val="0"/>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 xml:space="preserve">Proposal 3: Discuss and decide whether the UE perform CSI report during the time duration indicated by drx-onDurationTimer in DRX-Config also outside DRX active time even if the </w:t>
      </w:r>
      <w:r>
        <w:rPr>
          <w:rFonts w:ascii="Times New Roman" w:eastAsia="宋体" w:hAnsi="Times New Roman"/>
          <w:b/>
          <w:bCs/>
          <w:i/>
          <w:iCs/>
          <w:szCs w:val="22"/>
          <w:lang w:eastAsia="zh-CN"/>
        </w:rPr>
        <w:t>lpwus_PDCCHMonitoringTimer</w:t>
      </w:r>
      <w:r>
        <w:rPr>
          <w:rFonts w:ascii="Times New Roman" w:eastAsia="宋体" w:hAnsi="Times New Roman" w:hint="eastAsia"/>
          <w:b/>
          <w:bCs/>
          <w:i/>
          <w:iCs/>
          <w:szCs w:val="22"/>
          <w:lang w:eastAsia="zh-CN"/>
        </w:rPr>
        <w:t xml:space="preserve"> has been triggered.</w:t>
      </w:r>
    </w:p>
    <w:p w14:paraId="0EE1815A" w14:textId="77777777" w:rsidR="006A1186" w:rsidRDefault="006A1186">
      <w:pPr>
        <w:rPr>
          <w:rFonts w:eastAsiaTheme="minorEastAsia"/>
          <w:lang w:eastAsia="zh-CN"/>
        </w:rPr>
      </w:pPr>
    </w:p>
    <w:p w14:paraId="0EE1815B" w14:textId="77777777" w:rsidR="006A1186" w:rsidRDefault="006A1186">
      <w:pPr>
        <w:rPr>
          <w:rFonts w:eastAsiaTheme="minorEastAsia"/>
          <w:lang w:eastAsia="zh-CN"/>
        </w:rPr>
      </w:pPr>
    </w:p>
    <w:p w14:paraId="0EE1815C" w14:textId="77777777" w:rsidR="006A1186" w:rsidRDefault="00BE1811">
      <w:pPr>
        <w:pStyle w:val="22"/>
      </w:pPr>
      <w:r>
        <w:t>R1-2508897_LG Electronics</w:t>
      </w:r>
    </w:p>
    <w:p w14:paraId="0EE1815D" w14:textId="77777777" w:rsidR="006A1186" w:rsidRDefault="00BE1811">
      <w:pPr>
        <w:spacing w:before="120" w:after="120"/>
        <w:ind w:firstLineChars="100" w:firstLine="220"/>
        <w:jc w:val="both"/>
        <w:rPr>
          <w:rFonts w:ascii="Times New Roman" w:hAnsi="Times New Roman"/>
          <w:bCs/>
          <w:sz w:val="22"/>
          <w:szCs w:val="22"/>
          <w:lang w:eastAsia="ko-KR"/>
        </w:rPr>
      </w:pPr>
      <w:r>
        <w:rPr>
          <w:rFonts w:ascii="Times New Roman" w:hAnsi="Times New Roman"/>
          <w:sz w:val="22"/>
          <w:szCs w:val="22"/>
          <w:lang w:eastAsia="ko-KR"/>
        </w:rPr>
        <w:t>I</w:t>
      </w:r>
      <w:r>
        <w:rPr>
          <w:rFonts w:ascii="Times New Roman" w:hAnsi="Times New Roman"/>
          <w:sz w:val="22"/>
          <w:szCs w:val="22"/>
          <w:lang w:val="en-GB" w:eastAsia="ko-KR"/>
        </w:rPr>
        <w:t>n this contribution, we shared our views on the remaining issues regarding maintenance on Low-power wake-up signal and receiver for NR, and the followings are proposed </w:t>
      </w:r>
    </w:p>
    <w:p w14:paraId="0EE1815E" w14:textId="77777777" w:rsidR="006A1186" w:rsidRDefault="00BE1811">
      <w:pPr>
        <w:spacing w:before="120" w:after="120"/>
        <w:ind w:firstLine="225"/>
        <w:jc w:val="both"/>
        <w:rPr>
          <w:rFonts w:ascii="Times New Roman" w:eastAsia="Malgun Gothic" w:hAnsi="Times New Roman"/>
          <w:b/>
          <w:bCs/>
          <w:sz w:val="22"/>
          <w:szCs w:val="22"/>
          <w:lang w:eastAsia="ko-KR"/>
        </w:rPr>
      </w:pPr>
      <w:r>
        <w:rPr>
          <w:rFonts w:ascii="Times New Roman" w:hAnsi="Times New Roman"/>
          <w:b/>
          <w:bCs/>
          <w:sz w:val="22"/>
          <w:szCs w:val="22"/>
          <w:lang w:eastAsia="ko-KR"/>
        </w:rPr>
        <w:t>Proposal #1:</w:t>
      </w:r>
      <w:r>
        <w:rPr>
          <w:rFonts w:ascii="Times New Roman" w:eastAsia="MS Mincho" w:hAnsi="Times New Roman"/>
          <w:b/>
          <w:bCs/>
          <w:sz w:val="22"/>
          <w:szCs w:val="22"/>
          <w:lang w:eastAsia="ko-KR"/>
        </w:rPr>
        <w:t xml:space="preserve"> </w:t>
      </w:r>
      <w:r>
        <w:rPr>
          <w:rFonts w:ascii="Times New Roman" w:eastAsia="Malgun Gothic" w:hAnsi="Times New Roman" w:hint="eastAsia"/>
          <w:b/>
          <w:bCs/>
          <w:sz w:val="22"/>
          <w:szCs w:val="22"/>
          <w:lang w:eastAsia="ko-KR"/>
        </w:rPr>
        <w:t xml:space="preserve">Adopt following text proposal for Clause 10.4C in TS 38.213 </w:t>
      </w:r>
    </w:p>
    <w:tbl>
      <w:tblPr>
        <w:tblStyle w:val="SGSTableBasic11"/>
        <w:tblW w:w="0" w:type="auto"/>
        <w:tblLook w:val="04A0" w:firstRow="1" w:lastRow="0" w:firstColumn="1" w:lastColumn="0" w:noHBand="0" w:noVBand="1"/>
      </w:tblPr>
      <w:tblGrid>
        <w:gridCol w:w="9060"/>
      </w:tblGrid>
      <w:tr w:rsidR="006A1186" w14:paraId="0EE1816A" w14:textId="77777777">
        <w:tc>
          <w:tcPr>
            <w:tcW w:w="9628" w:type="dxa"/>
          </w:tcPr>
          <w:p w14:paraId="0EE1815F" w14:textId="77777777" w:rsidR="006A1186" w:rsidRDefault="00BE1811">
            <w:pPr>
              <w:spacing w:before="60" w:line="360" w:lineRule="atLeast"/>
              <w:ind w:left="851" w:hanging="284"/>
              <w:jc w:val="both"/>
              <w:rPr>
                <w:rFonts w:ascii="Times New Roman" w:eastAsia="MS Mincho" w:hAnsi="Times New Roman"/>
                <w:color w:val="FF0000"/>
                <w:szCs w:val="20"/>
                <w:lang w:val="en-GB"/>
              </w:rPr>
            </w:pPr>
            <w:r>
              <w:rPr>
                <w:rFonts w:ascii="Times New Roman" w:eastAsia="MS Mincho" w:hAnsi="Times New Roman"/>
                <w:color w:val="FF0000"/>
                <w:szCs w:val="20"/>
                <w:lang w:val="en-GB"/>
              </w:rPr>
              <w:t>---------------------------------Start of Text Proposal on 3GPP TS 38.213 V19.0.0-----------------------</w:t>
            </w:r>
          </w:p>
          <w:p w14:paraId="0EE18160" w14:textId="77777777" w:rsidR="006A1186" w:rsidRDefault="00BE1811">
            <w:pPr>
              <w:keepNext/>
              <w:keepLines/>
              <w:ind w:left="1134" w:hanging="1134"/>
              <w:outlineLvl w:val="1"/>
              <w:rPr>
                <w:rFonts w:ascii="Arial" w:eastAsia="Gulim" w:hAnsi="Arial"/>
                <w:sz w:val="32"/>
                <w:szCs w:val="20"/>
                <w:lang w:val="en-GB" w:eastAsia="zh-CN"/>
              </w:rPr>
            </w:pPr>
            <w:r>
              <w:rPr>
                <w:rFonts w:ascii="Arial" w:eastAsia="Gulim" w:hAnsi="Arial"/>
                <w:sz w:val="32"/>
                <w:szCs w:val="20"/>
                <w:lang w:val="en-GB" w:eastAsia="zh-CN"/>
              </w:rPr>
              <w:t>10.4C</w:t>
            </w:r>
            <w:r>
              <w:rPr>
                <w:rFonts w:ascii="Arial" w:eastAsia="Gulim" w:hAnsi="Arial"/>
                <w:sz w:val="32"/>
                <w:szCs w:val="20"/>
                <w:lang w:val="en-GB" w:eastAsia="zh-CN"/>
              </w:rPr>
              <w:tab/>
              <w:t>PDCCH monitoring activation by WUS in RRC_</w:t>
            </w:r>
            <w:r>
              <w:rPr>
                <w:rFonts w:ascii="Arial" w:eastAsia="Gulim" w:hAnsi="Arial"/>
                <w:sz w:val="32"/>
                <w:szCs w:val="20"/>
                <w:lang w:val="en-GB"/>
              </w:rPr>
              <w:t>IDLE/RRC_INACTIVE</w:t>
            </w:r>
          </w:p>
          <w:p w14:paraId="0EE18161" w14:textId="77777777" w:rsidR="006A1186" w:rsidRDefault="00BE1811">
            <w:pPr>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0EE18162" w14:textId="77777777" w:rsidR="006A1186" w:rsidRDefault="00BE1811">
            <w:pPr>
              <w:ind w:left="568"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a number of OOK symbols per OFDM symbol, a first RB, and an overlaid OFDM sequence per OOK symbol for LPSS reception, and an EPRE ratio relative to SS/PBCH blocks [4, TS 38.211], </w:t>
            </w:r>
          </w:p>
          <w:p w14:paraId="0EE18163" w14:textId="77777777" w:rsidR="006A1186" w:rsidRDefault="00BE1811">
            <w:pPr>
              <w:ind w:left="568" w:hanging="284"/>
              <w:rPr>
                <w:rFonts w:ascii="Times New Roman" w:hAnsi="Times New Roman"/>
                <w:szCs w:val="20"/>
              </w:rPr>
            </w:pPr>
            <w:r>
              <w:rPr>
                <w:rFonts w:ascii="Times New Roman" w:hAnsi="Times New Roman"/>
                <w:szCs w:val="20"/>
              </w:rPr>
              <w:t>-</w:t>
            </w:r>
            <w:r>
              <w:rPr>
                <w:rFonts w:ascii="Times New Roman" w:hAnsi="Times New Roman"/>
                <w:szCs w:val="20"/>
              </w:rPr>
              <w:tab/>
              <w:t>a number of OOK symbols per OFDM symbol, the first RB, and one or more overlaid OFDM sequences per OOK symbol for WUS reception, and an EPRE ratio relative to SS/PBCH blocks [4, TS 38.211], and</w:t>
            </w:r>
          </w:p>
          <w:p w14:paraId="0EE18164" w14:textId="77777777" w:rsidR="006A1186" w:rsidRDefault="00BE1811">
            <w:pPr>
              <w:spacing w:beforeLines="100" w:before="240" w:after="240" w:line="360" w:lineRule="atLeast"/>
              <w:ind w:left="851" w:hanging="284"/>
              <w:jc w:val="center"/>
              <w:rPr>
                <w:rFonts w:ascii="Times New Roman" w:eastAsia="MS Mincho" w:hAnsi="Times New Roman"/>
                <w:color w:val="FF0000"/>
                <w:szCs w:val="20"/>
                <w:lang w:val="en-GB"/>
              </w:rPr>
            </w:pPr>
            <w:r>
              <w:rPr>
                <w:rFonts w:ascii="Times New Roman" w:eastAsia="MS Mincho" w:hAnsi="Times New Roman"/>
                <w:color w:val="FF0000"/>
                <w:szCs w:val="20"/>
                <w:lang w:val="en-GB"/>
              </w:rPr>
              <w:lastRenderedPageBreak/>
              <w:t>&lt;Unchanged parts are omitted&gt;</w:t>
            </w:r>
          </w:p>
          <w:p w14:paraId="0EE18165" w14:textId="77777777" w:rsidR="006A1186" w:rsidRDefault="00BE1811">
            <w:pPr>
              <w:spacing w:before="60" w:line="360" w:lineRule="atLeast"/>
              <w:jc w:val="both"/>
              <w:rPr>
                <w:rFonts w:ascii="Times New Roman" w:eastAsia="Malgun Gothic" w:hAnsi="Times New Roman"/>
                <w:szCs w:val="20"/>
                <w:lang w:val="en-GB"/>
              </w:rPr>
            </w:pPr>
            <w:r>
              <w:rPr>
                <w:rFonts w:ascii="Times New Roman" w:eastAsia="Malgun Gothic"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Malgun Gothic" w:hAnsi="Times New Roman"/>
                <w:i/>
                <w:szCs w:val="20"/>
                <w:lang w:val="en-GB"/>
              </w:rPr>
              <w:t>PO-to-LO association</w:t>
            </w:r>
            <w:r>
              <w:rPr>
                <w:rFonts w:ascii="Times New Roman" w:eastAsia="Malgun Gothic" w:hAnsi="Times New Roman"/>
                <w:szCs w:val="20"/>
                <w:lang w:val="en-GB"/>
              </w:rPr>
              <w:t>. A reference frame of a WUS occasion starts a number of frames prior to the first of a number of paging frames associated with the WUS occasion.</w:t>
            </w:r>
            <w:r>
              <w:rPr>
                <w:rFonts w:ascii="Times New Roman" w:eastAsia="Malgun Gothic" w:hAnsi="Times New Roman"/>
                <w:bCs/>
                <w:szCs w:val="20"/>
                <w:lang w:val="en-GB"/>
              </w:rPr>
              <w:t xml:space="preserve"> Each number of frames </w:t>
            </w:r>
            <w:r>
              <w:rPr>
                <w:rFonts w:ascii="Times New Roman" w:eastAsia="Malgun Gothic" w:hAnsi="Times New Roman"/>
                <w:bCs/>
                <w:strike/>
                <w:color w:val="EE0000"/>
                <w:szCs w:val="20"/>
                <w:lang w:val="en-GB"/>
              </w:rPr>
              <w:t xml:space="preserve">is provided </w:t>
            </w:r>
            <w:r>
              <w:rPr>
                <w:rFonts w:ascii="Times New Roman" w:eastAsia="Malgun Gothic" w:hAnsi="Times New Roman"/>
                <w:strike/>
                <w:color w:val="EE0000"/>
                <w:szCs w:val="20"/>
                <w:lang w:val="en-GB"/>
              </w:rPr>
              <w:t xml:space="preserve">by </w:t>
            </w:r>
            <w:r>
              <w:rPr>
                <w:rFonts w:ascii="Times New Roman" w:eastAsia="Malgun Gothic" w:hAnsi="Times New Roman"/>
                <w:bCs/>
                <w:i/>
                <w:strike/>
                <w:color w:val="EE0000"/>
                <w:szCs w:val="20"/>
                <w:lang w:val="en-GB"/>
              </w:rPr>
              <w:t>LO-FrameOffsets</w:t>
            </w:r>
            <w:r>
              <w:rPr>
                <w:rFonts w:ascii="Times New Roman" w:eastAsia="Malgun Gothic" w:hAnsi="Times New Roman"/>
                <w:strike/>
                <w:color w:val="EE0000"/>
                <w:szCs w:val="20"/>
                <w:lang w:val="en-GB"/>
              </w:rPr>
              <w:t>.</w:t>
            </w:r>
            <w:r>
              <w:rPr>
                <w:rFonts w:ascii="Times New Roman" w:eastAsia="Malgun Gothic" w:hAnsi="Times New Roman" w:hint="eastAsia"/>
                <w:color w:val="EE0000"/>
                <w:szCs w:val="20"/>
                <w:lang w:val="en-GB"/>
              </w:rPr>
              <w:t xml:space="preserve"> </w:t>
            </w:r>
            <w:r>
              <w:rPr>
                <w:rFonts w:ascii="Times New Roman" w:eastAsia="Malgun Gothic" w:hAnsi="Times New Roman"/>
                <w:color w:val="EE0000"/>
                <w:szCs w:val="20"/>
                <w:lang w:val="en-GB"/>
              </w:rPr>
              <w:t>corresponds to a value selected from</w:t>
            </w:r>
            <w:r>
              <w:rPr>
                <w:rFonts w:ascii="Times New Roman" w:eastAsia="Malgun Gothic" w:hAnsi="Times New Roman" w:hint="eastAsia"/>
                <w:color w:val="EE0000"/>
                <w:szCs w:val="20"/>
                <w:lang w:val="en-GB"/>
              </w:rPr>
              <w:t xml:space="preserve"> </w:t>
            </w:r>
            <w:r>
              <w:rPr>
                <w:rFonts w:ascii="Times New Roman" w:eastAsia="Malgun Gothic" w:hAnsi="Times New Roman"/>
                <w:color w:val="EE0000"/>
                <w:szCs w:val="20"/>
                <w:lang w:val="en-GB"/>
              </w:rPr>
              <w:t xml:space="preserve">either </w:t>
            </w:r>
            <w:r>
              <w:rPr>
                <w:rFonts w:ascii="Times New Roman" w:eastAsia="Malgun Gothic" w:hAnsi="Times New Roman"/>
                <w:i/>
                <w:iCs/>
                <w:color w:val="EE0000"/>
                <w:szCs w:val="20"/>
                <w:lang w:val="en-GB"/>
              </w:rPr>
              <w:t>offsetForLongerWakeUpDelay</w:t>
            </w:r>
            <w:r>
              <w:rPr>
                <w:rFonts w:ascii="Times New Roman" w:eastAsia="Malgun Gothic" w:hAnsi="Times New Roman"/>
                <w:color w:val="EE0000"/>
                <w:szCs w:val="20"/>
                <w:lang w:val="en-GB"/>
              </w:rPr>
              <w:t xml:space="preserve"> or </w:t>
            </w:r>
            <w:r>
              <w:rPr>
                <w:rFonts w:ascii="Times New Roman" w:eastAsia="Malgun Gothic" w:hAnsi="Times New Roman"/>
                <w:i/>
                <w:iCs/>
                <w:color w:val="EE0000"/>
                <w:szCs w:val="20"/>
                <w:lang w:val="en-GB"/>
              </w:rPr>
              <w:t>offsetForShorterWakeUpDelay</w:t>
            </w:r>
            <w:r>
              <w:rPr>
                <w:rFonts w:ascii="Times New Roman" w:eastAsia="Malgun Gothic" w:hAnsi="Times New Roman" w:hint="eastAsia"/>
                <w:color w:val="EE0000"/>
                <w:szCs w:val="20"/>
                <w:lang w:val="en-GB"/>
              </w:rPr>
              <w:t xml:space="preserve"> </w:t>
            </w:r>
            <w:r>
              <w:rPr>
                <w:rFonts w:ascii="Times New Roman" w:eastAsia="Malgun Gothic" w:hAnsi="Times New Roman"/>
                <w:color w:val="EE0000"/>
                <w:szCs w:val="20"/>
                <w:lang w:val="en-GB"/>
              </w:rPr>
              <w:t xml:space="preserve">provided by </w:t>
            </w:r>
            <w:r>
              <w:rPr>
                <w:rFonts w:ascii="Times New Roman" w:eastAsia="Malgun Gothic" w:hAnsi="Times New Roman"/>
                <w:i/>
                <w:iCs/>
                <w:color w:val="EE0000"/>
                <w:szCs w:val="20"/>
                <w:lang w:val="en-GB"/>
              </w:rPr>
              <w:t>lpwus-LoFrameOffsetList</w:t>
            </w:r>
            <w:r>
              <w:rPr>
                <w:rFonts w:ascii="Times New Roman" w:eastAsia="Malgun Gothic" w:hAnsi="Times New Roman"/>
                <w:color w:val="EE0000"/>
                <w:szCs w:val="20"/>
                <w:lang w:val="en-GB"/>
              </w:rPr>
              <w:t xml:space="preserve">, as specified in [17, TS 38.304]. </w:t>
            </w:r>
            <w:r>
              <w:rPr>
                <w:rFonts w:ascii="Times New Roman" w:eastAsia="Malgun Gothic" w:hAnsi="Times New Roman"/>
                <w:szCs w:val="20"/>
                <w:lang w:val="en-GB"/>
              </w:rPr>
              <w:t xml:space="preserve">The first WUS monitoring occasion of a WUS occasion starts at an offset provided by </w:t>
            </w:r>
            <w:r>
              <w:rPr>
                <w:rFonts w:ascii="Times New Roman" w:eastAsia="Malgun Gothic" w:hAnsi="Times New Roman"/>
                <w:i/>
                <w:szCs w:val="20"/>
                <w:lang w:val="en-GB"/>
              </w:rPr>
              <w:t>offset_firstMO_withinLO</w:t>
            </w:r>
            <w:r>
              <w:rPr>
                <w:rFonts w:ascii="Times New Roman" w:eastAsia="Malgun Gothic" w:hAnsi="Times New Roman"/>
                <w:szCs w:val="20"/>
                <w:lang w:val="en-GB"/>
              </w:rPr>
              <w:t xml:space="preserve"> relative to the start of the reference frame.</w:t>
            </w:r>
          </w:p>
          <w:p w14:paraId="0EE18166" w14:textId="77777777" w:rsidR="006A1186" w:rsidRDefault="00BE1811">
            <w:pPr>
              <w:spacing w:before="60" w:line="360" w:lineRule="atLeast"/>
              <w:jc w:val="both"/>
              <w:rPr>
                <w:rFonts w:ascii="Times New Roman" w:eastAsia="Malgun Gothic" w:hAnsi="Times New Roman"/>
                <w:color w:val="EE0000"/>
                <w:szCs w:val="20"/>
                <w:lang w:val="en-GB"/>
              </w:rPr>
            </w:pPr>
            <w:r>
              <w:rPr>
                <w:rFonts w:ascii="Times New Roman" w:eastAsia="Malgun Gothic" w:hAnsi="Times New Roman"/>
                <w:color w:val="EE0000"/>
                <w:szCs w:val="20"/>
                <w:lang w:val="en-GB"/>
              </w:rPr>
              <w:t xml:space="preserve">If both </w:t>
            </w:r>
            <w:r>
              <w:rPr>
                <w:rFonts w:ascii="Times New Roman" w:eastAsia="Malgun Gothic" w:hAnsi="Times New Roman"/>
                <w:i/>
                <w:iCs/>
                <w:color w:val="EE0000"/>
                <w:szCs w:val="20"/>
                <w:lang w:val="en-GB"/>
              </w:rPr>
              <w:t>offsetForLongerWakeUpDelay</w:t>
            </w:r>
            <w:r>
              <w:rPr>
                <w:rFonts w:ascii="Times New Roman" w:eastAsia="Malgun Gothic" w:hAnsi="Times New Roman"/>
                <w:color w:val="EE0000"/>
                <w:szCs w:val="20"/>
                <w:lang w:val="en-GB"/>
              </w:rPr>
              <w:t xml:space="preserve"> and </w:t>
            </w:r>
            <w:r>
              <w:rPr>
                <w:rFonts w:ascii="Times New Roman" w:eastAsia="Malgun Gothic" w:hAnsi="Times New Roman"/>
                <w:i/>
                <w:iCs/>
                <w:color w:val="EE0000"/>
                <w:szCs w:val="20"/>
                <w:lang w:val="en-GB"/>
              </w:rPr>
              <w:t>offsetForShorterWakeUpDelay</w:t>
            </w:r>
            <w:r>
              <w:rPr>
                <w:rFonts w:ascii="Times New Roman" w:eastAsia="Malgun Gothic" w:hAnsi="Times New Roman"/>
                <w:color w:val="EE0000"/>
                <w:szCs w:val="20"/>
                <w:lang w:val="en-GB"/>
              </w:rPr>
              <w:t xml:space="preserve"> are configured, the UE monitors WUS starting at a WUS occasion corresponding</w:t>
            </w:r>
            <w:r>
              <w:rPr>
                <w:rFonts w:ascii="Times New Roman" w:eastAsia="MS Mincho" w:hAnsi="Times New Roman"/>
                <w:szCs w:val="20"/>
                <w:lang w:val="en-GB"/>
              </w:rPr>
              <w:t xml:space="preserve"> </w:t>
            </w:r>
            <w:r>
              <w:rPr>
                <w:rFonts w:ascii="Times New Roman" w:eastAsia="Malgun Gothic" w:hAnsi="Times New Roman"/>
                <w:color w:val="EE0000"/>
                <w:szCs w:val="20"/>
                <w:lang w:val="en-GB"/>
              </w:rPr>
              <w:t xml:space="preserve">to the smallest selected value that is </w:t>
            </w:r>
            <w:r>
              <w:rPr>
                <w:rFonts w:ascii="Times New Roman" w:eastAsia="Malgun Gothic" w:hAnsi="Times New Roman" w:hint="eastAsia"/>
                <w:color w:val="EE0000"/>
                <w:szCs w:val="20"/>
                <w:lang w:val="en-GB"/>
              </w:rPr>
              <w:t>larger</w:t>
            </w:r>
            <w:r>
              <w:rPr>
                <w:rFonts w:ascii="Times New Roman" w:eastAsia="Malgun Gothic" w:hAnsi="Times New Roman"/>
                <w:color w:val="EE0000"/>
                <w:szCs w:val="20"/>
                <w:lang w:val="en-GB"/>
              </w:rPr>
              <w:t xml:space="preserve"> than or equal to XYZ</w:t>
            </w:r>
            <w:r>
              <w:rPr>
                <w:rFonts w:ascii="Times New Roman" w:eastAsia="Malgun Gothic" w:hAnsi="Times New Roman" w:hint="eastAsia"/>
                <w:color w:val="EE0000"/>
                <w:szCs w:val="20"/>
                <w:lang w:val="en-GB"/>
              </w:rPr>
              <w:t>.</w:t>
            </w:r>
            <w:r>
              <w:rPr>
                <w:rFonts w:ascii="Times New Roman" w:eastAsia="MS Mincho" w:hAnsi="Times New Roman"/>
                <w:szCs w:val="20"/>
                <w:lang w:val="en-GB"/>
              </w:rPr>
              <w:t xml:space="preserve"> </w:t>
            </w:r>
            <w:r>
              <w:rPr>
                <w:rFonts w:ascii="Times New Roman" w:eastAsia="Malgun Gothic" w:hAnsi="Times New Roman"/>
                <w:color w:val="EE0000"/>
                <w:szCs w:val="20"/>
                <w:lang w:val="en-GB"/>
              </w:rPr>
              <w:t>If all selected values are smaller than XYZ, the UE monitors PDCCH according to Type2-PDCCH CSS sets associated with the paging occasion and does not monitor WUS.</w:t>
            </w:r>
          </w:p>
          <w:p w14:paraId="0EE18167" w14:textId="77777777" w:rsidR="006A1186" w:rsidRDefault="00BE1811">
            <w:pPr>
              <w:spacing w:before="60" w:line="360" w:lineRule="atLeast"/>
              <w:jc w:val="both"/>
              <w:rPr>
                <w:rFonts w:ascii="Times New Roman" w:eastAsia="Malgun Gothic" w:hAnsi="Times New Roman"/>
                <w:strike/>
                <w:color w:val="EE0000"/>
                <w:szCs w:val="20"/>
                <w:lang w:val="en-GB"/>
              </w:rPr>
            </w:pPr>
            <w:r>
              <w:rPr>
                <w:rFonts w:ascii="Times New Roman" w:eastAsia="Malgun Gothic" w:hAnsi="Times New Roman"/>
                <w:strike/>
                <w:color w:val="EE0000"/>
                <w:szCs w:val="20"/>
                <w:lang w:val="en-GB"/>
              </w:rPr>
              <w:t xml:space="preserve">If multiple values for the number of frames provided by </w:t>
            </w:r>
            <w:r>
              <w:rPr>
                <w:rFonts w:ascii="Times New Roman" w:eastAsia="Malgun Gothic" w:hAnsi="Times New Roman"/>
                <w:bCs/>
                <w:i/>
                <w:strike/>
                <w:color w:val="EE0000"/>
                <w:szCs w:val="20"/>
                <w:lang w:val="en-GB"/>
              </w:rPr>
              <w:t>LO-FrameOffsets</w:t>
            </w:r>
            <w:r>
              <w:rPr>
                <w:rFonts w:ascii="Times New Roman" w:eastAsia="Malgun Gothic" w:hAnsi="Times New Roman"/>
                <w:strike/>
                <w:color w:val="EE0000"/>
                <w:szCs w:val="20"/>
                <w:lang w:val="en-GB"/>
              </w:rPr>
              <w:t xml:space="preserve"> are larger than or equal to the value of </w:t>
            </w:r>
            <w:r>
              <w:rPr>
                <w:rFonts w:ascii="Times New Roman" w:eastAsia="Malgun Gothic" w:hAnsi="Times New Roman"/>
                <w:i/>
                <w:strike/>
                <w:color w:val="EE0000"/>
                <w:szCs w:val="20"/>
                <w:lang w:val="en-GB"/>
              </w:rPr>
              <w:t>XYZ</w:t>
            </w:r>
            <w:r>
              <w:rPr>
                <w:rFonts w:ascii="Times New Roman" w:eastAsia="Malgun Gothic" w:hAnsi="Times New Roman"/>
                <w:strike/>
                <w:color w:val="EE0000"/>
                <w:szCs w:val="20"/>
                <w:lang w:val="en-GB"/>
              </w:rPr>
              <w:t xml:space="preserve">, the UE monitors WUS starting at a WUS occasion corresponding to the smallest of the multiple values. If all values for the number of frames provided by </w:t>
            </w:r>
            <w:r>
              <w:rPr>
                <w:rFonts w:ascii="Times New Roman" w:eastAsia="Malgun Gothic" w:hAnsi="Times New Roman"/>
                <w:bCs/>
                <w:i/>
                <w:strike/>
                <w:color w:val="EE0000"/>
                <w:szCs w:val="20"/>
                <w:lang w:val="en-GB"/>
              </w:rPr>
              <w:t>LO-FrameOffsets</w:t>
            </w:r>
            <w:r>
              <w:rPr>
                <w:rFonts w:ascii="Times New Roman" w:eastAsia="Malgun Gothic" w:hAnsi="Times New Roman"/>
                <w:strike/>
                <w:color w:val="EE0000"/>
                <w:szCs w:val="20"/>
                <w:lang w:val="en-GB"/>
              </w:rPr>
              <w:t xml:space="preserve"> are smaller than the value of </w:t>
            </w:r>
            <w:r>
              <w:rPr>
                <w:rFonts w:ascii="Times New Roman" w:eastAsia="Malgun Gothic" w:hAnsi="Times New Roman"/>
                <w:i/>
                <w:strike/>
                <w:color w:val="EE0000"/>
                <w:szCs w:val="20"/>
                <w:lang w:val="en-GB"/>
              </w:rPr>
              <w:t>XYZ</w:t>
            </w:r>
            <w:r>
              <w:rPr>
                <w:rFonts w:ascii="Times New Roman" w:eastAsia="Malgun Gothic" w:hAnsi="Times New Roman"/>
                <w:strike/>
                <w:color w:val="EE0000"/>
                <w:szCs w:val="20"/>
                <w:lang w:val="en-GB"/>
              </w:rPr>
              <w:t xml:space="preserve">, the UE monitors </w:t>
            </w:r>
            <w:r>
              <w:rPr>
                <w:rFonts w:ascii="Times New Roman" w:eastAsia="Malgun Gothic" w:hAnsi="Times New Roman"/>
                <w:strike/>
                <w:color w:val="EE0000"/>
                <w:szCs w:val="20"/>
              </w:rPr>
              <w:t xml:space="preserve">PDCCH according to Type2-PDCCH CSS sets associated with the paging occasion and </w:t>
            </w:r>
            <w:r>
              <w:rPr>
                <w:rFonts w:ascii="Times New Roman" w:eastAsia="Malgun Gothic" w:hAnsi="Times New Roman"/>
                <w:strike/>
                <w:color w:val="EE0000"/>
                <w:szCs w:val="20"/>
                <w:lang w:val="en-GB"/>
              </w:rPr>
              <w:t>does not monitor WUS.</w:t>
            </w:r>
          </w:p>
          <w:p w14:paraId="0EE18168" w14:textId="77777777" w:rsidR="006A1186" w:rsidRDefault="00BE1811">
            <w:pPr>
              <w:spacing w:beforeLines="100" w:before="240" w:after="240" w:line="360" w:lineRule="atLeast"/>
              <w:ind w:left="851" w:hanging="284"/>
              <w:jc w:val="center"/>
              <w:rPr>
                <w:rFonts w:ascii="Times New Roman" w:eastAsia="MS Mincho" w:hAnsi="Times New Roman"/>
                <w:color w:val="FF0000"/>
                <w:szCs w:val="20"/>
                <w:lang w:val="en-GB"/>
              </w:rPr>
            </w:pPr>
            <w:r>
              <w:rPr>
                <w:rFonts w:ascii="Times New Roman" w:eastAsia="MS Mincho" w:hAnsi="Times New Roman"/>
                <w:color w:val="FF0000"/>
                <w:szCs w:val="20"/>
                <w:lang w:val="en-GB"/>
              </w:rPr>
              <w:t>&lt;Unchanged parts are omitted&gt;</w:t>
            </w:r>
          </w:p>
          <w:p w14:paraId="0EE18169" w14:textId="77777777" w:rsidR="006A1186" w:rsidRDefault="00BE1811">
            <w:pPr>
              <w:spacing w:before="60" w:line="360" w:lineRule="atLeast"/>
              <w:ind w:left="851" w:hanging="284"/>
              <w:jc w:val="both"/>
              <w:rPr>
                <w:rFonts w:ascii="Times New Roman" w:eastAsia="Malgun Gothic" w:hAnsi="Times New Roman"/>
                <w:szCs w:val="20"/>
                <w:lang w:val="en-GB"/>
              </w:rPr>
            </w:pPr>
            <w:r>
              <w:rPr>
                <w:rFonts w:ascii="Times New Roman" w:eastAsia="MS Mincho" w:hAnsi="Times New Roman"/>
                <w:color w:val="FF0000"/>
                <w:szCs w:val="20"/>
                <w:lang w:val="en-GB"/>
              </w:rPr>
              <w:t>---------------------------------End of Text Proposal on 3GPP TS 38.213 V19.0.0-----------------------</w:t>
            </w:r>
          </w:p>
        </w:tc>
      </w:tr>
    </w:tbl>
    <w:p w14:paraId="0EE1816B" w14:textId="77777777" w:rsidR="006A1186" w:rsidRDefault="006A1186">
      <w:pPr>
        <w:spacing w:before="120" w:after="120"/>
        <w:ind w:firstLine="225"/>
        <w:jc w:val="both"/>
        <w:rPr>
          <w:rFonts w:ascii="Times New Roman" w:eastAsia="Malgun Gothic" w:hAnsi="Times New Roman"/>
          <w:b/>
          <w:bCs/>
          <w:sz w:val="22"/>
          <w:szCs w:val="22"/>
          <w:lang w:eastAsia="ko-KR"/>
        </w:rPr>
      </w:pPr>
    </w:p>
    <w:p w14:paraId="0EE1816C" w14:textId="77777777" w:rsidR="006A1186" w:rsidRDefault="00BE1811">
      <w:pPr>
        <w:spacing w:before="120" w:after="120"/>
        <w:ind w:firstLine="225"/>
        <w:jc w:val="both"/>
        <w:rPr>
          <w:rFonts w:ascii="Times New Roman" w:hAnsi="Times New Roman"/>
          <w:b/>
          <w:bCs/>
          <w:sz w:val="22"/>
          <w:szCs w:val="22"/>
          <w:lang w:val="en-GB" w:eastAsia="ko-KR"/>
        </w:rPr>
      </w:pPr>
      <w:r>
        <w:rPr>
          <w:rFonts w:ascii="Times New Roman" w:hAnsi="Times New Roman"/>
          <w:b/>
          <w:bCs/>
          <w:sz w:val="22"/>
          <w:szCs w:val="22"/>
          <w:lang w:val="en-GB" w:eastAsia="ko-KR"/>
        </w:rPr>
        <w:t>Observation: Explicit gaps between adjacent MOs within LO in IDLE/INACTIVE mode are redundant and lead to inefficient resource utilization.</w:t>
      </w:r>
    </w:p>
    <w:p w14:paraId="0EE1816D" w14:textId="77777777" w:rsidR="006A1186" w:rsidRDefault="00BE1811">
      <w:pPr>
        <w:spacing w:before="120" w:after="120"/>
        <w:ind w:firstLine="225"/>
        <w:jc w:val="both"/>
        <w:rPr>
          <w:rFonts w:ascii="Times New Roman"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2</w:t>
      </w:r>
      <w:r>
        <w:rPr>
          <w:rFonts w:ascii="Times New Roman" w:hAnsi="Times New Roman"/>
          <w:b/>
          <w:bCs/>
          <w:sz w:val="22"/>
          <w:szCs w:val="22"/>
          <w:lang w:eastAsia="ko-KR"/>
        </w:rPr>
        <w:t>:</w:t>
      </w:r>
      <w:r>
        <w:rPr>
          <w:rFonts w:ascii="Times New Roman" w:hAnsi="Times New Roman" w:hint="eastAsia"/>
          <w:b/>
          <w:bCs/>
          <w:sz w:val="22"/>
          <w:szCs w:val="22"/>
          <w:lang w:eastAsia="ko-KR"/>
        </w:rPr>
        <w:t xml:space="preserve"> </w:t>
      </w:r>
      <w:r>
        <w:rPr>
          <w:rFonts w:ascii="Times New Roman" w:hAnsi="Times New Roman"/>
          <w:b/>
          <w:bCs/>
          <w:sz w:val="22"/>
          <w:szCs w:val="22"/>
          <w:lang w:val="en-GB" w:eastAsia="ko-KR"/>
        </w:rPr>
        <w:t>Adopt Option 2 for gap handling between LP-WUS MOs:</w:t>
      </w:r>
    </w:p>
    <w:p w14:paraId="0EE1816E" w14:textId="77777777" w:rsidR="006A1186" w:rsidRDefault="00BE1811">
      <w:pPr>
        <w:spacing w:before="120" w:after="120"/>
        <w:ind w:firstLine="225"/>
        <w:jc w:val="both"/>
        <w:rPr>
          <w:rFonts w:ascii="Times New Roman" w:eastAsia="MS Mincho" w:hAnsi="Times New Roman"/>
          <w:b/>
          <w:bCs/>
          <w:sz w:val="22"/>
          <w:szCs w:val="22"/>
          <w:lang w:eastAsia="ko-KR"/>
        </w:rPr>
      </w:pPr>
      <w:r>
        <w:rPr>
          <w:rFonts w:ascii="Times New Roman" w:eastAsia="Malgun Gothic" w:hAnsi="Times New Roman" w:hint="eastAsia"/>
          <w:b/>
          <w:bCs/>
          <w:sz w:val="22"/>
          <w:szCs w:val="22"/>
          <w:lang w:eastAsia="ko-KR"/>
        </w:rPr>
        <w:t xml:space="preserve"> </w:t>
      </w:r>
      <w:r>
        <w:rPr>
          <w:rFonts w:ascii="Times New Roman" w:eastAsia="Malgun Gothic" w:hAnsi="Times New Roman"/>
          <w:b/>
          <w:bCs/>
          <w:sz w:val="22"/>
          <w:szCs w:val="22"/>
          <w:lang w:eastAsia="ko-KR"/>
        </w:rPr>
        <w:t>No gap is introduced between two LP-WUS MOs. No specification impact</w:t>
      </w:r>
      <w:r>
        <w:rPr>
          <w:rFonts w:ascii="Times New Roman" w:eastAsia="Malgun Gothic" w:hAnsi="Times New Roman" w:hint="eastAsia"/>
          <w:b/>
          <w:bCs/>
          <w:sz w:val="22"/>
          <w:szCs w:val="22"/>
          <w:lang w:eastAsia="ko-KR"/>
        </w:rPr>
        <w:t>.</w:t>
      </w:r>
      <w:r>
        <w:rPr>
          <w:rFonts w:ascii="Times New Roman" w:eastAsia="MS Mincho" w:hAnsi="Times New Roman"/>
          <w:b/>
          <w:bCs/>
          <w:sz w:val="22"/>
          <w:szCs w:val="22"/>
          <w:lang w:eastAsia="ko-KR"/>
        </w:rPr>
        <w:t xml:space="preserve"> </w:t>
      </w:r>
    </w:p>
    <w:p w14:paraId="0EE1816F" w14:textId="77777777" w:rsidR="006A1186" w:rsidRDefault="00BE1811">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3</w:t>
      </w:r>
      <w:r>
        <w:rPr>
          <w:rFonts w:ascii="Times New Roman" w:hAnsi="Times New Roman"/>
          <w:b/>
          <w:bCs/>
          <w:sz w:val="22"/>
          <w:szCs w:val="22"/>
          <w:lang w:eastAsia="ko-KR"/>
        </w:rPr>
        <w:t>:</w:t>
      </w:r>
      <w:r>
        <w:rPr>
          <w:rFonts w:ascii="Times New Roman" w:eastAsia="MS Mincho" w:hAnsi="Times New Roman"/>
          <w:b/>
          <w:bCs/>
          <w:sz w:val="22"/>
          <w:szCs w:val="22"/>
          <w:lang w:eastAsia="ko-KR"/>
        </w:rPr>
        <w:t xml:space="preserve"> Do not introduce any gap between adjacent MOs within a periodicity in CONNECTED mode.</w:t>
      </w:r>
    </w:p>
    <w:p w14:paraId="0EE18170" w14:textId="77777777" w:rsidR="006A1186" w:rsidRDefault="00BE1811">
      <w:pPr>
        <w:spacing w:before="120" w:after="120"/>
        <w:ind w:firstLineChars="100" w:firstLine="216"/>
        <w:jc w:val="both"/>
        <w:rPr>
          <w:rFonts w:ascii="Times New Roman"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4:</w:t>
      </w:r>
      <w:r>
        <w:rPr>
          <w:rFonts w:ascii="Times New Roman" w:hAnsi="Times New Roman"/>
          <w:b/>
          <w:bCs/>
          <w:sz w:val="22"/>
          <w:szCs w:val="22"/>
          <w:lang w:eastAsia="ko-KR"/>
        </w:rPr>
        <w:t xml:space="preserve"> No explicit gap is introduced between adjacent LP-WUS MO and LP-SS. It is up to UE implementation whether to monitor LP-SS or LP-WUS </w:t>
      </w:r>
      <w:r>
        <w:rPr>
          <w:rFonts w:ascii="Times New Roman" w:hAnsi="Times New Roman"/>
          <w:b/>
          <w:bCs/>
          <w:sz w:val="22"/>
          <w:szCs w:val="22"/>
          <w:lang w:val="en-GB" w:eastAsia="ko-KR"/>
        </w:rPr>
        <w:t>when</w:t>
      </w:r>
      <w:r>
        <w:rPr>
          <w:rFonts w:ascii="Times New Roman" w:hAnsi="Times New Roman" w:hint="eastAsia"/>
          <w:b/>
          <w:bCs/>
          <w:sz w:val="22"/>
          <w:szCs w:val="22"/>
          <w:lang w:val="en-GB" w:eastAsia="ko-KR"/>
        </w:rPr>
        <w:t xml:space="preserve"> a</w:t>
      </w:r>
      <w:r>
        <w:rPr>
          <w:rFonts w:ascii="Times New Roman" w:hAnsi="Times New Roman"/>
          <w:b/>
          <w:bCs/>
          <w:sz w:val="22"/>
          <w:szCs w:val="22"/>
          <w:lang w:val="en-GB" w:eastAsia="ko-KR"/>
        </w:rPr>
        <w:t xml:space="preserve"> LP-WUS actual MO start</w:t>
      </w:r>
      <w:r>
        <w:rPr>
          <w:rFonts w:ascii="Times New Roman" w:hAnsi="Times New Roman" w:hint="eastAsia"/>
          <w:b/>
          <w:bCs/>
          <w:sz w:val="22"/>
          <w:szCs w:val="22"/>
          <w:lang w:val="en-GB" w:eastAsia="ko-KR"/>
        </w:rPr>
        <w:t>s</w:t>
      </w:r>
      <w:r>
        <w:rPr>
          <w:rFonts w:ascii="Times New Roman" w:hAnsi="Times New Roman"/>
          <w:b/>
          <w:bCs/>
          <w:sz w:val="22"/>
          <w:szCs w:val="22"/>
          <w:lang w:val="en-GB" w:eastAsia="ko-KR"/>
        </w:rPr>
        <w:t xml:space="preserve"> immediately after LP-SS occasion</w:t>
      </w:r>
      <w:r>
        <w:rPr>
          <w:rFonts w:ascii="Times New Roman" w:hAnsi="Times New Roman" w:hint="eastAsia"/>
          <w:b/>
          <w:bCs/>
          <w:sz w:val="22"/>
          <w:szCs w:val="22"/>
          <w:lang w:val="en-GB" w:eastAsia="ko-KR"/>
        </w:rPr>
        <w:t>s</w:t>
      </w:r>
    </w:p>
    <w:p w14:paraId="0EE18171" w14:textId="77777777" w:rsidR="006A1186" w:rsidRDefault="006A1186">
      <w:pPr>
        <w:tabs>
          <w:tab w:val="left" w:pos="397"/>
        </w:tabs>
        <w:adjustRightInd w:val="0"/>
        <w:snapToGrid w:val="0"/>
        <w:spacing w:afterLines="50" w:after="120"/>
        <w:rPr>
          <w:rFonts w:ascii="Times New Roman" w:hAnsi="Times New Roman"/>
          <w:lang w:val="en-GB"/>
        </w:rPr>
      </w:pPr>
    </w:p>
    <w:p w14:paraId="0EE18172" w14:textId="77777777" w:rsidR="006A1186" w:rsidRDefault="006A1186">
      <w:pPr>
        <w:tabs>
          <w:tab w:val="left" w:pos="397"/>
        </w:tabs>
        <w:adjustRightInd w:val="0"/>
        <w:snapToGrid w:val="0"/>
        <w:spacing w:afterLines="50" w:after="120"/>
        <w:rPr>
          <w:rFonts w:ascii="Times New Roman" w:hAnsi="Times New Roman"/>
          <w:lang w:val="en-GB"/>
        </w:rPr>
      </w:pPr>
    </w:p>
    <w:p w14:paraId="0EE18173" w14:textId="77777777" w:rsidR="006A1186" w:rsidRDefault="00BE1811">
      <w:pPr>
        <w:pStyle w:val="22"/>
      </w:pPr>
      <w:r>
        <w:t>R1-2509083</w:t>
      </w:r>
      <w:r>
        <w:tab/>
        <w:t>_</w:t>
      </w:r>
      <w:r>
        <w:rPr>
          <w:rFonts w:hint="eastAsia"/>
        </w:rPr>
        <w:t>Apple</w:t>
      </w:r>
    </w:p>
    <w:p w14:paraId="0EE18174" w14:textId="77777777" w:rsidR="006A1186" w:rsidRDefault="00BE1811">
      <w:pPr>
        <w:spacing w:after="120"/>
        <w:jc w:val="both"/>
        <w:rPr>
          <w:rFonts w:ascii="Times New Roman" w:eastAsia="Times New Roman" w:hAnsi="Times New Roman" w:cs="Batang"/>
          <w:szCs w:val="20"/>
          <w:lang w:eastAsia="zh-CN"/>
        </w:rPr>
      </w:pPr>
      <w:r>
        <w:rPr>
          <w:rFonts w:ascii="Times New Roman" w:eastAsia="Times New Roman" w:hAnsi="Times New Roman" w:cs="Batang"/>
          <w:szCs w:val="20"/>
          <w:lang w:eastAsia="zh-CN"/>
        </w:rPr>
        <w:t xml:space="preserve">For </w:t>
      </w:r>
      <w:r>
        <w:rPr>
          <w:rFonts w:ascii="Times New Roman" w:eastAsia="Times New Roman" w:hAnsi="Times New Roman" w:cs="Batang"/>
          <w:b/>
          <w:bCs/>
          <w:szCs w:val="20"/>
          <w:u w:val="single"/>
          <w:lang w:eastAsia="zh-CN"/>
        </w:rPr>
        <w:t>idle/inactive mode</w:t>
      </w:r>
      <w:r>
        <w:rPr>
          <w:rFonts w:ascii="Times New Roman" w:eastAsia="Times New Roman" w:hAnsi="Times New Roman" w:cs="Batang"/>
          <w:szCs w:val="20"/>
          <w:lang w:eastAsia="zh-CN"/>
        </w:rPr>
        <w:t>, we have the following proposals:</w:t>
      </w:r>
    </w:p>
    <w:p w14:paraId="0EE18175" w14:textId="77777777" w:rsidR="006A1186" w:rsidRDefault="00BE1811">
      <w:pPr>
        <w:autoSpaceDE w:val="0"/>
        <w:autoSpaceDN w:val="0"/>
        <w:jc w:val="both"/>
        <w:rPr>
          <w:rFonts w:ascii="Times New Roman" w:hAnsi="Times New Roman"/>
          <w:b/>
          <w:bCs/>
          <w:szCs w:val="10"/>
          <w:lang w:val="en-GB"/>
        </w:rPr>
      </w:pPr>
      <w:r>
        <w:rPr>
          <w:rFonts w:ascii="Times New Roman" w:hAnsi="Times New Roman"/>
          <w:b/>
          <w:bCs/>
          <w:szCs w:val="10"/>
          <w:lang w:val="en-GB"/>
        </w:rPr>
        <w:t>Proposal 3-1: If the last symbol a UE monitors in a LP-WUS MO is adjacent to the first symbol a UE monitors in the next LP-WUS MO, the UE is not required to monitor the second LP-WUS MO.</w:t>
      </w:r>
    </w:p>
    <w:p w14:paraId="0EE18176" w14:textId="77777777" w:rsidR="006A1186" w:rsidRDefault="00BE1811">
      <w:pPr>
        <w:numPr>
          <w:ilvl w:val="0"/>
          <w:numId w:val="58"/>
        </w:num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lastRenderedPageBreak/>
        <w:t>Note: this provides the UE a minimum of one symbol gap between the monitored symbols of two adjacent LP-WUS MOs.</w:t>
      </w:r>
    </w:p>
    <w:p w14:paraId="0EE18177" w14:textId="77777777" w:rsidR="006A1186" w:rsidRDefault="00BE1811">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Proposal 3-2: Adopt the following TP for TS 38.213:</w:t>
      </w:r>
    </w:p>
    <w:tbl>
      <w:tblPr>
        <w:tblStyle w:val="TableGrid40"/>
        <w:tblW w:w="0" w:type="auto"/>
        <w:tblLook w:val="04A0" w:firstRow="1" w:lastRow="0" w:firstColumn="1" w:lastColumn="0" w:noHBand="0" w:noVBand="1"/>
      </w:tblPr>
      <w:tblGrid>
        <w:gridCol w:w="9060"/>
      </w:tblGrid>
      <w:tr w:rsidR="006A1186" w14:paraId="0EE1817B" w14:textId="77777777">
        <w:tc>
          <w:tcPr>
            <w:tcW w:w="9576" w:type="dxa"/>
          </w:tcPr>
          <w:p w14:paraId="0EE18178" w14:textId="77777777" w:rsidR="006A1186" w:rsidRDefault="00BE1811">
            <w:pPr>
              <w:keepNext/>
              <w:keepLines/>
              <w:tabs>
                <w:tab w:val="left" w:pos="992"/>
              </w:tabs>
              <w:autoSpaceDE w:val="0"/>
              <w:autoSpaceDN w:val="0"/>
              <w:spacing w:before="180" w:afterLines="50" w:after="120"/>
              <w:ind w:left="1134" w:hanging="1134"/>
              <w:jc w:val="both"/>
              <w:outlineLvl w:val="1"/>
              <w:rPr>
                <w:rFonts w:ascii="Arial" w:hAnsi="Arial"/>
                <w:sz w:val="32"/>
                <w:szCs w:val="20"/>
                <w:lang w:val="en-GB"/>
              </w:rPr>
            </w:pPr>
            <w:r>
              <w:rPr>
                <w:rFonts w:ascii="Arial" w:hAnsi="Arial"/>
                <w:sz w:val="32"/>
                <w:szCs w:val="20"/>
                <w:lang w:val="en-GB"/>
              </w:rPr>
              <w:t>10.4C</w:t>
            </w:r>
            <w:r>
              <w:rPr>
                <w:rFonts w:ascii="Arial" w:hAnsi="Arial"/>
                <w:sz w:val="32"/>
                <w:szCs w:val="20"/>
                <w:lang w:val="en-GB"/>
              </w:rPr>
              <w:tab/>
              <w:t>PDCCH monitoring activation by WUS in RRC_IDLE/RRC_INACTIVE</w:t>
            </w:r>
          </w:p>
          <w:p w14:paraId="0EE18179" w14:textId="77777777" w:rsidR="006A1186" w:rsidRDefault="00BE1811">
            <w:pPr>
              <w:autoSpaceDE w:val="0"/>
              <w:autoSpaceDN w:val="0"/>
              <w:spacing w:afterLines="50" w:after="120"/>
              <w:jc w:val="center"/>
              <w:rPr>
                <w:rFonts w:ascii="Times New Roman" w:hAnsi="Times New Roman"/>
                <w:color w:val="C00000"/>
                <w:szCs w:val="10"/>
                <w:lang w:val="en-GB"/>
              </w:rPr>
            </w:pPr>
            <w:r>
              <w:rPr>
                <w:rFonts w:ascii="Times New Roman" w:hAnsi="Times New Roman"/>
                <w:color w:val="C00000"/>
                <w:szCs w:val="10"/>
                <w:lang w:val="en-GB"/>
              </w:rPr>
              <w:t>&lt;unchanged text omitted&gt;</w:t>
            </w:r>
          </w:p>
          <w:p w14:paraId="0EE1817A" w14:textId="77777777" w:rsidR="006A1186" w:rsidRDefault="00BE1811">
            <w:pPr>
              <w:autoSpaceDE w:val="0"/>
              <w:autoSpaceDN w:val="0"/>
              <w:spacing w:afterLines="50" w:after="120"/>
              <w:jc w:val="both"/>
              <w:rPr>
                <w:rFonts w:ascii="Times New Roman" w:hAnsi="Times New Roman"/>
                <w:szCs w:val="10"/>
                <w:lang w:val="en-GB"/>
              </w:rPr>
            </w:pPr>
            <w:r>
              <w:rPr>
                <w:rFonts w:ascii="Times New Roman" w:hAnsi="Times New Roman"/>
                <w:szCs w:val="20"/>
                <w:lang w:val="en-GB"/>
              </w:rPr>
              <w:t xml:space="preserve">A UE determines the first frame for the WUS occasion according to the procedure defined in [17, TS 38.304] </w:t>
            </w:r>
            <w:r>
              <w:rPr>
                <w:rFonts w:ascii="Times New Roman" w:hAnsi="Times New Roman"/>
                <w:strike/>
                <w:color w:val="EE0000"/>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trike/>
                <w:color w:val="EE0000"/>
                <w:szCs w:val="20"/>
                <w:lang w:val="en-GB"/>
              </w:rPr>
              <w:t>PO-to-LO association</w:t>
            </w:r>
            <w:r>
              <w:rPr>
                <w:rFonts w:ascii="Times New Roman" w:hAnsi="Times New Roman"/>
                <w:strike/>
                <w:color w:val="EE0000"/>
                <w:szCs w:val="20"/>
                <w:lang w:val="en-GB"/>
              </w:rPr>
              <w:t>. A reference frame of a WUS occasion starts a number of frames prior to the first of a number of paging frames associated with the WUS occasion.</w:t>
            </w:r>
            <w:r>
              <w:rPr>
                <w:rFonts w:ascii="Times New Roman" w:hAnsi="Times New Roman"/>
                <w:bCs/>
                <w:strike/>
                <w:color w:val="EE0000"/>
                <w:szCs w:val="20"/>
                <w:lang w:val="en-GB" w:eastAsia="ko-KR" w:bidi="ar"/>
              </w:rPr>
              <w:t xml:space="preserve"> Each number of frames is provided </w:t>
            </w:r>
            <w:r>
              <w:rPr>
                <w:rFonts w:ascii="Times New Roman" w:hAnsi="Times New Roman"/>
                <w:strike/>
                <w:color w:val="EE0000"/>
                <w:szCs w:val="20"/>
                <w:lang w:val="en-GB"/>
              </w:rPr>
              <w:t xml:space="preserve">by </w:t>
            </w:r>
            <w:r>
              <w:rPr>
                <w:rFonts w:ascii="Times New Roman" w:hAnsi="Times New Roman"/>
                <w:bCs/>
                <w:i/>
                <w:strike/>
                <w:color w:val="EE0000"/>
                <w:szCs w:val="20"/>
                <w:lang w:val="en-GB" w:eastAsia="ko-KR" w:bidi="ar"/>
              </w:rPr>
              <w:t>LO-FrameOffsets</w:t>
            </w:r>
            <w:r>
              <w:rPr>
                <w:rFonts w:ascii="Times New Roman" w:hAnsi="Times New Roman"/>
                <w:strike/>
                <w:color w:val="EE0000"/>
                <w:szCs w:val="20"/>
                <w:lang w:val="en-GB"/>
              </w:rPr>
              <w:t>.</w:t>
            </w:r>
            <w:r>
              <w:rPr>
                <w:rFonts w:ascii="Times New Roman" w:hAnsi="Times New Roman"/>
                <w:szCs w:val="20"/>
                <w:lang w:val="en-GB"/>
              </w:rPr>
              <w:t xml:space="preserve"> The first WUS monitoring occasion of a WUS occasion starts at an offset provided by </w:t>
            </w:r>
            <w:r>
              <w:rPr>
                <w:rFonts w:ascii="Times New Roman" w:hAnsi="Times New Roman"/>
                <w:i/>
                <w:szCs w:val="20"/>
                <w:lang w:val="en-GB"/>
              </w:rPr>
              <w:t>offset_firstMO_withinLO</w:t>
            </w:r>
            <w:r>
              <w:rPr>
                <w:rFonts w:ascii="Times New Roman" w:hAnsi="Times New Roman"/>
                <w:szCs w:val="20"/>
                <w:lang w:val="en-GB"/>
              </w:rPr>
              <w:t xml:space="preserve"> relative to the start of the </w:t>
            </w:r>
            <w:r>
              <w:rPr>
                <w:rFonts w:ascii="Times New Roman" w:hAnsi="Times New Roman"/>
                <w:color w:val="EE0000"/>
                <w:szCs w:val="20"/>
                <w:lang w:val="en-GB"/>
              </w:rPr>
              <w:t xml:space="preserve">first </w:t>
            </w:r>
            <w:r>
              <w:rPr>
                <w:rFonts w:ascii="Times New Roman" w:hAnsi="Times New Roman"/>
                <w:strike/>
                <w:color w:val="EE0000"/>
                <w:szCs w:val="20"/>
                <w:lang w:val="en-GB"/>
              </w:rPr>
              <w:t>reference</w:t>
            </w:r>
            <w:r>
              <w:rPr>
                <w:rFonts w:ascii="Times New Roman" w:hAnsi="Times New Roman"/>
                <w:szCs w:val="20"/>
                <w:lang w:val="en-GB"/>
              </w:rPr>
              <w:t xml:space="preserve"> frame. </w:t>
            </w:r>
            <w:r>
              <w:rPr>
                <w:rFonts w:ascii="Times New Roman" w:hAnsi="Times New Roman"/>
                <w:strike/>
                <w:color w:val="EE0000"/>
                <w:szCs w:val="20"/>
                <w:lang w:val="en-GB"/>
              </w:rPr>
              <w:t xml:space="preserve">If multiple values for the number of frames provided by </w:t>
            </w:r>
            <w:r>
              <w:rPr>
                <w:rFonts w:ascii="Times New Roman" w:hAnsi="Times New Roman"/>
                <w:bCs/>
                <w:i/>
                <w:strike/>
                <w:color w:val="EE0000"/>
                <w:szCs w:val="20"/>
                <w:lang w:val="en-GB" w:eastAsia="ko-KR" w:bidi="ar"/>
              </w:rPr>
              <w:t>LO-FrameOffsets</w:t>
            </w:r>
            <w:r>
              <w:rPr>
                <w:rFonts w:ascii="Times New Roman" w:hAnsi="Times New Roman"/>
                <w:strike/>
                <w:color w:val="EE0000"/>
                <w:szCs w:val="20"/>
                <w:lang w:val="en-GB"/>
              </w:rPr>
              <w:t xml:space="preserve"> are larger than or equal to the value of </w:t>
            </w:r>
            <w:r>
              <w:rPr>
                <w:rFonts w:ascii="Times New Roman" w:hAnsi="Times New Roman"/>
                <w:i/>
                <w:strike/>
                <w:color w:val="EE0000"/>
                <w:szCs w:val="20"/>
                <w:lang w:val="en-GB"/>
              </w:rPr>
              <w:t>XYZ</w:t>
            </w:r>
            <w:r>
              <w:rPr>
                <w:rFonts w:ascii="Times New Roman" w:hAnsi="Times New Roman"/>
                <w:strike/>
                <w:color w:val="EE0000"/>
                <w:szCs w:val="20"/>
                <w:lang w:val="en-GB"/>
              </w:rPr>
              <w:t xml:space="preserve">, the UE monitors WUS starting at a WUS occasion corresponding to the smallest of the multiple values. If all values for the number of frames provided by </w:t>
            </w:r>
            <w:r>
              <w:rPr>
                <w:rFonts w:ascii="Times New Roman" w:hAnsi="Times New Roman"/>
                <w:bCs/>
                <w:i/>
                <w:strike/>
                <w:color w:val="EE0000"/>
                <w:szCs w:val="20"/>
                <w:lang w:val="en-GB" w:eastAsia="ko-KR" w:bidi="ar"/>
              </w:rPr>
              <w:t>LO-FrameOffsets</w:t>
            </w:r>
            <w:r>
              <w:rPr>
                <w:rFonts w:ascii="Times New Roman" w:hAnsi="Times New Roman"/>
                <w:strike/>
                <w:color w:val="EE0000"/>
                <w:szCs w:val="20"/>
                <w:lang w:val="en-GB"/>
              </w:rPr>
              <w:t xml:space="preserve"> are smaller than the value of </w:t>
            </w:r>
            <w:r>
              <w:rPr>
                <w:rFonts w:ascii="Times New Roman" w:hAnsi="Times New Roman"/>
                <w:i/>
                <w:strike/>
                <w:color w:val="EE0000"/>
                <w:szCs w:val="20"/>
                <w:lang w:val="en-GB"/>
              </w:rPr>
              <w:t>XYZ</w:t>
            </w:r>
            <w:r>
              <w:rPr>
                <w:rFonts w:ascii="Times New Roman" w:hAnsi="Times New Roman"/>
                <w:strike/>
                <w:color w:val="EE0000"/>
                <w:szCs w:val="20"/>
                <w:lang w:val="en-GB"/>
              </w:rPr>
              <w:t>, the UE monitors PDCCH according to Type2-PDCCH CSS sets associated with the paging occasion and does not monitor WUS.</w:t>
            </w:r>
          </w:p>
        </w:tc>
      </w:tr>
    </w:tbl>
    <w:p w14:paraId="0EE1817C" w14:textId="77777777" w:rsidR="006A1186" w:rsidRDefault="006A1186">
      <w:pPr>
        <w:autoSpaceDE w:val="0"/>
        <w:autoSpaceDN w:val="0"/>
        <w:spacing w:afterLines="50" w:after="120"/>
        <w:jc w:val="both"/>
        <w:rPr>
          <w:rFonts w:ascii="Times New Roman" w:hAnsi="Times New Roman"/>
          <w:szCs w:val="20"/>
          <w:lang w:eastAsia="zh-CN"/>
        </w:rPr>
      </w:pPr>
    </w:p>
    <w:p w14:paraId="0EE1817D" w14:textId="77777777" w:rsidR="006A1186" w:rsidRDefault="00BE1811">
      <w:pPr>
        <w:autoSpaceDE w:val="0"/>
        <w:autoSpaceDN w:val="0"/>
        <w:spacing w:afterLines="50" w:after="120"/>
        <w:jc w:val="both"/>
        <w:rPr>
          <w:rFonts w:ascii="Times New Roman" w:hAnsi="Times New Roman"/>
          <w:b/>
          <w:bCs/>
          <w:szCs w:val="20"/>
          <w:lang w:eastAsia="zh-CN"/>
        </w:rPr>
      </w:pPr>
      <w:r>
        <w:rPr>
          <w:rFonts w:ascii="Times New Roman" w:hAnsi="Times New Roman"/>
          <w:b/>
          <w:bCs/>
          <w:szCs w:val="20"/>
          <w:lang w:eastAsia="zh-CN"/>
        </w:rPr>
        <w:t>Proposal 3-3: The definition of LP-RSRQ is modified to be N * LP-RSRP / LP-RSRI.</w:t>
      </w:r>
    </w:p>
    <w:p w14:paraId="0EE1817E" w14:textId="77777777" w:rsidR="006A1186" w:rsidRDefault="006A1186">
      <w:pPr>
        <w:autoSpaceDE w:val="0"/>
        <w:autoSpaceDN w:val="0"/>
        <w:spacing w:afterLines="50" w:after="120"/>
        <w:jc w:val="both"/>
        <w:rPr>
          <w:rFonts w:ascii="Times New Roman" w:hAnsi="Times New Roman"/>
          <w:szCs w:val="20"/>
          <w:lang w:eastAsia="zh-CN"/>
        </w:rPr>
      </w:pPr>
    </w:p>
    <w:p w14:paraId="0EE1817F" w14:textId="77777777" w:rsidR="006A1186" w:rsidRDefault="00BE1811">
      <w:pPr>
        <w:autoSpaceDE w:val="0"/>
        <w:autoSpaceDN w:val="0"/>
        <w:spacing w:afterLines="50" w:after="120"/>
        <w:jc w:val="both"/>
        <w:rPr>
          <w:rFonts w:ascii="Times New Roman" w:hAnsi="Times New Roman"/>
          <w:szCs w:val="20"/>
          <w:lang w:val="en-GB"/>
        </w:rPr>
      </w:pPr>
      <w:r>
        <w:rPr>
          <w:rFonts w:ascii="Times New Roman" w:hAnsi="Times New Roman"/>
          <w:szCs w:val="20"/>
          <w:lang w:val="en-GB"/>
        </w:rPr>
        <w:t xml:space="preserve">For </w:t>
      </w:r>
      <w:r>
        <w:rPr>
          <w:rFonts w:ascii="Times New Roman" w:hAnsi="Times New Roman"/>
          <w:b/>
          <w:bCs/>
          <w:szCs w:val="20"/>
          <w:u w:val="single"/>
          <w:lang w:val="en-GB"/>
        </w:rPr>
        <w:t>connected mode</w:t>
      </w:r>
      <w:r>
        <w:rPr>
          <w:rFonts w:ascii="Times New Roman" w:hAnsi="Times New Roman"/>
          <w:szCs w:val="20"/>
          <w:lang w:val="en-GB"/>
        </w:rPr>
        <w:t>, we have the following observations and proposals:</w:t>
      </w:r>
    </w:p>
    <w:p w14:paraId="0EE18180" w14:textId="77777777" w:rsidR="006A1186" w:rsidRDefault="00BE1811">
      <w:pPr>
        <w:autoSpaceDE w:val="0"/>
        <w:autoSpaceDN w:val="0"/>
        <w:spacing w:afterLines="50" w:after="120"/>
        <w:jc w:val="both"/>
        <w:rPr>
          <w:rFonts w:ascii="Times New Roman Italic" w:hAnsi="Times New Roman Italic" w:cs="Times New Roman Italic"/>
          <w:b/>
          <w:bCs/>
          <w:i/>
          <w:iCs/>
          <w:szCs w:val="20"/>
        </w:rPr>
      </w:pPr>
      <w:r>
        <w:rPr>
          <w:rFonts w:ascii="Times New Roman" w:hAnsi="Times New Roman"/>
          <w:b/>
          <w:bCs/>
          <w:szCs w:val="20"/>
        </w:rPr>
        <w:t>Observation 4-1: LP-WUS MOs and the</w:t>
      </w:r>
      <w:r>
        <w:rPr>
          <w:rFonts w:ascii="Times New Roman Bold Italic" w:hAnsi="Times New Roman Bold Italic" w:cs="Times New Roman Bold Italic"/>
          <w:b/>
          <w:bCs/>
          <w:szCs w:val="20"/>
        </w:rPr>
        <w:t xml:space="preserve"> </w:t>
      </w:r>
      <w:r>
        <w:rPr>
          <w:rFonts w:ascii="Times New Roman Bold Italic" w:hAnsi="Times New Roman Bold Italic" w:cs="Times New Roman Bold Italic"/>
          <w:b/>
          <w:bCs/>
          <w:i/>
          <w:iCs/>
          <w:szCs w:val="20"/>
        </w:rPr>
        <w:t>WUS-PDCCHMonitoringTimer</w:t>
      </w:r>
      <w:r>
        <w:rPr>
          <w:rFonts w:ascii="Times New Roman Italic" w:hAnsi="Times New Roman Italic" w:cs="Times New Roman Italic"/>
          <w:b/>
          <w:bCs/>
          <w:i/>
          <w:iCs/>
          <w:szCs w:val="20"/>
        </w:rPr>
        <w:t xml:space="preserve"> </w:t>
      </w:r>
      <w:r>
        <w:rPr>
          <w:rFonts w:ascii="Times New Roman" w:hAnsi="Times New Roman"/>
          <w:b/>
          <w:bCs/>
          <w:szCs w:val="20"/>
        </w:rPr>
        <w:t xml:space="preserve">for Option 1-2 does not have 1-1 correspondence with the time defined by </w:t>
      </w:r>
      <w:r>
        <w:rPr>
          <w:rFonts w:ascii="Times New Roman Bold Italic" w:hAnsi="Times New Roman Bold Italic" w:cs="Times New Roman Bold Italic"/>
          <w:b/>
          <w:bCs/>
          <w:i/>
          <w:iCs/>
          <w:szCs w:val="20"/>
        </w:rPr>
        <w:t>drx-onDurationTimer.</w:t>
      </w:r>
    </w:p>
    <w:p w14:paraId="0EE18181" w14:textId="77777777" w:rsidR="006A1186" w:rsidRDefault="00BE1811">
      <w:p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 xml:space="preserve">Observation 4-2: It is not clear in the previous RAN1 agreement that which </w:t>
      </w:r>
      <w:r>
        <w:rPr>
          <w:rFonts w:ascii="Times New Roman Bold Italic" w:hAnsi="Times New Roman Bold Italic" w:cs="Times New Roman Bold Italic"/>
          <w:b/>
          <w:bCs/>
          <w:i/>
          <w:iCs/>
          <w:szCs w:val="20"/>
        </w:rPr>
        <w:t xml:space="preserve">WUS-PDCCHMonitoringTimer </w:t>
      </w:r>
      <w:r>
        <w:rPr>
          <w:rFonts w:ascii="Times New Roman" w:hAnsi="Times New Roman"/>
          <w:b/>
          <w:bCs/>
          <w:szCs w:val="20"/>
        </w:rPr>
        <w:t>determines the reporting behavior in the time</w:t>
      </w:r>
      <w:r>
        <w:rPr>
          <w:rFonts w:ascii="Times" w:hAnsi="Times"/>
          <w:b/>
          <w:bCs/>
          <w:szCs w:val="20"/>
          <w:lang w:val="en-GB" w:eastAsia="zh-CN"/>
        </w:rPr>
        <w:t xml:space="preserve"> given by the configured </w:t>
      </w:r>
      <w:r>
        <w:rPr>
          <w:rFonts w:ascii="Times" w:hAnsi="Times"/>
          <w:b/>
          <w:bCs/>
          <w:i/>
          <w:iCs/>
          <w:szCs w:val="20"/>
          <w:lang w:val="en-GB" w:eastAsia="zh-CN"/>
        </w:rPr>
        <w:t>drx-onDurationTimer</w:t>
      </w:r>
      <w:r>
        <w:rPr>
          <w:rFonts w:ascii="Times" w:hAnsi="Times"/>
          <w:b/>
          <w:bCs/>
          <w:szCs w:val="20"/>
          <w:lang w:val="en-GB" w:eastAsia="zh-CN"/>
        </w:rPr>
        <w:t xml:space="preserve"> in </w:t>
      </w:r>
      <w:r>
        <w:rPr>
          <w:rFonts w:ascii="Times" w:hAnsi="Times"/>
          <w:b/>
          <w:bCs/>
          <w:i/>
          <w:iCs/>
          <w:szCs w:val="20"/>
          <w:lang w:val="en-GB" w:eastAsia="zh-CN"/>
        </w:rPr>
        <w:t>DRX-Config</w:t>
      </w:r>
      <w:r>
        <w:rPr>
          <w:rFonts w:ascii="Times" w:hAnsi="Times" w:hint="eastAsia"/>
          <w:b/>
          <w:bCs/>
          <w:szCs w:val="20"/>
          <w:lang w:val="en-GB" w:eastAsia="zh-CN"/>
        </w:rPr>
        <w:t>.</w:t>
      </w:r>
    </w:p>
    <w:p w14:paraId="0EE18182" w14:textId="77777777" w:rsidR="006A1186" w:rsidRDefault="00BE1811">
      <w:pPr>
        <w:autoSpaceDE w:val="0"/>
        <w:autoSpaceDN w:val="0"/>
        <w:spacing w:afterLines="50" w:after="120"/>
        <w:jc w:val="both"/>
        <w:rPr>
          <w:rFonts w:ascii="Times New Roman" w:hAnsi="Times New Roman"/>
          <w:b/>
          <w:bCs/>
          <w:szCs w:val="20"/>
        </w:rPr>
      </w:pPr>
      <w:r>
        <w:rPr>
          <w:rFonts w:ascii="Times New Roman Bold" w:hAnsi="Times New Roman Bold" w:cs="Times New Roman Bold"/>
          <w:b/>
          <w:bCs/>
          <w:szCs w:val="20"/>
        </w:rPr>
        <w:t xml:space="preserve">Proposal 4-1: RAN1 to discuss the understanding of P-CSI/L1-RSRP reporting behaviour during the </w:t>
      </w:r>
      <w:r>
        <w:rPr>
          <w:rFonts w:ascii="Times New Roman Bold Italic" w:hAnsi="Times New Roman Bold Italic" w:cs="Times New Roman Bold Italic"/>
          <w:b/>
          <w:bCs/>
          <w:i/>
          <w:iCs/>
          <w:szCs w:val="20"/>
        </w:rPr>
        <w:t>drx-onDurationTimer</w:t>
      </w:r>
      <w:r>
        <w:rPr>
          <w:rFonts w:ascii="Times New Roman Bold" w:hAnsi="Times New Roman Bold" w:cs="Times New Roman Bold"/>
          <w:b/>
          <w:bCs/>
          <w:szCs w:val="20"/>
        </w:rPr>
        <w:t xml:space="preserve"> that is outside DRX Active Time and whether/which </w:t>
      </w:r>
      <w:r>
        <w:rPr>
          <w:rFonts w:ascii="Times New Roman Bold Italic" w:hAnsi="Times New Roman Bold Italic" w:cs="Times New Roman Bold Italic"/>
          <w:b/>
          <w:bCs/>
          <w:i/>
          <w:iCs/>
          <w:szCs w:val="20"/>
        </w:rPr>
        <w:t>WUS-PDCCHMonitoringTimer</w:t>
      </w:r>
      <w:r>
        <w:rPr>
          <w:rFonts w:ascii="Times New Roman Italic" w:hAnsi="Times New Roman Italic" w:cs="Times New Roman Italic"/>
          <w:b/>
          <w:bCs/>
          <w:i/>
          <w:iCs/>
          <w:szCs w:val="20"/>
        </w:rPr>
        <w:t xml:space="preserve"> </w:t>
      </w:r>
      <w:r>
        <w:rPr>
          <w:rFonts w:ascii="Times New Roman" w:hAnsi="Times New Roman"/>
          <w:b/>
          <w:bCs/>
          <w:szCs w:val="20"/>
        </w:rPr>
        <w:t xml:space="preserve">determines the reporting behavior during this period. </w:t>
      </w:r>
    </w:p>
    <w:p w14:paraId="0EE18183" w14:textId="77777777" w:rsidR="006A1186" w:rsidRDefault="00BE1811">
      <w:p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 xml:space="preserve">Proposal 4-2: From UE implementation complexity perspective and providing NW with Periodic CSI results in a periodic manner without depending on the traffic profile, it is proposed to </w:t>
      </w:r>
    </w:p>
    <w:p w14:paraId="0EE18184" w14:textId="77777777" w:rsidR="006A1186" w:rsidRDefault="00BE1811">
      <w:pPr>
        <w:numPr>
          <w:ilvl w:val="0"/>
          <w:numId w:val="59"/>
        </w:num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Confirm the understanding (understanding #1) that if the parameter ‘</w:t>
      </w:r>
      <w:r>
        <w:rPr>
          <w:rFonts w:ascii="Times New Roman Bold Italic" w:hAnsi="Times New Roman Bold Italic" w:cs="Times New Roman Bold Italic"/>
          <w:b/>
          <w:bCs/>
          <w:i/>
          <w:iCs/>
          <w:szCs w:val="20"/>
        </w:rPr>
        <w:t>lpwus-TransmitPeriodicL1-RSRP</w:t>
      </w:r>
      <w:r>
        <w:rPr>
          <w:rFonts w:ascii="Times New Roman Bold" w:hAnsi="Times New Roman Bold" w:cs="Times New Roman Bold"/>
          <w:b/>
          <w:bCs/>
          <w:szCs w:val="20"/>
        </w:rPr>
        <w:t>’ or ‘</w:t>
      </w:r>
      <w:r>
        <w:rPr>
          <w:rFonts w:ascii="Times New Roman Bold Italic" w:hAnsi="Times New Roman Bold Italic" w:cs="Times New Roman Bold Italic"/>
          <w:b/>
          <w:bCs/>
          <w:i/>
          <w:iCs/>
          <w:szCs w:val="20"/>
        </w:rPr>
        <w:t>lpwus-TransmitOtherPeriodicCSI</w:t>
      </w:r>
      <w:r>
        <w:rPr>
          <w:rFonts w:ascii="Times New Roman Bold" w:hAnsi="Times New Roman Bold" w:cs="Times New Roman Bold"/>
          <w:b/>
          <w:bCs/>
          <w:szCs w:val="20"/>
        </w:rPr>
        <w:t xml:space="preserve">’ is configured, UE still reports P-CSI/L1-RSRP during Duration A, B, and C. </w:t>
      </w:r>
    </w:p>
    <w:p w14:paraId="0EE18185" w14:textId="77777777" w:rsidR="006A1186" w:rsidRDefault="00BE1811">
      <w:pPr>
        <w:numPr>
          <w:ilvl w:val="0"/>
          <w:numId w:val="59"/>
        </w:num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Adopt TP#1 and TP#2 in section 5 for TS 38.214.</w:t>
      </w:r>
    </w:p>
    <w:p w14:paraId="0EE18186" w14:textId="77777777" w:rsidR="006A1186" w:rsidRDefault="00BE1811">
      <w:pPr>
        <w:numPr>
          <w:ilvl w:val="0"/>
          <w:numId w:val="60"/>
        </w:numPr>
        <w:overflowPunct w:val="0"/>
        <w:autoSpaceDE w:val="0"/>
        <w:autoSpaceDN w:val="0"/>
        <w:spacing w:afterLines="50" w:after="120"/>
        <w:ind w:left="0" w:firstLine="0"/>
        <w:jc w:val="both"/>
        <w:rPr>
          <w:rFonts w:ascii="Arial" w:eastAsia="Times New Roman" w:hAnsi="Arial"/>
          <w:szCs w:val="20"/>
          <w:lang w:eastAsia="zh-CN"/>
        </w:rPr>
      </w:pPr>
      <w:r>
        <w:rPr>
          <w:rFonts w:ascii="Times New Roman Bold" w:eastAsia="宋体" w:hAnsi="Times New Roman Bold" w:cs="Times New Roman Bold"/>
          <w:b/>
          <w:bCs/>
          <w:szCs w:val="20"/>
          <w:lang w:eastAsia="zh-CN"/>
        </w:rPr>
        <w:t xml:space="preserve">Proposal 4-3: For LP-WUS configured in cell DTX inactive period, UE does not start the corresponding </w:t>
      </w:r>
      <w:r>
        <w:rPr>
          <w:rFonts w:ascii="Times New Roman Bold Italic" w:eastAsia="宋体" w:hAnsi="Times New Roman Bold Italic" w:cs="Times New Roman Bold Italic"/>
          <w:b/>
          <w:bCs/>
          <w:i/>
          <w:iCs/>
          <w:szCs w:val="20"/>
          <w:lang w:eastAsia="zh-CN"/>
        </w:rPr>
        <w:t xml:space="preserve">drx-onDurationTimer. </w:t>
      </w:r>
    </w:p>
    <w:p w14:paraId="0EE18187" w14:textId="77777777" w:rsidR="006A1186" w:rsidRDefault="006A1186">
      <w:pPr>
        <w:tabs>
          <w:tab w:val="left" w:pos="397"/>
        </w:tabs>
        <w:adjustRightInd w:val="0"/>
        <w:snapToGrid w:val="0"/>
        <w:spacing w:afterLines="50" w:after="120"/>
        <w:rPr>
          <w:rFonts w:ascii="Times New Roman" w:hAnsi="Times New Roman"/>
          <w:lang w:val="en-GB"/>
        </w:rPr>
      </w:pPr>
    </w:p>
    <w:p w14:paraId="0EE18188" w14:textId="77777777" w:rsidR="006A1186" w:rsidRDefault="006A1186">
      <w:pPr>
        <w:tabs>
          <w:tab w:val="left" w:pos="397"/>
        </w:tabs>
        <w:adjustRightInd w:val="0"/>
        <w:snapToGrid w:val="0"/>
        <w:spacing w:afterLines="50" w:after="120"/>
        <w:rPr>
          <w:rFonts w:ascii="Times New Roman" w:hAnsi="Times New Roman"/>
          <w:lang w:val="en-GB"/>
        </w:rPr>
      </w:pPr>
    </w:p>
    <w:p w14:paraId="0EE18189" w14:textId="77777777" w:rsidR="006A1186" w:rsidRDefault="00BE1811">
      <w:pPr>
        <w:pStyle w:val="22"/>
      </w:pPr>
      <w:r>
        <w:t>R1-2509173_Sharp</w:t>
      </w:r>
    </w:p>
    <w:p w14:paraId="0EE1818A" w14:textId="77777777" w:rsidR="006A1186" w:rsidRDefault="00BE1811">
      <w:pPr>
        <w:snapToGrid w:val="0"/>
        <w:spacing w:after="100" w:afterAutospacing="1"/>
        <w:jc w:val="both"/>
        <w:rPr>
          <w:rFonts w:ascii="Times New Roman" w:eastAsia="等线" w:hAnsi="Times New Roman"/>
          <w:sz w:val="24"/>
          <w:szCs w:val="20"/>
          <w:lang w:eastAsia="zh-CN"/>
        </w:rPr>
      </w:pPr>
      <w:r>
        <w:rPr>
          <w:rFonts w:ascii="Times New Roman" w:eastAsia="等线" w:hAnsi="Times New Roman" w:hint="eastAsia"/>
          <w:sz w:val="24"/>
          <w:szCs w:val="20"/>
          <w:lang w:eastAsia="zh-CN"/>
        </w:rPr>
        <w:t>In this contribution, we have the following proposal:</w:t>
      </w:r>
    </w:p>
    <w:p w14:paraId="0EE1818B" w14:textId="77777777" w:rsidR="006A1186" w:rsidRDefault="00BE1811">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1: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TP1 to correct the </w:t>
      </w:r>
      <w:r>
        <w:rPr>
          <w:rFonts w:ascii="Times New Roman" w:eastAsia="宋体" w:hAnsi="Times New Roman"/>
          <w:b/>
          <w:bCs/>
          <w:sz w:val="24"/>
          <w:lang w:eastAsia="zh-CN"/>
        </w:rPr>
        <w:t>WUS monitoring occasion index</w:t>
      </w:r>
      <w:r>
        <w:rPr>
          <w:rFonts w:ascii="Times New Roman" w:eastAsia="宋体" w:hAnsi="Times New Roman" w:hint="eastAsia"/>
          <w:b/>
          <w:bCs/>
          <w:sz w:val="24"/>
          <w:lang w:eastAsia="zh-CN"/>
        </w:rPr>
        <w:t xml:space="preserve"> starting from 0. </w:t>
      </w:r>
    </w:p>
    <w:tbl>
      <w:tblPr>
        <w:tblStyle w:val="TableGrid210"/>
        <w:tblW w:w="0" w:type="auto"/>
        <w:tblLook w:val="04A0" w:firstRow="1" w:lastRow="0" w:firstColumn="1" w:lastColumn="0" w:noHBand="0" w:noVBand="1"/>
      </w:tblPr>
      <w:tblGrid>
        <w:gridCol w:w="2122"/>
        <w:gridCol w:w="6938"/>
      </w:tblGrid>
      <w:tr w:rsidR="006A1186" w14:paraId="0EE1818F" w14:textId="77777777">
        <w:tc>
          <w:tcPr>
            <w:tcW w:w="2122" w:type="dxa"/>
          </w:tcPr>
          <w:p w14:paraId="0EE1818C" w14:textId="77777777" w:rsidR="006A1186" w:rsidRDefault="00BE1811">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Reason for change:</w:t>
            </w:r>
          </w:p>
        </w:tc>
        <w:tc>
          <w:tcPr>
            <w:tcW w:w="6938" w:type="dxa"/>
          </w:tcPr>
          <w:p w14:paraId="0EE1818D" w14:textId="77777777" w:rsidR="006A1186" w:rsidRDefault="00BE1811">
            <w:pPr>
              <w:overflowPunct w:val="0"/>
              <w:autoSpaceDE w:val="0"/>
              <w:autoSpaceDN w:val="0"/>
              <w:adjustRightInd w:val="0"/>
              <w:snapToGrid w:val="0"/>
              <w:spacing w:after="120"/>
              <w:jc w:val="both"/>
              <w:textAlignment w:val="baseline"/>
              <w:rPr>
                <w:szCs w:val="20"/>
                <w:lang w:eastAsia="zh-CN"/>
              </w:rPr>
            </w:pPr>
            <w:r>
              <w:rPr>
                <w:szCs w:val="20"/>
                <w:lang w:eastAsia="zh-CN"/>
              </w:rPr>
              <w:t>T</w:t>
            </w:r>
            <w:r>
              <w:rPr>
                <w:rFonts w:hint="eastAsia"/>
                <w:szCs w:val="20"/>
                <w:lang w:eastAsia="zh-CN"/>
              </w:rPr>
              <w:t xml:space="preserve">he index of physical resource is normally starting with 0 in 38.213(e.g. </w:t>
            </w:r>
            <w:r>
              <w:rPr>
                <w:szCs w:val="20"/>
                <w:lang w:eastAsia="zh-CN"/>
              </w:rPr>
              <w:t>paging occasion</w:t>
            </w:r>
            <w:r>
              <w:rPr>
                <w:rFonts w:hint="eastAsia"/>
                <w:szCs w:val="20"/>
                <w:lang w:eastAsia="zh-CN"/>
              </w:rPr>
              <w:t xml:space="preserve">  index </w:t>
            </w:r>
            <m:oMath>
              <m:sSub>
                <m:sSubPr>
                  <m:ctrlPr>
                    <w:rPr>
                      <w:rFonts w:ascii="Cambria Math" w:hAnsi="Cambria Math"/>
                      <w:i/>
                      <w:szCs w:val="20"/>
                      <w:lang w:eastAsia="zh-CN"/>
                    </w:rPr>
                  </m:ctrlPr>
                </m:sSubPr>
                <m:e>
                  <m:r>
                    <w:rPr>
                      <w:rFonts w:ascii="Cambria Math" w:hAnsi="Cambria Math"/>
                      <w:szCs w:val="20"/>
                      <w:lang w:eastAsia="zh-CN"/>
                    </w:rPr>
                    <m:t>i</m:t>
                  </m:r>
                </m:e>
                <m:sub>
                  <m:r>
                    <w:rPr>
                      <w:rFonts w:ascii="Cambria Math" w:hAnsi="Cambria Math"/>
                      <w:szCs w:val="20"/>
                      <w:lang w:eastAsia="zh-CN"/>
                    </w:rPr>
                    <m:t>PO</m:t>
                  </m:r>
                </m:sub>
              </m:sSub>
            </m:oMath>
            <w:r>
              <w:rPr>
                <w:rFonts w:hint="eastAsia"/>
                <w:szCs w:val="20"/>
                <w:lang w:eastAsia="zh-CN"/>
              </w:rPr>
              <w:t xml:space="preserve">/ subgroup index </w:t>
            </w:r>
            <w:r>
              <w:rPr>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i</m:t>
                  </m:r>
                </m:e>
                <m:sub>
                  <m:r>
                    <w:rPr>
                      <w:rFonts w:ascii="Cambria Math" w:hAnsi="Cambria Math"/>
                      <w:szCs w:val="20"/>
                      <w:lang w:eastAsia="zh-CN"/>
                    </w:rPr>
                    <m:t>SG</m:t>
                  </m:r>
                </m:sub>
              </m:sSub>
            </m:oMath>
            <w:r>
              <w:rPr>
                <w:rFonts w:hint="eastAsia"/>
                <w:szCs w:val="20"/>
                <w:lang w:eastAsia="zh-CN"/>
              </w:rPr>
              <w:t xml:space="preserve"> in the same paragraph) and index k is corresponding to the (k+1)th value. </w:t>
            </w:r>
          </w:p>
          <w:p w14:paraId="0EE1818E" w14:textId="77777777" w:rsidR="006A1186" w:rsidRDefault="00BE1811">
            <w:pPr>
              <w:overflowPunct w:val="0"/>
              <w:autoSpaceDE w:val="0"/>
              <w:autoSpaceDN w:val="0"/>
              <w:adjustRightInd w:val="0"/>
              <w:snapToGrid w:val="0"/>
              <w:spacing w:after="120"/>
              <w:jc w:val="both"/>
              <w:textAlignment w:val="baseline"/>
              <w:rPr>
                <w:szCs w:val="20"/>
                <w:lang w:eastAsia="zh-CN"/>
              </w:rPr>
            </w:pPr>
            <w:r>
              <w:rPr>
                <w:rFonts w:hint="eastAsia"/>
                <w:szCs w:val="20"/>
                <w:lang w:eastAsia="zh-CN"/>
              </w:rPr>
              <w:lastRenderedPageBreak/>
              <w:t>WUS monitoring occasion index start from 1, which is not align the rule of other part.</w:t>
            </w:r>
          </w:p>
        </w:tc>
      </w:tr>
      <w:tr w:rsidR="006A1186" w14:paraId="0EE18192" w14:textId="77777777">
        <w:tc>
          <w:tcPr>
            <w:tcW w:w="2122" w:type="dxa"/>
          </w:tcPr>
          <w:p w14:paraId="0EE18190" w14:textId="77777777" w:rsidR="006A1186" w:rsidRDefault="00BE1811">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lastRenderedPageBreak/>
              <w:t>Summary of change:</w:t>
            </w:r>
          </w:p>
        </w:tc>
        <w:tc>
          <w:tcPr>
            <w:tcW w:w="6938" w:type="dxa"/>
          </w:tcPr>
          <w:p w14:paraId="0EE18191" w14:textId="77777777" w:rsidR="006A1186" w:rsidRDefault="00BE1811">
            <w:pPr>
              <w:overflowPunct w:val="0"/>
              <w:autoSpaceDE w:val="0"/>
              <w:autoSpaceDN w:val="0"/>
              <w:adjustRightInd w:val="0"/>
              <w:snapToGrid w:val="0"/>
              <w:spacing w:after="120"/>
              <w:jc w:val="both"/>
              <w:textAlignment w:val="baseline"/>
              <w:rPr>
                <w:szCs w:val="20"/>
                <w:lang w:eastAsia="zh-CN"/>
              </w:rPr>
            </w:pPr>
            <w:r>
              <w:rPr>
                <w:szCs w:val="20"/>
                <w:lang w:eastAsia="zh-CN"/>
              </w:rPr>
              <w:t>C</w:t>
            </w:r>
            <w:r>
              <w:rPr>
                <w:rFonts w:hint="eastAsia"/>
                <w:szCs w:val="20"/>
                <w:lang w:eastAsia="zh-CN"/>
              </w:rPr>
              <w:t>hange WUS monitoring occasion index to start from 0</w:t>
            </w:r>
            <w:r>
              <w:rPr>
                <w:szCs w:val="20"/>
                <w:lang w:eastAsia="zh-CN"/>
              </w:rPr>
              <w:t>.</w:t>
            </w:r>
          </w:p>
        </w:tc>
      </w:tr>
      <w:tr w:rsidR="006A1186" w14:paraId="0EE18195" w14:textId="77777777">
        <w:tc>
          <w:tcPr>
            <w:tcW w:w="2122" w:type="dxa"/>
          </w:tcPr>
          <w:p w14:paraId="0EE18193" w14:textId="77777777" w:rsidR="006A1186" w:rsidRDefault="00BE1811">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0EE18194" w14:textId="77777777" w:rsidR="006A1186" w:rsidRDefault="00BE1811">
            <w:pPr>
              <w:overflowPunct w:val="0"/>
              <w:autoSpaceDE w:val="0"/>
              <w:autoSpaceDN w:val="0"/>
              <w:adjustRightInd w:val="0"/>
              <w:snapToGrid w:val="0"/>
              <w:spacing w:after="120"/>
              <w:jc w:val="both"/>
              <w:textAlignment w:val="baseline"/>
              <w:rPr>
                <w:szCs w:val="20"/>
                <w:lang w:eastAsia="zh-CN"/>
              </w:rPr>
            </w:pPr>
            <w:r>
              <w:rPr>
                <w:rFonts w:hint="eastAsia"/>
                <w:szCs w:val="20"/>
                <w:lang w:eastAsia="zh-CN"/>
              </w:rPr>
              <w:t>U</w:t>
            </w:r>
            <w:r>
              <w:rPr>
                <w:szCs w:val="20"/>
                <w:lang w:eastAsia="zh-CN"/>
              </w:rPr>
              <w:t xml:space="preserve">E cannot figure out how to determine its </w:t>
            </w:r>
            <w:r>
              <w:rPr>
                <w:rFonts w:hint="eastAsia"/>
                <w:szCs w:val="20"/>
                <w:lang w:eastAsia="zh-CN"/>
              </w:rPr>
              <w:t>WUS monitoring occasion</w:t>
            </w:r>
            <w:r>
              <w:rPr>
                <w:szCs w:val="20"/>
                <w:lang w:eastAsia="zh-CN"/>
              </w:rPr>
              <w:t>, can cause the ambiguity.</w:t>
            </w:r>
          </w:p>
        </w:tc>
      </w:tr>
    </w:tbl>
    <w:p w14:paraId="0EE18196" w14:textId="77777777" w:rsidR="006A1186" w:rsidRDefault="006A1186">
      <w:pPr>
        <w:widowControl w:val="0"/>
        <w:rPr>
          <w:rFonts w:ascii="等线" w:eastAsia="等线" w:hAnsi="等线"/>
          <w:kern w:val="2"/>
          <w:sz w:val="21"/>
          <w:szCs w:val="21"/>
          <w:lang w:eastAsia="zh-CN"/>
        </w:rPr>
      </w:pPr>
    </w:p>
    <w:p w14:paraId="0EE18197" w14:textId="77777777" w:rsidR="006A1186" w:rsidRDefault="00BE1811">
      <w:pPr>
        <w:widowControl w:val="0"/>
        <w:rPr>
          <w:rFonts w:ascii="Times" w:hAnsi="Times"/>
          <w:szCs w:val="20"/>
          <w:lang w:val="en-GB" w:eastAsia="zh-CN"/>
        </w:rPr>
      </w:pPr>
      <w:r>
        <w:rPr>
          <w:rFonts w:ascii="Times" w:hAnsi="Times" w:hint="eastAsia"/>
          <w:szCs w:val="20"/>
          <w:lang w:val="en-GB" w:eastAsia="zh-CN"/>
        </w:rPr>
        <w:t>---------------begin of draft TP1 on TS 38.213---------------------------------------------</w:t>
      </w:r>
    </w:p>
    <w:p w14:paraId="0EE18198" w14:textId="77777777" w:rsidR="006A1186" w:rsidRDefault="00BE1811">
      <w:pPr>
        <w:widowControl w:val="0"/>
        <w:rPr>
          <w:rFonts w:ascii="等线" w:eastAsia="等线" w:hAnsi="等线"/>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0EE18199" w14:textId="77777777" w:rsidR="006A1186" w:rsidRDefault="00BE1811">
      <w:pPr>
        <w:widowControl w:val="0"/>
        <w:rPr>
          <w:rFonts w:ascii="等线" w:eastAsia="等线" w:hAnsi="等线"/>
          <w:iCs/>
          <w:kern w:val="2"/>
          <w:sz w:val="21"/>
          <w:szCs w:val="21"/>
          <w:lang w:eastAsia="zh-CN"/>
        </w:rPr>
      </w:pPr>
      <w:r>
        <w:rPr>
          <w:rFonts w:ascii="等线" w:eastAsia="等线" w:hAnsi="等线" w:hint="eastAsia"/>
          <w:iCs/>
          <w:kern w:val="2"/>
          <w:sz w:val="21"/>
          <w:szCs w:val="21"/>
          <w:lang w:eastAsia="zh-CN"/>
        </w:rPr>
        <w:t>*** Unchanged parts are omitted ***</w:t>
      </w:r>
    </w:p>
    <w:p w14:paraId="0EE1819A" w14:textId="77777777" w:rsidR="006A1186" w:rsidRDefault="00BE1811">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xml:space="preserve">If a UE is provided </w:t>
      </w:r>
      <w:r>
        <w:rPr>
          <w:rFonts w:ascii="Times New Roman" w:eastAsia="等线" w:hAnsi="Times New Roman"/>
          <w:i/>
          <w:iCs/>
          <w:kern w:val="2"/>
          <w:sz w:val="21"/>
          <w:szCs w:val="21"/>
          <w:lang w:eastAsia="zh-CN"/>
        </w:rPr>
        <w:t>wus-LPSS-beamSubset</w:t>
      </w:r>
      <w:r>
        <w:rPr>
          <w:rFonts w:ascii="Times New Roman" w:eastAsia="等线" w:hAnsi="Times New Roman"/>
          <w:iCs/>
          <w:kern w:val="2"/>
          <w:sz w:val="21"/>
          <w:szCs w:val="21"/>
          <w:lang w:eastAsia="zh-CN"/>
        </w:rPr>
        <w:t xml:space="preserve">, the UE receives LPSS/WUS based on the quasi co-location properties of transmitted SS/PBCH blocks indicated by </w:t>
      </w:r>
      <w:r>
        <w:rPr>
          <w:rFonts w:ascii="Times New Roman" w:eastAsia="等线" w:hAnsi="Times New Roman"/>
          <w:i/>
          <w:iCs/>
          <w:kern w:val="2"/>
          <w:sz w:val="21"/>
          <w:szCs w:val="21"/>
          <w:lang w:eastAsia="zh-CN"/>
        </w:rPr>
        <w:t>wus-LPSS-beamSubset</w:t>
      </w:r>
      <w:r>
        <w:rPr>
          <w:rFonts w:ascii="Times New Roman" w:eastAsia="等线" w:hAnsi="Times New Roman"/>
          <w:iCs/>
          <w:kern w:val="2"/>
          <w:sz w:val="21"/>
          <w:szCs w:val="21"/>
          <w:lang w:eastAsia="zh-CN"/>
        </w:rPr>
        <w:t xml:space="preserve"> [12, TS 38.331]; otherwise, the UE receives LPSS/WUS based on the quasi co-location properties for transmitted SS/PBCH blocks indicated by </w:t>
      </w:r>
      <w:r>
        <w:rPr>
          <w:rFonts w:ascii="Times New Roman" w:eastAsia="等线" w:hAnsi="Times New Roman"/>
          <w:i/>
          <w:iCs/>
          <w:kern w:val="2"/>
          <w:sz w:val="21"/>
          <w:szCs w:val="21"/>
          <w:lang w:eastAsia="zh-CN"/>
        </w:rPr>
        <w:t>ssb-PositionsInBurst</w:t>
      </w:r>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A WUS occasion includes </w:t>
      </w:r>
      <m:oMath>
        <m:r>
          <w:rPr>
            <w:rFonts w:ascii="Cambria Math" w:eastAsia="等线" w:hAnsi="Cambria Math"/>
            <w:kern w:val="2"/>
            <w:sz w:val="21"/>
            <w:szCs w:val="21"/>
            <w:lang w:val="en-AU" w:eastAsia="zh-CN"/>
          </w:rPr>
          <m:t>K⋅M</m:t>
        </m:r>
      </m:oMath>
      <w:r>
        <w:rPr>
          <w:rFonts w:ascii="Times New Roman" w:eastAsia="等线" w:hAnsi="Times New Roman"/>
          <w:iCs/>
          <w:kern w:val="2"/>
          <w:sz w:val="21"/>
          <w:szCs w:val="21"/>
          <w:lang w:eastAsia="zh-CN"/>
        </w:rPr>
        <w:t xml:space="preserve"> WUS monitoring occasions that are indexed sequentially in time, where</w:t>
      </w:r>
    </w:p>
    <w:p w14:paraId="0EE1819B" w14:textId="77777777" w:rsidR="006A1186" w:rsidRDefault="00BE1811">
      <w:pPr>
        <w:spacing w:after="18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the number of transmitted SS/PBCH blocks indicated by </w:t>
      </w:r>
      <w:r>
        <w:rPr>
          <w:rFonts w:ascii="Times New Roman" w:eastAsia="等线" w:hAnsi="Times New Roman"/>
          <w:i/>
          <w:iCs/>
          <w:kern w:val="2"/>
          <w:sz w:val="21"/>
          <w:szCs w:val="21"/>
          <w:lang w:eastAsia="zh-CN"/>
        </w:rPr>
        <w:t>ssb-PositionsInBurst</w:t>
      </w:r>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w:t>
      </w:r>
      <m:oMath>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is a number of WUS </w:t>
      </w:r>
      <w:r>
        <w:rPr>
          <w:rFonts w:ascii="Times New Roman" w:eastAsia="宋体" w:hAnsi="Times New Roman"/>
          <w:szCs w:val="20"/>
          <w:lang w:val="en-GB"/>
        </w:rPr>
        <w:t>monitoring</w:t>
      </w:r>
      <w:r>
        <w:rPr>
          <w:rFonts w:ascii="Times New Roman" w:eastAsia="等线" w:hAnsi="Times New Roman"/>
          <w:iCs/>
          <w:kern w:val="2"/>
          <w:sz w:val="21"/>
          <w:szCs w:val="21"/>
          <w:lang w:eastAsia="zh-CN"/>
        </w:rPr>
        <w:t xml:space="preserve"> occasions associated with each of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transmitted SS/PBCH blocks provided by </w:t>
      </w:r>
      <w:r>
        <w:rPr>
          <w:rFonts w:ascii="Times New Roman" w:eastAsia="等线" w:hAnsi="Times New Roman"/>
          <w:i/>
          <w:iCs/>
          <w:kern w:val="2"/>
          <w:sz w:val="21"/>
          <w:szCs w:val="21"/>
          <w:lang w:eastAsia="zh-CN"/>
        </w:rPr>
        <w:t>MONumperLO</w:t>
      </w:r>
      <w:r>
        <w:rPr>
          <w:rFonts w:ascii="Times New Roman" w:eastAsia="等线" w:hAnsi="Times New Roman"/>
          <w:iCs/>
          <w:kern w:val="2"/>
          <w:sz w:val="21"/>
          <w:szCs w:val="21"/>
          <w:lang w:eastAsia="zh-CN"/>
        </w:rPr>
        <w:t>, and</w:t>
      </w:r>
    </w:p>
    <w:p w14:paraId="0EE1819C" w14:textId="77777777" w:rsidR="006A1186" w:rsidRDefault="00BE1811">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t xml:space="preserve">a WUS monitoring occasion with index </w:t>
      </w:r>
      <m:oMath>
        <m:d>
          <m:dPr>
            <m:ctrlPr>
              <w:rPr>
                <w:rFonts w:ascii="Cambria Math" w:eastAsia="等线" w:hAnsi="Cambria Math"/>
                <w:i/>
                <w:iCs/>
                <w:kern w:val="2"/>
                <w:sz w:val="21"/>
                <w:szCs w:val="21"/>
                <w:lang w:val="zh-CN" w:eastAsia="zh-CN"/>
              </w:rPr>
            </m:ctrlPr>
          </m:dPr>
          <m:e>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-1</m:t>
            </m:r>
          </m:e>
        </m:d>
        <m:r>
          <w:rPr>
            <w:rFonts w:ascii="Cambria Math" w:eastAsia="等线" w:hAnsi="Cambria Math"/>
            <w:kern w:val="2"/>
            <w:sz w:val="21"/>
            <w:szCs w:val="21"/>
            <w:lang w:val="en-AU"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r>
          <w:rPr>
            <w:rFonts w:ascii="Cambria Math" w:eastAsia="等线" w:hAnsi="Cambria Math"/>
            <w:color w:val="EE0000"/>
            <w:kern w:val="2"/>
            <w:sz w:val="21"/>
            <w:szCs w:val="21"/>
            <w:highlight w:val="yellow"/>
            <w:lang w:eastAsia="zh-CN"/>
          </w:rPr>
          <m:t>-1</m:t>
        </m:r>
      </m:oMath>
      <w:r>
        <w:rPr>
          <w:rFonts w:ascii="Times New Roman" w:eastAsia="等线" w:hAnsi="Times New Roman"/>
          <w:iCs/>
          <w:kern w:val="2"/>
          <w:sz w:val="21"/>
          <w:szCs w:val="21"/>
          <w:lang w:eastAsia="zh-CN"/>
        </w:rPr>
        <w:t xml:space="preserve">, where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and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quasi co-located with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-th transmitted SS/PBCH block with respect to quasi co-location 'typeC' or 'typeD' properties, when applicable</w:t>
      </w:r>
    </w:p>
    <w:p w14:paraId="0EE1819D" w14:textId="77777777" w:rsidR="006A1186" w:rsidRDefault="00BE1811">
      <w:pPr>
        <w:widowControl w:val="0"/>
        <w:rPr>
          <w:rFonts w:ascii="Times" w:hAnsi="Times"/>
          <w:szCs w:val="20"/>
          <w:lang w:val="en-GB" w:eastAsia="zh-CN"/>
        </w:rPr>
      </w:pPr>
      <w:r>
        <w:rPr>
          <w:rFonts w:ascii="Times" w:hAnsi="Times" w:hint="eastAsia"/>
          <w:szCs w:val="20"/>
          <w:lang w:val="en-GB" w:eastAsia="zh-CN"/>
        </w:rPr>
        <w:t>---------------end of draft TP1 on TS 38.213-------------------------------------------------</w:t>
      </w:r>
    </w:p>
    <w:p w14:paraId="0EE1819E" w14:textId="77777777" w:rsidR="006A1186" w:rsidRDefault="006A1186">
      <w:pPr>
        <w:tabs>
          <w:tab w:val="left" w:pos="397"/>
        </w:tabs>
        <w:adjustRightInd w:val="0"/>
        <w:snapToGrid w:val="0"/>
        <w:spacing w:afterLines="50" w:after="120"/>
        <w:rPr>
          <w:rFonts w:ascii="Times New Roman" w:hAnsi="Times New Roman"/>
          <w:lang w:val="en-GB"/>
        </w:rPr>
      </w:pPr>
    </w:p>
    <w:p w14:paraId="0EE1819F" w14:textId="77777777" w:rsidR="006A1186" w:rsidRDefault="006A1186">
      <w:pPr>
        <w:tabs>
          <w:tab w:val="left" w:pos="397"/>
        </w:tabs>
        <w:adjustRightInd w:val="0"/>
        <w:snapToGrid w:val="0"/>
        <w:spacing w:afterLines="50" w:after="120"/>
        <w:rPr>
          <w:rFonts w:ascii="Times New Roman" w:hAnsi="Times New Roman"/>
          <w:lang w:val="en-GB"/>
        </w:rPr>
      </w:pPr>
    </w:p>
    <w:p w14:paraId="0EE181A0" w14:textId="77777777" w:rsidR="006A1186" w:rsidRDefault="00BE1811">
      <w:pPr>
        <w:pStyle w:val="22"/>
      </w:pPr>
      <w:r>
        <w:t>R1-2509204_Qualcomm Incorporated</w:t>
      </w:r>
    </w:p>
    <w:p w14:paraId="0EE181A1" w14:textId="77777777" w:rsidR="006A1186" w:rsidRDefault="00BE1811">
      <w:pPr>
        <w:spacing w:after="180"/>
        <w:jc w:val="both"/>
        <w:rPr>
          <w:rFonts w:ascii="Times New Roman" w:eastAsia="Times New Roman" w:hAnsi="Times New Roman"/>
          <w:szCs w:val="20"/>
          <w:lang w:val="en-GB"/>
        </w:rPr>
      </w:pPr>
      <w:r>
        <w:rPr>
          <w:rFonts w:ascii="Times New Roman" w:eastAsia="Times New Roman" w:hAnsi="Times New Roman"/>
          <w:szCs w:val="20"/>
          <w:lang w:val="en-GB"/>
        </w:rPr>
        <w:t>In this contribution, we have provided the following proposals:</w:t>
      </w:r>
    </w:p>
    <w:p w14:paraId="0EE181A2" w14:textId="77777777" w:rsidR="006A1186" w:rsidRDefault="00BE1811">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r>
        <w:rPr>
          <w:rFonts w:ascii="Times New Roman" w:eastAsia="Times New Roman" w:hAnsi="Times New Roman"/>
          <w:b/>
          <w:bCs/>
          <w:szCs w:val="20"/>
          <w:lang w:val="en-GB" w:eastAsia="ja-JP"/>
        </w:rPr>
        <w:t xml:space="preserve">The RRC parameter “LP-WUS/LP-SS beam subset” is only applicable to OOK-based LP-WUS and LP-SS. OFDM-based LP-WUS is transmitted in all beams </w:t>
      </w:r>
      <w:r>
        <w:rPr>
          <w:rFonts w:ascii="Times New Roman" w:eastAsia="Times New Roman" w:hAnsi="Times New Roman"/>
          <w:b/>
          <w:bCs/>
          <w:szCs w:val="20"/>
          <w:lang w:val="en-GB"/>
        </w:rPr>
        <w:t xml:space="preserve">according to </w:t>
      </w:r>
      <w:r>
        <w:rPr>
          <w:rFonts w:ascii="Times New Roman" w:eastAsia="Times New Roman" w:hAnsi="Times New Roman"/>
          <w:b/>
          <w:bCs/>
          <w:i/>
          <w:iCs/>
          <w:szCs w:val="20"/>
          <w:lang w:val="en-GB"/>
        </w:rPr>
        <w:t>ssb-PositionsInBurst</w:t>
      </w:r>
      <w:r>
        <w:rPr>
          <w:rFonts w:ascii="Times New Roman" w:eastAsia="Times New Roman" w:hAnsi="Times New Roman"/>
          <w:b/>
          <w:bCs/>
          <w:szCs w:val="20"/>
          <w:lang w:val="en-GB"/>
        </w:rPr>
        <w:t xml:space="preserve"> in SIB1</w:t>
      </w:r>
    </w:p>
    <w:p w14:paraId="0EE181A3" w14:textId="77777777" w:rsidR="006A1186" w:rsidRDefault="00BE1811">
      <w:pPr>
        <w:numPr>
          <w:ilvl w:val="0"/>
          <w:numId w:val="61"/>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0EE181A4" w14:textId="77777777" w:rsidR="006A1186" w:rsidRDefault="00BE1811">
      <w:pPr>
        <w:spacing w:after="180"/>
        <w:jc w:val="both"/>
        <w:rPr>
          <w:rFonts w:ascii="Times New Roman" w:eastAsia="等线" w:hAnsi="Times New Roman"/>
          <w:b/>
          <w:bCs/>
          <w:szCs w:val="20"/>
          <w:lang w:val="en-GB" w:eastAsia="zh-CN"/>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w:t>
      </w:r>
      <w:r>
        <w:rPr>
          <w:rFonts w:ascii="Times New Roman" w:eastAsia="等线" w:hAnsi="Times New Roman" w:hint="eastAsia"/>
          <w:b/>
          <w:bCs/>
          <w:szCs w:val="20"/>
          <w:lang w:val="en-GB" w:eastAsia="zh-CN"/>
        </w:rPr>
        <w:t>2</w:t>
      </w:r>
      <w:r>
        <w:rPr>
          <w:rFonts w:ascii="Times New Roman" w:eastAsia="Times New Roman" w:hAnsi="Times New Roman"/>
          <w:b/>
          <w:bCs/>
          <w:szCs w:val="20"/>
          <w:lang w:val="en-GB" w:eastAsia="ja-JP"/>
        </w:rPr>
        <w:t>:</w:t>
      </w:r>
      <w:r>
        <w:rPr>
          <w:rFonts w:ascii="Times New Roman" w:eastAsia="Times New Roman" w:hAnsi="Times New Roman"/>
          <w:szCs w:val="20"/>
          <w:lang w:val="en-GB" w:eastAsia="ja-JP"/>
        </w:rPr>
        <w:t xml:space="preserve"> </w:t>
      </w:r>
      <w:r>
        <w:rPr>
          <w:rFonts w:ascii="Times New Roman" w:eastAsia="Times New Roman" w:hAnsi="Times New Roman"/>
          <w:b/>
          <w:bCs/>
          <w:szCs w:val="20"/>
          <w:lang w:val="en-GB"/>
        </w:rPr>
        <w:t xml:space="preserve">If the number of available OFDM symbols within the nominal MO duration is less than the actual LP-WUS duration, overlaid sequences carrying the WUS information can be transmitted </w:t>
      </w:r>
      <w:r>
        <w:rPr>
          <w:rFonts w:ascii="Times New Roman" w:eastAsia="等线" w:hAnsi="Times New Roman" w:hint="eastAsia"/>
          <w:b/>
          <w:bCs/>
          <w:szCs w:val="20"/>
          <w:lang w:val="en-GB" w:eastAsia="zh-CN"/>
        </w:rPr>
        <w:t xml:space="preserve">if </w:t>
      </w:r>
      <w:r>
        <w:rPr>
          <w:rFonts w:ascii="Times New Roman" w:eastAsia="Times New Roman" w:hAnsi="Times New Roman"/>
          <w:b/>
          <w:bCs/>
          <w:szCs w:val="20"/>
          <w:lang w:val="en-GB" w:eastAsia="ja-JP"/>
        </w:rPr>
        <w:t xml:space="preserve">number of available OFDM symbols is no less than </w:t>
      </w:r>
      <m:oMath>
        <m:r>
          <m:rPr>
            <m:sty m:val="b"/>
          </m:rPr>
          <w:rPr>
            <w:rFonts w:ascii="Cambria Math" w:eastAsia="Times New Roman" w:hAnsi="Cambria Math"/>
            <w:szCs w:val="20"/>
            <w:lang w:val="en-GB" w:eastAsia="ja-JP"/>
          </w:rPr>
          <m:t>ceil</m:t>
        </m:r>
        <m:r>
          <m:rPr>
            <m:sty m:val="bi"/>
          </m:rPr>
          <w:rPr>
            <w:rFonts w:ascii="Cambria Math" w:eastAsia="Times New Roman" w:hAnsi="Cambria Math"/>
            <w:szCs w:val="20"/>
            <w:lang w:val="en-GB" w:eastAsia="ja-JP"/>
          </w:rPr>
          <m:t>(2</m:t>
        </m:r>
        <m:r>
          <m:rPr>
            <m:sty m:val="bi"/>
          </m:rPr>
          <w:rPr>
            <w:rFonts w:ascii="Cambria Math" w:eastAsia="Times New Roman" w:hAnsi="Cambria Math"/>
            <w:szCs w:val="20"/>
            <w:lang w:val="en-GB" w:eastAsia="ja-JP"/>
          </w:rPr>
          <m:t>K/M)</m:t>
        </m:r>
      </m:oMath>
      <w:r>
        <w:rPr>
          <w:rFonts w:ascii="Times New Roman" w:eastAsia="等线" w:hAnsi="Times New Roman" w:hint="eastAsia"/>
          <w:b/>
          <w:szCs w:val="20"/>
          <w:lang w:val="en-GB" w:eastAsia="zh-CN"/>
        </w:rPr>
        <w:t xml:space="preserve">, where </w:t>
      </w:r>
      <w:r>
        <w:rPr>
          <w:rFonts w:ascii="Times New Roman" w:eastAsia="Times New Roman" w:hAnsi="Times New Roman"/>
          <w:b/>
          <w:bCs/>
          <w:color w:val="000000"/>
          <w:szCs w:val="20"/>
          <w:lang w:val="en-GB"/>
        </w:rPr>
        <w:t xml:space="preserve">raw information bits are divided into </w:t>
      </w:r>
      <m:oMath>
        <m:r>
          <m:rPr>
            <m:sty m:val="bi"/>
          </m:rPr>
          <w:rPr>
            <w:rFonts w:ascii="Cambria Math" w:eastAsia="Times New Roman" w:hAnsi="Cambria Math"/>
            <w:color w:val="000000"/>
            <w:szCs w:val="20"/>
            <w:lang w:val="en-GB"/>
          </w:rPr>
          <m:t>K</m:t>
        </m:r>
      </m:oMath>
      <w:r>
        <w:rPr>
          <w:rFonts w:ascii="Times New Roman" w:eastAsia="Times New Roman" w:hAnsi="Times New Roman"/>
          <w:b/>
          <w:bCs/>
          <w:color w:val="000000"/>
          <w:szCs w:val="20"/>
          <w:lang w:val="en-GB"/>
        </w:rPr>
        <w:t xml:space="preserve"> segments from MSB to LSB</w:t>
      </w:r>
      <w:r>
        <w:rPr>
          <w:rFonts w:ascii="Times New Roman" w:eastAsia="等线" w:hAnsi="Times New Roman" w:hint="eastAsia"/>
          <w:b/>
          <w:szCs w:val="20"/>
          <w:lang w:val="en-GB" w:eastAsia="zh-CN"/>
        </w:rPr>
        <w:t xml:space="preserve"> </w:t>
      </w:r>
      <m:oMath>
        <m:r>
          <m:rPr>
            <m:sty m:val="bi"/>
          </m:rPr>
          <w:rPr>
            <w:rFonts w:ascii="Cambria Math" w:eastAsia="等线" w:hAnsi="Cambria Math"/>
            <w:szCs w:val="20"/>
            <w:lang w:val="en-GB" w:eastAsia="zh-CN"/>
          </w:rPr>
          <m:t>K</m:t>
        </m:r>
      </m:oMath>
      <w:r>
        <w:rPr>
          <w:rFonts w:ascii="Times New Roman" w:eastAsia="等线" w:hAnsi="Times New Roman" w:hint="eastAsia"/>
          <w:b/>
          <w:szCs w:val="20"/>
          <w:lang w:val="en-GB" w:eastAsia="zh-CN"/>
        </w:rPr>
        <w:t xml:space="preserve"> according to the RAN1 #120bis agreement</w:t>
      </w:r>
      <w:r>
        <w:rPr>
          <w:rFonts w:ascii="Times New Roman" w:eastAsia="Times New Roman" w:hAnsi="Times New Roman"/>
          <w:b/>
          <w:bCs/>
          <w:szCs w:val="20"/>
          <w:lang w:val="en-GB" w:eastAsia="ja-JP"/>
        </w:rPr>
        <w:t>. The OOK envelope is generated based on a pre-defined OOK binary bit sequence such as all 0’s or all 1’s</w:t>
      </w:r>
      <w:r>
        <w:rPr>
          <w:rFonts w:ascii="Times New Roman" w:eastAsia="等线" w:hAnsi="Times New Roman" w:hint="eastAsia"/>
          <w:b/>
          <w:bCs/>
          <w:szCs w:val="20"/>
          <w:lang w:val="en-GB" w:eastAsia="zh-CN"/>
        </w:rPr>
        <w:t>.</w:t>
      </w:r>
    </w:p>
    <w:p w14:paraId="0EE181A5" w14:textId="77777777" w:rsidR="006A1186" w:rsidRDefault="00BE1811">
      <w:pPr>
        <w:numPr>
          <w:ilvl w:val="0"/>
          <w:numId w:val="61"/>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0EE181A6" w14:textId="77777777" w:rsidR="006A1186" w:rsidRDefault="00BE1811">
      <w:pPr>
        <w:spacing w:after="180"/>
        <w:jc w:val="both"/>
        <w:rPr>
          <w:rFonts w:ascii="Times New Roman" w:eastAsia="Times New Roman" w:hAnsi="Times New Roman"/>
          <w:b/>
          <w:bCs/>
          <w:szCs w:val="20"/>
          <w:lang w:val="en-GB"/>
        </w:rPr>
      </w:pPr>
      <w:r>
        <w:rPr>
          <w:rFonts w:ascii="Times New Roman" w:eastAsia="Times New Roman" w:hAnsi="Times New Roman"/>
          <w:b/>
          <w:bCs/>
          <w:szCs w:val="20"/>
          <w:lang w:val="en-GB"/>
        </w:rPr>
        <w:t>Proposal 2-3: Introduce an offset for cyclic shift for the OFDM sequence</w:t>
      </w:r>
    </w:p>
    <w:p w14:paraId="0EE181A7" w14:textId="77777777" w:rsidR="006A1186" w:rsidRDefault="00BE1811">
      <w:pPr>
        <w:numPr>
          <w:ilvl w:val="0"/>
          <w:numId w:val="61"/>
        </w:numPr>
        <w:overflowPunct w:val="0"/>
        <w:autoSpaceDE w:val="0"/>
        <w:autoSpaceDN w:val="0"/>
        <w:adjustRightInd w:val="0"/>
        <w:spacing w:after="180"/>
        <w:contextualSpacing/>
        <w:textAlignment w:val="baseline"/>
        <w:rPr>
          <w:rFonts w:ascii="Times New Roman" w:eastAsia="宋体" w:hAnsi="Times New Roman"/>
          <w:b/>
          <w:bCs/>
          <w:szCs w:val="20"/>
          <w:lang w:eastAsia="ja-JP"/>
        </w:rPr>
      </w:pPr>
      <w:r>
        <w:rPr>
          <w:rFonts w:ascii="Times New Roman" w:eastAsia="宋体" w:hAnsi="Times New Roman"/>
          <w:b/>
          <w:bCs/>
          <w:szCs w:val="20"/>
          <w:lang w:eastAsia="ja-JP"/>
        </w:rPr>
        <w:t xml:space="preserve">Value range for the offset is from 0 to </w:t>
      </w:r>
      <m:oMath>
        <m:sSub>
          <m:sSubPr>
            <m:ctrlPr>
              <w:rPr>
                <w:rFonts w:ascii="Cambria Math" w:eastAsia="宋体" w:hAnsi="Cambria Math"/>
                <w:b/>
                <w:bCs/>
                <w:szCs w:val="20"/>
                <w:lang w:eastAsia="ja-JP"/>
              </w:rPr>
            </m:ctrlPr>
          </m:sSubPr>
          <m:e>
            <m:r>
              <m:rPr>
                <m:sty m:val="bi"/>
              </m:rPr>
              <w:rPr>
                <w:rFonts w:ascii="Cambria Math" w:eastAsia="宋体" w:hAnsi="Cambria Math"/>
                <w:szCs w:val="20"/>
                <w:lang w:eastAsia="ja-JP"/>
              </w:rPr>
              <m:t>N</m:t>
            </m:r>
          </m:e>
          <m:sub>
            <m:r>
              <m:rPr>
                <m:nor/>
              </m:rPr>
              <w:rPr>
                <w:rFonts w:ascii="Times New Roman" w:eastAsia="宋体" w:hAnsi="Times New Roman"/>
                <w:b/>
                <w:bCs/>
                <w:szCs w:val="20"/>
                <w:lang w:eastAsia="ja-JP"/>
              </w:rPr>
              <m:t>ZC</m:t>
            </m:r>
          </m:sub>
        </m:sSub>
        <m:r>
          <m:rPr>
            <m:sty m:val="b"/>
          </m:rPr>
          <w:rPr>
            <w:rFonts w:ascii="Cambria Math" w:eastAsia="宋体" w:hAnsi="Cambria Math"/>
            <w:szCs w:val="20"/>
            <w:lang w:eastAsia="ja-JP"/>
          </w:rPr>
          <m:t>-1</m:t>
        </m:r>
      </m:oMath>
    </w:p>
    <w:p w14:paraId="0EE181A8" w14:textId="77777777" w:rsidR="006A1186" w:rsidRDefault="00BE1811">
      <w:pPr>
        <w:numPr>
          <w:ilvl w:val="0"/>
          <w:numId w:val="61"/>
        </w:numPr>
        <w:overflowPunct w:val="0"/>
        <w:autoSpaceDE w:val="0"/>
        <w:autoSpaceDN w:val="0"/>
        <w:adjustRightInd w:val="0"/>
        <w:spacing w:after="180"/>
        <w:contextualSpacing/>
        <w:textAlignment w:val="baseline"/>
        <w:rPr>
          <w:rFonts w:ascii="Times New Roman" w:eastAsia="宋体" w:hAnsi="Times New Roman"/>
          <w:b/>
          <w:bCs/>
          <w:szCs w:val="20"/>
          <w:lang w:eastAsia="ja-JP"/>
        </w:rPr>
      </w:pPr>
      <w:r>
        <w:rPr>
          <w:rFonts w:ascii="Times New Roman" w:eastAsia="宋体" w:hAnsi="Times New Roman"/>
          <w:b/>
          <w:bCs/>
          <w:szCs w:val="20"/>
          <w:lang w:eastAsia="ja-JP"/>
        </w:rPr>
        <w:t>The corresponding specification changes for TS 38.211 are provided below in red text.</w:t>
      </w:r>
    </w:p>
    <w:tbl>
      <w:tblPr>
        <w:tblStyle w:val="250"/>
        <w:tblW w:w="0" w:type="auto"/>
        <w:tblLook w:val="04A0" w:firstRow="1" w:lastRow="0" w:firstColumn="1" w:lastColumn="0" w:noHBand="0" w:noVBand="1"/>
      </w:tblPr>
      <w:tblGrid>
        <w:gridCol w:w="9060"/>
      </w:tblGrid>
      <w:tr w:rsidR="006A1186" w14:paraId="0EE181C6" w14:textId="77777777">
        <w:tc>
          <w:tcPr>
            <w:tcW w:w="9621" w:type="dxa"/>
          </w:tcPr>
          <w:p w14:paraId="0EE181A9" w14:textId="77777777" w:rsidR="006A1186" w:rsidRDefault="00BE1811">
            <w:pPr>
              <w:keepNext/>
              <w:keepLines/>
              <w:overflowPunct w:val="0"/>
              <w:autoSpaceDE w:val="0"/>
              <w:autoSpaceDN w:val="0"/>
              <w:adjustRightInd w:val="0"/>
              <w:spacing w:before="40" w:line="360" w:lineRule="auto"/>
              <w:ind w:left="720" w:hanging="720"/>
              <w:textAlignment w:val="baseline"/>
              <w:outlineLvl w:val="2"/>
              <w:rPr>
                <w:rFonts w:ascii="Times New Roman" w:eastAsia="Malgun Gothic" w:hAnsi="Times New Roman"/>
                <w:color w:val="FF0000"/>
                <w:sz w:val="24"/>
                <w:szCs w:val="20"/>
              </w:rPr>
            </w:pPr>
            <w:r>
              <w:rPr>
                <w:rFonts w:ascii="Times New Roman" w:eastAsia="Malgun Gothic" w:hAnsi="Times New Roman"/>
                <w:color w:val="FF0000"/>
                <w:sz w:val="24"/>
                <w:szCs w:val="20"/>
              </w:rPr>
              <w:lastRenderedPageBreak/>
              <w:t>---------------------------------Start of Text Proposal on 3GPP TS 38.211 V19.1.0-----------------------</w:t>
            </w:r>
          </w:p>
          <w:p w14:paraId="0EE181AA" w14:textId="77777777" w:rsidR="006A1186" w:rsidRDefault="00BE1811">
            <w:pPr>
              <w:spacing w:before="120"/>
              <w:jc w:val="center"/>
              <w:rPr>
                <w:rFonts w:ascii="Times New Roman" w:eastAsia="Malgun Gothic" w:hAnsi="Times New Roman"/>
                <w:color w:val="FF0000"/>
                <w:szCs w:val="20"/>
                <w:lang w:eastAsia="zh-CN"/>
              </w:rPr>
            </w:pPr>
            <w:r>
              <w:rPr>
                <w:rFonts w:ascii="Times New Roman" w:eastAsia="Times New Roman" w:hAnsi="Times New Roman"/>
                <w:color w:val="FF0000"/>
                <w:szCs w:val="20"/>
              </w:rPr>
              <w:t>&lt;Unchanged Text Omitted&gt;</w:t>
            </w:r>
          </w:p>
          <w:p w14:paraId="0EE181AB" w14:textId="77777777" w:rsidR="006A1186" w:rsidRDefault="00BE1811">
            <w:pPr>
              <w:keepNext/>
              <w:keepLines/>
              <w:overflowPunct w:val="0"/>
              <w:autoSpaceDE w:val="0"/>
              <w:autoSpaceDN w:val="0"/>
              <w:adjustRightInd w:val="0"/>
              <w:spacing w:before="40" w:line="360" w:lineRule="auto"/>
              <w:ind w:left="720" w:hanging="720"/>
              <w:textAlignment w:val="baseline"/>
              <w:outlineLvl w:val="2"/>
              <w:rPr>
                <w:rFonts w:ascii="Times New Roman" w:eastAsia="Malgun Gothic" w:hAnsi="Times New Roman"/>
                <w:sz w:val="24"/>
              </w:rPr>
            </w:pPr>
            <w:r>
              <w:rPr>
                <w:rFonts w:ascii="Times New Roman" w:eastAsia="Malgun Gothic" w:hAnsi="Times New Roman"/>
                <w:sz w:val="24"/>
              </w:rPr>
              <w:t>7.4.4</w:t>
            </w:r>
            <w:r>
              <w:rPr>
                <w:rFonts w:ascii="Times New Roman" w:eastAsia="Malgun Gothic" w:hAnsi="Times New Roman"/>
                <w:sz w:val="24"/>
              </w:rPr>
              <w:tab/>
              <w:t>Wake-up signal</w:t>
            </w:r>
          </w:p>
          <w:p w14:paraId="0EE181AC" w14:textId="77777777" w:rsidR="006A1186" w:rsidRDefault="00BE1811">
            <w:pPr>
              <w:keepNext/>
              <w:keepLines/>
              <w:spacing w:before="40"/>
              <w:ind w:left="864" w:hanging="864"/>
              <w:outlineLvl w:val="3"/>
              <w:rPr>
                <w:rFonts w:ascii="Times New Roman" w:eastAsia="Malgun Gothic" w:hAnsi="Times New Roman"/>
                <w:sz w:val="24"/>
              </w:rPr>
            </w:pPr>
            <w:r>
              <w:rPr>
                <w:rFonts w:ascii="Times New Roman" w:eastAsia="Malgun Gothic" w:hAnsi="Times New Roman"/>
                <w:sz w:val="24"/>
              </w:rPr>
              <w:t>7.4.4.1</w:t>
            </w:r>
            <w:r>
              <w:rPr>
                <w:rFonts w:ascii="Times New Roman" w:eastAsia="Malgun Gothic" w:hAnsi="Times New Roman"/>
                <w:sz w:val="24"/>
              </w:rPr>
              <w:tab/>
              <w:t>Sequence generation</w:t>
            </w:r>
          </w:p>
          <w:p w14:paraId="0EE181AD" w14:textId="77777777" w:rsidR="006A1186" w:rsidRDefault="00BE1811">
            <w:pPr>
              <w:keepNext/>
              <w:keepLines/>
              <w:spacing w:before="40" w:after="240"/>
              <w:ind w:left="1008" w:hanging="1008"/>
              <w:outlineLvl w:val="4"/>
              <w:rPr>
                <w:rFonts w:ascii="Times New Roman" w:eastAsia="Malgun Gothic" w:hAnsi="Times New Roman"/>
                <w:szCs w:val="20"/>
              </w:rPr>
            </w:pPr>
            <w:r>
              <w:rPr>
                <w:rFonts w:ascii="Times New Roman" w:eastAsia="Malgun Gothic" w:hAnsi="Times New Roman"/>
                <w:szCs w:val="20"/>
              </w:rPr>
              <w:t>7.4.4.1.1</w:t>
            </w:r>
            <w:r>
              <w:rPr>
                <w:rFonts w:ascii="Times New Roman" w:eastAsia="Malgun Gothic" w:hAnsi="Times New Roman"/>
                <w:szCs w:val="20"/>
              </w:rPr>
              <w:tab/>
              <w:t xml:space="preserve">Generation of </w:t>
            </w:r>
            <m:oMath>
              <m:sSub>
                <m:sSubPr>
                  <m:ctrlPr>
                    <w:rPr>
                      <w:rFonts w:ascii="Cambria Math" w:eastAsia="Malgun Gothic" w:hAnsi="Cambria Math"/>
                      <w:i/>
                      <w:szCs w:val="20"/>
                    </w:rPr>
                  </m:ctrlPr>
                </m:sSubPr>
                <m:e>
                  <m:r>
                    <m:rPr>
                      <m:sty m:val="bi"/>
                    </m:rPr>
                    <w:rPr>
                      <w:rFonts w:ascii="Cambria Math" w:eastAsia="Malgun Gothic" w:hAnsi="Cambria Math"/>
                      <w:szCs w:val="20"/>
                    </w:rPr>
                    <m:t>r</m:t>
                  </m:r>
                </m:e>
                <m:sub>
                  <m:r>
                    <m:rPr>
                      <m:nor/>
                    </m:rPr>
                    <w:rPr>
                      <w:rFonts w:ascii="Cambria Math" w:eastAsia="Malgun Gothic" w:hAnsi="Cambria Math"/>
                      <w:szCs w:val="20"/>
                    </w:rPr>
                    <m:t>ZC</m:t>
                  </m:r>
                  <m:r>
                    <m:rPr>
                      <m:sty m:val="bi"/>
                    </m:rPr>
                    <w:rPr>
                      <w:rFonts w:ascii="Cambria Math" w:eastAsia="Malgun Gothic" w:hAnsi="Cambria Math"/>
                      <w:szCs w:val="20"/>
                    </w:rPr>
                    <m:t>,m</m:t>
                  </m:r>
                </m:sub>
              </m:sSub>
              <m:r>
                <m:rPr>
                  <m:sty m:val="b"/>
                </m:rPr>
                <w:rPr>
                  <w:rFonts w:ascii="Cambria Math" w:eastAsia="Malgun Gothic" w:hAnsi="Cambria Math"/>
                  <w:szCs w:val="20"/>
                </w:rPr>
                <m:t>(</m:t>
              </m:r>
              <m:r>
                <m:rPr>
                  <m:sty m:val="bi"/>
                </m:rPr>
                <w:rPr>
                  <w:rFonts w:ascii="Cambria Math" w:eastAsia="Malgun Gothic" w:hAnsi="Cambria Math"/>
                  <w:szCs w:val="20"/>
                </w:rPr>
                <m:t>n</m:t>
              </m:r>
              <m:r>
                <m:rPr>
                  <m:sty m:val="b"/>
                </m:rPr>
                <w:rPr>
                  <w:rFonts w:ascii="Cambria Math" w:eastAsia="Malgun Gothic" w:hAnsi="Cambria Math"/>
                  <w:szCs w:val="20"/>
                </w:rPr>
                <m:t>)</m:t>
              </m:r>
            </m:oMath>
          </w:p>
          <w:p w14:paraId="0EE181AE" w14:textId="77777777" w:rsidR="006A1186" w:rsidRDefault="00BE1811">
            <w:pPr>
              <w:rPr>
                <w:rFonts w:ascii="Times New Roman" w:eastAsia="Times New Roman" w:hAnsi="Times New Roman"/>
                <w:szCs w:val="20"/>
              </w:rPr>
            </w:pPr>
            <w:r>
              <w:rPr>
                <w:rFonts w:ascii="Times New Roman" w:eastAsia="Times New Roman" w:hAnsi="Times New Roman"/>
                <w:szCs w:val="20"/>
              </w:rPr>
              <w:t xml:space="preserve">The sequence </w:t>
            </w:r>
            <m:oMath>
              <m:sSub>
                <m:sSubPr>
                  <m:ctrlPr>
                    <w:rPr>
                      <w:rFonts w:ascii="Cambria Math" w:eastAsia="Times New Roman" w:hAnsi="Cambria Math"/>
                      <w:i/>
                      <w:szCs w:val="20"/>
                    </w:rPr>
                  </m:ctrlPr>
                </m:sSubPr>
                <m:e>
                  <m:r>
                    <w:rPr>
                      <w:rFonts w:ascii="Cambria Math" w:eastAsia="Times New Roman" w:hAnsi="Cambria Math"/>
                      <w:szCs w:val="20"/>
                    </w:rPr>
                    <m:t>r</m:t>
                  </m:r>
                </m:e>
                <m:sub>
                  <m:r>
                    <m:rPr>
                      <m:nor/>
                    </m:rPr>
                    <w:rPr>
                      <w:rFonts w:ascii="Cambria Math" w:eastAsia="Times New Roman" w:hAnsi="Cambria Math"/>
                      <w:szCs w:val="20"/>
                    </w:rPr>
                    <m:t>ZC</m:t>
                  </m:r>
                  <m:r>
                    <w:rPr>
                      <w:rFonts w:ascii="Cambria Math" w:eastAsia="Times New Roman" w:hAnsi="Cambria Math"/>
                      <w:szCs w:val="20"/>
                    </w:rPr>
                    <m:t>,m</m:t>
                  </m:r>
                </m:sub>
              </m:sSub>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oMath>
            <w:r>
              <w:rPr>
                <w:rFonts w:ascii="Times New Roman" w:eastAsia="Times New Roman" w:hAnsi="Times New Roman"/>
                <w:szCs w:val="20"/>
              </w:rPr>
              <w:t xml:space="preserve"> is defined by</w:t>
            </w:r>
          </w:p>
          <w:p w14:paraId="0EE181AF" w14:textId="77777777" w:rsidR="006A1186" w:rsidRDefault="00C069E1">
            <w:pPr>
              <w:keepLines/>
              <w:tabs>
                <w:tab w:val="center" w:pos="4536"/>
                <w:tab w:val="right" w:pos="9072"/>
              </w:tabs>
              <w:rPr>
                <w:rFonts w:ascii="Times New Roman" w:eastAsia="Malgun Gothic" w:hAnsi="Times New Roman"/>
                <w:szCs w:val="20"/>
              </w:rPr>
            </w:pPr>
            <m:oMathPara>
              <m:oMath>
                <m:sSub>
                  <m:sSubPr>
                    <m:ctrlPr>
                      <w:rPr>
                        <w:rFonts w:ascii="Cambria Math" w:eastAsia="Times New Roman" w:hAnsi="Cambria Math"/>
                        <w:szCs w:val="20"/>
                      </w:rPr>
                    </m:ctrlPr>
                  </m:sSubPr>
                  <m:e>
                    <m:r>
                      <w:rPr>
                        <w:rFonts w:ascii="Cambria Math" w:eastAsia="Times New Roman" w:hAnsi="Cambria Math"/>
                        <w:szCs w:val="20"/>
                      </w:rPr>
                      <m:t>r</m:t>
                    </m:r>
                  </m:e>
                  <m:sub>
                    <m:r>
                      <m:rPr>
                        <m:nor/>
                      </m:rPr>
                      <w:rPr>
                        <w:rFonts w:ascii="Times New Roman" w:eastAsia="Times New Roman" w:hAnsi="Times New Roman"/>
                        <w:szCs w:val="20"/>
                      </w:rPr>
                      <m:t>ZC</m:t>
                    </m:r>
                    <m:r>
                      <m:rPr>
                        <m:sty m:val="p"/>
                      </m:rPr>
                      <w:rPr>
                        <w:rFonts w:ascii="Cambria Math" w:eastAsia="Times New Roman" w:hAnsi="Cambria Math"/>
                        <w:szCs w:val="20"/>
                      </w:rPr>
                      <m:t>,</m:t>
                    </m:r>
                    <m:r>
                      <w:rPr>
                        <w:rFonts w:ascii="Cambria Math" w:eastAsia="Times New Roman" w:hAnsi="Cambria Math"/>
                        <w:szCs w:val="20"/>
                      </w:rPr>
                      <m:t>m</m:t>
                    </m:r>
                  </m:sub>
                </m:sSub>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x</m:t>
                    </m:r>
                  </m:e>
                  <m:sub>
                    <m:r>
                      <w:rPr>
                        <w:rFonts w:ascii="Cambria Math" w:eastAsia="Calibri" w:hAnsi="Cambria Math" w:cs="Arial"/>
                        <w:kern w:val="2"/>
                        <w:szCs w:val="20"/>
                        <w14:ligatures w14:val="standardContextual"/>
                      </w:rPr>
                      <m:t>q</m:t>
                    </m:r>
                  </m:sub>
                </m:sSub>
                <m:d>
                  <m:dPr>
                    <m:ctrlPr>
                      <w:rPr>
                        <w:rFonts w:ascii="Cambria Math" w:eastAsia="Calibri" w:hAnsi="Cambria Math" w:cs="Arial"/>
                        <w:kern w:val="2"/>
                        <w:szCs w:val="20"/>
                        <w14:ligatures w14:val="standardContextual"/>
                      </w:rPr>
                    </m:ctrlPr>
                  </m:dPr>
                  <m:e>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color w:val="FF0000"/>
                        <w:szCs w:val="20"/>
                      </w:rPr>
                      <m:t>+</m:t>
                    </m:r>
                    <m:sSub>
                      <m:sSubPr>
                        <m:ctrlPr>
                          <w:rPr>
                            <w:rFonts w:ascii="Cambria Math" w:eastAsia="Times New Roman" w:hAnsi="Cambria Math"/>
                            <w:szCs w:val="20"/>
                          </w:rPr>
                        </m:ctrlPr>
                      </m:sSubPr>
                      <m:e>
                        <m:r>
                          <w:rPr>
                            <w:rFonts w:ascii="Cambria Math" w:eastAsia="Times New Roman" w:hAnsi="Cambria Math"/>
                            <w:color w:val="FF0000"/>
                            <w:szCs w:val="20"/>
                          </w:rPr>
                          <m:t>n</m:t>
                        </m:r>
                        <m:ctrlPr>
                          <w:rPr>
                            <w:rFonts w:ascii="Cambria Math" w:eastAsia="Times New Roman" w:hAnsi="Cambria Math"/>
                            <w:color w:val="FF0000"/>
                            <w:szCs w:val="20"/>
                          </w:rPr>
                        </m:ctrlPr>
                      </m:e>
                      <m:sub>
                        <m:r>
                          <m:rPr>
                            <m:sty m:val="p"/>
                          </m:rPr>
                          <w:rPr>
                            <w:rFonts w:ascii="Cambria Math" w:eastAsia="Times New Roman" w:hAnsi="Cambria Math"/>
                            <w:color w:val="FF0000"/>
                            <w:szCs w:val="20"/>
                          </w:rPr>
                          <m:t>cs,offset</m:t>
                        </m:r>
                      </m:sub>
                    </m:sSub>
                    <m:r>
                      <m:rPr>
                        <m:sty m:val="p"/>
                      </m:rPr>
                      <w:rPr>
                        <w:rFonts w:ascii="Cambria Math" w:eastAsia="Times New Roman" w:hAnsi="Cambria Math"/>
                        <w:szCs w:val="20"/>
                      </w:rPr>
                      <m:t>)</m:t>
                    </m:r>
                    <m:r>
                      <m:rPr>
                        <m:nor/>
                      </m:rPr>
                      <w:rPr>
                        <w:rFonts w:ascii="Times New Roman" w:eastAsia="Times New Roman" w:hAnsi="Times New Roman"/>
                        <w:szCs w:val="20"/>
                      </w:rPr>
                      <m:t xml:space="preserve"> mod </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ZC</m:t>
                        </m:r>
                      </m:sub>
                    </m:sSub>
                  </m:e>
                </m:d>
              </m:oMath>
            </m:oMathPara>
          </w:p>
          <w:p w14:paraId="0EE181B0" w14:textId="77777777" w:rsidR="006A1186" w:rsidRDefault="00C069E1">
            <w:pPr>
              <w:keepLines/>
              <w:tabs>
                <w:tab w:val="center" w:pos="4536"/>
                <w:tab w:val="right" w:pos="9072"/>
              </w:tabs>
              <w:rPr>
                <w:rFonts w:ascii="Times New Roman" w:eastAsia="Times New Roman" w:hAnsi="Times New Roman"/>
                <w:kern w:val="2"/>
                <w:szCs w:val="20"/>
                <w:lang w:val="es-AR"/>
                <w14:ligatures w14:val="standardContextual"/>
              </w:rPr>
            </w:pPr>
            <m:oMathPara>
              <m:oMath>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x</m:t>
                    </m:r>
                  </m:e>
                  <m:sub>
                    <m:r>
                      <w:rPr>
                        <w:rFonts w:ascii="Cambria Math" w:eastAsia="Times New Roman" w:hAnsi="Cambria Math"/>
                        <w:szCs w:val="20"/>
                      </w:rPr>
                      <m:t>q</m:t>
                    </m:r>
                  </m:sub>
                </m:sSub>
                <m:d>
                  <m:dPr>
                    <m:ctrlPr>
                      <w:rPr>
                        <w:rFonts w:ascii="Cambria Math" w:eastAsia="Calibri" w:hAnsi="Cambria Math" w:cs="Arial"/>
                        <w:kern w:val="2"/>
                        <w:szCs w:val="20"/>
                        <w:lang w:val="sv-SE"/>
                        <w14:ligatures w14:val="standardContextual"/>
                      </w:rPr>
                    </m:ctrlPr>
                  </m:dPr>
                  <m:e>
                    <m:r>
                      <w:rPr>
                        <w:rFonts w:ascii="Cambria Math" w:eastAsia="Times New Roman" w:hAnsi="Cambria Math"/>
                        <w:szCs w:val="20"/>
                      </w:rPr>
                      <m:t>i</m:t>
                    </m:r>
                  </m:e>
                </m:d>
                <m:r>
                  <m:rPr>
                    <m:sty m:val="p"/>
                  </m:rPr>
                  <w:rPr>
                    <w:rFonts w:ascii="Cambria Math" w:eastAsia="Malgun Gothic" w:hAnsi="Cambria Math"/>
                    <w:szCs w:val="20"/>
                    <w:lang w:val="es-AR"/>
                  </w:rPr>
                  <m:t>=</m:t>
                </m:r>
                <m:sSup>
                  <m:sSupPr>
                    <m:ctrlPr>
                      <w:rPr>
                        <w:rFonts w:ascii="Cambria Math" w:eastAsia="Malgun Gothic" w:hAnsi="Cambria Math" w:cs="Arial"/>
                        <w:kern w:val="2"/>
                        <w:szCs w:val="20"/>
                        <w:lang w:val="sv-SE"/>
                        <w14:ligatures w14:val="standardContextual"/>
                      </w:rPr>
                    </m:ctrlPr>
                  </m:sSupPr>
                  <m:e>
                    <m:r>
                      <w:rPr>
                        <w:rFonts w:ascii="Cambria Math" w:eastAsia="Malgun Gothic" w:hAnsi="Cambria Math"/>
                        <w:szCs w:val="20"/>
                        <w:lang w:val="sv-SE"/>
                      </w:rPr>
                      <m:t>e</m:t>
                    </m:r>
                  </m:e>
                  <m:sup>
                    <m:r>
                      <m:rPr>
                        <m:sty m:val="p"/>
                      </m:rPr>
                      <w:rPr>
                        <w:rFonts w:ascii="Cambria Math" w:eastAsia="Malgun Gothic" w:hAnsi="Cambria Math"/>
                        <w:szCs w:val="20"/>
                        <w:lang w:val="es-AR"/>
                      </w:rPr>
                      <m:t>-</m:t>
                    </m:r>
                    <m:r>
                      <w:rPr>
                        <w:rFonts w:ascii="Cambria Math" w:eastAsia="Malgun Gothic" w:hAnsi="Cambria Math"/>
                        <w:szCs w:val="20"/>
                        <w:lang w:val="sv-SE"/>
                      </w:rPr>
                      <m:t>j</m:t>
                    </m:r>
                    <m:f>
                      <m:fPr>
                        <m:ctrlPr>
                          <w:rPr>
                            <w:rFonts w:ascii="Cambria Math" w:eastAsia="Malgun Gothic" w:hAnsi="Cambria Math" w:cs="Arial"/>
                            <w:kern w:val="2"/>
                            <w:szCs w:val="20"/>
                            <w:lang w:val="sv-SE"/>
                            <w14:ligatures w14:val="standardContextual"/>
                          </w:rPr>
                        </m:ctrlPr>
                      </m:fPr>
                      <m:num>
                        <m:r>
                          <w:rPr>
                            <w:rFonts w:ascii="Cambria Math" w:eastAsia="Malgun Gothic" w:hAnsi="Cambria Math"/>
                            <w:szCs w:val="20"/>
                            <w:lang w:val="sv-SE"/>
                          </w:rPr>
                          <m:t>πqi</m:t>
                        </m:r>
                        <m:r>
                          <m:rPr>
                            <m:sty m:val="p"/>
                          </m:rPr>
                          <w:rPr>
                            <w:rFonts w:ascii="Cambria Math" w:eastAsia="Malgun Gothic" w:hAnsi="Cambria Math"/>
                            <w:szCs w:val="20"/>
                            <w:lang w:val="es-AR"/>
                          </w:rPr>
                          <m:t>(</m:t>
                        </m:r>
                        <m:r>
                          <w:rPr>
                            <w:rFonts w:ascii="Cambria Math" w:eastAsia="Malgun Gothic" w:hAnsi="Cambria Math"/>
                            <w:szCs w:val="20"/>
                            <w:lang w:val="sv-SE"/>
                          </w:rPr>
                          <m:t>i</m:t>
                        </m:r>
                        <m:r>
                          <m:rPr>
                            <m:sty m:val="p"/>
                          </m:rPr>
                          <w:rPr>
                            <w:rFonts w:ascii="Cambria Math" w:eastAsia="Malgun Gothic" w:hAnsi="Cambria Math"/>
                            <w:szCs w:val="20"/>
                            <w:lang w:val="es-AR"/>
                          </w:rPr>
                          <m:t>+1)</m:t>
                        </m:r>
                      </m:num>
                      <m:den>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es-AR"/>
                              </w:rPr>
                              <m:t>ZC</m:t>
                            </m:r>
                          </m:sub>
                        </m:sSub>
                      </m:den>
                    </m:f>
                  </m:sup>
                </m:sSup>
              </m:oMath>
            </m:oMathPara>
          </w:p>
          <w:p w14:paraId="0EE181B1" w14:textId="77777777" w:rsidR="006A1186" w:rsidRDefault="00BE1811">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lang w:val="sv-SE"/>
                  </w:rPr>
                  <m:t>n</m:t>
                </m:r>
                <m:r>
                  <m:rPr>
                    <m:sty m:val="p"/>
                  </m:rPr>
                  <w:rPr>
                    <w:rFonts w:ascii="Cambria Math" w:eastAsia="Times New Roman" w:hAnsi="Cambria Math"/>
                    <w:szCs w:val="20"/>
                  </w:rPr>
                  <m:t>=0,1,…,</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M</m:t>
                    </m:r>
                  </m:e>
                  <m:sub>
                    <m:r>
                      <m:rPr>
                        <m:nor/>
                      </m:rPr>
                      <w:rPr>
                        <w:rFonts w:ascii="Times New Roman" w:eastAsia="Times New Roman" w:hAnsi="Times New Roman"/>
                        <w:szCs w:val="20"/>
                      </w:rPr>
                      <m:t>ZC</m:t>
                    </m:r>
                  </m:sub>
                </m:sSub>
                <m:r>
                  <m:rPr>
                    <m:sty m:val="p"/>
                  </m:rPr>
                  <w:rPr>
                    <w:rFonts w:ascii="Cambria Math" w:eastAsia="Times New Roman" w:hAnsi="Cambria Math"/>
                    <w:szCs w:val="20"/>
                  </w:rPr>
                  <m:t>-1</m:t>
                </m:r>
              </m:oMath>
            </m:oMathPara>
          </w:p>
          <w:p w14:paraId="0EE181B2" w14:textId="77777777" w:rsidR="006A1186" w:rsidRDefault="00BE1811">
            <w:pPr>
              <w:rPr>
                <w:rFonts w:ascii="Times New Roman" w:eastAsia="Times New Roman" w:hAnsi="Times New Roman"/>
                <w:szCs w:val="20"/>
              </w:rPr>
            </w:pPr>
            <w:r>
              <w:rPr>
                <w:rFonts w:ascii="Times New Roman" w:eastAsia="Times New Roman" w:hAnsi="Times New Roman"/>
                <w:szCs w:val="20"/>
              </w:rPr>
              <w:t>where</w:t>
            </w:r>
          </w:p>
          <w:p w14:paraId="0EE181B3" w14:textId="77777777" w:rsidR="006A1186" w:rsidRDefault="00BE1811">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ZC</m:t>
                  </m:r>
                </m:sub>
              </m:sSub>
            </m:oMath>
            <w:r>
              <w:rPr>
                <w:rFonts w:ascii="Times New Roman" w:eastAsia="Malgun Gothic" w:hAnsi="Times New Roman"/>
                <w:szCs w:val="20"/>
              </w:rPr>
              <w:t xml:space="preserve"> is the largest prime number such that </w:t>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ZC</m:t>
                  </m:r>
                </m:sub>
              </m:sSub>
              <m:r>
                <m:rPr>
                  <m:sty m:val="p"/>
                </m:rPr>
                <w:rPr>
                  <w:rFonts w:ascii="Cambria Math" w:eastAsia="Malgun Gothic" w:hAnsi="Cambria Math"/>
                  <w:szCs w:val="20"/>
                </w:rPr>
                <m:t>&lt;</m:t>
              </m:r>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rPr>
                    <m:t>ZC</m:t>
                  </m:r>
                </m:sub>
              </m:sSub>
            </m:oMath>
          </w:p>
          <w:p w14:paraId="0EE181B4" w14:textId="77777777" w:rsidR="006A1186" w:rsidRDefault="00BE1811">
            <w:pPr>
              <w:ind w:left="568" w:hanging="284"/>
              <w:rPr>
                <w:rFonts w:ascii="Times New Roman" w:eastAsia="Malgun Gothic" w:hAnsi="Times New Roman"/>
                <w:szCs w:val="20"/>
                <w:lang w:val="de-DE"/>
              </w:rPr>
            </w:pPr>
            <w:r>
              <w:rPr>
                <w:rFonts w:ascii="Times New Roman" w:eastAsia="Malgun Gothic" w:hAnsi="Times New Roman"/>
                <w:szCs w:val="20"/>
                <w:lang w:val="de-DE"/>
              </w:rPr>
              <w:t>-</w:t>
            </w:r>
            <w:r>
              <w:rPr>
                <w:rFonts w:ascii="Times New Roman" w:eastAsia="Malgun Gothic" w:hAnsi="Times New Roman"/>
                <w:szCs w:val="20"/>
                <w:lang w:val="de-DE"/>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de-DE"/>
                    </w:rPr>
                    <m:t>ZC</m:t>
                  </m:r>
                </m:sub>
              </m:sSub>
              <m:r>
                <w:rPr>
                  <w:rFonts w:ascii="Cambria Math" w:eastAsia="Malgun Gothic" w:hAnsi="Cambria Math"/>
                  <w:szCs w:val="20"/>
                  <w:lang w:val="de-DE"/>
                </w:rPr>
                <m:t>=</m:t>
              </m:r>
              <m:f>
                <m:fPr>
                  <m:type m:val="lin"/>
                  <m:ctrlPr>
                    <w:rPr>
                      <w:rFonts w:ascii="Cambria Math" w:eastAsia="Malgun Gothic" w:hAnsi="Cambria Math"/>
                      <w:szCs w:val="20"/>
                    </w:rPr>
                  </m:ctrlPr>
                </m:fPr>
                <m:num>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Cambria Math" w:eastAsia="Malgun Gothic" w:hAnsi="Cambria Math"/>
                          <w:szCs w:val="20"/>
                          <w:lang w:val="de-DE"/>
                        </w:rPr>
                        <m:t>sc</m:t>
                      </m:r>
                    </m:sub>
                    <m:sup>
                      <m:r>
                        <m:rPr>
                          <m:nor/>
                        </m:rPr>
                        <w:rPr>
                          <w:rFonts w:ascii="Cambria Math" w:eastAsia="Malgun Gothic" w:hAnsi="Cambria Math"/>
                          <w:szCs w:val="20"/>
                          <w:lang w:val="de-DE"/>
                        </w:rPr>
                        <m:t>WUS</m:t>
                      </m:r>
                    </m:sup>
                  </m:sSubSup>
                </m:num>
                <m:den>
                  <m:sSub>
                    <m:sSubPr>
                      <m:ctrlPr>
                        <w:rPr>
                          <w:rFonts w:ascii="Cambria Math" w:eastAsia="Malgun Gothic" w:hAnsi="Cambria Math"/>
                          <w:i/>
                          <w:szCs w:val="20"/>
                        </w:rPr>
                      </m:ctrlPr>
                    </m:sSubPr>
                    <m:e>
                      <m:r>
                        <w:rPr>
                          <w:rFonts w:ascii="Cambria Math" w:eastAsia="Malgun Gothic" w:hAnsi="Cambria Math"/>
                          <w:szCs w:val="20"/>
                        </w:rPr>
                        <m:t>M</m:t>
                      </m:r>
                    </m:e>
                    <m:sub>
                      <m:r>
                        <m:rPr>
                          <m:nor/>
                        </m:rPr>
                        <w:rPr>
                          <w:rFonts w:ascii="Cambria Math" w:eastAsia="Malgun Gothic" w:hAnsi="Cambria Math"/>
                          <w:szCs w:val="20"/>
                          <w:lang w:val="de-DE"/>
                        </w:rPr>
                        <m:t>WUS</m:t>
                      </m:r>
                    </m:sub>
                  </m:sSub>
                </m:den>
              </m:f>
            </m:oMath>
          </w:p>
          <w:p w14:paraId="0EE181B5" w14:textId="77777777" w:rsidR="006A1186" w:rsidRDefault="006A1186">
            <w:pPr>
              <w:rPr>
                <w:rFonts w:ascii="Times New Roman" w:eastAsia="Times New Roman" w:hAnsi="Times New Roman"/>
                <w:szCs w:val="20"/>
                <w:lang w:val="de-DE"/>
              </w:rPr>
            </w:pPr>
          </w:p>
          <w:p w14:paraId="0EE181B6" w14:textId="77777777" w:rsidR="006A1186" w:rsidRDefault="00BE1811">
            <w:pPr>
              <w:rPr>
                <w:rFonts w:ascii="Times New Roman" w:eastAsia="Times New Roman" w:hAnsi="Times New Roman"/>
                <w:szCs w:val="20"/>
              </w:rPr>
            </w:pPr>
            <w:r>
              <w:rPr>
                <w:rFonts w:ascii="Times New Roman" w:eastAsia="Times New Roman" w:hAnsi="Times New Roman"/>
                <w:szCs w:val="20"/>
              </w:rPr>
              <w:t xml:space="preserve">The root sequence number </w:t>
            </w:r>
            <m:oMath>
              <m:r>
                <w:rPr>
                  <w:rFonts w:ascii="Cambria Math" w:eastAsia="Times New Roman" w:hAnsi="Cambria Math"/>
                  <w:szCs w:val="20"/>
                </w:rPr>
                <m:t>q∈</m:t>
              </m:r>
              <m:d>
                <m:dPr>
                  <m:begChr m:val="{"/>
                  <m:endChr m:val="}"/>
                  <m:ctrlPr>
                    <w:rPr>
                      <w:rFonts w:ascii="Cambria Math" w:eastAsia="Times New Roman" w:hAnsi="Cambria Math"/>
                      <w:i/>
                      <w:szCs w:val="20"/>
                    </w:rPr>
                  </m:ctrlPr>
                </m:dPr>
                <m:e>
                  <m:r>
                    <w:rPr>
                      <w:rFonts w:ascii="Cambria Math" w:eastAsia="Times New Roman" w:hAnsi="Cambria Math"/>
                      <w:szCs w:val="20"/>
                    </w:rPr>
                    <m:t xml:space="preserve">1, …, </m:t>
                  </m:r>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ZC</m:t>
                      </m:r>
                    </m:sub>
                  </m:sSub>
                  <m:r>
                    <w:rPr>
                      <w:rFonts w:ascii="Cambria Math" w:eastAsia="Times New Roman" w:hAnsi="Cambria Math"/>
                      <w:szCs w:val="20"/>
                    </w:rPr>
                    <m:t>-1</m:t>
                  </m:r>
                </m:e>
              </m:d>
            </m:oMath>
            <w:r>
              <w:rPr>
                <w:rFonts w:ascii="Times New Roman" w:eastAsia="Times New Roman" w:hAnsi="Times New Roman"/>
                <w:szCs w:val="20"/>
              </w:rPr>
              <w:t xml:space="preserve"> is obtained as entry </w:t>
            </w:r>
            <m:oMath>
              <m:d>
                <m:dPr>
                  <m:begChr m:val="⌊"/>
                  <m:endChr m:val="⌋"/>
                  <m:ctrlPr>
                    <w:rPr>
                      <w:rFonts w:ascii="Cambria Math" w:eastAsia="Times New Roman" w:hAnsi="Cambria Math"/>
                      <w:i/>
                      <w:szCs w:val="20"/>
                      <w14:ligatures w14:val="standardContextual"/>
                    </w:rPr>
                  </m:ctrlPr>
                </m:dPr>
                <m:e>
                  <m:f>
                    <m:fPr>
                      <m:type m:val="lin"/>
                      <m:ctrlPr>
                        <w:rPr>
                          <w:rFonts w:ascii="Cambria Math" w:eastAsia="Times New Roman" w:hAnsi="Cambria Math"/>
                          <w:i/>
                          <w:szCs w:val="20"/>
                          <w14:ligatures w14:val="standardContextual"/>
                        </w:rPr>
                      </m:ctrlPr>
                    </m:fPr>
                    <m:num>
                      <m:sSub>
                        <m:sSubPr>
                          <m:ctrlPr>
                            <w:rPr>
                              <w:rFonts w:ascii="Cambria Math" w:eastAsia="Times New Roman" w:hAnsi="Cambria Math"/>
                              <w:i/>
                              <w:szCs w:val="20"/>
                              <w14:ligatures w14:val="standardContextual"/>
                            </w:rPr>
                          </m:ctrlPr>
                        </m:sSubPr>
                        <m:e>
                          <m:r>
                            <w:rPr>
                              <w:rFonts w:ascii="Cambria Math" w:eastAsia="Times New Roman" w:hAnsi="Cambria Math"/>
                              <w:szCs w:val="20"/>
                            </w:rPr>
                            <m:t>c</m:t>
                          </m:r>
                        </m:e>
                        <m:sub>
                          <m:r>
                            <w:rPr>
                              <w:rFonts w:ascii="Cambria Math" w:eastAsia="Times New Roman" w:hAnsi="Cambria Math"/>
                              <w:szCs w:val="20"/>
                            </w:rPr>
                            <m:t>m</m:t>
                          </m:r>
                        </m:sub>
                      </m:sSub>
                    </m:num>
                    <m:den>
                      <m:r>
                        <w:rPr>
                          <w:rFonts w:ascii="Cambria Math" w:eastAsia="Times New Roman" w:hAnsi="Cambria Math"/>
                          <w:szCs w:val="20"/>
                        </w:rPr>
                        <m:t>P</m:t>
                      </m:r>
                    </m:den>
                  </m:f>
                </m:e>
              </m:d>
              <m:r>
                <w:rPr>
                  <w:rFonts w:ascii="Cambria Math" w:eastAsia="Times New Roman" w:hAnsi="Cambria Math"/>
                  <w:szCs w:val="20"/>
                  <w14:ligatures w14:val="standardContextual"/>
                </w:rPr>
                <m:t>∈</m:t>
              </m:r>
              <m:d>
                <m:dPr>
                  <m:begChr m:val="{"/>
                  <m:endChr m:val="}"/>
                  <m:ctrlPr>
                    <w:rPr>
                      <w:rFonts w:ascii="Cambria Math" w:eastAsia="Times New Roman" w:hAnsi="Cambria Math"/>
                      <w:i/>
                      <w:szCs w:val="20"/>
                      <w14:ligatures w14:val="standardContextual"/>
                    </w:rPr>
                  </m:ctrlPr>
                </m:dPr>
                <m:e>
                  <m:r>
                    <w:rPr>
                      <w:rFonts w:ascii="Cambria Math" w:eastAsia="Times New Roman" w:hAnsi="Cambria Math"/>
                      <w:szCs w:val="20"/>
                      <w14:ligatures w14:val="standardContextual"/>
                    </w:rPr>
                    <m:t>0,1</m:t>
                  </m:r>
                </m:e>
              </m:d>
            </m:oMath>
            <w:r>
              <w:rPr>
                <w:rFonts w:ascii="Times New Roman" w:eastAsia="Times New Roman" w:hAnsi="Times New Roman"/>
                <w:szCs w:val="20"/>
              </w:rPr>
              <w:t xml:space="preserve"> of the root sequence numbers configured by the higher-layer parameter XXX and the cyclic shift </w:t>
            </w:r>
            <m:oMath>
              <m:sSub>
                <m:sSubPr>
                  <m:ctrlPr>
                    <w:rPr>
                      <w:rFonts w:ascii="Cambria Math" w:eastAsia="Times New Roman" w:hAnsi="Cambria Math"/>
                      <w:i/>
                      <w:szCs w:val="20"/>
                      <w14:ligatures w14:val="standardContextual"/>
                    </w:rPr>
                  </m:ctrlPr>
                </m:sSubPr>
                <m:e>
                  <m:r>
                    <w:rPr>
                      <w:rFonts w:ascii="Cambria Math" w:eastAsia="Times New Roman" w:hAnsi="Cambria Math"/>
                      <w:szCs w:val="20"/>
                    </w:rPr>
                    <m:t>n</m:t>
                  </m:r>
                </m:e>
                <m:sub>
                  <m:r>
                    <m:rPr>
                      <m:nor/>
                    </m:rPr>
                    <w:rPr>
                      <w:rFonts w:ascii="Cambria Math" w:eastAsia="Times New Roman" w:hAnsi="Cambria Math"/>
                      <w:szCs w:val="20"/>
                    </w:rPr>
                    <m:t>cs</m:t>
                  </m:r>
                </m:sub>
              </m:sSub>
            </m:oMath>
            <w:r>
              <w:rPr>
                <w:rFonts w:ascii="Times New Roman" w:eastAsia="Times New Roman" w:hAnsi="Times New Roman"/>
                <w:szCs w:val="20"/>
              </w:rPr>
              <w:t xml:space="preserve"> is given by</w:t>
            </w:r>
          </w:p>
          <w:p w14:paraId="0EE181B7" w14:textId="77777777" w:rsidR="006A1186" w:rsidRDefault="00C069E1">
            <w:pPr>
              <w:keepLines/>
              <w:tabs>
                <w:tab w:val="center" w:pos="4536"/>
                <w:tab w:val="right" w:pos="9072"/>
              </w:tabs>
              <w:rPr>
                <w:rFonts w:ascii="Times New Roman" w:eastAsia="Times New Roman" w:hAnsi="Times New Roman"/>
                <w:szCs w:val="20"/>
              </w:rPr>
            </w:pPr>
            <m:oMathPara>
              <m:oMath>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aln/>
                  </m:rPr>
                  <w:rPr>
                    <w:rFonts w:ascii="Cambria Math" w:eastAsia="Times New Roman" w:hAnsi="Cambria Math"/>
                    <w:szCs w:val="20"/>
                  </w:rPr>
                  <m:t>=</m:t>
                </m:r>
                <m:d>
                  <m:dPr>
                    <m:ctrlPr>
                      <w:rPr>
                        <w:rFonts w:ascii="Cambria Math" w:eastAsia="Times New Roman" w:hAnsi="Cambria Math"/>
                        <w:szCs w:val="20"/>
                        <w14:ligatures w14:val="standardContextual"/>
                      </w:rPr>
                    </m:ctrlPr>
                  </m:dPr>
                  <m:e>
                    <m:sSub>
                      <m:sSubPr>
                        <m:ctrlPr>
                          <w:rPr>
                            <w:rFonts w:ascii="Cambria Math" w:eastAsia="Times New Roman" w:hAnsi="Cambria Math"/>
                            <w:szCs w:val="20"/>
                            <w14:ligatures w14:val="standardContextual"/>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d>
                  <m:dPr>
                    <m:begChr m:val="⌊"/>
                    <m:endChr m:val="⌋"/>
                    <m:ctrlPr>
                      <w:rPr>
                        <w:rFonts w:ascii="Cambria Math" w:eastAsia="Times New Roman" w:hAnsi="Cambria Math"/>
                        <w:szCs w:val="20"/>
                        <w14:ligatures w14:val="standardContextual"/>
                      </w:rPr>
                    </m:ctrlPr>
                  </m:dPr>
                  <m:e>
                    <m:f>
                      <m:fPr>
                        <m:ctrlPr>
                          <w:rPr>
                            <w:rFonts w:ascii="Cambria Math" w:eastAsia="Times New Roman" w:hAnsi="Cambria Math"/>
                            <w:szCs w:val="20"/>
                            <w14:ligatures w14:val="standardContextual"/>
                          </w:rPr>
                        </m:ctrlPr>
                      </m:fPr>
                      <m:num>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e>
                </m:d>
              </m:oMath>
            </m:oMathPara>
          </w:p>
          <w:p w14:paraId="0EE181B8" w14:textId="77777777" w:rsidR="006A1186" w:rsidRDefault="00BE1811">
            <w:pPr>
              <w:keepLines/>
              <w:tabs>
                <w:tab w:val="center" w:pos="4536"/>
                <w:tab w:val="right" w:pos="9072"/>
              </w:tabs>
              <w:rPr>
                <w:rFonts w:ascii="Times New Roman" w:eastAsia="Times New Roman" w:hAnsi="Times New Roman"/>
                <w:szCs w:val="20"/>
                <w:lang w:val="nl-NL"/>
              </w:rPr>
            </w:pPr>
            <m:oMathPara>
              <m:oMath>
                <m:r>
                  <w:rPr>
                    <w:rFonts w:ascii="Cambria Math" w:eastAsia="Times New Roman" w:hAnsi="Cambria Math"/>
                    <w:szCs w:val="20"/>
                  </w:rPr>
                  <m:t>P</m:t>
                </m:r>
                <m:r>
                  <m:rPr>
                    <m:sty m:val="p"/>
                    <m:aln/>
                  </m:rPr>
                  <w:rPr>
                    <w:rFonts w:ascii="Cambria Math" w:eastAsia="Times New Roman" w:hAnsi="Cambria Math"/>
                    <w:szCs w:val="20"/>
                    <w:lang w:val="nl-NL"/>
                  </w:rPr>
                  <m:t>=</m:t>
                </m:r>
                <m:f>
                  <m:fPr>
                    <m:ctrlPr>
                      <w:rPr>
                        <w:rFonts w:ascii="Cambria Math" w:eastAsia="Times New Roman" w:hAnsi="Cambria Math"/>
                        <w:szCs w:val="20"/>
                        <w14:ligatures w14:val="standardContextual"/>
                      </w:rPr>
                    </m:ctrlPr>
                  </m:fPr>
                  <m:num>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nl-NL"/>
                          </w:rPr>
                          <m:t>seq</m:t>
                        </m:r>
                      </m:sub>
                    </m:sSub>
                  </m:num>
                  <m:den>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nl-NL"/>
                          </w:rPr>
                          <m:t>root</m:t>
                        </m:r>
                      </m:sub>
                    </m:sSub>
                  </m:den>
                </m:f>
              </m:oMath>
            </m:oMathPara>
          </w:p>
          <w:p w14:paraId="0EE181B9" w14:textId="77777777" w:rsidR="006A1186" w:rsidRDefault="00BE1811">
            <w:pPr>
              <w:rPr>
                <w:rFonts w:ascii="Times New Roman" w:eastAsia="Times New Roman" w:hAnsi="Times New Roman"/>
                <w:szCs w:val="20"/>
              </w:rPr>
            </w:pPr>
            <w:r>
              <w:rPr>
                <w:rFonts w:ascii="Times New Roman" w:eastAsia="Times New Roman" w:hAnsi="Times New Roman"/>
                <w:szCs w:val="20"/>
              </w:rPr>
              <w:t xml:space="preserve">where </w:t>
            </w:r>
          </w:p>
          <w:p w14:paraId="0EE181BA" w14:textId="77777777" w:rsidR="006A1186" w:rsidRDefault="00BE1811">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seq</m:t>
                  </m:r>
                </m:sub>
              </m:sSub>
            </m:oMath>
            <w:r>
              <w:rPr>
                <w:rFonts w:ascii="Times New Roman" w:eastAsia="Malgun Gothic" w:hAnsi="Times New Roman"/>
                <w:szCs w:val="20"/>
              </w:rPr>
              <w:t xml:space="preserve"> is the number of sequences configured by the higher-layer parameter XXX</w:t>
            </w:r>
          </w:p>
          <w:p w14:paraId="0EE181BB" w14:textId="77777777" w:rsidR="006A1186" w:rsidRDefault="00BE1811">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root</m:t>
                  </m:r>
                </m:sub>
              </m:sSub>
              <m:r>
                <w:rPr>
                  <w:rFonts w:ascii="Cambria Math" w:eastAsia="Malgun Gothic" w:hAnsi="Cambria Math"/>
                  <w:szCs w:val="20"/>
                </w:rPr>
                <m:t>ϵ</m:t>
              </m:r>
              <m:d>
                <m:dPr>
                  <m:begChr m:val="{"/>
                  <m:endChr m:val="}"/>
                  <m:ctrlPr>
                    <w:rPr>
                      <w:rFonts w:ascii="Cambria Math" w:eastAsia="Malgun Gothic" w:hAnsi="Cambria Math"/>
                      <w:szCs w:val="20"/>
                    </w:rPr>
                  </m:ctrlPr>
                </m:dPr>
                <m:e>
                  <m:r>
                    <m:rPr>
                      <m:sty m:val="p"/>
                    </m:rPr>
                    <w:rPr>
                      <w:rFonts w:ascii="Cambria Math" w:eastAsia="Malgun Gothic" w:hAnsi="Cambria Math"/>
                      <w:szCs w:val="20"/>
                    </w:rPr>
                    <m:t>1,2</m:t>
                  </m:r>
                </m:e>
              </m:d>
            </m:oMath>
            <w:r>
              <w:rPr>
                <w:rFonts w:ascii="Times New Roman" w:eastAsia="Malgun Gothic" w:hAnsi="Times New Roman"/>
                <w:szCs w:val="20"/>
              </w:rPr>
              <w:t xml:space="preserve"> is the number of root sequence numbers configured by the higher-layer parameter XXX</w:t>
            </w:r>
          </w:p>
          <w:p w14:paraId="0EE181BC" w14:textId="77777777" w:rsidR="006A1186" w:rsidRDefault="00C069E1">
            <w:pPr>
              <w:rPr>
                <w:rFonts w:ascii="Times New Roman" w:eastAsia="Times New Roman" w:hAnsi="Times New Roman"/>
                <w:color w:val="FF0000"/>
                <w:szCs w:val="20"/>
              </w:rPr>
            </w:pPr>
            <m:oMath>
              <m:sSub>
                <m:sSubPr>
                  <m:ctrlPr>
                    <w:rPr>
                      <w:rFonts w:ascii="Cambria Math" w:eastAsia="Times New Roman" w:hAnsi="Cambria Math"/>
                      <w:color w:val="FF0000"/>
                      <w:szCs w:val="20"/>
                    </w:rPr>
                  </m:ctrlPr>
                </m:sSubPr>
                <m:e>
                  <m:r>
                    <w:rPr>
                      <w:rFonts w:ascii="Cambria Math" w:eastAsia="Times New Roman" w:hAnsi="Cambria Math"/>
                      <w:color w:val="FF0000"/>
                      <w:szCs w:val="20"/>
                    </w:rPr>
                    <m:t>n</m:t>
                  </m:r>
                </m:e>
                <m:sub>
                  <m:r>
                    <m:rPr>
                      <m:sty m:val="p"/>
                    </m:rPr>
                    <w:rPr>
                      <w:rFonts w:ascii="Cambria Math" w:eastAsia="Times New Roman" w:hAnsi="Cambria Math"/>
                      <w:color w:val="FF0000"/>
                      <w:szCs w:val="20"/>
                    </w:rPr>
                    <m:t>cs,offset</m:t>
                  </m:r>
                </m:sub>
              </m:sSub>
            </m:oMath>
            <w:r w:rsidR="00BE1811">
              <w:rPr>
                <w:rFonts w:ascii="Times New Roman" w:eastAsia="Times New Roman" w:hAnsi="Times New Roman"/>
                <w:color w:val="FF0000"/>
                <w:szCs w:val="20"/>
              </w:rPr>
              <w:t xml:space="preserve"> is the offset for cyclic shift configured by the higher-layer parameter </w:t>
            </w:r>
            <w:r w:rsidR="00BE1811">
              <w:rPr>
                <w:rFonts w:ascii="Times New Roman" w:eastAsia="Times New Roman" w:hAnsi="Times New Roman"/>
                <w:i/>
                <w:iCs/>
                <w:color w:val="FF0000"/>
                <w:szCs w:val="20"/>
              </w:rPr>
              <w:t>lpwus-OverlaidSeqCSShift</w:t>
            </w:r>
            <w:r w:rsidR="00BE1811">
              <w:rPr>
                <w:rFonts w:ascii="Times New Roman" w:eastAsia="Times New Roman" w:hAnsi="Times New Roman"/>
                <w:color w:val="FF0000"/>
                <w:szCs w:val="20"/>
              </w:rPr>
              <w:t>.</w:t>
            </w:r>
          </w:p>
          <w:p w14:paraId="0EE181BD" w14:textId="77777777" w:rsidR="006A1186" w:rsidRDefault="00BE1811">
            <w:pPr>
              <w:rPr>
                <w:rFonts w:ascii="Times New Roman" w:eastAsia="Times New Roman" w:hAnsi="Times New Roman"/>
                <w:szCs w:val="20"/>
              </w:rPr>
            </w:pPr>
            <w:r>
              <w:rPr>
                <w:rFonts w:ascii="Times New Roman" w:eastAsia="Times New Roman" w:hAnsi="Times New Roman"/>
                <w:szCs w:val="20"/>
              </w:rPr>
              <w:t xml:space="preserve">The sequence number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m</m:t>
                  </m:r>
                </m:sub>
              </m:sSub>
              <m:r>
                <w:rPr>
                  <w:rFonts w:ascii="Cambria Math" w:eastAsia="Times New Roman" w:hAnsi="Cambria Math"/>
                  <w:szCs w:val="20"/>
                </w:rPr>
                <m:t>=0</m:t>
              </m:r>
            </m:oMath>
            <w:r>
              <w:rPr>
                <w:rFonts w:ascii="Times New Roman" w:eastAsia="Times New Roman" w:hAnsi="Times New Roman"/>
                <w:szCs w:val="20"/>
              </w:rPr>
              <w:t xml:space="preserve"> if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seq</m:t>
                  </m:r>
                </m:sub>
              </m:sSub>
              <m:r>
                <w:rPr>
                  <w:rFonts w:ascii="Cambria Math" w:eastAsia="Times New Roman" w:hAnsi="Cambria Math"/>
                  <w:szCs w:val="20"/>
                </w:rPr>
                <m:t>=1</m:t>
              </m:r>
            </m:oMath>
            <w:r>
              <w:rPr>
                <w:rFonts w:ascii="Times New Roman" w:eastAsia="Times New Roman" w:hAnsi="Times New Roman"/>
                <w:szCs w:val="20"/>
              </w:rPr>
              <w:t>, otherwise it is given by</w:t>
            </w:r>
          </w:p>
          <w:p w14:paraId="0EE181BE" w14:textId="77777777" w:rsidR="006A1186" w:rsidRDefault="00C069E1">
            <w:pPr>
              <w:keepLines/>
              <w:tabs>
                <w:tab w:val="center" w:pos="4536"/>
                <w:tab w:val="right" w:pos="9072"/>
              </w:tabs>
              <w:rPr>
                <w:rFonts w:ascii="Times New Roman" w:eastAsia="Times New Roman" w:hAnsi="Times New Roman"/>
                <w:szCs w:val="20"/>
                <w:lang w:val="sv-SE"/>
              </w:rPr>
            </w:pPr>
            <m:oMathPara>
              <m:oMath>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lang w:val="sv-SE"/>
                  </w:rPr>
                  <m:t>=</m:t>
                </m:r>
                <m:nary>
                  <m:naryPr>
                    <m:chr m:val="∑"/>
                    <m:limLoc m:val="undOvr"/>
                    <m:ctrlPr>
                      <w:rPr>
                        <w:rFonts w:ascii="Cambria Math" w:eastAsia="Times New Roman" w:hAnsi="Cambria Math"/>
                        <w:szCs w:val="20"/>
                      </w:rPr>
                    </m:ctrlPr>
                  </m:naryPr>
                  <m:sub>
                    <m:r>
                      <w:rPr>
                        <w:rFonts w:ascii="Cambria Math" w:eastAsia="Times New Roman" w:hAnsi="Cambria Math"/>
                        <w:szCs w:val="20"/>
                      </w:rPr>
                      <m:t>i</m:t>
                    </m:r>
                    <m:r>
                      <m:rPr>
                        <m:sty m:val="p"/>
                      </m:rPr>
                      <w:rPr>
                        <w:rFonts w:ascii="Cambria Math" w:eastAsia="Times New Roman" w:hAnsi="Cambria Math"/>
                        <w:szCs w:val="20"/>
                        <w:lang w:val="sv-SE"/>
                      </w:rPr>
                      <m:t>=</m:t>
                    </m:r>
                    <m:r>
                      <m:rPr>
                        <m:sty m:val="p"/>
                      </m:rPr>
                      <w:rPr>
                        <w:rFonts w:ascii="Cambria Math" w:eastAsia="Times New Roman" w:hAnsi="Cambria Math"/>
                        <w:szCs w:val="20"/>
                      </w:rPr>
                      <m:t>0</m:t>
                    </m:r>
                  </m:sub>
                  <m:sup>
                    <m:r>
                      <w:rPr>
                        <w:rFonts w:ascii="Cambria Math" w:eastAsia="Times New Roman" w:hAnsi="Cambria Math"/>
                        <w:szCs w:val="20"/>
                      </w:rPr>
                      <m:t>δ</m:t>
                    </m:r>
                    <m:r>
                      <m:rPr>
                        <m:sty m:val="p"/>
                      </m:rPr>
                      <w:rPr>
                        <w:rFonts w:ascii="Cambria Math" w:eastAsia="Times New Roman" w:hAnsi="Cambria Math"/>
                        <w:szCs w:val="20"/>
                        <w:lang w:val="sv-SE"/>
                      </w:rPr>
                      <m:t>-1</m:t>
                    </m:r>
                  </m:sup>
                  <m:e>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lang w:val="sv-SE"/>
                          </w:rPr>
                          <m:t>1(</m:t>
                        </m:r>
                        <m:r>
                          <w:rPr>
                            <w:rFonts w:ascii="Cambria Math" w:eastAsia="Times New Roman" w:hAnsi="Cambria Math"/>
                            <w:szCs w:val="20"/>
                          </w:rPr>
                          <m:t>i</m:t>
                        </m:r>
                        <m:r>
                          <m:rPr>
                            <m:sty m:val="p"/>
                          </m:rPr>
                          <w:rPr>
                            <w:rFonts w:ascii="Cambria Math" w:eastAsia="Times New Roman" w:hAnsi="Cambria Math"/>
                            <w:szCs w:val="20"/>
                          </w:rPr>
                          <m:t>+</m:t>
                        </m:r>
                        <m:r>
                          <w:rPr>
                            <w:rFonts w:ascii="Cambria Math" w:eastAsia="Times New Roman" w:hAnsi="Cambria Math"/>
                            <w:szCs w:val="20"/>
                          </w:rPr>
                          <m:t>δm</m:t>
                        </m:r>
                        <m:r>
                          <m:rPr>
                            <m:sty m:val="p"/>
                          </m:rPr>
                          <w:rPr>
                            <w:rFonts w:ascii="Cambria Math" w:eastAsia="Times New Roman" w:hAnsi="Cambria Math"/>
                            <w:szCs w:val="20"/>
                          </w:rPr>
                          <m:t>)</m:t>
                        </m:r>
                      </m:sub>
                    </m:sSub>
                    <m:sSup>
                      <m:sSupPr>
                        <m:ctrlPr>
                          <w:rPr>
                            <w:rFonts w:ascii="Cambria Math" w:eastAsia="Times New Roman" w:hAnsi="Cambria Math"/>
                            <w:szCs w:val="20"/>
                          </w:rPr>
                        </m:ctrlPr>
                      </m:sSupPr>
                      <m:e>
                        <m:r>
                          <m:rPr>
                            <m:sty m:val="p"/>
                          </m:rPr>
                          <w:rPr>
                            <w:rFonts w:ascii="Cambria Math" w:eastAsia="Times New Roman" w:hAnsi="Cambria Math"/>
                            <w:szCs w:val="20"/>
                          </w:rPr>
                          <m:t>2</m:t>
                        </m:r>
                      </m:e>
                      <m:sup>
                        <m:r>
                          <w:rPr>
                            <w:rFonts w:ascii="Cambria Math" w:eastAsia="Times New Roman" w:hAnsi="Cambria Math"/>
                            <w:szCs w:val="20"/>
                          </w:rPr>
                          <m:t>δ</m:t>
                        </m:r>
                        <m:r>
                          <m:rPr>
                            <m:sty m:val="p"/>
                          </m:rPr>
                          <w:rPr>
                            <w:rFonts w:ascii="Cambria Math" w:eastAsia="Times New Roman" w:hAnsi="Cambria Math"/>
                            <w:szCs w:val="20"/>
                          </w:rPr>
                          <m:t>-1-</m:t>
                        </m:r>
                        <m:r>
                          <w:rPr>
                            <w:rFonts w:ascii="Cambria Math" w:eastAsia="Times New Roman" w:hAnsi="Cambria Math"/>
                            <w:szCs w:val="20"/>
                          </w:rPr>
                          <m:t>i</m:t>
                        </m:r>
                      </m:sup>
                    </m:sSup>
                  </m:e>
                </m:nary>
              </m:oMath>
            </m:oMathPara>
          </w:p>
          <w:p w14:paraId="0EE181BF" w14:textId="77777777" w:rsidR="006A1186" w:rsidRDefault="00BE1811">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rPr>
                  <m:t>δ</m:t>
                </m:r>
                <m:r>
                  <m:rPr>
                    <m:sty m:val="p"/>
                  </m:rPr>
                  <w:rPr>
                    <w:rFonts w:ascii="Cambria Math" w:eastAsia="Times New Roman" w:hAnsi="Cambria Math"/>
                    <w:szCs w:val="20"/>
                  </w:rPr>
                  <m:t>=</m:t>
                </m:r>
                <m:sSub>
                  <m:sSubPr>
                    <m:ctrlPr>
                      <w:rPr>
                        <w:rFonts w:ascii="Cambria Math" w:eastAsia="Times New Roman" w:hAnsi="Cambria Math"/>
                        <w:szCs w:val="20"/>
                      </w:rPr>
                    </m:ctrlPr>
                  </m:sSubPr>
                  <m:e>
                    <m:r>
                      <m:rPr>
                        <m:nor/>
                      </m:rPr>
                      <w:rPr>
                        <w:rFonts w:ascii="Times New Roman" w:eastAsia="Times New Roman" w:hAnsi="Times New Roman"/>
                        <w:szCs w:val="20"/>
                      </w:rPr>
                      <m:t>log</m:t>
                    </m:r>
                  </m:e>
                  <m:sub>
                    <m:r>
                      <m:rPr>
                        <m:sty m:val="p"/>
                      </m:rPr>
                      <w:rPr>
                        <w:rFonts w:ascii="Cambria Math" w:eastAsia="Times New Roman" w:hAnsi="Cambria Math"/>
                        <w:szCs w:val="20"/>
                      </w:rPr>
                      <m:t>2</m:t>
                    </m:r>
                  </m:sub>
                </m:sSub>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seq</m:t>
                    </m:r>
                  </m:sub>
                </m:sSub>
              </m:oMath>
            </m:oMathPara>
          </w:p>
          <w:p w14:paraId="0EE181C0" w14:textId="77777777" w:rsidR="006A1186" w:rsidRDefault="00BE1811">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rPr>
                  <m:t>m</m:t>
                </m:r>
                <m:r>
                  <m:rPr>
                    <m:sty m:val="p"/>
                  </m:rPr>
                  <w:rPr>
                    <w:rFonts w:ascii="Cambria Math" w:eastAsia="Times New Roman" w:hAnsi="Cambria Math"/>
                    <w:szCs w:val="20"/>
                  </w:rPr>
                  <m:t>=0,1,…,</m:t>
                </m:r>
                <m:d>
                  <m:dPr>
                    <m:ctrlPr>
                      <w:rPr>
                        <w:rFonts w:ascii="Cambria Math" w:eastAsia="Times New Roman" w:hAnsi="Cambria Math"/>
                        <w:szCs w:val="20"/>
                      </w:rPr>
                    </m:ctrlPr>
                  </m:dPr>
                  <m:e>
                    <m:f>
                      <m:fPr>
                        <m:type m:val="lin"/>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E</m:t>
                            </m:r>
                          </m:e>
                          <m:sub>
                            <m:r>
                              <m:rPr>
                                <m:sty m:val="p"/>
                              </m:rPr>
                              <w:rPr>
                                <w:rFonts w:ascii="Cambria Math" w:eastAsia="Times New Roman" w:hAnsi="Cambria Math"/>
                                <w:szCs w:val="20"/>
                              </w:rPr>
                              <m:t>1</m:t>
                            </m:r>
                          </m:sub>
                        </m:sSub>
                      </m:num>
                      <m:den>
                        <m:r>
                          <w:rPr>
                            <w:rFonts w:ascii="Cambria Math" w:eastAsia="Times New Roman" w:hAnsi="Cambria Math"/>
                            <w:szCs w:val="20"/>
                          </w:rPr>
                          <m:t>δ</m:t>
                        </m:r>
                      </m:den>
                    </m:f>
                  </m:e>
                </m:d>
                <m:r>
                  <m:rPr>
                    <m:sty m:val="p"/>
                  </m:rPr>
                  <w:rPr>
                    <w:rFonts w:ascii="Cambria Math" w:eastAsia="Times New Roman" w:hAnsi="Cambria Math"/>
                    <w:szCs w:val="20"/>
                  </w:rPr>
                  <m:t>-1</m:t>
                </m:r>
              </m:oMath>
            </m:oMathPara>
          </w:p>
          <w:p w14:paraId="0EE181C1" w14:textId="77777777" w:rsidR="006A1186" w:rsidRDefault="00BE1811">
            <w:pPr>
              <w:rPr>
                <w:rFonts w:ascii="Times New Roman" w:eastAsia="Times New Roman" w:hAnsi="Times New Roman"/>
                <w:szCs w:val="20"/>
              </w:rPr>
            </w:pPr>
            <w:r>
              <w:rPr>
                <w:rFonts w:ascii="Times New Roman" w:eastAsia="Times New Roman" w:hAnsi="Times New Roman"/>
                <w:szCs w:val="20"/>
              </w:rPr>
              <w:t>where</w:t>
            </w:r>
          </w:p>
          <w:p w14:paraId="0EE181C2" w14:textId="77777777" w:rsidR="006A1186" w:rsidRDefault="00BE1811">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f</m:t>
                  </m:r>
                </m:e>
                <m:sub>
                  <m:r>
                    <m:rPr>
                      <m:sty m:val="p"/>
                    </m:rPr>
                    <w:rPr>
                      <w:rFonts w:ascii="Cambria Math" w:eastAsia="Malgun Gothic" w:hAnsi="Cambria Math"/>
                      <w:szCs w:val="20"/>
                    </w:rPr>
                    <m:t>1</m:t>
                  </m:r>
                  <m:r>
                    <w:rPr>
                      <w:rFonts w:ascii="Cambria Math" w:eastAsia="Malgun Gothic" w:hAnsi="Cambria Math"/>
                      <w:szCs w:val="20"/>
                    </w:rPr>
                    <m:t>i</m:t>
                  </m:r>
                </m:sub>
              </m:sSub>
            </m:oMath>
            <w:r>
              <w:rPr>
                <w:rFonts w:ascii="Times New Roman" w:eastAsia="Malgun Gothic" w:hAnsi="Times New Roman"/>
                <w:szCs w:val="20"/>
              </w:rPr>
              <w:t xml:space="preserve"> and </w:t>
            </w:r>
            <m:oMath>
              <m:sSub>
                <m:sSubPr>
                  <m:ctrlPr>
                    <w:rPr>
                      <w:rFonts w:ascii="Cambria Math" w:eastAsia="Malgun Gothic" w:hAnsi="Cambria Math"/>
                      <w:szCs w:val="20"/>
                    </w:rPr>
                  </m:ctrlPr>
                </m:sSubPr>
                <m:e>
                  <m:r>
                    <w:rPr>
                      <w:rFonts w:ascii="Cambria Math" w:eastAsia="Malgun Gothic" w:hAnsi="Cambria Math"/>
                      <w:szCs w:val="20"/>
                    </w:rPr>
                    <m:t>E</m:t>
                  </m:r>
                </m:e>
                <m:sub>
                  <m:r>
                    <m:rPr>
                      <m:sty m:val="p"/>
                    </m:rPr>
                    <w:rPr>
                      <w:rFonts w:ascii="Cambria Math" w:eastAsia="Malgun Gothic" w:hAnsi="Cambria Math"/>
                      <w:szCs w:val="20"/>
                    </w:rPr>
                    <m:t>1</m:t>
                  </m:r>
                </m:sub>
              </m:sSub>
            </m:oMath>
            <w:r>
              <w:rPr>
                <w:rFonts w:ascii="Times New Roman" w:eastAsia="Malgun Gothic" w:hAnsi="Times New Roman"/>
                <w:szCs w:val="20"/>
              </w:rPr>
              <w:t xml:space="preserve"> are given by clause 7.4.2.2 of [4, 38.212]</w:t>
            </w:r>
          </w:p>
          <w:p w14:paraId="0EE181C3" w14:textId="77777777" w:rsidR="006A1186" w:rsidRDefault="006A1186">
            <w:pPr>
              <w:ind w:left="568" w:hanging="284"/>
              <w:rPr>
                <w:rFonts w:ascii="Times New Roman" w:eastAsia="Malgun Gothic" w:hAnsi="Times New Roman"/>
                <w:szCs w:val="20"/>
              </w:rPr>
            </w:pPr>
          </w:p>
          <w:p w14:paraId="0EE181C4" w14:textId="77777777" w:rsidR="006A1186" w:rsidRDefault="00BE1811">
            <w:pPr>
              <w:spacing w:before="120"/>
              <w:jc w:val="center"/>
              <w:rPr>
                <w:rFonts w:ascii="Times New Roman" w:eastAsia="Malgun Gothic" w:hAnsi="Times New Roman"/>
                <w:color w:val="FF0000"/>
                <w:szCs w:val="20"/>
                <w:lang w:eastAsia="zh-CN"/>
              </w:rPr>
            </w:pPr>
            <w:r>
              <w:rPr>
                <w:rFonts w:ascii="Times New Roman" w:eastAsia="Times New Roman" w:hAnsi="Times New Roman"/>
                <w:color w:val="FF0000"/>
                <w:szCs w:val="20"/>
              </w:rPr>
              <w:t>&lt;Unchanged Text Omitted&gt;</w:t>
            </w:r>
          </w:p>
          <w:p w14:paraId="0EE181C5" w14:textId="77777777" w:rsidR="006A1186" w:rsidRDefault="00BE1811">
            <w:pPr>
              <w:rPr>
                <w:rFonts w:ascii="Times New Roman" w:eastAsia="等线" w:hAnsi="Times New Roman"/>
                <w:szCs w:val="20"/>
                <w:lang w:eastAsia="zh-CN"/>
              </w:rPr>
            </w:pPr>
            <w:r>
              <w:rPr>
                <w:rFonts w:ascii="Times New Roman" w:eastAsia="Times New Roman" w:hAnsi="Times New Roman"/>
                <w:color w:val="FF0000"/>
                <w:szCs w:val="20"/>
              </w:rPr>
              <w:t>---------------------------------End of Text Proposal on 3GPP TS 38.213 V19.0.0-----------------------</w:t>
            </w:r>
          </w:p>
        </w:tc>
      </w:tr>
    </w:tbl>
    <w:p w14:paraId="0EE181C7" w14:textId="77777777" w:rsidR="006A1186" w:rsidRDefault="006A1186">
      <w:pPr>
        <w:spacing w:after="180"/>
        <w:rPr>
          <w:rFonts w:ascii="Times New Roman" w:eastAsia="Times New Roman" w:hAnsi="Times New Roman"/>
          <w:b/>
          <w:bCs/>
          <w:szCs w:val="20"/>
          <w:lang w:val="en-GB" w:eastAsia="ja-JP"/>
        </w:rPr>
      </w:pPr>
    </w:p>
    <w:p w14:paraId="0EE181C8" w14:textId="77777777" w:rsidR="006A1186" w:rsidRDefault="00BE1811">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Yu Mincho" w:hAnsi="Times New Roman"/>
          <w:b/>
          <w:bCs/>
          <w:szCs w:val="20"/>
          <w:lang w:val="en-GB" w:eastAsia="ja-JP"/>
        </w:rPr>
        <w:t>3</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p>
    <w:p w14:paraId="0EE181C9" w14:textId="77777777" w:rsidR="006A1186" w:rsidRDefault="00BE1811">
      <w:pPr>
        <w:numPr>
          <w:ilvl w:val="0"/>
          <w:numId w:val="62"/>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t>Update the RAN1#121 agreement as follows:</w:t>
      </w:r>
    </w:p>
    <w:tbl>
      <w:tblPr>
        <w:tblStyle w:val="250"/>
        <w:tblW w:w="0" w:type="auto"/>
        <w:tblLook w:val="04A0" w:firstRow="1" w:lastRow="0" w:firstColumn="1" w:lastColumn="0" w:noHBand="0" w:noVBand="1"/>
      </w:tblPr>
      <w:tblGrid>
        <w:gridCol w:w="9060"/>
      </w:tblGrid>
      <w:tr w:rsidR="006A1186" w14:paraId="0EE181D3" w14:textId="77777777">
        <w:tc>
          <w:tcPr>
            <w:tcW w:w="9350" w:type="dxa"/>
          </w:tcPr>
          <w:p w14:paraId="0EE181CA" w14:textId="77777777" w:rsidR="006A1186" w:rsidRDefault="00BE1811">
            <w:pPr>
              <w:rPr>
                <w:rFonts w:ascii="Times New Roman" w:eastAsia="Yu Mincho" w:hAnsi="Times New Roman"/>
                <w:b/>
                <w:bCs/>
                <w:szCs w:val="20"/>
                <w:lang w:eastAsia="ja-JP"/>
              </w:rPr>
            </w:pPr>
            <w:r>
              <w:rPr>
                <w:rFonts w:ascii="Times New Roman" w:eastAsia="Yu Mincho" w:hAnsi="Times New Roman"/>
                <w:b/>
                <w:bCs/>
                <w:szCs w:val="20"/>
                <w:highlight w:val="green"/>
                <w:lang w:eastAsia="ja-JP"/>
              </w:rPr>
              <w:t>Agreement:</w:t>
            </w:r>
          </w:p>
          <w:p w14:paraId="0EE181CB" w14:textId="77777777" w:rsidR="006A1186" w:rsidRDefault="00BE1811">
            <w:pPr>
              <w:rPr>
                <w:rFonts w:ascii="Times New Roman" w:eastAsia="Times New Roman" w:hAnsi="Times New Roman"/>
                <w:szCs w:val="20"/>
                <w:lang w:eastAsia="zh-CN"/>
              </w:rPr>
            </w:pPr>
            <w:r>
              <w:rPr>
                <w:rFonts w:ascii="Times New Roman" w:eastAsia="Times New Roman" w:hAnsi="Times New Roman"/>
                <w:szCs w:val="20"/>
                <w:lang w:eastAsia="zh-CN"/>
              </w:rPr>
              <w:t>Nominal MO duration (X1, in unit of OFDM symbols) and actual LP-WUS duration (X2, in unit of OFDM symbols) are configured</w:t>
            </w:r>
            <w:r>
              <w:rPr>
                <w:rFonts w:ascii="Times New Roman" w:eastAsia="Yu Mincho" w:hAnsi="Times New Roman"/>
                <w:szCs w:val="20"/>
                <w:lang w:eastAsia="ja-JP"/>
              </w:rPr>
              <w:t xml:space="preserve"> for LP-WUS in connected mode</w:t>
            </w:r>
            <w:r>
              <w:rPr>
                <w:rFonts w:ascii="Times New Roman" w:eastAsia="Times New Roman" w:hAnsi="Times New Roman"/>
                <w:szCs w:val="20"/>
                <w:lang w:eastAsia="zh-CN"/>
              </w:rPr>
              <w:t>. (Alt C)</w:t>
            </w:r>
          </w:p>
          <w:p w14:paraId="0EE181CC" w14:textId="77777777" w:rsidR="006A1186" w:rsidRDefault="00BE1811">
            <w:pPr>
              <w:numPr>
                <w:ilvl w:val="0"/>
                <w:numId w:val="63"/>
              </w:numPr>
              <w:rPr>
                <w:rFonts w:ascii="Times New Roman" w:eastAsia="Times New Roman" w:hAnsi="Times New Roman"/>
                <w:szCs w:val="20"/>
                <w:lang w:eastAsia="zh-CN"/>
              </w:rPr>
            </w:pPr>
            <w:r>
              <w:rPr>
                <w:rFonts w:ascii="Times New Roman" w:eastAsia="Times New Roman" w:hAnsi="Times New Roman"/>
                <w:szCs w:val="20"/>
                <w:lang w:eastAsia="zh-CN"/>
              </w:rPr>
              <w:t>A LP-WUS MO spans the nominal MO duration (i.e., the LP-WUS MO duration is the same as the nominal MO duration.)</w:t>
            </w:r>
          </w:p>
          <w:p w14:paraId="0EE181CD" w14:textId="77777777" w:rsidR="006A1186" w:rsidRDefault="00BE1811">
            <w:pPr>
              <w:numPr>
                <w:ilvl w:val="0"/>
                <w:numId w:val="63"/>
              </w:numPr>
              <w:rPr>
                <w:rFonts w:ascii="Times New Roman" w:eastAsia="Times New Roman" w:hAnsi="Times New Roman"/>
                <w:szCs w:val="20"/>
                <w:lang w:eastAsia="zh-CN"/>
              </w:rPr>
            </w:pPr>
            <w:r>
              <w:rPr>
                <w:rFonts w:ascii="Times New Roman" w:eastAsia="Times New Roman" w:hAnsi="Times New Roman"/>
                <w:szCs w:val="20"/>
                <w:lang w:eastAsia="zh-CN"/>
              </w:rPr>
              <w:t>If the number of available OFDM symbols within the nominal MO duration is no less than the actual LP-WUS duration, UE monitors LP-WUS on the first X2 available symbols within the LP-WUS MO.</w:t>
            </w:r>
          </w:p>
          <w:p w14:paraId="0EE181CE" w14:textId="77777777" w:rsidR="006A1186" w:rsidRDefault="00BE1811">
            <w:pPr>
              <w:numPr>
                <w:ilvl w:val="0"/>
                <w:numId w:val="63"/>
              </w:numPr>
              <w:rPr>
                <w:rFonts w:ascii="Times New Roman" w:eastAsia="Times New Roman" w:hAnsi="Times New Roman"/>
                <w:szCs w:val="20"/>
                <w:lang w:eastAsia="zh-CN"/>
              </w:rPr>
            </w:pPr>
            <w:r>
              <w:rPr>
                <w:rFonts w:ascii="Times New Roman" w:eastAsia="Times New Roman" w:hAnsi="Times New Roman"/>
                <w:szCs w:val="20"/>
                <w:lang w:eastAsia="zh-CN"/>
              </w:rPr>
              <w:t>Otherwise, UE does not monitor LP-WUS in this MO (i.e., the MO is dropped).</w:t>
            </w:r>
          </w:p>
          <w:p w14:paraId="0EE181CF" w14:textId="77777777" w:rsidR="006A1186" w:rsidRDefault="00BE1811">
            <w:pPr>
              <w:numPr>
                <w:ilvl w:val="0"/>
                <w:numId w:val="63"/>
              </w:numPr>
              <w:rPr>
                <w:rFonts w:ascii="Times New Roman" w:eastAsia="Times New Roman" w:hAnsi="Times New Roman"/>
                <w:szCs w:val="20"/>
                <w:lang w:eastAsia="zh-CN"/>
              </w:rPr>
            </w:pPr>
            <w:r>
              <w:rPr>
                <w:rFonts w:ascii="Times New Roman" w:eastAsia="Times New Roman" w:hAnsi="Times New Roman"/>
                <w:szCs w:val="20"/>
                <w:lang w:eastAsia="zh-CN"/>
              </w:rPr>
              <w:t>Note: Any symbols that are not defined as unavailable are available symbols for LP-WUS.</w:t>
            </w:r>
          </w:p>
          <w:p w14:paraId="0EE181D0" w14:textId="77777777" w:rsidR="006A1186" w:rsidRDefault="00BE1811">
            <w:pPr>
              <w:numPr>
                <w:ilvl w:val="0"/>
                <w:numId w:val="63"/>
              </w:numPr>
              <w:rPr>
                <w:rFonts w:ascii="Times New Roman" w:eastAsia="Times New Roman" w:hAnsi="Times New Roman"/>
                <w:szCs w:val="20"/>
                <w:lang w:eastAsia="zh-CN"/>
              </w:rPr>
            </w:pPr>
            <w:r>
              <w:rPr>
                <w:rFonts w:ascii="Times New Roman" w:eastAsia="Times New Roman" w:hAnsi="Times New Roman" w:hint="eastAsia"/>
                <w:color w:val="FF0000"/>
                <w:szCs w:val="20"/>
                <w:lang w:eastAsia="zh-CN"/>
              </w:rPr>
              <w:lastRenderedPageBreak/>
              <w:t xml:space="preserve">This is subject to an optional </w:t>
            </w:r>
            <w:r>
              <w:rPr>
                <w:rFonts w:ascii="Times New Roman" w:eastAsia="Times New Roman" w:hAnsi="Times New Roman"/>
                <w:strike/>
                <w:color w:val="FF0000"/>
                <w:szCs w:val="20"/>
                <w:lang w:eastAsia="zh-CN"/>
              </w:rPr>
              <w:t xml:space="preserve">Further discuss possible introduction of </w:t>
            </w:r>
            <w:r>
              <w:rPr>
                <w:rFonts w:ascii="Times New Roman" w:eastAsia="Times New Roman" w:hAnsi="Times New Roman"/>
                <w:szCs w:val="20"/>
                <w:lang w:eastAsia="zh-CN"/>
              </w:rPr>
              <w:t>UE capability</w:t>
            </w:r>
            <w:r>
              <w:rPr>
                <w:rFonts w:ascii="Times New Roman" w:eastAsia="Times New Roman" w:hAnsi="Times New Roman" w:hint="eastAsia"/>
                <w:szCs w:val="20"/>
                <w:lang w:eastAsia="zh-CN"/>
              </w:rPr>
              <w:t xml:space="preserve"> signalling</w:t>
            </w:r>
            <w:r>
              <w:rPr>
                <w:rFonts w:ascii="Times New Roman" w:eastAsia="Times New Roman" w:hAnsi="Times New Roman"/>
                <w:strike/>
                <w:color w:val="FF0000"/>
                <w:szCs w:val="20"/>
                <w:lang w:eastAsia="zh-CN"/>
              </w:rPr>
              <w:t xml:space="preserve"> to restrict configuration of LP-WUS MO and LP-WUS duration</w:t>
            </w:r>
            <w:r>
              <w:rPr>
                <w:rFonts w:ascii="Times New Roman" w:eastAsia="Times New Roman" w:hAnsi="Times New Roman"/>
                <w:szCs w:val="20"/>
                <w:lang w:eastAsia="zh-CN"/>
              </w:rPr>
              <w:t xml:space="preserve">. </w:t>
            </w:r>
            <w:r>
              <w:rPr>
                <w:rFonts w:ascii="Times New Roman" w:eastAsia="Times New Roman" w:hAnsi="Times New Roman" w:hint="eastAsia"/>
                <w:color w:val="FF0000"/>
                <w:szCs w:val="20"/>
                <w:lang w:eastAsia="zh-CN"/>
              </w:rPr>
              <w:t xml:space="preserve">If the UE does not report the UE capability signalling, then X1 = X2, i.e., </w:t>
            </w:r>
            <w:r>
              <w:rPr>
                <w:rFonts w:ascii="Times New Roman" w:eastAsia="Times New Roman" w:hAnsi="Times New Roman"/>
                <w:strike/>
                <w:color w:val="FF0000"/>
                <w:szCs w:val="20"/>
                <w:lang w:eastAsia="zh-CN"/>
              </w:rPr>
              <w:t>For example,</w:t>
            </w:r>
            <w:r>
              <w:rPr>
                <w:rFonts w:ascii="Times New Roman" w:eastAsia="Times New Roman" w:hAnsi="Times New Roman"/>
                <w:szCs w:val="20"/>
                <w:lang w:eastAsia="zh-CN"/>
              </w:rPr>
              <w:t xml:space="preserve"> </w:t>
            </w:r>
          </w:p>
          <w:p w14:paraId="0EE181D1" w14:textId="77777777" w:rsidR="006A1186" w:rsidRDefault="00BE1811">
            <w:pPr>
              <w:numPr>
                <w:ilvl w:val="1"/>
                <w:numId w:val="63"/>
              </w:numPr>
              <w:spacing w:line="252" w:lineRule="auto"/>
              <w:rPr>
                <w:rFonts w:ascii="Times New Roman" w:eastAsia="Times New Roman" w:hAnsi="Times New Roman"/>
                <w:b/>
                <w:bCs/>
                <w:szCs w:val="20"/>
                <w:lang w:eastAsia="zh-CN"/>
              </w:rPr>
            </w:pPr>
            <w:r>
              <w:rPr>
                <w:rFonts w:ascii="Times New Roman" w:eastAsia="Times New Roman" w:hAnsi="Times New Roman"/>
                <w:szCs w:val="20"/>
                <w:lang w:eastAsia="zh-CN"/>
              </w:rPr>
              <w:t>A LP-WUS spans a number of consecutive OFDM symbols according to the configured LP-WUS duration</w:t>
            </w:r>
          </w:p>
          <w:p w14:paraId="0EE181D2" w14:textId="77777777" w:rsidR="006A1186" w:rsidRDefault="00BE1811">
            <w:pPr>
              <w:numPr>
                <w:ilvl w:val="1"/>
                <w:numId w:val="63"/>
              </w:numPr>
              <w:spacing w:line="252" w:lineRule="auto"/>
              <w:rPr>
                <w:rFonts w:ascii="Times New Roman" w:eastAsia="Times New Roman" w:hAnsi="Times New Roman"/>
                <w:b/>
                <w:bCs/>
                <w:szCs w:val="20"/>
                <w:lang w:eastAsia="zh-CN"/>
              </w:rPr>
            </w:pPr>
            <w:r>
              <w:rPr>
                <w:rFonts w:ascii="Times New Roman" w:eastAsia="Times New Roman" w:hAnsi="Times New Roman"/>
                <w:szCs w:val="20"/>
                <w:lang w:eastAsia="zh-CN"/>
              </w:rPr>
              <w:t>If there is at least one OFDM symbol unavailable for the LP-WUS MO within the OFDM symbols where the LP-WUS would span, the UE does not monitor the LP-WUS in the MO</w:t>
            </w:r>
          </w:p>
        </w:tc>
      </w:tr>
    </w:tbl>
    <w:p w14:paraId="0EE181D4" w14:textId="77777777" w:rsidR="006A1186" w:rsidRDefault="00BE1811">
      <w:pPr>
        <w:numPr>
          <w:ilvl w:val="0"/>
          <w:numId w:val="62"/>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lastRenderedPageBreak/>
        <w:t>Details of the UE capability signalling for X1 &gt; X2 will be discussed in the UE feature session</w:t>
      </w:r>
    </w:p>
    <w:p w14:paraId="0EE181D5" w14:textId="77777777" w:rsidR="006A1186" w:rsidRDefault="006A1186">
      <w:pPr>
        <w:spacing w:after="180"/>
        <w:jc w:val="both"/>
        <w:rPr>
          <w:rFonts w:ascii="Times New Roman" w:eastAsia="等线" w:hAnsi="Times New Roman"/>
          <w:b/>
          <w:bCs/>
          <w:szCs w:val="20"/>
          <w:lang w:eastAsia="zh-CN"/>
        </w:rPr>
      </w:pPr>
    </w:p>
    <w:p w14:paraId="0EE181D6" w14:textId="77777777" w:rsidR="006A1186" w:rsidRDefault="00BE1811">
      <w:pPr>
        <w:spacing w:after="18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w:t>
      </w:r>
      <w:r>
        <w:rPr>
          <w:rFonts w:ascii="Times New Roman" w:eastAsia="等线" w:hAnsi="Times New Roman" w:hint="eastAsia"/>
          <w:b/>
          <w:bCs/>
          <w:szCs w:val="20"/>
          <w:lang w:eastAsia="zh-CN"/>
        </w:rPr>
        <w:t>3-2</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Add the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following </w:t>
      </w:r>
      <w:r>
        <w:rPr>
          <w:rFonts w:ascii="Times New Roman" w:eastAsia="等线" w:hAnsi="Times New Roman"/>
          <w:b/>
          <w:bCs/>
          <w:szCs w:val="20"/>
          <w:lang w:eastAsia="zh-CN"/>
        </w:rPr>
        <w:t xml:space="preserve">non-integer periodicity and offset parameters </w:t>
      </w:r>
      <w:r>
        <w:rPr>
          <w:rFonts w:ascii="Times New Roman" w:eastAsia="等线" w:hAnsi="Times New Roman" w:hint="eastAsia"/>
          <w:b/>
          <w:bCs/>
          <w:szCs w:val="20"/>
          <w:lang w:eastAsia="zh-CN"/>
        </w:rPr>
        <w:t xml:space="preserve">that have been specified for the CDRX long cycle </w:t>
      </w:r>
      <w:r>
        <w:rPr>
          <w:rFonts w:ascii="Times New Roman" w:eastAsia="等线" w:hAnsi="Times New Roman"/>
          <w:b/>
          <w:bCs/>
          <w:szCs w:val="20"/>
          <w:lang w:eastAsia="zh-CN"/>
        </w:rPr>
        <w:t>for</w:t>
      </w:r>
      <w:r>
        <w:rPr>
          <w:rFonts w:ascii="Times New Roman" w:eastAsia="等线" w:hAnsi="Times New Roman" w:hint="eastAsia"/>
          <w:b/>
          <w:bCs/>
          <w:szCs w:val="20"/>
          <w:lang w:eastAsia="zh-CN"/>
        </w:rPr>
        <w:t xml:space="preserve"> connected mode Option 1-2</w:t>
      </w:r>
      <w:r>
        <w:rPr>
          <w:rFonts w:ascii="Times New Roman" w:eastAsia="等线" w:hAnsi="Times New Roman"/>
          <w:b/>
          <w:bCs/>
          <w:szCs w:val="20"/>
          <w:lang w:eastAsia="zh-CN"/>
        </w:rPr>
        <w:t xml:space="preserve"> LP-WUS</w:t>
      </w:r>
      <w:r>
        <w:rPr>
          <w:rFonts w:ascii="Times New Roman" w:eastAsia="等线" w:hAnsi="Times New Roman" w:hint="eastAsia"/>
          <w:b/>
          <w:bCs/>
          <w:szCs w:val="20"/>
          <w:lang w:eastAsia="zh-CN"/>
        </w:rPr>
        <w:t xml:space="preserve"> design</w:t>
      </w:r>
    </w:p>
    <w:p w14:paraId="0EE181D7"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ms1001over240                       INTEGER(0..3),</w:t>
      </w:r>
    </w:p>
    <w:p w14:paraId="0EE181D8"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ms25over6                               INTEGER(0..3),</w:t>
      </w:r>
    </w:p>
    <w:p w14:paraId="0EE181D9"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ms25over3                               INTEGER(0..7),</w:t>
      </w:r>
    </w:p>
    <w:p w14:paraId="0EE181DA"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ms1001over120                       INTEGER(0..7),</w:t>
      </w:r>
    </w:p>
    <w:p w14:paraId="0EE181DB"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ms100over9                             INTEGER(0..10),</w:t>
      </w:r>
    </w:p>
    <w:p w14:paraId="0EE181DC"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ms25over2                               INTEGER(0..11),</w:t>
      </w:r>
    </w:p>
    <w:p w14:paraId="0EE181DD"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ms40over3                               INTEGER(0..12),</w:t>
      </w:r>
    </w:p>
    <w:p w14:paraId="0EE181DE"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ms125over9                             INTEGER(0..12),</w:t>
      </w:r>
    </w:p>
    <w:p w14:paraId="0EE181DF"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ms50over3                               INTEGER(0..15),</w:t>
      </w:r>
    </w:p>
    <w:p w14:paraId="0EE181E0"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ms1001over60                         INTEGER(0..15),</w:t>
      </w:r>
    </w:p>
    <w:p w14:paraId="0EE181E1"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ms125over6                             INTEGER(0..19),</w:t>
      </w:r>
    </w:p>
    <w:p w14:paraId="0EE181E2"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ms200over9                             INTEGER(0..21),</w:t>
      </w:r>
    </w:p>
    <w:p w14:paraId="0EE181E3"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ms250over9                             INTEGER(0..26),</w:t>
      </w:r>
    </w:p>
    <w:p w14:paraId="0EE181E4"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ms100over3                             INTEGER(0..32),</w:t>
      </w:r>
    </w:p>
    <w:p w14:paraId="0EE181E5"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ms1001over30                         INTEGER(0..32),</w:t>
      </w:r>
    </w:p>
    <w:p w14:paraId="0EE181E6"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ms75over2                               INTEGER(0..36),</w:t>
      </w:r>
    </w:p>
    <w:p w14:paraId="0EE181E7"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ms125over3                             INTEGER(0..40),</w:t>
      </w:r>
    </w:p>
    <w:p w14:paraId="0EE181E8"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ms1001over24                         INTEGER(0..40),</w:t>
      </w:r>
    </w:p>
    <w:p w14:paraId="0EE181E9"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ms200over3                             INTEGER(0..65),</w:t>
      </w:r>
    </w:p>
    <w:p w14:paraId="0EE181EA"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ms1001over15                         INTEGER(0..65),</w:t>
      </w:r>
    </w:p>
    <w:p w14:paraId="0EE181EB"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ms250over3                             INTEGER(0..82),</w:t>
      </w:r>
    </w:p>
    <w:p w14:paraId="0EE181EC"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ms1001over12                         INTEGER(0..82),</w:t>
      </w:r>
    </w:p>
    <w:p w14:paraId="0EE181ED" w14:textId="77777777" w:rsidR="006A1186" w:rsidRDefault="00BE1811">
      <w:pPr>
        <w:numPr>
          <w:ilvl w:val="0"/>
          <w:numId w:val="39"/>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ms400over3                             INTEGER(0..132)</w:t>
      </w:r>
    </w:p>
    <w:p w14:paraId="0EE181EE" w14:textId="77777777" w:rsidR="006A1186" w:rsidRDefault="006A1186">
      <w:pPr>
        <w:tabs>
          <w:tab w:val="left" w:pos="397"/>
        </w:tabs>
        <w:adjustRightInd w:val="0"/>
        <w:snapToGrid w:val="0"/>
        <w:spacing w:afterLines="50" w:after="120"/>
        <w:rPr>
          <w:rFonts w:ascii="Times New Roman" w:hAnsi="Times New Roman"/>
          <w:lang w:val="en-GB"/>
        </w:rPr>
      </w:pPr>
    </w:p>
    <w:p w14:paraId="0EE181EF" w14:textId="77777777" w:rsidR="006A1186" w:rsidRDefault="006A1186">
      <w:pPr>
        <w:tabs>
          <w:tab w:val="left" w:pos="397"/>
        </w:tabs>
        <w:adjustRightInd w:val="0"/>
        <w:snapToGrid w:val="0"/>
        <w:spacing w:afterLines="50" w:after="120"/>
        <w:rPr>
          <w:rFonts w:ascii="Times New Roman" w:hAnsi="Times New Roman"/>
          <w:lang w:val="en-GB"/>
        </w:rPr>
      </w:pPr>
    </w:p>
    <w:p w14:paraId="0EE181F0" w14:textId="77777777" w:rsidR="006A1186" w:rsidRDefault="00BE1811">
      <w:pPr>
        <w:pStyle w:val="22"/>
      </w:pPr>
      <w:r>
        <w:t>R1-2509261_NTT DOCOMO, INC</w:t>
      </w:r>
    </w:p>
    <w:p w14:paraId="0EE181F1" w14:textId="77777777" w:rsidR="006A1186" w:rsidRDefault="00BE1811">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1</w:t>
      </w:r>
      <w:r>
        <w:rPr>
          <w:rFonts w:ascii="Times New Roman" w:eastAsia="MS Mincho" w:hAnsi="Times New Roman"/>
          <w:b/>
          <w:sz w:val="21"/>
          <w:szCs w:val="21"/>
          <w:lang w:val="en-GB" w:eastAsia="ja-JP"/>
        </w:rPr>
        <w:t>:</w:t>
      </w:r>
    </w:p>
    <w:p w14:paraId="0EE181F2" w14:textId="77777777" w:rsidR="006A1186" w:rsidRDefault="00BE1811">
      <w:pPr>
        <w:numPr>
          <w:ilvl w:val="0"/>
          <w:numId w:val="64"/>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IDLE/INACTIVE modes,</w:t>
      </w:r>
      <w:r>
        <w:rPr>
          <w:rFonts w:ascii="Times New Roman" w:eastAsia="MS Mincho" w:hAnsi="Times New Roman" w:hint="eastAsia"/>
          <w:b/>
          <w:sz w:val="21"/>
          <w:szCs w:val="21"/>
          <w:lang w:val="en-GB" w:eastAsia="ja-JP"/>
        </w:rPr>
        <w:t xml:space="preserve"> support Option 1-1 or Option 2</w:t>
      </w:r>
    </w:p>
    <w:p w14:paraId="0EE181F3" w14:textId="77777777" w:rsidR="006A1186" w:rsidRDefault="00BE1811">
      <w:pPr>
        <w:numPr>
          <w:ilvl w:val="1"/>
          <w:numId w:val="64"/>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1: UE expects at least one OFDM symbol gap between two LP-WUS MOs.</w:t>
      </w:r>
    </w:p>
    <w:p w14:paraId="0EE181F4" w14:textId="77777777" w:rsidR="006A1186" w:rsidRDefault="00BE1811">
      <w:pPr>
        <w:numPr>
          <w:ilvl w:val="2"/>
          <w:numId w:val="64"/>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1-1: This is ensured by gNB configuration.</w:t>
      </w:r>
    </w:p>
    <w:p w14:paraId="0EE181F5" w14:textId="77777777" w:rsidR="006A1186" w:rsidRDefault="00BE1811">
      <w:pPr>
        <w:numPr>
          <w:ilvl w:val="1"/>
          <w:numId w:val="64"/>
        </w:numPr>
        <w:spacing w:after="180"/>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2: No gap is introduced between two LP-WUS MOs. No specification impact.</w:t>
      </w:r>
    </w:p>
    <w:p w14:paraId="0EE181F6" w14:textId="77777777" w:rsidR="006A1186" w:rsidRDefault="00BE1811">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2</w:t>
      </w:r>
      <w:r>
        <w:rPr>
          <w:rFonts w:ascii="Times New Roman" w:eastAsia="MS Mincho" w:hAnsi="Times New Roman"/>
          <w:b/>
          <w:sz w:val="21"/>
          <w:szCs w:val="21"/>
          <w:lang w:val="en-GB" w:eastAsia="ja-JP"/>
        </w:rPr>
        <w:t>:</w:t>
      </w:r>
    </w:p>
    <w:p w14:paraId="0EE181F7" w14:textId="77777777" w:rsidR="006A1186" w:rsidRDefault="00BE1811">
      <w:pPr>
        <w:numPr>
          <w:ilvl w:val="0"/>
          <w:numId w:val="64"/>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connected mode for Option 1-2, for the case of more than one MOs per periodicity,</w:t>
      </w:r>
    </w:p>
    <w:p w14:paraId="0EE181F8" w14:textId="77777777" w:rsidR="006A1186" w:rsidRDefault="00BE1811">
      <w:pPr>
        <w:numPr>
          <w:ilvl w:val="1"/>
          <w:numId w:val="64"/>
        </w:numPr>
        <w:spacing w:after="180" w:line="252" w:lineRule="auto"/>
        <w:contextualSpacing/>
        <w:jc w:val="both"/>
        <w:rPr>
          <w:rFonts w:ascii="Times New Roman" w:eastAsia="MS Mincho" w:hAnsi="Times New Roman"/>
          <w:b/>
          <w:sz w:val="21"/>
          <w:szCs w:val="21"/>
          <w:lang w:val="en-GB" w:eastAsia="ja-JP"/>
        </w:rPr>
      </w:pPr>
      <w:r>
        <w:rPr>
          <w:rFonts w:ascii="Times New Roman" w:eastAsia="Yu Mincho" w:hAnsi="Times New Roman" w:hint="eastAsia"/>
          <w:b/>
          <w:bCs/>
          <w:sz w:val="21"/>
          <w:szCs w:val="21"/>
          <w:lang w:eastAsia="ja-JP"/>
        </w:rPr>
        <w:t xml:space="preserve">Alt3: </w:t>
      </w:r>
      <w:r>
        <w:rPr>
          <w:rFonts w:ascii="Times New Roman" w:eastAsia="Yu Mincho" w:hAnsi="Times New Roman"/>
          <w:b/>
          <w:bCs/>
          <w:sz w:val="21"/>
          <w:szCs w:val="21"/>
          <w:lang w:eastAsia="ja-JP"/>
        </w:rPr>
        <w:t>UE does not expect to monitor a LP-WUS in the last symbol of a nominal MO and another LP-WUS in the first symbol of the next nominal MO.</w:t>
      </w:r>
    </w:p>
    <w:p w14:paraId="0EE181F9" w14:textId="77777777" w:rsidR="006A1186" w:rsidRDefault="00BE1811">
      <w:pPr>
        <w:numPr>
          <w:ilvl w:val="1"/>
          <w:numId w:val="64"/>
        </w:numPr>
        <w:spacing w:after="180"/>
        <w:jc w:val="both"/>
        <w:rPr>
          <w:rFonts w:ascii="Times New Roman" w:eastAsia="MS Mincho" w:hAnsi="Times New Roman"/>
          <w:b/>
          <w:sz w:val="21"/>
          <w:szCs w:val="21"/>
          <w:lang w:val="en-GB" w:eastAsia="ja-JP"/>
        </w:rPr>
      </w:pPr>
      <w:r>
        <w:rPr>
          <w:rFonts w:ascii="Times New Roman" w:eastAsia="MS Mincho" w:hAnsi="Times New Roman" w:hint="eastAsia"/>
          <w:b/>
          <w:sz w:val="21"/>
          <w:szCs w:val="21"/>
          <w:lang w:val="en-GB" w:eastAsia="ja-JP"/>
        </w:rPr>
        <w:t xml:space="preserve">Alt4: </w:t>
      </w:r>
      <w:r>
        <w:rPr>
          <w:rFonts w:ascii="Times New Roman" w:eastAsia="MS Mincho" w:hAnsi="Times New Roman"/>
          <w:b/>
          <w:sz w:val="21"/>
          <w:szCs w:val="21"/>
          <w:lang w:val="en-GB" w:eastAsia="ja-JP"/>
        </w:rPr>
        <w:t>The MOs per periodicity are contiguous without any gap in between</w:t>
      </w:r>
    </w:p>
    <w:p w14:paraId="0EE181FA" w14:textId="77777777" w:rsidR="006A1186" w:rsidRDefault="006A1186">
      <w:pPr>
        <w:adjustRightInd w:val="0"/>
        <w:snapToGrid w:val="0"/>
        <w:spacing w:afterLines="50" w:after="120"/>
        <w:rPr>
          <w:rFonts w:ascii="Times New Roman" w:hAnsi="Times New Roman"/>
          <w:lang w:val="en-GB"/>
        </w:rPr>
      </w:pPr>
    </w:p>
    <w:sectPr w:rsidR="006A1186">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7645A" w14:textId="77777777" w:rsidR="00C069E1" w:rsidRDefault="00C069E1">
      <w:r>
        <w:separator/>
      </w:r>
    </w:p>
  </w:endnote>
  <w:endnote w:type="continuationSeparator" w:id="0">
    <w:p w14:paraId="05651C5E" w14:textId="77777777" w:rsidR="00C069E1" w:rsidRDefault="00C0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00"/>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Italic">
    <w:altName w:val="Times New Roman"/>
    <w:panose1 w:val="02020503050405090304"/>
    <w:charset w:val="00"/>
    <w:family w:val="auto"/>
    <w:pitch w:val="default"/>
    <w:sig w:usb0="E0002AEF" w:usb1="C0007841" w:usb2="00000009" w:usb3="00000000" w:csb0="400001FF" w:csb1="FFFF0000"/>
  </w:font>
  <w:font w:name="Times New Roman Bold Italic">
    <w:altName w:val="Times New Roman"/>
    <w:panose1 w:val="02020703060505090304"/>
    <w:charset w:val="00"/>
    <w:family w:val="auto"/>
    <w:pitch w:val="default"/>
    <w:sig w:usb0="00000000" w:usb1="00000000" w:usb2="00000001" w:usb3="00000000" w:csb0="400001BF" w:csb1="DFF7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81FC" w14:textId="77777777" w:rsidR="006A1186" w:rsidRDefault="00BE1811">
    <w:pPr>
      <w:pStyle w:val="aff8"/>
    </w:pPr>
    <w:r>
      <w:rPr>
        <w:noProof/>
        <w:lang w:eastAsia="zh-CN"/>
      </w:rPr>
      <mc:AlternateContent>
        <mc:Choice Requires="wps">
          <w:drawing>
            <wp:anchor distT="0" distB="0" distL="0" distR="0" simplePos="0" relativeHeight="251659264" behindDoc="0" locked="0" layoutInCell="1" allowOverlap="1" wp14:anchorId="0EE181FF" wp14:editId="0EE18200">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E18204" w14:textId="77777777" w:rsidR="006A1186" w:rsidRDefault="00BE18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0EE181FF"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0EE18204" w14:textId="77777777" w:rsidR="006A1186" w:rsidRDefault="00BE18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81FD" w14:textId="77777777" w:rsidR="006A1186" w:rsidRDefault="00C069E1">
    <w:pPr>
      <w:pStyle w:val="aff8"/>
      <w:ind w:left="200" w:right="200" w:firstLine="180"/>
      <w:jc w:val="center"/>
    </w:pPr>
    <w:sdt>
      <w:sdtPr>
        <w:id w:val="1314448291"/>
      </w:sdtPr>
      <w:sdtEndPr/>
      <w:sdtContent>
        <w:sdt>
          <w:sdtPr>
            <w:id w:val="1728636285"/>
          </w:sdtPr>
          <w:sdtEndPr/>
          <w:sdtContent>
            <w:r w:rsidR="00BE1811">
              <w:rPr>
                <w:lang w:val="zh-CN" w:eastAsia="zh-CN"/>
              </w:rPr>
              <w:t xml:space="preserve"> </w:t>
            </w:r>
            <w:r w:rsidR="00BE1811">
              <w:rPr>
                <w:b/>
                <w:bCs/>
                <w:sz w:val="24"/>
                <w:szCs w:val="24"/>
              </w:rPr>
              <w:fldChar w:fldCharType="begin"/>
            </w:r>
            <w:r w:rsidR="00BE1811">
              <w:rPr>
                <w:b/>
                <w:bCs/>
              </w:rPr>
              <w:instrText>PAGE</w:instrText>
            </w:r>
            <w:r w:rsidR="00BE1811">
              <w:rPr>
                <w:b/>
                <w:bCs/>
                <w:sz w:val="24"/>
                <w:szCs w:val="24"/>
              </w:rPr>
              <w:fldChar w:fldCharType="separate"/>
            </w:r>
            <w:r w:rsidR="00BE1811">
              <w:rPr>
                <w:b/>
                <w:bCs/>
              </w:rPr>
              <w:t>24</w:t>
            </w:r>
            <w:r w:rsidR="00BE1811">
              <w:rPr>
                <w:b/>
                <w:bCs/>
                <w:sz w:val="24"/>
                <w:szCs w:val="24"/>
              </w:rPr>
              <w:fldChar w:fldCharType="end"/>
            </w:r>
            <w:r w:rsidR="00BE1811">
              <w:rPr>
                <w:lang w:val="zh-CN" w:eastAsia="zh-CN"/>
              </w:rPr>
              <w:t xml:space="preserve"> / </w:t>
            </w:r>
            <w:r w:rsidR="00BE1811">
              <w:rPr>
                <w:b/>
                <w:bCs/>
                <w:sz w:val="24"/>
                <w:szCs w:val="24"/>
              </w:rPr>
              <w:fldChar w:fldCharType="begin"/>
            </w:r>
            <w:r w:rsidR="00BE1811">
              <w:rPr>
                <w:b/>
                <w:bCs/>
              </w:rPr>
              <w:instrText>NUMPAGES</w:instrText>
            </w:r>
            <w:r w:rsidR="00BE1811">
              <w:rPr>
                <w:b/>
                <w:bCs/>
                <w:sz w:val="24"/>
                <w:szCs w:val="24"/>
              </w:rPr>
              <w:fldChar w:fldCharType="separate"/>
            </w:r>
            <w:r w:rsidR="00BE1811">
              <w:rPr>
                <w:b/>
                <w:bCs/>
              </w:rPr>
              <w:t>53</w:t>
            </w:r>
            <w:r w:rsidR="00BE1811">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81FE" w14:textId="77777777" w:rsidR="006A1186" w:rsidRDefault="00BE1811">
    <w:pPr>
      <w:pStyle w:val="aff8"/>
    </w:pPr>
    <w:r>
      <w:rPr>
        <w:noProof/>
        <w:lang w:eastAsia="zh-CN"/>
      </w:rPr>
      <mc:AlternateContent>
        <mc:Choice Requires="wps">
          <w:drawing>
            <wp:anchor distT="0" distB="0" distL="0" distR="0" simplePos="0" relativeHeight="251660288" behindDoc="0" locked="0" layoutInCell="1" allowOverlap="1" wp14:anchorId="0EE18201" wp14:editId="0EE18202">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E18203" w14:textId="77777777" w:rsidR="006A1186" w:rsidRDefault="00BE18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0EE18201" id="_x0000_t202" coordsize="21600,21600" o:spt="202" path="m,l,21600r21600,l21600,xe">
              <v:stroke joinstyle="miter"/>
              <v:path gradientshapeok="t" o:connecttype="rect"/>
            </v:shapetype>
            <v:shape id="Text Box 1"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0EE18203" w14:textId="77777777" w:rsidR="006A1186" w:rsidRDefault="00BE18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4EC8A" w14:textId="77777777" w:rsidR="00C069E1" w:rsidRDefault="00C069E1">
      <w:r>
        <w:separator/>
      </w:r>
    </w:p>
  </w:footnote>
  <w:footnote w:type="continuationSeparator" w:id="0">
    <w:p w14:paraId="66AC03EF" w14:textId="77777777" w:rsidR="00C069E1" w:rsidRDefault="00C06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AC2C4D"/>
    <w:multiLevelType w:val="singleLevel"/>
    <w:tmpl w:val="A2AC2C4D"/>
    <w:lvl w:ilvl="0">
      <w:start w:val="1"/>
      <w:numFmt w:val="decimal"/>
      <w:suff w:val="space"/>
      <w:lvlText w:val="%1."/>
      <w:lvlJc w:val="left"/>
    </w:lvl>
  </w:abstractNum>
  <w:abstractNum w:abstractNumId="1" w15:restartNumberingAfterBreak="0">
    <w:nsid w:val="BE793225"/>
    <w:multiLevelType w:val="multilevel"/>
    <w:tmpl w:val="BE79322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830BCD6"/>
    <w:multiLevelType w:val="multilevel"/>
    <w:tmpl w:val="C830BC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B04CF91"/>
    <w:multiLevelType w:val="singleLevel"/>
    <w:tmpl w:val="DB04CF91"/>
    <w:lvl w:ilvl="0">
      <w:start w:val="1"/>
      <w:numFmt w:val="bullet"/>
      <w:lvlText w:val=""/>
      <w:lvlJc w:val="left"/>
      <w:pPr>
        <w:ind w:left="420" w:hanging="420"/>
      </w:pPr>
      <w:rPr>
        <w:rFonts w:ascii="Wingdings" w:hAnsi="Wingdings" w:hint="default"/>
      </w:rPr>
    </w:lvl>
  </w:abstractNum>
  <w:abstractNum w:abstractNumId="4" w15:restartNumberingAfterBreak="0">
    <w:nsid w:val="ECB57DAA"/>
    <w:multiLevelType w:val="multilevel"/>
    <w:tmpl w:val="ECB57DA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0"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11"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12"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3"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6"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9" w15:restartNumberingAfterBreak="0">
    <w:nsid w:val="0EA63193"/>
    <w:multiLevelType w:val="hybridMultilevel"/>
    <w:tmpl w:val="0B2AAEFC"/>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1" w15:restartNumberingAfterBreak="0">
    <w:nsid w:val="126E37A3"/>
    <w:multiLevelType w:val="multilevel"/>
    <w:tmpl w:val="126E37A3"/>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2" w15:restartNumberingAfterBreak="0">
    <w:nsid w:val="17DF72FD"/>
    <w:multiLevelType w:val="multilevel"/>
    <w:tmpl w:val="17DF7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558E5B"/>
    <w:multiLevelType w:val="singleLevel"/>
    <w:tmpl w:val="27558E5B"/>
    <w:lvl w:ilvl="0">
      <w:start w:val="1"/>
      <w:numFmt w:val="bullet"/>
      <w:lvlText w:val=""/>
      <w:lvlJc w:val="left"/>
      <w:pPr>
        <w:tabs>
          <w:tab w:val="left" w:pos="420"/>
        </w:tabs>
        <w:ind w:left="840" w:hanging="420"/>
      </w:pPr>
      <w:rPr>
        <w:rFonts w:ascii="Wingdings" w:hAnsi="Wingdings" w:hint="default"/>
      </w:rPr>
    </w:lvl>
  </w:abstractNum>
  <w:abstractNum w:abstractNumId="27"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142BF2"/>
    <w:multiLevelType w:val="multilevel"/>
    <w:tmpl w:val="34142BF2"/>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ind w:left="860" w:hanging="440"/>
      </w:pPr>
      <w:rPr>
        <w:rFonts w:ascii="Wingdings" w:hAnsi="Wingdings" w:hint="default"/>
      </w:rPr>
    </w:lvl>
    <w:lvl w:ilvl="2">
      <w:start w:val="150"/>
      <w:numFmt w:val="bullet"/>
      <w:lvlText w:val="-"/>
      <w:lvlJc w:val="left"/>
      <w:pPr>
        <w:ind w:left="1280" w:hanging="440"/>
      </w:pPr>
      <w:rPr>
        <w:rFonts w:ascii="Times" w:eastAsia="Batang" w:hAnsi="Times" w:cs="Time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4A6F355"/>
    <w:multiLevelType w:val="singleLevel"/>
    <w:tmpl w:val="34A6F355"/>
    <w:lvl w:ilvl="0">
      <w:start w:val="1"/>
      <w:numFmt w:val="bullet"/>
      <w:lvlText w:val=""/>
      <w:lvlJc w:val="left"/>
      <w:pPr>
        <w:ind w:left="420" w:hanging="420"/>
      </w:pPr>
      <w:rPr>
        <w:rFonts w:ascii="Wingdings" w:hAnsi="Wingdings" w:hint="default"/>
      </w:rPr>
    </w:lvl>
  </w:abstractNum>
  <w:abstractNum w:abstractNumId="33" w15:restartNumberingAfterBreak="0">
    <w:nsid w:val="34ED33D5"/>
    <w:multiLevelType w:val="multilevel"/>
    <w:tmpl w:val="34ED33D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645A26"/>
    <w:multiLevelType w:val="multilevel"/>
    <w:tmpl w:val="36645A26"/>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5"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3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E4E6F63"/>
    <w:multiLevelType w:val="multilevel"/>
    <w:tmpl w:val="3E4E6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9671A9"/>
    <w:multiLevelType w:val="multilevel"/>
    <w:tmpl w:val="409671A9"/>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ind w:left="860" w:hanging="440"/>
      </w:pPr>
      <w:rPr>
        <w:rFonts w:ascii="Wingdings" w:hAnsi="Wingdings" w:hint="default"/>
      </w:rPr>
    </w:lvl>
    <w:lvl w:ilvl="2">
      <w:start w:val="150"/>
      <w:numFmt w:val="bullet"/>
      <w:lvlText w:val="-"/>
      <w:lvlJc w:val="left"/>
      <w:pPr>
        <w:ind w:left="1280" w:hanging="440"/>
      </w:pPr>
      <w:rPr>
        <w:rFonts w:ascii="Times" w:eastAsia="Batang" w:hAnsi="Times" w:cs="Time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051D96"/>
    <w:multiLevelType w:val="hybridMultilevel"/>
    <w:tmpl w:val="9C6C6B30"/>
    <w:lvl w:ilvl="0" w:tplc="984C27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453E0781"/>
    <w:multiLevelType w:val="multilevel"/>
    <w:tmpl w:val="453E0781"/>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605B8A"/>
    <w:multiLevelType w:val="singleLevel"/>
    <w:tmpl w:val="4B605B8A"/>
    <w:lvl w:ilvl="0">
      <w:start w:val="1"/>
      <w:numFmt w:val="bullet"/>
      <w:lvlText w:val=""/>
      <w:lvlJc w:val="left"/>
      <w:pPr>
        <w:tabs>
          <w:tab w:val="left" w:pos="420"/>
        </w:tabs>
        <w:ind w:left="840" w:hanging="420"/>
      </w:pPr>
      <w:rPr>
        <w:rFonts w:ascii="Wingdings" w:hAnsi="Wingdings" w:hint="default"/>
      </w:rPr>
    </w:lvl>
  </w:abstractNum>
  <w:abstractNum w:abstractNumId="5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BDC60B"/>
    <w:multiLevelType w:val="singleLevel"/>
    <w:tmpl w:val="52BDC60B"/>
    <w:lvl w:ilvl="0">
      <w:start w:val="1"/>
      <w:numFmt w:val="bullet"/>
      <w:lvlText w:val=""/>
      <w:lvlJc w:val="left"/>
      <w:pPr>
        <w:ind w:left="420" w:hanging="420"/>
      </w:pPr>
      <w:rPr>
        <w:rFonts w:ascii="Wingdings" w:hAnsi="Wingdings" w:hint="default"/>
      </w:rPr>
    </w:lvl>
  </w:abstractNum>
  <w:abstractNum w:abstractNumId="54" w15:restartNumberingAfterBreak="0">
    <w:nsid w:val="53D2601A"/>
    <w:multiLevelType w:val="multilevel"/>
    <w:tmpl w:val="53D260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56"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AE4815"/>
    <w:multiLevelType w:val="multilevel"/>
    <w:tmpl w:val="60AE4815"/>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9"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2"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3" w15:restartNumberingAfterBreak="0">
    <w:nsid w:val="6E445207"/>
    <w:multiLevelType w:val="multilevel"/>
    <w:tmpl w:val="6E44520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5"/>
  </w:num>
  <w:num w:numId="2">
    <w:abstractNumId w:val="9"/>
  </w:num>
  <w:num w:numId="3">
    <w:abstractNumId w:val="11"/>
  </w:num>
  <w:num w:numId="4">
    <w:abstractNumId w:val="14"/>
  </w:num>
  <w:num w:numId="5">
    <w:abstractNumId w:val="15"/>
  </w:num>
  <w:num w:numId="6">
    <w:abstractNumId w:val="12"/>
  </w:num>
  <w:num w:numId="7">
    <w:abstractNumId w:val="8"/>
  </w:num>
  <w:num w:numId="8">
    <w:abstractNumId w:val="13"/>
  </w:num>
  <w:num w:numId="9">
    <w:abstractNumId w:val="10"/>
  </w:num>
  <w:num w:numId="10">
    <w:abstractNumId w:val="7"/>
  </w:num>
  <w:num w:numId="11">
    <w:abstractNumId w:val="6"/>
  </w:num>
  <w:num w:numId="12">
    <w:abstractNumId w:val="23"/>
  </w:num>
  <w:num w:numId="13">
    <w:abstractNumId w:val="52"/>
  </w:num>
  <w:num w:numId="14">
    <w:abstractNumId w:val="40"/>
  </w:num>
  <w:num w:numId="15">
    <w:abstractNumId w:val="44"/>
  </w:num>
  <w:num w:numId="16">
    <w:abstractNumId w:val="30"/>
  </w:num>
  <w:num w:numId="17">
    <w:abstractNumId w:val="64"/>
  </w:num>
  <w:num w:numId="18">
    <w:abstractNumId w:val="38"/>
  </w:num>
  <w:num w:numId="19">
    <w:abstractNumId w:val="36"/>
  </w:num>
  <w:num w:numId="20">
    <w:abstractNumId w:val="28"/>
  </w:num>
  <w:num w:numId="21">
    <w:abstractNumId w:val="20"/>
  </w:num>
  <w:num w:numId="22">
    <w:abstractNumId w:val="55"/>
  </w:num>
  <w:num w:numId="23">
    <w:abstractNumId w:val="16"/>
  </w:num>
  <w:num w:numId="24">
    <w:abstractNumId w:val="62"/>
  </w:num>
  <w:num w:numId="25">
    <w:abstractNumId w:val="60"/>
  </w:num>
  <w:num w:numId="26">
    <w:abstractNumId w:val="2"/>
  </w:num>
  <w:num w:numId="27">
    <w:abstractNumId w:val="50"/>
  </w:num>
  <w:num w:numId="28">
    <w:abstractNumId w:val="29"/>
  </w:num>
  <w:num w:numId="29">
    <w:abstractNumId w:val="32"/>
  </w:num>
  <w:num w:numId="30">
    <w:abstractNumId w:val="63"/>
  </w:num>
  <w:num w:numId="31">
    <w:abstractNumId w:val="1"/>
  </w:num>
  <w:num w:numId="32">
    <w:abstractNumId w:val="47"/>
  </w:num>
  <w:num w:numId="33">
    <w:abstractNumId w:val="17"/>
  </w:num>
  <w:num w:numId="34">
    <w:abstractNumId w:val="43"/>
  </w:num>
  <w:num w:numId="35">
    <w:abstractNumId w:val="31"/>
  </w:num>
  <w:num w:numId="36">
    <w:abstractNumId w:val="51"/>
  </w:num>
  <w:num w:numId="37">
    <w:abstractNumId w:val="37"/>
  </w:num>
  <w:num w:numId="38">
    <w:abstractNumId w:val="61"/>
  </w:num>
  <w:num w:numId="39">
    <w:abstractNumId w:val="58"/>
  </w:num>
  <w:num w:numId="40">
    <w:abstractNumId w:val="4"/>
  </w:num>
  <w:num w:numId="41">
    <w:abstractNumId w:val="26"/>
  </w:num>
  <w:num w:numId="42">
    <w:abstractNumId w:val="0"/>
  </w:num>
  <w:num w:numId="43">
    <w:abstractNumId w:val="3"/>
  </w:num>
  <w:num w:numId="44">
    <w:abstractNumId w:val="54"/>
  </w:num>
  <w:num w:numId="45">
    <w:abstractNumId w:val="35"/>
  </w:num>
  <w:num w:numId="46">
    <w:abstractNumId w:val="34"/>
  </w:num>
  <w:num w:numId="47">
    <w:abstractNumId w:val="53"/>
  </w:num>
  <w:num w:numId="48">
    <w:abstractNumId w:val="48"/>
  </w:num>
  <w:num w:numId="49">
    <w:abstractNumId w:val="25"/>
  </w:num>
  <w:num w:numId="50">
    <w:abstractNumId w:val="21"/>
  </w:num>
  <w:num w:numId="51">
    <w:abstractNumId w:val="56"/>
  </w:num>
  <w:num w:numId="52">
    <w:abstractNumId w:val="57"/>
  </w:num>
  <w:num w:numId="53">
    <w:abstractNumId w:val="59"/>
  </w:num>
  <w:num w:numId="54">
    <w:abstractNumId w:val="18"/>
  </w:num>
  <w:num w:numId="55">
    <w:abstractNumId w:val="33"/>
  </w:num>
  <w:num w:numId="56">
    <w:abstractNumId w:val="22"/>
  </w:num>
  <w:num w:numId="57">
    <w:abstractNumId w:val="41"/>
  </w:num>
  <w:num w:numId="58">
    <w:abstractNumId w:val="42"/>
  </w:num>
  <w:num w:numId="59">
    <w:abstractNumId w:val="5"/>
  </w:num>
  <w:num w:numId="60">
    <w:abstractNumId w:val="46"/>
  </w:num>
  <w:num w:numId="61">
    <w:abstractNumId w:val="27"/>
  </w:num>
  <w:num w:numId="62">
    <w:abstractNumId w:val="39"/>
  </w:num>
  <w:num w:numId="63">
    <w:abstractNumId w:val="49"/>
  </w:num>
  <w:num w:numId="64">
    <w:abstractNumId w:val="24"/>
  </w:num>
  <w:num w:numId="65">
    <w:abstractNumId w:val="19"/>
  </w:num>
  <w:num w:numId="66">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ECE"/>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A5D"/>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27"/>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0C8"/>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647"/>
    <w:rsid w:val="003E0965"/>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35A"/>
    <w:rsid w:val="0059474D"/>
    <w:rsid w:val="005948CF"/>
    <w:rsid w:val="00594A39"/>
    <w:rsid w:val="00594A9E"/>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4F0"/>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43C"/>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9E1"/>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CE4"/>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6EF"/>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C19"/>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5E4"/>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A197061"/>
    <w:rsid w:val="1BCB2677"/>
    <w:rsid w:val="1BD03CA1"/>
    <w:rsid w:val="1D07547A"/>
    <w:rsid w:val="1D444A10"/>
    <w:rsid w:val="1DA4732C"/>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9AF184E"/>
    <w:rsid w:val="6A0E7616"/>
    <w:rsid w:val="6BC93144"/>
    <w:rsid w:val="6C180F6C"/>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CB773FC"/>
    <w:rsid w:val="7D2877E6"/>
    <w:rsid w:val="7E181486"/>
    <w:rsid w:val="7E5D13DC"/>
    <w:rsid w:val="7E687A56"/>
    <w:rsid w:val="7EC73D2E"/>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17AF0"/>
  <w15:docId w15:val="{81837281-EB4A-496A-8ED3-E885FAC6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hAnsi="CG Times (WN)"/>
      <w:szCs w:val="24"/>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rPr>
  </w:style>
  <w:style w:type="paragraph" w:styleId="33">
    <w:name w:val="List 3"/>
    <w:basedOn w:val="21"/>
    <w:qFormat/>
    <w:pPr>
      <w:spacing w:after="180"/>
      <w:ind w:left="849" w:hanging="283"/>
      <w:contextualSpacing/>
    </w:pPr>
    <w:rPr>
      <w:rFonts w:ascii="Times New Roman" w:eastAsia="MS Mincho" w:hAnsi="Times New Roman"/>
      <w:lang w:val="en-GB"/>
    </w:rPr>
  </w:style>
  <w:style w:type="paragraph" w:styleId="21">
    <w:name w:val="List 2"/>
    <w:basedOn w:val="a9"/>
    <w:qFormat/>
    <w:pPr>
      <w:numPr>
        <w:numId w:val="1"/>
      </w:numPr>
      <w:spacing w:before="180"/>
    </w:pPr>
    <w:rPr>
      <w:rFonts w:ascii="Arial" w:hAnsi="Arial"/>
      <w:sz w:val="22"/>
      <w:szCs w:val="20"/>
    </w:rPr>
  </w:style>
  <w:style w:type="paragraph" w:styleId="a9">
    <w:name w:val="List"/>
    <w:basedOn w:val="a3"/>
    <w:uiPriority w:val="99"/>
    <w:qFormat/>
    <w:pPr>
      <w:ind w:left="283" w:hanging="283"/>
    </w:p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a">
    <w:name w:val="table of authorities"/>
    <w:basedOn w:val="a3"/>
    <w:next w:val="a3"/>
    <w:qFormat/>
    <w:pPr>
      <w:ind w:left="200" w:hanging="200"/>
    </w:pPr>
    <w:rPr>
      <w:rFonts w:ascii="Times New Roman" w:eastAsia="MS Mincho" w:hAnsi="Times New Roman"/>
      <w:szCs w:val="20"/>
      <w:lang w:val="en-GB"/>
    </w:rPr>
  </w:style>
  <w:style w:type="paragraph" w:styleId="ab">
    <w:name w:val="Note Heading"/>
    <w:basedOn w:val="a3"/>
    <w:next w:val="a3"/>
    <w:link w:val="ac"/>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d">
    <w:name w:val="E-mail Signature"/>
    <w:basedOn w:val="a3"/>
    <w:link w:val="ae"/>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
    <w:name w:val="Normal Indent"/>
    <w:basedOn w:val="a3"/>
    <w:qFormat/>
    <w:pPr>
      <w:spacing w:after="180"/>
      <w:ind w:left="720"/>
    </w:pPr>
    <w:rPr>
      <w:rFonts w:ascii="Times New Roman" w:eastAsia="MS Mincho" w:hAnsi="Times New Roman"/>
      <w:szCs w:val="20"/>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1">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3"/>
    <w:link w:val="af3"/>
    <w:qFormat/>
    <w:pPr>
      <w:shd w:val="clear" w:color="auto" w:fill="000080"/>
    </w:pPr>
  </w:style>
  <w:style w:type="paragraph" w:styleId="af4">
    <w:name w:val="toa heading"/>
    <w:basedOn w:val="a3"/>
    <w:next w:val="a3"/>
    <w:qFormat/>
    <w:pPr>
      <w:spacing w:before="120"/>
    </w:pPr>
    <w:rPr>
      <w:rFonts w:asciiTheme="majorHAnsi" w:eastAsiaTheme="majorEastAsia" w:hAnsiTheme="majorHAnsi" w:cstheme="majorBidi"/>
      <w:sz w:val="24"/>
    </w:rPr>
  </w:style>
  <w:style w:type="paragraph" w:styleId="af5">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6">
    <w:name w:val="Salutation"/>
    <w:basedOn w:val="a3"/>
    <w:next w:val="a3"/>
    <w:link w:val="af7"/>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8">
    <w:name w:val="Closing"/>
    <w:basedOn w:val="a3"/>
    <w:link w:val="af9"/>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a">
    <w:name w:val="Body Text"/>
    <w:basedOn w:val="a3"/>
    <w:link w:val="afb"/>
    <w:qFormat/>
    <w:pPr>
      <w:spacing w:after="120"/>
      <w:jc w:val="both"/>
    </w:pPr>
    <w:rPr>
      <w:rFonts w:ascii="Times New Roman" w:eastAsiaTheme="minorEastAsia" w:hAnsi="Times New Roman"/>
      <w:lang w:eastAsia="zh-CN"/>
    </w:rPr>
  </w:style>
  <w:style w:type="paragraph" w:styleId="afc">
    <w:name w:val="Body Text Indent"/>
    <w:basedOn w:val="a3"/>
    <w:link w:val="afd"/>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45"/>
    <w:qFormat/>
    <w:pPr>
      <w:ind w:left="1415"/>
    </w:pPr>
  </w:style>
  <w:style w:type="paragraph" w:styleId="45">
    <w:name w:val="List 4"/>
    <w:basedOn w:val="33"/>
    <w:qFormat/>
    <w:pPr>
      <w:ind w:left="1132"/>
    </w:p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5"/>
    <w:next w:val="af5"/>
    <w:link w:val="afff9"/>
    <w:qFormat/>
    <w:rPr>
      <w:b/>
      <w:bCs/>
    </w:rPr>
  </w:style>
  <w:style w:type="paragraph" w:styleId="afffa">
    <w:name w:val="Body Text First Indent"/>
    <w:basedOn w:val="afa"/>
    <w:link w:val="afffb"/>
    <w:qFormat/>
    <w:pPr>
      <w:spacing w:after="180"/>
      <w:ind w:firstLine="360"/>
      <w:jc w:val="left"/>
    </w:pPr>
    <w:rPr>
      <w:szCs w:val="20"/>
      <w:lang w:val="en-GB"/>
    </w:rPr>
  </w:style>
  <w:style w:type="paragraph" w:styleId="2a">
    <w:name w:val="Body Text First Indent 2"/>
    <w:basedOn w:val="afc"/>
    <w:link w:val="2b"/>
    <w:qFormat/>
    <w:pPr>
      <w:spacing w:after="180"/>
      <w:ind w:left="360" w:firstLine="360"/>
    </w:pPr>
  </w:style>
  <w:style w:type="table" w:styleId="afffc">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b">
    <w:name w:val="正文文本 字符"/>
    <w:link w:val="af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eastAsia="zh-CN"/>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rPr>
  </w:style>
  <w:style w:type="paragraph" w:customStyle="1" w:styleId="TdocHeading1">
    <w:name w:val="Tdoc_Heading_1"/>
    <w:basedOn w:val="10"/>
    <w:next w:val="af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a"/>
    <w:next w:val="af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lang w:eastAsia="zh-CN"/>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lang w:eastAsia="zh-CN"/>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3">
    <w:name w:val="B3"/>
    <w:basedOn w:val="33"/>
    <w:qFormat/>
    <w:pPr>
      <w:ind w:left="1135" w:hanging="284"/>
    </w:pPr>
  </w:style>
  <w:style w:type="paragraph" w:customStyle="1" w:styleId="B4">
    <w:name w:val="B4"/>
    <w:basedOn w:val="45"/>
    <w:qFormat/>
    <w:pPr>
      <w:ind w:left="1418" w:hanging="284"/>
    </w:pPr>
  </w:style>
  <w:style w:type="paragraph" w:customStyle="1" w:styleId="B5">
    <w:name w:val="B5"/>
    <w:basedOn w:val="55"/>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b"/>
    <w:link w:val="afffa"/>
    <w:qFormat/>
    <w:rPr>
      <w:rFonts w:ascii="Times New Roman" w:eastAsia="MS Mincho" w:hAnsi="Times New Roman"/>
      <w:szCs w:val="24"/>
      <w:lang w:val="en-GB" w:eastAsia="en-US" w:bidi="ar-SA"/>
    </w:rPr>
  </w:style>
  <w:style w:type="character" w:customStyle="1" w:styleId="afd">
    <w:name w:val="正文文本缩进 字符"/>
    <w:basedOn w:val="a4"/>
    <w:link w:val="afc"/>
    <w:qFormat/>
    <w:rPr>
      <w:rFonts w:ascii="Times New Roman" w:eastAsia="MS Mincho" w:hAnsi="Times New Roman"/>
      <w:lang w:val="en-GB" w:eastAsia="en-US"/>
    </w:rPr>
  </w:style>
  <w:style w:type="character" w:customStyle="1" w:styleId="2b">
    <w:name w:val="正文文本首行缩进 2 字符"/>
    <w:basedOn w:val="afd"/>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eastAsia="zh-CN"/>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lang w:eastAsia="zh-CN"/>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lang w:eastAsia="zh-CN"/>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rPr>
  </w:style>
  <w:style w:type="paragraph" w:customStyle="1" w:styleId="1fa">
    <w:name w:val="修订1"/>
    <w:hidden/>
    <w:uiPriority w:val="99"/>
    <w:qFormat/>
    <w:rPr>
      <w:rFonts w:ascii="CG Times (WN)" w:hAnsi="CG Times (WN)"/>
      <w:szCs w:val="24"/>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a"/>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hAnsi="CG Times (WN)"/>
      <w:szCs w:val="24"/>
    </w:rPr>
  </w:style>
  <w:style w:type="paragraph" w:customStyle="1" w:styleId="63">
    <w:name w:val="修订6"/>
    <w:hidden/>
    <w:uiPriority w:val="99"/>
    <w:unhideWhenUsed/>
    <w:qFormat/>
    <w:rPr>
      <w:rFonts w:ascii="CG Times (WN)" w:hAnsi="CG Times (WN)"/>
      <w:szCs w:val="24"/>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qFormat/>
    <w:pPr>
      <w:spacing w:after="120"/>
    </w:pPr>
    <w:rPr>
      <w:rFonts w:ascii="Arial" w:eastAsiaTheme="minorEastAsia" w:hAnsi="Arial"/>
      <w:lang w:val="en-GB"/>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hAnsi="CG Times (WN)"/>
      <w:szCs w:val="24"/>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hAnsi="CG Times (WN)"/>
      <w:szCs w:val="24"/>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E7C0A0-37F7-4546-B81B-1ED7DF6FA1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5.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57</Pages>
  <Words>24560</Words>
  <Characters>139994</Characters>
  <Application>Microsoft Office Word</Application>
  <DocSecurity>0</DocSecurity>
  <Lines>1166</Lines>
  <Paragraphs>328</Paragraphs>
  <ScaleCrop>false</ScaleCrop>
  <Company>Vivo</Company>
  <LinksUpToDate>false</LinksUpToDate>
  <CharactersWithSpaces>164226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2011-08-03T12:06:00Z</cp:lastPrinted>
  <dcterms:created xsi:type="dcterms:W3CDTF">2025-11-17T15:56:00Z</dcterms:created>
  <dcterms:modified xsi:type="dcterms:W3CDTF">2025-11-17T15:58:00Z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7585CF6BCC624612A71D19774C5AE632_13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eyJoZGlkIjoiODA3NTU0ZTdiYjRiN2Y4N2I2YzAwOWIwMDUxMjc4NzUiLCJ1c2VySWQiOiIxMzYxODk3NTU4In0=</vt:lpwstr>
  </property>
  <property fmtid="{D5CDD505-2E9C-101B-9397-08002B2CF9AE}" pid="31" name="FLCMData">
    <vt:lpwstr>220A55ADCE36907C21BB3A5F60327C49B35535195ED0A006E9B85294D6E9DE51ADBF92A174F4D1E2F8EB6AA60ACD8A0255890610ABF6F3E3254C268BA5284636</vt:lpwstr>
  </property>
</Properties>
</file>