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523A3" w14:textId="515DBCC2" w:rsidR="00294E82" w:rsidRDefault="00294E82" w:rsidP="00294E82">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7837992"/>
      <w:bookmarkStart w:id="42" w:name="_Toc200962174"/>
      <w:bookmarkStart w:id="43" w:name="_Toc207837984"/>
      <w:bookmarkStart w:id="44" w:name="_Toc209479587"/>
      <w:bookmarkStart w:id="45" w:name="_Hlk56636744"/>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DA2149" w:rsidRPr="00DA2149">
        <w:rPr>
          <w:b/>
          <w:bCs/>
          <w:i/>
          <w:noProof/>
          <w:sz w:val="28"/>
        </w:rPr>
        <w:t>C3-254222</w:t>
      </w:r>
    </w:p>
    <w:p w14:paraId="1BC500AE" w14:textId="7472FA32" w:rsidR="00294E82" w:rsidRPr="00F541E0" w:rsidRDefault="00294E82" w:rsidP="00294E82">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w:t>
      </w:r>
      <w:r w:rsidR="005A1446">
        <w:rPr>
          <w:rFonts w:ascii="Arial" w:eastAsia="Times New Roman" w:hAnsi="Arial"/>
          <w:b/>
          <w:noProof/>
          <w:sz w:val="24"/>
        </w:rPr>
        <w:t>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C3-25xxxx)</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4E82" w14:paraId="7922D609" w14:textId="77777777" w:rsidTr="000104F4">
        <w:tc>
          <w:tcPr>
            <w:tcW w:w="9641" w:type="dxa"/>
            <w:gridSpan w:val="9"/>
            <w:tcBorders>
              <w:top w:val="single" w:sz="4" w:space="0" w:color="auto"/>
              <w:left w:val="single" w:sz="4" w:space="0" w:color="auto"/>
              <w:right w:val="single" w:sz="4" w:space="0" w:color="auto"/>
            </w:tcBorders>
          </w:tcPr>
          <w:p w14:paraId="6FB7CC3B" w14:textId="77777777" w:rsidR="00294E82" w:rsidRDefault="00294E82" w:rsidP="000104F4">
            <w:pPr>
              <w:pStyle w:val="CRCoverPage"/>
              <w:spacing w:after="0"/>
              <w:jc w:val="right"/>
              <w:rPr>
                <w:i/>
                <w:noProof/>
              </w:rPr>
            </w:pPr>
            <w:r>
              <w:rPr>
                <w:i/>
                <w:noProof/>
                <w:sz w:val="14"/>
              </w:rPr>
              <w:t>CR-Form-v12.3</w:t>
            </w:r>
          </w:p>
        </w:tc>
      </w:tr>
      <w:tr w:rsidR="00294E82" w14:paraId="0F1CCC1F" w14:textId="77777777" w:rsidTr="000104F4">
        <w:tc>
          <w:tcPr>
            <w:tcW w:w="9641" w:type="dxa"/>
            <w:gridSpan w:val="9"/>
            <w:tcBorders>
              <w:left w:val="single" w:sz="4" w:space="0" w:color="auto"/>
              <w:right w:val="single" w:sz="4" w:space="0" w:color="auto"/>
            </w:tcBorders>
          </w:tcPr>
          <w:p w14:paraId="487A18F8" w14:textId="77777777" w:rsidR="00294E82" w:rsidRDefault="00294E82" w:rsidP="000104F4">
            <w:pPr>
              <w:pStyle w:val="CRCoverPage"/>
              <w:spacing w:after="0"/>
              <w:jc w:val="center"/>
              <w:rPr>
                <w:noProof/>
              </w:rPr>
            </w:pPr>
            <w:r>
              <w:rPr>
                <w:b/>
                <w:noProof/>
                <w:sz w:val="32"/>
              </w:rPr>
              <w:t>CHANGE REQUEST</w:t>
            </w:r>
          </w:p>
        </w:tc>
      </w:tr>
      <w:tr w:rsidR="00294E82" w14:paraId="57DDE6E9" w14:textId="77777777" w:rsidTr="000104F4">
        <w:tc>
          <w:tcPr>
            <w:tcW w:w="9641" w:type="dxa"/>
            <w:gridSpan w:val="9"/>
            <w:tcBorders>
              <w:left w:val="single" w:sz="4" w:space="0" w:color="auto"/>
              <w:right w:val="single" w:sz="4" w:space="0" w:color="auto"/>
            </w:tcBorders>
          </w:tcPr>
          <w:p w14:paraId="5ECF758F" w14:textId="77777777" w:rsidR="00294E82" w:rsidRDefault="00294E82" w:rsidP="000104F4">
            <w:pPr>
              <w:pStyle w:val="CRCoverPage"/>
              <w:spacing w:after="0"/>
              <w:rPr>
                <w:noProof/>
                <w:sz w:val="8"/>
                <w:szCs w:val="8"/>
              </w:rPr>
            </w:pPr>
          </w:p>
        </w:tc>
      </w:tr>
      <w:tr w:rsidR="00294E82" w14:paraId="1F82699B" w14:textId="77777777" w:rsidTr="000104F4">
        <w:tc>
          <w:tcPr>
            <w:tcW w:w="142" w:type="dxa"/>
            <w:tcBorders>
              <w:left w:val="single" w:sz="4" w:space="0" w:color="auto"/>
            </w:tcBorders>
          </w:tcPr>
          <w:p w14:paraId="76F04B10" w14:textId="77777777" w:rsidR="00294E82" w:rsidRDefault="00294E82" w:rsidP="000104F4">
            <w:pPr>
              <w:pStyle w:val="CRCoverPage"/>
              <w:spacing w:after="0"/>
              <w:jc w:val="right"/>
              <w:rPr>
                <w:noProof/>
              </w:rPr>
            </w:pPr>
          </w:p>
        </w:tc>
        <w:tc>
          <w:tcPr>
            <w:tcW w:w="1559" w:type="dxa"/>
            <w:shd w:val="pct30" w:color="FFFF00" w:fill="auto"/>
          </w:tcPr>
          <w:p w14:paraId="7B7C9D85" w14:textId="77777777" w:rsidR="00294E82" w:rsidRPr="00410371" w:rsidRDefault="00294E82" w:rsidP="000104F4">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76B3E921" w14:textId="77777777" w:rsidR="00294E82" w:rsidRDefault="00294E82" w:rsidP="000104F4">
            <w:pPr>
              <w:pStyle w:val="CRCoverPage"/>
              <w:spacing w:after="0"/>
              <w:jc w:val="center"/>
              <w:rPr>
                <w:noProof/>
              </w:rPr>
            </w:pPr>
            <w:r>
              <w:rPr>
                <w:b/>
                <w:noProof/>
                <w:sz w:val="28"/>
              </w:rPr>
              <w:t>CR</w:t>
            </w:r>
          </w:p>
        </w:tc>
        <w:tc>
          <w:tcPr>
            <w:tcW w:w="1276" w:type="dxa"/>
            <w:shd w:val="pct30" w:color="FFFF00" w:fill="auto"/>
          </w:tcPr>
          <w:p w14:paraId="6F0393E4" w14:textId="2D829A42" w:rsidR="00294E82" w:rsidRPr="00410371" w:rsidRDefault="00DA2149" w:rsidP="000104F4">
            <w:pPr>
              <w:pStyle w:val="CRCoverPage"/>
              <w:spacing w:after="0"/>
              <w:rPr>
                <w:noProof/>
              </w:rPr>
            </w:pPr>
            <w:r w:rsidRPr="00DA2149">
              <w:rPr>
                <w:b/>
                <w:noProof/>
                <w:sz w:val="28"/>
                <w:lang w:eastAsia="zh-CN"/>
              </w:rPr>
              <w:t>1106</w:t>
            </w:r>
          </w:p>
        </w:tc>
        <w:tc>
          <w:tcPr>
            <w:tcW w:w="709" w:type="dxa"/>
          </w:tcPr>
          <w:p w14:paraId="774D8A3C" w14:textId="77777777" w:rsidR="00294E82" w:rsidRDefault="00294E82" w:rsidP="000104F4">
            <w:pPr>
              <w:pStyle w:val="CRCoverPage"/>
              <w:tabs>
                <w:tab w:val="right" w:pos="625"/>
              </w:tabs>
              <w:spacing w:after="0"/>
              <w:jc w:val="center"/>
              <w:rPr>
                <w:noProof/>
              </w:rPr>
            </w:pPr>
            <w:r>
              <w:rPr>
                <w:b/>
                <w:bCs/>
                <w:noProof/>
                <w:sz w:val="28"/>
              </w:rPr>
              <w:t>rev</w:t>
            </w:r>
          </w:p>
        </w:tc>
        <w:tc>
          <w:tcPr>
            <w:tcW w:w="992" w:type="dxa"/>
            <w:shd w:val="pct30" w:color="FFFF00" w:fill="auto"/>
          </w:tcPr>
          <w:p w14:paraId="74BD1C1A" w14:textId="77777777" w:rsidR="00294E82" w:rsidRPr="00410371" w:rsidRDefault="00294E82" w:rsidP="000104F4">
            <w:pPr>
              <w:pStyle w:val="CRCoverPage"/>
              <w:spacing w:after="0"/>
              <w:jc w:val="center"/>
              <w:rPr>
                <w:b/>
                <w:noProof/>
              </w:rPr>
            </w:pPr>
            <w:fldSimple w:instr=" DOCPROPERTY  Revision  \* MERGEFORMAT ">
              <w:r>
                <w:rPr>
                  <w:b/>
                  <w:noProof/>
                  <w:sz w:val="28"/>
                </w:rPr>
                <w:t>-</w:t>
              </w:r>
            </w:fldSimple>
          </w:p>
        </w:tc>
        <w:tc>
          <w:tcPr>
            <w:tcW w:w="2410" w:type="dxa"/>
          </w:tcPr>
          <w:p w14:paraId="15EBF87A" w14:textId="77777777" w:rsidR="00294E82" w:rsidRDefault="00294E82" w:rsidP="000104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80A82" w14:textId="77777777" w:rsidR="00294E82" w:rsidRPr="00410371" w:rsidRDefault="00294E82" w:rsidP="000104F4">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01A7DAD2" w14:textId="77777777" w:rsidR="00294E82" w:rsidRDefault="00294E82" w:rsidP="000104F4">
            <w:pPr>
              <w:pStyle w:val="CRCoverPage"/>
              <w:spacing w:after="0"/>
              <w:rPr>
                <w:noProof/>
              </w:rPr>
            </w:pPr>
          </w:p>
        </w:tc>
      </w:tr>
      <w:tr w:rsidR="00294E82" w14:paraId="2B1B45FE" w14:textId="77777777" w:rsidTr="000104F4">
        <w:tc>
          <w:tcPr>
            <w:tcW w:w="9641" w:type="dxa"/>
            <w:gridSpan w:val="9"/>
            <w:tcBorders>
              <w:left w:val="single" w:sz="4" w:space="0" w:color="auto"/>
              <w:right w:val="single" w:sz="4" w:space="0" w:color="auto"/>
            </w:tcBorders>
          </w:tcPr>
          <w:p w14:paraId="691A2571" w14:textId="77777777" w:rsidR="00294E82" w:rsidRDefault="00294E82" w:rsidP="000104F4">
            <w:pPr>
              <w:pStyle w:val="CRCoverPage"/>
              <w:spacing w:after="0"/>
              <w:rPr>
                <w:noProof/>
              </w:rPr>
            </w:pPr>
          </w:p>
        </w:tc>
      </w:tr>
      <w:tr w:rsidR="00294E82" w14:paraId="7E7B922A" w14:textId="77777777" w:rsidTr="000104F4">
        <w:tc>
          <w:tcPr>
            <w:tcW w:w="9641" w:type="dxa"/>
            <w:gridSpan w:val="9"/>
            <w:tcBorders>
              <w:top w:val="single" w:sz="4" w:space="0" w:color="auto"/>
            </w:tcBorders>
          </w:tcPr>
          <w:p w14:paraId="5058ECA7" w14:textId="77777777" w:rsidR="00294E82" w:rsidRPr="00F25D98" w:rsidRDefault="00294E82" w:rsidP="000104F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6" w:name="_Hlt497126619"/>
              <w:r w:rsidRPr="00F25D98">
                <w:rPr>
                  <w:rStyle w:val="Hyperlink"/>
                  <w:rFonts w:cs="Arial"/>
                  <w:b/>
                  <w:i/>
                  <w:noProof/>
                  <w:color w:val="FF0000"/>
                </w:rPr>
                <w:t>L</w:t>
              </w:r>
              <w:bookmarkEnd w:id="4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94E82" w14:paraId="44775408" w14:textId="77777777" w:rsidTr="000104F4">
        <w:tc>
          <w:tcPr>
            <w:tcW w:w="9641" w:type="dxa"/>
            <w:gridSpan w:val="9"/>
          </w:tcPr>
          <w:p w14:paraId="65A34ABE" w14:textId="77777777" w:rsidR="00294E82" w:rsidRDefault="00294E82" w:rsidP="000104F4">
            <w:pPr>
              <w:pStyle w:val="CRCoverPage"/>
              <w:spacing w:after="0"/>
              <w:rPr>
                <w:noProof/>
                <w:sz w:val="8"/>
                <w:szCs w:val="8"/>
              </w:rPr>
            </w:pPr>
          </w:p>
        </w:tc>
      </w:tr>
    </w:tbl>
    <w:p w14:paraId="30DF9E29" w14:textId="77777777" w:rsidR="00294E82" w:rsidRDefault="00294E82" w:rsidP="00294E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4E82" w14:paraId="08AB09A6" w14:textId="77777777" w:rsidTr="000104F4">
        <w:tc>
          <w:tcPr>
            <w:tcW w:w="2835" w:type="dxa"/>
          </w:tcPr>
          <w:p w14:paraId="0DC349EA" w14:textId="77777777" w:rsidR="00294E82" w:rsidRDefault="00294E82" w:rsidP="000104F4">
            <w:pPr>
              <w:pStyle w:val="CRCoverPage"/>
              <w:tabs>
                <w:tab w:val="right" w:pos="2751"/>
              </w:tabs>
              <w:spacing w:after="0"/>
              <w:rPr>
                <w:b/>
                <w:i/>
                <w:noProof/>
              </w:rPr>
            </w:pPr>
            <w:r>
              <w:rPr>
                <w:b/>
                <w:i/>
                <w:noProof/>
              </w:rPr>
              <w:t>Proposed change affects:</w:t>
            </w:r>
          </w:p>
        </w:tc>
        <w:tc>
          <w:tcPr>
            <w:tcW w:w="1418" w:type="dxa"/>
          </w:tcPr>
          <w:p w14:paraId="17F74045" w14:textId="77777777" w:rsidR="00294E82" w:rsidRDefault="00294E82" w:rsidP="000104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95BA1" w14:textId="77777777" w:rsidR="00294E82" w:rsidRDefault="00294E82" w:rsidP="000104F4">
            <w:pPr>
              <w:pStyle w:val="CRCoverPage"/>
              <w:spacing w:after="0"/>
              <w:jc w:val="center"/>
              <w:rPr>
                <w:b/>
                <w:caps/>
                <w:noProof/>
              </w:rPr>
            </w:pPr>
          </w:p>
        </w:tc>
        <w:tc>
          <w:tcPr>
            <w:tcW w:w="709" w:type="dxa"/>
            <w:tcBorders>
              <w:left w:val="single" w:sz="4" w:space="0" w:color="auto"/>
            </w:tcBorders>
          </w:tcPr>
          <w:p w14:paraId="7BECEAAE" w14:textId="77777777" w:rsidR="00294E82" w:rsidRDefault="00294E82" w:rsidP="000104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F40215" w14:textId="77777777" w:rsidR="00294E82" w:rsidRDefault="00294E82" w:rsidP="000104F4">
            <w:pPr>
              <w:pStyle w:val="CRCoverPage"/>
              <w:spacing w:after="0"/>
              <w:jc w:val="center"/>
              <w:rPr>
                <w:b/>
                <w:caps/>
                <w:noProof/>
              </w:rPr>
            </w:pPr>
          </w:p>
        </w:tc>
        <w:tc>
          <w:tcPr>
            <w:tcW w:w="2126" w:type="dxa"/>
          </w:tcPr>
          <w:p w14:paraId="0E00B6A0" w14:textId="77777777" w:rsidR="00294E82" w:rsidRDefault="00294E82" w:rsidP="000104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AC72E" w14:textId="77777777" w:rsidR="00294E82" w:rsidRDefault="00294E82" w:rsidP="000104F4">
            <w:pPr>
              <w:pStyle w:val="CRCoverPage"/>
              <w:spacing w:after="0"/>
              <w:jc w:val="center"/>
              <w:rPr>
                <w:b/>
                <w:caps/>
                <w:noProof/>
              </w:rPr>
            </w:pPr>
          </w:p>
        </w:tc>
        <w:tc>
          <w:tcPr>
            <w:tcW w:w="1418" w:type="dxa"/>
            <w:tcBorders>
              <w:left w:val="nil"/>
            </w:tcBorders>
          </w:tcPr>
          <w:p w14:paraId="37680C40" w14:textId="77777777" w:rsidR="00294E82" w:rsidRDefault="00294E82" w:rsidP="000104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AB33D" w14:textId="77777777" w:rsidR="00294E82" w:rsidRDefault="00294E82" w:rsidP="000104F4">
            <w:pPr>
              <w:pStyle w:val="CRCoverPage"/>
              <w:spacing w:after="0"/>
              <w:jc w:val="center"/>
              <w:rPr>
                <w:b/>
                <w:bCs/>
                <w:caps/>
                <w:noProof/>
              </w:rPr>
            </w:pPr>
            <w:r>
              <w:rPr>
                <w:b/>
                <w:bCs/>
                <w:caps/>
                <w:noProof/>
              </w:rPr>
              <w:t>x</w:t>
            </w:r>
          </w:p>
        </w:tc>
      </w:tr>
    </w:tbl>
    <w:p w14:paraId="249DDAA8" w14:textId="77777777" w:rsidR="00294E82" w:rsidRDefault="00294E82" w:rsidP="00294E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4E82" w14:paraId="08E7C12D" w14:textId="77777777" w:rsidTr="000104F4">
        <w:tc>
          <w:tcPr>
            <w:tcW w:w="9640" w:type="dxa"/>
            <w:gridSpan w:val="11"/>
          </w:tcPr>
          <w:p w14:paraId="56DA1F18" w14:textId="77777777" w:rsidR="00294E82" w:rsidRDefault="00294E82" w:rsidP="000104F4">
            <w:pPr>
              <w:pStyle w:val="CRCoverPage"/>
              <w:spacing w:after="0"/>
              <w:rPr>
                <w:noProof/>
                <w:sz w:val="8"/>
                <w:szCs w:val="8"/>
              </w:rPr>
            </w:pPr>
          </w:p>
        </w:tc>
      </w:tr>
      <w:tr w:rsidR="00294E82" w14:paraId="609D0ED2" w14:textId="77777777" w:rsidTr="000104F4">
        <w:tc>
          <w:tcPr>
            <w:tcW w:w="1843" w:type="dxa"/>
            <w:tcBorders>
              <w:top w:val="single" w:sz="4" w:space="0" w:color="auto"/>
              <w:left w:val="single" w:sz="4" w:space="0" w:color="auto"/>
            </w:tcBorders>
          </w:tcPr>
          <w:p w14:paraId="3DEA8C93" w14:textId="77777777" w:rsidR="00294E82" w:rsidRDefault="00294E82" w:rsidP="000104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1FCA34" w14:textId="78ADA644" w:rsidR="00294E82" w:rsidRDefault="00294E82" w:rsidP="000104F4">
            <w:pPr>
              <w:pStyle w:val="CRCoverPage"/>
              <w:spacing w:after="0"/>
              <w:ind w:left="100"/>
              <w:rPr>
                <w:noProof/>
              </w:rPr>
            </w:pPr>
            <w:r>
              <w:rPr>
                <w:noProof/>
              </w:rPr>
              <w:t>Correction to parameters in get and patch paths in Nnwdaf_VFLTraining API</w:t>
            </w:r>
          </w:p>
        </w:tc>
      </w:tr>
      <w:tr w:rsidR="00294E82" w14:paraId="1AD34B27" w14:textId="77777777" w:rsidTr="000104F4">
        <w:tc>
          <w:tcPr>
            <w:tcW w:w="1843" w:type="dxa"/>
            <w:tcBorders>
              <w:left w:val="single" w:sz="4" w:space="0" w:color="auto"/>
            </w:tcBorders>
          </w:tcPr>
          <w:p w14:paraId="044E77A4" w14:textId="77777777" w:rsidR="00294E82" w:rsidRDefault="00294E82" w:rsidP="000104F4">
            <w:pPr>
              <w:pStyle w:val="CRCoverPage"/>
              <w:spacing w:after="0"/>
              <w:rPr>
                <w:b/>
                <w:i/>
                <w:noProof/>
                <w:sz w:val="8"/>
                <w:szCs w:val="8"/>
              </w:rPr>
            </w:pPr>
          </w:p>
        </w:tc>
        <w:tc>
          <w:tcPr>
            <w:tcW w:w="7797" w:type="dxa"/>
            <w:gridSpan w:val="10"/>
            <w:tcBorders>
              <w:right w:val="single" w:sz="4" w:space="0" w:color="auto"/>
            </w:tcBorders>
          </w:tcPr>
          <w:p w14:paraId="515090E4" w14:textId="77777777" w:rsidR="00294E82" w:rsidRDefault="00294E82" w:rsidP="000104F4">
            <w:pPr>
              <w:pStyle w:val="CRCoverPage"/>
              <w:spacing w:after="0"/>
              <w:rPr>
                <w:noProof/>
                <w:sz w:val="8"/>
                <w:szCs w:val="8"/>
              </w:rPr>
            </w:pPr>
          </w:p>
        </w:tc>
      </w:tr>
      <w:tr w:rsidR="00294E82" w14:paraId="2088B131" w14:textId="77777777" w:rsidTr="000104F4">
        <w:tc>
          <w:tcPr>
            <w:tcW w:w="1843" w:type="dxa"/>
            <w:tcBorders>
              <w:left w:val="single" w:sz="4" w:space="0" w:color="auto"/>
            </w:tcBorders>
          </w:tcPr>
          <w:p w14:paraId="36F6E638" w14:textId="77777777" w:rsidR="00294E82" w:rsidRDefault="00294E82" w:rsidP="000104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EABE06" w14:textId="77777777" w:rsidR="00294E82" w:rsidRDefault="00294E82" w:rsidP="000104F4">
            <w:pPr>
              <w:pStyle w:val="CRCoverPage"/>
              <w:spacing w:after="0"/>
              <w:ind w:left="100"/>
              <w:rPr>
                <w:noProof/>
              </w:rPr>
            </w:pPr>
            <w:fldSimple w:instr=" DOCPROPERTY  SourceIfWg  \* MERGEFORMAT ">
              <w:r>
                <w:rPr>
                  <w:noProof/>
                </w:rPr>
                <w:t>Ericsson</w:t>
              </w:r>
            </w:fldSimple>
          </w:p>
        </w:tc>
      </w:tr>
      <w:tr w:rsidR="00294E82" w14:paraId="30CCE954" w14:textId="77777777" w:rsidTr="000104F4">
        <w:tc>
          <w:tcPr>
            <w:tcW w:w="1843" w:type="dxa"/>
            <w:tcBorders>
              <w:left w:val="single" w:sz="4" w:space="0" w:color="auto"/>
            </w:tcBorders>
          </w:tcPr>
          <w:p w14:paraId="37026371" w14:textId="77777777" w:rsidR="00294E82" w:rsidRDefault="00294E82" w:rsidP="000104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ADBA31" w14:textId="77777777" w:rsidR="00294E82" w:rsidRDefault="00294E82" w:rsidP="000104F4">
            <w:pPr>
              <w:pStyle w:val="CRCoverPage"/>
              <w:spacing w:after="0"/>
              <w:ind w:left="100"/>
              <w:rPr>
                <w:noProof/>
              </w:rPr>
            </w:pPr>
            <w:fldSimple w:instr=" DOCPROPERTY  SourceIfTsg  \* MERGEFORMAT ">
              <w:r>
                <w:rPr>
                  <w:noProof/>
                </w:rPr>
                <w:t>CT3</w:t>
              </w:r>
            </w:fldSimple>
          </w:p>
        </w:tc>
      </w:tr>
      <w:tr w:rsidR="00294E82" w14:paraId="0AAF9794" w14:textId="77777777" w:rsidTr="000104F4">
        <w:tc>
          <w:tcPr>
            <w:tcW w:w="1843" w:type="dxa"/>
            <w:tcBorders>
              <w:left w:val="single" w:sz="4" w:space="0" w:color="auto"/>
            </w:tcBorders>
          </w:tcPr>
          <w:p w14:paraId="40201B59" w14:textId="77777777" w:rsidR="00294E82" w:rsidRDefault="00294E82" w:rsidP="000104F4">
            <w:pPr>
              <w:pStyle w:val="CRCoverPage"/>
              <w:spacing w:after="0"/>
              <w:rPr>
                <w:b/>
                <w:i/>
                <w:noProof/>
                <w:sz w:val="8"/>
                <w:szCs w:val="8"/>
              </w:rPr>
            </w:pPr>
          </w:p>
        </w:tc>
        <w:tc>
          <w:tcPr>
            <w:tcW w:w="7797" w:type="dxa"/>
            <w:gridSpan w:val="10"/>
            <w:tcBorders>
              <w:right w:val="single" w:sz="4" w:space="0" w:color="auto"/>
            </w:tcBorders>
          </w:tcPr>
          <w:p w14:paraId="2AC60B63" w14:textId="77777777" w:rsidR="00294E82" w:rsidRDefault="00294E82" w:rsidP="000104F4">
            <w:pPr>
              <w:pStyle w:val="CRCoverPage"/>
              <w:spacing w:after="0"/>
              <w:rPr>
                <w:noProof/>
                <w:sz w:val="8"/>
                <w:szCs w:val="8"/>
              </w:rPr>
            </w:pPr>
          </w:p>
        </w:tc>
      </w:tr>
      <w:tr w:rsidR="00294E82" w14:paraId="62E7CA7B" w14:textId="77777777" w:rsidTr="000104F4">
        <w:tc>
          <w:tcPr>
            <w:tcW w:w="1843" w:type="dxa"/>
            <w:tcBorders>
              <w:left w:val="single" w:sz="4" w:space="0" w:color="auto"/>
            </w:tcBorders>
          </w:tcPr>
          <w:p w14:paraId="0D56CE9A" w14:textId="77777777" w:rsidR="00294E82" w:rsidRDefault="00294E82" w:rsidP="000104F4">
            <w:pPr>
              <w:pStyle w:val="CRCoverPage"/>
              <w:tabs>
                <w:tab w:val="right" w:pos="1759"/>
              </w:tabs>
              <w:spacing w:after="0"/>
              <w:rPr>
                <w:b/>
                <w:i/>
                <w:noProof/>
              </w:rPr>
            </w:pPr>
            <w:r>
              <w:rPr>
                <w:b/>
                <w:i/>
                <w:noProof/>
              </w:rPr>
              <w:t>Work item code:</w:t>
            </w:r>
          </w:p>
        </w:tc>
        <w:tc>
          <w:tcPr>
            <w:tcW w:w="3686" w:type="dxa"/>
            <w:gridSpan w:val="5"/>
            <w:shd w:val="pct30" w:color="FFFF00" w:fill="auto"/>
          </w:tcPr>
          <w:p w14:paraId="5640A882" w14:textId="77777777" w:rsidR="00294E82" w:rsidRDefault="00294E82" w:rsidP="000104F4">
            <w:pPr>
              <w:pStyle w:val="CRCoverPage"/>
              <w:spacing w:after="0"/>
              <w:ind w:left="100"/>
              <w:rPr>
                <w:noProof/>
              </w:rPr>
            </w:pPr>
            <w:r>
              <w:t>AIML_CN</w:t>
            </w:r>
          </w:p>
        </w:tc>
        <w:tc>
          <w:tcPr>
            <w:tcW w:w="567" w:type="dxa"/>
            <w:tcBorders>
              <w:left w:val="nil"/>
            </w:tcBorders>
          </w:tcPr>
          <w:p w14:paraId="098D76C5" w14:textId="77777777" w:rsidR="00294E82" w:rsidRDefault="00294E82" w:rsidP="000104F4">
            <w:pPr>
              <w:pStyle w:val="CRCoverPage"/>
              <w:spacing w:after="0"/>
              <w:ind w:right="100"/>
              <w:rPr>
                <w:noProof/>
              </w:rPr>
            </w:pPr>
          </w:p>
        </w:tc>
        <w:tc>
          <w:tcPr>
            <w:tcW w:w="1417" w:type="dxa"/>
            <w:gridSpan w:val="3"/>
            <w:tcBorders>
              <w:left w:val="nil"/>
            </w:tcBorders>
          </w:tcPr>
          <w:p w14:paraId="13121A7E" w14:textId="77777777" w:rsidR="00294E82" w:rsidRDefault="00294E82" w:rsidP="000104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8F0CB8" w14:textId="77777777" w:rsidR="00294E82" w:rsidRDefault="00294E82" w:rsidP="000104F4">
            <w:pPr>
              <w:pStyle w:val="CRCoverPage"/>
              <w:spacing w:after="0"/>
              <w:ind w:left="100"/>
              <w:rPr>
                <w:noProof/>
              </w:rPr>
            </w:pPr>
            <w:fldSimple w:instr=" DOCPROPERTY  ResDate  \* MERGEFORMAT ">
              <w:r>
                <w:rPr>
                  <w:noProof/>
                </w:rPr>
                <w:t>2025-09-22</w:t>
              </w:r>
            </w:fldSimple>
          </w:p>
        </w:tc>
      </w:tr>
      <w:tr w:rsidR="00294E82" w14:paraId="6BAD253E" w14:textId="77777777" w:rsidTr="000104F4">
        <w:tc>
          <w:tcPr>
            <w:tcW w:w="1843" w:type="dxa"/>
            <w:tcBorders>
              <w:left w:val="single" w:sz="4" w:space="0" w:color="auto"/>
            </w:tcBorders>
          </w:tcPr>
          <w:p w14:paraId="714FB024" w14:textId="77777777" w:rsidR="00294E82" w:rsidRDefault="00294E82" w:rsidP="000104F4">
            <w:pPr>
              <w:pStyle w:val="CRCoverPage"/>
              <w:spacing w:after="0"/>
              <w:rPr>
                <w:b/>
                <w:i/>
                <w:noProof/>
                <w:sz w:val="8"/>
                <w:szCs w:val="8"/>
              </w:rPr>
            </w:pPr>
          </w:p>
        </w:tc>
        <w:tc>
          <w:tcPr>
            <w:tcW w:w="1986" w:type="dxa"/>
            <w:gridSpan w:val="4"/>
          </w:tcPr>
          <w:p w14:paraId="19253EA8" w14:textId="77777777" w:rsidR="00294E82" w:rsidRDefault="00294E82" w:rsidP="000104F4">
            <w:pPr>
              <w:pStyle w:val="CRCoverPage"/>
              <w:spacing w:after="0"/>
              <w:rPr>
                <w:noProof/>
                <w:sz w:val="8"/>
                <w:szCs w:val="8"/>
              </w:rPr>
            </w:pPr>
          </w:p>
        </w:tc>
        <w:tc>
          <w:tcPr>
            <w:tcW w:w="2267" w:type="dxa"/>
            <w:gridSpan w:val="2"/>
          </w:tcPr>
          <w:p w14:paraId="44E163F6" w14:textId="77777777" w:rsidR="00294E82" w:rsidRDefault="00294E82" w:rsidP="000104F4">
            <w:pPr>
              <w:pStyle w:val="CRCoverPage"/>
              <w:spacing w:after="0"/>
              <w:rPr>
                <w:noProof/>
                <w:sz w:val="8"/>
                <w:szCs w:val="8"/>
              </w:rPr>
            </w:pPr>
          </w:p>
        </w:tc>
        <w:tc>
          <w:tcPr>
            <w:tcW w:w="1417" w:type="dxa"/>
            <w:gridSpan w:val="3"/>
          </w:tcPr>
          <w:p w14:paraId="15C49F4C" w14:textId="77777777" w:rsidR="00294E82" w:rsidRDefault="00294E82" w:rsidP="000104F4">
            <w:pPr>
              <w:pStyle w:val="CRCoverPage"/>
              <w:spacing w:after="0"/>
              <w:rPr>
                <w:noProof/>
                <w:sz w:val="8"/>
                <w:szCs w:val="8"/>
              </w:rPr>
            </w:pPr>
          </w:p>
        </w:tc>
        <w:tc>
          <w:tcPr>
            <w:tcW w:w="2127" w:type="dxa"/>
            <w:tcBorders>
              <w:right w:val="single" w:sz="4" w:space="0" w:color="auto"/>
            </w:tcBorders>
          </w:tcPr>
          <w:p w14:paraId="331FF2AA" w14:textId="77777777" w:rsidR="00294E82" w:rsidRDefault="00294E82" w:rsidP="000104F4">
            <w:pPr>
              <w:pStyle w:val="CRCoverPage"/>
              <w:spacing w:after="0"/>
              <w:rPr>
                <w:noProof/>
                <w:sz w:val="8"/>
                <w:szCs w:val="8"/>
              </w:rPr>
            </w:pPr>
          </w:p>
        </w:tc>
      </w:tr>
      <w:tr w:rsidR="00294E82" w14:paraId="26DC9190" w14:textId="77777777" w:rsidTr="000104F4">
        <w:trPr>
          <w:cantSplit/>
        </w:trPr>
        <w:tc>
          <w:tcPr>
            <w:tcW w:w="1843" w:type="dxa"/>
            <w:tcBorders>
              <w:left w:val="single" w:sz="4" w:space="0" w:color="auto"/>
            </w:tcBorders>
          </w:tcPr>
          <w:p w14:paraId="6C7AB248" w14:textId="77777777" w:rsidR="00294E82" w:rsidRDefault="00294E82" w:rsidP="000104F4">
            <w:pPr>
              <w:pStyle w:val="CRCoverPage"/>
              <w:tabs>
                <w:tab w:val="right" w:pos="1759"/>
              </w:tabs>
              <w:spacing w:after="0"/>
              <w:rPr>
                <w:b/>
                <w:i/>
                <w:noProof/>
              </w:rPr>
            </w:pPr>
            <w:r>
              <w:rPr>
                <w:b/>
                <w:i/>
                <w:noProof/>
              </w:rPr>
              <w:t>Category:</w:t>
            </w:r>
          </w:p>
        </w:tc>
        <w:tc>
          <w:tcPr>
            <w:tcW w:w="851" w:type="dxa"/>
            <w:shd w:val="pct30" w:color="FFFF00" w:fill="auto"/>
          </w:tcPr>
          <w:p w14:paraId="3A16709D" w14:textId="77777777" w:rsidR="00294E82" w:rsidRDefault="00294E82" w:rsidP="000104F4">
            <w:pPr>
              <w:pStyle w:val="CRCoverPage"/>
              <w:spacing w:after="0"/>
              <w:ind w:left="100" w:right="-609"/>
              <w:rPr>
                <w:b/>
                <w:noProof/>
              </w:rPr>
            </w:pPr>
            <w:r>
              <w:rPr>
                <w:b/>
                <w:noProof/>
              </w:rPr>
              <w:t>F</w:t>
            </w:r>
          </w:p>
        </w:tc>
        <w:tc>
          <w:tcPr>
            <w:tcW w:w="3402" w:type="dxa"/>
            <w:gridSpan w:val="5"/>
            <w:tcBorders>
              <w:left w:val="nil"/>
            </w:tcBorders>
          </w:tcPr>
          <w:p w14:paraId="09EB05A3" w14:textId="77777777" w:rsidR="00294E82" w:rsidRDefault="00294E82" w:rsidP="000104F4">
            <w:pPr>
              <w:pStyle w:val="CRCoverPage"/>
              <w:spacing w:after="0"/>
              <w:rPr>
                <w:noProof/>
              </w:rPr>
            </w:pPr>
          </w:p>
        </w:tc>
        <w:tc>
          <w:tcPr>
            <w:tcW w:w="1417" w:type="dxa"/>
            <w:gridSpan w:val="3"/>
            <w:tcBorders>
              <w:left w:val="nil"/>
            </w:tcBorders>
          </w:tcPr>
          <w:p w14:paraId="18440673" w14:textId="77777777" w:rsidR="00294E82" w:rsidRDefault="00294E82" w:rsidP="000104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B82127" w14:textId="77777777" w:rsidR="00294E82" w:rsidRDefault="00294E82" w:rsidP="000104F4">
            <w:pPr>
              <w:pStyle w:val="CRCoverPage"/>
              <w:spacing w:after="0"/>
              <w:ind w:left="100"/>
              <w:rPr>
                <w:noProof/>
              </w:rPr>
            </w:pPr>
            <w:fldSimple w:instr=" DOCPROPERTY  Release  \* MERGEFORMAT ">
              <w:r>
                <w:rPr>
                  <w:noProof/>
                </w:rPr>
                <w:t>Rel-19</w:t>
              </w:r>
            </w:fldSimple>
          </w:p>
        </w:tc>
      </w:tr>
      <w:tr w:rsidR="00294E82" w14:paraId="388EBBA0" w14:textId="77777777" w:rsidTr="000104F4">
        <w:tc>
          <w:tcPr>
            <w:tcW w:w="1843" w:type="dxa"/>
            <w:tcBorders>
              <w:left w:val="single" w:sz="4" w:space="0" w:color="auto"/>
              <w:bottom w:val="single" w:sz="4" w:space="0" w:color="auto"/>
            </w:tcBorders>
          </w:tcPr>
          <w:p w14:paraId="76C90438" w14:textId="77777777" w:rsidR="00294E82" w:rsidRDefault="00294E82" w:rsidP="000104F4">
            <w:pPr>
              <w:pStyle w:val="CRCoverPage"/>
              <w:spacing w:after="0"/>
              <w:rPr>
                <w:b/>
                <w:i/>
                <w:noProof/>
              </w:rPr>
            </w:pPr>
          </w:p>
        </w:tc>
        <w:tc>
          <w:tcPr>
            <w:tcW w:w="4677" w:type="dxa"/>
            <w:gridSpan w:val="8"/>
            <w:tcBorders>
              <w:bottom w:val="single" w:sz="4" w:space="0" w:color="auto"/>
            </w:tcBorders>
          </w:tcPr>
          <w:p w14:paraId="18B3E06B" w14:textId="77777777" w:rsidR="00294E82" w:rsidRDefault="00294E82" w:rsidP="000104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B516F4" w14:textId="77777777" w:rsidR="00294E82" w:rsidRDefault="00294E82" w:rsidP="000104F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3E5D52" w14:textId="77777777" w:rsidR="00294E82" w:rsidRPr="007C2097" w:rsidRDefault="00294E82" w:rsidP="000104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94E82" w14:paraId="4193BE23" w14:textId="77777777" w:rsidTr="000104F4">
        <w:tc>
          <w:tcPr>
            <w:tcW w:w="1843" w:type="dxa"/>
          </w:tcPr>
          <w:p w14:paraId="56C0C2BD" w14:textId="77777777" w:rsidR="00294E82" w:rsidRDefault="00294E82" w:rsidP="000104F4">
            <w:pPr>
              <w:pStyle w:val="CRCoverPage"/>
              <w:spacing w:after="0"/>
              <w:rPr>
                <w:b/>
                <w:i/>
                <w:noProof/>
                <w:sz w:val="8"/>
                <w:szCs w:val="8"/>
              </w:rPr>
            </w:pPr>
          </w:p>
        </w:tc>
        <w:tc>
          <w:tcPr>
            <w:tcW w:w="7797" w:type="dxa"/>
            <w:gridSpan w:val="10"/>
          </w:tcPr>
          <w:p w14:paraId="3BFBAFCA" w14:textId="77777777" w:rsidR="00294E82" w:rsidRDefault="00294E82" w:rsidP="000104F4">
            <w:pPr>
              <w:pStyle w:val="CRCoverPage"/>
              <w:spacing w:after="0"/>
              <w:rPr>
                <w:noProof/>
                <w:sz w:val="8"/>
                <w:szCs w:val="8"/>
              </w:rPr>
            </w:pPr>
          </w:p>
        </w:tc>
      </w:tr>
      <w:tr w:rsidR="00294E82" w14:paraId="2E9BD9CD" w14:textId="77777777" w:rsidTr="000104F4">
        <w:tc>
          <w:tcPr>
            <w:tcW w:w="2694" w:type="dxa"/>
            <w:gridSpan w:val="2"/>
            <w:tcBorders>
              <w:top w:val="single" w:sz="4" w:space="0" w:color="auto"/>
              <w:left w:val="single" w:sz="4" w:space="0" w:color="auto"/>
            </w:tcBorders>
          </w:tcPr>
          <w:p w14:paraId="5BF211D1" w14:textId="77777777" w:rsidR="00294E82" w:rsidRPr="001870C7" w:rsidRDefault="00294E82" w:rsidP="000104F4">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1D3E3DC5" w14:textId="7AD38C52" w:rsidR="00294E82" w:rsidRDefault="00641F06" w:rsidP="000104F4">
            <w:pPr>
              <w:spacing w:after="0"/>
              <w:ind w:left="100"/>
              <w:rPr>
                <w:rFonts w:ascii="Arial" w:hAnsi="Arial"/>
                <w:lang w:eastAsia="zh-CN"/>
              </w:rPr>
            </w:pPr>
            <w:r w:rsidRPr="00846F1E">
              <w:rPr>
                <w:rFonts w:ascii="Arial" w:hAnsi="Arial"/>
                <w:lang w:eastAsia="zh-CN"/>
              </w:rPr>
              <w:t xml:space="preserve">TS29520_Nnwdaf_VFLTraining.yaml API is malformed. It misses the definition of the subscriptionId parameter in get and patch </w:t>
            </w:r>
            <w:r w:rsidR="00765958">
              <w:rPr>
                <w:rFonts w:ascii="Arial" w:hAnsi="Arial"/>
                <w:lang w:eastAsia="zh-CN"/>
              </w:rPr>
              <w:t>methods</w:t>
            </w:r>
            <w:r w:rsidRPr="00846F1E">
              <w:rPr>
                <w:rFonts w:ascii="Arial" w:hAnsi="Arial"/>
                <w:lang w:eastAsia="zh-CN"/>
              </w:rPr>
              <w:t>.</w:t>
            </w:r>
          </w:p>
          <w:p w14:paraId="41C77C70" w14:textId="77777777" w:rsidR="00765958" w:rsidRDefault="00765958" w:rsidP="000104F4">
            <w:pPr>
              <w:spacing w:after="0"/>
              <w:ind w:left="100"/>
              <w:rPr>
                <w:rFonts w:ascii="Arial" w:hAnsi="Arial"/>
                <w:lang w:eastAsia="zh-CN"/>
              </w:rPr>
            </w:pPr>
          </w:p>
          <w:p w14:paraId="4BBE3B79" w14:textId="7E03F851" w:rsidR="00765958" w:rsidRPr="00846F1E" w:rsidRDefault="00765958" w:rsidP="00765958">
            <w:pPr>
              <w:spacing w:after="0"/>
              <w:ind w:left="100"/>
              <w:rPr>
                <w:rFonts w:ascii="Arial" w:hAnsi="Arial"/>
                <w:lang w:eastAsia="zh-CN"/>
              </w:rPr>
            </w:pPr>
            <w:r>
              <w:rPr>
                <w:rFonts w:ascii="Arial" w:hAnsi="Arial"/>
                <w:lang w:eastAsia="zh-CN"/>
              </w:rPr>
              <w:t>There is a missing intro before ‘responses’ in get method.</w:t>
            </w:r>
          </w:p>
          <w:p w14:paraId="0CA74CB6" w14:textId="77777777" w:rsidR="00641F06" w:rsidRDefault="00641F06" w:rsidP="000104F4">
            <w:pPr>
              <w:spacing w:after="0"/>
              <w:ind w:left="100"/>
              <w:rPr>
                <w:rFonts w:ascii="Arial" w:hAnsi="Arial"/>
                <w:lang w:eastAsia="zh-CN"/>
              </w:rPr>
            </w:pPr>
          </w:p>
          <w:p w14:paraId="77D48268" w14:textId="5ED2DC48" w:rsidR="00294E82" w:rsidRPr="005727A5" w:rsidRDefault="00294E82" w:rsidP="000104F4">
            <w:pPr>
              <w:spacing w:after="0"/>
              <w:ind w:left="100"/>
              <w:rPr>
                <w:rFonts w:ascii="Arial" w:hAnsi="Arial"/>
                <w:lang w:eastAsia="zh-CN"/>
              </w:rPr>
            </w:pPr>
            <w:r>
              <w:rPr>
                <w:rFonts w:ascii="Arial" w:hAnsi="Arial"/>
                <w:lang w:eastAsia="zh-CN"/>
              </w:rPr>
              <w:t xml:space="preserve">Hence it is needed to </w:t>
            </w:r>
            <w:r w:rsidR="00641F06">
              <w:rPr>
                <w:rFonts w:ascii="Arial" w:hAnsi="Arial"/>
                <w:lang w:eastAsia="zh-CN"/>
              </w:rPr>
              <w:t xml:space="preserve">correct the </w:t>
            </w:r>
            <w:r w:rsidR="00641F06" w:rsidRPr="00846F1E">
              <w:rPr>
                <w:rFonts w:ascii="Arial" w:hAnsi="Arial"/>
                <w:lang w:eastAsia="zh-CN"/>
              </w:rPr>
              <w:t>TS29520_Nnwdaf_VFLTraining.yaml API</w:t>
            </w:r>
            <w:r>
              <w:rPr>
                <w:rFonts w:ascii="Arial" w:hAnsi="Arial"/>
                <w:lang w:eastAsia="zh-CN"/>
              </w:rPr>
              <w:t>.</w:t>
            </w:r>
          </w:p>
        </w:tc>
      </w:tr>
      <w:tr w:rsidR="00294E82" w14:paraId="430309DE" w14:textId="77777777" w:rsidTr="000104F4">
        <w:tc>
          <w:tcPr>
            <w:tcW w:w="2694" w:type="dxa"/>
            <w:gridSpan w:val="2"/>
            <w:tcBorders>
              <w:left w:val="single" w:sz="4" w:space="0" w:color="auto"/>
            </w:tcBorders>
          </w:tcPr>
          <w:p w14:paraId="2BFF576E" w14:textId="77777777" w:rsidR="00294E82" w:rsidRDefault="00294E82" w:rsidP="000104F4">
            <w:pPr>
              <w:pStyle w:val="CRCoverPage"/>
              <w:spacing w:after="0"/>
              <w:rPr>
                <w:b/>
                <w:i/>
                <w:noProof/>
                <w:sz w:val="8"/>
                <w:szCs w:val="8"/>
              </w:rPr>
            </w:pPr>
          </w:p>
        </w:tc>
        <w:tc>
          <w:tcPr>
            <w:tcW w:w="6946" w:type="dxa"/>
            <w:gridSpan w:val="9"/>
            <w:tcBorders>
              <w:right w:val="single" w:sz="4" w:space="0" w:color="auto"/>
            </w:tcBorders>
          </w:tcPr>
          <w:p w14:paraId="7DC9D526" w14:textId="77777777" w:rsidR="00294E82" w:rsidRDefault="00294E82" w:rsidP="000104F4">
            <w:pPr>
              <w:pStyle w:val="CRCoverPage"/>
              <w:spacing w:after="0"/>
              <w:rPr>
                <w:noProof/>
                <w:sz w:val="8"/>
                <w:szCs w:val="8"/>
              </w:rPr>
            </w:pPr>
          </w:p>
        </w:tc>
      </w:tr>
      <w:tr w:rsidR="00294E82" w14:paraId="1C6AFAA4" w14:textId="77777777" w:rsidTr="000104F4">
        <w:tc>
          <w:tcPr>
            <w:tcW w:w="2694" w:type="dxa"/>
            <w:gridSpan w:val="2"/>
            <w:tcBorders>
              <w:left w:val="single" w:sz="4" w:space="0" w:color="auto"/>
            </w:tcBorders>
          </w:tcPr>
          <w:p w14:paraId="669E5540" w14:textId="77777777" w:rsidR="00294E82" w:rsidRDefault="00294E82" w:rsidP="000104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27AD34" w14:textId="77777777" w:rsidR="00294E82" w:rsidRDefault="00605D0F" w:rsidP="000104F4">
            <w:pPr>
              <w:spacing w:after="0"/>
              <w:ind w:left="100"/>
              <w:rPr>
                <w:rFonts w:ascii="Arial" w:hAnsi="Arial"/>
                <w:lang w:eastAsia="zh-CN"/>
              </w:rPr>
            </w:pPr>
            <w:r>
              <w:rPr>
                <w:rFonts w:ascii="Arial" w:hAnsi="Arial"/>
                <w:lang w:eastAsia="zh-CN"/>
              </w:rPr>
              <w:t>P</w:t>
            </w:r>
            <w:r w:rsidR="00846F1E" w:rsidRPr="00846F1E">
              <w:rPr>
                <w:rFonts w:ascii="Arial" w:hAnsi="Arial"/>
                <w:lang w:eastAsia="zh-CN"/>
              </w:rPr>
              <w:t xml:space="preserve">arameter </w:t>
            </w:r>
            <w:r w:rsidR="00846F1E">
              <w:rPr>
                <w:rFonts w:ascii="Arial" w:hAnsi="Arial"/>
                <w:lang w:eastAsia="zh-CN"/>
              </w:rPr>
              <w:t xml:space="preserve">section </w:t>
            </w:r>
            <w:r w:rsidR="00334993">
              <w:rPr>
                <w:rFonts w:ascii="Arial" w:hAnsi="Arial"/>
                <w:lang w:eastAsia="zh-CN"/>
              </w:rPr>
              <w:t xml:space="preserve">for the definition of subscriptionId parameter </w:t>
            </w:r>
            <w:r w:rsidR="00846F1E">
              <w:rPr>
                <w:rFonts w:ascii="Arial" w:hAnsi="Arial"/>
                <w:lang w:eastAsia="zh-CN"/>
              </w:rPr>
              <w:t xml:space="preserve">is </w:t>
            </w:r>
            <w:r w:rsidR="00786F6F">
              <w:rPr>
                <w:rFonts w:ascii="Arial" w:hAnsi="Arial"/>
                <w:lang w:eastAsia="zh-CN"/>
              </w:rPr>
              <w:t xml:space="preserve">removed </w:t>
            </w:r>
            <w:r w:rsidR="00E56EEA">
              <w:rPr>
                <w:rFonts w:ascii="Arial" w:hAnsi="Arial"/>
                <w:lang w:eastAsia="zh-CN"/>
              </w:rPr>
              <w:t>from</w:t>
            </w:r>
            <w:r w:rsidR="00E56EEA" w:rsidRPr="00846F1E">
              <w:rPr>
                <w:rFonts w:ascii="Arial" w:hAnsi="Arial"/>
                <w:lang w:eastAsia="zh-CN"/>
              </w:rPr>
              <w:t xml:space="preserve"> </w:t>
            </w:r>
            <w:r w:rsidR="00E56EEA">
              <w:rPr>
                <w:rFonts w:ascii="Arial" w:hAnsi="Arial"/>
                <w:lang w:eastAsia="zh-CN"/>
              </w:rPr>
              <w:t>put</w:t>
            </w:r>
            <w:r w:rsidR="00846F1E" w:rsidRPr="00846F1E">
              <w:rPr>
                <w:rFonts w:ascii="Arial" w:hAnsi="Arial"/>
                <w:lang w:eastAsia="zh-CN"/>
              </w:rPr>
              <w:t xml:space="preserve"> and </w:t>
            </w:r>
            <w:r w:rsidR="00E56EEA">
              <w:rPr>
                <w:rFonts w:ascii="Arial" w:hAnsi="Arial"/>
                <w:lang w:eastAsia="zh-CN"/>
              </w:rPr>
              <w:t>delete</w:t>
            </w:r>
            <w:r w:rsidR="00846F1E" w:rsidRPr="00846F1E">
              <w:rPr>
                <w:rFonts w:ascii="Arial" w:hAnsi="Arial"/>
                <w:lang w:eastAsia="zh-CN"/>
              </w:rPr>
              <w:t xml:space="preserve"> paths</w:t>
            </w:r>
            <w:r>
              <w:rPr>
                <w:rFonts w:ascii="Arial" w:hAnsi="Arial"/>
                <w:lang w:eastAsia="zh-CN"/>
              </w:rPr>
              <w:t xml:space="preserve"> </w:t>
            </w:r>
            <w:r w:rsidR="00E56EEA">
              <w:rPr>
                <w:rFonts w:ascii="Arial" w:hAnsi="Arial"/>
                <w:lang w:eastAsia="zh-CN"/>
              </w:rPr>
              <w:t xml:space="preserve">and moved to general part </w:t>
            </w:r>
            <w:r w:rsidR="00334993">
              <w:rPr>
                <w:rFonts w:ascii="Arial" w:hAnsi="Arial"/>
                <w:lang w:eastAsia="zh-CN"/>
              </w:rPr>
              <w:t>so that it applies to all paths.</w:t>
            </w:r>
          </w:p>
          <w:p w14:paraId="2B03989B" w14:textId="77777777" w:rsidR="00765958" w:rsidRDefault="00765958" w:rsidP="000104F4">
            <w:pPr>
              <w:spacing w:after="0"/>
              <w:ind w:left="100"/>
              <w:rPr>
                <w:rFonts w:ascii="Arial" w:hAnsi="Arial"/>
                <w:lang w:eastAsia="zh-CN"/>
              </w:rPr>
            </w:pPr>
          </w:p>
          <w:p w14:paraId="7E624E83" w14:textId="6F65B37B" w:rsidR="00765958" w:rsidRPr="003577EA" w:rsidRDefault="00765958" w:rsidP="00765958">
            <w:pPr>
              <w:spacing w:after="0"/>
              <w:ind w:left="100"/>
              <w:rPr>
                <w:rFonts w:ascii="Arial" w:hAnsi="Arial"/>
                <w:lang w:eastAsia="zh-CN"/>
              </w:rPr>
            </w:pPr>
            <w:r>
              <w:rPr>
                <w:rFonts w:ascii="Arial" w:hAnsi="Arial"/>
                <w:lang w:eastAsia="zh-CN"/>
              </w:rPr>
              <w:t>Intro is added before ‘responses’ in get method.</w:t>
            </w:r>
          </w:p>
        </w:tc>
      </w:tr>
      <w:tr w:rsidR="00294E82" w14:paraId="21C5FC2A" w14:textId="77777777" w:rsidTr="000104F4">
        <w:tc>
          <w:tcPr>
            <w:tcW w:w="2694" w:type="dxa"/>
            <w:gridSpan w:val="2"/>
            <w:tcBorders>
              <w:left w:val="single" w:sz="4" w:space="0" w:color="auto"/>
            </w:tcBorders>
          </w:tcPr>
          <w:p w14:paraId="4F1E3394" w14:textId="77777777" w:rsidR="00294E82" w:rsidRDefault="00294E82" w:rsidP="000104F4">
            <w:pPr>
              <w:pStyle w:val="CRCoverPage"/>
              <w:spacing w:after="0"/>
              <w:rPr>
                <w:b/>
                <w:i/>
                <w:noProof/>
                <w:sz w:val="8"/>
                <w:szCs w:val="8"/>
              </w:rPr>
            </w:pPr>
          </w:p>
        </w:tc>
        <w:tc>
          <w:tcPr>
            <w:tcW w:w="6946" w:type="dxa"/>
            <w:gridSpan w:val="9"/>
            <w:tcBorders>
              <w:right w:val="single" w:sz="4" w:space="0" w:color="auto"/>
            </w:tcBorders>
          </w:tcPr>
          <w:p w14:paraId="54AD91FA" w14:textId="77777777" w:rsidR="00294E82" w:rsidRDefault="00294E82" w:rsidP="000104F4">
            <w:pPr>
              <w:pStyle w:val="CRCoverPage"/>
              <w:spacing w:after="0"/>
              <w:rPr>
                <w:noProof/>
                <w:sz w:val="8"/>
                <w:szCs w:val="8"/>
              </w:rPr>
            </w:pPr>
          </w:p>
        </w:tc>
      </w:tr>
      <w:tr w:rsidR="00294E82" w14:paraId="698BF3D8" w14:textId="77777777" w:rsidTr="000104F4">
        <w:tc>
          <w:tcPr>
            <w:tcW w:w="2694" w:type="dxa"/>
            <w:gridSpan w:val="2"/>
            <w:tcBorders>
              <w:left w:val="single" w:sz="4" w:space="0" w:color="auto"/>
              <w:bottom w:val="single" w:sz="4" w:space="0" w:color="auto"/>
            </w:tcBorders>
          </w:tcPr>
          <w:p w14:paraId="436790A7" w14:textId="77777777" w:rsidR="00294E82" w:rsidRDefault="00294E82" w:rsidP="000104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2535C0" w14:textId="77777777" w:rsidR="00294E82" w:rsidRPr="008F2276" w:rsidRDefault="00294E82" w:rsidP="000104F4">
            <w:pPr>
              <w:pStyle w:val="CRCoverPage"/>
              <w:ind w:left="100"/>
              <w:rPr>
                <w:noProof/>
                <w:lang w:val="en-US"/>
              </w:rPr>
            </w:pPr>
            <w:r w:rsidRPr="008F2276">
              <w:rPr>
                <w:noProof/>
                <w:lang w:val="en-US"/>
              </w:rPr>
              <w:t>Errors in the specification</w:t>
            </w:r>
            <w:r>
              <w:rPr>
                <w:noProof/>
              </w:rPr>
              <w:t>.</w:t>
            </w:r>
          </w:p>
        </w:tc>
      </w:tr>
      <w:tr w:rsidR="00294E82" w14:paraId="2D701AA9" w14:textId="77777777" w:rsidTr="000104F4">
        <w:tc>
          <w:tcPr>
            <w:tcW w:w="2694" w:type="dxa"/>
            <w:gridSpan w:val="2"/>
          </w:tcPr>
          <w:p w14:paraId="3916914B" w14:textId="77777777" w:rsidR="00294E82" w:rsidRDefault="00294E82" w:rsidP="000104F4">
            <w:pPr>
              <w:pStyle w:val="CRCoverPage"/>
              <w:spacing w:after="0"/>
              <w:rPr>
                <w:b/>
                <w:i/>
                <w:noProof/>
                <w:sz w:val="8"/>
                <w:szCs w:val="8"/>
              </w:rPr>
            </w:pPr>
          </w:p>
        </w:tc>
        <w:tc>
          <w:tcPr>
            <w:tcW w:w="6946" w:type="dxa"/>
            <w:gridSpan w:val="9"/>
          </w:tcPr>
          <w:p w14:paraId="31D0AC56" w14:textId="77777777" w:rsidR="00294E82" w:rsidRDefault="00294E82" w:rsidP="000104F4">
            <w:pPr>
              <w:pStyle w:val="CRCoverPage"/>
              <w:spacing w:after="0"/>
              <w:rPr>
                <w:noProof/>
                <w:sz w:val="8"/>
                <w:szCs w:val="8"/>
              </w:rPr>
            </w:pPr>
          </w:p>
        </w:tc>
      </w:tr>
      <w:tr w:rsidR="00294E82" w14:paraId="333E8EB0" w14:textId="77777777" w:rsidTr="000104F4">
        <w:tc>
          <w:tcPr>
            <w:tcW w:w="2694" w:type="dxa"/>
            <w:gridSpan w:val="2"/>
            <w:tcBorders>
              <w:top w:val="single" w:sz="4" w:space="0" w:color="auto"/>
              <w:left w:val="single" w:sz="4" w:space="0" w:color="auto"/>
            </w:tcBorders>
          </w:tcPr>
          <w:p w14:paraId="40BBA0CF" w14:textId="77777777" w:rsidR="00294E82" w:rsidRDefault="00294E82" w:rsidP="000104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4EFC0" w14:textId="7D5E7A7E" w:rsidR="00294E82" w:rsidRDefault="00641F06" w:rsidP="000104F4">
            <w:pPr>
              <w:pStyle w:val="CRCoverPage"/>
              <w:spacing w:after="0"/>
              <w:ind w:left="100"/>
              <w:rPr>
                <w:noProof/>
              </w:rPr>
            </w:pPr>
            <w:r>
              <w:rPr>
                <w:noProof/>
              </w:rPr>
              <w:t>A.10</w:t>
            </w:r>
          </w:p>
        </w:tc>
      </w:tr>
      <w:tr w:rsidR="00294E82" w14:paraId="57B6C05F" w14:textId="77777777" w:rsidTr="000104F4">
        <w:tc>
          <w:tcPr>
            <w:tcW w:w="2694" w:type="dxa"/>
            <w:gridSpan w:val="2"/>
            <w:tcBorders>
              <w:left w:val="single" w:sz="4" w:space="0" w:color="auto"/>
            </w:tcBorders>
          </w:tcPr>
          <w:p w14:paraId="01F4CC2F" w14:textId="77777777" w:rsidR="00294E82" w:rsidRDefault="00294E82" w:rsidP="000104F4">
            <w:pPr>
              <w:pStyle w:val="CRCoverPage"/>
              <w:spacing w:after="0"/>
              <w:rPr>
                <w:b/>
                <w:i/>
                <w:noProof/>
                <w:sz w:val="8"/>
                <w:szCs w:val="8"/>
              </w:rPr>
            </w:pPr>
          </w:p>
        </w:tc>
        <w:tc>
          <w:tcPr>
            <w:tcW w:w="6946" w:type="dxa"/>
            <w:gridSpan w:val="9"/>
            <w:tcBorders>
              <w:right w:val="single" w:sz="4" w:space="0" w:color="auto"/>
            </w:tcBorders>
          </w:tcPr>
          <w:p w14:paraId="2749DD2D" w14:textId="77777777" w:rsidR="00294E82" w:rsidRDefault="00294E82" w:rsidP="000104F4">
            <w:pPr>
              <w:pStyle w:val="CRCoverPage"/>
              <w:spacing w:after="0"/>
              <w:rPr>
                <w:noProof/>
                <w:sz w:val="8"/>
                <w:szCs w:val="8"/>
              </w:rPr>
            </w:pPr>
          </w:p>
        </w:tc>
      </w:tr>
      <w:tr w:rsidR="00294E82" w14:paraId="5229F6DB" w14:textId="77777777" w:rsidTr="000104F4">
        <w:tc>
          <w:tcPr>
            <w:tcW w:w="2694" w:type="dxa"/>
            <w:gridSpan w:val="2"/>
            <w:tcBorders>
              <w:left w:val="single" w:sz="4" w:space="0" w:color="auto"/>
            </w:tcBorders>
          </w:tcPr>
          <w:p w14:paraId="18FECFC2" w14:textId="77777777" w:rsidR="00294E82" w:rsidRDefault="00294E82" w:rsidP="000104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7517C0" w14:textId="77777777" w:rsidR="00294E82" w:rsidRDefault="00294E82" w:rsidP="000104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1CE528" w14:textId="77777777" w:rsidR="00294E82" w:rsidRDefault="00294E82" w:rsidP="000104F4">
            <w:pPr>
              <w:pStyle w:val="CRCoverPage"/>
              <w:spacing w:after="0"/>
              <w:jc w:val="center"/>
              <w:rPr>
                <w:b/>
                <w:caps/>
                <w:noProof/>
              </w:rPr>
            </w:pPr>
            <w:r>
              <w:rPr>
                <w:b/>
                <w:caps/>
                <w:noProof/>
              </w:rPr>
              <w:t>N</w:t>
            </w:r>
          </w:p>
        </w:tc>
        <w:tc>
          <w:tcPr>
            <w:tcW w:w="2977" w:type="dxa"/>
            <w:gridSpan w:val="4"/>
          </w:tcPr>
          <w:p w14:paraId="2C902985" w14:textId="77777777" w:rsidR="00294E82" w:rsidRDefault="00294E82" w:rsidP="000104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9592B5" w14:textId="77777777" w:rsidR="00294E82" w:rsidRDefault="00294E82" w:rsidP="000104F4">
            <w:pPr>
              <w:pStyle w:val="CRCoverPage"/>
              <w:spacing w:after="0"/>
              <w:ind w:left="99"/>
              <w:rPr>
                <w:noProof/>
              </w:rPr>
            </w:pPr>
          </w:p>
        </w:tc>
      </w:tr>
      <w:tr w:rsidR="00294E82" w14:paraId="170947D6" w14:textId="77777777" w:rsidTr="000104F4">
        <w:tc>
          <w:tcPr>
            <w:tcW w:w="2694" w:type="dxa"/>
            <w:gridSpan w:val="2"/>
            <w:tcBorders>
              <w:left w:val="single" w:sz="4" w:space="0" w:color="auto"/>
            </w:tcBorders>
          </w:tcPr>
          <w:p w14:paraId="2EF005E1" w14:textId="77777777" w:rsidR="00294E82" w:rsidRDefault="00294E82" w:rsidP="000104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1E45CE" w14:textId="77777777" w:rsidR="00294E82" w:rsidRDefault="00294E82" w:rsidP="000104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8CB1A" w14:textId="77777777" w:rsidR="00294E82" w:rsidRDefault="00294E82" w:rsidP="000104F4">
            <w:pPr>
              <w:pStyle w:val="CRCoverPage"/>
              <w:spacing w:after="0"/>
              <w:jc w:val="center"/>
              <w:rPr>
                <w:b/>
                <w:caps/>
                <w:noProof/>
              </w:rPr>
            </w:pPr>
            <w:r>
              <w:rPr>
                <w:b/>
                <w:caps/>
                <w:noProof/>
              </w:rPr>
              <w:t>X</w:t>
            </w:r>
          </w:p>
        </w:tc>
        <w:tc>
          <w:tcPr>
            <w:tcW w:w="2977" w:type="dxa"/>
            <w:gridSpan w:val="4"/>
          </w:tcPr>
          <w:p w14:paraId="34446110" w14:textId="77777777" w:rsidR="00294E82" w:rsidRDefault="00294E82" w:rsidP="000104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C7AA1" w14:textId="77777777" w:rsidR="00294E82" w:rsidRDefault="00294E82" w:rsidP="000104F4">
            <w:pPr>
              <w:pStyle w:val="CRCoverPage"/>
              <w:spacing w:after="0"/>
              <w:ind w:left="99"/>
              <w:rPr>
                <w:noProof/>
              </w:rPr>
            </w:pPr>
            <w:r>
              <w:rPr>
                <w:noProof/>
              </w:rPr>
              <w:t xml:space="preserve">TS/TR ... CR ... </w:t>
            </w:r>
          </w:p>
        </w:tc>
      </w:tr>
      <w:tr w:rsidR="00294E82" w14:paraId="3886B32F" w14:textId="77777777" w:rsidTr="000104F4">
        <w:tc>
          <w:tcPr>
            <w:tcW w:w="2694" w:type="dxa"/>
            <w:gridSpan w:val="2"/>
            <w:tcBorders>
              <w:left w:val="single" w:sz="4" w:space="0" w:color="auto"/>
            </w:tcBorders>
          </w:tcPr>
          <w:p w14:paraId="5A158BF2" w14:textId="77777777" w:rsidR="00294E82" w:rsidRDefault="00294E82" w:rsidP="000104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A6AD64" w14:textId="77777777" w:rsidR="00294E82" w:rsidRDefault="00294E82" w:rsidP="000104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68D14" w14:textId="77777777" w:rsidR="00294E82" w:rsidRDefault="00294E82" w:rsidP="000104F4">
            <w:pPr>
              <w:pStyle w:val="CRCoverPage"/>
              <w:spacing w:after="0"/>
              <w:jc w:val="center"/>
              <w:rPr>
                <w:b/>
                <w:caps/>
                <w:noProof/>
              </w:rPr>
            </w:pPr>
            <w:r>
              <w:rPr>
                <w:b/>
                <w:caps/>
                <w:noProof/>
              </w:rPr>
              <w:t>X</w:t>
            </w:r>
          </w:p>
        </w:tc>
        <w:tc>
          <w:tcPr>
            <w:tcW w:w="2977" w:type="dxa"/>
            <w:gridSpan w:val="4"/>
          </w:tcPr>
          <w:p w14:paraId="336EF123" w14:textId="77777777" w:rsidR="00294E82" w:rsidRDefault="00294E82" w:rsidP="000104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25A062" w14:textId="77777777" w:rsidR="00294E82" w:rsidRDefault="00294E82" w:rsidP="000104F4">
            <w:pPr>
              <w:pStyle w:val="CRCoverPage"/>
              <w:spacing w:after="0"/>
              <w:ind w:left="99"/>
              <w:rPr>
                <w:noProof/>
              </w:rPr>
            </w:pPr>
            <w:r>
              <w:rPr>
                <w:noProof/>
              </w:rPr>
              <w:t xml:space="preserve">TS/TR ... CR ... </w:t>
            </w:r>
          </w:p>
        </w:tc>
      </w:tr>
      <w:tr w:rsidR="00294E82" w14:paraId="2EE3F85D" w14:textId="77777777" w:rsidTr="000104F4">
        <w:tc>
          <w:tcPr>
            <w:tcW w:w="2694" w:type="dxa"/>
            <w:gridSpan w:val="2"/>
            <w:tcBorders>
              <w:left w:val="single" w:sz="4" w:space="0" w:color="auto"/>
            </w:tcBorders>
          </w:tcPr>
          <w:p w14:paraId="2294D4EA" w14:textId="77777777" w:rsidR="00294E82" w:rsidRDefault="00294E82" w:rsidP="000104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8C962" w14:textId="77777777" w:rsidR="00294E82" w:rsidRDefault="00294E82" w:rsidP="000104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28D2B" w14:textId="77777777" w:rsidR="00294E82" w:rsidRDefault="00294E82" w:rsidP="000104F4">
            <w:pPr>
              <w:pStyle w:val="CRCoverPage"/>
              <w:spacing w:after="0"/>
              <w:jc w:val="center"/>
              <w:rPr>
                <w:b/>
                <w:caps/>
                <w:noProof/>
              </w:rPr>
            </w:pPr>
            <w:r>
              <w:rPr>
                <w:b/>
                <w:caps/>
                <w:noProof/>
              </w:rPr>
              <w:t>X</w:t>
            </w:r>
          </w:p>
        </w:tc>
        <w:tc>
          <w:tcPr>
            <w:tcW w:w="2977" w:type="dxa"/>
            <w:gridSpan w:val="4"/>
          </w:tcPr>
          <w:p w14:paraId="50BE78EC" w14:textId="77777777" w:rsidR="00294E82" w:rsidRDefault="00294E82" w:rsidP="000104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31C875" w14:textId="77777777" w:rsidR="00294E82" w:rsidRDefault="00294E82" w:rsidP="000104F4">
            <w:pPr>
              <w:pStyle w:val="CRCoverPage"/>
              <w:spacing w:after="0"/>
              <w:ind w:left="99"/>
              <w:rPr>
                <w:noProof/>
              </w:rPr>
            </w:pPr>
            <w:r>
              <w:rPr>
                <w:noProof/>
              </w:rPr>
              <w:t xml:space="preserve">TS/TR ... CR ... </w:t>
            </w:r>
          </w:p>
        </w:tc>
      </w:tr>
      <w:tr w:rsidR="00294E82" w14:paraId="77B2FEBA" w14:textId="77777777" w:rsidTr="000104F4">
        <w:tc>
          <w:tcPr>
            <w:tcW w:w="2694" w:type="dxa"/>
            <w:gridSpan w:val="2"/>
            <w:tcBorders>
              <w:left w:val="single" w:sz="4" w:space="0" w:color="auto"/>
            </w:tcBorders>
          </w:tcPr>
          <w:p w14:paraId="7ABBC2AD" w14:textId="77777777" w:rsidR="00294E82" w:rsidRDefault="00294E82" w:rsidP="000104F4">
            <w:pPr>
              <w:pStyle w:val="CRCoverPage"/>
              <w:spacing w:after="0"/>
              <w:rPr>
                <w:b/>
                <w:i/>
                <w:noProof/>
              </w:rPr>
            </w:pPr>
          </w:p>
        </w:tc>
        <w:tc>
          <w:tcPr>
            <w:tcW w:w="6946" w:type="dxa"/>
            <w:gridSpan w:val="9"/>
            <w:tcBorders>
              <w:right w:val="single" w:sz="4" w:space="0" w:color="auto"/>
            </w:tcBorders>
          </w:tcPr>
          <w:p w14:paraId="10285E36" w14:textId="77777777" w:rsidR="00294E82" w:rsidRDefault="00294E82" w:rsidP="000104F4">
            <w:pPr>
              <w:pStyle w:val="CRCoverPage"/>
              <w:spacing w:after="0"/>
              <w:rPr>
                <w:noProof/>
              </w:rPr>
            </w:pPr>
          </w:p>
        </w:tc>
      </w:tr>
      <w:tr w:rsidR="00294E82" w14:paraId="280FB5F9" w14:textId="77777777" w:rsidTr="000104F4">
        <w:tc>
          <w:tcPr>
            <w:tcW w:w="2694" w:type="dxa"/>
            <w:gridSpan w:val="2"/>
            <w:tcBorders>
              <w:left w:val="single" w:sz="4" w:space="0" w:color="auto"/>
              <w:bottom w:val="single" w:sz="4" w:space="0" w:color="auto"/>
            </w:tcBorders>
          </w:tcPr>
          <w:p w14:paraId="28E31FDB" w14:textId="77777777" w:rsidR="00294E82" w:rsidRDefault="00294E82" w:rsidP="000104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B4800C" w14:textId="77777777" w:rsidR="00641F06" w:rsidRDefault="00641F06" w:rsidP="00641F06">
            <w:pPr>
              <w:pStyle w:val="CRCoverPage"/>
              <w:spacing w:after="0"/>
              <w:ind w:left="100"/>
              <w:rPr>
                <w:noProof/>
                <w:lang w:eastAsia="zh-CN"/>
              </w:rPr>
            </w:pPr>
            <w:r w:rsidRPr="00EA03DA">
              <w:rPr>
                <w:noProof/>
                <w:lang w:eastAsia="zh-CN"/>
              </w:rPr>
              <w:t>This CR introduces backwards compatible correction in the OpenAPI file of</w:t>
            </w:r>
            <w:r>
              <w:rPr>
                <w:noProof/>
                <w:lang w:eastAsia="zh-CN"/>
              </w:rPr>
              <w:t>:</w:t>
            </w:r>
          </w:p>
          <w:p w14:paraId="2C49D8D2" w14:textId="04D1D7ED" w:rsidR="00294E82" w:rsidRPr="00641F06" w:rsidRDefault="00641F06" w:rsidP="00641F06">
            <w:pPr>
              <w:pStyle w:val="CRCoverPage"/>
              <w:spacing w:after="0"/>
              <w:ind w:left="100"/>
              <w:rPr>
                <w:noProof/>
                <w:lang w:eastAsia="zh-CN"/>
              </w:rPr>
            </w:pPr>
            <w:r>
              <w:rPr>
                <w:noProof/>
                <w:lang w:eastAsia="zh-CN"/>
              </w:rPr>
              <w:t xml:space="preserve">TS29520_Nnwdaf_VFLTraining.yaml </w:t>
            </w:r>
            <w:r w:rsidRPr="00EA03DA">
              <w:rPr>
                <w:noProof/>
                <w:lang w:eastAsia="zh-CN"/>
              </w:rPr>
              <w:t>API</w:t>
            </w:r>
          </w:p>
        </w:tc>
      </w:tr>
      <w:tr w:rsidR="00294E82" w:rsidRPr="008863B9" w14:paraId="2268AFB4" w14:textId="77777777" w:rsidTr="000104F4">
        <w:tc>
          <w:tcPr>
            <w:tcW w:w="2694" w:type="dxa"/>
            <w:gridSpan w:val="2"/>
            <w:tcBorders>
              <w:top w:val="single" w:sz="4" w:space="0" w:color="auto"/>
              <w:bottom w:val="single" w:sz="4" w:space="0" w:color="auto"/>
            </w:tcBorders>
          </w:tcPr>
          <w:p w14:paraId="7DC4E872" w14:textId="77777777" w:rsidR="00294E82" w:rsidRPr="008863B9" w:rsidRDefault="00294E82" w:rsidP="000104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6165933" w14:textId="77777777" w:rsidR="00294E82" w:rsidRPr="008863B9" w:rsidRDefault="00294E82" w:rsidP="000104F4">
            <w:pPr>
              <w:pStyle w:val="CRCoverPage"/>
              <w:spacing w:after="0"/>
              <w:ind w:left="100"/>
              <w:rPr>
                <w:noProof/>
                <w:sz w:val="8"/>
                <w:szCs w:val="8"/>
              </w:rPr>
            </w:pPr>
          </w:p>
        </w:tc>
      </w:tr>
      <w:tr w:rsidR="00294E82" w14:paraId="63EFABEB" w14:textId="77777777" w:rsidTr="000104F4">
        <w:tc>
          <w:tcPr>
            <w:tcW w:w="2694" w:type="dxa"/>
            <w:gridSpan w:val="2"/>
            <w:tcBorders>
              <w:top w:val="single" w:sz="4" w:space="0" w:color="auto"/>
              <w:left w:val="single" w:sz="4" w:space="0" w:color="auto"/>
              <w:bottom w:val="single" w:sz="4" w:space="0" w:color="auto"/>
            </w:tcBorders>
          </w:tcPr>
          <w:p w14:paraId="25294C62" w14:textId="77777777" w:rsidR="00294E82" w:rsidRDefault="00294E82" w:rsidP="000104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403B9" w14:textId="77777777" w:rsidR="00294E82" w:rsidRDefault="00294E82" w:rsidP="000104F4">
            <w:pPr>
              <w:pStyle w:val="CRCoverPage"/>
              <w:spacing w:after="0"/>
              <w:ind w:left="100"/>
              <w:rPr>
                <w:noProof/>
              </w:rPr>
            </w:pPr>
          </w:p>
        </w:tc>
      </w:tr>
    </w:tbl>
    <w:p w14:paraId="7CA33CCB" w14:textId="77777777" w:rsidR="00294E82" w:rsidRDefault="00294E82" w:rsidP="00294E82">
      <w:pPr>
        <w:pStyle w:val="CRCoverPage"/>
        <w:spacing w:after="0"/>
        <w:rPr>
          <w:noProof/>
          <w:sz w:val="8"/>
          <w:szCs w:val="8"/>
        </w:rPr>
      </w:pPr>
    </w:p>
    <w:p w14:paraId="1D604391" w14:textId="77777777" w:rsidR="00294E82" w:rsidRDefault="00294E82" w:rsidP="00294E82">
      <w:pPr>
        <w:rPr>
          <w:noProof/>
        </w:rPr>
        <w:sectPr w:rsidR="00294E82" w:rsidSect="00294E82">
          <w:headerReference w:type="even" r:id="rId10"/>
          <w:footnotePr>
            <w:numRestart w:val="eachSect"/>
          </w:footnotePr>
          <w:pgSz w:w="11907" w:h="16840" w:code="9"/>
          <w:pgMar w:top="1418" w:right="1134" w:bottom="1134" w:left="1134" w:header="680" w:footer="567" w:gutter="0"/>
          <w:cols w:space="720"/>
        </w:sectPr>
      </w:pPr>
    </w:p>
    <w:p w14:paraId="110CC30F" w14:textId="77777777" w:rsidR="00294E82" w:rsidRPr="008C6891" w:rsidRDefault="00294E82" w:rsidP="00294E82">
      <w:pPr>
        <w:outlineLvl w:val="0"/>
        <w:rPr>
          <w:rFonts w:eastAsia="DengXian"/>
          <w:b/>
          <w:bCs/>
          <w:noProof/>
        </w:rPr>
      </w:pPr>
      <w:r w:rsidRPr="008C6891">
        <w:rPr>
          <w:rFonts w:eastAsia="DengXian"/>
          <w:b/>
          <w:bCs/>
          <w:noProof/>
        </w:rPr>
        <w:lastRenderedPageBreak/>
        <w:t>Additional discussion(if needed):</w:t>
      </w:r>
    </w:p>
    <w:p w14:paraId="31A3BE76" w14:textId="77777777" w:rsidR="00294E82" w:rsidRDefault="00294E82" w:rsidP="00294E82">
      <w:pPr>
        <w:outlineLvl w:val="0"/>
        <w:rPr>
          <w:rFonts w:eastAsia="DengXian"/>
          <w:b/>
          <w:bCs/>
          <w:noProof/>
          <w:sz w:val="24"/>
          <w:szCs w:val="24"/>
        </w:rPr>
      </w:pPr>
      <w:r w:rsidRPr="008C6891">
        <w:rPr>
          <w:rFonts w:eastAsia="DengXian"/>
          <w:b/>
          <w:bCs/>
          <w:noProof/>
          <w:sz w:val="24"/>
          <w:szCs w:val="24"/>
        </w:rPr>
        <w:t>Proposed changes:</w:t>
      </w:r>
    </w:p>
    <w:p w14:paraId="71CE8E8E" w14:textId="77777777" w:rsidR="00294E82" w:rsidRPr="002C393C" w:rsidRDefault="00294E82" w:rsidP="00294E8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0F13FF29" w14:textId="77777777" w:rsidR="00183EFC" w:rsidRDefault="00183EFC" w:rsidP="00183EFC">
      <w:pPr>
        <w:pStyle w:val="Heading1"/>
        <w:rPr>
          <w:lang w:val="en-US" w:eastAsia="zh-CN"/>
        </w:rPr>
      </w:pPr>
      <w:r>
        <w:t>A.10</w:t>
      </w:r>
      <w:r>
        <w:tab/>
      </w:r>
      <w:r>
        <w:rPr>
          <w:lang w:val="en-US" w:eastAsia="zh-CN"/>
        </w:rPr>
        <w:t>Nnwdaf_VFLTraining API</w:t>
      </w:r>
      <w:bookmarkEnd w:id="42"/>
      <w:bookmarkEnd w:id="43"/>
      <w:bookmarkEnd w:id="44"/>
    </w:p>
    <w:p w14:paraId="0D307096" w14:textId="77777777" w:rsidR="00183EFC" w:rsidRDefault="00183EFC" w:rsidP="00183EFC">
      <w:pPr>
        <w:pStyle w:val="PL"/>
      </w:pPr>
      <w:r>
        <w:t>openapi: 3.0.0</w:t>
      </w:r>
    </w:p>
    <w:p w14:paraId="165BCFCF" w14:textId="77777777" w:rsidR="00183EFC" w:rsidRDefault="00183EFC" w:rsidP="00183EFC">
      <w:pPr>
        <w:pStyle w:val="PL"/>
        <w:rPr>
          <w:lang w:val="fr-FR"/>
        </w:rPr>
      </w:pPr>
    </w:p>
    <w:p w14:paraId="5B3FFD35" w14:textId="77777777" w:rsidR="00183EFC" w:rsidRDefault="00183EFC" w:rsidP="00183EFC">
      <w:pPr>
        <w:pStyle w:val="PL"/>
        <w:rPr>
          <w:lang w:val="fr-FR"/>
        </w:rPr>
      </w:pPr>
      <w:r>
        <w:rPr>
          <w:lang w:val="fr-FR"/>
        </w:rPr>
        <w:t>info:</w:t>
      </w:r>
    </w:p>
    <w:p w14:paraId="40E1BF42" w14:textId="77777777" w:rsidR="00183EFC" w:rsidRDefault="00183EFC" w:rsidP="00183EFC">
      <w:pPr>
        <w:pStyle w:val="PL"/>
        <w:rPr>
          <w:lang w:val="fr-FR"/>
        </w:rPr>
      </w:pPr>
      <w:r>
        <w:rPr>
          <w:lang w:val="fr-FR"/>
        </w:rPr>
        <w:t xml:space="preserve">  title: </w:t>
      </w:r>
      <w:r>
        <w:t>Nnwdaf_VFLTraining</w:t>
      </w:r>
    </w:p>
    <w:p w14:paraId="2F731B1F" w14:textId="62D9F52F" w:rsidR="00183EFC" w:rsidRDefault="00183EFC" w:rsidP="00183EFC">
      <w:pPr>
        <w:pStyle w:val="PL"/>
        <w:rPr>
          <w:lang w:val="fr-FR"/>
        </w:rPr>
      </w:pPr>
      <w:r>
        <w:rPr>
          <w:lang w:val="fr-FR"/>
        </w:rPr>
        <w:t xml:space="preserve">  version: 1.0.0-alpha.</w:t>
      </w:r>
      <w:r w:rsidR="00C96CD1">
        <w:rPr>
          <w:lang w:val="fr-FR"/>
        </w:rPr>
        <w:t>2</w:t>
      </w:r>
    </w:p>
    <w:p w14:paraId="6DE44D6D" w14:textId="77777777" w:rsidR="00183EFC" w:rsidRDefault="00183EFC" w:rsidP="00183EFC">
      <w:pPr>
        <w:pStyle w:val="PL"/>
      </w:pPr>
      <w:r>
        <w:rPr>
          <w:lang w:val="fr-FR"/>
        </w:rPr>
        <w:t xml:space="preserve">  description: </w:t>
      </w:r>
      <w:r>
        <w:t>|</w:t>
      </w:r>
    </w:p>
    <w:p w14:paraId="6A7B2E47" w14:textId="77777777" w:rsidR="00183EFC" w:rsidRDefault="00183EFC" w:rsidP="00183EFC">
      <w:pPr>
        <w:pStyle w:val="PL"/>
        <w:rPr>
          <w:lang w:val="fr-FR"/>
        </w:rPr>
      </w:pPr>
      <w:r>
        <w:rPr>
          <w:lang w:val="fr-FR"/>
        </w:rPr>
        <w:t xml:space="preserve">    </w:t>
      </w:r>
      <w:r>
        <w:t>Nnwdaf_VFLTraining API</w:t>
      </w:r>
      <w:r>
        <w:rPr>
          <w:lang w:val="fr-FR"/>
        </w:rPr>
        <w:t xml:space="preserve"> Service.  </w:t>
      </w:r>
    </w:p>
    <w:p w14:paraId="12AB585A" w14:textId="77777777" w:rsidR="00183EFC" w:rsidRDefault="00183EFC" w:rsidP="00183EFC">
      <w:pPr>
        <w:pStyle w:val="PL"/>
      </w:pPr>
      <w:r>
        <w:t xml:space="preserve">    © 202</w:t>
      </w:r>
      <w:r>
        <w:rPr>
          <w:lang w:eastAsia="zh-CN"/>
        </w:rPr>
        <w:t>5</w:t>
      </w:r>
      <w:r>
        <w:t xml:space="preserve">, 3GPP Organizational Partners (ARIB, ATIS, CCSA, ETSI, TSDSI, TTA, TTC).  </w:t>
      </w:r>
    </w:p>
    <w:p w14:paraId="52692027" w14:textId="77777777" w:rsidR="00183EFC" w:rsidRDefault="00183EFC" w:rsidP="00183EFC">
      <w:pPr>
        <w:pStyle w:val="PL"/>
      </w:pPr>
      <w:r>
        <w:t xml:space="preserve">    All rights reserved.</w:t>
      </w:r>
    </w:p>
    <w:p w14:paraId="26035F7F" w14:textId="77777777" w:rsidR="00183EFC" w:rsidRDefault="00183EFC" w:rsidP="00183EFC">
      <w:pPr>
        <w:pStyle w:val="PL"/>
        <w:rPr>
          <w:lang w:val="fr-FR"/>
        </w:rPr>
      </w:pPr>
    </w:p>
    <w:p w14:paraId="6A73511E" w14:textId="77777777" w:rsidR="00183EFC" w:rsidRDefault="00183EFC" w:rsidP="00183EFC">
      <w:pPr>
        <w:pStyle w:val="PL"/>
        <w:rPr>
          <w:lang w:val="fr-FR"/>
        </w:rPr>
      </w:pPr>
      <w:r>
        <w:rPr>
          <w:lang w:val="fr-FR"/>
        </w:rPr>
        <w:t>externalDocs:</w:t>
      </w:r>
    </w:p>
    <w:p w14:paraId="64FBDEC3" w14:textId="5E9FFEA3" w:rsidR="00183EFC" w:rsidRDefault="00183EFC" w:rsidP="00183EFC">
      <w:pPr>
        <w:pStyle w:val="PL"/>
        <w:rPr>
          <w:lang w:val="fr-FR"/>
        </w:rPr>
      </w:pPr>
      <w:r>
        <w:rPr>
          <w:lang w:val="fr-FR"/>
        </w:rPr>
        <w:t xml:space="preserve">  description: 3GPP TS 29.520 V</w:t>
      </w:r>
      <w:r>
        <w:rPr>
          <w:rFonts w:eastAsia="DengXian"/>
        </w:rPr>
        <w:t>19.</w:t>
      </w:r>
      <w:r w:rsidR="00C96CD1">
        <w:rPr>
          <w:rFonts w:eastAsia="DengXian"/>
          <w:lang w:eastAsia="zh-CN"/>
        </w:rPr>
        <w:t>4</w:t>
      </w:r>
      <w:r>
        <w:rPr>
          <w:rFonts w:eastAsia="DengXian"/>
        </w:rPr>
        <w:t>.0</w:t>
      </w:r>
      <w:r>
        <w:rPr>
          <w:lang w:val="fr-FR"/>
        </w:rPr>
        <w:t>;</w:t>
      </w:r>
      <w:r>
        <w:rPr>
          <w:rFonts w:eastAsia="DengXian"/>
        </w:rPr>
        <w:t xml:space="preserve"> 5G System; Network Data Analytics Services</w:t>
      </w:r>
      <w:r>
        <w:rPr>
          <w:lang w:val="fr-FR"/>
        </w:rPr>
        <w:t>.</w:t>
      </w:r>
    </w:p>
    <w:p w14:paraId="2D9DCA23" w14:textId="77777777" w:rsidR="00183EFC" w:rsidRDefault="00183EFC" w:rsidP="00183EFC">
      <w:pPr>
        <w:pStyle w:val="PL"/>
        <w:rPr>
          <w:lang w:val="fr-FR"/>
        </w:rPr>
      </w:pPr>
      <w:r>
        <w:rPr>
          <w:lang w:val="fr-FR"/>
        </w:rPr>
        <w:t xml:space="preserve">  url: https://www.3gpp.org/ftp/Specs/archive/29_series/29.</w:t>
      </w:r>
      <w:r>
        <w:rPr>
          <w:rFonts w:eastAsia="DengXian"/>
        </w:rPr>
        <w:t>520</w:t>
      </w:r>
      <w:r>
        <w:rPr>
          <w:lang w:val="fr-FR"/>
        </w:rPr>
        <w:t>/</w:t>
      </w:r>
    </w:p>
    <w:p w14:paraId="19607EC1" w14:textId="77777777" w:rsidR="00183EFC" w:rsidRDefault="00183EFC" w:rsidP="00183EFC">
      <w:pPr>
        <w:pStyle w:val="PL"/>
      </w:pPr>
    </w:p>
    <w:p w14:paraId="25EB6404" w14:textId="77777777" w:rsidR="00183EFC" w:rsidRDefault="00183EFC" w:rsidP="00183EFC">
      <w:pPr>
        <w:pStyle w:val="PL"/>
      </w:pPr>
      <w:r>
        <w:t>servers:</w:t>
      </w:r>
    </w:p>
    <w:p w14:paraId="5268C63E" w14:textId="77777777" w:rsidR="00183EFC" w:rsidRDefault="00183EFC" w:rsidP="00183EFC">
      <w:pPr>
        <w:pStyle w:val="PL"/>
      </w:pPr>
      <w:r>
        <w:t xml:space="preserve">  - url: '{apiRoot}/nnwdaf-vfltraining/v1'</w:t>
      </w:r>
    </w:p>
    <w:p w14:paraId="188A1BBB" w14:textId="77777777" w:rsidR="00183EFC" w:rsidRDefault="00183EFC" w:rsidP="00183EFC">
      <w:pPr>
        <w:pStyle w:val="PL"/>
      </w:pPr>
      <w:r>
        <w:t xml:space="preserve">    variables:</w:t>
      </w:r>
    </w:p>
    <w:p w14:paraId="05569B4C" w14:textId="77777777" w:rsidR="00183EFC" w:rsidRDefault="00183EFC" w:rsidP="00183EFC">
      <w:pPr>
        <w:pStyle w:val="PL"/>
      </w:pPr>
      <w:r>
        <w:t xml:space="preserve">      apiRoot:</w:t>
      </w:r>
    </w:p>
    <w:p w14:paraId="66905539" w14:textId="77777777" w:rsidR="00183EFC" w:rsidRDefault="00183EFC" w:rsidP="00183EFC">
      <w:pPr>
        <w:pStyle w:val="PL"/>
      </w:pPr>
      <w:r>
        <w:t xml:space="preserve">        default: https://example.com</w:t>
      </w:r>
    </w:p>
    <w:p w14:paraId="4A2268C3" w14:textId="77777777" w:rsidR="00183EFC" w:rsidRDefault="00183EFC" w:rsidP="00183EFC">
      <w:pPr>
        <w:pStyle w:val="PL"/>
      </w:pPr>
      <w:r>
        <w:t xml:space="preserve">        description: apiRoot as defined in clause 4.4 of 3GPP TS 29.501</w:t>
      </w:r>
    </w:p>
    <w:p w14:paraId="2519E0C0" w14:textId="77777777" w:rsidR="00183EFC" w:rsidRDefault="00183EFC" w:rsidP="00183EFC">
      <w:pPr>
        <w:pStyle w:val="PL"/>
      </w:pPr>
    </w:p>
    <w:p w14:paraId="6CCFEC68" w14:textId="77777777" w:rsidR="00183EFC" w:rsidRDefault="00183EFC" w:rsidP="00183EFC">
      <w:pPr>
        <w:pStyle w:val="PL"/>
      </w:pPr>
      <w:r>
        <w:t>security:</w:t>
      </w:r>
    </w:p>
    <w:p w14:paraId="7FAD36A2" w14:textId="77777777" w:rsidR="00183EFC" w:rsidRDefault="00183EFC" w:rsidP="00183EFC">
      <w:pPr>
        <w:pStyle w:val="PL"/>
      </w:pPr>
      <w:r>
        <w:t xml:space="preserve">  - {}</w:t>
      </w:r>
    </w:p>
    <w:p w14:paraId="3315D193" w14:textId="77777777" w:rsidR="00183EFC" w:rsidRDefault="00183EFC" w:rsidP="00183EFC">
      <w:pPr>
        <w:pStyle w:val="PL"/>
      </w:pPr>
      <w:r>
        <w:t xml:space="preserve">  - oAuth2ClientCredentials:</w:t>
      </w:r>
    </w:p>
    <w:p w14:paraId="6715BD75" w14:textId="77777777" w:rsidR="00183EFC" w:rsidRDefault="00183EFC" w:rsidP="00183EFC">
      <w:pPr>
        <w:pStyle w:val="PL"/>
      </w:pPr>
      <w:r>
        <w:t xml:space="preserve">    - nnwdaf-vfltraining</w:t>
      </w:r>
    </w:p>
    <w:p w14:paraId="48120F2A" w14:textId="77777777" w:rsidR="00183EFC" w:rsidRDefault="00183EFC" w:rsidP="00183EFC">
      <w:pPr>
        <w:pStyle w:val="PL"/>
      </w:pPr>
    </w:p>
    <w:p w14:paraId="77DC9A0B" w14:textId="77777777" w:rsidR="00183EFC" w:rsidRDefault="00183EFC" w:rsidP="00183EFC">
      <w:pPr>
        <w:pStyle w:val="PL"/>
      </w:pPr>
      <w:r>
        <w:t>paths:</w:t>
      </w:r>
    </w:p>
    <w:p w14:paraId="650E8564" w14:textId="77777777" w:rsidR="00183EFC" w:rsidRDefault="00183EFC" w:rsidP="00183EFC">
      <w:pPr>
        <w:pStyle w:val="PL"/>
      </w:pPr>
      <w:r>
        <w:t xml:space="preserve">  /</w:t>
      </w:r>
      <w:r w:rsidRPr="00804553">
        <w:t>subscriptions</w:t>
      </w:r>
      <w:r>
        <w:t>:</w:t>
      </w:r>
    </w:p>
    <w:p w14:paraId="79202EA8" w14:textId="77777777" w:rsidR="00183EFC" w:rsidRDefault="00183EFC" w:rsidP="00183EFC">
      <w:pPr>
        <w:pStyle w:val="PL"/>
      </w:pPr>
      <w:r>
        <w:t xml:space="preserve">    post:</w:t>
      </w:r>
    </w:p>
    <w:p w14:paraId="62AAE15C" w14:textId="77777777" w:rsidR="00183EFC" w:rsidRDefault="00183EFC" w:rsidP="00183EFC">
      <w:pPr>
        <w:pStyle w:val="PL"/>
      </w:pPr>
      <w:r>
        <w:t xml:space="preserve">      summary: Create a new Individual VFL </w:t>
      </w:r>
      <w:r w:rsidRPr="00804553">
        <w:t>Training</w:t>
      </w:r>
      <w:r>
        <w:t xml:space="preserve"> Subscription resource.</w:t>
      </w:r>
    </w:p>
    <w:p w14:paraId="509469DA" w14:textId="77777777" w:rsidR="00183EFC" w:rsidRDefault="00183EFC" w:rsidP="00183EFC">
      <w:pPr>
        <w:pStyle w:val="PL"/>
      </w:pPr>
      <w:r>
        <w:t xml:space="preserve">      operationId: CreateNWDAFVFLTrainingSubcription</w:t>
      </w:r>
    </w:p>
    <w:p w14:paraId="68ADAB75" w14:textId="77777777" w:rsidR="00183EFC" w:rsidRDefault="00183EFC" w:rsidP="00183EFC">
      <w:pPr>
        <w:pStyle w:val="PL"/>
      </w:pPr>
      <w:r>
        <w:t xml:space="preserve">      tags:</w:t>
      </w:r>
    </w:p>
    <w:p w14:paraId="69978A7B" w14:textId="77777777" w:rsidR="00183EFC" w:rsidRDefault="00183EFC" w:rsidP="00183EFC">
      <w:pPr>
        <w:pStyle w:val="PL"/>
      </w:pPr>
      <w:r>
        <w:t xml:space="preserve">        - Subscriptions (Collection)</w:t>
      </w:r>
    </w:p>
    <w:p w14:paraId="75A88EDC" w14:textId="77777777" w:rsidR="00183EFC" w:rsidRDefault="00183EFC" w:rsidP="00183EFC">
      <w:pPr>
        <w:pStyle w:val="PL"/>
      </w:pPr>
      <w:r>
        <w:t xml:space="preserve">      requestBody:</w:t>
      </w:r>
    </w:p>
    <w:p w14:paraId="5E7D89A1" w14:textId="77777777" w:rsidR="00183EFC" w:rsidRDefault="00183EFC" w:rsidP="00183EFC">
      <w:pPr>
        <w:pStyle w:val="PL"/>
      </w:pPr>
      <w:r>
        <w:t xml:space="preserve">        required: true</w:t>
      </w:r>
    </w:p>
    <w:p w14:paraId="1115BB22" w14:textId="77777777" w:rsidR="00183EFC" w:rsidRDefault="00183EFC" w:rsidP="00183EFC">
      <w:pPr>
        <w:pStyle w:val="PL"/>
      </w:pPr>
      <w:r>
        <w:t xml:space="preserve">        content:</w:t>
      </w:r>
    </w:p>
    <w:p w14:paraId="09B8D26F" w14:textId="77777777" w:rsidR="00183EFC" w:rsidRDefault="00183EFC" w:rsidP="00183EFC">
      <w:pPr>
        <w:pStyle w:val="PL"/>
      </w:pPr>
      <w:r>
        <w:t xml:space="preserve">          application/json:</w:t>
      </w:r>
    </w:p>
    <w:p w14:paraId="126D9FF4" w14:textId="77777777" w:rsidR="00183EFC" w:rsidRDefault="00183EFC" w:rsidP="00183EFC">
      <w:pPr>
        <w:pStyle w:val="PL"/>
      </w:pPr>
      <w:r>
        <w:t xml:space="preserve">            schema:</w:t>
      </w:r>
    </w:p>
    <w:p w14:paraId="129E0CE4" w14:textId="77777777" w:rsidR="00183EFC" w:rsidRDefault="00183EFC" w:rsidP="00183EFC">
      <w:pPr>
        <w:pStyle w:val="PL"/>
      </w:pPr>
      <w:r>
        <w:t xml:space="preserve">              $ref: '#/components/schemas/VflTrainingSub</w:t>
      </w:r>
      <w:r>
        <w:rPr>
          <w:rFonts w:hint="eastAsia"/>
          <w:lang w:eastAsia="zh-CN"/>
        </w:rPr>
        <w:t>s</w:t>
      </w:r>
      <w:r>
        <w:t>'</w:t>
      </w:r>
    </w:p>
    <w:p w14:paraId="5461319C" w14:textId="77777777" w:rsidR="00183EFC" w:rsidRDefault="00183EFC" w:rsidP="00183EFC">
      <w:pPr>
        <w:pStyle w:val="PL"/>
      </w:pPr>
      <w:r>
        <w:t xml:space="preserve">      responses:</w:t>
      </w:r>
    </w:p>
    <w:p w14:paraId="2FB92303" w14:textId="77777777" w:rsidR="00183EFC" w:rsidRDefault="00183EFC" w:rsidP="00183EFC">
      <w:pPr>
        <w:pStyle w:val="PL"/>
      </w:pPr>
      <w:r>
        <w:t xml:space="preserve">        '201':</w:t>
      </w:r>
    </w:p>
    <w:p w14:paraId="6C80EECC" w14:textId="77777777" w:rsidR="00183EFC" w:rsidRDefault="00183EFC" w:rsidP="00183EFC">
      <w:pPr>
        <w:pStyle w:val="PL"/>
      </w:pPr>
      <w:r>
        <w:t xml:space="preserve">          description: Create a new Individual VFL </w:t>
      </w:r>
      <w:r w:rsidRPr="00804553">
        <w:t>Training</w:t>
      </w:r>
      <w:r>
        <w:t xml:space="preserve"> Subscription resource.</w:t>
      </w:r>
    </w:p>
    <w:p w14:paraId="2955F79B" w14:textId="77777777" w:rsidR="00183EFC" w:rsidRDefault="00183EFC" w:rsidP="00183EFC">
      <w:pPr>
        <w:pStyle w:val="PL"/>
      </w:pPr>
      <w:r>
        <w:t xml:space="preserve">          content:</w:t>
      </w:r>
    </w:p>
    <w:p w14:paraId="6208B392" w14:textId="77777777" w:rsidR="00183EFC" w:rsidRDefault="00183EFC" w:rsidP="00183EFC">
      <w:pPr>
        <w:pStyle w:val="PL"/>
      </w:pPr>
      <w:r>
        <w:t xml:space="preserve">            application/json:</w:t>
      </w:r>
    </w:p>
    <w:p w14:paraId="02DDE613" w14:textId="77777777" w:rsidR="00183EFC" w:rsidRDefault="00183EFC" w:rsidP="00183EFC">
      <w:pPr>
        <w:pStyle w:val="PL"/>
      </w:pPr>
      <w:r>
        <w:t xml:space="preserve">              schema:</w:t>
      </w:r>
    </w:p>
    <w:p w14:paraId="15D007F3" w14:textId="77777777" w:rsidR="00183EFC" w:rsidRDefault="00183EFC" w:rsidP="00183EFC">
      <w:pPr>
        <w:pStyle w:val="PL"/>
      </w:pPr>
      <w:r>
        <w:t xml:space="preserve">                $ref: '#/components/schemas/VflTrainingSub</w:t>
      </w:r>
      <w:r>
        <w:rPr>
          <w:rFonts w:hint="eastAsia"/>
          <w:lang w:eastAsia="zh-CN"/>
        </w:rPr>
        <w:t>s</w:t>
      </w:r>
      <w:r>
        <w:t>'</w:t>
      </w:r>
    </w:p>
    <w:p w14:paraId="68CDACB9" w14:textId="77777777" w:rsidR="00183EFC" w:rsidRDefault="00183EFC" w:rsidP="00183EFC">
      <w:pPr>
        <w:pStyle w:val="PL"/>
      </w:pPr>
      <w:r>
        <w:t xml:space="preserve">          headers:</w:t>
      </w:r>
    </w:p>
    <w:p w14:paraId="356835EF" w14:textId="77777777" w:rsidR="00183EFC" w:rsidRDefault="00183EFC" w:rsidP="00183EFC">
      <w:pPr>
        <w:pStyle w:val="PL"/>
      </w:pPr>
      <w:r>
        <w:t xml:space="preserve">            Location:</w:t>
      </w:r>
    </w:p>
    <w:p w14:paraId="79E9EDE8" w14:textId="77777777" w:rsidR="00183EFC" w:rsidRDefault="00183EFC" w:rsidP="00183EFC">
      <w:pPr>
        <w:pStyle w:val="PL"/>
      </w:pPr>
      <w:r>
        <w:t xml:space="preserve">              description: </w:t>
      </w:r>
      <w:r>
        <w:rPr>
          <w:lang w:val="en-US"/>
        </w:rPr>
        <w:t>&gt;</w:t>
      </w:r>
    </w:p>
    <w:p w14:paraId="1E58E68D" w14:textId="77777777" w:rsidR="00183EFC" w:rsidRDefault="00183EFC" w:rsidP="00183EFC">
      <w:pPr>
        <w:pStyle w:val="PL"/>
      </w:pPr>
      <w:r>
        <w:t xml:space="preserve">                Contains the URI of the newly created resource, according to the structure</w:t>
      </w:r>
    </w:p>
    <w:p w14:paraId="53918012" w14:textId="77777777" w:rsidR="00183EFC" w:rsidRDefault="00183EFC" w:rsidP="00183EFC">
      <w:pPr>
        <w:pStyle w:val="PL"/>
      </w:pPr>
      <w:r>
        <w:t xml:space="preserve">                {apiRoot}/</w:t>
      </w:r>
      <w:r w:rsidRPr="00A45842">
        <w:t>nnwdaf-vfl</w:t>
      </w:r>
      <w:r>
        <w:t>training/v1/</w:t>
      </w:r>
      <w:r w:rsidRPr="00A45842">
        <w:t>subscriptions</w:t>
      </w:r>
      <w:r>
        <w:t>/{subscriptionId}.</w:t>
      </w:r>
    </w:p>
    <w:p w14:paraId="0FEB0C02" w14:textId="77777777" w:rsidR="00183EFC" w:rsidRDefault="00183EFC" w:rsidP="00183EFC">
      <w:pPr>
        <w:pStyle w:val="PL"/>
      </w:pPr>
      <w:r>
        <w:t xml:space="preserve">              required: true</w:t>
      </w:r>
    </w:p>
    <w:p w14:paraId="4738578E" w14:textId="77777777" w:rsidR="00183EFC" w:rsidRDefault="00183EFC" w:rsidP="00183EFC">
      <w:pPr>
        <w:pStyle w:val="PL"/>
      </w:pPr>
      <w:r>
        <w:t xml:space="preserve">              schema:</w:t>
      </w:r>
    </w:p>
    <w:p w14:paraId="5783D094" w14:textId="77777777" w:rsidR="00183EFC" w:rsidRDefault="00183EFC" w:rsidP="00183EFC">
      <w:pPr>
        <w:pStyle w:val="PL"/>
      </w:pPr>
      <w:r>
        <w:t xml:space="preserve">                type: string</w:t>
      </w:r>
    </w:p>
    <w:p w14:paraId="76E5B07A" w14:textId="77777777" w:rsidR="00183EFC" w:rsidRDefault="00183EFC" w:rsidP="00183EFC">
      <w:pPr>
        <w:pStyle w:val="PL"/>
      </w:pPr>
      <w:r>
        <w:t xml:space="preserve">        '400':</w:t>
      </w:r>
    </w:p>
    <w:p w14:paraId="64B03C0B" w14:textId="77777777" w:rsidR="00183EFC" w:rsidRDefault="00183EFC" w:rsidP="00183EFC">
      <w:pPr>
        <w:pStyle w:val="PL"/>
      </w:pPr>
      <w:r>
        <w:t xml:space="preserve">          $ref: 'TS29571_CommonData.yaml#/components/responses/400'</w:t>
      </w:r>
    </w:p>
    <w:p w14:paraId="57FC586C" w14:textId="77777777" w:rsidR="00183EFC" w:rsidRDefault="00183EFC" w:rsidP="00183EFC">
      <w:pPr>
        <w:pStyle w:val="PL"/>
      </w:pPr>
      <w:r>
        <w:t xml:space="preserve">        '401':</w:t>
      </w:r>
    </w:p>
    <w:p w14:paraId="06D90CB1" w14:textId="77777777" w:rsidR="00183EFC" w:rsidRDefault="00183EFC" w:rsidP="00183EFC">
      <w:pPr>
        <w:pStyle w:val="PL"/>
      </w:pPr>
      <w:r>
        <w:t xml:space="preserve">          $ref: 'TS29571_CommonData.yaml#/components/responses/401'</w:t>
      </w:r>
    </w:p>
    <w:p w14:paraId="4FC89387" w14:textId="77777777" w:rsidR="00183EFC" w:rsidRDefault="00183EFC" w:rsidP="00183EFC">
      <w:pPr>
        <w:pStyle w:val="PL"/>
      </w:pPr>
      <w:r>
        <w:t xml:space="preserve">        '403':</w:t>
      </w:r>
    </w:p>
    <w:p w14:paraId="5CD088D8" w14:textId="77777777" w:rsidR="00183EFC" w:rsidRDefault="00183EFC" w:rsidP="00183EFC">
      <w:pPr>
        <w:pStyle w:val="PL"/>
      </w:pPr>
      <w:r>
        <w:t xml:space="preserve">          $ref: 'TS29571_CommonData.yaml#/components/responses/403'</w:t>
      </w:r>
    </w:p>
    <w:p w14:paraId="471EA866" w14:textId="77777777" w:rsidR="00183EFC" w:rsidRDefault="00183EFC" w:rsidP="00183EFC">
      <w:pPr>
        <w:pStyle w:val="PL"/>
      </w:pPr>
      <w:r>
        <w:t xml:space="preserve">        '404':</w:t>
      </w:r>
    </w:p>
    <w:p w14:paraId="7E2F3A67" w14:textId="77777777" w:rsidR="00183EFC" w:rsidRDefault="00183EFC" w:rsidP="00183EFC">
      <w:pPr>
        <w:pStyle w:val="PL"/>
      </w:pPr>
      <w:r>
        <w:t xml:space="preserve">          $ref: 'TS29571_CommonData.yaml#/components/responses/404'</w:t>
      </w:r>
    </w:p>
    <w:p w14:paraId="74E06A17" w14:textId="77777777" w:rsidR="00183EFC" w:rsidRDefault="00183EFC" w:rsidP="00183EFC">
      <w:pPr>
        <w:pStyle w:val="PL"/>
      </w:pPr>
      <w:r>
        <w:t xml:space="preserve">        '411':</w:t>
      </w:r>
    </w:p>
    <w:p w14:paraId="6052EB1D" w14:textId="77777777" w:rsidR="00183EFC" w:rsidRDefault="00183EFC" w:rsidP="00183EFC">
      <w:pPr>
        <w:pStyle w:val="PL"/>
      </w:pPr>
      <w:r>
        <w:t xml:space="preserve">          $ref: 'TS29571_CommonData.yaml#/components/responses/411'</w:t>
      </w:r>
    </w:p>
    <w:p w14:paraId="6812B3FD" w14:textId="77777777" w:rsidR="00183EFC" w:rsidRDefault="00183EFC" w:rsidP="00183EFC">
      <w:pPr>
        <w:pStyle w:val="PL"/>
      </w:pPr>
      <w:r>
        <w:t xml:space="preserve">        '413':</w:t>
      </w:r>
    </w:p>
    <w:p w14:paraId="308FE5CD" w14:textId="77777777" w:rsidR="00183EFC" w:rsidRDefault="00183EFC" w:rsidP="00183EFC">
      <w:pPr>
        <w:pStyle w:val="PL"/>
      </w:pPr>
      <w:r>
        <w:lastRenderedPageBreak/>
        <w:t xml:space="preserve">          $ref: 'TS29571_CommonData.yaml#/components/responses/413'</w:t>
      </w:r>
    </w:p>
    <w:p w14:paraId="1B6FAABD" w14:textId="77777777" w:rsidR="00183EFC" w:rsidRDefault="00183EFC" w:rsidP="00183EFC">
      <w:pPr>
        <w:pStyle w:val="PL"/>
      </w:pPr>
      <w:r>
        <w:t xml:space="preserve">        '415':</w:t>
      </w:r>
    </w:p>
    <w:p w14:paraId="25F5D028" w14:textId="77777777" w:rsidR="00183EFC" w:rsidRDefault="00183EFC" w:rsidP="00183EFC">
      <w:pPr>
        <w:pStyle w:val="PL"/>
      </w:pPr>
      <w:r>
        <w:t xml:space="preserve">          $ref: 'TS29571_CommonData.yaml#/components/responses/415'</w:t>
      </w:r>
    </w:p>
    <w:p w14:paraId="623F4A8C" w14:textId="77777777" w:rsidR="00183EFC" w:rsidRDefault="00183EFC" w:rsidP="00183EFC">
      <w:pPr>
        <w:pStyle w:val="PL"/>
      </w:pPr>
      <w:r>
        <w:t xml:space="preserve">        '429':</w:t>
      </w:r>
    </w:p>
    <w:p w14:paraId="311BC9A8" w14:textId="77777777" w:rsidR="00183EFC" w:rsidRDefault="00183EFC" w:rsidP="00183EFC">
      <w:pPr>
        <w:pStyle w:val="PL"/>
      </w:pPr>
      <w:r>
        <w:t xml:space="preserve">          $ref: 'TS29571_CommonData.yaml#/components/responses/429'</w:t>
      </w:r>
    </w:p>
    <w:p w14:paraId="121401FC" w14:textId="77777777" w:rsidR="00183EFC" w:rsidRDefault="00183EFC" w:rsidP="00183EFC">
      <w:pPr>
        <w:pStyle w:val="PL"/>
      </w:pPr>
      <w:r>
        <w:t xml:space="preserve">        '500':</w:t>
      </w:r>
    </w:p>
    <w:p w14:paraId="249CCCC2" w14:textId="77777777" w:rsidR="00183EFC" w:rsidRDefault="00183EFC" w:rsidP="00183EFC">
      <w:pPr>
        <w:pStyle w:val="PL"/>
      </w:pPr>
      <w:r>
        <w:t xml:space="preserve">          $ref: 'TS29571_CommonData.yaml#/components/responses/500'</w:t>
      </w:r>
    </w:p>
    <w:p w14:paraId="2E67E866" w14:textId="77777777" w:rsidR="00183EFC" w:rsidRDefault="00183EFC" w:rsidP="00183EFC">
      <w:pPr>
        <w:pStyle w:val="PL"/>
      </w:pPr>
      <w:r>
        <w:t xml:space="preserve">        '502':</w:t>
      </w:r>
    </w:p>
    <w:p w14:paraId="634B5430" w14:textId="77777777" w:rsidR="00183EFC" w:rsidRDefault="00183EFC" w:rsidP="00183EFC">
      <w:pPr>
        <w:pStyle w:val="PL"/>
      </w:pPr>
      <w:r>
        <w:t xml:space="preserve">          $ref: 'TS29571_CommonData.yaml#/components/responses/502'</w:t>
      </w:r>
    </w:p>
    <w:p w14:paraId="5BE9AC0C" w14:textId="77777777" w:rsidR="00183EFC" w:rsidRDefault="00183EFC" w:rsidP="00183EFC">
      <w:pPr>
        <w:pStyle w:val="PL"/>
      </w:pPr>
      <w:r>
        <w:t xml:space="preserve">        '503':</w:t>
      </w:r>
    </w:p>
    <w:p w14:paraId="2E7A36CE" w14:textId="77777777" w:rsidR="00183EFC" w:rsidRDefault="00183EFC" w:rsidP="00183EFC">
      <w:pPr>
        <w:pStyle w:val="PL"/>
      </w:pPr>
      <w:r>
        <w:t xml:space="preserve">          $ref: 'TS29571_CommonData.yaml#/components/responses/503'</w:t>
      </w:r>
    </w:p>
    <w:p w14:paraId="21954CA3" w14:textId="77777777" w:rsidR="00183EFC" w:rsidRDefault="00183EFC" w:rsidP="00183EFC">
      <w:pPr>
        <w:pStyle w:val="PL"/>
      </w:pPr>
      <w:r>
        <w:t xml:space="preserve">        default:</w:t>
      </w:r>
    </w:p>
    <w:p w14:paraId="77A9CDD9" w14:textId="77777777" w:rsidR="00183EFC" w:rsidRDefault="00183EFC" w:rsidP="00183EFC">
      <w:pPr>
        <w:pStyle w:val="PL"/>
      </w:pPr>
      <w:r>
        <w:t xml:space="preserve">          $ref: 'TS29571_CommonData.yaml#/components/responses/default'</w:t>
      </w:r>
    </w:p>
    <w:p w14:paraId="484AE65B" w14:textId="77777777" w:rsidR="00183EFC" w:rsidRDefault="00183EFC" w:rsidP="00183EFC">
      <w:pPr>
        <w:pStyle w:val="PL"/>
      </w:pPr>
      <w:r>
        <w:t xml:space="preserve">      callbacks:</w:t>
      </w:r>
    </w:p>
    <w:p w14:paraId="7C7419E1" w14:textId="77777777" w:rsidR="00183EFC" w:rsidRDefault="00183EFC" w:rsidP="00183EFC">
      <w:pPr>
        <w:pStyle w:val="PL"/>
      </w:pPr>
      <w:r>
        <w:t xml:space="preserve">        nwdafVflTrainingNotification:</w:t>
      </w:r>
    </w:p>
    <w:p w14:paraId="0D11D15D" w14:textId="77777777" w:rsidR="00183EFC" w:rsidRDefault="00183EFC" w:rsidP="00183EFC">
      <w:pPr>
        <w:pStyle w:val="PL"/>
      </w:pPr>
      <w:r>
        <w:t xml:space="preserve">          '{$request.body#/</w:t>
      </w:r>
      <w:r>
        <w:rPr>
          <w:rFonts w:hint="eastAsia"/>
          <w:lang w:eastAsia="zh-CN"/>
        </w:rPr>
        <w:t>n</w:t>
      </w:r>
      <w:r>
        <w:rPr>
          <w:lang w:eastAsia="zh-CN"/>
        </w:rPr>
        <w:t>otifUri</w:t>
      </w:r>
      <w:r>
        <w:t>}':</w:t>
      </w:r>
    </w:p>
    <w:p w14:paraId="7F99A3BD" w14:textId="77777777" w:rsidR="00183EFC" w:rsidRDefault="00183EFC" w:rsidP="00183EFC">
      <w:pPr>
        <w:pStyle w:val="PL"/>
      </w:pPr>
      <w:r>
        <w:t xml:space="preserve">            post:</w:t>
      </w:r>
    </w:p>
    <w:p w14:paraId="442B8A63" w14:textId="77777777" w:rsidR="00183EFC" w:rsidRDefault="00183EFC" w:rsidP="00183EFC">
      <w:pPr>
        <w:pStyle w:val="PL"/>
      </w:pPr>
      <w:r>
        <w:t xml:space="preserve">              requestBody:</w:t>
      </w:r>
    </w:p>
    <w:p w14:paraId="5568D433" w14:textId="77777777" w:rsidR="00183EFC" w:rsidRDefault="00183EFC" w:rsidP="00183EFC">
      <w:pPr>
        <w:pStyle w:val="PL"/>
      </w:pPr>
      <w:r>
        <w:t xml:space="preserve">                required: true</w:t>
      </w:r>
    </w:p>
    <w:p w14:paraId="31A1995F" w14:textId="77777777" w:rsidR="00183EFC" w:rsidRDefault="00183EFC" w:rsidP="00183EFC">
      <w:pPr>
        <w:pStyle w:val="PL"/>
      </w:pPr>
      <w:r>
        <w:t xml:space="preserve">                content:</w:t>
      </w:r>
    </w:p>
    <w:p w14:paraId="1F859A1F" w14:textId="77777777" w:rsidR="00183EFC" w:rsidRDefault="00183EFC" w:rsidP="00183EFC">
      <w:pPr>
        <w:pStyle w:val="PL"/>
      </w:pPr>
      <w:r>
        <w:t xml:space="preserve">                  application/json:</w:t>
      </w:r>
    </w:p>
    <w:p w14:paraId="63764B1C" w14:textId="77777777" w:rsidR="00183EFC" w:rsidRDefault="00183EFC" w:rsidP="00183EFC">
      <w:pPr>
        <w:pStyle w:val="PL"/>
      </w:pPr>
      <w:r>
        <w:t xml:space="preserve">                    schema:</w:t>
      </w:r>
    </w:p>
    <w:p w14:paraId="4C2C65AF" w14:textId="77777777" w:rsidR="00183EFC" w:rsidRDefault="00183EFC" w:rsidP="00183EFC">
      <w:pPr>
        <w:pStyle w:val="PL"/>
      </w:pPr>
      <w:r>
        <w:t xml:space="preserve">                      $ref: '#/components/schemas/VflTrainingNotify'</w:t>
      </w:r>
    </w:p>
    <w:p w14:paraId="5E45D5B8" w14:textId="77777777" w:rsidR="00183EFC" w:rsidRDefault="00183EFC" w:rsidP="00183EFC">
      <w:pPr>
        <w:pStyle w:val="PL"/>
      </w:pPr>
      <w:r>
        <w:t xml:space="preserve">              responses:</w:t>
      </w:r>
    </w:p>
    <w:p w14:paraId="3824EA4E" w14:textId="77777777" w:rsidR="00183EFC" w:rsidRDefault="00183EFC" w:rsidP="00183EFC">
      <w:pPr>
        <w:pStyle w:val="PL"/>
      </w:pPr>
      <w:r>
        <w:t xml:space="preserve">                '204':</w:t>
      </w:r>
    </w:p>
    <w:p w14:paraId="7B3D92D7" w14:textId="77777777" w:rsidR="00183EFC" w:rsidRDefault="00183EFC" w:rsidP="00183EFC">
      <w:pPr>
        <w:pStyle w:val="PL"/>
      </w:pPr>
      <w:r>
        <w:t xml:space="preserve">                  description: No Content, Notification was succesfull</w:t>
      </w:r>
    </w:p>
    <w:p w14:paraId="04374083" w14:textId="77777777" w:rsidR="00183EFC" w:rsidRDefault="00183EFC" w:rsidP="00183EFC">
      <w:pPr>
        <w:pStyle w:val="PL"/>
      </w:pPr>
      <w:r>
        <w:t xml:space="preserve">                '307':</w:t>
      </w:r>
    </w:p>
    <w:p w14:paraId="56B2A58C" w14:textId="77777777" w:rsidR="00183EFC" w:rsidRDefault="00183EFC" w:rsidP="00183EFC">
      <w:pPr>
        <w:pStyle w:val="PL"/>
      </w:pPr>
      <w:r>
        <w:t xml:space="preserve">                  $ref: 'TS29571_CommonData.yaml#/components/responses/307'</w:t>
      </w:r>
    </w:p>
    <w:p w14:paraId="1E85E266" w14:textId="77777777" w:rsidR="00183EFC" w:rsidRDefault="00183EFC" w:rsidP="00183EFC">
      <w:pPr>
        <w:pStyle w:val="PL"/>
      </w:pPr>
      <w:r>
        <w:t xml:space="preserve">                '308':</w:t>
      </w:r>
    </w:p>
    <w:p w14:paraId="114B242C" w14:textId="77777777" w:rsidR="00183EFC" w:rsidRDefault="00183EFC" w:rsidP="00183EFC">
      <w:pPr>
        <w:pStyle w:val="PL"/>
      </w:pPr>
      <w:r>
        <w:t xml:space="preserve">                  $ref: 'TS29571_CommonData.yaml#/components/responses/308'</w:t>
      </w:r>
    </w:p>
    <w:p w14:paraId="0AB7598B" w14:textId="77777777" w:rsidR="00183EFC" w:rsidRDefault="00183EFC" w:rsidP="00183EFC">
      <w:pPr>
        <w:pStyle w:val="PL"/>
      </w:pPr>
      <w:r>
        <w:t xml:space="preserve">                '400':</w:t>
      </w:r>
    </w:p>
    <w:p w14:paraId="36F2EDC2" w14:textId="77777777" w:rsidR="00183EFC" w:rsidRDefault="00183EFC" w:rsidP="00183EFC">
      <w:pPr>
        <w:pStyle w:val="PL"/>
      </w:pPr>
      <w:r>
        <w:t xml:space="preserve">                  $ref: 'TS29571_CommonData.yaml#/components/responses/400'</w:t>
      </w:r>
    </w:p>
    <w:p w14:paraId="2097F12A" w14:textId="77777777" w:rsidR="00183EFC" w:rsidRDefault="00183EFC" w:rsidP="00183EFC">
      <w:pPr>
        <w:pStyle w:val="PL"/>
      </w:pPr>
      <w:r>
        <w:t xml:space="preserve">                '401':</w:t>
      </w:r>
    </w:p>
    <w:p w14:paraId="000B88E4" w14:textId="77777777" w:rsidR="00183EFC" w:rsidRDefault="00183EFC" w:rsidP="00183EFC">
      <w:pPr>
        <w:pStyle w:val="PL"/>
      </w:pPr>
      <w:r>
        <w:t xml:space="preserve">                  $ref: 'TS29571_CommonData.yaml#/components/responses/401'</w:t>
      </w:r>
    </w:p>
    <w:p w14:paraId="558F41E2" w14:textId="77777777" w:rsidR="00183EFC" w:rsidRDefault="00183EFC" w:rsidP="00183EFC">
      <w:pPr>
        <w:pStyle w:val="PL"/>
      </w:pPr>
      <w:r>
        <w:t xml:space="preserve">                '403':</w:t>
      </w:r>
    </w:p>
    <w:p w14:paraId="73DF57A3" w14:textId="77777777" w:rsidR="00183EFC" w:rsidRDefault="00183EFC" w:rsidP="00183EFC">
      <w:pPr>
        <w:pStyle w:val="PL"/>
      </w:pPr>
      <w:r>
        <w:t xml:space="preserve">                  $ref: 'TS29571_CommonData.yaml#/components/responses/403'</w:t>
      </w:r>
    </w:p>
    <w:p w14:paraId="5A31FC34" w14:textId="77777777" w:rsidR="00183EFC" w:rsidRDefault="00183EFC" w:rsidP="00183EFC">
      <w:pPr>
        <w:pStyle w:val="PL"/>
      </w:pPr>
      <w:r>
        <w:t xml:space="preserve">                '404':</w:t>
      </w:r>
    </w:p>
    <w:p w14:paraId="4AA5379F" w14:textId="77777777" w:rsidR="00183EFC" w:rsidRDefault="00183EFC" w:rsidP="00183EFC">
      <w:pPr>
        <w:pStyle w:val="PL"/>
      </w:pPr>
      <w:r>
        <w:t xml:space="preserve">                  $ref: 'TS29571_CommonData.yaml#/components/responses/404'</w:t>
      </w:r>
    </w:p>
    <w:p w14:paraId="3F53BBB5" w14:textId="77777777" w:rsidR="00183EFC" w:rsidRDefault="00183EFC" w:rsidP="00183EFC">
      <w:pPr>
        <w:pStyle w:val="PL"/>
      </w:pPr>
      <w:r>
        <w:t xml:space="preserve">                '411':</w:t>
      </w:r>
    </w:p>
    <w:p w14:paraId="0A54ECA5" w14:textId="77777777" w:rsidR="00183EFC" w:rsidRDefault="00183EFC" w:rsidP="00183EFC">
      <w:pPr>
        <w:pStyle w:val="PL"/>
      </w:pPr>
      <w:r>
        <w:t xml:space="preserve">                  $ref: 'TS29571_CommonData.yaml#/components/responses/411'</w:t>
      </w:r>
    </w:p>
    <w:p w14:paraId="770719E7" w14:textId="77777777" w:rsidR="00183EFC" w:rsidRDefault="00183EFC" w:rsidP="00183EFC">
      <w:pPr>
        <w:pStyle w:val="PL"/>
      </w:pPr>
      <w:r>
        <w:t xml:space="preserve">                '413':</w:t>
      </w:r>
    </w:p>
    <w:p w14:paraId="6679BA50" w14:textId="77777777" w:rsidR="00183EFC" w:rsidRDefault="00183EFC" w:rsidP="00183EFC">
      <w:pPr>
        <w:pStyle w:val="PL"/>
      </w:pPr>
      <w:r>
        <w:t xml:space="preserve">                  $ref: 'TS29571_CommonData.yaml#/components/responses/413'</w:t>
      </w:r>
    </w:p>
    <w:p w14:paraId="66ED7197" w14:textId="77777777" w:rsidR="00183EFC" w:rsidRDefault="00183EFC" w:rsidP="00183EFC">
      <w:pPr>
        <w:pStyle w:val="PL"/>
      </w:pPr>
      <w:r>
        <w:t xml:space="preserve">                '415':</w:t>
      </w:r>
    </w:p>
    <w:p w14:paraId="3E2BA897" w14:textId="77777777" w:rsidR="00183EFC" w:rsidRDefault="00183EFC" w:rsidP="00183EFC">
      <w:pPr>
        <w:pStyle w:val="PL"/>
      </w:pPr>
      <w:r>
        <w:t xml:space="preserve">                  $ref: 'TS29571_CommonData.yaml#/components/responses/415'</w:t>
      </w:r>
    </w:p>
    <w:p w14:paraId="2BEF7090" w14:textId="77777777" w:rsidR="00183EFC" w:rsidRDefault="00183EFC" w:rsidP="00183EFC">
      <w:pPr>
        <w:pStyle w:val="PL"/>
      </w:pPr>
      <w:r>
        <w:t xml:space="preserve">                '429':</w:t>
      </w:r>
    </w:p>
    <w:p w14:paraId="1BBE17A3" w14:textId="77777777" w:rsidR="00183EFC" w:rsidRDefault="00183EFC" w:rsidP="00183EFC">
      <w:pPr>
        <w:pStyle w:val="PL"/>
      </w:pPr>
      <w:r>
        <w:t xml:space="preserve">                  $ref: 'TS29571_CommonData.yaml#/components/responses/429'</w:t>
      </w:r>
    </w:p>
    <w:p w14:paraId="669D7B17" w14:textId="77777777" w:rsidR="00183EFC" w:rsidRDefault="00183EFC" w:rsidP="00183EFC">
      <w:pPr>
        <w:pStyle w:val="PL"/>
      </w:pPr>
      <w:r>
        <w:t xml:space="preserve">                '500':</w:t>
      </w:r>
    </w:p>
    <w:p w14:paraId="42880802" w14:textId="77777777" w:rsidR="00183EFC" w:rsidRDefault="00183EFC" w:rsidP="00183EFC">
      <w:pPr>
        <w:pStyle w:val="PL"/>
      </w:pPr>
      <w:r>
        <w:t xml:space="preserve">                  $ref: 'TS29571_CommonData.yaml#/components/responses/500'</w:t>
      </w:r>
    </w:p>
    <w:p w14:paraId="77A808B8" w14:textId="77777777" w:rsidR="00183EFC" w:rsidRDefault="00183EFC" w:rsidP="00183EFC">
      <w:pPr>
        <w:pStyle w:val="PL"/>
      </w:pPr>
      <w:r>
        <w:t xml:space="preserve">                '502':</w:t>
      </w:r>
    </w:p>
    <w:p w14:paraId="04636C70" w14:textId="77777777" w:rsidR="00183EFC" w:rsidRDefault="00183EFC" w:rsidP="00183EFC">
      <w:pPr>
        <w:pStyle w:val="PL"/>
      </w:pPr>
      <w:r>
        <w:t xml:space="preserve">                  $ref: 'TS29571_CommonData.yaml#/components/responses/502'</w:t>
      </w:r>
    </w:p>
    <w:p w14:paraId="7543C63F" w14:textId="77777777" w:rsidR="00183EFC" w:rsidRDefault="00183EFC" w:rsidP="00183EFC">
      <w:pPr>
        <w:pStyle w:val="PL"/>
      </w:pPr>
      <w:r>
        <w:t xml:space="preserve">                '503':</w:t>
      </w:r>
    </w:p>
    <w:p w14:paraId="44195C9E" w14:textId="77777777" w:rsidR="00183EFC" w:rsidRDefault="00183EFC" w:rsidP="00183EFC">
      <w:pPr>
        <w:pStyle w:val="PL"/>
      </w:pPr>
      <w:r>
        <w:t xml:space="preserve">                  $ref: 'TS29571_CommonData.yaml#/components/responses/503'</w:t>
      </w:r>
    </w:p>
    <w:p w14:paraId="1C02EB73" w14:textId="77777777" w:rsidR="00183EFC" w:rsidRDefault="00183EFC" w:rsidP="00183EFC">
      <w:pPr>
        <w:pStyle w:val="PL"/>
      </w:pPr>
      <w:r>
        <w:t xml:space="preserve">                default:</w:t>
      </w:r>
    </w:p>
    <w:p w14:paraId="370F4A48" w14:textId="77777777" w:rsidR="00183EFC" w:rsidRDefault="00183EFC" w:rsidP="00183EFC">
      <w:pPr>
        <w:pStyle w:val="PL"/>
      </w:pPr>
      <w:r>
        <w:t xml:space="preserve">                  $ref: 'TS29571_CommonData.yaml#/components/responses/default'</w:t>
      </w:r>
    </w:p>
    <w:p w14:paraId="60A18C23" w14:textId="77777777" w:rsidR="00183EFC" w:rsidRDefault="00183EFC" w:rsidP="00183EFC">
      <w:pPr>
        <w:pStyle w:val="PL"/>
        <w:rPr>
          <w:ins w:id="47" w:author="Ericsson user" w:date="2025-09-29T08:19:00Z" w16du:dateUtc="2025-09-29T06:19:00Z"/>
        </w:rPr>
      </w:pPr>
      <w:r>
        <w:t xml:space="preserve">  /</w:t>
      </w:r>
      <w:r w:rsidRPr="00804553">
        <w:t>subscriptions</w:t>
      </w:r>
      <w:r>
        <w:t>/{subscriptionId}:</w:t>
      </w:r>
    </w:p>
    <w:p w14:paraId="1270535D" w14:textId="52FC1F4F" w:rsidR="00FA4C00" w:rsidRPr="0008502E" w:rsidRDefault="00FA4C00" w:rsidP="00FA4C00">
      <w:pPr>
        <w:pStyle w:val="PL"/>
        <w:rPr>
          <w:ins w:id="48" w:author="Ericsson user" w:date="2025-09-29T08:19:00Z" w16du:dateUtc="2025-09-29T06:19:00Z"/>
          <w:lang w:val="en-US"/>
        </w:rPr>
      </w:pPr>
      <w:ins w:id="49" w:author="Ericsson user" w:date="2025-09-29T08:19:00Z" w16du:dateUtc="2025-09-29T06:19:00Z">
        <w:r w:rsidRPr="0008502E">
          <w:rPr>
            <w:lang w:val="en-US"/>
          </w:rPr>
          <w:t xml:space="preserve">    parameters:</w:t>
        </w:r>
      </w:ins>
    </w:p>
    <w:p w14:paraId="7A3ADE30" w14:textId="6F63250F" w:rsidR="00FA4C00" w:rsidRPr="0008502E" w:rsidRDefault="00FA4C00" w:rsidP="00FA4C00">
      <w:pPr>
        <w:pStyle w:val="PL"/>
        <w:rPr>
          <w:ins w:id="50" w:author="Ericsson user" w:date="2025-09-29T08:19:00Z" w16du:dateUtc="2025-09-29T06:19:00Z"/>
          <w:lang w:val="en-US"/>
        </w:rPr>
      </w:pPr>
      <w:ins w:id="51" w:author="Ericsson user" w:date="2025-09-29T08:19:00Z" w16du:dateUtc="2025-09-29T06:19:00Z">
        <w:r w:rsidRPr="0008502E">
          <w:rPr>
            <w:lang w:val="en-US"/>
          </w:rPr>
          <w:t xml:space="preserve">      - name: subscriptionId</w:t>
        </w:r>
      </w:ins>
    </w:p>
    <w:p w14:paraId="3F6ADB9D" w14:textId="5D59322D" w:rsidR="00FA4C00" w:rsidRPr="0008502E" w:rsidRDefault="00FA4C00" w:rsidP="00FA4C00">
      <w:pPr>
        <w:pStyle w:val="PL"/>
        <w:rPr>
          <w:ins w:id="52" w:author="Ericsson user" w:date="2025-09-29T08:19:00Z" w16du:dateUtc="2025-09-29T06:19:00Z"/>
          <w:lang w:val="en-US"/>
        </w:rPr>
      </w:pPr>
      <w:ins w:id="53" w:author="Ericsson user" w:date="2025-09-29T08:19:00Z" w16du:dateUtc="2025-09-29T06:19:00Z">
        <w:r w:rsidRPr="0008502E">
          <w:rPr>
            <w:lang w:val="en-US"/>
          </w:rPr>
          <w:t xml:space="preserve">        in: path</w:t>
        </w:r>
      </w:ins>
    </w:p>
    <w:p w14:paraId="0177D966" w14:textId="6974B39C" w:rsidR="00FA4C00" w:rsidRPr="0008502E" w:rsidRDefault="00FA4C00" w:rsidP="00FA4C00">
      <w:pPr>
        <w:pStyle w:val="PL"/>
        <w:rPr>
          <w:ins w:id="54" w:author="Ericsson user" w:date="2025-09-29T08:19:00Z" w16du:dateUtc="2025-09-29T06:19:00Z"/>
        </w:rPr>
      </w:pPr>
      <w:ins w:id="55" w:author="Ericsson user" w:date="2025-09-29T08:19:00Z" w16du:dateUtc="2025-09-29T06:19:00Z">
        <w:r w:rsidRPr="0008502E">
          <w:t xml:space="preserve">        description: String identifying a subscription to the Nnwdaf_V</w:t>
        </w:r>
        <w:r>
          <w:t>FLTraining</w:t>
        </w:r>
        <w:r w:rsidRPr="0008502E">
          <w:t xml:space="preserve"> Service.</w:t>
        </w:r>
      </w:ins>
    </w:p>
    <w:p w14:paraId="6DDBDCD8" w14:textId="4C6EC667" w:rsidR="00FA4C00" w:rsidRPr="0008502E" w:rsidRDefault="00FA4C00" w:rsidP="00FA4C00">
      <w:pPr>
        <w:pStyle w:val="PL"/>
        <w:rPr>
          <w:ins w:id="56" w:author="Ericsson user" w:date="2025-09-29T08:19:00Z" w16du:dateUtc="2025-09-29T06:19:00Z"/>
          <w:lang w:val="en-US"/>
        </w:rPr>
      </w:pPr>
      <w:ins w:id="57" w:author="Ericsson user" w:date="2025-09-29T08:19:00Z" w16du:dateUtc="2025-09-29T06:19:00Z">
        <w:r w:rsidRPr="0008502E">
          <w:rPr>
            <w:lang w:val="en-US"/>
          </w:rPr>
          <w:t xml:space="preserve">        required: true</w:t>
        </w:r>
      </w:ins>
    </w:p>
    <w:p w14:paraId="26B42C8E" w14:textId="75E5C2B1" w:rsidR="00FA4C00" w:rsidRPr="0008502E" w:rsidRDefault="00FA4C00" w:rsidP="00FA4C00">
      <w:pPr>
        <w:pStyle w:val="PL"/>
        <w:rPr>
          <w:ins w:id="58" w:author="Ericsson user" w:date="2025-09-29T08:19:00Z" w16du:dateUtc="2025-09-29T06:19:00Z"/>
          <w:lang w:val="en-US"/>
        </w:rPr>
      </w:pPr>
      <w:ins w:id="59" w:author="Ericsson user" w:date="2025-09-29T08:19:00Z" w16du:dateUtc="2025-09-29T06:19:00Z">
        <w:r w:rsidRPr="0008502E">
          <w:rPr>
            <w:lang w:val="en-US"/>
          </w:rPr>
          <w:t xml:space="preserve">        schema:</w:t>
        </w:r>
      </w:ins>
    </w:p>
    <w:p w14:paraId="597E311A" w14:textId="1A9DBA95" w:rsidR="00FA4C00" w:rsidRPr="00FA4C00" w:rsidRDefault="00FA4C00" w:rsidP="00183EFC">
      <w:pPr>
        <w:pStyle w:val="PL"/>
        <w:rPr>
          <w:lang w:val="en-US"/>
        </w:rPr>
      </w:pPr>
      <w:ins w:id="60" w:author="Ericsson user" w:date="2025-09-29T08:19:00Z" w16du:dateUtc="2025-09-29T06:19:00Z">
        <w:r w:rsidRPr="0008502E">
          <w:rPr>
            <w:lang w:val="en-US"/>
          </w:rPr>
          <w:t xml:space="preserve">          type: string</w:t>
        </w:r>
      </w:ins>
    </w:p>
    <w:p w14:paraId="67232A7C" w14:textId="77777777" w:rsidR="0047226D" w:rsidRDefault="0047226D" w:rsidP="0047226D">
      <w:pPr>
        <w:pStyle w:val="PL"/>
        <w:rPr>
          <w:lang w:eastAsia="es-ES"/>
        </w:rPr>
      </w:pPr>
      <w:r>
        <w:rPr>
          <w:lang w:eastAsia="es-ES"/>
        </w:rPr>
        <w:t xml:space="preserve">    get:</w:t>
      </w:r>
    </w:p>
    <w:p w14:paraId="4B21D00E" w14:textId="77777777" w:rsidR="0047226D" w:rsidRDefault="0047226D" w:rsidP="0047226D">
      <w:pPr>
        <w:pStyle w:val="PL"/>
        <w:rPr>
          <w:rFonts w:cs="Courier New"/>
          <w:szCs w:val="16"/>
        </w:rPr>
      </w:pPr>
      <w:bookmarkStart w:id="61" w:name="MCCQCTEMPBM_00000064"/>
      <w:r>
        <w:rPr>
          <w:rFonts w:cs="Courier New"/>
          <w:szCs w:val="16"/>
        </w:rPr>
        <w:t xml:space="preserve">      summary: R</w:t>
      </w:r>
      <w:r w:rsidRPr="002C65F2">
        <w:rPr>
          <w:rFonts w:cs="Courier New"/>
          <w:szCs w:val="16"/>
        </w:rPr>
        <w:t xml:space="preserve">etrieve </w:t>
      </w:r>
      <w:bookmarkEnd w:id="61"/>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bookmarkStart w:id="62" w:name="MCCQCTEMPBM_00000065"/>
      <w:r>
        <w:rPr>
          <w:rFonts w:cs="Courier New"/>
          <w:szCs w:val="16"/>
        </w:rPr>
        <w:t>.</w:t>
      </w:r>
    </w:p>
    <w:p w14:paraId="6B379056" w14:textId="77777777" w:rsidR="0047226D" w:rsidRDefault="0047226D" w:rsidP="0047226D">
      <w:pPr>
        <w:pStyle w:val="PL"/>
        <w:rPr>
          <w:rFonts w:cs="Courier New"/>
          <w:szCs w:val="16"/>
        </w:rPr>
      </w:pPr>
      <w:r>
        <w:rPr>
          <w:rFonts w:cs="Courier New"/>
          <w:szCs w:val="16"/>
        </w:rPr>
        <w:t xml:space="preserve">      operationId: </w:t>
      </w:r>
      <w:bookmarkEnd w:id="62"/>
      <w:r w:rsidRPr="00A70FDC">
        <w:t>Retrieve</w:t>
      </w:r>
      <w:r>
        <w:t>NWDAFVFLTrainingSubcription</w:t>
      </w:r>
      <w:bookmarkStart w:id="63" w:name="MCCQCTEMPBM_00000066"/>
    </w:p>
    <w:p w14:paraId="4DA9189F" w14:textId="77777777" w:rsidR="0047226D" w:rsidRDefault="0047226D" w:rsidP="0047226D">
      <w:pPr>
        <w:pStyle w:val="PL"/>
        <w:rPr>
          <w:rFonts w:cs="Courier New"/>
          <w:szCs w:val="16"/>
        </w:rPr>
      </w:pPr>
      <w:r>
        <w:rPr>
          <w:rFonts w:cs="Courier New"/>
          <w:szCs w:val="16"/>
        </w:rPr>
        <w:t xml:space="preserve">      tags:</w:t>
      </w:r>
    </w:p>
    <w:p w14:paraId="3DD1B496" w14:textId="5E597D17" w:rsidR="0083117A" w:rsidRDefault="0047226D" w:rsidP="0047226D">
      <w:pPr>
        <w:pStyle w:val="PL"/>
        <w:rPr>
          <w:ins w:id="64" w:author="Ericsson user" w:date="2025-09-27T13:30:00Z" w16du:dateUtc="2025-09-27T11:30:00Z"/>
          <w:rFonts w:cs="Courier New"/>
          <w:szCs w:val="16"/>
        </w:rPr>
      </w:pPr>
      <w:r>
        <w:rPr>
          <w:rFonts w:cs="Courier New"/>
          <w:szCs w:val="16"/>
        </w:rPr>
        <w:t xml:space="preserve">        - Individual </w:t>
      </w:r>
      <w:bookmarkEnd w:id="63"/>
      <w:r>
        <w:rPr>
          <w:rFonts w:cs="Arial"/>
          <w:szCs w:val="18"/>
        </w:rPr>
        <w:t>VFL Training</w:t>
      </w:r>
      <w:r>
        <w:rPr>
          <w:lang w:val="en-US"/>
        </w:rPr>
        <w:t xml:space="preserve"> Subscription</w:t>
      </w:r>
      <w:bookmarkStart w:id="65" w:name="MCCQCTEMPBM_00000067"/>
      <w:r>
        <w:rPr>
          <w:rFonts w:cs="Courier New"/>
          <w:szCs w:val="16"/>
        </w:rPr>
        <w:t xml:space="preserve"> (Document)</w:t>
      </w:r>
    </w:p>
    <w:bookmarkEnd w:id="65"/>
    <w:p w14:paraId="2041E666" w14:textId="77777777" w:rsidR="0047226D" w:rsidRDefault="0047226D" w:rsidP="0047226D">
      <w:pPr>
        <w:pStyle w:val="PL"/>
        <w:rPr>
          <w:lang w:eastAsia="es-ES"/>
        </w:rPr>
      </w:pPr>
      <w:r>
        <w:rPr>
          <w:lang w:eastAsia="es-ES"/>
        </w:rPr>
        <w:t xml:space="preserve">      responses:</w:t>
      </w:r>
    </w:p>
    <w:p w14:paraId="1B308E21" w14:textId="77777777" w:rsidR="0047226D" w:rsidRDefault="0047226D" w:rsidP="0047226D">
      <w:pPr>
        <w:pStyle w:val="PL"/>
        <w:rPr>
          <w:lang w:eastAsia="es-ES"/>
        </w:rPr>
      </w:pPr>
      <w:r>
        <w:rPr>
          <w:lang w:eastAsia="es-ES"/>
        </w:rPr>
        <w:t xml:space="preserve">        '200':</w:t>
      </w:r>
    </w:p>
    <w:p w14:paraId="30C94EDF" w14:textId="77777777" w:rsidR="0047226D" w:rsidRDefault="0047226D" w:rsidP="0047226D">
      <w:pPr>
        <w:pStyle w:val="PL"/>
        <w:rPr>
          <w:lang w:eastAsia="es-ES"/>
        </w:rPr>
      </w:pPr>
      <w:r>
        <w:rPr>
          <w:lang w:eastAsia="es-ES"/>
        </w:rPr>
        <w:t xml:space="preserve">          description: &gt;</w:t>
      </w:r>
    </w:p>
    <w:p w14:paraId="35E39468" w14:textId="77777777" w:rsidR="0047226D" w:rsidRDefault="0047226D" w:rsidP="0047226D">
      <w:pPr>
        <w:pStyle w:val="PL"/>
      </w:pPr>
      <w:r>
        <w:rPr>
          <w:lang w:eastAsia="es-ES"/>
        </w:rPr>
        <w:t xml:space="preserve">            OK. </w:t>
      </w:r>
      <w:r>
        <w:t>The requested</w:t>
      </w:r>
      <w:r>
        <w:rPr>
          <w:lang w:eastAsia="zh-CN"/>
        </w:rPr>
        <w:t xml:space="preserve"> </w:t>
      </w:r>
      <w:bookmarkStart w:id="66" w:name="MCCQCTEMPBM_00000068"/>
      <w:r>
        <w:rPr>
          <w:rFonts w:cs="Courier New"/>
          <w:szCs w:val="16"/>
        </w:rPr>
        <w:t xml:space="preserve">Individual </w:t>
      </w:r>
      <w:bookmarkEnd w:id="66"/>
      <w:r>
        <w:rPr>
          <w:rFonts w:cs="Arial"/>
          <w:szCs w:val="18"/>
        </w:rPr>
        <w:t>VFL Training</w:t>
      </w:r>
      <w:r>
        <w:rPr>
          <w:lang w:val="en-US"/>
        </w:rPr>
        <w:t xml:space="preserve"> Subscription</w:t>
      </w:r>
      <w:r>
        <w:t xml:space="preserve"> resource</w:t>
      </w:r>
      <w:r w:rsidRPr="00DB7F49">
        <w:t xml:space="preserve"> </w:t>
      </w:r>
      <w:r>
        <w:t>is returned.</w:t>
      </w:r>
    </w:p>
    <w:p w14:paraId="76C139FC" w14:textId="77777777" w:rsidR="0047226D" w:rsidRDefault="0047226D" w:rsidP="0047226D">
      <w:pPr>
        <w:pStyle w:val="PL"/>
        <w:rPr>
          <w:lang w:eastAsia="es-ES"/>
        </w:rPr>
      </w:pPr>
      <w:r>
        <w:rPr>
          <w:lang w:eastAsia="es-ES"/>
        </w:rPr>
        <w:t xml:space="preserve">          content:</w:t>
      </w:r>
    </w:p>
    <w:p w14:paraId="6DDA8170" w14:textId="77777777" w:rsidR="0047226D" w:rsidRDefault="0047226D" w:rsidP="0047226D">
      <w:pPr>
        <w:pStyle w:val="PL"/>
        <w:rPr>
          <w:lang w:eastAsia="es-ES"/>
        </w:rPr>
      </w:pPr>
      <w:r>
        <w:rPr>
          <w:lang w:eastAsia="es-ES"/>
        </w:rPr>
        <w:t xml:space="preserve">            application/json:</w:t>
      </w:r>
    </w:p>
    <w:p w14:paraId="72A4A07E" w14:textId="77777777" w:rsidR="0047226D" w:rsidRDefault="0047226D" w:rsidP="0047226D">
      <w:pPr>
        <w:pStyle w:val="PL"/>
        <w:rPr>
          <w:lang w:eastAsia="es-ES"/>
        </w:rPr>
      </w:pPr>
      <w:r>
        <w:rPr>
          <w:lang w:eastAsia="es-ES"/>
        </w:rPr>
        <w:t xml:space="preserve">              schema:</w:t>
      </w:r>
    </w:p>
    <w:p w14:paraId="30ADF6E3"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1CE538B6" w14:textId="77777777" w:rsidR="0047226D" w:rsidRPr="00A70FDC" w:rsidRDefault="0047226D" w:rsidP="0047226D">
      <w:pPr>
        <w:pStyle w:val="PL"/>
        <w:rPr>
          <w:lang w:val="en-US"/>
        </w:rPr>
      </w:pPr>
      <w:r w:rsidRPr="00A70FDC">
        <w:rPr>
          <w:lang w:val="en-US"/>
        </w:rPr>
        <w:t xml:space="preserve">        '307':</w:t>
      </w:r>
    </w:p>
    <w:p w14:paraId="20BD5438"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_CommonData.yaml#/components/responses/307'</w:t>
      </w:r>
    </w:p>
    <w:p w14:paraId="1A54A15E" w14:textId="77777777" w:rsidR="0047226D" w:rsidRPr="00A70FDC" w:rsidRDefault="0047226D" w:rsidP="0047226D">
      <w:pPr>
        <w:pStyle w:val="PL"/>
        <w:rPr>
          <w:lang w:val="en-US"/>
        </w:rPr>
      </w:pPr>
      <w:r w:rsidRPr="00A70FDC">
        <w:rPr>
          <w:lang w:val="en-US"/>
        </w:rPr>
        <w:t xml:space="preserve">        '308':</w:t>
      </w:r>
    </w:p>
    <w:p w14:paraId="3BBF4F64" w14:textId="77777777" w:rsidR="0047226D" w:rsidRPr="00A70FDC" w:rsidRDefault="0047226D" w:rsidP="0047226D">
      <w:pPr>
        <w:pStyle w:val="PL"/>
        <w:rPr>
          <w:lang w:val="en-US"/>
        </w:rPr>
      </w:pPr>
      <w:r w:rsidRPr="00A70FDC">
        <w:rPr>
          <w:lang w:val="en-US"/>
        </w:rPr>
        <w:lastRenderedPageBreak/>
        <w:t xml:space="preserve">          $ref: '</w:t>
      </w:r>
      <w:r>
        <w:rPr>
          <w:lang w:val="en-US"/>
        </w:rPr>
        <w:t>TS29571</w:t>
      </w:r>
      <w:r w:rsidRPr="00A70FDC">
        <w:rPr>
          <w:lang w:val="en-US"/>
        </w:rPr>
        <w:t>_CommonData.yaml#/components/responses/308'</w:t>
      </w:r>
    </w:p>
    <w:p w14:paraId="35558AAB" w14:textId="77777777" w:rsidR="0047226D" w:rsidRPr="00A70FDC" w:rsidRDefault="0047226D" w:rsidP="0047226D">
      <w:pPr>
        <w:pStyle w:val="PL"/>
        <w:rPr>
          <w:lang w:val="en-US"/>
        </w:rPr>
      </w:pPr>
      <w:r w:rsidRPr="00A70FDC">
        <w:rPr>
          <w:lang w:val="en-US"/>
        </w:rPr>
        <w:t xml:space="preserve">        '400':</w:t>
      </w:r>
    </w:p>
    <w:p w14:paraId="2DB58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_CommonData.yaml#/components/responses/400'</w:t>
      </w:r>
    </w:p>
    <w:p w14:paraId="27D74473" w14:textId="77777777" w:rsidR="0047226D" w:rsidRPr="00A70FDC" w:rsidRDefault="0047226D" w:rsidP="0047226D">
      <w:pPr>
        <w:pStyle w:val="PL"/>
        <w:rPr>
          <w:lang w:val="en-US"/>
        </w:rPr>
      </w:pPr>
      <w:r w:rsidRPr="00A70FDC">
        <w:rPr>
          <w:lang w:val="en-US"/>
        </w:rPr>
        <w:t xml:space="preserve">        '401':</w:t>
      </w:r>
    </w:p>
    <w:p w14:paraId="0869C580"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_CommonData.yaml#/components/responses/401'</w:t>
      </w:r>
    </w:p>
    <w:p w14:paraId="5CCA6B2F" w14:textId="77777777" w:rsidR="0047226D" w:rsidRPr="00A70FDC" w:rsidRDefault="0047226D" w:rsidP="0047226D">
      <w:pPr>
        <w:pStyle w:val="PL"/>
        <w:rPr>
          <w:lang w:val="en-US"/>
        </w:rPr>
      </w:pPr>
      <w:r w:rsidRPr="00A70FDC">
        <w:rPr>
          <w:lang w:val="en-US"/>
        </w:rPr>
        <w:t xml:space="preserve">        '403':</w:t>
      </w:r>
    </w:p>
    <w:p w14:paraId="5C7EBFF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_CommonData.yaml#/components/responses/403'</w:t>
      </w:r>
    </w:p>
    <w:p w14:paraId="0596608A" w14:textId="77777777" w:rsidR="0047226D" w:rsidRPr="00A70FDC" w:rsidRDefault="0047226D" w:rsidP="0047226D">
      <w:pPr>
        <w:pStyle w:val="PL"/>
        <w:rPr>
          <w:lang w:val="en-US"/>
        </w:rPr>
      </w:pPr>
      <w:r w:rsidRPr="00A70FDC">
        <w:rPr>
          <w:lang w:val="en-US"/>
        </w:rPr>
        <w:t xml:space="preserve">        '404':</w:t>
      </w:r>
    </w:p>
    <w:p w14:paraId="750235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_CommonData.yaml#/components/responses/404'</w:t>
      </w:r>
    </w:p>
    <w:p w14:paraId="70C7446C" w14:textId="77777777" w:rsidR="0047226D" w:rsidRPr="00A70FDC" w:rsidRDefault="0047226D" w:rsidP="0047226D">
      <w:pPr>
        <w:pStyle w:val="PL"/>
        <w:rPr>
          <w:lang w:val="en-US"/>
        </w:rPr>
      </w:pPr>
      <w:r w:rsidRPr="00A70FDC">
        <w:rPr>
          <w:lang w:val="en-US"/>
        </w:rPr>
        <w:t xml:space="preserve">        '406':</w:t>
      </w:r>
    </w:p>
    <w:p w14:paraId="2798D042"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_CommonData.yaml#/components/responses/406'</w:t>
      </w:r>
    </w:p>
    <w:p w14:paraId="2C7A328B" w14:textId="77777777" w:rsidR="0047226D" w:rsidRPr="00A70FDC" w:rsidRDefault="0047226D" w:rsidP="0047226D">
      <w:pPr>
        <w:pStyle w:val="PL"/>
        <w:rPr>
          <w:lang w:val="en-US"/>
        </w:rPr>
      </w:pPr>
      <w:r w:rsidRPr="00A70FDC">
        <w:rPr>
          <w:lang w:val="en-US"/>
        </w:rPr>
        <w:t xml:space="preserve">        '429':</w:t>
      </w:r>
    </w:p>
    <w:p w14:paraId="66F1CBAC"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_CommonData.yaml#/components/responses/429'</w:t>
      </w:r>
    </w:p>
    <w:p w14:paraId="651F62C5" w14:textId="77777777" w:rsidR="0047226D" w:rsidRPr="00A70FDC" w:rsidRDefault="0047226D" w:rsidP="0047226D">
      <w:pPr>
        <w:pStyle w:val="PL"/>
        <w:rPr>
          <w:lang w:val="en-US"/>
        </w:rPr>
      </w:pPr>
      <w:r w:rsidRPr="00A70FDC">
        <w:rPr>
          <w:lang w:val="en-US"/>
        </w:rPr>
        <w:t xml:space="preserve">        '500':</w:t>
      </w:r>
    </w:p>
    <w:p w14:paraId="001CFEE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_CommonData.yaml#/components/responses/500'</w:t>
      </w:r>
    </w:p>
    <w:p w14:paraId="736AB302" w14:textId="77777777" w:rsidR="0047226D" w:rsidRDefault="0047226D" w:rsidP="0047226D">
      <w:pPr>
        <w:pStyle w:val="PL"/>
        <w:rPr>
          <w:lang w:val="en-US"/>
        </w:rPr>
      </w:pPr>
      <w:r>
        <w:rPr>
          <w:lang w:val="en-US"/>
        </w:rPr>
        <w:t xml:space="preserve">        '502':</w:t>
      </w:r>
    </w:p>
    <w:p w14:paraId="5F62598C" w14:textId="77777777" w:rsidR="0047226D" w:rsidRDefault="0047226D" w:rsidP="0047226D">
      <w:pPr>
        <w:pStyle w:val="PL"/>
        <w:rPr>
          <w:lang w:val="en-US"/>
        </w:rPr>
      </w:pPr>
      <w:r>
        <w:rPr>
          <w:lang w:val="en-US"/>
        </w:rPr>
        <w:t xml:space="preserve">          $ref: 'TS29571_CommonData.yaml#/components/responses/502'</w:t>
      </w:r>
    </w:p>
    <w:p w14:paraId="5B1247D1" w14:textId="77777777" w:rsidR="0047226D" w:rsidRPr="00A70FDC" w:rsidRDefault="0047226D" w:rsidP="0047226D">
      <w:pPr>
        <w:pStyle w:val="PL"/>
        <w:rPr>
          <w:lang w:val="en-US"/>
        </w:rPr>
      </w:pPr>
      <w:r w:rsidRPr="00A70FDC">
        <w:rPr>
          <w:lang w:val="en-US"/>
        </w:rPr>
        <w:t xml:space="preserve">        '503':</w:t>
      </w:r>
    </w:p>
    <w:p w14:paraId="675A1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_CommonData.yaml#/components/responses/503'</w:t>
      </w:r>
    </w:p>
    <w:p w14:paraId="05FFB978" w14:textId="77777777" w:rsidR="0047226D" w:rsidRPr="00A70FDC" w:rsidRDefault="0047226D" w:rsidP="0047226D">
      <w:pPr>
        <w:pStyle w:val="PL"/>
      </w:pPr>
      <w:r w:rsidRPr="00A70FDC">
        <w:rPr>
          <w:lang w:val="en-US"/>
        </w:rPr>
        <w:t xml:space="preserve">        </w:t>
      </w:r>
      <w:r w:rsidRPr="00A70FDC">
        <w:t>default:</w:t>
      </w:r>
    </w:p>
    <w:p w14:paraId="3E7AD59C" w14:textId="77777777" w:rsidR="0047226D" w:rsidRPr="00A70FDC" w:rsidRDefault="0047226D" w:rsidP="0047226D">
      <w:pPr>
        <w:pStyle w:val="PL"/>
      </w:pPr>
      <w:r w:rsidRPr="00A70FDC">
        <w:t xml:space="preserve">          $ref: '</w:t>
      </w:r>
      <w:r>
        <w:t>TS29571</w:t>
      </w:r>
      <w:r w:rsidRPr="00A70FDC">
        <w:t>_CommonData.yaml#/components/responses/default'</w:t>
      </w:r>
    </w:p>
    <w:p w14:paraId="0961912D" w14:textId="77777777" w:rsidR="0047226D" w:rsidRPr="00653168" w:rsidRDefault="0047226D" w:rsidP="0047226D">
      <w:pPr>
        <w:pStyle w:val="PL"/>
      </w:pPr>
    </w:p>
    <w:p w14:paraId="308A0EB5" w14:textId="77777777" w:rsidR="00183EFC" w:rsidRDefault="00183EFC" w:rsidP="00183EFC">
      <w:pPr>
        <w:pStyle w:val="PL"/>
      </w:pPr>
      <w:r>
        <w:t xml:space="preserve">    put:</w:t>
      </w:r>
    </w:p>
    <w:p w14:paraId="3B62F020" w14:textId="77777777" w:rsidR="00183EFC" w:rsidRDefault="00183EFC" w:rsidP="00183EFC">
      <w:pPr>
        <w:pStyle w:val="PL"/>
      </w:pPr>
      <w:r>
        <w:t xml:space="preserve">      summary: update an existing Individual VFL </w:t>
      </w:r>
      <w:r w:rsidRPr="00804553">
        <w:t>Training</w:t>
      </w:r>
      <w:r>
        <w:t xml:space="preserve"> Subscription</w:t>
      </w:r>
    </w:p>
    <w:p w14:paraId="5DA2C235" w14:textId="77777777" w:rsidR="00183EFC" w:rsidRDefault="00183EFC" w:rsidP="00183EFC">
      <w:pPr>
        <w:pStyle w:val="PL"/>
      </w:pPr>
      <w:r>
        <w:t xml:space="preserve">      operationId: UpdateNWDAFVFLTrainingSubcription</w:t>
      </w:r>
    </w:p>
    <w:p w14:paraId="48014924" w14:textId="77777777" w:rsidR="00183EFC" w:rsidRDefault="00183EFC" w:rsidP="00183EFC">
      <w:pPr>
        <w:pStyle w:val="PL"/>
      </w:pPr>
      <w:r>
        <w:t xml:space="preserve">      tags:</w:t>
      </w:r>
    </w:p>
    <w:p w14:paraId="745FB467" w14:textId="77777777" w:rsidR="00183EFC" w:rsidRDefault="00183EFC" w:rsidP="00183EFC">
      <w:pPr>
        <w:pStyle w:val="PL"/>
      </w:pPr>
      <w:r>
        <w:t xml:space="preserve">        - Individual VFL </w:t>
      </w:r>
      <w:r w:rsidRPr="00804553">
        <w:t>Training</w:t>
      </w:r>
      <w:r>
        <w:t xml:space="preserve"> Subscription (Document)</w:t>
      </w:r>
    </w:p>
    <w:p w14:paraId="1698DAD1" w14:textId="77777777" w:rsidR="00183EFC" w:rsidRDefault="00183EFC" w:rsidP="00183EFC">
      <w:pPr>
        <w:pStyle w:val="PL"/>
      </w:pPr>
      <w:r>
        <w:t xml:space="preserve">      requestBody:</w:t>
      </w:r>
    </w:p>
    <w:p w14:paraId="010F4019" w14:textId="77777777" w:rsidR="00183EFC" w:rsidRDefault="00183EFC" w:rsidP="00183EFC">
      <w:pPr>
        <w:pStyle w:val="PL"/>
      </w:pPr>
      <w:r>
        <w:t xml:space="preserve">        required: true</w:t>
      </w:r>
    </w:p>
    <w:p w14:paraId="411AAD17" w14:textId="77777777" w:rsidR="00183EFC" w:rsidRDefault="00183EFC" w:rsidP="00183EFC">
      <w:pPr>
        <w:pStyle w:val="PL"/>
      </w:pPr>
      <w:r>
        <w:t xml:space="preserve">        content:</w:t>
      </w:r>
    </w:p>
    <w:p w14:paraId="376F1310" w14:textId="77777777" w:rsidR="00183EFC" w:rsidRDefault="00183EFC" w:rsidP="00183EFC">
      <w:pPr>
        <w:pStyle w:val="PL"/>
      </w:pPr>
      <w:r>
        <w:t xml:space="preserve">          application/json:</w:t>
      </w:r>
    </w:p>
    <w:p w14:paraId="3B3B2B99" w14:textId="77777777" w:rsidR="00183EFC" w:rsidRDefault="00183EFC" w:rsidP="00183EFC">
      <w:pPr>
        <w:pStyle w:val="PL"/>
      </w:pPr>
      <w:r>
        <w:t xml:space="preserve">            schema:</w:t>
      </w:r>
    </w:p>
    <w:p w14:paraId="68045DCD" w14:textId="77777777" w:rsidR="00183EFC" w:rsidRDefault="00183EFC" w:rsidP="00183EFC">
      <w:pPr>
        <w:pStyle w:val="PL"/>
      </w:pPr>
      <w:r>
        <w:t xml:space="preserve">              $ref: '#/components/schemas/VflTrainingSub</w:t>
      </w:r>
      <w:r>
        <w:rPr>
          <w:rFonts w:hint="eastAsia"/>
          <w:lang w:eastAsia="zh-CN"/>
        </w:rPr>
        <w:t>s</w:t>
      </w:r>
      <w:r>
        <w:t>'</w:t>
      </w:r>
    </w:p>
    <w:p w14:paraId="0A8F7DC8" w14:textId="7342552F" w:rsidR="00183EFC" w:rsidDel="00FA4C00" w:rsidRDefault="00183EFC" w:rsidP="00183EFC">
      <w:pPr>
        <w:pStyle w:val="PL"/>
        <w:rPr>
          <w:del w:id="67" w:author="Ericsson user" w:date="2025-09-29T08:19:00Z" w16du:dateUtc="2025-09-29T06:19:00Z"/>
        </w:rPr>
      </w:pPr>
      <w:del w:id="68" w:author="Ericsson user" w:date="2025-09-29T08:19:00Z" w16du:dateUtc="2025-09-29T06:19:00Z">
        <w:r w:rsidDel="00FA4C00">
          <w:delText xml:space="preserve">      parameters:</w:delText>
        </w:r>
      </w:del>
    </w:p>
    <w:p w14:paraId="3DD9223F" w14:textId="49DABF60" w:rsidR="00183EFC" w:rsidDel="00FA4C00" w:rsidRDefault="00183EFC" w:rsidP="00183EFC">
      <w:pPr>
        <w:pStyle w:val="PL"/>
        <w:rPr>
          <w:del w:id="69" w:author="Ericsson user" w:date="2025-09-29T08:19:00Z" w16du:dateUtc="2025-09-29T06:19:00Z"/>
        </w:rPr>
      </w:pPr>
      <w:del w:id="70" w:author="Ericsson user" w:date="2025-09-29T08:19:00Z" w16du:dateUtc="2025-09-29T06:19:00Z">
        <w:r w:rsidDel="00FA4C00">
          <w:delText xml:space="preserve">        - name: subscriptionId</w:delText>
        </w:r>
      </w:del>
    </w:p>
    <w:p w14:paraId="4E039464" w14:textId="7C6D1900" w:rsidR="00183EFC" w:rsidDel="00FA4C00" w:rsidRDefault="00183EFC" w:rsidP="00183EFC">
      <w:pPr>
        <w:pStyle w:val="PL"/>
        <w:rPr>
          <w:del w:id="71" w:author="Ericsson user" w:date="2025-09-29T08:19:00Z" w16du:dateUtc="2025-09-29T06:19:00Z"/>
        </w:rPr>
      </w:pPr>
      <w:del w:id="72" w:author="Ericsson user" w:date="2025-09-29T08:19:00Z" w16du:dateUtc="2025-09-29T06:19:00Z">
        <w:r w:rsidDel="00FA4C00">
          <w:delText xml:space="preserve">          in: path</w:delText>
        </w:r>
      </w:del>
    </w:p>
    <w:p w14:paraId="7A60A16F" w14:textId="42300EF3" w:rsidR="00183EFC" w:rsidDel="00FA4C00" w:rsidRDefault="00183EFC" w:rsidP="00183EFC">
      <w:pPr>
        <w:pStyle w:val="PL"/>
        <w:rPr>
          <w:del w:id="73" w:author="Ericsson user" w:date="2025-09-29T08:19:00Z" w16du:dateUtc="2025-09-29T06:19:00Z"/>
        </w:rPr>
      </w:pPr>
      <w:del w:id="74" w:author="Ericsson user" w:date="2025-09-29T08:19:00Z" w16du:dateUtc="2025-09-29T06:19:00Z">
        <w:r w:rsidDel="00FA4C00">
          <w:delText xml:space="preserve">          description: String identifying a subscription to the Nnwdaf_VFLTraining Service.</w:delText>
        </w:r>
      </w:del>
    </w:p>
    <w:p w14:paraId="681E08BF" w14:textId="2F42BAEA" w:rsidR="00183EFC" w:rsidDel="00FA4C00" w:rsidRDefault="00183EFC" w:rsidP="00183EFC">
      <w:pPr>
        <w:pStyle w:val="PL"/>
        <w:rPr>
          <w:del w:id="75" w:author="Ericsson user" w:date="2025-09-29T08:19:00Z" w16du:dateUtc="2025-09-29T06:19:00Z"/>
        </w:rPr>
      </w:pPr>
      <w:del w:id="76" w:author="Ericsson user" w:date="2025-09-29T08:19:00Z" w16du:dateUtc="2025-09-29T06:19:00Z">
        <w:r w:rsidDel="00FA4C00">
          <w:delText xml:space="preserve">          required: true</w:delText>
        </w:r>
      </w:del>
    </w:p>
    <w:p w14:paraId="6342771A" w14:textId="3DCDB995" w:rsidR="00183EFC" w:rsidDel="00FA4C00" w:rsidRDefault="00183EFC" w:rsidP="00183EFC">
      <w:pPr>
        <w:pStyle w:val="PL"/>
        <w:rPr>
          <w:del w:id="77" w:author="Ericsson user" w:date="2025-09-29T08:19:00Z" w16du:dateUtc="2025-09-29T06:19:00Z"/>
        </w:rPr>
      </w:pPr>
      <w:del w:id="78" w:author="Ericsson user" w:date="2025-09-29T08:19:00Z" w16du:dateUtc="2025-09-29T06:19:00Z">
        <w:r w:rsidDel="00FA4C00">
          <w:delText xml:space="preserve">          schema:</w:delText>
        </w:r>
      </w:del>
    </w:p>
    <w:p w14:paraId="07E019FC" w14:textId="1C52D1D5" w:rsidR="00183EFC" w:rsidDel="00FA4C00" w:rsidRDefault="00183EFC" w:rsidP="00183EFC">
      <w:pPr>
        <w:pStyle w:val="PL"/>
        <w:rPr>
          <w:del w:id="79" w:author="Ericsson user" w:date="2025-09-29T08:19:00Z" w16du:dateUtc="2025-09-29T06:19:00Z"/>
        </w:rPr>
      </w:pPr>
      <w:del w:id="80" w:author="Ericsson user" w:date="2025-09-29T08:19:00Z" w16du:dateUtc="2025-09-29T06:19:00Z">
        <w:r w:rsidDel="00FA4C00">
          <w:delText xml:space="preserve">            type: string</w:delText>
        </w:r>
      </w:del>
    </w:p>
    <w:p w14:paraId="3B517D7D" w14:textId="77777777" w:rsidR="00183EFC" w:rsidRDefault="00183EFC" w:rsidP="00183EFC">
      <w:pPr>
        <w:pStyle w:val="PL"/>
      </w:pPr>
      <w:r>
        <w:t xml:space="preserve">      responses:</w:t>
      </w:r>
    </w:p>
    <w:p w14:paraId="4047ECF1" w14:textId="77777777" w:rsidR="00183EFC" w:rsidRDefault="00183EFC" w:rsidP="00183EFC">
      <w:pPr>
        <w:pStyle w:val="PL"/>
      </w:pPr>
      <w:r>
        <w:t xml:space="preserve">        '200':</w:t>
      </w:r>
    </w:p>
    <w:p w14:paraId="2259ACCC" w14:textId="77777777" w:rsidR="00183EFC" w:rsidRDefault="00183EFC" w:rsidP="00183EFC">
      <w:pPr>
        <w:pStyle w:val="PL"/>
      </w:pPr>
      <w:r>
        <w:t xml:space="preserve">          description: &gt;</w:t>
      </w:r>
    </w:p>
    <w:p w14:paraId="6546E061" w14:textId="77777777" w:rsidR="00183EFC" w:rsidRDefault="00183EFC" w:rsidP="00183EFC">
      <w:pPr>
        <w:pStyle w:val="PL"/>
      </w:pPr>
      <w:r>
        <w:t xml:space="preserve">            The Individual VFL </w:t>
      </w:r>
      <w:r w:rsidRPr="00804553">
        <w:t>Training</w:t>
      </w:r>
      <w:r>
        <w:t xml:space="preserve"> Subscription resource was modified successfully and a</w:t>
      </w:r>
    </w:p>
    <w:p w14:paraId="6B1AD402" w14:textId="77777777" w:rsidR="00183EFC" w:rsidRDefault="00183EFC" w:rsidP="00183EFC">
      <w:pPr>
        <w:pStyle w:val="PL"/>
      </w:pPr>
      <w:r>
        <w:t xml:space="preserve">            representation of that resource is returned.</w:t>
      </w:r>
    </w:p>
    <w:p w14:paraId="7F444AB5" w14:textId="77777777" w:rsidR="00183EFC" w:rsidRDefault="00183EFC" w:rsidP="00183EFC">
      <w:pPr>
        <w:pStyle w:val="PL"/>
      </w:pPr>
      <w:r>
        <w:t xml:space="preserve">          content:</w:t>
      </w:r>
    </w:p>
    <w:p w14:paraId="79F2F6DD" w14:textId="77777777" w:rsidR="00183EFC" w:rsidRDefault="00183EFC" w:rsidP="00183EFC">
      <w:pPr>
        <w:pStyle w:val="PL"/>
      </w:pPr>
      <w:r>
        <w:t xml:space="preserve">            application/json:</w:t>
      </w:r>
    </w:p>
    <w:p w14:paraId="78F578E3" w14:textId="77777777" w:rsidR="00183EFC" w:rsidRDefault="00183EFC" w:rsidP="00183EFC">
      <w:pPr>
        <w:pStyle w:val="PL"/>
      </w:pPr>
      <w:r>
        <w:t xml:space="preserve">              schema:</w:t>
      </w:r>
    </w:p>
    <w:p w14:paraId="7C2B9F5C" w14:textId="77777777" w:rsidR="00183EFC" w:rsidRDefault="00183EFC" w:rsidP="00183EFC">
      <w:pPr>
        <w:pStyle w:val="PL"/>
      </w:pPr>
      <w:r>
        <w:t xml:space="preserve">                $ref: '#/components/schemas/VflTrainingSub</w:t>
      </w:r>
      <w:r>
        <w:rPr>
          <w:rFonts w:hint="eastAsia"/>
          <w:lang w:eastAsia="zh-CN"/>
        </w:rPr>
        <w:t>s</w:t>
      </w:r>
      <w:r>
        <w:t>'</w:t>
      </w:r>
    </w:p>
    <w:p w14:paraId="308D9937" w14:textId="77777777" w:rsidR="00183EFC" w:rsidRDefault="00183EFC" w:rsidP="00183EFC">
      <w:pPr>
        <w:pStyle w:val="PL"/>
      </w:pPr>
      <w:r>
        <w:t xml:space="preserve">        '204':</w:t>
      </w:r>
    </w:p>
    <w:p w14:paraId="433B9225" w14:textId="77777777" w:rsidR="00183EFC" w:rsidRDefault="00183EFC" w:rsidP="00183EFC">
      <w:pPr>
        <w:pStyle w:val="PL"/>
      </w:pPr>
      <w:r>
        <w:t xml:space="preserve">          description: &gt;</w:t>
      </w:r>
    </w:p>
    <w:p w14:paraId="5F627400" w14:textId="77777777" w:rsidR="00183EFC" w:rsidRDefault="00183EFC" w:rsidP="00183EFC">
      <w:pPr>
        <w:pStyle w:val="PL"/>
      </w:pPr>
      <w:r>
        <w:t xml:space="preserve">            The Individual VFL </w:t>
      </w:r>
      <w:r w:rsidRPr="00804553">
        <w:t>Training</w:t>
      </w:r>
      <w:r>
        <w:t xml:space="preserve"> Subscription resource was modified successfully.</w:t>
      </w:r>
    </w:p>
    <w:p w14:paraId="5F0906AE" w14:textId="77777777" w:rsidR="00183EFC" w:rsidRDefault="00183EFC" w:rsidP="00183EFC">
      <w:pPr>
        <w:pStyle w:val="PL"/>
      </w:pPr>
      <w:r>
        <w:t xml:space="preserve">        '307':</w:t>
      </w:r>
    </w:p>
    <w:p w14:paraId="78522384" w14:textId="77777777" w:rsidR="00183EFC" w:rsidRDefault="00183EFC" w:rsidP="00183EFC">
      <w:pPr>
        <w:pStyle w:val="PL"/>
      </w:pPr>
      <w:r>
        <w:t xml:space="preserve">          $ref: 'TS29571_CommonData.yaml#/components/responses/307'</w:t>
      </w:r>
    </w:p>
    <w:p w14:paraId="022964C9" w14:textId="77777777" w:rsidR="00183EFC" w:rsidRDefault="00183EFC" w:rsidP="00183EFC">
      <w:pPr>
        <w:pStyle w:val="PL"/>
      </w:pPr>
      <w:r>
        <w:t xml:space="preserve">        '308':</w:t>
      </w:r>
    </w:p>
    <w:p w14:paraId="090C20CE" w14:textId="77777777" w:rsidR="00183EFC" w:rsidRDefault="00183EFC" w:rsidP="00183EFC">
      <w:pPr>
        <w:pStyle w:val="PL"/>
      </w:pPr>
      <w:r>
        <w:t xml:space="preserve">          $ref: 'TS29571_CommonData.yaml#/components/responses/308'</w:t>
      </w:r>
    </w:p>
    <w:p w14:paraId="315331A4" w14:textId="77777777" w:rsidR="00183EFC" w:rsidRDefault="00183EFC" w:rsidP="00183EFC">
      <w:pPr>
        <w:pStyle w:val="PL"/>
      </w:pPr>
      <w:r>
        <w:t xml:space="preserve">        '400':</w:t>
      </w:r>
    </w:p>
    <w:p w14:paraId="5FA430E4" w14:textId="77777777" w:rsidR="00183EFC" w:rsidRDefault="00183EFC" w:rsidP="00183EFC">
      <w:pPr>
        <w:pStyle w:val="PL"/>
      </w:pPr>
      <w:r>
        <w:t xml:space="preserve">          $ref: 'TS29571_CommonData.yaml#/components/responses/400'</w:t>
      </w:r>
    </w:p>
    <w:p w14:paraId="38F480FE" w14:textId="77777777" w:rsidR="00183EFC" w:rsidRDefault="00183EFC" w:rsidP="00183EFC">
      <w:pPr>
        <w:pStyle w:val="PL"/>
      </w:pPr>
      <w:r>
        <w:t xml:space="preserve">        '401':</w:t>
      </w:r>
    </w:p>
    <w:p w14:paraId="1705707C" w14:textId="77777777" w:rsidR="00183EFC" w:rsidRDefault="00183EFC" w:rsidP="00183EFC">
      <w:pPr>
        <w:pStyle w:val="PL"/>
      </w:pPr>
      <w:r>
        <w:t xml:space="preserve">          $ref: 'TS29571_CommonData.yaml#/components/responses/401'</w:t>
      </w:r>
    </w:p>
    <w:p w14:paraId="46B90137" w14:textId="77777777" w:rsidR="00183EFC" w:rsidRDefault="00183EFC" w:rsidP="00183EFC">
      <w:pPr>
        <w:pStyle w:val="PL"/>
      </w:pPr>
      <w:r>
        <w:t xml:space="preserve">        '403':</w:t>
      </w:r>
    </w:p>
    <w:p w14:paraId="42706F5A" w14:textId="77777777" w:rsidR="00183EFC" w:rsidRDefault="00183EFC" w:rsidP="00183EFC">
      <w:pPr>
        <w:pStyle w:val="PL"/>
      </w:pPr>
      <w:r>
        <w:t xml:space="preserve">          $ref: 'TS29571_CommonData.yaml#/components/responses/403'</w:t>
      </w:r>
    </w:p>
    <w:p w14:paraId="6E6C9766" w14:textId="77777777" w:rsidR="00183EFC" w:rsidRDefault="00183EFC" w:rsidP="00183EFC">
      <w:pPr>
        <w:pStyle w:val="PL"/>
      </w:pPr>
      <w:r>
        <w:t xml:space="preserve">        '404':</w:t>
      </w:r>
    </w:p>
    <w:p w14:paraId="56F91DBD" w14:textId="77777777" w:rsidR="00183EFC" w:rsidRDefault="00183EFC" w:rsidP="00183EFC">
      <w:pPr>
        <w:pStyle w:val="PL"/>
      </w:pPr>
      <w:r>
        <w:t xml:space="preserve">          $ref: 'TS29571_CommonData.yaml#/components/responses/404'</w:t>
      </w:r>
    </w:p>
    <w:p w14:paraId="2DF6B4E7" w14:textId="77777777" w:rsidR="00183EFC" w:rsidRDefault="00183EFC" w:rsidP="00183EFC">
      <w:pPr>
        <w:pStyle w:val="PL"/>
      </w:pPr>
      <w:r>
        <w:t xml:space="preserve">        '411':</w:t>
      </w:r>
    </w:p>
    <w:p w14:paraId="6C86C234" w14:textId="77777777" w:rsidR="00183EFC" w:rsidRDefault="00183EFC" w:rsidP="00183EFC">
      <w:pPr>
        <w:pStyle w:val="PL"/>
      </w:pPr>
      <w:r>
        <w:t xml:space="preserve">          $ref: 'TS29571_CommonData.yaml#/components/responses/411'</w:t>
      </w:r>
    </w:p>
    <w:p w14:paraId="08D53F41" w14:textId="77777777" w:rsidR="00183EFC" w:rsidRDefault="00183EFC" w:rsidP="00183EFC">
      <w:pPr>
        <w:pStyle w:val="PL"/>
      </w:pPr>
      <w:r>
        <w:t xml:space="preserve">        '413':</w:t>
      </w:r>
    </w:p>
    <w:p w14:paraId="77E8458D" w14:textId="77777777" w:rsidR="00183EFC" w:rsidRDefault="00183EFC" w:rsidP="00183EFC">
      <w:pPr>
        <w:pStyle w:val="PL"/>
      </w:pPr>
      <w:r>
        <w:t xml:space="preserve">          $ref: 'TS29571_CommonData.yaml#/components/responses/413'</w:t>
      </w:r>
    </w:p>
    <w:p w14:paraId="24C1211E" w14:textId="77777777" w:rsidR="00183EFC" w:rsidRDefault="00183EFC" w:rsidP="00183EFC">
      <w:pPr>
        <w:pStyle w:val="PL"/>
      </w:pPr>
      <w:r>
        <w:t xml:space="preserve">        '415':</w:t>
      </w:r>
    </w:p>
    <w:p w14:paraId="20204F25" w14:textId="77777777" w:rsidR="00183EFC" w:rsidRDefault="00183EFC" w:rsidP="00183EFC">
      <w:pPr>
        <w:pStyle w:val="PL"/>
      </w:pPr>
      <w:r>
        <w:t xml:space="preserve">          $ref: 'TS29571_CommonData.yaml#/components/responses/415'</w:t>
      </w:r>
    </w:p>
    <w:p w14:paraId="128910B7" w14:textId="77777777" w:rsidR="00183EFC" w:rsidRDefault="00183EFC" w:rsidP="00183EFC">
      <w:pPr>
        <w:pStyle w:val="PL"/>
      </w:pPr>
      <w:r>
        <w:t xml:space="preserve">        '429':</w:t>
      </w:r>
    </w:p>
    <w:p w14:paraId="2F5300E4" w14:textId="77777777" w:rsidR="00183EFC" w:rsidRDefault="00183EFC" w:rsidP="00183EFC">
      <w:pPr>
        <w:pStyle w:val="PL"/>
      </w:pPr>
      <w:r>
        <w:t xml:space="preserve">          $ref: 'TS29571_CommonData.yaml#/components/responses/429'</w:t>
      </w:r>
    </w:p>
    <w:p w14:paraId="1E55FE73" w14:textId="77777777" w:rsidR="00183EFC" w:rsidRDefault="00183EFC" w:rsidP="00183EFC">
      <w:pPr>
        <w:pStyle w:val="PL"/>
      </w:pPr>
      <w:r>
        <w:t xml:space="preserve">        '500':</w:t>
      </w:r>
    </w:p>
    <w:p w14:paraId="640F5086" w14:textId="77777777" w:rsidR="00183EFC" w:rsidRDefault="00183EFC" w:rsidP="00183EFC">
      <w:pPr>
        <w:pStyle w:val="PL"/>
      </w:pPr>
      <w:r>
        <w:t xml:space="preserve">          $ref: 'TS29571_CommonData.yaml#/components/responses/500'</w:t>
      </w:r>
    </w:p>
    <w:p w14:paraId="3A912136" w14:textId="77777777" w:rsidR="00183EFC" w:rsidRDefault="00183EFC" w:rsidP="00183EFC">
      <w:pPr>
        <w:pStyle w:val="PL"/>
      </w:pPr>
      <w:r>
        <w:t xml:space="preserve">        '502':</w:t>
      </w:r>
    </w:p>
    <w:p w14:paraId="6CB3EA1C" w14:textId="77777777" w:rsidR="00183EFC" w:rsidRDefault="00183EFC" w:rsidP="00183EFC">
      <w:pPr>
        <w:pStyle w:val="PL"/>
      </w:pPr>
      <w:r>
        <w:t xml:space="preserve">          $ref: 'TS29571_CommonData.yaml#/components/responses/502'</w:t>
      </w:r>
    </w:p>
    <w:p w14:paraId="4D2917AD" w14:textId="77777777" w:rsidR="00183EFC" w:rsidRDefault="00183EFC" w:rsidP="00183EFC">
      <w:pPr>
        <w:pStyle w:val="PL"/>
      </w:pPr>
      <w:r>
        <w:t xml:space="preserve">        '503':</w:t>
      </w:r>
    </w:p>
    <w:p w14:paraId="3C7E2A14" w14:textId="77777777" w:rsidR="00183EFC" w:rsidRDefault="00183EFC" w:rsidP="00183EFC">
      <w:pPr>
        <w:pStyle w:val="PL"/>
      </w:pPr>
      <w:r>
        <w:t xml:space="preserve">          $ref: 'TS29571_CommonData.yaml#/components/responses/503'</w:t>
      </w:r>
    </w:p>
    <w:p w14:paraId="4F212020" w14:textId="77777777" w:rsidR="00183EFC" w:rsidRDefault="00183EFC" w:rsidP="00183EFC">
      <w:pPr>
        <w:pStyle w:val="PL"/>
      </w:pPr>
      <w:r>
        <w:lastRenderedPageBreak/>
        <w:t xml:space="preserve">        default:</w:t>
      </w:r>
    </w:p>
    <w:p w14:paraId="79C9F83B" w14:textId="77777777" w:rsidR="0047226D" w:rsidRDefault="00183EFC" w:rsidP="0047226D">
      <w:pPr>
        <w:pStyle w:val="PL"/>
      </w:pPr>
      <w:r>
        <w:t xml:space="preserve">          $ref: 'TS29571_CommonData.yaml#/components/responses/default'</w:t>
      </w:r>
    </w:p>
    <w:p w14:paraId="5444F6AE" w14:textId="77777777" w:rsidR="0047226D" w:rsidRDefault="0047226D" w:rsidP="0047226D">
      <w:pPr>
        <w:pStyle w:val="PL"/>
      </w:pPr>
    </w:p>
    <w:p w14:paraId="74B845CD" w14:textId="77777777" w:rsidR="0047226D" w:rsidRDefault="0047226D" w:rsidP="0047226D">
      <w:pPr>
        <w:pStyle w:val="PL"/>
        <w:rPr>
          <w:lang w:eastAsia="es-ES"/>
        </w:rPr>
      </w:pPr>
      <w:r>
        <w:rPr>
          <w:lang w:eastAsia="es-ES"/>
        </w:rPr>
        <w:t xml:space="preserve">    patch:</w:t>
      </w:r>
    </w:p>
    <w:p w14:paraId="5C5ACC72" w14:textId="77777777" w:rsidR="0047226D" w:rsidRDefault="0047226D" w:rsidP="0047226D">
      <w:pPr>
        <w:pStyle w:val="PL"/>
        <w:rPr>
          <w:rFonts w:cs="Courier New"/>
          <w:szCs w:val="16"/>
        </w:rPr>
      </w:pPr>
      <w:bookmarkStart w:id="81" w:name="MCCQCTEMPBM_00000069"/>
      <w:r>
        <w:rPr>
          <w:rFonts w:cs="Courier New"/>
          <w:szCs w:val="16"/>
        </w:rPr>
        <w:t xml:space="preserve">      summary: </w:t>
      </w:r>
      <w:bookmarkEnd w:id="81"/>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bookmarkStart w:id="82" w:name="MCCQCTEMPBM_00000070"/>
      <w:r>
        <w:rPr>
          <w:rFonts w:cs="Courier New"/>
          <w:szCs w:val="16"/>
        </w:rPr>
        <w:t>.</w:t>
      </w:r>
    </w:p>
    <w:p w14:paraId="22621EBD" w14:textId="77777777" w:rsidR="0047226D" w:rsidRDefault="0047226D" w:rsidP="0047226D">
      <w:pPr>
        <w:pStyle w:val="PL"/>
        <w:rPr>
          <w:rFonts w:cs="Courier New"/>
          <w:szCs w:val="16"/>
        </w:rPr>
      </w:pPr>
      <w:r>
        <w:rPr>
          <w:rFonts w:cs="Courier New"/>
          <w:szCs w:val="16"/>
        </w:rPr>
        <w:t xml:space="preserve">      operationId: Modify</w:t>
      </w:r>
      <w:bookmarkEnd w:id="82"/>
      <w:r>
        <w:t>NWDAFVFLTrainingSubcription</w:t>
      </w:r>
      <w:bookmarkStart w:id="83" w:name="MCCQCTEMPBM_00000071"/>
    </w:p>
    <w:p w14:paraId="2941ECA9" w14:textId="77777777" w:rsidR="0047226D" w:rsidRDefault="0047226D" w:rsidP="0047226D">
      <w:pPr>
        <w:pStyle w:val="PL"/>
        <w:rPr>
          <w:rFonts w:cs="Courier New"/>
          <w:szCs w:val="16"/>
        </w:rPr>
      </w:pPr>
      <w:r>
        <w:rPr>
          <w:rFonts w:cs="Courier New"/>
          <w:szCs w:val="16"/>
        </w:rPr>
        <w:t xml:space="preserve">      tags:</w:t>
      </w:r>
    </w:p>
    <w:p w14:paraId="6120EB7B" w14:textId="77777777" w:rsidR="0047226D" w:rsidRDefault="0047226D" w:rsidP="0047226D">
      <w:pPr>
        <w:pStyle w:val="PL"/>
        <w:rPr>
          <w:rFonts w:cs="Courier New"/>
          <w:szCs w:val="16"/>
        </w:rPr>
      </w:pPr>
      <w:r>
        <w:rPr>
          <w:rFonts w:cs="Courier New"/>
          <w:szCs w:val="16"/>
        </w:rPr>
        <w:t xml:space="preserve">        - Individual </w:t>
      </w:r>
      <w:bookmarkEnd w:id="83"/>
      <w:r>
        <w:rPr>
          <w:rFonts w:cs="Arial"/>
          <w:szCs w:val="18"/>
        </w:rPr>
        <w:t>VFL Training</w:t>
      </w:r>
      <w:r>
        <w:rPr>
          <w:lang w:val="en-US"/>
        </w:rPr>
        <w:t xml:space="preserve"> Subscription</w:t>
      </w:r>
      <w:bookmarkStart w:id="84" w:name="MCCQCTEMPBM_00000072"/>
      <w:r>
        <w:rPr>
          <w:rFonts w:cs="Courier New"/>
          <w:szCs w:val="16"/>
        </w:rPr>
        <w:t xml:space="preserve"> (Document)</w:t>
      </w:r>
    </w:p>
    <w:bookmarkEnd w:id="84"/>
    <w:p w14:paraId="46F6B097" w14:textId="77777777" w:rsidR="0047226D" w:rsidRPr="007C1AFD" w:rsidRDefault="0047226D" w:rsidP="0047226D">
      <w:pPr>
        <w:pStyle w:val="PL"/>
      </w:pPr>
      <w:r w:rsidRPr="007C1AFD">
        <w:t xml:space="preserve">      requestBody:</w:t>
      </w:r>
    </w:p>
    <w:p w14:paraId="00E161B5" w14:textId="77777777" w:rsidR="0047226D" w:rsidRPr="007C1AFD" w:rsidRDefault="0047226D" w:rsidP="0047226D">
      <w:pPr>
        <w:pStyle w:val="PL"/>
      </w:pPr>
      <w:r w:rsidRPr="007C1AFD">
        <w:t xml:space="preserve">        required: true</w:t>
      </w:r>
    </w:p>
    <w:p w14:paraId="616E0FDA" w14:textId="77777777" w:rsidR="0047226D" w:rsidRPr="007C1AFD" w:rsidRDefault="0047226D" w:rsidP="0047226D">
      <w:pPr>
        <w:pStyle w:val="PL"/>
      </w:pPr>
      <w:r w:rsidRPr="007C1AFD">
        <w:t xml:space="preserve">        content:</w:t>
      </w:r>
    </w:p>
    <w:p w14:paraId="566319C1" w14:textId="77777777" w:rsidR="0047226D" w:rsidRPr="007C1AFD" w:rsidRDefault="0047226D" w:rsidP="0047226D">
      <w:pPr>
        <w:pStyle w:val="PL"/>
        <w:rPr>
          <w:lang w:val="en-US"/>
        </w:rPr>
      </w:pPr>
      <w:r w:rsidRPr="007C1AFD">
        <w:rPr>
          <w:lang w:val="en-US"/>
        </w:rPr>
        <w:t xml:space="preserve">          application/merge-patch+json:</w:t>
      </w:r>
    </w:p>
    <w:p w14:paraId="32DFD436" w14:textId="77777777" w:rsidR="0047226D" w:rsidRPr="007C1AFD" w:rsidRDefault="0047226D" w:rsidP="0047226D">
      <w:pPr>
        <w:pStyle w:val="PL"/>
      </w:pPr>
      <w:r w:rsidRPr="007C1AFD">
        <w:t xml:space="preserve">            schema:</w:t>
      </w:r>
    </w:p>
    <w:p w14:paraId="3B86E3DE" w14:textId="178CF40B" w:rsidR="008E3601" w:rsidRPr="008E3601" w:rsidRDefault="0047226D" w:rsidP="0047226D">
      <w:pPr>
        <w:pStyle w:val="PL"/>
        <w:rPr>
          <w:lang w:val="en-U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6788604A" w14:textId="77777777" w:rsidR="0047226D" w:rsidRDefault="0047226D" w:rsidP="0047226D">
      <w:pPr>
        <w:pStyle w:val="PL"/>
        <w:rPr>
          <w:lang w:eastAsia="es-ES"/>
        </w:rPr>
      </w:pPr>
      <w:r>
        <w:rPr>
          <w:lang w:eastAsia="es-ES"/>
        </w:rPr>
        <w:t xml:space="preserve">      responses:</w:t>
      </w:r>
    </w:p>
    <w:p w14:paraId="75E2F01D" w14:textId="77777777" w:rsidR="0047226D" w:rsidRDefault="0047226D" w:rsidP="0047226D">
      <w:pPr>
        <w:pStyle w:val="PL"/>
      </w:pPr>
      <w:r>
        <w:t xml:space="preserve">        '200':</w:t>
      </w:r>
    </w:p>
    <w:p w14:paraId="1E2284B2" w14:textId="77777777" w:rsidR="0047226D" w:rsidRDefault="0047226D" w:rsidP="0047226D">
      <w:pPr>
        <w:pStyle w:val="PL"/>
        <w:rPr>
          <w:lang w:eastAsia="zh-CN"/>
        </w:rPr>
      </w:pPr>
      <w:r>
        <w:t xml:space="preserve">          description: </w:t>
      </w:r>
      <w:r>
        <w:rPr>
          <w:lang w:eastAsia="zh-CN"/>
        </w:rPr>
        <w:t>&gt;</w:t>
      </w:r>
    </w:p>
    <w:p w14:paraId="2D495364" w14:textId="77777777" w:rsidR="0047226D" w:rsidRDefault="0047226D" w:rsidP="0047226D">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7110FC0A" w14:textId="77777777" w:rsidR="0047226D" w:rsidRDefault="0047226D" w:rsidP="0047226D">
      <w:pPr>
        <w:pStyle w:val="PL"/>
      </w:pPr>
      <w:r>
        <w:t xml:space="preserve">            representation of the updated resource shall be returned in</w:t>
      </w:r>
      <w:r w:rsidRPr="006B414C">
        <w:t xml:space="preserve"> </w:t>
      </w:r>
      <w:r>
        <w:t>the response body.</w:t>
      </w:r>
    </w:p>
    <w:p w14:paraId="33A20E3C" w14:textId="77777777" w:rsidR="0047226D" w:rsidRDefault="0047226D" w:rsidP="0047226D">
      <w:pPr>
        <w:pStyle w:val="PL"/>
      </w:pPr>
      <w:r>
        <w:t xml:space="preserve">          content:</w:t>
      </w:r>
    </w:p>
    <w:p w14:paraId="6B08DE59" w14:textId="77777777" w:rsidR="0047226D" w:rsidRDefault="0047226D" w:rsidP="0047226D">
      <w:pPr>
        <w:pStyle w:val="PL"/>
      </w:pPr>
      <w:r>
        <w:t xml:space="preserve">            application/json:</w:t>
      </w:r>
    </w:p>
    <w:p w14:paraId="4E46F245" w14:textId="77777777" w:rsidR="0047226D" w:rsidRDefault="0047226D" w:rsidP="0047226D">
      <w:pPr>
        <w:pStyle w:val="PL"/>
      </w:pPr>
      <w:r>
        <w:t xml:space="preserve">              schema:</w:t>
      </w:r>
    </w:p>
    <w:p w14:paraId="12C91750"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47900E29" w14:textId="77777777" w:rsidR="0047226D" w:rsidRDefault="0047226D" w:rsidP="0047226D">
      <w:pPr>
        <w:pStyle w:val="PL"/>
        <w:rPr>
          <w:lang w:eastAsia="es-ES"/>
        </w:rPr>
      </w:pPr>
      <w:r>
        <w:rPr>
          <w:lang w:eastAsia="es-ES"/>
        </w:rPr>
        <w:t xml:space="preserve">        '204':</w:t>
      </w:r>
    </w:p>
    <w:p w14:paraId="7C7C1A46" w14:textId="77777777" w:rsidR="0047226D" w:rsidRDefault="0047226D" w:rsidP="0047226D">
      <w:pPr>
        <w:pStyle w:val="PL"/>
        <w:rPr>
          <w:lang w:eastAsia="zh-CN"/>
        </w:rPr>
      </w:pPr>
      <w:r>
        <w:rPr>
          <w:lang w:eastAsia="es-ES"/>
        </w:rPr>
        <w:t xml:space="preserve">          description: </w:t>
      </w:r>
      <w:r>
        <w:rPr>
          <w:lang w:eastAsia="zh-CN"/>
        </w:rPr>
        <w:t>&gt;</w:t>
      </w:r>
    </w:p>
    <w:p w14:paraId="4008F866" w14:textId="77777777" w:rsidR="0047226D" w:rsidRDefault="0047226D" w:rsidP="0047226D">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332E3C65" w14:textId="77777777" w:rsidR="0047226D" w:rsidRDefault="0047226D" w:rsidP="0047226D">
      <w:pPr>
        <w:pStyle w:val="PL"/>
      </w:pPr>
      <w:r>
        <w:t xml:space="preserve">            and no content is returned in the response body.</w:t>
      </w:r>
    </w:p>
    <w:p w14:paraId="0FCFB248" w14:textId="77777777" w:rsidR="0047226D" w:rsidRPr="00A70FDC" w:rsidRDefault="0047226D" w:rsidP="0047226D">
      <w:pPr>
        <w:pStyle w:val="PL"/>
      </w:pPr>
      <w:r w:rsidRPr="00A70FDC">
        <w:t xml:space="preserve">        '307':</w:t>
      </w:r>
    </w:p>
    <w:p w14:paraId="2DF7217D" w14:textId="77777777" w:rsidR="0047226D" w:rsidRPr="00A70FDC" w:rsidRDefault="0047226D" w:rsidP="0047226D">
      <w:pPr>
        <w:pStyle w:val="PL"/>
      </w:pPr>
      <w:r w:rsidRPr="00A70FDC">
        <w:t xml:space="preserve">          $ref: '</w:t>
      </w:r>
      <w:r>
        <w:t>TS29571</w:t>
      </w:r>
      <w:r w:rsidRPr="00A70FDC">
        <w:t>_CommonData.yaml#/components/responses/307'</w:t>
      </w:r>
    </w:p>
    <w:p w14:paraId="7CCC8E20" w14:textId="77777777" w:rsidR="0047226D" w:rsidRPr="00A70FDC" w:rsidRDefault="0047226D" w:rsidP="0047226D">
      <w:pPr>
        <w:pStyle w:val="PL"/>
      </w:pPr>
      <w:r w:rsidRPr="00A70FDC">
        <w:t xml:space="preserve">        '308':</w:t>
      </w:r>
    </w:p>
    <w:p w14:paraId="4E755A09" w14:textId="77777777" w:rsidR="0047226D" w:rsidRPr="00A70FDC" w:rsidRDefault="0047226D" w:rsidP="0047226D">
      <w:pPr>
        <w:pStyle w:val="PL"/>
      </w:pPr>
      <w:r w:rsidRPr="00A70FDC">
        <w:t xml:space="preserve">          $ref: '</w:t>
      </w:r>
      <w:r>
        <w:t>TS29571</w:t>
      </w:r>
      <w:r w:rsidRPr="00A70FDC">
        <w:t>_CommonData.yaml#/components/responses/308'</w:t>
      </w:r>
    </w:p>
    <w:p w14:paraId="070BE137" w14:textId="77777777" w:rsidR="0047226D" w:rsidRPr="00A70FDC" w:rsidRDefault="0047226D" w:rsidP="0047226D">
      <w:pPr>
        <w:pStyle w:val="PL"/>
      </w:pPr>
      <w:r w:rsidRPr="00A70FDC">
        <w:t xml:space="preserve">        '400':</w:t>
      </w:r>
    </w:p>
    <w:p w14:paraId="6DCBBB91" w14:textId="77777777" w:rsidR="0047226D" w:rsidRPr="00A70FDC" w:rsidRDefault="0047226D" w:rsidP="0047226D">
      <w:pPr>
        <w:pStyle w:val="PL"/>
      </w:pPr>
      <w:r w:rsidRPr="00A70FDC">
        <w:t xml:space="preserve">          $ref: '</w:t>
      </w:r>
      <w:r>
        <w:t>TS29571</w:t>
      </w:r>
      <w:r w:rsidRPr="00A70FDC">
        <w:t>_CommonData.yaml#/components/responses/400'</w:t>
      </w:r>
    </w:p>
    <w:p w14:paraId="3BE7998B" w14:textId="77777777" w:rsidR="0047226D" w:rsidRPr="00A70FDC" w:rsidRDefault="0047226D" w:rsidP="0047226D">
      <w:pPr>
        <w:pStyle w:val="PL"/>
      </w:pPr>
      <w:r w:rsidRPr="00A70FDC">
        <w:t xml:space="preserve">        '401':</w:t>
      </w:r>
    </w:p>
    <w:p w14:paraId="3EFA4AAE" w14:textId="77777777" w:rsidR="0047226D" w:rsidRPr="00A70FDC" w:rsidRDefault="0047226D" w:rsidP="0047226D">
      <w:pPr>
        <w:pStyle w:val="PL"/>
      </w:pPr>
      <w:r w:rsidRPr="00A70FDC">
        <w:t xml:space="preserve">          $ref: '</w:t>
      </w:r>
      <w:r>
        <w:t>TS29571</w:t>
      </w:r>
      <w:r w:rsidRPr="00A70FDC">
        <w:t>_CommonData.yaml#/components/responses/401'</w:t>
      </w:r>
    </w:p>
    <w:p w14:paraId="230FBF3E" w14:textId="77777777" w:rsidR="0047226D" w:rsidRPr="00A70FDC" w:rsidRDefault="0047226D" w:rsidP="0047226D">
      <w:pPr>
        <w:pStyle w:val="PL"/>
      </w:pPr>
      <w:r w:rsidRPr="00A70FDC">
        <w:t xml:space="preserve">        '403':</w:t>
      </w:r>
    </w:p>
    <w:p w14:paraId="2E2872AF" w14:textId="77777777" w:rsidR="0047226D" w:rsidRPr="00A70FDC" w:rsidRDefault="0047226D" w:rsidP="0047226D">
      <w:pPr>
        <w:pStyle w:val="PL"/>
      </w:pPr>
      <w:r w:rsidRPr="00A70FDC">
        <w:t xml:space="preserve">          $ref: '</w:t>
      </w:r>
      <w:r>
        <w:t>TS29571</w:t>
      </w:r>
      <w:r w:rsidRPr="00A70FDC">
        <w:t>_CommonData.yaml#/components/responses/403'</w:t>
      </w:r>
    </w:p>
    <w:p w14:paraId="60C47026" w14:textId="77777777" w:rsidR="0047226D" w:rsidRPr="00A70FDC" w:rsidRDefault="0047226D" w:rsidP="0047226D">
      <w:pPr>
        <w:pStyle w:val="PL"/>
      </w:pPr>
      <w:r w:rsidRPr="00A70FDC">
        <w:t xml:space="preserve">        '404':</w:t>
      </w:r>
    </w:p>
    <w:p w14:paraId="6B0F5411" w14:textId="77777777" w:rsidR="0047226D" w:rsidRPr="00A70FDC" w:rsidRDefault="0047226D" w:rsidP="0047226D">
      <w:pPr>
        <w:pStyle w:val="PL"/>
      </w:pPr>
      <w:r w:rsidRPr="00A70FDC">
        <w:t xml:space="preserve">          $ref: '</w:t>
      </w:r>
      <w:r>
        <w:t>TS29571</w:t>
      </w:r>
      <w:r w:rsidRPr="00A70FDC">
        <w:t>_CommonData.yaml#/components/responses/404'</w:t>
      </w:r>
    </w:p>
    <w:p w14:paraId="46191074" w14:textId="77777777" w:rsidR="0047226D" w:rsidRPr="00A70FDC" w:rsidRDefault="0047226D" w:rsidP="0047226D">
      <w:pPr>
        <w:pStyle w:val="PL"/>
      </w:pPr>
      <w:r w:rsidRPr="00A70FDC">
        <w:t xml:space="preserve">        '411':</w:t>
      </w:r>
    </w:p>
    <w:p w14:paraId="4A990AC8" w14:textId="77777777" w:rsidR="0047226D" w:rsidRPr="00A70FDC" w:rsidRDefault="0047226D" w:rsidP="0047226D">
      <w:pPr>
        <w:pStyle w:val="PL"/>
      </w:pPr>
      <w:r w:rsidRPr="00A70FDC">
        <w:t xml:space="preserve">          $ref: '</w:t>
      </w:r>
      <w:r>
        <w:t>TS29571</w:t>
      </w:r>
      <w:r w:rsidRPr="00A70FDC">
        <w:t>_CommonData.yaml#/components/responses/411'</w:t>
      </w:r>
    </w:p>
    <w:p w14:paraId="6C3F6FEC" w14:textId="77777777" w:rsidR="0047226D" w:rsidRPr="00A70FDC" w:rsidRDefault="0047226D" w:rsidP="0047226D">
      <w:pPr>
        <w:pStyle w:val="PL"/>
      </w:pPr>
      <w:r w:rsidRPr="00A70FDC">
        <w:t xml:space="preserve">        '413':</w:t>
      </w:r>
    </w:p>
    <w:p w14:paraId="58B5A5B2" w14:textId="77777777" w:rsidR="0047226D" w:rsidRPr="00A70FDC" w:rsidRDefault="0047226D" w:rsidP="0047226D">
      <w:pPr>
        <w:pStyle w:val="PL"/>
      </w:pPr>
      <w:r w:rsidRPr="00A70FDC">
        <w:t xml:space="preserve">          $ref: '</w:t>
      </w:r>
      <w:r>
        <w:t>TS29571</w:t>
      </w:r>
      <w:r w:rsidRPr="00A70FDC">
        <w:t>_CommonData.yaml#/components/responses/413'</w:t>
      </w:r>
    </w:p>
    <w:p w14:paraId="4BA28C55" w14:textId="77777777" w:rsidR="0047226D" w:rsidRPr="00A70FDC" w:rsidRDefault="0047226D" w:rsidP="0047226D">
      <w:pPr>
        <w:pStyle w:val="PL"/>
      </w:pPr>
      <w:r w:rsidRPr="00A70FDC">
        <w:t xml:space="preserve">        '415':</w:t>
      </w:r>
    </w:p>
    <w:p w14:paraId="35EE7D95" w14:textId="77777777" w:rsidR="0047226D" w:rsidRPr="00A70FDC" w:rsidRDefault="0047226D" w:rsidP="0047226D">
      <w:pPr>
        <w:pStyle w:val="PL"/>
      </w:pPr>
      <w:r w:rsidRPr="00A70FDC">
        <w:t xml:space="preserve">          $ref: '</w:t>
      </w:r>
      <w:r>
        <w:t>TS29571</w:t>
      </w:r>
      <w:r w:rsidRPr="00A70FDC">
        <w:t>_CommonData.yaml#/components/responses/415'</w:t>
      </w:r>
    </w:p>
    <w:p w14:paraId="19549BC4" w14:textId="77777777" w:rsidR="0047226D" w:rsidRPr="00A70FDC" w:rsidRDefault="0047226D" w:rsidP="0047226D">
      <w:pPr>
        <w:pStyle w:val="PL"/>
      </w:pPr>
      <w:r w:rsidRPr="00A70FDC">
        <w:t xml:space="preserve">        '429':</w:t>
      </w:r>
    </w:p>
    <w:p w14:paraId="5DE8717D" w14:textId="77777777" w:rsidR="0047226D" w:rsidRPr="00A70FDC" w:rsidRDefault="0047226D" w:rsidP="0047226D">
      <w:pPr>
        <w:pStyle w:val="PL"/>
      </w:pPr>
      <w:r w:rsidRPr="00A70FDC">
        <w:t xml:space="preserve">          $ref: '</w:t>
      </w:r>
      <w:r>
        <w:t>TS29571</w:t>
      </w:r>
      <w:r w:rsidRPr="00A70FDC">
        <w:t>_CommonData.yaml#/components/responses/429'</w:t>
      </w:r>
    </w:p>
    <w:p w14:paraId="3956A699" w14:textId="77777777" w:rsidR="0047226D" w:rsidRPr="00A70FDC" w:rsidRDefault="0047226D" w:rsidP="0047226D">
      <w:pPr>
        <w:pStyle w:val="PL"/>
      </w:pPr>
      <w:r w:rsidRPr="00A70FDC">
        <w:t xml:space="preserve">        '500':</w:t>
      </w:r>
    </w:p>
    <w:p w14:paraId="4C41FB6C" w14:textId="77777777" w:rsidR="0047226D" w:rsidRPr="00A70FDC" w:rsidRDefault="0047226D" w:rsidP="0047226D">
      <w:pPr>
        <w:pStyle w:val="PL"/>
      </w:pPr>
      <w:r w:rsidRPr="00A70FDC">
        <w:t xml:space="preserve">          $ref: '</w:t>
      </w:r>
      <w:r>
        <w:t>TS29571</w:t>
      </w:r>
      <w:r w:rsidRPr="00A70FDC">
        <w:t>_CommonData.yaml#/components/responses/500'</w:t>
      </w:r>
    </w:p>
    <w:p w14:paraId="1A572EC9" w14:textId="77777777" w:rsidR="0047226D" w:rsidRDefault="0047226D" w:rsidP="0047226D">
      <w:pPr>
        <w:pStyle w:val="PL"/>
        <w:rPr>
          <w:lang w:val="en-US"/>
        </w:rPr>
      </w:pPr>
      <w:r>
        <w:rPr>
          <w:lang w:val="en-US"/>
        </w:rPr>
        <w:t xml:space="preserve">        '502':</w:t>
      </w:r>
    </w:p>
    <w:p w14:paraId="1DAA929D" w14:textId="77777777" w:rsidR="0047226D" w:rsidRDefault="0047226D" w:rsidP="0047226D">
      <w:pPr>
        <w:pStyle w:val="PL"/>
        <w:rPr>
          <w:lang w:val="en-US"/>
        </w:rPr>
      </w:pPr>
      <w:r>
        <w:rPr>
          <w:lang w:val="en-US"/>
        </w:rPr>
        <w:t xml:space="preserve">          $ref: 'TS29571_CommonData.yaml#/components/responses/502'</w:t>
      </w:r>
    </w:p>
    <w:p w14:paraId="33C7505A" w14:textId="77777777" w:rsidR="0047226D" w:rsidRPr="00A70FDC" w:rsidRDefault="0047226D" w:rsidP="0047226D">
      <w:pPr>
        <w:pStyle w:val="PL"/>
      </w:pPr>
      <w:r w:rsidRPr="00A70FDC">
        <w:t xml:space="preserve">        '503':</w:t>
      </w:r>
    </w:p>
    <w:p w14:paraId="006252D5" w14:textId="77777777" w:rsidR="0047226D" w:rsidRPr="00A70FDC" w:rsidRDefault="0047226D" w:rsidP="0047226D">
      <w:pPr>
        <w:pStyle w:val="PL"/>
      </w:pPr>
      <w:r w:rsidRPr="00A70FDC">
        <w:t xml:space="preserve">          $ref: '</w:t>
      </w:r>
      <w:r>
        <w:t>TS29571</w:t>
      </w:r>
      <w:r w:rsidRPr="00A70FDC">
        <w:t>_CommonData.yaml#/components/responses/503'</w:t>
      </w:r>
    </w:p>
    <w:p w14:paraId="57106974" w14:textId="77777777" w:rsidR="0047226D" w:rsidRPr="00A70FDC" w:rsidRDefault="0047226D" w:rsidP="0047226D">
      <w:pPr>
        <w:pStyle w:val="PL"/>
      </w:pPr>
      <w:r w:rsidRPr="00A70FDC">
        <w:t xml:space="preserve">        default:</w:t>
      </w:r>
    </w:p>
    <w:p w14:paraId="2BAA6A33" w14:textId="77777777" w:rsidR="0047226D" w:rsidRPr="00A70FDC" w:rsidRDefault="0047226D" w:rsidP="0047226D">
      <w:pPr>
        <w:pStyle w:val="PL"/>
      </w:pPr>
      <w:r w:rsidRPr="00A70FDC">
        <w:t xml:space="preserve">          $ref: '</w:t>
      </w:r>
      <w:r>
        <w:t>TS29571</w:t>
      </w:r>
      <w:r w:rsidRPr="00A70FDC">
        <w:t>_CommonData.yaml#/components/responses/default'</w:t>
      </w:r>
    </w:p>
    <w:p w14:paraId="44DA43D1" w14:textId="43B8ED56" w:rsidR="00183EFC" w:rsidRPr="0047226D" w:rsidRDefault="00183EFC" w:rsidP="00183EFC">
      <w:pPr>
        <w:pStyle w:val="PL"/>
      </w:pPr>
    </w:p>
    <w:p w14:paraId="04687AC0" w14:textId="77777777" w:rsidR="00183EFC" w:rsidRDefault="00183EFC" w:rsidP="00183EFC">
      <w:pPr>
        <w:pStyle w:val="PL"/>
      </w:pPr>
      <w:r>
        <w:t xml:space="preserve">    delete:</w:t>
      </w:r>
    </w:p>
    <w:p w14:paraId="3739D8B7" w14:textId="77777777" w:rsidR="00183EFC" w:rsidRDefault="00183EFC" w:rsidP="00183EFC">
      <w:pPr>
        <w:pStyle w:val="PL"/>
      </w:pPr>
      <w:r>
        <w:t xml:space="preserve">      summary: Delete an existing Individual VFL </w:t>
      </w:r>
      <w:r w:rsidRPr="00804553">
        <w:t>Training</w:t>
      </w:r>
      <w:r>
        <w:t xml:space="preserve"> Subscription.</w:t>
      </w:r>
    </w:p>
    <w:p w14:paraId="413BAA77" w14:textId="77777777" w:rsidR="00183EFC" w:rsidRDefault="00183EFC" w:rsidP="00183EFC">
      <w:pPr>
        <w:pStyle w:val="PL"/>
      </w:pPr>
      <w:r>
        <w:t xml:space="preserve">      operationId: DeleteNWDAFVFLTrainingSubcription</w:t>
      </w:r>
    </w:p>
    <w:p w14:paraId="290763BC" w14:textId="77777777" w:rsidR="00183EFC" w:rsidRDefault="00183EFC" w:rsidP="00183EFC">
      <w:pPr>
        <w:pStyle w:val="PL"/>
      </w:pPr>
      <w:r>
        <w:t xml:space="preserve">      tags:</w:t>
      </w:r>
    </w:p>
    <w:p w14:paraId="1B89E83C" w14:textId="77777777" w:rsidR="00183EFC" w:rsidRDefault="00183EFC" w:rsidP="00183EFC">
      <w:pPr>
        <w:pStyle w:val="PL"/>
      </w:pPr>
      <w:r>
        <w:t xml:space="preserve">        - Individual VFL </w:t>
      </w:r>
      <w:r w:rsidRPr="00804553">
        <w:t>Training</w:t>
      </w:r>
      <w:r>
        <w:t xml:space="preserve"> Subscription (Document)</w:t>
      </w:r>
    </w:p>
    <w:p w14:paraId="149EFD79" w14:textId="2D39466F" w:rsidR="00183EFC" w:rsidDel="00F95A94" w:rsidRDefault="00183EFC" w:rsidP="00183EFC">
      <w:pPr>
        <w:pStyle w:val="PL"/>
        <w:rPr>
          <w:del w:id="85" w:author="Ericsson user" w:date="2025-09-29T08:21:00Z" w16du:dateUtc="2025-09-29T06:21:00Z"/>
        </w:rPr>
      </w:pPr>
      <w:del w:id="86" w:author="Ericsson user" w:date="2025-09-29T08:21:00Z" w16du:dateUtc="2025-09-29T06:21:00Z">
        <w:r w:rsidDel="00F95A94">
          <w:delText xml:space="preserve">      parameters:</w:delText>
        </w:r>
      </w:del>
    </w:p>
    <w:p w14:paraId="326EBCDC" w14:textId="56392C99" w:rsidR="00183EFC" w:rsidDel="00F95A94" w:rsidRDefault="00183EFC" w:rsidP="00183EFC">
      <w:pPr>
        <w:pStyle w:val="PL"/>
        <w:rPr>
          <w:del w:id="87" w:author="Ericsson user" w:date="2025-09-29T08:21:00Z" w16du:dateUtc="2025-09-29T06:21:00Z"/>
        </w:rPr>
      </w:pPr>
      <w:del w:id="88" w:author="Ericsson user" w:date="2025-09-29T08:21:00Z" w16du:dateUtc="2025-09-29T06:21:00Z">
        <w:r w:rsidDel="00F95A94">
          <w:delText xml:space="preserve">        - name: subscriptionId</w:delText>
        </w:r>
      </w:del>
    </w:p>
    <w:p w14:paraId="5D501CB6" w14:textId="03AE004F" w:rsidR="00183EFC" w:rsidDel="00F95A94" w:rsidRDefault="00183EFC" w:rsidP="00183EFC">
      <w:pPr>
        <w:pStyle w:val="PL"/>
        <w:rPr>
          <w:del w:id="89" w:author="Ericsson user" w:date="2025-09-29T08:21:00Z" w16du:dateUtc="2025-09-29T06:21:00Z"/>
        </w:rPr>
      </w:pPr>
      <w:del w:id="90" w:author="Ericsson user" w:date="2025-09-29T08:21:00Z" w16du:dateUtc="2025-09-29T06:21:00Z">
        <w:r w:rsidDel="00F95A94">
          <w:delText xml:space="preserve">          in: path</w:delText>
        </w:r>
      </w:del>
    </w:p>
    <w:p w14:paraId="656A5552" w14:textId="6EDE8BA0" w:rsidR="00183EFC" w:rsidDel="00F95A94" w:rsidRDefault="00183EFC" w:rsidP="00183EFC">
      <w:pPr>
        <w:pStyle w:val="PL"/>
        <w:rPr>
          <w:del w:id="91" w:author="Ericsson user" w:date="2025-09-29T08:21:00Z" w16du:dateUtc="2025-09-29T06:21:00Z"/>
        </w:rPr>
      </w:pPr>
      <w:del w:id="92" w:author="Ericsson user" w:date="2025-09-29T08:21:00Z" w16du:dateUtc="2025-09-29T06:21:00Z">
        <w:r w:rsidDel="00F95A94">
          <w:delText xml:space="preserve">          description: String identifying a subscription to the Nnwdaf_VFLTraining Service.</w:delText>
        </w:r>
      </w:del>
    </w:p>
    <w:p w14:paraId="3B581783" w14:textId="7EBA0E67" w:rsidR="00183EFC" w:rsidDel="00F95A94" w:rsidRDefault="00183EFC" w:rsidP="00183EFC">
      <w:pPr>
        <w:pStyle w:val="PL"/>
        <w:rPr>
          <w:del w:id="93" w:author="Ericsson user" w:date="2025-09-29T08:21:00Z" w16du:dateUtc="2025-09-29T06:21:00Z"/>
        </w:rPr>
      </w:pPr>
      <w:del w:id="94" w:author="Ericsson user" w:date="2025-09-29T08:21:00Z" w16du:dateUtc="2025-09-29T06:21:00Z">
        <w:r w:rsidDel="00F95A94">
          <w:delText xml:space="preserve">          required: true</w:delText>
        </w:r>
      </w:del>
    </w:p>
    <w:p w14:paraId="3D8AC592" w14:textId="7B4F973A" w:rsidR="00183EFC" w:rsidDel="00F95A94" w:rsidRDefault="00183EFC" w:rsidP="00183EFC">
      <w:pPr>
        <w:pStyle w:val="PL"/>
        <w:rPr>
          <w:del w:id="95" w:author="Ericsson user" w:date="2025-09-29T08:21:00Z" w16du:dateUtc="2025-09-29T06:21:00Z"/>
        </w:rPr>
      </w:pPr>
      <w:del w:id="96" w:author="Ericsson user" w:date="2025-09-29T08:21:00Z" w16du:dateUtc="2025-09-29T06:21:00Z">
        <w:r w:rsidDel="00F95A94">
          <w:delText xml:space="preserve">          schema:</w:delText>
        </w:r>
      </w:del>
    </w:p>
    <w:p w14:paraId="0FCA48BC" w14:textId="6693529F" w:rsidR="00183EFC" w:rsidDel="00F95A94" w:rsidRDefault="00183EFC" w:rsidP="00183EFC">
      <w:pPr>
        <w:pStyle w:val="PL"/>
        <w:rPr>
          <w:del w:id="97" w:author="Ericsson user" w:date="2025-09-29T08:21:00Z" w16du:dateUtc="2025-09-29T06:21:00Z"/>
        </w:rPr>
      </w:pPr>
      <w:del w:id="98" w:author="Ericsson user" w:date="2025-09-29T08:21:00Z" w16du:dateUtc="2025-09-29T06:21:00Z">
        <w:r w:rsidDel="00F95A94">
          <w:delText xml:space="preserve">            type: string</w:delText>
        </w:r>
      </w:del>
    </w:p>
    <w:p w14:paraId="5E550DD7" w14:textId="77777777" w:rsidR="00183EFC" w:rsidRDefault="00183EFC" w:rsidP="00183EFC">
      <w:pPr>
        <w:pStyle w:val="PL"/>
      </w:pPr>
      <w:r>
        <w:t xml:space="preserve">      responses:</w:t>
      </w:r>
    </w:p>
    <w:p w14:paraId="0000DE21" w14:textId="77777777" w:rsidR="00183EFC" w:rsidRDefault="00183EFC" w:rsidP="00183EFC">
      <w:pPr>
        <w:pStyle w:val="PL"/>
      </w:pPr>
      <w:r>
        <w:t xml:space="preserve">        '204':</w:t>
      </w:r>
    </w:p>
    <w:p w14:paraId="3C56567B" w14:textId="77777777" w:rsidR="00183EFC" w:rsidRDefault="00183EFC" w:rsidP="00183EFC">
      <w:pPr>
        <w:pStyle w:val="PL"/>
      </w:pPr>
      <w:r>
        <w:t xml:space="preserve">          description: &gt;</w:t>
      </w:r>
    </w:p>
    <w:p w14:paraId="574072E4" w14:textId="77777777" w:rsidR="00183EFC" w:rsidRDefault="00183EFC" w:rsidP="00183EFC">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5E848405" w14:textId="77777777" w:rsidR="00183EFC" w:rsidRDefault="00183EFC" w:rsidP="00183EFC">
      <w:pPr>
        <w:pStyle w:val="PL"/>
      </w:pPr>
      <w:r>
        <w:t xml:space="preserve">            deleted.</w:t>
      </w:r>
    </w:p>
    <w:p w14:paraId="1CC9A2F0" w14:textId="77777777" w:rsidR="00183EFC" w:rsidRDefault="00183EFC" w:rsidP="00183EFC">
      <w:pPr>
        <w:pStyle w:val="PL"/>
      </w:pPr>
      <w:r>
        <w:t xml:space="preserve">        '307':</w:t>
      </w:r>
    </w:p>
    <w:p w14:paraId="7E7C92F9" w14:textId="77777777" w:rsidR="00183EFC" w:rsidRDefault="00183EFC" w:rsidP="00183EFC">
      <w:pPr>
        <w:pStyle w:val="PL"/>
      </w:pPr>
      <w:r>
        <w:t xml:space="preserve">          $ref: 'TS29571_CommonData.yaml#/components/responses/307'</w:t>
      </w:r>
    </w:p>
    <w:p w14:paraId="0C1F46BB" w14:textId="77777777" w:rsidR="00183EFC" w:rsidRDefault="00183EFC" w:rsidP="00183EFC">
      <w:pPr>
        <w:pStyle w:val="PL"/>
      </w:pPr>
      <w:r>
        <w:t xml:space="preserve">        '308':</w:t>
      </w:r>
    </w:p>
    <w:p w14:paraId="26E9398B" w14:textId="77777777" w:rsidR="00183EFC" w:rsidRDefault="00183EFC" w:rsidP="00183EFC">
      <w:pPr>
        <w:pStyle w:val="PL"/>
      </w:pPr>
      <w:r>
        <w:t xml:space="preserve">          $ref: 'TS29571_CommonData.yaml#/components/responses/308'</w:t>
      </w:r>
    </w:p>
    <w:p w14:paraId="5C515985" w14:textId="77777777" w:rsidR="00183EFC" w:rsidRDefault="00183EFC" w:rsidP="00183EFC">
      <w:pPr>
        <w:pStyle w:val="PL"/>
      </w:pPr>
      <w:r>
        <w:t xml:space="preserve">        '400':</w:t>
      </w:r>
    </w:p>
    <w:p w14:paraId="37E41CDB" w14:textId="77777777" w:rsidR="00183EFC" w:rsidRDefault="00183EFC" w:rsidP="00183EFC">
      <w:pPr>
        <w:pStyle w:val="PL"/>
      </w:pPr>
      <w:r>
        <w:lastRenderedPageBreak/>
        <w:t xml:space="preserve">          $ref: 'TS29571_CommonData.yaml#/components/responses/400'</w:t>
      </w:r>
    </w:p>
    <w:p w14:paraId="4533D9B8" w14:textId="77777777" w:rsidR="00183EFC" w:rsidRDefault="00183EFC" w:rsidP="00183EFC">
      <w:pPr>
        <w:pStyle w:val="PL"/>
      </w:pPr>
      <w:r>
        <w:t xml:space="preserve">        '401':</w:t>
      </w:r>
    </w:p>
    <w:p w14:paraId="713451B7" w14:textId="77777777" w:rsidR="00183EFC" w:rsidRDefault="00183EFC" w:rsidP="00183EFC">
      <w:pPr>
        <w:pStyle w:val="PL"/>
      </w:pPr>
      <w:r>
        <w:t xml:space="preserve">          $ref: 'TS29571_CommonData.yaml#/components/responses/401'</w:t>
      </w:r>
    </w:p>
    <w:p w14:paraId="7F2FCC91" w14:textId="77777777" w:rsidR="00183EFC" w:rsidRDefault="00183EFC" w:rsidP="00183EFC">
      <w:pPr>
        <w:pStyle w:val="PL"/>
      </w:pPr>
      <w:r>
        <w:t xml:space="preserve">        '403':</w:t>
      </w:r>
    </w:p>
    <w:p w14:paraId="67C7D6E0" w14:textId="77777777" w:rsidR="00183EFC" w:rsidRDefault="00183EFC" w:rsidP="00183EFC">
      <w:pPr>
        <w:pStyle w:val="PL"/>
      </w:pPr>
      <w:r>
        <w:t xml:space="preserve">          $ref: 'TS29571_CommonData.yaml#/components/responses/403'</w:t>
      </w:r>
    </w:p>
    <w:p w14:paraId="788B477B" w14:textId="77777777" w:rsidR="00183EFC" w:rsidRDefault="00183EFC" w:rsidP="00183EFC">
      <w:pPr>
        <w:pStyle w:val="PL"/>
      </w:pPr>
      <w:r>
        <w:t xml:space="preserve">        '404':</w:t>
      </w:r>
    </w:p>
    <w:p w14:paraId="12424068" w14:textId="77777777" w:rsidR="00183EFC" w:rsidRDefault="00183EFC" w:rsidP="00183EFC">
      <w:pPr>
        <w:pStyle w:val="PL"/>
      </w:pPr>
      <w:r>
        <w:t xml:space="preserve">          $ref: 'TS29571_CommonData.yaml#/components/responses/404'</w:t>
      </w:r>
    </w:p>
    <w:p w14:paraId="12ADA00A" w14:textId="77777777" w:rsidR="00183EFC" w:rsidRDefault="00183EFC" w:rsidP="00183EFC">
      <w:pPr>
        <w:pStyle w:val="PL"/>
      </w:pPr>
      <w:r>
        <w:t xml:space="preserve">        '429':</w:t>
      </w:r>
    </w:p>
    <w:p w14:paraId="29E15356" w14:textId="77777777" w:rsidR="00183EFC" w:rsidRDefault="00183EFC" w:rsidP="00183EFC">
      <w:pPr>
        <w:pStyle w:val="PL"/>
      </w:pPr>
      <w:r>
        <w:t xml:space="preserve">          $ref: 'TS29571_CommonData.yaml#/components/responses/429'</w:t>
      </w:r>
    </w:p>
    <w:p w14:paraId="4446CA75" w14:textId="77777777" w:rsidR="00183EFC" w:rsidRDefault="00183EFC" w:rsidP="00183EFC">
      <w:pPr>
        <w:pStyle w:val="PL"/>
      </w:pPr>
      <w:r>
        <w:t xml:space="preserve">        '500':</w:t>
      </w:r>
    </w:p>
    <w:p w14:paraId="6AD1B787" w14:textId="77777777" w:rsidR="00183EFC" w:rsidRDefault="00183EFC" w:rsidP="00183EFC">
      <w:pPr>
        <w:pStyle w:val="PL"/>
      </w:pPr>
      <w:r>
        <w:t xml:space="preserve">          $ref: 'TS29571_CommonData.yaml#/components/responses/500'</w:t>
      </w:r>
    </w:p>
    <w:p w14:paraId="0A7AABC2" w14:textId="77777777" w:rsidR="00183EFC" w:rsidRDefault="00183EFC" w:rsidP="00183EFC">
      <w:pPr>
        <w:pStyle w:val="PL"/>
      </w:pPr>
      <w:r>
        <w:t xml:space="preserve">        '502':</w:t>
      </w:r>
    </w:p>
    <w:p w14:paraId="1F1BF2BE" w14:textId="77777777" w:rsidR="00183EFC" w:rsidRDefault="00183EFC" w:rsidP="00183EFC">
      <w:pPr>
        <w:pStyle w:val="PL"/>
      </w:pPr>
      <w:r>
        <w:t xml:space="preserve">          $ref: 'TS29571_CommonData.yaml#/components/responses/502'</w:t>
      </w:r>
    </w:p>
    <w:p w14:paraId="0E3C1E85" w14:textId="77777777" w:rsidR="00183EFC" w:rsidRDefault="00183EFC" w:rsidP="00183EFC">
      <w:pPr>
        <w:pStyle w:val="PL"/>
      </w:pPr>
      <w:r>
        <w:t xml:space="preserve">        '503':</w:t>
      </w:r>
    </w:p>
    <w:p w14:paraId="336B9056" w14:textId="77777777" w:rsidR="00183EFC" w:rsidRDefault="00183EFC" w:rsidP="00183EFC">
      <w:pPr>
        <w:pStyle w:val="PL"/>
      </w:pPr>
      <w:r>
        <w:t xml:space="preserve">          $ref: 'TS29571_CommonData.yaml#/components/responses/503'</w:t>
      </w:r>
    </w:p>
    <w:p w14:paraId="408CF9AD" w14:textId="77777777" w:rsidR="00183EFC" w:rsidRDefault="00183EFC" w:rsidP="00183EFC">
      <w:pPr>
        <w:pStyle w:val="PL"/>
      </w:pPr>
      <w:r>
        <w:t xml:space="preserve">        default:</w:t>
      </w:r>
    </w:p>
    <w:p w14:paraId="7B5331CB" w14:textId="77777777" w:rsidR="00183EFC" w:rsidRDefault="00183EFC" w:rsidP="00183EFC">
      <w:pPr>
        <w:pStyle w:val="PL"/>
      </w:pPr>
      <w:r>
        <w:t xml:space="preserve">          $ref: 'TS29571_CommonData.yaml#/components/responses/default'</w:t>
      </w:r>
    </w:p>
    <w:p w14:paraId="41AA31AE" w14:textId="77777777" w:rsidR="00183EFC" w:rsidRDefault="00183EFC" w:rsidP="00183EFC">
      <w:pPr>
        <w:pStyle w:val="PL"/>
      </w:pPr>
    </w:p>
    <w:p w14:paraId="3940C0A5" w14:textId="77777777" w:rsidR="00183EFC" w:rsidRDefault="00183EFC" w:rsidP="00183EFC">
      <w:pPr>
        <w:pStyle w:val="PL"/>
      </w:pPr>
      <w:r>
        <w:t>components:</w:t>
      </w:r>
    </w:p>
    <w:p w14:paraId="042B4B05" w14:textId="77777777" w:rsidR="00183EFC" w:rsidRDefault="00183EFC" w:rsidP="00183EFC">
      <w:pPr>
        <w:pStyle w:val="PL"/>
      </w:pPr>
      <w:r>
        <w:t xml:space="preserve">  securitySchemes:</w:t>
      </w:r>
    </w:p>
    <w:p w14:paraId="0BE9A076" w14:textId="77777777" w:rsidR="00183EFC" w:rsidRDefault="00183EFC" w:rsidP="00183EFC">
      <w:pPr>
        <w:pStyle w:val="PL"/>
      </w:pPr>
      <w:r>
        <w:t xml:space="preserve">    oAuth2ClientCredentials:</w:t>
      </w:r>
    </w:p>
    <w:p w14:paraId="1CBD97B3" w14:textId="77777777" w:rsidR="00183EFC" w:rsidRDefault="00183EFC" w:rsidP="00183EFC">
      <w:pPr>
        <w:pStyle w:val="PL"/>
      </w:pPr>
      <w:r>
        <w:t xml:space="preserve">      type: oauth2</w:t>
      </w:r>
    </w:p>
    <w:p w14:paraId="307176C9" w14:textId="77777777" w:rsidR="00183EFC" w:rsidRDefault="00183EFC" w:rsidP="00183EFC">
      <w:pPr>
        <w:pStyle w:val="PL"/>
      </w:pPr>
      <w:r>
        <w:t xml:space="preserve">      flows:</w:t>
      </w:r>
    </w:p>
    <w:p w14:paraId="0BE6BECF" w14:textId="77777777" w:rsidR="00183EFC" w:rsidRDefault="00183EFC" w:rsidP="00183EFC">
      <w:pPr>
        <w:pStyle w:val="PL"/>
      </w:pPr>
      <w:r>
        <w:t xml:space="preserve">        clientCredentials:</w:t>
      </w:r>
    </w:p>
    <w:p w14:paraId="2E32D11C" w14:textId="77777777" w:rsidR="00183EFC" w:rsidRDefault="00183EFC" w:rsidP="00183EFC">
      <w:pPr>
        <w:pStyle w:val="PL"/>
      </w:pPr>
      <w:r>
        <w:t xml:space="preserve">          tokenUrl: '{nrfApiRoot}/oauth2/token'</w:t>
      </w:r>
    </w:p>
    <w:p w14:paraId="6E8CE4B4" w14:textId="77777777" w:rsidR="00183EFC" w:rsidRDefault="00183EFC" w:rsidP="00183EFC">
      <w:pPr>
        <w:pStyle w:val="PL"/>
      </w:pPr>
      <w:r>
        <w:t xml:space="preserve">          scopes:</w:t>
      </w:r>
    </w:p>
    <w:p w14:paraId="2E2EBCCF" w14:textId="77777777" w:rsidR="00183EFC" w:rsidRDefault="00183EFC" w:rsidP="00183EFC">
      <w:pPr>
        <w:pStyle w:val="PL"/>
      </w:pPr>
      <w:r>
        <w:t xml:space="preserve">            nnwdaf-vfltraining: Access to the Nnwdaf_VFLTraining</w:t>
      </w:r>
      <w:r>
        <w:rPr>
          <w:lang w:eastAsia="zh-CN"/>
        </w:rPr>
        <w:t xml:space="preserve"> </w:t>
      </w:r>
      <w:r>
        <w:t>API</w:t>
      </w:r>
    </w:p>
    <w:p w14:paraId="520E2EEF" w14:textId="77777777" w:rsidR="00183EFC" w:rsidRDefault="00183EFC" w:rsidP="00183EFC">
      <w:pPr>
        <w:pStyle w:val="PL"/>
      </w:pPr>
    </w:p>
    <w:p w14:paraId="368FFC5A" w14:textId="77777777" w:rsidR="0047226D" w:rsidRDefault="0047226D" w:rsidP="0047226D">
      <w:pPr>
        <w:pStyle w:val="PL"/>
      </w:pPr>
      <w:r>
        <w:t xml:space="preserve">  schemas:</w:t>
      </w:r>
    </w:p>
    <w:p w14:paraId="4CD0CBD5" w14:textId="77777777" w:rsidR="0047226D" w:rsidRDefault="0047226D" w:rsidP="0047226D">
      <w:pPr>
        <w:pStyle w:val="PL"/>
        <w:rPr>
          <w:rFonts w:eastAsia="DengXian"/>
        </w:rPr>
      </w:pPr>
      <w:r>
        <w:t xml:space="preserve">    VflTrainingSub</w:t>
      </w:r>
      <w:r>
        <w:rPr>
          <w:rFonts w:hint="eastAsia"/>
          <w:lang w:eastAsia="zh-CN"/>
        </w:rPr>
        <w:t>s</w:t>
      </w:r>
      <w:r>
        <w:rPr>
          <w:rFonts w:eastAsia="DengXian"/>
        </w:rPr>
        <w:t>:</w:t>
      </w:r>
    </w:p>
    <w:p w14:paraId="01287AA2" w14:textId="77777777" w:rsidR="0047226D" w:rsidRDefault="0047226D" w:rsidP="0047226D">
      <w:pPr>
        <w:pStyle w:val="PL"/>
      </w:pPr>
      <w:r>
        <w:t xml:space="preserve">      description: Represents VFL Training subscription.</w:t>
      </w:r>
    </w:p>
    <w:p w14:paraId="08F53A93" w14:textId="77777777" w:rsidR="0047226D" w:rsidRDefault="0047226D" w:rsidP="0047226D">
      <w:pPr>
        <w:pStyle w:val="PL"/>
      </w:pPr>
      <w:r>
        <w:t xml:space="preserve">      type: object</w:t>
      </w:r>
    </w:p>
    <w:p w14:paraId="42D4C2D7" w14:textId="77777777" w:rsidR="0047226D" w:rsidRDefault="0047226D" w:rsidP="0047226D">
      <w:pPr>
        <w:pStyle w:val="PL"/>
      </w:pPr>
      <w:r>
        <w:t xml:space="preserve">      properties:</w:t>
      </w:r>
    </w:p>
    <w:p w14:paraId="7743823D" w14:textId="77777777" w:rsidR="0047226D" w:rsidRDefault="0047226D" w:rsidP="0047226D">
      <w:pPr>
        <w:pStyle w:val="PL"/>
      </w:pPr>
      <w:r>
        <w:t xml:space="preserve">        </w:t>
      </w:r>
      <w:r>
        <w:rPr>
          <w:lang w:eastAsia="zh-CN"/>
        </w:rPr>
        <w:t>notifUri</w:t>
      </w:r>
      <w:r>
        <w:t>:</w:t>
      </w:r>
    </w:p>
    <w:p w14:paraId="73E8554B" w14:textId="77777777" w:rsidR="0047226D" w:rsidRDefault="0047226D" w:rsidP="0047226D">
      <w:pPr>
        <w:pStyle w:val="PL"/>
      </w:pPr>
      <w:r>
        <w:t xml:space="preserve">          $ref: 'TS29571_CommonData.yaml#/components/schemas/Uri'</w:t>
      </w:r>
    </w:p>
    <w:p w14:paraId="331D1742" w14:textId="77777777" w:rsidR="0047226D" w:rsidRDefault="0047226D" w:rsidP="0047226D">
      <w:pPr>
        <w:pStyle w:val="PL"/>
      </w:pPr>
      <w:r>
        <w:t xml:space="preserve">        </w:t>
      </w:r>
      <w:r>
        <w:rPr>
          <w:lang w:eastAsia="zh-CN"/>
        </w:rPr>
        <w:t>notifCorrId</w:t>
      </w:r>
      <w:r>
        <w:t>:</w:t>
      </w:r>
    </w:p>
    <w:p w14:paraId="7E11FFF0" w14:textId="77777777" w:rsidR="0047226D" w:rsidRDefault="0047226D" w:rsidP="0047226D">
      <w:pPr>
        <w:pStyle w:val="PL"/>
      </w:pPr>
      <w:r>
        <w:t xml:space="preserve">          type: string</w:t>
      </w:r>
    </w:p>
    <w:p w14:paraId="13948689" w14:textId="77777777" w:rsidR="0047226D" w:rsidRDefault="0047226D" w:rsidP="0047226D">
      <w:pPr>
        <w:pStyle w:val="PL"/>
      </w:pPr>
      <w:r>
        <w:t xml:space="preserve">          description: Notification correlation identifier.</w:t>
      </w:r>
    </w:p>
    <w:p w14:paraId="43FA026C" w14:textId="77777777" w:rsidR="0047226D" w:rsidRDefault="0047226D" w:rsidP="0047226D">
      <w:pPr>
        <w:pStyle w:val="PL"/>
      </w:pPr>
      <w:r>
        <w:t xml:space="preserve">        </w:t>
      </w:r>
      <w:r>
        <w:rPr>
          <w:lang w:eastAsia="zh-CN"/>
        </w:rPr>
        <w:t>vflTrainSubs</w:t>
      </w:r>
      <w:r>
        <w:t>:</w:t>
      </w:r>
    </w:p>
    <w:p w14:paraId="693BBC1A" w14:textId="77777777" w:rsidR="0047226D" w:rsidRDefault="0047226D" w:rsidP="0047226D">
      <w:pPr>
        <w:pStyle w:val="PL"/>
      </w:pPr>
      <w:r>
        <w:t xml:space="preserve">          type: array</w:t>
      </w:r>
    </w:p>
    <w:p w14:paraId="33AC2D9A" w14:textId="77777777" w:rsidR="0047226D" w:rsidRDefault="0047226D" w:rsidP="0047226D">
      <w:pPr>
        <w:pStyle w:val="PL"/>
      </w:pPr>
      <w:r>
        <w:t xml:space="preserve">          items:</w:t>
      </w:r>
    </w:p>
    <w:p w14:paraId="6F5E45F5" w14:textId="77777777" w:rsidR="0047226D" w:rsidRDefault="0047226D" w:rsidP="0047226D">
      <w:pPr>
        <w:pStyle w:val="PL"/>
      </w:pPr>
      <w:r>
        <w:t xml:space="preserve">            $ref: '#/components/schemas/VflTrainingSub'</w:t>
      </w:r>
    </w:p>
    <w:p w14:paraId="0EAEC01E" w14:textId="77777777" w:rsidR="0047226D" w:rsidRDefault="0047226D" w:rsidP="0047226D">
      <w:pPr>
        <w:pStyle w:val="PL"/>
      </w:pPr>
      <w:r>
        <w:t xml:space="preserve">          minItems: 1</w:t>
      </w:r>
    </w:p>
    <w:p w14:paraId="610CF8F7" w14:textId="3AF8A901" w:rsidR="0047226D" w:rsidRDefault="0047226D" w:rsidP="0047226D">
      <w:pPr>
        <w:pStyle w:val="PL"/>
      </w:pPr>
      <w:r>
        <w:t xml:space="preserve">        reportingReqs:</w:t>
      </w:r>
    </w:p>
    <w:p w14:paraId="49B8132A" w14:textId="77777777" w:rsidR="0047226D" w:rsidRDefault="0047226D" w:rsidP="0047226D">
      <w:pPr>
        <w:pStyle w:val="PL"/>
      </w:pPr>
      <w:r>
        <w:t xml:space="preserve">          $ref: 'TS29523_Npcf_EventExposure.yaml#/components/schemas/ReportingInformation'</w:t>
      </w:r>
    </w:p>
    <w:p w14:paraId="35C420A1" w14:textId="77777777" w:rsidR="0047226D" w:rsidRDefault="0047226D" w:rsidP="0047226D">
      <w:pPr>
        <w:pStyle w:val="PL"/>
      </w:pPr>
      <w:r>
        <w:t xml:space="preserve">        trainReports:</w:t>
      </w:r>
    </w:p>
    <w:p w14:paraId="40248952" w14:textId="77777777" w:rsidR="0047226D" w:rsidRDefault="0047226D" w:rsidP="0047226D">
      <w:pPr>
        <w:pStyle w:val="PL"/>
      </w:pPr>
      <w:r>
        <w:t xml:space="preserve">          type: array</w:t>
      </w:r>
    </w:p>
    <w:p w14:paraId="54B4D78B" w14:textId="77777777" w:rsidR="0047226D" w:rsidRDefault="0047226D" w:rsidP="0047226D">
      <w:pPr>
        <w:pStyle w:val="PL"/>
      </w:pPr>
      <w:r>
        <w:t xml:space="preserve">          items:</w:t>
      </w:r>
    </w:p>
    <w:p w14:paraId="38BDD7A6" w14:textId="270B0551" w:rsidR="0047226D" w:rsidRDefault="0047226D" w:rsidP="0047226D">
      <w:pPr>
        <w:pStyle w:val="PL"/>
      </w:pPr>
      <w:r>
        <w:t xml:space="preserve">            $ref: '#/components/schemas/VflTrainingNotify'</w:t>
      </w:r>
    </w:p>
    <w:p w14:paraId="6606C136" w14:textId="77777777" w:rsidR="0047226D" w:rsidRDefault="0047226D" w:rsidP="0047226D">
      <w:pPr>
        <w:pStyle w:val="PL"/>
      </w:pPr>
      <w:r>
        <w:t xml:space="preserve">          minItems: 1</w:t>
      </w:r>
    </w:p>
    <w:p w14:paraId="2C2F2084" w14:textId="77777777" w:rsidR="0047226D" w:rsidRDefault="0047226D" w:rsidP="0047226D">
      <w:pPr>
        <w:pStyle w:val="PL"/>
      </w:pPr>
      <w:r>
        <w:t xml:space="preserve">        suppFeat:</w:t>
      </w:r>
    </w:p>
    <w:p w14:paraId="26FF3103" w14:textId="77777777" w:rsidR="0047226D" w:rsidRDefault="0047226D" w:rsidP="0047226D">
      <w:pPr>
        <w:pStyle w:val="PL"/>
      </w:pPr>
      <w:r>
        <w:t xml:space="preserve">          $ref: 'TS29571_CommonData.yaml#/components/schemas/SupportedFeatures'</w:t>
      </w:r>
    </w:p>
    <w:p w14:paraId="2707F76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7AA6CC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notifUri</w:t>
      </w:r>
    </w:p>
    <w:p w14:paraId="601AEF2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notifCorrId</w:t>
      </w:r>
    </w:p>
    <w:p w14:paraId="04553FC7"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vflTrainSub</w:t>
      </w:r>
      <w:r>
        <w:rPr>
          <w:rFonts w:ascii="Courier New" w:hAnsi="Courier New"/>
          <w:sz w:val="16"/>
        </w:rPr>
        <w:t>s</w:t>
      </w:r>
    </w:p>
    <w:p w14:paraId="557C66E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844279" w14:textId="77777777" w:rsidR="0047226D" w:rsidRDefault="0047226D" w:rsidP="0047226D">
      <w:pPr>
        <w:pStyle w:val="PL"/>
        <w:rPr>
          <w:rFonts w:eastAsia="DengXian"/>
        </w:rPr>
      </w:pPr>
      <w:r>
        <w:t xml:space="preserve">    VflTrainingSub</w:t>
      </w:r>
      <w:r>
        <w:rPr>
          <w:rFonts w:hint="eastAsia"/>
          <w:lang w:eastAsia="zh-CN"/>
        </w:rPr>
        <w:t>s</w:t>
      </w:r>
      <w:r>
        <w:rPr>
          <w:lang w:eastAsia="zh-CN"/>
        </w:rPr>
        <w:t>Patch</w:t>
      </w:r>
      <w:r>
        <w:rPr>
          <w:rFonts w:eastAsia="DengXian"/>
        </w:rPr>
        <w:t>:</w:t>
      </w:r>
    </w:p>
    <w:p w14:paraId="0CF6E949" w14:textId="77777777" w:rsidR="0047226D" w:rsidRDefault="0047226D" w:rsidP="0047226D">
      <w:pPr>
        <w:pStyle w:val="PL"/>
      </w:pPr>
      <w:r>
        <w:t xml:space="preserve">      description: Represents the requested modifications to a </w:t>
      </w:r>
      <w:r>
        <w:rPr>
          <w:rFonts w:cs="Arial"/>
          <w:szCs w:val="18"/>
        </w:rPr>
        <w:t>VFL Training</w:t>
      </w:r>
      <w:r>
        <w:rPr>
          <w:lang w:val="en-US"/>
        </w:rPr>
        <w:t xml:space="preserve"> </w:t>
      </w:r>
      <w:r>
        <w:t>Subscription.</w:t>
      </w:r>
    </w:p>
    <w:p w14:paraId="77605A60" w14:textId="77777777" w:rsidR="0047226D" w:rsidRDefault="0047226D" w:rsidP="0047226D">
      <w:pPr>
        <w:pStyle w:val="PL"/>
      </w:pPr>
      <w:r>
        <w:t xml:space="preserve">      type: object</w:t>
      </w:r>
    </w:p>
    <w:p w14:paraId="4678124E" w14:textId="77777777" w:rsidR="0047226D" w:rsidRDefault="0047226D" w:rsidP="0047226D">
      <w:pPr>
        <w:pStyle w:val="PL"/>
      </w:pPr>
      <w:r>
        <w:t xml:space="preserve">      properties:</w:t>
      </w:r>
    </w:p>
    <w:p w14:paraId="076316E0" w14:textId="77777777" w:rsidR="0047226D" w:rsidRDefault="0047226D" w:rsidP="0047226D">
      <w:pPr>
        <w:pStyle w:val="PL"/>
      </w:pPr>
      <w:r>
        <w:t xml:space="preserve">        </w:t>
      </w:r>
      <w:r>
        <w:rPr>
          <w:lang w:eastAsia="zh-CN"/>
        </w:rPr>
        <w:t>notifUri</w:t>
      </w:r>
      <w:r>
        <w:t>:</w:t>
      </w:r>
    </w:p>
    <w:p w14:paraId="7F714F5C" w14:textId="77777777" w:rsidR="0047226D" w:rsidRDefault="0047226D" w:rsidP="0047226D">
      <w:pPr>
        <w:pStyle w:val="PL"/>
      </w:pPr>
      <w:r>
        <w:t xml:space="preserve">          $ref: 'TS29571_CommonData.yaml#/components/schemas/Uri'</w:t>
      </w:r>
    </w:p>
    <w:p w14:paraId="38FE8145" w14:textId="77777777" w:rsidR="0047226D" w:rsidRDefault="0047226D" w:rsidP="0047226D">
      <w:pPr>
        <w:pStyle w:val="PL"/>
      </w:pPr>
      <w:r>
        <w:t xml:space="preserve">        </w:t>
      </w:r>
      <w:r>
        <w:rPr>
          <w:lang w:eastAsia="zh-CN"/>
        </w:rPr>
        <w:t>notifCorrId</w:t>
      </w:r>
      <w:r>
        <w:t>:</w:t>
      </w:r>
    </w:p>
    <w:p w14:paraId="16B20FDB" w14:textId="77777777" w:rsidR="0047226D" w:rsidRDefault="0047226D" w:rsidP="0047226D">
      <w:pPr>
        <w:pStyle w:val="PL"/>
      </w:pPr>
      <w:r>
        <w:t xml:space="preserve">          type: string</w:t>
      </w:r>
    </w:p>
    <w:p w14:paraId="48170B97" w14:textId="77777777" w:rsidR="0047226D" w:rsidRPr="009A15E3" w:rsidRDefault="0047226D" w:rsidP="0047226D">
      <w:pPr>
        <w:pStyle w:val="PL"/>
      </w:pPr>
      <w:r>
        <w:t xml:space="preserve">          description: Notification correlation identifier.</w:t>
      </w:r>
    </w:p>
    <w:p w14:paraId="37248130" w14:textId="77777777" w:rsidR="0047226D" w:rsidRDefault="0047226D" w:rsidP="0047226D">
      <w:pPr>
        <w:pStyle w:val="PL"/>
        <w:rPr>
          <w:lang w:eastAsia="zh-CN"/>
        </w:rPr>
      </w:pPr>
      <w:r>
        <w:t xml:space="preserve">        </w:t>
      </w:r>
      <w:r>
        <w:rPr>
          <w:lang w:eastAsia="zh-CN"/>
        </w:rPr>
        <w:t>vflTrainSubs</w:t>
      </w:r>
      <w:r>
        <w:t>:</w:t>
      </w:r>
    </w:p>
    <w:p w14:paraId="0E7CE668" w14:textId="77777777" w:rsidR="0047226D" w:rsidRDefault="0047226D" w:rsidP="0047226D">
      <w:pPr>
        <w:pStyle w:val="PL"/>
      </w:pPr>
      <w:r>
        <w:t xml:space="preserve">          type: array</w:t>
      </w:r>
    </w:p>
    <w:p w14:paraId="689FE0B2" w14:textId="77777777" w:rsidR="0047226D" w:rsidRDefault="0047226D" w:rsidP="0047226D">
      <w:pPr>
        <w:pStyle w:val="PL"/>
      </w:pPr>
      <w:r>
        <w:t xml:space="preserve">          items:</w:t>
      </w:r>
    </w:p>
    <w:p w14:paraId="587C005A" w14:textId="77777777" w:rsidR="0047226D" w:rsidRDefault="0047226D" w:rsidP="0047226D">
      <w:pPr>
        <w:pStyle w:val="PL"/>
      </w:pPr>
      <w:r>
        <w:t xml:space="preserve">            $ref: '#/components/schemas/VflTrainingSub'</w:t>
      </w:r>
    </w:p>
    <w:p w14:paraId="282667EB" w14:textId="77777777" w:rsidR="0047226D" w:rsidRDefault="0047226D" w:rsidP="0047226D">
      <w:pPr>
        <w:pStyle w:val="PL"/>
      </w:pPr>
      <w:r>
        <w:t xml:space="preserve">          minItems: 1</w:t>
      </w:r>
    </w:p>
    <w:p w14:paraId="646D7970" w14:textId="77777777" w:rsidR="0047226D" w:rsidRDefault="0047226D" w:rsidP="0047226D">
      <w:pPr>
        <w:pStyle w:val="PL"/>
      </w:pPr>
      <w:r>
        <w:t xml:space="preserve">        reportingReqs:</w:t>
      </w:r>
    </w:p>
    <w:p w14:paraId="56D89A13" w14:textId="77777777" w:rsidR="0047226D" w:rsidRDefault="0047226D" w:rsidP="0047226D">
      <w:pPr>
        <w:pStyle w:val="PL"/>
      </w:pPr>
      <w:r>
        <w:t xml:space="preserve">          $ref: 'TS29523_Npcf_EventExposure.yaml#/components/schemas/ReportingInformation'</w:t>
      </w:r>
    </w:p>
    <w:p w14:paraId="4E9BA351"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D54127" w14:textId="77777777" w:rsidR="0047226D" w:rsidRDefault="0047226D" w:rsidP="0047226D">
      <w:pPr>
        <w:pStyle w:val="PL"/>
        <w:rPr>
          <w:rFonts w:eastAsia="DengXian"/>
        </w:rPr>
      </w:pPr>
      <w:r>
        <w:t xml:space="preserve">    </w:t>
      </w:r>
      <w:bookmarkStart w:id="99" w:name="OLE_LINK7"/>
      <w:r>
        <w:t>VflTrainingSub</w:t>
      </w:r>
      <w:bookmarkEnd w:id="99"/>
      <w:r>
        <w:rPr>
          <w:rFonts w:eastAsia="DengXian"/>
        </w:rPr>
        <w:t>:</w:t>
      </w:r>
    </w:p>
    <w:p w14:paraId="67315021" w14:textId="77777777" w:rsidR="0047226D" w:rsidRDefault="0047226D" w:rsidP="0047226D">
      <w:pPr>
        <w:pStyle w:val="PL"/>
      </w:pPr>
      <w:r>
        <w:t xml:space="preserve">      description: Represents VFL Training subscription for a analytics ID.</w:t>
      </w:r>
    </w:p>
    <w:p w14:paraId="69DBEF75" w14:textId="77777777" w:rsidR="0047226D" w:rsidRDefault="0047226D" w:rsidP="0047226D">
      <w:pPr>
        <w:pStyle w:val="PL"/>
      </w:pPr>
      <w:r>
        <w:t xml:space="preserve">      type: object</w:t>
      </w:r>
    </w:p>
    <w:p w14:paraId="357E43CE" w14:textId="77777777" w:rsidR="0047226D" w:rsidRDefault="0047226D" w:rsidP="0047226D">
      <w:pPr>
        <w:pStyle w:val="PL"/>
      </w:pPr>
      <w:r>
        <w:t xml:space="preserve">      properties:</w:t>
      </w:r>
    </w:p>
    <w:p w14:paraId="47FC09AE" w14:textId="77777777" w:rsidR="0047226D" w:rsidRDefault="0047226D" w:rsidP="0047226D">
      <w:pPr>
        <w:pStyle w:val="PL"/>
      </w:pPr>
      <w:r>
        <w:lastRenderedPageBreak/>
        <w:t xml:space="preserve">        event:</w:t>
      </w:r>
    </w:p>
    <w:p w14:paraId="2B0C3BDE" w14:textId="77777777" w:rsidR="0047226D" w:rsidRDefault="0047226D" w:rsidP="0047226D">
      <w:pPr>
        <w:pStyle w:val="PL"/>
      </w:pPr>
      <w:r>
        <w:t xml:space="preserve">          $ref: 'TS29520_Nnwdaf_EventsSubscription.yaml#/components/schemas/NwdafEvent'</w:t>
      </w:r>
    </w:p>
    <w:p w14:paraId="0F617D75" w14:textId="77777777" w:rsidR="0047226D" w:rsidRDefault="0047226D" w:rsidP="0047226D">
      <w:pPr>
        <w:pStyle w:val="PL"/>
      </w:pPr>
      <w:r>
        <w:t xml:space="preserve">        </w:t>
      </w:r>
      <w:r>
        <w:rPr>
          <w:lang w:eastAsia="zh-CN"/>
        </w:rPr>
        <w:t>vflCorrId</w:t>
      </w:r>
      <w:r>
        <w:t>:</w:t>
      </w:r>
    </w:p>
    <w:p w14:paraId="2A16A1C2" w14:textId="77777777" w:rsidR="0047226D" w:rsidRDefault="0047226D" w:rsidP="0047226D">
      <w:pPr>
        <w:pStyle w:val="PL"/>
      </w:pPr>
      <w:r>
        <w:t xml:space="preserve">          type: string</w:t>
      </w:r>
    </w:p>
    <w:p w14:paraId="4148686B" w14:textId="77777777" w:rsidR="0047226D" w:rsidRDefault="0047226D" w:rsidP="0047226D">
      <w:pPr>
        <w:pStyle w:val="PL"/>
      </w:pPr>
      <w:r>
        <w:t xml:space="preserve">          description: Represents the VFL Correlation ID.</w:t>
      </w:r>
    </w:p>
    <w:p w14:paraId="11DA9BA7" w14:textId="77777777" w:rsidR="0047226D" w:rsidRDefault="0047226D" w:rsidP="0047226D">
      <w:pPr>
        <w:pStyle w:val="PL"/>
      </w:pPr>
      <w:r>
        <w:t xml:space="preserve">        </w:t>
      </w:r>
      <w:r>
        <w:rPr>
          <w:lang w:eastAsia="zh-CN"/>
        </w:rPr>
        <w:t>interopInfo</w:t>
      </w:r>
      <w:r>
        <w:t>:</w:t>
      </w:r>
    </w:p>
    <w:p w14:paraId="0A9213CA" w14:textId="77777777" w:rsidR="0047226D" w:rsidRDefault="0047226D" w:rsidP="0047226D">
      <w:pPr>
        <w:pStyle w:val="PL"/>
      </w:pPr>
      <w:r>
        <w:t xml:space="preserve">          $ref: '#/components/schemas/</w:t>
      </w:r>
      <w:r w:rsidRPr="002B48D8">
        <w:t>VflInteropInfo</w:t>
      </w:r>
      <w:r>
        <w:t>'</w:t>
      </w:r>
    </w:p>
    <w:p w14:paraId="210DCFC0" w14:textId="77777777" w:rsidR="0047226D" w:rsidRDefault="0047226D" w:rsidP="0047226D">
      <w:pPr>
        <w:pStyle w:val="PL"/>
      </w:pPr>
      <w:r>
        <w:t xml:space="preserve">        </w:t>
      </w:r>
      <w:r>
        <w:rPr>
          <w:rFonts w:hint="eastAsia"/>
          <w:lang w:eastAsia="zh-CN"/>
        </w:rPr>
        <w:t>m</w:t>
      </w:r>
      <w:r>
        <w:rPr>
          <w:lang w:eastAsia="zh-CN"/>
        </w:rPr>
        <w:t>axRspTime</w:t>
      </w:r>
      <w:r>
        <w:t>:</w:t>
      </w:r>
    </w:p>
    <w:p w14:paraId="29E7C867" w14:textId="77777777" w:rsidR="0047226D" w:rsidRDefault="0047226D" w:rsidP="0047226D">
      <w:pPr>
        <w:pStyle w:val="PL"/>
      </w:pPr>
      <w:r>
        <w:t xml:space="preserve">          $ref: 'TS29571_CommonData.yaml#/components/schemas/DurationSec'</w:t>
      </w:r>
    </w:p>
    <w:p w14:paraId="3BFFCE1E" w14:textId="77777777" w:rsidR="0047226D" w:rsidRDefault="0047226D" w:rsidP="0047226D">
      <w:pPr>
        <w:pStyle w:val="PL"/>
      </w:pPr>
      <w:r>
        <w:t xml:space="preserve">        </w:t>
      </w:r>
      <w:r>
        <w:rPr>
          <w:rFonts w:hint="eastAsia"/>
          <w:lang w:eastAsia="zh-CN"/>
        </w:rPr>
        <w:t>t</w:t>
      </w:r>
      <w:r>
        <w:rPr>
          <w:lang w:eastAsia="zh-CN"/>
        </w:rPr>
        <w:t>rainFilter</w:t>
      </w:r>
      <w:r>
        <w:t>:</w:t>
      </w:r>
    </w:p>
    <w:p w14:paraId="5F931F4D" w14:textId="77777777" w:rsidR="0047226D" w:rsidRDefault="0047226D" w:rsidP="0047226D">
      <w:pPr>
        <w:pStyle w:val="PL"/>
      </w:pPr>
      <w:r>
        <w:t xml:space="preserve">          $ref: 'TS29520_Nnwdaf_AnalyticsInfo.yaml#/components/schemas/EventFilter'</w:t>
      </w:r>
    </w:p>
    <w:p w14:paraId="2A24B4FA" w14:textId="77777777" w:rsidR="0047226D" w:rsidRDefault="0047226D" w:rsidP="0047226D">
      <w:pPr>
        <w:pStyle w:val="PL"/>
      </w:pPr>
      <w:r>
        <w:t xml:space="preserve">        </w:t>
      </w:r>
      <w:r>
        <w:rPr>
          <w:rFonts w:hint="eastAsia"/>
          <w:lang w:eastAsia="zh-CN"/>
        </w:rPr>
        <w:t>i</w:t>
      </w:r>
      <w:r>
        <w:rPr>
          <w:lang w:eastAsia="zh-CN"/>
        </w:rPr>
        <w:t>ntermediateInfo</w:t>
      </w:r>
      <w:r>
        <w:t>:</w:t>
      </w:r>
    </w:p>
    <w:p w14:paraId="5D3F92CA" w14:textId="77777777" w:rsidR="0047226D" w:rsidRDefault="0047226D" w:rsidP="0047226D">
      <w:pPr>
        <w:pStyle w:val="PL"/>
      </w:pPr>
      <w:r>
        <w:t xml:space="preserve">          $ref: '#/components/schemas/</w:t>
      </w:r>
      <w:r w:rsidRPr="002B48D8">
        <w:t>VflIntermed</w:t>
      </w:r>
      <w:r w:rsidRPr="002B48D8">
        <w:rPr>
          <w:rFonts w:hint="eastAsia"/>
        </w:rPr>
        <w:t>Train</w:t>
      </w:r>
      <w:r w:rsidRPr="002B48D8">
        <w:t>Info</w:t>
      </w:r>
      <w:r>
        <w:t>'</w:t>
      </w:r>
    </w:p>
    <w:p w14:paraId="6AEF4385" w14:textId="77777777" w:rsidR="0047226D" w:rsidRDefault="0047226D" w:rsidP="0047226D">
      <w:pPr>
        <w:pStyle w:val="PL"/>
      </w:pPr>
      <w:r>
        <w:t xml:space="preserve">        </w:t>
      </w:r>
      <w:r>
        <w:rPr>
          <w:rFonts w:hint="eastAsia"/>
          <w:lang w:eastAsia="zh-CN"/>
        </w:rPr>
        <w:t>c</w:t>
      </w:r>
      <w:r>
        <w:rPr>
          <w:lang w:eastAsia="zh-CN"/>
        </w:rPr>
        <w:t>hkFlg</w:t>
      </w:r>
      <w:r>
        <w:t>:</w:t>
      </w:r>
    </w:p>
    <w:p w14:paraId="77FE33FB" w14:textId="77777777" w:rsidR="0047226D" w:rsidRDefault="0047226D" w:rsidP="0047226D">
      <w:pPr>
        <w:pStyle w:val="PL"/>
      </w:pPr>
      <w:r>
        <w:t xml:space="preserve">          type: boolean</w:t>
      </w:r>
    </w:p>
    <w:p w14:paraId="6E1D2F53" w14:textId="77777777" w:rsidR="0047226D" w:rsidRDefault="0047226D" w:rsidP="0047226D">
      <w:pPr>
        <w:pStyle w:val="PL"/>
      </w:pPr>
      <w:r>
        <w:t xml:space="preserve">          description: &gt;</w:t>
      </w:r>
    </w:p>
    <w:p w14:paraId="70AD68D4" w14:textId="77777777" w:rsidR="0047226D" w:rsidRDefault="0047226D" w:rsidP="0047226D">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479B7996" w14:textId="77777777" w:rsidR="0047226D" w:rsidRDefault="0047226D" w:rsidP="0047226D">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329450FA" w14:textId="77777777" w:rsidR="0047226D" w:rsidRDefault="0047226D" w:rsidP="0047226D">
      <w:pPr>
        <w:pStyle w:val="PL"/>
      </w:pPr>
      <w:r>
        <w:t xml:space="preserve">        </w:t>
      </w:r>
      <w:r>
        <w:rPr>
          <w:rFonts w:hint="eastAsia"/>
          <w:lang w:eastAsia="zh-CN"/>
        </w:rPr>
        <w:t>s</w:t>
      </w:r>
      <w:r>
        <w:rPr>
          <w:lang w:eastAsia="zh-CN"/>
        </w:rPr>
        <w:t>ampIds</w:t>
      </w:r>
      <w:r>
        <w:t>:</w:t>
      </w:r>
    </w:p>
    <w:p w14:paraId="7EF3465B" w14:textId="77777777" w:rsidR="0047226D" w:rsidRDefault="0047226D" w:rsidP="0047226D">
      <w:pPr>
        <w:pStyle w:val="PL"/>
      </w:pPr>
      <w:r>
        <w:t xml:space="preserve">          type: array</w:t>
      </w:r>
    </w:p>
    <w:p w14:paraId="55DF1275" w14:textId="77777777" w:rsidR="0047226D" w:rsidRDefault="0047226D" w:rsidP="0047226D">
      <w:pPr>
        <w:pStyle w:val="PL"/>
      </w:pPr>
      <w:r>
        <w:t xml:space="preserve">          items:</w:t>
      </w:r>
    </w:p>
    <w:p w14:paraId="69D40704" w14:textId="77777777" w:rsidR="0047226D" w:rsidRDefault="0047226D" w:rsidP="0047226D">
      <w:pPr>
        <w:pStyle w:val="PL"/>
      </w:pPr>
      <w:r>
        <w:t xml:space="preserve">            $ref: 'TS29571_CommonData.yaml#/components/schemas/Supi'</w:t>
      </w:r>
    </w:p>
    <w:p w14:paraId="061E0F9B" w14:textId="77777777" w:rsidR="0047226D" w:rsidRDefault="0047226D" w:rsidP="0047226D">
      <w:pPr>
        <w:pStyle w:val="PL"/>
      </w:pPr>
      <w:r>
        <w:t xml:space="preserve">          minItems: 1</w:t>
      </w:r>
    </w:p>
    <w:p w14:paraId="4A49570B" w14:textId="77777777" w:rsidR="0047226D" w:rsidRDefault="0047226D" w:rsidP="0047226D">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7A9D2180" w14:textId="77777777" w:rsidR="0047226D" w:rsidRDefault="0047226D" w:rsidP="0047226D">
      <w:pPr>
        <w:pStyle w:val="PL"/>
      </w:pPr>
      <w:r>
        <w:t xml:space="preserve">        </w:t>
      </w:r>
      <w:r>
        <w:rPr>
          <w:rFonts w:hint="eastAsia"/>
          <w:lang w:eastAsia="zh-CN"/>
        </w:rPr>
        <w:t>s</w:t>
      </w:r>
      <w:r>
        <w:rPr>
          <w:lang w:eastAsia="zh-CN"/>
        </w:rPr>
        <w:t>electedSampIds</w:t>
      </w:r>
      <w:r>
        <w:t>:</w:t>
      </w:r>
    </w:p>
    <w:p w14:paraId="791B29E7" w14:textId="77777777" w:rsidR="0047226D" w:rsidRDefault="0047226D" w:rsidP="0047226D">
      <w:pPr>
        <w:pStyle w:val="PL"/>
      </w:pPr>
      <w:r>
        <w:t xml:space="preserve">          type: array</w:t>
      </w:r>
    </w:p>
    <w:p w14:paraId="22236D3E" w14:textId="77777777" w:rsidR="0047226D" w:rsidRDefault="0047226D" w:rsidP="0047226D">
      <w:pPr>
        <w:pStyle w:val="PL"/>
      </w:pPr>
      <w:r>
        <w:t xml:space="preserve">          items:</w:t>
      </w:r>
    </w:p>
    <w:p w14:paraId="4422B3C6" w14:textId="77777777" w:rsidR="0047226D" w:rsidRDefault="0047226D" w:rsidP="0047226D">
      <w:pPr>
        <w:pStyle w:val="PL"/>
      </w:pPr>
      <w:r>
        <w:t xml:space="preserve">            $ref: 'TS29571_CommonData.yaml#/components/schemas/Supi'</w:t>
      </w:r>
    </w:p>
    <w:p w14:paraId="02577B04" w14:textId="77777777" w:rsidR="0047226D" w:rsidRDefault="0047226D" w:rsidP="0047226D">
      <w:pPr>
        <w:pStyle w:val="PL"/>
      </w:pPr>
      <w:r>
        <w:t xml:space="preserve">          minItems: 1</w:t>
      </w:r>
    </w:p>
    <w:p w14:paraId="7116F1E3" w14:textId="77777777" w:rsidR="0047226D" w:rsidRDefault="0047226D" w:rsidP="0047226D">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184A7C78" w14:textId="77777777" w:rsidR="0047226D" w:rsidRDefault="0047226D" w:rsidP="0047226D">
      <w:pPr>
        <w:pStyle w:val="PL"/>
      </w:pPr>
      <w:r>
        <w:t xml:space="preserve">        </w:t>
      </w:r>
      <w:r>
        <w:rPr>
          <w:rFonts w:hint="eastAsia"/>
          <w:lang w:eastAsia="zh-CN"/>
        </w:rPr>
        <w:t>c</w:t>
      </w:r>
      <w:r>
        <w:rPr>
          <w:lang w:eastAsia="zh-CN"/>
        </w:rPr>
        <w:t>hkPoint</w:t>
      </w:r>
      <w:r>
        <w:t>:</w:t>
      </w:r>
    </w:p>
    <w:p w14:paraId="7C95BA77" w14:textId="77777777" w:rsidR="0047226D" w:rsidRDefault="0047226D" w:rsidP="0047226D">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171F7440" w14:textId="77777777" w:rsidR="0047226D" w:rsidRDefault="0047226D" w:rsidP="0047226D">
      <w:pPr>
        <w:pStyle w:val="PL"/>
      </w:pPr>
      <w:bookmarkStart w:id="100" w:name="OLE_LINK6"/>
      <w:r>
        <w:t xml:space="preserve">     </w:t>
      </w:r>
      <w:r>
        <w:rPr>
          <w:lang w:eastAsia="zh-CN"/>
        </w:rPr>
        <w:t xml:space="preserve">   </w:t>
      </w:r>
      <w:r w:rsidRPr="009343C3">
        <w:rPr>
          <w:lang w:eastAsia="zh-CN"/>
        </w:rPr>
        <w:t>vflFeatIds</w:t>
      </w:r>
      <w:r>
        <w:rPr>
          <w:lang w:eastAsia="zh-CN"/>
        </w:rPr>
        <w:t>:</w:t>
      </w:r>
    </w:p>
    <w:p w14:paraId="2CBB6908" w14:textId="77777777" w:rsidR="0047226D" w:rsidRDefault="0047226D" w:rsidP="0047226D">
      <w:pPr>
        <w:pStyle w:val="PL"/>
      </w:pPr>
      <w:r>
        <w:t xml:space="preserve">          type: array</w:t>
      </w:r>
    </w:p>
    <w:p w14:paraId="2CB93113" w14:textId="77777777" w:rsidR="0047226D" w:rsidRDefault="0047226D" w:rsidP="0047226D">
      <w:pPr>
        <w:pStyle w:val="PL"/>
      </w:pPr>
      <w:r>
        <w:t xml:space="preserve">          items:</w:t>
      </w:r>
    </w:p>
    <w:p w14:paraId="579C5F39"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24FDE5D3" w14:textId="77777777" w:rsidR="0047226D" w:rsidRDefault="0047226D" w:rsidP="0047226D">
      <w:pPr>
        <w:pStyle w:val="PL"/>
      </w:pPr>
      <w:r>
        <w:t xml:space="preserve">          minItems: 1</w:t>
      </w:r>
    </w:p>
    <w:p w14:paraId="3B669A82" w14:textId="77777777" w:rsidR="0047226D" w:rsidRDefault="0047226D" w:rsidP="0047226D">
      <w:pPr>
        <w:pStyle w:val="PL"/>
        <w:rPr>
          <w:lang w:eastAsia="zh-CN"/>
        </w:rPr>
      </w:pPr>
      <w:r>
        <w:rPr>
          <w:lang w:eastAsia="zh-CN"/>
        </w:rPr>
        <w:t xml:space="preserve">        </w:t>
      </w:r>
      <w:r w:rsidRPr="002B48D8">
        <w:rPr>
          <w:lang w:eastAsia="zh-CN"/>
        </w:rPr>
        <w:t>minNumSamples</w:t>
      </w:r>
      <w:r>
        <w:rPr>
          <w:lang w:eastAsia="zh-CN"/>
        </w:rPr>
        <w:t>:</w:t>
      </w:r>
    </w:p>
    <w:bookmarkEnd w:id="100"/>
    <w:p w14:paraId="6A42324F" w14:textId="77777777" w:rsidR="0047226D" w:rsidRDefault="0047226D" w:rsidP="0047226D">
      <w:pPr>
        <w:pStyle w:val="PL"/>
        <w:rPr>
          <w:lang w:eastAsia="zh-CN"/>
        </w:rPr>
      </w:pPr>
      <w:r>
        <w:rPr>
          <w:lang w:eastAsia="zh-CN"/>
        </w:rPr>
        <w:t xml:space="preserve">          $ref: 'TS29571_CommonData.yaml#/components/schemas/Uinteger'</w:t>
      </w:r>
    </w:p>
    <w:p w14:paraId="0890ECAD" w14:textId="77777777" w:rsidR="0047226D" w:rsidRDefault="0047226D" w:rsidP="0047226D">
      <w:pPr>
        <w:pStyle w:val="PL"/>
        <w:rPr>
          <w:lang w:eastAsia="zh-CN"/>
        </w:rPr>
      </w:pPr>
      <w:r>
        <w:rPr>
          <w:lang w:eastAsia="zh-CN"/>
        </w:rPr>
        <w:t xml:space="preserve">        </w:t>
      </w:r>
      <w:r w:rsidRPr="002B48D8">
        <w:rPr>
          <w:lang w:eastAsia="zh-CN"/>
        </w:rPr>
        <w:t>timeWindows</w:t>
      </w:r>
      <w:r>
        <w:rPr>
          <w:lang w:eastAsia="zh-CN"/>
        </w:rPr>
        <w:t>:</w:t>
      </w:r>
    </w:p>
    <w:p w14:paraId="3AD45282" w14:textId="77777777" w:rsidR="0047226D" w:rsidRDefault="0047226D" w:rsidP="0047226D">
      <w:pPr>
        <w:pStyle w:val="PL"/>
        <w:rPr>
          <w:lang w:eastAsia="zh-CN"/>
        </w:rPr>
      </w:pPr>
      <w:r>
        <w:rPr>
          <w:lang w:eastAsia="zh-CN"/>
        </w:rPr>
        <w:t xml:space="preserve">          type: array</w:t>
      </w:r>
    </w:p>
    <w:p w14:paraId="7E6E1EC3" w14:textId="77777777" w:rsidR="0047226D" w:rsidRDefault="0047226D" w:rsidP="0047226D">
      <w:pPr>
        <w:pStyle w:val="PL"/>
      </w:pPr>
      <w:r>
        <w:t xml:space="preserve">          items:</w:t>
      </w:r>
    </w:p>
    <w:p w14:paraId="619F215D" w14:textId="77777777" w:rsidR="0047226D" w:rsidRDefault="0047226D" w:rsidP="0047226D">
      <w:pPr>
        <w:pStyle w:val="PL"/>
      </w:pPr>
      <w:r>
        <w:t xml:space="preserve">            $ref: 'TS29122_CommonData.yaml#/components/schemas/TimeWindow'</w:t>
      </w:r>
    </w:p>
    <w:p w14:paraId="30CFD6CF" w14:textId="77777777" w:rsidR="0047226D" w:rsidRDefault="0047226D" w:rsidP="0047226D">
      <w:pPr>
        <w:pStyle w:val="PL"/>
      </w:pPr>
      <w:r>
        <w:t xml:space="preserve">          minItems: 1</w:t>
      </w:r>
    </w:p>
    <w:p w14:paraId="30709DDD" w14:textId="77777777" w:rsidR="0047226D" w:rsidRDefault="0047226D" w:rsidP="0047226D">
      <w:pPr>
        <w:pStyle w:val="PL"/>
      </w:pPr>
      <w:r>
        <w:t xml:space="preserve">        reportingReqs:</w:t>
      </w:r>
    </w:p>
    <w:p w14:paraId="6B64F8E1" w14:textId="77777777" w:rsidR="0047226D" w:rsidRDefault="0047226D" w:rsidP="0047226D">
      <w:pPr>
        <w:pStyle w:val="PL"/>
      </w:pPr>
      <w:r>
        <w:t xml:space="preserve">          $ref: 'TS29523_Npcf_EventExposure.yaml#/components/schemas/ReportingInformation'</w:t>
      </w:r>
    </w:p>
    <w:p w14:paraId="1BACC88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E958F0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5A9CCAEB"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vflCorrId</w:t>
      </w:r>
    </w:p>
    <w:p w14:paraId="4C218F3C" w14:textId="77777777" w:rsidR="0047226D" w:rsidRDefault="0047226D" w:rsidP="0047226D">
      <w:pPr>
        <w:pStyle w:val="PL"/>
      </w:pPr>
    </w:p>
    <w:p w14:paraId="3E80BFEC" w14:textId="77777777" w:rsidR="0047226D" w:rsidRDefault="0047226D" w:rsidP="0047226D">
      <w:pPr>
        <w:pStyle w:val="PL"/>
        <w:rPr>
          <w:rFonts w:eastAsia="DengXian"/>
        </w:rPr>
      </w:pPr>
      <w:r>
        <w:t xml:space="preserve">    Vfl</w:t>
      </w:r>
      <w:r>
        <w:rPr>
          <w:rFonts w:eastAsia="DengXian"/>
        </w:rPr>
        <w:t>CheckpointInfo:</w:t>
      </w:r>
    </w:p>
    <w:p w14:paraId="6C4F9361" w14:textId="77777777" w:rsidR="0047226D" w:rsidRDefault="0047226D" w:rsidP="0047226D">
      <w:pPr>
        <w:pStyle w:val="PL"/>
      </w:pPr>
      <w:r>
        <w:t xml:space="preserve">      description: Represents VFL Training check point information.</w:t>
      </w:r>
    </w:p>
    <w:p w14:paraId="43D5D77D" w14:textId="77777777" w:rsidR="0047226D" w:rsidRDefault="0047226D" w:rsidP="0047226D">
      <w:pPr>
        <w:pStyle w:val="PL"/>
      </w:pPr>
      <w:r>
        <w:t xml:space="preserve">      type: object</w:t>
      </w:r>
    </w:p>
    <w:p w14:paraId="7DB8BBEF" w14:textId="77777777" w:rsidR="0047226D" w:rsidRDefault="0047226D" w:rsidP="0047226D">
      <w:pPr>
        <w:pStyle w:val="PL"/>
      </w:pPr>
      <w:r>
        <w:t xml:space="preserve">      properties:</w:t>
      </w:r>
    </w:p>
    <w:p w14:paraId="330EC4C0" w14:textId="77777777" w:rsidR="0047226D" w:rsidRDefault="0047226D" w:rsidP="0047226D">
      <w:pPr>
        <w:pStyle w:val="PL"/>
      </w:pPr>
      <w:r>
        <w:t xml:space="preserve">        save</w:t>
      </w:r>
      <w:r w:rsidRPr="007B198E">
        <w:t>Checkpoint</w:t>
      </w:r>
      <w:r>
        <w:t>:</w:t>
      </w:r>
    </w:p>
    <w:p w14:paraId="589EB637" w14:textId="77777777" w:rsidR="0047226D" w:rsidRDefault="0047226D" w:rsidP="0047226D">
      <w:pPr>
        <w:pStyle w:val="PL"/>
      </w:pPr>
      <w:r>
        <w:t xml:space="preserve">          $ref: 'TS29571_CommonData.yaml#/components/schemas/DateTime'</w:t>
      </w:r>
    </w:p>
    <w:p w14:paraId="5BC14C39" w14:textId="77777777" w:rsidR="0047226D" w:rsidRDefault="0047226D" w:rsidP="0047226D">
      <w:pPr>
        <w:pStyle w:val="PL"/>
      </w:pPr>
      <w:r>
        <w:t xml:space="preserve">        resRoundInd:</w:t>
      </w:r>
    </w:p>
    <w:p w14:paraId="2196044B" w14:textId="77777777" w:rsidR="0047226D" w:rsidRDefault="0047226D" w:rsidP="0047226D">
      <w:pPr>
        <w:pStyle w:val="PL"/>
        <w:rPr>
          <w:lang w:eastAsia="zh-CN"/>
        </w:rPr>
      </w:pPr>
      <w:r>
        <w:rPr>
          <w:lang w:eastAsia="zh-CN"/>
        </w:rPr>
        <w:t xml:space="preserve">          $ref: 'TS29571_CommonData.yaml#/components/schemas/Uinteger'</w:t>
      </w:r>
    </w:p>
    <w:p w14:paraId="132F8611" w14:textId="77777777" w:rsidR="0047226D" w:rsidRDefault="0047226D" w:rsidP="0047226D">
      <w:pPr>
        <w:pStyle w:val="PL"/>
      </w:pPr>
      <w:r>
        <w:t xml:space="preserve">      oneOf:</w:t>
      </w:r>
    </w:p>
    <w:p w14:paraId="21370555" w14:textId="77777777" w:rsidR="0047226D" w:rsidRDefault="0047226D" w:rsidP="0047226D">
      <w:pPr>
        <w:pStyle w:val="PL"/>
      </w:pPr>
      <w:r>
        <w:t xml:space="preserve">        - required: [save</w:t>
      </w:r>
      <w:r w:rsidRPr="007B198E">
        <w:t>Checkpoint</w:t>
      </w:r>
      <w:r>
        <w:t>]</w:t>
      </w:r>
    </w:p>
    <w:p w14:paraId="56D44879" w14:textId="77777777" w:rsidR="0047226D" w:rsidRDefault="0047226D" w:rsidP="0047226D">
      <w:pPr>
        <w:pStyle w:val="PL"/>
      </w:pPr>
      <w:r>
        <w:t xml:space="preserve">        - required: [resRoundInd]</w:t>
      </w:r>
    </w:p>
    <w:p w14:paraId="28ED2572" w14:textId="77777777" w:rsidR="0047226D" w:rsidRDefault="0047226D" w:rsidP="0047226D">
      <w:pPr>
        <w:pStyle w:val="PL"/>
      </w:pPr>
    </w:p>
    <w:p w14:paraId="2CC257F0" w14:textId="77777777" w:rsidR="0047226D" w:rsidRPr="001031AC" w:rsidRDefault="0047226D" w:rsidP="0047226D">
      <w:pPr>
        <w:pStyle w:val="PL"/>
      </w:pPr>
      <w:bookmarkStart w:id="101" w:name="OLE_LINK9"/>
      <w:r>
        <w:t xml:space="preserve">    </w:t>
      </w:r>
      <w:bookmarkStart w:id="102" w:name="OLE_LINK8"/>
      <w:r w:rsidRPr="001031AC">
        <w:t>VflInteropInfo</w:t>
      </w:r>
      <w:bookmarkEnd w:id="102"/>
      <w:r w:rsidRPr="001031AC">
        <w:t>:</w:t>
      </w:r>
    </w:p>
    <w:p w14:paraId="36B45DA4" w14:textId="77777777" w:rsidR="0047226D" w:rsidRDefault="0047226D" w:rsidP="0047226D">
      <w:pPr>
        <w:pStyle w:val="PL"/>
      </w:pPr>
      <w:r>
        <w:t xml:space="preserve">      description: Represents VFL </w:t>
      </w:r>
      <w:r>
        <w:rPr>
          <w:rFonts w:hint="eastAsia"/>
        </w:rPr>
        <w:t>interoperability</w:t>
      </w:r>
      <w:r>
        <w:t xml:space="preserve"> information.</w:t>
      </w:r>
    </w:p>
    <w:p w14:paraId="4079330C" w14:textId="77777777" w:rsidR="0047226D" w:rsidRDefault="0047226D" w:rsidP="0047226D">
      <w:pPr>
        <w:pStyle w:val="PL"/>
      </w:pPr>
      <w:r>
        <w:t xml:space="preserve">      type: object</w:t>
      </w:r>
    </w:p>
    <w:p w14:paraId="04A81E5E" w14:textId="77777777" w:rsidR="0047226D" w:rsidRDefault="0047226D" w:rsidP="0047226D">
      <w:pPr>
        <w:pStyle w:val="PL"/>
      </w:pPr>
      <w:r>
        <w:t xml:space="preserve">      properties:</w:t>
      </w:r>
    </w:p>
    <w:p w14:paraId="40A1A8CE" w14:textId="77777777" w:rsidR="0047226D" w:rsidRDefault="0047226D" w:rsidP="0047226D">
      <w:pPr>
        <w:pStyle w:val="PL"/>
      </w:pPr>
      <w:r>
        <w:t xml:space="preserve">        </w:t>
      </w:r>
      <w:r w:rsidRPr="001031AC">
        <w:t>interopInfo</w:t>
      </w:r>
      <w:r>
        <w:t>:</w:t>
      </w:r>
    </w:p>
    <w:p w14:paraId="14D5CA92" w14:textId="77777777" w:rsidR="0047226D" w:rsidRDefault="0047226D" w:rsidP="0047226D">
      <w:pPr>
        <w:pStyle w:val="PL"/>
      </w:pPr>
      <w:r>
        <w:t xml:space="preserve">          type: array</w:t>
      </w:r>
    </w:p>
    <w:p w14:paraId="68C8ED72" w14:textId="77777777" w:rsidR="0047226D" w:rsidRDefault="0047226D" w:rsidP="0047226D">
      <w:pPr>
        <w:pStyle w:val="PL"/>
      </w:pPr>
      <w:r>
        <w:t xml:space="preserve">          items:</w:t>
      </w:r>
    </w:p>
    <w:p w14:paraId="7F4A2745"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5AD181BE" w14:textId="77777777" w:rsidR="0047226D" w:rsidRDefault="0047226D" w:rsidP="0047226D">
      <w:pPr>
        <w:pStyle w:val="PL"/>
      </w:pPr>
      <w:r>
        <w:t xml:space="preserve">          minItems: 1</w:t>
      </w:r>
    </w:p>
    <w:p w14:paraId="326B43A5" w14:textId="77777777" w:rsidR="0047226D" w:rsidRDefault="0047226D" w:rsidP="0047226D">
      <w:pPr>
        <w:pStyle w:val="PL"/>
      </w:pPr>
      <w:r>
        <w:t xml:space="preserve">      required:</w:t>
      </w:r>
    </w:p>
    <w:p w14:paraId="580EE0D0" w14:textId="77777777" w:rsidR="0047226D" w:rsidRDefault="0047226D" w:rsidP="0047226D">
      <w:pPr>
        <w:pStyle w:val="PL"/>
      </w:pPr>
      <w:r>
        <w:t xml:space="preserve">        - </w:t>
      </w:r>
      <w:r w:rsidRPr="001031AC">
        <w:t>interopInfo</w:t>
      </w:r>
    </w:p>
    <w:bookmarkEnd w:id="101"/>
    <w:p w14:paraId="4DD37D87" w14:textId="77777777" w:rsidR="0047226D" w:rsidRPr="001031AC" w:rsidRDefault="0047226D" w:rsidP="0047226D">
      <w:pPr>
        <w:pStyle w:val="PL"/>
      </w:pPr>
    </w:p>
    <w:p w14:paraId="45838872" w14:textId="77777777" w:rsidR="0047226D" w:rsidRDefault="0047226D" w:rsidP="0047226D">
      <w:pPr>
        <w:pStyle w:val="PL"/>
        <w:rPr>
          <w:rFonts w:eastAsia="DengXian"/>
        </w:rPr>
      </w:pPr>
      <w:r>
        <w:t xml:space="preserve">    VflTrainingNotify</w:t>
      </w:r>
      <w:r>
        <w:rPr>
          <w:rFonts w:eastAsia="DengXian"/>
        </w:rPr>
        <w:t>:</w:t>
      </w:r>
    </w:p>
    <w:p w14:paraId="62166689" w14:textId="77777777" w:rsidR="0047226D" w:rsidRDefault="0047226D" w:rsidP="0047226D">
      <w:pPr>
        <w:pStyle w:val="PL"/>
      </w:pPr>
      <w:r>
        <w:t xml:space="preserve">      description: Represents a ML Model Training notification.</w:t>
      </w:r>
    </w:p>
    <w:p w14:paraId="10688FE8" w14:textId="77777777" w:rsidR="0047226D" w:rsidRDefault="0047226D" w:rsidP="0047226D">
      <w:pPr>
        <w:pStyle w:val="PL"/>
      </w:pPr>
      <w:r>
        <w:t xml:space="preserve">      type: object</w:t>
      </w:r>
    </w:p>
    <w:p w14:paraId="16656D9B" w14:textId="77777777" w:rsidR="0047226D" w:rsidRDefault="0047226D" w:rsidP="0047226D">
      <w:pPr>
        <w:pStyle w:val="PL"/>
      </w:pPr>
      <w:r>
        <w:t xml:space="preserve">      properties:</w:t>
      </w:r>
    </w:p>
    <w:p w14:paraId="4C2AA13C" w14:textId="77777777" w:rsidR="0047226D" w:rsidRDefault="0047226D" w:rsidP="0047226D">
      <w:pPr>
        <w:pStyle w:val="PL"/>
      </w:pPr>
      <w:r>
        <w:lastRenderedPageBreak/>
        <w:t xml:space="preserve">        </w:t>
      </w:r>
      <w:r>
        <w:rPr>
          <w:lang w:eastAsia="zh-CN"/>
        </w:rPr>
        <w:t>notifCorrId</w:t>
      </w:r>
      <w:r>
        <w:t>:</w:t>
      </w:r>
    </w:p>
    <w:p w14:paraId="1A78510B" w14:textId="77777777" w:rsidR="0047226D" w:rsidRDefault="0047226D" w:rsidP="0047226D">
      <w:pPr>
        <w:pStyle w:val="PL"/>
      </w:pPr>
      <w:r>
        <w:t xml:space="preserve">          type: string</w:t>
      </w:r>
    </w:p>
    <w:p w14:paraId="14C9C919" w14:textId="77777777" w:rsidR="0047226D" w:rsidRDefault="0047226D" w:rsidP="0047226D">
      <w:pPr>
        <w:pStyle w:val="PL"/>
      </w:pPr>
      <w:r>
        <w:t xml:space="preserve">          description: </w:t>
      </w:r>
      <w:r w:rsidRPr="00F766E8">
        <w:t>Notification correlation identifier</w:t>
      </w:r>
      <w:r>
        <w:t>.</w:t>
      </w:r>
    </w:p>
    <w:p w14:paraId="1C347D1B" w14:textId="77777777" w:rsidR="0047226D" w:rsidRDefault="0047226D" w:rsidP="0047226D">
      <w:pPr>
        <w:pStyle w:val="PL"/>
      </w:pPr>
      <w:r>
        <w:t xml:space="preserve">        reports:</w:t>
      </w:r>
    </w:p>
    <w:p w14:paraId="24B0310E" w14:textId="77777777" w:rsidR="0047226D" w:rsidRDefault="0047226D" w:rsidP="0047226D">
      <w:pPr>
        <w:pStyle w:val="PL"/>
      </w:pPr>
      <w:r>
        <w:t xml:space="preserve">          type: array</w:t>
      </w:r>
    </w:p>
    <w:p w14:paraId="16569B10" w14:textId="77777777" w:rsidR="0047226D" w:rsidRDefault="0047226D" w:rsidP="0047226D">
      <w:pPr>
        <w:pStyle w:val="PL"/>
      </w:pPr>
      <w:r>
        <w:t xml:space="preserve">          items:</w:t>
      </w:r>
    </w:p>
    <w:p w14:paraId="13877867" w14:textId="77777777" w:rsidR="0047226D" w:rsidRDefault="0047226D" w:rsidP="0047226D">
      <w:pPr>
        <w:pStyle w:val="PL"/>
      </w:pPr>
      <w:r>
        <w:t xml:space="preserve">            $ref: '#/components/schemas/VflTraining</w:t>
      </w:r>
      <w:r w:rsidRPr="0046710E">
        <w:t>Report</w:t>
      </w:r>
      <w:r>
        <w:t>'</w:t>
      </w:r>
    </w:p>
    <w:p w14:paraId="4F22B4C0" w14:textId="77777777" w:rsidR="0047226D" w:rsidRDefault="0047226D" w:rsidP="0047226D">
      <w:pPr>
        <w:pStyle w:val="PL"/>
      </w:pPr>
      <w:r>
        <w:t xml:space="preserve">          minItems: 1</w:t>
      </w:r>
    </w:p>
    <w:p w14:paraId="1556159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286364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F676E">
        <w:rPr>
          <w:rFonts w:ascii="Courier New" w:hAnsi="Courier New"/>
          <w:sz w:val="16"/>
        </w:rPr>
        <w:t>notifCorrId</w:t>
      </w:r>
    </w:p>
    <w:p w14:paraId="11DC995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56F3286C"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62893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03" w:name="OLE_LINK10"/>
      <w:r>
        <w:t xml:space="preserve">    </w:t>
      </w:r>
      <w:r w:rsidRPr="00152605">
        <w:rPr>
          <w:rFonts w:ascii="Courier New" w:hAnsi="Courier New"/>
          <w:sz w:val="16"/>
          <w:lang w:eastAsia="zh-CN"/>
        </w:rPr>
        <w:t>VflIntermedTrainInfo</w:t>
      </w:r>
      <w:r>
        <w:rPr>
          <w:rFonts w:ascii="Courier New" w:hAnsi="Courier New"/>
          <w:sz w:val="16"/>
          <w:lang w:eastAsia="zh-CN"/>
        </w:rPr>
        <w:t>:</w:t>
      </w:r>
    </w:p>
    <w:p w14:paraId="64368527" w14:textId="77777777" w:rsidR="0047226D" w:rsidRDefault="0047226D" w:rsidP="0047226D">
      <w:pPr>
        <w:pStyle w:val="PL"/>
      </w:pPr>
      <w:r>
        <w:t xml:space="preserve">      description: Represents </w:t>
      </w:r>
      <w:r>
        <w:rPr>
          <w:lang w:eastAsia="zh-CN"/>
        </w:rPr>
        <w:t xml:space="preserve">the </w:t>
      </w:r>
      <w:r>
        <w:rPr>
          <w:lang w:eastAsia="ko-KR"/>
        </w:rPr>
        <w:t>intermediate model training information</w:t>
      </w:r>
      <w:r>
        <w:t>.</w:t>
      </w:r>
    </w:p>
    <w:p w14:paraId="1A9F0D46" w14:textId="77777777" w:rsidR="0047226D" w:rsidRDefault="0047226D" w:rsidP="0047226D">
      <w:pPr>
        <w:pStyle w:val="PL"/>
      </w:pPr>
      <w:r>
        <w:t xml:space="preserve">      type: object</w:t>
      </w:r>
    </w:p>
    <w:p w14:paraId="62CD03AE" w14:textId="77777777" w:rsidR="0047226D" w:rsidRDefault="0047226D" w:rsidP="0047226D">
      <w:pPr>
        <w:pStyle w:val="PL"/>
      </w:pPr>
      <w:r>
        <w:t xml:space="preserve">      properties:</w:t>
      </w:r>
    </w:p>
    <w:p w14:paraId="6E130E76" w14:textId="77777777" w:rsidR="0047226D" w:rsidRDefault="0047226D" w:rsidP="0047226D">
      <w:pPr>
        <w:pStyle w:val="PL"/>
      </w:pPr>
      <w:r>
        <w:t xml:space="preserve">        </w:t>
      </w:r>
      <w:r w:rsidRPr="00152605">
        <w:rPr>
          <w:lang w:eastAsia="zh-CN"/>
        </w:rPr>
        <w:t>intermedTrainInfo</w:t>
      </w:r>
      <w:r>
        <w:t>:</w:t>
      </w:r>
    </w:p>
    <w:p w14:paraId="6C1EC66A" w14:textId="77777777" w:rsidR="0047226D" w:rsidRDefault="0047226D" w:rsidP="0047226D">
      <w:pPr>
        <w:pStyle w:val="PL"/>
      </w:pPr>
      <w:r>
        <w:t xml:space="preserve">          type: array</w:t>
      </w:r>
    </w:p>
    <w:p w14:paraId="73AED2F5" w14:textId="77777777" w:rsidR="0047226D" w:rsidRDefault="0047226D" w:rsidP="0047226D">
      <w:pPr>
        <w:pStyle w:val="PL"/>
      </w:pPr>
      <w:r>
        <w:t xml:space="preserve">          items:</w:t>
      </w:r>
    </w:p>
    <w:p w14:paraId="14DFE3FD"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6C3A126F" w14:textId="77777777" w:rsidR="0047226D" w:rsidRDefault="0047226D" w:rsidP="0047226D">
      <w:pPr>
        <w:pStyle w:val="PL"/>
      </w:pPr>
      <w:r>
        <w:t xml:space="preserve">          minItems: 1</w:t>
      </w:r>
    </w:p>
    <w:p w14:paraId="0AE22F01" w14:textId="77777777" w:rsidR="0047226D" w:rsidRDefault="0047226D" w:rsidP="0047226D">
      <w:pPr>
        <w:pStyle w:val="PL"/>
      </w:pPr>
      <w:r>
        <w:t xml:space="preserve">      required:</w:t>
      </w:r>
    </w:p>
    <w:p w14:paraId="2231E473" w14:textId="77777777" w:rsidR="0047226D" w:rsidRDefault="0047226D" w:rsidP="0047226D">
      <w:pPr>
        <w:pStyle w:val="PL"/>
        <w:rPr>
          <w:lang w:eastAsia="zh-CN"/>
        </w:rPr>
      </w:pPr>
      <w:r>
        <w:t xml:space="preserve">        - </w:t>
      </w:r>
      <w:r w:rsidRPr="00152605">
        <w:rPr>
          <w:lang w:eastAsia="zh-CN"/>
        </w:rPr>
        <w:t>intermedTrainInfo</w:t>
      </w:r>
    </w:p>
    <w:p w14:paraId="6F15D442" w14:textId="77777777" w:rsidR="0047226D" w:rsidRDefault="0047226D" w:rsidP="0047226D">
      <w:pPr>
        <w:pStyle w:val="PL"/>
      </w:pPr>
    </w:p>
    <w:bookmarkEnd w:id="103"/>
    <w:p w14:paraId="337CE8EE" w14:textId="77777777" w:rsidR="0047226D" w:rsidRDefault="0047226D" w:rsidP="0047226D">
      <w:pPr>
        <w:pStyle w:val="PL"/>
      </w:pPr>
      <w:r>
        <w:t xml:space="preserve">    </w:t>
      </w:r>
      <w:r>
        <w:rPr>
          <w:lang w:eastAsia="zh-CN"/>
        </w:rPr>
        <w:t>VflTrainingReport</w:t>
      </w:r>
      <w:r>
        <w:t>:</w:t>
      </w:r>
    </w:p>
    <w:p w14:paraId="5A00BD2A" w14:textId="77777777" w:rsidR="0047226D" w:rsidRDefault="0047226D" w:rsidP="0047226D">
      <w:pPr>
        <w:pStyle w:val="PL"/>
        <w:rPr>
          <w:lang w:eastAsia="zh-CN"/>
        </w:rPr>
      </w:pPr>
      <w:r>
        <w:t xml:space="preserve">      description: Represents a </w:t>
      </w:r>
      <w:r>
        <w:rPr>
          <w:rFonts w:cs="Arial"/>
          <w:szCs w:val="18"/>
        </w:rPr>
        <w:t>VFL Training</w:t>
      </w:r>
      <w:r>
        <w:rPr>
          <w:lang w:val="en-US"/>
        </w:rPr>
        <w:t xml:space="preserve"> </w:t>
      </w:r>
      <w:r>
        <w:t>report.</w:t>
      </w:r>
    </w:p>
    <w:p w14:paraId="6965D1C4" w14:textId="77777777" w:rsidR="0047226D" w:rsidRDefault="0047226D" w:rsidP="0047226D">
      <w:pPr>
        <w:pStyle w:val="PL"/>
      </w:pPr>
      <w:r>
        <w:t xml:space="preserve">      type: object</w:t>
      </w:r>
    </w:p>
    <w:p w14:paraId="022D406C" w14:textId="77777777" w:rsidR="0047226D" w:rsidRDefault="0047226D" w:rsidP="0047226D">
      <w:pPr>
        <w:pStyle w:val="PL"/>
      </w:pPr>
      <w:r>
        <w:t xml:space="preserve">      properties:</w:t>
      </w:r>
    </w:p>
    <w:p w14:paraId="1D0D1826" w14:textId="77777777" w:rsidR="0047226D" w:rsidRPr="0008502E" w:rsidRDefault="0047226D" w:rsidP="0047226D">
      <w:pPr>
        <w:pStyle w:val="PL"/>
        <w:rPr>
          <w:lang w:val="en-US"/>
        </w:rPr>
      </w:pPr>
      <w:r w:rsidRPr="0008502E">
        <w:rPr>
          <w:lang w:val="en-US"/>
        </w:rPr>
        <w:t xml:space="preserve">        </w:t>
      </w:r>
      <w:r>
        <w:rPr>
          <w:lang w:val="en-US"/>
        </w:rPr>
        <w:t>e</w:t>
      </w:r>
      <w:r w:rsidRPr="0008502E">
        <w:rPr>
          <w:lang w:val="en-US"/>
        </w:rPr>
        <w:t>vent:</w:t>
      </w:r>
    </w:p>
    <w:p w14:paraId="1A642407" w14:textId="77777777" w:rsidR="0047226D" w:rsidRPr="0008502E" w:rsidRDefault="0047226D" w:rsidP="0047226D">
      <w:pPr>
        <w:pStyle w:val="PL"/>
        <w:rPr>
          <w:lang w:val="en-US"/>
        </w:rPr>
      </w:pPr>
      <w:r w:rsidRPr="0008502E">
        <w:rPr>
          <w:lang w:val="en-US"/>
        </w:rPr>
        <w:t xml:space="preserve">          $ref: 'TS29520_Nnwdaf_EventsSubscription.yaml#/components/schemas/NwdafEvent'</w:t>
      </w:r>
    </w:p>
    <w:p w14:paraId="0EC6F032" w14:textId="77777777" w:rsidR="0047226D" w:rsidRPr="0008502E" w:rsidRDefault="0047226D" w:rsidP="0047226D">
      <w:pPr>
        <w:pStyle w:val="PL"/>
        <w:rPr>
          <w:lang w:val="en-US"/>
        </w:rPr>
      </w:pPr>
      <w:r w:rsidRPr="0008502E">
        <w:rPr>
          <w:lang w:val="en-US"/>
        </w:rPr>
        <w:t xml:space="preserve">        vflCorreId:</w:t>
      </w:r>
    </w:p>
    <w:p w14:paraId="00F964DE" w14:textId="77777777" w:rsidR="0047226D" w:rsidRPr="0008502E" w:rsidRDefault="0047226D" w:rsidP="0047226D">
      <w:pPr>
        <w:pStyle w:val="PL"/>
        <w:rPr>
          <w:lang w:val="en-US"/>
        </w:rPr>
      </w:pPr>
      <w:r w:rsidRPr="0008502E">
        <w:rPr>
          <w:lang w:val="en-US"/>
        </w:rPr>
        <w:t xml:space="preserve">          type: string</w:t>
      </w:r>
    </w:p>
    <w:p w14:paraId="7A9F3CB0" w14:textId="77777777" w:rsidR="0047226D" w:rsidRPr="0008502E" w:rsidRDefault="0047226D" w:rsidP="0047226D">
      <w:pPr>
        <w:pStyle w:val="PL"/>
        <w:rPr>
          <w:lang w:val="en-US"/>
        </w:rPr>
      </w:pPr>
      <w:r w:rsidRPr="0008502E">
        <w:rPr>
          <w:lang w:val="en-US"/>
        </w:rPr>
        <w:t xml:space="preserve">        </w:t>
      </w:r>
      <w:r>
        <w:rPr>
          <w:rFonts w:hint="eastAsia"/>
          <w:lang w:eastAsia="zh-CN"/>
        </w:rPr>
        <w:t>i</w:t>
      </w:r>
      <w:r>
        <w:rPr>
          <w:lang w:eastAsia="zh-CN"/>
        </w:rPr>
        <w:t>ntermediateRes</w:t>
      </w:r>
      <w:r w:rsidRPr="0008502E">
        <w:rPr>
          <w:lang w:val="en-US"/>
        </w:rPr>
        <w:t>:</w:t>
      </w:r>
    </w:p>
    <w:p w14:paraId="49E813F0" w14:textId="77777777" w:rsidR="0047226D" w:rsidRPr="007C1AFD" w:rsidRDefault="0047226D" w:rsidP="0047226D">
      <w:pPr>
        <w:pStyle w:val="PL"/>
        <w:rPr>
          <w:lang w:val="en-US" w:eastAsia="es-ES"/>
        </w:rPr>
      </w:pPr>
      <w:r w:rsidRPr="007C1AFD">
        <w:rPr>
          <w:lang w:val="en-US" w:eastAsia="es-ES"/>
        </w:rPr>
        <w:t xml:space="preserve">          </w:t>
      </w:r>
      <w:r>
        <w:t>$ref: '#/components/schemas/</w:t>
      </w:r>
      <w:r w:rsidRPr="002B48D8">
        <w:t>VflIntermed</w:t>
      </w:r>
      <w:r w:rsidRPr="002B48D8">
        <w:rPr>
          <w:rFonts w:hint="eastAsia"/>
        </w:rPr>
        <w:t>Train</w:t>
      </w:r>
      <w:r w:rsidRPr="002B48D8">
        <w:t>Info</w:t>
      </w:r>
      <w:r>
        <w:t>'</w:t>
      </w:r>
    </w:p>
    <w:p w14:paraId="6751C80F" w14:textId="77777777" w:rsidR="0047226D" w:rsidRDefault="0047226D" w:rsidP="0047226D">
      <w:pPr>
        <w:pStyle w:val="PL"/>
      </w:pPr>
      <w:r>
        <w:t xml:space="preserve">        </w:t>
      </w:r>
      <w:r>
        <w:rPr>
          <w:lang w:eastAsia="zh-CN"/>
        </w:rPr>
        <w:t>iterationNum</w:t>
      </w:r>
      <w:r>
        <w:t>:</w:t>
      </w:r>
    </w:p>
    <w:p w14:paraId="4774DA8A" w14:textId="77777777" w:rsidR="0047226D" w:rsidRDefault="0047226D" w:rsidP="0047226D">
      <w:pPr>
        <w:pStyle w:val="PL"/>
      </w:pPr>
      <w:r>
        <w:t xml:space="preserve">          $ref: 'TS29571_CommonData.yaml#/components/schemas/Uinteger'</w:t>
      </w:r>
    </w:p>
    <w:p w14:paraId="68F0B9F8"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p>
    <w:p w14:paraId="761B572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$ref: 'TS29520_Nnwdaf_MLModelProvision.yaml#/components/schemas/MLModelMetric'</w:t>
      </w:r>
    </w:p>
    <w:p w14:paraId="11EA666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p>
    <w:p w14:paraId="68666589" w14:textId="77777777" w:rsidR="0047226D" w:rsidRDefault="0047226D" w:rsidP="0047226D">
      <w:pPr>
        <w:pStyle w:val="PL"/>
      </w:pPr>
      <w:r>
        <w:t xml:space="preserve">          type: integer</w:t>
      </w:r>
    </w:p>
    <w:p w14:paraId="3B5231DB" w14:textId="77777777" w:rsidR="0047226D" w:rsidRDefault="0047226D" w:rsidP="0047226D">
      <w:pPr>
        <w:pStyle w:val="PL"/>
      </w:pPr>
      <w:r>
        <w:t xml:space="preserve">          minimum: 0</w:t>
      </w:r>
    </w:p>
    <w:p w14:paraId="5B4F666A" w14:textId="77777777" w:rsidR="0047226D" w:rsidRDefault="0047226D" w:rsidP="0047226D">
      <w:pPr>
        <w:pStyle w:val="PL"/>
      </w:pPr>
      <w:r>
        <w:t xml:space="preserve">          maximum: 100</w:t>
      </w:r>
    </w:p>
    <w:p w14:paraId="1018D1C5" w14:textId="77777777" w:rsidR="0047226D" w:rsidRPr="0008502E" w:rsidRDefault="0047226D" w:rsidP="0047226D">
      <w:pPr>
        <w:pStyle w:val="PL"/>
        <w:rPr>
          <w:lang w:val="en-US"/>
        </w:rPr>
      </w:pPr>
      <w:r w:rsidRPr="0008502E">
        <w:rPr>
          <w:lang w:val="en-US"/>
        </w:rPr>
        <w:t xml:space="preserve">        </w:t>
      </w:r>
      <w:r>
        <w:rPr>
          <w:rFonts w:hint="eastAsia"/>
          <w:lang w:eastAsia="zh-CN"/>
        </w:rPr>
        <w:t>t</w:t>
      </w:r>
      <w:r>
        <w:rPr>
          <w:lang w:eastAsia="zh-CN"/>
        </w:rPr>
        <w:t>ermCause</w:t>
      </w:r>
      <w:r w:rsidRPr="0008502E">
        <w:rPr>
          <w:lang w:val="en-US"/>
        </w:rPr>
        <w:t>:</w:t>
      </w:r>
    </w:p>
    <w:p w14:paraId="23341D34" w14:textId="77777777" w:rsidR="0047226D" w:rsidRPr="00FC55A0" w:rsidRDefault="0047226D" w:rsidP="0047226D">
      <w:pPr>
        <w:pStyle w:val="PL"/>
        <w:rPr>
          <w:lang w:val="en-US"/>
        </w:rPr>
      </w:pPr>
      <w:r w:rsidRPr="0008502E">
        <w:rPr>
          <w:lang w:val="en-US"/>
        </w:rPr>
        <w:t xml:space="preserve">          $ref: 'TS29520_</w:t>
      </w:r>
      <w:r w:rsidRPr="00FC55A0">
        <w:rPr>
          <w:lang w:val="en-US"/>
        </w:rPr>
        <w:t>Nnwdaf_VFLInference</w:t>
      </w:r>
      <w:r w:rsidRPr="0008502E">
        <w:rPr>
          <w:lang w:val="en-US"/>
        </w:rPr>
        <w:t>.yaml#/components/schemas/</w:t>
      </w:r>
      <w:r>
        <w:t>VflTermCause</w:t>
      </w:r>
      <w:r w:rsidRPr="0008502E">
        <w:rPr>
          <w:lang w:val="en-US"/>
        </w:rPr>
        <w:t>'</w:t>
      </w:r>
    </w:p>
    <w:p w14:paraId="215114EE" w14:textId="77777777" w:rsidR="0047226D" w:rsidRDefault="0047226D" w:rsidP="0047226D">
      <w:pPr>
        <w:pStyle w:val="PL"/>
      </w:pPr>
      <w:r>
        <w:t xml:space="preserve">      required:</w:t>
      </w:r>
    </w:p>
    <w:p w14:paraId="3E9CBB6A" w14:textId="77777777" w:rsidR="0047226D" w:rsidRDefault="0047226D" w:rsidP="0047226D">
      <w:pPr>
        <w:pStyle w:val="PL"/>
      </w:pPr>
      <w:r>
        <w:t xml:space="preserve">        - </w:t>
      </w:r>
      <w:r>
        <w:rPr>
          <w:lang w:val="en-US"/>
        </w:rPr>
        <w:t>e</w:t>
      </w:r>
      <w:r w:rsidRPr="0008502E">
        <w:rPr>
          <w:lang w:val="en-US"/>
        </w:rPr>
        <w:t>vent</w:t>
      </w:r>
    </w:p>
    <w:p w14:paraId="1DCE99E4" w14:textId="77777777" w:rsidR="0047226D" w:rsidRDefault="0047226D" w:rsidP="0047226D">
      <w:pPr>
        <w:pStyle w:val="PL"/>
      </w:pPr>
      <w:r>
        <w:t xml:space="preserve">        - </w:t>
      </w:r>
      <w:r w:rsidRPr="0008502E">
        <w:rPr>
          <w:lang w:val="en-US"/>
        </w:rPr>
        <w:t>vflCorreId</w:t>
      </w:r>
    </w:p>
    <w:p w14:paraId="19F28524" w14:textId="77777777" w:rsidR="0047226D" w:rsidRPr="008340E5" w:rsidRDefault="0047226D" w:rsidP="0047226D"/>
    <w:bookmarkEnd w:id="45"/>
    <w:p w14:paraId="054822EB" w14:textId="77777777" w:rsidR="009B13E1" w:rsidRDefault="009B13E1"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sectPr w:rsidR="009B13E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0D8C4" w14:textId="77777777" w:rsidR="00741437" w:rsidRDefault="00741437">
      <w:pPr>
        <w:spacing w:after="0"/>
      </w:pPr>
      <w:r>
        <w:separator/>
      </w:r>
    </w:p>
  </w:endnote>
  <w:endnote w:type="continuationSeparator" w:id="0">
    <w:p w14:paraId="032F8556" w14:textId="77777777" w:rsidR="00741437" w:rsidRDefault="007414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943CD" w14:textId="77777777" w:rsidR="00741437" w:rsidRDefault="00741437">
      <w:pPr>
        <w:spacing w:after="0"/>
      </w:pPr>
      <w:r>
        <w:separator/>
      </w:r>
    </w:p>
  </w:footnote>
  <w:footnote w:type="continuationSeparator" w:id="0">
    <w:p w14:paraId="31B46A6D" w14:textId="77777777" w:rsidR="00741437" w:rsidRDefault="007414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FC7B0" w14:textId="77777777" w:rsidR="00294E82" w:rsidRDefault="00294E8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19"/>
  </w:num>
  <w:num w:numId="11" w16cid:durableId="1462306048">
    <w:abstractNumId w:val="16"/>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4"/>
  </w:num>
  <w:num w:numId="14" w16cid:durableId="916017193">
    <w:abstractNumId w:val="27"/>
  </w:num>
  <w:num w:numId="15" w16cid:durableId="790174584">
    <w:abstractNumId w:val="22"/>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28"/>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7"/>
  </w:num>
  <w:num w:numId="26" w16cid:durableId="1581331770">
    <w:abstractNumId w:val="21"/>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19"/>
  </w:num>
  <w:num w:numId="31" w16cid:durableId="1177695549">
    <w:abstractNumId w:val="13"/>
  </w:num>
  <w:num w:numId="32" w16cid:durableId="1806970923">
    <w:abstractNumId w:val="17"/>
  </w:num>
  <w:num w:numId="33" w16cid:durableId="1535342692">
    <w:abstractNumId w:val="23"/>
  </w:num>
  <w:num w:numId="34" w16cid:durableId="410473232">
    <w:abstractNumId w:val="20"/>
  </w:num>
  <w:num w:numId="35" w16cid:durableId="1817531607">
    <w:abstractNumId w:val="18"/>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6"/>
  </w:num>
  <w:num w:numId="39" w16cid:durableId="1359501859">
    <w:abstractNumId w:val="25"/>
  </w:num>
  <w:num w:numId="40" w16cid:durableId="303389198">
    <w:abstractNumId w:val="12"/>
  </w:num>
  <w:num w:numId="41" w16cid:durableId="615986633">
    <w:abstractNumId w:val="24"/>
  </w:num>
  <w:num w:numId="42" w16cid:durableId="1494838918">
    <w:abstractNumId w:val="29"/>
  </w:num>
  <w:num w:numId="43" w16cid:durableId="13997499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CA7"/>
    <w:rsid w:val="00017D4D"/>
    <w:rsid w:val="00021A3F"/>
    <w:rsid w:val="000242FF"/>
    <w:rsid w:val="000261FE"/>
    <w:rsid w:val="00026641"/>
    <w:rsid w:val="00026D80"/>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5434"/>
    <w:rsid w:val="00086784"/>
    <w:rsid w:val="00092AD1"/>
    <w:rsid w:val="00092E2D"/>
    <w:rsid w:val="00094F05"/>
    <w:rsid w:val="00095657"/>
    <w:rsid w:val="00095B7C"/>
    <w:rsid w:val="00096286"/>
    <w:rsid w:val="000964C0"/>
    <w:rsid w:val="00096C34"/>
    <w:rsid w:val="00096CD7"/>
    <w:rsid w:val="000A1D30"/>
    <w:rsid w:val="000A635E"/>
    <w:rsid w:val="000B6A72"/>
    <w:rsid w:val="000D29E7"/>
    <w:rsid w:val="000D73C2"/>
    <w:rsid w:val="000E00C3"/>
    <w:rsid w:val="000E0B27"/>
    <w:rsid w:val="000E1E3C"/>
    <w:rsid w:val="000E3C69"/>
    <w:rsid w:val="000E400C"/>
    <w:rsid w:val="000E40D6"/>
    <w:rsid w:val="000F1A39"/>
    <w:rsid w:val="000F4A5C"/>
    <w:rsid w:val="000F4C80"/>
    <w:rsid w:val="0010180A"/>
    <w:rsid w:val="00106F47"/>
    <w:rsid w:val="0011390D"/>
    <w:rsid w:val="001171CC"/>
    <w:rsid w:val="00124AF5"/>
    <w:rsid w:val="00124F05"/>
    <w:rsid w:val="00131A1F"/>
    <w:rsid w:val="00132CE6"/>
    <w:rsid w:val="00135B5B"/>
    <w:rsid w:val="0013608F"/>
    <w:rsid w:val="00143F25"/>
    <w:rsid w:val="0014504D"/>
    <w:rsid w:val="0014714B"/>
    <w:rsid w:val="00150C43"/>
    <w:rsid w:val="00164A54"/>
    <w:rsid w:val="00171444"/>
    <w:rsid w:val="0017789F"/>
    <w:rsid w:val="00180E5D"/>
    <w:rsid w:val="00183EFC"/>
    <w:rsid w:val="00196C00"/>
    <w:rsid w:val="001975AA"/>
    <w:rsid w:val="001A238E"/>
    <w:rsid w:val="001A7D67"/>
    <w:rsid w:val="001B08EB"/>
    <w:rsid w:val="001B244E"/>
    <w:rsid w:val="001B4634"/>
    <w:rsid w:val="001B7AB9"/>
    <w:rsid w:val="001B7ACC"/>
    <w:rsid w:val="001D14E1"/>
    <w:rsid w:val="001D6954"/>
    <w:rsid w:val="001D6CC3"/>
    <w:rsid w:val="001E5612"/>
    <w:rsid w:val="001E79E1"/>
    <w:rsid w:val="001F1AA8"/>
    <w:rsid w:val="001F3260"/>
    <w:rsid w:val="0020689F"/>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41CDA"/>
    <w:rsid w:val="002439EC"/>
    <w:rsid w:val="00245244"/>
    <w:rsid w:val="00245DB3"/>
    <w:rsid w:val="0024784F"/>
    <w:rsid w:val="00247B50"/>
    <w:rsid w:val="00250576"/>
    <w:rsid w:val="00253057"/>
    <w:rsid w:val="00253505"/>
    <w:rsid w:val="00253BF3"/>
    <w:rsid w:val="00254659"/>
    <w:rsid w:val="00257874"/>
    <w:rsid w:val="002579FA"/>
    <w:rsid w:val="00260CF8"/>
    <w:rsid w:val="00265E89"/>
    <w:rsid w:val="00267454"/>
    <w:rsid w:val="0027108D"/>
    <w:rsid w:val="00271F43"/>
    <w:rsid w:val="00272614"/>
    <w:rsid w:val="0028137F"/>
    <w:rsid w:val="0028257F"/>
    <w:rsid w:val="00283CD8"/>
    <w:rsid w:val="0029233B"/>
    <w:rsid w:val="002936FD"/>
    <w:rsid w:val="00294E82"/>
    <w:rsid w:val="00296CC0"/>
    <w:rsid w:val="002A2032"/>
    <w:rsid w:val="002A361C"/>
    <w:rsid w:val="002A45D8"/>
    <w:rsid w:val="002A71FE"/>
    <w:rsid w:val="002A7A95"/>
    <w:rsid w:val="002B58B5"/>
    <w:rsid w:val="002B720F"/>
    <w:rsid w:val="002B7EBB"/>
    <w:rsid w:val="002C036F"/>
    <w:rsid w:val="002C1DD0"/>
    <w:rsid w:val="002C2567"/>
    <w:rsid w:val="002C7590"/>
    <w:rsid w:val="002D039F"/>
    <w:rsid w:val="002D0CA9"/>
    <w:rsid w:val="002D47EA"/>
    <w:rsid w:val="002D5619"/>
    <w:rsid w:val="002D57B5"/>
    <w:rsid w:val="002D6748"/>
    <w:rsid w:val="002E2665"/>
    <w:rsid w:val="002E5B02"/>
    <w:rsid w:val="002F2385"/>
    <w:rsid w:val="002F35EE"/>
    <w:rsid w:val="002F3E2A"/>
    <w:rsid w:val="002F40AF"/>
    <w:rsid w:val="002F4603"/>
    <w:rsid w:val="002F5281"/>
    <w:rsid w:val="002F665F"/>
    <w:rsid w:val="002F72FB"/>
    <w:rsid w:val="00301F5C"/>
    <w:rsid w:val="00304F79"/>
    <w:rsid w:val="00306424"/>
    <w:rsid w:val="00312014"/>
    <w:rsid w:val="0031412B"/>
    <w:rsid w:val="00315007"/>
    <w:rsid w:val="00324EAB"/>
    <w:rsid w:val="00327AC9"/>
    <w:rsid w:val="003327AB"/>
    <w:rsid w:val="0033299F"/>
    <w:rsid w:val="003333AA"/>
    <w:rsid w:val="00334993"/>
    <w:rsid w:val="00336A0C"/>
    <w:rsid w:val="003377DF"/>
    <w:rsid w:val="00340D84"/>
    <w:rsid w:val="00344841"/>
    <w:rsid w:val="003452EB"/>
    <w:rsid w:val="003513BE"/>
    <w:rsid w:val="00351CAB"/>
    <w:rsid w:val="00357CF8"/>
    <w:rsid w:val="0036057B"/>
    <w:rsid w:val="0036118D"/>
    <w:rsid w:val="00364E7D"/>
    <w:rsid w:val="003653FF"/>
    <w:rsid w:val="00367F57"/>
    <w:rsid w:val="0037398F"/>
    <w:rsid w:val="003740A8"/>
    <w:rsid w:val="0037495F"/>
    <w:rsid w:val="00374F4E"/>
    <w:rsid w:val="00375DD8"/>
    <w:rsid w:val="00376311"/>
    <w:rsid w:val="00377E6A"/>
    <w:rsid w:val="00380A52"/>
    <w:rsid w:val="00384870"/>
    <w:rsid w:val="00387FC1"/>
    <w:rsid w:val="00390CCB"/>
    <w:rsid w:val="00391507"/>
    <w:rsid w:val="00391717"/>
    <w:rsid w:val="00392087"/>
    <w:rsid w:val="00392AF2"/>
    <w:rsid w:val="0039362D"/>
    <w:rsid w:val="003A1EA4"/>
    <w:rsid w:val="003A24BC"/>
    <w:rsid w:val="003A7FAB"/>
    <w:rsid w:val="003B46A1"/>
    <w:rsid w:val="003C0853"/>
    <w:rsid w:val="003C60BB"/>
    <w:rsid w:val="003C7947"/>
    <w:rsid w:val="003D10FF"/>
    <w:rsid w:val="003D3655"/>
    <w:rsid w:val="003D389C"/>
    <w:rsid w:val="003E1F9F"/>
    <w:rsid w:val="003E2119"/>
    <w:rsid w:val="003E399A"/>
    <w:rsid w:val="003E5283"/>
    <w:rsid w:val="003E70B9"/>
    <w:rsid w:val="003E7DAD"/>
    <w:rsid w:val="003F193E"/>
    <w:rsid w:val="003F3336"/>
    <w:rsid w:val="003F6181"/>
    <w:rsid w:val="003F6EFC"/>
    <w:rsid w:val="004009C7"/>
    <w:rsid w:val="00400A10"/>
    <w:rsid w:val="00400D7E"/>
    <w:rsid w:val="004014C4"/>
    <w:rsid w:val="0040274B"/>
    <w:rsid w:val="00404312"/>
    <w:rsid w:val="00404483"/>
    <w:rsid w:val="004065F1"/>
    <w:rsid w:val="00407731"/>
    <w:rsid w:val="0041162F"/>
    <w:rsid w:val="004129E8"/>
    <w:rsid w:val="00416C1B"/>
    <w:rsid w:val="00416EAD"/>
    <w:rsid w:val="00423234"/>
    <w:rsid w:val="00425785"/>
    <w:rsid w:val="0042713E"/>
    <w:rsid w:val="004279C4"/>
    <w:rsid w:val="00431F18"/>
    <w:rsid w:val="00432DC2"/>
    <w:rsid w:val="00433EB5"/>
    <w:rsid w:val="00442F85"/>
    <w:rsid w:val="00443F1B"/>
    <w:rsid w:val="00445D8C"/>
    <w:rsid w:val="00450488"/>
    <w:rsid w:val="0045467E"/>
    <w:rsid w:val="00456341"/>
    <w:rsid w:val="00456967"/>
    <w:rsid w:val="00461049"/>
    <w:rsid w:val="00462EF0"/>
    <w:rsid w:val="00463325"/>
    <w:rsid w:val="00463881"/>
    <w:rsid w:val="00466A95"/>
    <w:rsid w:val="00466B9B"/>
    <w:rsid w:val="00470773"/>
    <w:rsid w:val="00471DFE"/>
    <w:rsid w:val="00471EDF"/>
    <w:rsid w:val="0047226D"/>
    <w:rsid w:val="004778FB"/>
    <w:rsid w:val="0049600C"/>
    <w:rsid w:val="004A0A6A"/>
    <w:rsid w:val="004A2758"/>
    <w:rsid w:val="004A280F"/>
    <w:rsid w:val="004A2C24"/>
    <w:rsid w:val="004B0CD6"/>
    <w:rsid w:val="004B3814"/>
    <w:rsid w:val="004B7021"/>
    <w:rsid w:val="004C08D5"/>
    <w:rsid w:val="004C0BD0"/>
    <w:rsid w:val="004C150E"/>
    <w:rsid w:val="004C1CA7"/>
    <w:rsid w:val="004D002B"/>
    <w:rsid w:val="004D166F"/>
    <w:rsid w:val="004D16F6"/>
    <w:rsid w:val="004D3964"/>
    <w:rsid w:val="004D558D"/>
    <w:rsid w:val="004E4DD0"/>
    <w:rsid w:val="004E5B08"/>
    <w:rsid w:val="004E6D9F"/>
    <w:rsid w:val="004F43A1"/>
    <w:rsid w:val="004F4C8A"/>
    <w:rsid w:val="004F6444"/>
    <w:rsid w:val="00501F57"/>
    <w:rsid w:val="005056AC"/>
    <w:rsid w:val="005058F5"/>
    <w:rsid w:val="0050729F"/>
    <w:rsid w:val="0051586F"/>
    <w:rsid w:val="00520594"/>
    <w:rsid w:val="00526F45"/>
    <w:rsid w:val="00531837"/>
    <w:rsid w:val="00531D1A"/>
    <w:rsid w:val="00532D03"/>
    <w:rsid w:val="0053712E"/>
    <w:rsid w:val="00542337"/>
    <w:rsid w:val="00542DC7"/>
    <w:rsid w:val="00544002"/>
    <w:rsid w:val="0055120E"/>
    <w:rsid w:val="00556521"/>
    <w:rsid w:val="00556744"/>
    <w:rsid w:val="00556FD6"/>
    <w:rsid w:val="00560118"/>
    <w:rsid w:val="005607AE"/>
    <w:rsid w:val="00560BF9"/>
    <w:rsid w:val="005723CF"/>
    <w:rsid w:val="00572D38"/>
    <w:rsid w:val="00574B5E"/>
    <w:rsid w:val="005814DE"/>
    <w:rsid w:val="00586785"/>
    <w:rsid w:val="00592681"/>
    <w:rsid w:val="0059571D"/>
    <w:rsid w:val="005A0BE8"/>
    <w:rsid w:val="005A1446"/>
    <w:rsid w:val="005A20DD"/>
    <w:rsid w:val="005A25AF"/>
    <w:rsid w:val="005A7DA1"/>
    <w:rsid w:val="005B01D4"/>
    <w:rsid w:val="005B035A"/>
    <w:rsid w:val="005B07FB"/>
    <w:rsid w:val="005B1DF6"/>
    <w:rsid w:val="005B2CD7"/>
    <w:rsid w:val="005B3671"/>
    <w:rsid w:val="005B5109"/>
    <w:rsid w:val="005B6BCD"/>
    <w:rsid w:val="005B7DF8"/>
    <w:rsid w:val="005C26D2"/>
    <w:rsid w:val="005C2A77"/>
    <w:rsid w:val="005C4071"/>
    <w:rsid w:val="005C5428"/>
    <w:rsid w:val="005D0C7A"/>
    <w:rsid w:val="005D11C2"/>
    <w:rsid w:val="005D28F0"/>
    <w:rsid w:val="005D359F"/>
    <w:rsid w:val="005D36FC"/>
    <w:rsid w:val="005D3CFF"/>
    <w:rsid w:val="005E22F6"/>
    <w:rsid w:val="005E3C8D"/>
    <w:rsid w:val="005E5179"/>
    <w:rsid w:val="005F4A29"/>
    <w:rsid w:val="005F4B87"/>
    <w:rsid w:val="005F5BB3"/>
    <w:rsid w:val="005F6687"/>
    <w:rsid w:val="006026F1"/>
    <w:rsid w:val="00605D0F"/>
    <w:rsid w:val="00606772"/>
    <w:rsid w:val="00607DB3"/>
    <w:rsid w:val="00612ECB"/>
    <w:rsid w:val="006136B5"/>
    <w:rsid w:val="00615CF1"/>
    <w:rsid w:val="0062382F"/>
    <w:rsid w:val="00625FF7"/>
    <w:rsid w:val="0062656C"/>
    <w:rsid w:val="00632737"/>
    <w:rsid w:val="006338AF"/>
    <w:rsid w:val="00633CE6"/>
    <w:rsid w:val="00634375"/>
    <w:rsid w:val="00635E7C"/>
    <w:rsid w:val="006362F8"/>
    <w:rsid w:val="0063791B"/>
    <w:rsid w:val="00640768"/>
    <w:rsid w:val="00641A64"/>
    <w:rsid w:val="00641F06"/>
    <w:rsid w:val="00645A05"/>
    <w:rsid w:val="00647537"/>
    <w:rsid w:val="00650215"/>
    <w:rsid w:val="0065075B"/>
    <w:rsid w:val="00650D1E"/>
    <w:rsid w:val="0065204F"/>
    <w:rsid w:val="00654F6F"/>
    <w:rsid w:val="00661C99"/>
    <w:rsid w:val="00662D48"/>
    <w:rsid w:val="00663780"/>
    <w:rsid w:val="00666E74"/>
    <w:rsid w:val="00671251"/>
    <w:rsid w:val="00672832"/>
    <w:rsid w:val="00672D1B"/>
    <w:rsid w:val="00680A1F"/>
    <w:rsid w:val="00682E7A"/>
    <w:rsid w:val="00683A35"/>
    <w:rsid w:val="00684214"/>
    <w:rsid w:val="00686EC8"/>
    <w:rsid w:val="006A32E2"/>
    <w:rsid w:val="006A581D"/>
    <w:rsid w:val="006B00E5"/>
    <w:rsid w:val="006B0296"/>
    <w:rsid w:val="006B6617"/>
    <w:rsid w:val="006C02E5"/>
    <w:rsid w:val="006C0627"/>
    <w:rsid w:val="006C1FD0"/>
    <w:rsid w:val="006C1FE7"/>
    <w:rsid w:val="006C3F08"/>
    <w:rsid w:val="006C704D"/>
    <w:rsid w:val="006D1B07"/>
    <w:rsid w:val="006D2031"/>
    <w:rsid w:val="006D7401"/>
    <w:rsid w:val="006E01DC"/>
    <w:rsid w:val="006E365A"/>
    <w:rsid w:val="006E5C20"/>
    <w:rsid w:val="006E6004"/>
    <w:rsid w:val="006F3786"/>
    <w:rsid w:val="00701649"/>
    <w:rsid w:val="007029E0"/>
    <w:rsid w:val="007029FE"/>
    <w:rsid w:val="00711663"/>
    <w:rsid w:val="00716A9B"/>
    <w:rsid w:val="00717A1F"/>
    <w:rsid w:val="00717E26"/>
    <w:rsid w:val="00720FDB"/>
    <w:rsid w:val="00723364"/>
    <w:rsid w:val="00724BA0"/>
    <w:rsid w:val="007252E2"/>
    <w:rsid w:val="00730A51"/>
    <w:rsid w:val="007327A7"/>
    <w:rsid w:val="0073294B"/>
    <w:rsid w:val="00734694"/>
    <w:rsid w:val="007366EF"/>
    <w:rsid w:val="0073764A"/>
    <w:rsid w:val="00740DE2"/>
    <w:rsid w:val="00741437"/>
    <w:rsid w:val="007439B5"/>
    <w:rsid w:val="00750AC2"/>
    <w:rsid w:val="00750E81"/>
    <w:rsid w:val="00751BD8"/>
    <w:rsid w:val="007605E0"/>
    <w:rsid w:val="00760E91"/>
    <w:rsid w:val="00762016"/>
    <w:rsid w:val="00765958"/>
    <w:rsid w:val="0076721C"/>
    <w:rsid w:val="00767684"/>
    <w:rsid w:val="00772AD8"/>
    <w:rsid w:val="00773ED6"/>
    <w:rsid w:val="007752C0"/>
    <w:rsid w:val="007761E8"/>
    <w:rsid w:val="007862A2"/>
    <w:rsid w:val="00786F6F"/>
    <w:rsid w:val="00791820"/>
    <w:rsid w:val="00792E6A"/>
    <w:rsid w:val="00793753"/>
    <w:rsid w:val="00796F35"/>
    <w:rsid w:val="007A2D75"/>
    <w:rsid w:val="007A3A8C"/>
    <w:rsid w:val="007A5F7D"/>
    <w:rsid w:val="007B3C7C"/>
    <w:rsid w:val="007C1D3D"/>
    <w:rsid w:val="007C22BC"/>
    <w:rsid w:val="007C5EFE"/>
    <w:rsid w:val="007D0950"/>
    <w:rsid w:val="007D53DE"/>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117A"/>
    <w:rsid w:val="00835977"/>
    <w:rsid w:val="008431A8"/>
    <w:rsid w:val="00846F1E"/>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A1DEA"/>
    <w:rsid w:val="008A4636"/>
    <w:rsid w:val="008A4D06"/>
    <w:rsid w:val="008A570A"/>
    <w:rsid w:val="008B2ABD"/>
    <w:rsid w:val="008B3D51"/>
    <w:rsid w:val="008B4F21"/>
    <w:rsid w:val="008B6453"/>
    <w:rsid w:val="008C364F"/>
    <w:rsid w:val="008C4E64"/>
    <w:rsid w:val="008C51CD"/>
    <w:rsid w:val="008D074B"/>
    <w:rsid w:val="008D41A3"/>
    <w:rsid w:val="008E0014"/>
    <w:rsid w:val="008E20E4"/>
    <w:rsid w:val="008E3601"/>
    <w:rsid w:val="008F0347"/>
    <w:rsid w:val="008F3B9B"/>
    <w:rsid w:val="008F7834"/>
    <w:rsid w:val="00904F2F"/>
    <w:rsid w:val="009078EF"/>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637"/>
    <w:rsid w:val="00952657"/>
    <w:rsid w:val="00956830"/>
    <w:rsid w:val="00957240"/>
    <w:rsid w:val="00963F26"/>
    <w:rsid w:val="00967DC5"/>
    <w:rsid w:val="009705F5"/>
    <w:rsid w:val="00972A96"/>
    <w:rsid w:val="00976D9A"/>
    <w:rsid w:val="00984B33"/>
    <w:rsid w:val="00991119"/>
    <w:rsid w:val="0099163A"/>
    <w:rsid w:val="00993F33"/>
    <w:rsid w:val="009A549A"/>
    <w:rsid w:val="009A701F"/>
    <w:rsid w:val="009A77FF"/>
    <w:rsid w:val="009B01A5"/>
    <w:rsid w:val="009B0A82"/>
    <w:rsid w:val="009B13E1"/>
    <w:rsid w:val="009B329F"/>
    <w:rsid w:val="009B49F2"/>
    <w:rsid w:val="009B6831"/>
    <w:rsid w:val="009C1FA8"/>
    <w:rsid w:val="009C2EC3"/>
    <w:rsid w:val="009C54A7"/>
    <w:rsid w:val="009C5731"/>
    <w:rsid w:val="009D2E37"/>
    <w:rsid w:val="009E0BD0"/>
    <w:rsid w:val="009E244C"/>
    <w:rsid w:val="009E3903"/>
    <w:rsid w:val="009E4E11"/>
    <w:rsid w:val="009E7F73"/>
    <w:rsid w:val="009F0EB7"/>
    <w:rsid w:val="009F1B8A"/>
    <w:rsid w:val="009F2E25"/>
    <w:rsid w:val="009F63D3"/>
    <w:rsid w:val="009F75C1"/>
    <w:rsid w:val="00A00746"/>
    <w:rsid w:val="00A10B25"/>
    <w:rsid w:val="00A17FB1"/>
    <w:rsid w:val="00A21CA7"/>
    <w:rsid w:val="00A23ED9"/>
    <w:rsid w:val="00A254FF"/>
    <w:rsid w:val="00A26B2F"/>
    <w:rsid w:val="00A32AC8"/>
    <w:rsid w:val="00A332CD"/>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C26"/>
    <w:rsid w:val="00A65EC0"/>
    <w:rsid w:val="00A725EA"/>
    <w:rsid w:val="00A72E89"/>
    <w:rsid w:val="00A77213"/>
    <w:rsid w:val="00A84829"/>
    <w:rsid w:val="00A9005D"/>
    <w:rsid w:val="00A91429"/>
    <w:rsid w:val="00A91509"/>
    <w:rsid w:val="00A952B8"/>
    <w:rsid w:val="00A95E83"/>
    <w:rsid w:val="00A966D5"/>
    <w:rsid w:val="00AA15EE"/>
    <w:rsid w:val="00AA540E"/>
    <w:rsid w:val="00AA66F6"/>
    <w:rsid w:val="00AA701D"/>
    <w:rsid w:val="00AA7FB5"/>
    <w:rsid w:val="00AB47BF"/>
    <w:rsid w:val="00AB7572"/>
    <w:rsid w:val="00AB799E"/>
    <w:rsid w:val="00AC15AE"/>
    <w:rsid w:val="00AC25D5"/>
    <w:rsid w:val="00AC25D9"/>
    <w:rsid w:val="00AC4D38"/>
    <w:rsid w:val="00AD1D79"/>
    <w:rsid w:val="00AD5F95"/>
    <w:rsid w:val="00AD6595"/>
    <w:rsid w:val="00AE003A"/>
    <w:rsid w:val="00AE3592"/>
    <w:rsid w:val="00AE6710"/>
    <w:rsid w:val="00AE69AE"/>
    <w:rsid w:val="00AE76D3"/>
    <w:rsid w:val="00AE7C5B"/>
    <w:rsid w:val="00AF0C45"/>
    <w:rsid w:val="00AF115A"/>
    <w:rsid w:val="00AF2E3D"/>
    <w:rsid w:val="00AF6DEB"/>
    <w:rsid w:val="00B02705"/>
    <w:rsid w:val="00B04782"/>
    <w:rsid w:val="00B061D7"/>
    <w:rsid w:val="00B135AA"/>
    <w:rsid w:val="00B157A2"/>
    <w:rsid w:val="00B23F8A"/>
    <w:rsid w:val="00B242D4"/>
    <w:rsid w:val="00B243E5"/>
    <w:rsid w:val="00B25D9A"/>
    <w:rsid w:val="00B3194E"/>
    <w:rsid w:val="00B3363C"/>
    <w:rsid w:val="00B33DE8"/>
    <w:rsid w:val="00B344F3"/>
    <w:rsid w:val="00B345B3"/>
    <w:rsid w:val="00B34BAC"/>
    <w:rsid w:val="00B356AF"/>
    <w:rsid w:val="00B3763A"/>
    <w:rsid w:val="00B46877"/>
    <w:rsid w:val="00B514E6"/>
    <w:rsid w:val="00B60210"/>
    <w:rsid w:val="00B604E4"/>
    <w:rsid w:val="00B613D5"/>
    <w:rsid w:val="00B629CF"/>
    <w:rsid w:val="00B62EB5"/>
    <w:rsid w:val="00B63353"/>
    <w:rsid w:val="00B6359C"/>
    <w:rsid w:val="00B63B00"/>
    <w:rsid w:val="00B64236"/>
    <w:rsid w:val="00B667DA"/>
    <w:rsid w:val="00B70079"/>
    <w:rsid w:val="00B72D01"/>
    <w:rsid w:val="00B84C8E"/>
    <w:rsid w:val="00B85761"/>
    <w:rsid w:val="00B86520"/>
    <w:rsid w:val="00B87044"/>
    <w:rsid w:val="00B96B16"/>
    <w:rsid w:val="00BA64E8"/>
    <w:rsid w:val="00BA6C08"/>
    <w:rsid w:val="00BB446C"/>
    <w:rsid w:val="00BB560B"/>
    <w:rsid w:val="00BC1A8B"/>
    <w:rsid w:val="00BC330D"/>
    <w:rsid w:val="00BD3124"/>
    <w:rsid w:val="00BD381F"/>
    <w:rsid w:val="00BD5F8A"/>
    <w:rsid w:val="00BD6647"/>
    <w:rsid w:val="00BD6AEA"/>
    <w:rsid w:val="00BD7657"/>
    <w:rsid w:val="00BD7EDB"/>
    <w:rsid w:val="00BE0371"/>
    <w:rsid w:val="00BE43C6"/>
    <w:rsid w:val="00BE534B"/>
    <w:rsid w:val="00BF1A16"/>
    <w:rsid w:val="00BF7B37"/>
    <w:rsid w:val="00C02050"/>
    <w:rsid w:val="00C044D8"/>
    <w:rsid w:val="00C05CB0"/>
    <w:rsid w:val="00C12078"/>
    <w:rsid w:val="00C20A1F"/>
    <w:rsid w:val="00C221CA"/>
    <w:rsid w:val="00C27040"/>
    <w:rsid w:val="00C30BCD"/>
    <w:rsid w:val="00C3535C"/>
    <w:rsid w:val="00C35529"/>
    <w:rsid w:val="00C44886"/>
    <w:rsid w:val="00C5572E"/>
    <w:rsid w:val="00C737DE"/>
    <w:rsid w:val="00C74574"/>
    <w:rsid w:val="00C7694A"/>
    <w:rsid w:val="00C80F17"/>
    <w:rsid w:val="00C8191B"/>
    <w:rsid w:val="00C822EF"/>
    <w:rsid w:val="00C869EF"/>
    <w:rsid w:val="00C86C2F"/>
    <w:rsid w:val="00C86FDB"/>
    <w:rsid w:val="00C91E5C"/>
    <w:rsid w:val="00C92252"/>
    <w:rsid w:val="00C92ACA"/>
    <w:rsid w:val="00C96CD1"/>
    <w:rsid w:val="00C96EF6"/>
    <w:rsid w:val="00C970F4"/>
    <w:rsid w:val="00CA0196"/>
    <w:rsid w:val="00CA1A16"/>
    <w:rsid w:val="00CA7895"/>
    <w:rsid w:val="00CB00BC"/>
    <w:rsid w:val="00CB43D8"/>
    <w:rsid w:val="00CB5BA6"/>
    <w:rsid w:val="00CB6016"/>
    <w:rsid w:val="00CB6F71"/>
    <w:rsid w:val="00CB7390"/>
    <w:rsid w:val="00CC0593"/>
    <w:rsid w:val="00CC42F0"/>
    <w:rsid w:val="00CC615D"/>
    <w:rsid w:val="00CD56F0"/>
    <w:rsid w:val="00CD5C4C"/>
    <w:rsid w:val="00CD63B2"/>
    <w:rsid w:val="00CD748D"/>
    <w:rsid w:val="00CE3BAB"/>
    <w:rsid w:val="00CE49E6"/>
    <w:rsid w:val="00CE6901"/>
    <w:rsid w:val="00CF5E69"/>
    <w:rsid w:val="00CF6164"/>
    <w:rsid w:val="00CF6C39"/>
    <w:rsid w:val="00CF704F"/>
    <w:rsid w:val="00D02AC3"/>
    <w:rsid w:val="00D02CB8"/>
    <w:rsid w:val="00D06131"/>
    <w:rsid w:val="00D1017A"/>
    <w:rsid w:val="00D11274"/>
    <w:rsid w:val="00D14009"/>
    <w:rsid w:val="00D15D2A"/>
    <w:rsid w:val="00D165ED"/>
    <w:rsid w:val="00D23090"/>
    <w:rsid w:val="00D23E97"/>
    <w:rsid w:val="00D23F59"/>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3507"/>
    <w:rsid w:val="00D9408E"/>
    <w:rsid w:val="00D94F93"/>
    <w:rsid w:val="00D95913"/>
    <w:rsid w:val="00D96C44"/>
    <w:rsid w:val="00D97DD2"/>
    <w:rsid w:val="00DA2149"/>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1689"/>
    <w:rsid w:val="00E06B31"/>
    <w:rsid w:val="00E072BB"/>
    <w:rsid w:val="00E07D9E"/>
    <w:rsid w:val="00E144E7"/>
    <w:rsid w:val="00E16E1D"/>
    <w:rsid w:val="00E220B2"/>
    <w:rsid w:val="00E22372"/>
    <w:rsid w:val="00E24B46"/>
    <w:rsid w:val="00E2541F"/>
    <w:rsid w:val="00E2600F"/>
    <w:rsid w:val="00E26D5D"/>
    <w:rsid w:val="00E34A7A"/>
    <w:rsid w:val="00E36244"/>
    <w:rsid w:val="00E45829"/>
    <w:rsid w:val="00E526A8"/>
    <w:rsid w:val="00E567D1"/>
    <w:rsid w:val="00E56EEA"/>
    <w:rsid w:val="00E622E8"/>
    <w:rsid w:val="00E661D9"/>
    <w:rsid w:val="00E7260C"/>
    <w:rsid w:val="00E75064"/>
    <w:rsid w:val="00E80A3C"/>
    <w:rsid w:val="00E8157F"/>
    <w:rsid w:val="00E86824"/>
    <w:rsid w:val="00E86A17"/>
    <w:rsid w:val="00E90C3B"/>
    <w:rsid w:val="00E90ECE"/>
    <w:rsid w:val="00E913F8"/>
    <w:rsid w:val="00E92BE4"/>
    <w:rsid w:val="00E9310B"/>
    <w:rsid w:val="00E9586C"/>
    <w:rsid w:val="00E96EB4"/>
    <w:rsid w:val="00EA6F7E"/>
    <w:rsid w:val="00EB0A31"/>
    <w:rsid w:val="00EB27ED"/>
    <w:rsid w:val="00EB2879"/>
    <w:rsid w:val="00EB7F25"/>
    <w:rsid w:val="00EC027B"/>
    <w:rsid w:val="00EC2629"/>
    <w:rsid w:val="00EC3978"/>
    <w:rsid w:val="00EC4D06"/>
    <w:rsid w:val="00ED137A"/>
    <w:rsid w:val="00ED3297"/>
    <w:rsid w:val="00ED674B"/>
    <w:rsid w:val="00ED755F"/>
    <w:rsid w:val="00ED7DFF"/>
    <w:rsid w:val="00EE1A6F"/>
    <w:rsid w:val="00EE2DB7"/>
    <w:rsid w:val="00EE69C8"/>
    <w:rsid w:val="00EE7661"/>
    <w:rsid w:val="00EF1EC4"/>
    <w:rsid w:val="00EF629F"/>
    <w:rsid w:val="00EF7075"/>
    <w:rsid w:val="00F00BE0"/>
    <w:rsid w:val="00F07648"/>
    <w:rsid w:val="00F107B8"/>
    <w:rsid w:val="00F12F72"/>
    <w:rsid w:val="00F14533"/>
    <w:rsid w:val="00F20302"/>
    <w:rsid w:val="00F21DAD"/>
    <w:rsid w:val="00F253B2"/>
    <w:rsid w:val="00F277C7"/>
    <w:rsid w:val="00F31648"/>
    <w:rsid w:val="00F32343"/>
    <w:rsid w:val="00F32F6E"/>
    <w:rsid w:val="00F504CE"/>
    <w:rsid w:val="00F523C1"/>
    <w:rsid w:val="00F525B2"/>
    <w:rsid w:val="00F64D6B"/>
    <w:rsid w:val="00F70B3B"/>
    <w:rsid w:val="00F7597A"/>
    <w:rsid w:val="00F7599A"/>
    <w:rsid w:val="00F8085C"/>
    <w:rsid w:val="00F82510"/>
    <w:rsid w:val="00F83B64"/>
    <w:rsid w:val="00F83E46"/>
    <w:rsid w:val="00F8651B"/>
    <w:rsid w:val="00F94152"/>
    <w:rsid w:val="00F95A94"/>
    <w:rsid w:val="00FA1097"/>
    <w:rsid w:val="00FA38EC"/>
    <w:rsid w:val="00FA4C00"/>
    <w:rsid w:val="00FB10F2"/>
    <w:rsid w:val="00FB20B5"/>
    <w:rsid w:val="00FB31A1"/>
    <w:rsid w:val="00FB4E38"/>
    <w:rsid w:val="00FC0F9E"/>
    <w:rsid w:val="00FC20A0"/>
    <w:rsid w:val="00FC57C4"/>
    <w:rsid w:val="00FC664F"/>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00474832">
      <w:bodyDiv w:val="1"/>
      <w:marLeft w:val="0"/>
      <w:marRight w:val="0"/>
      <w:marTop w:val="0"/>
      <w:marBottom w:val="0"/>
      <w:divBdr>
        <w:top w:val="none" w:sz="0" w:space="0" w:color="auto"/>
        <w:left w:val="none" w:sz="0" w:space="0" w:color="auto"/>
        <w:bottom w:val="none" w:sz="0" w:space="0" w:color="auto"/>
        <w:right w:val="none" w:sz="0" w:space="0" w:color="auto"/>
      </w:divBdr>
    </w:div>
    <w:div w:id="1802570474">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43</TotalTime>
  <Pages>8</Pages>
  <Words>3096</Words>
  <Characters>17648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20703</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 R1</cp:lastModifiedBy>
  <cp:revision>34</cp:revision>
  <cp:lastPrinted>2017-09-22T06:17:00Z</cp:lastPrinted>
  <dcterms:created xsi:type="dcterms:W3CDTF">2025-09-03T16:16:00Z</dcterms:created>
  <dcterms:modified xsi:type="dcterms:W3CDTF">2025-10-06T07:44:00Z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