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F412A" w:rsidRPr="008F412A" w14:paraId="5F16DD8C" w14:textId="77777777" w:rsidTr="008F412A">
        <w:trPr>
          <w:cantSplit/>
        </w:trPr>
        <w:tc>
          <w:tcPr>
            <w:tcW w:w="1104" w:type="dxa"/>
            <w:vMerge w:val="restart"/>
            <w:vAlign w:val="center"/>
          </w:tcPr>
          <w:p w14:paraId="5AF5A75F" w14:textId="77777777" w:rsidR="008F412A" w:rsidRPr="008F412A" w:rsidRDefault="008F412A" w:rsidP="008F412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F412A">
              <w:rPr>
                <w:noProof/>
              </w:rPr>
              <w:drawing>
                <wp:inline distT="0" distB="0" distL="0" distR="0" wp14:anchorId="7FB2C31C" wp14:editId="07F413F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D22C925" w14:textId="77777777" w:rsidR="008F412A" w:rsidRPr="008F412A" w:rsidRDefault="008F412A" w:rsidP="008F412A">
            <w:pPr>
              <w:rPr>
                <w:sz w:val="16"/>
                <w:szCs w:val="16"/>
              </w:rPr>
            </w:pPr>
            <w:r w:rsidRPr="008F412A">
              <w:rPr>
                <w:sz w:val="16"/>
                <w:szCs w:val="16"/>
              </w:rPr>
              <w:t>INTERNATIONAL TELECOMMUNICATION UNION</w:t>
            </w:r>
          </w:p>
          <w:p w14:paraId="5A8B5DEA" w14:textId="77777777" w:rsidR="008F412A" w:rsidRPr="008F412A" w:rsidRDefault="008F412A" w:rsidP="008F412A">
            <w:pPr>
              <w:rPr>
                <w:b/>
                <w:bCs/>
                <w:sz w:val="26"/>
                <w:szCs w:val="26"/>
              </w:rPr>
            </w:pPr>
            <w:r w:rsidRPr="008F412A">
              <w:rPr>
                <w:b/>
                <w:bCs/>
                <w:sz w:val="26"/>
                <w:szCs w:val="26"/>
              </w:rPr>
              <w:t>TELECOMMUNICATION</w:t>
            </w:r>
            <w:r w:rsidRPr="008F412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9ED32B" w14:textId="41F5333F" w:rsidR="008F412A" w:rsidRPr="008F412A" w:rsidRDefault="008F412A" w:rsidP="008F412A">
            <w:pPr>
              <w:rPr>
                <w:sz w:val="20"/>
                <w:szCs w:val="20"/>
              </w:rPr>
            </w:pPr>
            <w:r w:rsidRPr="008F412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B17E771" w14:textId="0AE784E8" w:rsidR="008F412A" w:rsidRPr="008F412A" w:rsidRDefault="008F412A" w:rsidP="008F412A">
            <w:pPr>
              <w:pStyle w:val="Docnumber"/>
            </w:pPr>
            <w:r>
              <w:t>SG13-LS</w:t>
            </w:r>
            <w:r w:rsidR="00A614F4">
              <w:t>118</w:t>
            </w:r>
          </w:p>
        </w:tc>
      </w:tr>
      <w:tr w:rsidR="008F412A" w:rsidRPr="008F412A" w14:paraId="1B5DF948" w14:textId="77777777" w:rsidTr="008F412A">
        <w:trPr>
          <w:cantSplit/>
        </w:trPr>
        <w:tc>
          <w:tcPr>
            <w:tcW w:w="1104" w:type="dxa"/>
            <w:vMerge/>
          </w:tcPr>
          <w:p w14:paraId="0B3E3BAC" w14:textId="77777777" w:rsidR="008F412A" w:rsidRPr="008F412A" w:rsidRDefault="008F412A" w:rsidP="008F412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D83F9F7" w14:textId="77777777" w:rsidR="008F412A" w:rsidRPr="008F412A" w:rsidRDefault="008F412A" w:rsidP="008F412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B1979AE" w14:textId="2B3CCDDD" w:rsidR="008F412A" w:rsidRPr="008F412A" w:rsidRDefault="008F412A" w:rsidP="008F412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8F412A" w:rsidRPr="008F412A" w14:paraId="481E32E7" w14:textId="77777777" w:rsidTr="008F412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F30F660" w14:textId="77777777" w:rsidR="008F412A" w:rsidRPr="008F412A" w:rsidRDefault="008F412A" w:rsidP="008F412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468BC0F" w14:textId="77777777" w:rsidR="008F412A" w:rsidRPr="008F412A" w:rsidRDefault="008F412A" w:rsidP="008F412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103569B" w14:textId="77777777" w:rsidR="008F412A" w:rsidRPr="008F412A" w:rsidRDefault="008F412A" w:rsidP="008F412A">
            <w:pPr>
              <w:jc w:val="right"/>
              <w:rPr>
                <w:b/>
                <w:bCs/>
                <w:sz w:val="28"/>
                <w:szCs w:val="28"/>
              </w:rPr>
            </w:pPr>
            <w:r w:rsidRPr="008F412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F412A" w:rsidRPr="008F412A" w14:paraId="4FE3D8D9" w14:textId="77777777" w:rsidTr="008F412A">
        <w:trPr>
          <w:cantSplit/>
        </w:trPr>
        <w:tc>
          <w:tcPr>
            <w:tcW w:w="1545" w:type="dxa"/>
            <w:gridSpan w:val="2"/>
          </w:tcPr>
          <w:p w14:paraId="4993A368" w14:textId="77777777" w:rsidR="008F412A" w:rsidRPr="008F412A" w:rsidRDefault="008F412A" w:rsidP="008F412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F412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FF09E4E" w14:textId="13E1CA5F" w:rsidR="008F412A" w:rsidRPr="008F412A" w:rsidRDefault="008F412A" w:rsidP="008F412A">
            <w:r w:rsidRPr="008F412A">
              <w:t>21/13</w:t>
            </w:r>
          </w:p>
        </w:tc>
        <w:tc>
          <w:tcPr>
            <w:tcW w:w="4184" w:type="dxa"/>
          </w:tcPr>
          <w:p w14:paraId="0CF5E1CB" w14:textId="581D6A1D" w:rsidR="008F412A" w:rsidRPr="008F412A" w:rsidRDefault="008F412A" w:rsidP="008F412A">
            <w:pPr>
              <w:jc w:val="right"/>
            </w:pPr>
            <w:r w:rsidRPr="008F412A">
              <w:t>Tashkent, 28 October - 6 November 2025</w:t>
            </w:r>
          </w:p>
        </w:tc>
      </w:tr>
      <w:tr w:rsidR="008F412A" w:rsidRPr="008F412A" w14:paraId="5278ED8C" w14:textId="77777777" w:rsidTr="008F412A">
        <w:trPr>
          <w:cantSplit/>
        </w:trPr>
        <w:tc>
          <w:tcPr>
            <w:tcW w:w="9639" w:type="dxa"/>
            <w:gridSpan w:val="5"/>
          </w:tcPr>
          <w:p w14:paraId="7302EE32" w14:textId="76AB0BDB" w:rsidR="008F412A" w:rsidRPr="008F412A" w:rsidRDefault="008F412A" w:rsidP="008F412A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F412A">
              <w:rPr>
                <w:b/>
                <w:bCs/>
                <w:lang w:val="nb-NO"/>
              </w:rPr>
              <w:t>Ref.: SG13-TD136/PLEN - ANNEX 1</w:t>
            </w:r>
            <w:r>
              <w:rPr>
                <w:b/>
                <w:bCs/>
                <w:lang w:val="nb-NO"/>
              </w:rPr>
              <w:t>3</w:t>
            </w:r>
          </w:p>
        </w:tc>
      </w:tr>
      <w:tr w:rsidR="008F412A" w:rsidRPr="008F412A" w14:paraId="16CCEEFD" w14:textId="77777777" w:rsidTr="008F412A">
        <w:trPr>
          <w:cantSplit/>
        </w:trPr>
        <w:tc>
          <w:tcPr>
            <w:tcW w:w="1545" w:type="dxa"/>
            <w:gridSpan w:val="2"/>
          </w:tcPr>
          <w:p w14:paraId="043DF798" w14:textId="77777777" w:rsidR="008F412A" w:rsidRPr="008F412A" w:rsidRDefault="008F412A" w:rsidP="008F412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F412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8502CA1" w14:textId="4A185046" w:rsidR="008F412A" w:rsidRPr="008F412A" w:rsidRDefault="008F412A" w:rsidP="008F412A">
            <w:r w:rsidRPr="008F412A">
              <w:t>ITU-T Study Group 13</w:t>
            </w:r>
          </w:p>
        </w:tc>
      </w:tr>
      <w:tr w:rsidR="008F412A" w:rsidRPr="008F412A" w14:paraId="1CA4F75F" w14:textId="77777777" w:rsidTr="008F412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EF912DC" w14:textId="77777777" w:rsidR="008F412A" w:rsidRPr="008F412A" w:rsidRDefault="008F412A" w:rsidP="008F412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F412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4556F8B" w14:textId="20D59E35" w:rsidR="008F412A" w:rsidRPr="008F412A" w:rsidRDefault="008F412A" w:rsidP="008F412A">
            <w:r w:rsidRPr="008F412A">
              <w:t xml:space="preserve">LS on initiation of new work item ITU-T </w:t>
            </w:r>
            <w:proofErr w:type="gramStart"/>
            <w:r w:rsidRPr="008F412A">
              <w:t>Y.IMT</w:t>
            </w:r>
            <w:proofErr w:type="gramEnd"/>
            <w:r w:rsidRPr="008F412A">
              <w:t>2020-COMO “Framework and Requirements for cross-domain observability M&amp;O of IMT-2020 networks and beyond”</w:t>
            </w:r>
          </w:p>
        </w:tc>
      </w:tr>
      <w:bookmarkEnd w:id="1"/>
      <w:bookmarkEnd w:id="7"/>
      <w:tr w:rsidR="00D743D0" w14:paraId="0D5DB50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0F5D67A4" w14:textId="77777777" w:rsidR="00D743D0" w:rsidRDefault="005F31C9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39932DF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EF78F95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5A4C3B7E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D743D0" w:rsidRPr="00A614F4" w14:paraId="7F28D1C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E57F4E3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6F5A8838" w14:textId="2C12AB19" w:rsidR="00D743D0" w:rsidRPr="00843D46" w:rsidRDefault="005F31C9">
            <w:pPr>
              <w:rPr>
                <w:rFonts w:eastAsia="SimSun"/>
                <w:bCs/>
                <w:lang w:val="fr-FR" w:eastAsia="zh-CN"/>
              </w:rPr>
            </w:pPr>
            <w:r w:rsidRPr="00843D46">
              <w:rPr>
                <w:rFonts w:eastAsia="SimSun" w:hint="eastAsia"/>
                <w:bCs/>
                <w:lang w:val="fr-FR" w:eastAsia="zh-CN"/>
              </w:rPr>
              <w:t>ITU-T SG2, SG11, SG17, 3GPP SA5, IETF</w:t>
            </w:r>
          </w:p>
        </w:tc>
      </w:tr>
      <w:tr w:rsidR="00D743D0" w14:paraId="2E51D24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051F8D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B985716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 w:hint="eastAsia"/>
                <w:b/>
                <w:bCs/>
              </w:rPr>
              <w:t xml:space="preserve">ITU-T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S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G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roup </w:t>
            </w:r>
            <w:r>
              <w:rPr>
                <w:rFonts w:eastAsia="SimSun" w:hint="eastAsia"/>
                <w:b/>
                <w:bCs/>
              </w:rPr>
              <w:t>13 meeting (Tashkent, 6 November 2025)</w:t>
            </w:r>
          </w:p>
        </w:tc>
      </w:tr>
      <w:tr w:rsidR="00D743D0" w14:paraId="0870670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FD3EEC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56395A2" w14:textId="633AAFFA" w:rsidR="00D743D0" w:rsidRDefault="008F412A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D743D0" w:rsidRPr="00A614F4" w14:paraId="3D376D2A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2C74A4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83AB44" w14:textId="4D5D3DFE" w:rsidR="00D743D0" w:rsidRDefault="00A614F4">
            <w:pPr>
              <w:rPr>
                <w:rFonts w:eastAsia="SimSun"/>
                <w:highlight w:val="yellow"/>
                <w:lang w:eastAsia="zh-CN"/>
              </w:rPr>
            </w:pPr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1150104088"/>
                <w:placeholder>
                  <w:docPart w:val="3344DE808E374AEA996218C74A4DDC87"/>
                </w:placeholder>
                <w:text w:multiLine="1"/>
              </w:sdtPr>
              <w:sdtEndPr/>
              <w:sdtContent>
                <w:r w:rsidR="005F31C9">
                  <w:rPr>
                    <w:rFonts w:eastAsia="SimSun"/>
                  </w:rPr>
                  <w:t>Yushuang H</w:t>
                </w:r>
                <w:r w:rsidR="00BC5EED">
                  <w:rPr>
                    <w:rFonts w:eastAsia="SimSun"/>
                  </w:rPr>
                  <w:t>u</w:t>
                </w:r>
                <w:r w:rsidR="005F31C9">
                  <w:rPr>
                    <w:rFonts w:eastAsia="SimSun"/>
                  </w:rPr>
                  <w:br/>
                  <w:t>China Mobile</w:t>
                </w:r>
                <w:r w:rsidR="005F31C9">
                  <w:rPr>
                    <w:rFonts w:eastAsia="SimSu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eastAsia="SimSun"/>
              </w:rPr>
              <w:alias w:val="ContactTelFaxEmail"/>
              <w:tag w:val="ContactTelFaxEmail"/>
              <w:id w:val="414679646"/>
              <w:placeholder>
                <w:docPart w:val="17249B8A3D99459D96BD0B9F320F348E"/>
              </w:placeholder>
            </w:sdtPr>
            <w:sdtEndPr/>
            <w:sdtContent>
              <w:p w14:paraId="7D4E3AEC" w14:textId="6D853A01" w:rsidR="00D743D0" w:rsidRPr="008F412A" w:rsidRDefault="005F31C9">
                <w:pPr>
                  <w:rPr>
                    <w:rFonts w:eastAsia="SimSun"/>
                    <w:lang w:val="pt-PT"/>
                  </w:rPr>
                </w:pPr>
                <w:r w:rsidRPr="008F412A">
                  <w:rPr>
                    <w:rFonts w:eastAsia="SimSun"/>
                    <w:lang w:val="pt-PT"/>
                  </w:rPr>
                  <w:t>Tel: +86-13810622705</w:t>
                </w:r>
                <w:r w:rsidRPr="008F412A">
                  <w:rPr>
                    <w:rFonts w:eastAsia="SimSun"/>
                    <w:lang w:val="pt-PT"/>
                  </w:rPr>
                  <w:br/>
                  <w:t>E</w:t>
                </w:r>
                <w:r w:rsidR="008F412A" w:rsidRPr="008F412A">
                  <w:rPr>
                    <w:rFonts w:eastAsia="SimSun"/>
                    <w:lang w:val="pt-PT"/>
                  </w:rPr>
                  <w:t>-</w:t>
                </w:r>
                <w:r w:rsidRPr="008F412A">
                  <w:rPr>
                    <w:rFonts w:eastAsia="SimSun"/>
                    <w:lang w:val="pt-PT"/>
                  </w:rPr>
                  <w:t xml:space="preserve">mail: </w:t>
                </w:r>
                <w:hyperlink r:id="rId10" w:history="1">
                  <w:r w:rsidR="008F412A" w:rsidRPr="008F412A">
                    <w:rPr>
                      <w:rStyle w:val="Hyperlink"/>
                      <w:rFonts w:eastAsia="SimSun"/>
                      <w:lang w:val="pt-PT"/>
                    </w:rPr>
                    <w:t>huyushuang</w:t>
                  </w:r>
                  <w:r w:rsidR="008F412A" w:rsidRPr="008F412A">
                    <w:rPr>
                      <w:rStyle w:val="Hyperlink"/>
                      <w:rFonts w:eastAsia="SimSun" w:hint="eastAsia"/>
                      <w:lang w:val="pt-PT" w:eastAsia="zh-CN"/>
                    </w:rPr>
                    <w:t>@</w:t>
                  </w:r>
                  <w:r w:rsidR="008F412A" w:rsidRPr="008F412A">
                    <w:rPr>
                      <w:rStyle w:val="Hyperlink"/>
                      <w:rFonts w:eastAsia="SimSun"/>
                      <w:lang w:val="pt-PT"/>
                    </w:rPr>
                    <w:t>chinamobile.com</w:t>
                  </w:r>
                </w:hyperlink>
                <w:r w:rsidR="008F412A" w:rsidRPr="008F412A">
                  <w:rPr>
                    <w:rFonts w:eastAsia="SimSun"/>
                    <w:lang w:val="pt-PT"/>
                  </w:rPr>
                  <w:t xml:space="preserve"> </w:t>
                </w:r>
              </w:p>
            </w:sdtContent>
          </w:sdt>
        </w:tc>
      </w:tr>
      <w:tr w:rsidR="00D743D0" w:rsidRPr="008F412A" w14:paraId="6FF9C16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63C0CC" w14:textId="77777777" w:rsidR="00D743D0" w:rsidRDefault="005F31C9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8121A" w14:textId="1D24B7E3" w:rsidR="00D743D0" w:rsidRDefault="005F31C9">
            <w:pPr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Nareman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="00BC5EED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 xml:space="preserve">amal </w:t>
            </w:r>
            <w:r w:rsidR="00BC5EED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D0B2791" w14:textId="720F9022" w:rsidR="00D743D0" w:rsidRPr="008F412A" w:rsidRDefault="005F31C9">
            <w:pPr>
              <w:rPr>
                <w:rFonts w:eastAsia="SimSun"/>
                <w:lang w:val="pt-PT"/>
              </w:rPr>
            </w:pPr>
            <w:r>
              <w:rPr>
                <w:rFonts w:eastAsia="SimSun" w:hint="eastAsia"/>
                <w:lang w:val="pt-BR"/>
              </w:rPr>
              <w:t xml:space="preserve">Tel: </w:t>
            </w:r>
            <w:r>
              <w:rPr>
                <w:rFonts w:eastAsia="SimSun"/>
                <w:lang w:val="pt-BR"/>
              </w:rPr>
              <w:t>+202 35344357</w:t>
            </w:r>
            <w:r>
              <w:rPr>
                <w:rFonts w:eastAsia="SimSun"/>
                <w:lang w:val="pt-BR"/>
              </w:rPr>
              <w:br/>
            </w:r>
            <w:r>
              <w:rPr>
                <w:rFonts w:eastAsia="SimSun" w:hint="eastAsia"/>
                <w:lang w:val="pt-BR"/>
              </w:rPr>
              <w:t xml:space="preserve">Fax: </w:t>
            </w:r>
            <w:r>
              <w:rPr>
                <w:rFonts w:eastAsia="SimSun"/>
                <w:lang w:val="pt-BR"/>
              </w:rPr>
              <w:t>+202 35344155</w:t>
            </w:r>
            <w:r>
              <w:rPr>
                <w:rFonts w:eastAsia="SimSun"/>
                <w:lang w:val="pt-BR"/>
              </w:rPr>
              <w:br/>
            </w:r>
            <w:r>
              <w:rPr>
                <w:rFonts w:eastAsia="SimSun" w:hint="eastAsia"/>
                <w:lang w:val="pt-BR"/>
              </w:rPr>
              <w:t xml:space="preserve">E-mail: </w:t>
            </w:r>
            <w:hyperlink r:id="rId11" w:history="1">
              <w:r w:rsidR="008F412A" w:rsidRPr="008F209A">
                <w:rPr>
                  <w:rStyle w:val="Hyperlink"/>
                  <w:rFonts w:eastAsia="SimSun"/>
                  <w:lang w:val="pt-BR"/>
                </w:rPr>
                <w:t>naremang@tra.gov.eg</w:t>
              </w:r>
            </w:hyperlink>
            <w:r w:rsidR="008F412A">
              <w:rPr>
                <w:rFonts w:eastAsia="SimSun"/>
                <w:lang w:val="pt-BR"/>
              </w:rPr>
              <w:t xml:space="preserve"> </w:t>
            </w:r>
          </w:p>
        </w:tc>
      </w:tr>
      <w:tr w:rsidR="00D743D0" w:rsidRPr="00A614F4" w14:paraId="2DC3379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7CD964" w14:textId="77777777" w:rsidR="00D743D0" w:rsidRDefault="005F31C9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FACB6DB" w14:textId="77777777" w:rsidR="00D743D0" w:rsidRDefault="005F31C9">
            <w:pPr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</w:rPr>
              <w:t>China Mobile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FEFCE1D" w14:textId="411D0BB8" w:rsidR="00D743D0" w:rsidRPr="008F412A" w:rsidRDefault="005F31C9">
            <w:pPr>
              <w:rPr>
                <w:rFonts w:eastAsia="SimSun"/>
                <w:lang w:val="pt-PT"/>
              </w:rPr>
            </w:pPr>
            <w:r>
              <w:rPr>
                <w:rFonts w:eastAsia="SimSun" w:hint="eastAsia"/>
                <w:lang w:val="pt-BR"/>
              </w:rPr>
              <w:t>Tel: +86 1</w:t>
            </w:r>
            <w:r>
              <w:rPr>
                <w:rFonts w:eastAsia="SimSun" w:hint="eastAsia"/>
                <w:lang w:val="pt-BR" w:eastAsia="zh-CN"/>
              </w:rPr>
              <w:t>5117951546</w:t>
            </w:r>
            <w:r>
              <w:rPr>
                <w:rFonts w:eastAsia="SimSun"/>
                <w:lang w:val="pt-PT"/>
              </w:rPr>
              <w:br/>
            </w:r>
            <w:r>
              <w:rPr>
                <w:rFonts w:eastAsia="SimSun" w:hint="eastAsia"/>
                <w:lang w:val="pt-BR"/>
              </w:rPr>
              <w:t xml:space="preserve">E-mail: </w:t>
            </w:r>
            <w:hyperlink r:id="rId12" w:history="1">
              <w:r w:rsidR="008F412A" w:rsidRPr="008F209A">
                <w:rPr>
                  <w:rStyle w:val="Hyperlink"/>
                  <w:rFonts w:eastAsia="SimSun" w:hint="eastAsia"/>
                  <w:lang w:val="pt-BR" w:eastAsia="zh-CN"/>
                </w:rPr>
                <w:t>liutangqing</w:t>
              </w:r>
              <w:r w:rsidR="008F412A" w:rsidRPr="008F209A">
                <w:rPr>
                  <w:rStyle w:val="Hyperlink"/>
                  <w:rFonts w:eastAsia="SimSun" w:hint="eastAsia"/>
                  <w:lang w:val="pt-BR"/>
                </w:rPr>
                <w:t>@chinamobile.com</w:t>
              </w:r>
            </w:hyperlink>
            <w:r w:rsidR="008F412A">
              <w:rPr>
                <w:rFonts w:eastAsia="SimSun"/>
                <w:lang w:val="pt-BR"/>
              </w:rPr>
              <w:t xml:space="preserve"> </w:t>
            </w:r>
          </w:p>
        </w:tc>
      </w:tr>
    </w:tbl>
    <w:p w14:paraId="35380B26" w14:textId="77777777" w:rsidR="00D743D0" w:rsidRPr="008F412A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040B17BF" w14:textId="77777777">
        <w:trPr>
          <w:cantSplit/>
        </w:trPr>
        <w:tc>
          <w:tcPr>
            <w:tcW w:w="1588" w:type="dxa"/>
          </w:tcPr>
          <w:p w14:paraId="4210773D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CBB2F1D" w14:textId="355BDF0B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</w:rPr>
              <w:t xml:space="preserve">This liaison </w:t>
            </w:r>
            <w:r>
              <w:rPr>
                <w:rFonts w:eastAsia="SimSun"/>
              </w:rPr>
              <w:t xml:space="preserve">statement </w:t>
            </w:r>
            <w:r>
              <w:rPr>
                <w:rFonts w:eastAsia="SimSun" w:hint="eastAsia"/>
              </w:rPr>
              <w:t>informs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</w:rPr>
              <w:t xml:space="preserve">ITU-T SG 2, ITU-T SG11, ITU-T SG17, 3GPP SA5 and IETF </w:t>
            </w:r>
            <w:r w:rsidR="0088402D">
              <w:rPr>
                <w:rFonts w:eastAsia="SimSun"/>
              </w:rPr>
              <w:t>about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</w:rPr>
              <w:t xml:space="preserve">the </w:t>
            </w:r>
            <w:r>
              <w:rPr>
                <w:rFonts w:eastAsia="SimSun"/>
              </w:rPr>
              <w:t>initiation</w:t>
            </w:r>
            <w:r>
              <w:rPr>
                <w:rFonts w:eastAsia="SimSun" w:hint="eastAsia"/>
              </w:rPr>
              <w:t xml:space="preserve"> of </w:t>
            </w:r>
            <w:r>
              <w:rPr>
                <w:rFonts w:eastAsia="SimSun" w:hint="eastAsia"/>
                <w:lang w:eastAsia="zh-CN"/>
              </w:rPr>
              <w:t xml:space="preserve">draft </w:t>
            </w:r>
            <w:r>
              <w:rPr>
                <w:rFonts w:eastAsia="SimSun" w:hint="eastAsia"/>
              </w:rPr>
              <w:t xml:space="preserve">new </w:t>
            </w:r>
            <w:r>
              <w:rPr>
                <w:rFonts w:eastAsia="SimSun" w:hint="eastAsia"/>
                <w:lang w:eastAsia="zh-CN"/>
              </w:rPr>
              <w:t xml:space="preserve">Recommendation </w:t>
            </w:r>
            <w:proofErr w:type="gramStart"/>
            <w:r>
              <w:rPr>
                <w:rFonts w:eastAsia="SimSun"/>
              </w:rPr>
              <w:t>Y.IMT</w:t>
            </w:r>
            <w:proofErr w:type="gramEnd"/>
            <w:r>
              <w:rPr>
                <w:rFonts w:eastAsia="SimSun"/>
              </w:rPr>
              <w:t>2020-COMO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</w:rPr>
              <w:t>“</w:t>
            </w:r>
            <w:r>
              <w:rPr>
                <w:rFonts w:eastAsia="SimSun"/>
                <w:lang w:val="en-US" w:eastAsia="zh-CN"/>
              </w:rPr>
              <w:t>Framework and Requirements for cross-domain observability M&amp;O of IMT-2020 networks and beyond</w:t>
            </w:r>
            <w:r>
              <w:rPr>
                <w:rFonts w:eastAsia="SimSun"/>
              </w:rPr>
              <w:t>”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14:paraId="389AB44F" w14:textId="50B5F057" w:rsidR="00D743D0" w:rsidRDefault="005F31C9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13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ITU-T SG 2, ITU-T SG11, ITU-T SG17, 3GPP SA5 and IETF</w:t>
      </w:r>
      <w:r>
        <w:rPr>
          <w:rFonts w:eastAsia="SimSun" w:hint="eastAsia"/>
        </w:rPr>
        <w:t xml:space="preserve"> </w:t>
      </w:r>
      <w:r w:rsidR="0088402D"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</w:t>
      </w:r>
      <w:r>
        <w:rPr>
          <w:rFonts w:eastAsia="SimSun" w:hint="eastAsia"/>
          <w:lang w:eastAsia="zh-CN"/>
        </w:rPr>
        <w:t xml:space="preserve">draft </w:t>
      </w:r>
      <w:r>
        <w:rPr>
          <w:rFonts w:eastAsia="SimSun" w:hint="eastAsia"/>
        </w:rPr>
        <w:t xml:space="preserve">new </w:t>
      </w:r>
      <w:r>
        <w:rPr>
          <w:rFonts w:eastAsia="SimSun" w:hint="eastAsia"/>
          <w:lang w:eastAsia="zh-CN"/>
        </w:rPr>
        <w:t xml:space="preserve">Recommendation </w:t>
      </w:r>
      <w:r>
        <w:rPr>
          <w:rFonts w:eastAsia="SimSun"/>
        </w:rPr>
        <w:t xml:space="preserve">ITU-T </w:t>
      </w:r>
      <w:proofErr w:type="gramStart"/>
      <w:r>
        <w:rPr>
          <w:rFonts w:eastAsia="SimSun"/>
        </w:rPr>
        <w:t>Y.IMT</w:t>
      </w:r>
      <w:proofErr w:type="gramEnd"/>
      <w:r>
        <w:rPr>
          <w:rFonts w:eastAsia="SimSun"/>
        </w:rPr>
        <w:t>2020-COMO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/>
        </w:rPr>
        <w:t>“</w:t>
      </w:r>
      <w:r>
        <w:rPr>
          <w:rFonts w:eastAsia="SimSun"/>
          <w:lang w:val="en-US" w:eastAsia="zh-CN"/>
        </w:rPr>
        <w:t>Framework and Requirements for cross-domain observability M&amp;O of IMT-2020 networks and beyond</w:t>
      </w:r>
      <w:r>
        <w:rPr>
          <w:rFonts w:eastAsia="SimSun"/>
        </w:rPr>
        <w:t>”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</w:rPr>
        <w:t>This draft new Recommendation has been initiated at the ITU-T Study Group 13 plenary on 6 November 2025.</w:t>
      </w:r>
    </w:p>
    <w:p w14:paraId="2203FDD6" w14:textId="79DA3A75" w:rsidR="00D743D0" w:rsidRDefault="005F31C9">
      <w:pPr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This </w:t>
      </w:r>
      <w:r>
        <w:rPr>
          <w:rFonts w:eastAsia="SimSun" w:hint="eastAsia"/>
          <w:color w:val="000000"/>
          <w:lang w:val="en-US" w:eastAsia="zh-CN"/>
        </w:rPr>
        <w:t>new work item</w:t>
      </w:r>
      <w:r>
        <w:rPr>
          <w:rFonts w:eastAsia="SimSun" w:hint="eastAsia"/>
          <w:color w:val="000000"/>
          <w:lang w:eastAsia="zh-CN"/>
        </w:rPr>
        <w:t xml:space="preserve"> aims</w:t>
      </w:r>
      <w:r>
        <w:rPr>
          <w:rFonts w:eastAsia="SimSun"/>
          <w:color w:val="000000"/>
          <w:lang w:eastAsia="zh-CN"/>
        </w:rPr>
        <w:t xml:space="preserve"> </w:t>
      </w:r>
      <w:r>
        <w:rPr>
          <w:rFonts w:eastAsia="SimSun" w:hint="eastAsia"/>
          <w:color w:val="000000"/>
          <w:lang w:eastAsia="zh-CN"/>
        </w:rPr>
        <w:t>to</w:t>
      </w:r>
      <w:r>
        <w:rPr>
          <w:rFonts w:eastAsia="SimSun"/>
          <w:color w:val="000000"/>
          <w:lang w:eastAsia="zh-CN"/>
        </w:rPr>
        <w:t xml:space="preserve"> specifies a framework and functional requirements of cross-domain observability M&amp;O for IMT-2020 networks and beyond</w:t>
      </w:r>
      <w:r>
        <w:rPr>
          <w:rFonts w:eastAsia="SimSun" w:hint="eastAsia"/>
          <w:color w:val="000000"/>
          <w:lang w:eastAsia="zh-CN"/>
        </w:rPr>
        <w:t>, including u</w:t>
      </w:r>
      <w:r>
        <w:rPr>
          <w:rFonts w:eastAsia="SimSun"/>
          <w:color w:val="000000"/>
          <w:lang w:eastAsia="zh-CN"/>
        </w:rPr>
        <w:t>se case</w:t>
      </w:r>
      <w:r w:rsidR="0088402D">
        <w:rPr>
          <w:rFonts w:eastAsia="SimSun"/>
          <w:color w:val="000000"/>
          <w:lang w:eastAsia="zh-CN"/>
        </w:rPr>
        <w:t>s</w:t>
      </w:r>
      <w:r>
        <w:rPr>
          <w:rFonts w:eastAsia="SimSun" w:hint="eastAsia"/>
          <w:color w:val="000000"/>
          <w:lang w:eastAsia="zh-CN"/>
        </w:rPr>
        <w:t>, f</w:t>
      </w:r>
      <w:r>
        <w:rPr>
          <w:rFonts w:eastAsia="SimSun"/>
          <w:color w:val="000000"/>
          <w:lang w:eastAsia="zh-CN"/>
        </w:rPr>
        <w:t>unctional requirements</w:t>
      </w:r>
      <w:r>
        <w:rPr>
          <w:rFonts w:eastAsia="SimSun" w:hint="eastAsia"/>
          <w:color w:val="000000"/>
          <w:lang w:eastAsia="zh-CN"/>
        </w:rPr>
        <w:t>, f</w:t>
      </w:r>
      <w:r>
        <w:rPr>
          <w:rFonts w:eastAsia="SimSun"/>
          <w:color w:val="000000"/>
          <w:lang w:eastAsia="zh-CN"/>
        </w:rPr>
        <w:t>ramework architecture</w:t>
      </w:r>
      <w:r>
        <w:rPr>
          <w:rFonts w:eastAsia="SimSun" w:hint="eastAsia"/>
          <w:color w:val="000000"/>
          <w:lang w:eastAsia="zh-CN"/>
        </w:rPr>
        <w:t>, o</w:t>
      </w:r>
      <w:r>
        <w:rPr>
          <w:rFonts w:eastAsia="SimSun"/>
          <w:color w:val="000000"/>
          <w:lang w:eastAsia="zh-CN"/>
        </w:rPr>
        <w:t>perational procedures</w:t>
      </w:r>
      <w:r>
        <w:rPr>
          <w:rFonts w:eastAsia="SimSun" w:hint="eastAsia"/>
          <w:color w:val="000000"/>
          <w:lang w:eastAsia="zh-CN"/>
        </w:rPr>
        <w:t xml:space="preserve"> of </w:t>
      </w:r>
      <w:r>
        <w:rPr>
          <w:rFonts w:eastAsia="SimSun"/>
          <w:color w:val="000000"/>
          <w:lang w:eastAsia="zh-CN"/>
        </w:rPr>
        <w:t>cross-domain observability M&amp;O.</w:t>
      </w:r>
    </w:p>
    <w:p w14:paraId="0E2DCAFE" w14:textId="77777777" w:rsidR="00D743D0" w:rsidRDefault="00D743D0">
      <w:pPr>
        <w:rPr>
          <w:rFonts w:eastAsia="SimSun"/>
          <w:color w:val="000000"/>
          <w:lang w:eastAsia="zh-CN"/>
        </w:rPr>
      </w:pPr>
    </w:p>
    <w:p w14:paraId="2EB884DC" w14:textId="1FA6F7EC" w:rsidR="00D743D0" w:rsidRDefault="005F31C9" w:rsidP="00BC5EED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SG13 looks forward to keeping continued collaboration and exchange with you 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 for IMT-2020 networks and beyond.</w:t>
      </w:r>
    </w:p>
    <w:p w14:paraId="77CDB08E" w14:textId="77777777" w:rsidR="00D743D0" w:rsidRDefault="005F31C9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t>Attachment:</w:t>
      </w:r>
    </w:p>
    <w:p w14:paraId="28FB201D" w14:textId="33AFC9B7" w:rsidR="00D743D0" w:rsidRDefault="005F31C9">
      <w:pPr>
        <w:rPr>
          <w:rFonts w:eastAsia="SimSun"/>
          <w:lang w:eastAsia="zh-CN"/>
        </w:rPr>
      </w:pPr>
      <w:hyperlink r:id="rId13" w:history="1">
        <w:r>
          <w:rPr>
            <w:rFonts w:eastAsia="SimSun"/>
            <w:color w:val="0000FF"/>
            <w:u w:val="single"/>
          </w:rPr>
          <w:t>SG13-TD</w:t>
        </w:r>
        <w:r>
          <w:rPr>
            <w:rFonts w:eastAsia="SimSun" w:hint="eastAsia"/>
            <w:color w:val="0000FF"/>
            <w:u w:val="single"/>
            <w:lang w:val="en-US" w:eastAsia="zh-CN"/>
          </w:rPr>
          <w:t>315</w:t>
        </w:r>
        <w:r w:rsidR="00BC5EED">
          <w:rPr>
            <w:rFonts w:eastAsia="SimSun"/>
            <w:color w:val="0000FF"/>
            <w:u w:val="single"/>
            <w:lang w:val="en-US" w:eastAsia="zh-CN"/>
          </w:rPr>
          <w:t>-R1</w:t>
        </w:r>
        <w:r>
          <w:rPr>
            <w:rFonts w:eastAsia="SimSun"/>
            <w:color w:val="0000FF"/>
            <w:u w:val="single"/>
          </w:rPr>
          <w:t>/WP1</w:t>
        </w:r>
      </w:hyperlink>
      <w:r>
        <w:rPr>
          <w:rFonts w:eastAsia="SimSun"/>
        </w:rPr>
        <w:t xml:space="preserve">: </w:t>
      </w:r>
      <w:r w:rsidR="0088402D">
        <w:rPr>
          <w:rFonts w:eastAsia="SimSun"/>
        </w:rPr>
        <w:t xml:space="preserve">Draft new Recommendation </w:t>
      </w:r>
      <w:r>
        <w:rPr>
          <w:rFonts w:eastAsia="SimSun" w:hint="eastAsia"/>
          <w:lang w:eastAsia="zh-CN"/>
        </w:rPr>
        <w:t xml:space="preserve">ITU-T </w:t>
      </w:r>
      <w:proofErr w:type="gramStart"/>
      <w:r>
        <w:rPr>
          <w:rFonts w:eastAsia="SimSun"/>
        </w:rPr>
        <w:t>Y.IMT</w:t>
      </w:r>
      <w:proofErr w:type="gramEnd"/>
      <w:r>
        <w:rPr>
          <w:rFonts w:eastAsia="SimSun"/>
        </w:rPr>
        <w:t>2020-COMO “Framework and Requirements for cross-domain observability M&amp;O of IMT-2020 networks and beyond”</w:t>
      </w:r>
    </w:p>
    <w:p w14:paraId="3DA5E7CD" w14:textId="1856B053" w:rsidR="00D743D0" w:rsidRPr="008F412A" w:rsidRDefault="005F31C9" w:rsidP="008F412A">
      <w:pPr>
        <w:jc w:val="center"/>
        <w:rPr>
          <w:rFonts w:eastAsia="SimSun"/>
          <w:lang w:eastAsia="zh-CN"/>
        </w:rPr>
      </w:pPr>
      <w:r>
        <w:rPr>
          <w:rFonts w:eastAsia="SimSun"/>
        </w:rPr>
        <w:t>_______________________</w:t>
      </w:r>
    </w:p>
    <w:sectPr w:rsidR="00D743D0" w:rsidRPr="008F412A" w:rsidSect="008F412A">
      <w:headerReference w:type="default" r:id="rId14"/>
      <w:footerReference w:type="first" r:id="rId15"/>
      <w:pgSz w:w="11907" w:h="16840"/>
      <w:pgMar w:top="1134" w:right="1134" w:bottom="426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C6F1" w14:textId="387DBE32" w:rsidR="008F412A" w:rsidRPr="008F412A" w:rsidRDefault="008F412A" w:rsidP="008F412A">
    <w:pPr>
      <w:pStyle w:val="Header"/>
    </w:pPr>
    <w:r w:rsidRPr="008F412A">
      <w:t xml:space="preserve">- </w:t>
    </w:r>
    <w:r w:rsidRPr="008F412A">
      <w:fldChar w:fldCharType="begin"/>
    </w:r>
    <w:r w:rsidRPr="008F412A">
      <w:instrText xml:space="preserve"> PAGE  \* MERGEFORMAT </w:instrText>
    </w:r>
    <w:r w:rsidRPr="008F412A">
      <w:fldChar w:fldCharType="separate"/>
    </w:r>
    <w:r w:rsidRPr="008F412A">
      <w:rPr>
        <w:noProof/>
      </w:rPr>
      <w:t>1</w:t>
    </w:r>
    <w:r w:rsidRPr="008F412A">
      <w:fldChar w:fldCharType="end"/>
    </w:r>
    <w:r w:rsidRPr="008F412A">
      <w:t xml:space="preserve"> -</w:t>
    </w:r>
  </w:p>
  <w:p w14:paraId="66C951D2" w14:textId="3D86A299" w:rsidR="008F412A" w:rsidRPr="008F412A" w:rsidRDefault="008F412A" w:rsidP="008F412A">
    <w:pPr>
      <w:pStyle w:val="Header"/>
      <w:spacing w:after="240"/>
    </w:pPr>
    <w:r w:rsidRPr="008F412A">
      <w:fldChar w:fldCharType="begin"/>
    </w:r>
    <w:r w:rsidRPr="008F412A">
      <w:instrText xml:space="preserve"> STYLEREF  Docnumber  </w:instrText>
    </w:r>
    <w:r w:rsidRPr="008F412A">
      <w:fldChar w:fldCharType="separate"/>
    </w:r>
    <w:r>
      <w:rPr>
        <w:noProof/>
      </w:rPr>
      <w:t>SG13-LSmmm</w:t>
    </w:r>
    <w:r w:rsidRPr="008F412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933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B2A37"/>
    <w:rsid w:val="007C0357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8402D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12A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614F4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C5EED"/>
    <w:rsid w:val="00BE26A5"/>
    <w:rsid w:val="00BE7548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31A2D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41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WP1-0315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44DE808E374AEA996218C74A4DD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B3E60-805C-4CAD-867D-E0285DABB752}"/>
      </w:docPartPr>
      <w:docPartBody>
        <w:p w:rsidR="008D54F0" w:rsidRDefault="008D54F0">
          <w:pPr>
            <w:pStyle w:val="3344DE808E374AEA996218C74A4DDC8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7249B8A3D99459D96BD0B9F320F3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F99AC-B19A-4F96-A44C-FE6D7D895EDA}"/>
      </w:docPartPr>
      <w:docPartBody>
        <w:p w:rsidR="008D54F0" w:rsidRDefault="008D54F0">
          <w:pPr>
            <w:pStyle w:val="17249B8A3D99459D96BD0B9F320F348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54F0" w:rsidRDefault="008D54F0">
      <w:pPr>
        <w:spacing w:line="240" w:lineRule="auto"/>
      </w:pPr>
      <w:r>
        <w:separator/>
      </w:r>
    </w:p>
  </w:endnote>
  <w:endnote w:type="continuationSeparator" w:id="0">
    <w:p w:rsidR="008D54F0" w:rsidRDefault="008D54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54F0" w:rsidRDefault="008D54F0">
      <w:pPr>
        <w:spacing w:after="0" w:line="240" w:lineRule="auto"/>
      </w:pPr>
      <w:r>
        <w:separator/>
      </w:r>
    </w:p>
  </w:footnote>
  <w:footnote w:type="continuationSeparator" w:id="0">
    <w:p w:rsidR="008D54F0" w:rsidRDefault="008D54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54373"/>
    <w:rsid w:val="00154CF7"/>
    <w:rsid w:val="001C79D9"/>
    <w:rsid w:val="00215040"/>
    <w:rsid w:val="00221A3C"/>
    <w:rsid w:val="002833D8"/>
    <w:rsid w:val="002A1D25"/>
    <w:rsid w:val="003B6227"/>
    <w:rsid w:val="003F5233"/>
    <w:rsid w:val="00440696"/>
    <w:rsid w:val="00453834"/>
    <w:rsid w:val="00655716"/>
    <w:rsid w:val="006F61DA"/>
    <w:rsid w:val="00727E1E"/>
    <w:rsid w:val="00731976"/>
    <w:rsid w:val="007624EA"/>
    <w:rsid w:val="007B0E32"/>
    <w:rsid w:val="007B2A37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3344DE808E374AEA996218C74A4DDC87">
    <w:name w:val="3344DE808E374AEA996218C74A4DDC87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7249B8A3D99459D96BD0B9F320F348E">
    <w:name w:val="17249B8A3D99459D96BD0B9F320F348E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Y.IMT2020-COMO “Framework and Requirements for cross-domain observability M&amp;O of IMT-2020 networks and beyond”</dc:title>
  <dc:creator>Rapporteur</dc:creator>
  <cp:keywords>ITU-T SG16; Multimedia e-services</cp:keywords>
  <dc:description>SG13-LSmmm  For: Tashkent, 28 October - 6 November 2025_x000d_Document date: _x000d_Saved by ITU51017190 at 19:54:03 on 11/11/2025</dc:description>
  <cp:lastModifiedBy>TSB (EY)</cp:lastModifiedBy>
  <cp:revision>2</cp:revision>
  <cp:lastPrinted>2002-08-01T07:30:00Z</cp:lastPrinted>
  <dcterms:created xsi:type="dcterms:W3CDTF">2025-11-17T16:09:00Z</dcterms:created>
  <dcterms:modified xsi:type="dcterms:W3CDTF">2025-11-17T16:09:00Z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2052-11.8.2.10229</vt:lpwstr>
  </property>
</Properties>
</file>