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E332EC" w:rsidRPr="00E332EC" w14:paraId="24FDAEDB" w14:textId="77777777" w:rsidTr="00E332EC">
        <w:trPr>
          <w:cantSplit/>
        </w:trPr>
        <w:tc>
          <w:tcPr>
            <w:tcW w:w="1104" w:type="dxa"/>
            <w:vMerge w:val="restart"/>
            <w:vAlign w:val="center"/>
          </w:tcPr>
          <w:p w14:paraId="63CC1E81" w14:textId="77777777" w:rsidR="00E332EC" w:rsidRPr="00E332EC" w:rsidRDefault="00E332EC" w:rsidP="00E332EC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332EC">
              <w:rPr>
                <w:noProof/>
              </w:rPr>
              <w:drawing>
                <wp:inline distT="0" distB="0" distL="0" distR="0" wp14:anchorId="083E28B6" wp14:editId="53AC9260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28BB2809" w14:textId="77777777" w:rsidR="00E332EC" w:rsidRPr="00E332EC" w:rsidRDefault="00E332EC" w:rsidP="00E332EC">
            <w:pPr>
              <w:rPr>
                <w:sz w:val="16"/>
                <w:szCs w:val="16"/>
              </w:rPr>
            </w:pPr>
            <w:r w:rsidRPr="00E332EC">
              <w:rPr>
                <w:sz w:val="16"/>
                <w:szCs w:val="16"/>
              </w:rPr>
              <w:t>INTERNATIONAL TELECOMMUNICATION UNION</w:t>
            </w:r>
          </w:p>
          <w:p w14:paraId="2EFBADB3" w14:textId="77777777" w:rsidR="00E332EC" w:rsidRPr="00E332EC" w:rsidRDefault="00E332EC" w:rsidP="00E332EC">
            <w:pPr>
              <w:rPr>
                <w:b/>
                <w:bCs/>
                <w:sz w:val="26"/>
                <w:szCs w:val="26"/>
              </w:rPr>
            </w:pPr>
            <w:r w:rsidRPr="00E332EC">
              <w:rPr>
                <w:b/>
                <w:bCs/>
                <w:sz w:val="26"/>
                <w:szCs w:val="26"/>
              </w:rPr>
              <w:t>TELECOMMUNICATION</w:t>
            </w:r>
            <w:r w:rsidRPr="00E332E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84369FF" w14:textId="758AA899" w:rsidR="00E332EC" w:rsidRPr="00E332EC" w:rsidRDefault="00E332EC" w:rsidP="00E332EC">
            <w:pPr>
              <w:rPr>
                <w:sz w:val="20"/>
                <w:szCs w:val="20"/>
              </w:rPr>
            </w:pPr>
            <w:r w:rsidRPr="00E332EC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1D46176F" w14:textId="5CDE11E8" w:rsidR="00E332EC" w:rsidRPr="00E332EC" w:rsidRDefault="00E332EC" w:rsidP="00E332EC">
            <w:pPr>
              <w:pStyle w:val="Docnumber"/>
            </w:pPr>
            <w:r>
              <w:t>SG13-LS</w:t>
            </w:r>
            <w:r w:rsidR="001C423F">
              <w:t>107</w:t>
            </w:r>
          </w:p>
        </w:tc>
      </w:tr>
      <w:tr w:rsidR="00E332EC" w:rsidRPr="00E332EC" w14:paraId="715E4177" w14:textId="77777777" w:rsidTr="00E332EC">
        <w:trPr>
          <w:cantSplit/>
        </w:trPr>
        <w:tc>
          <w:tcPr>
            <w:tcW w:w="1104" w:type="dxa"/>
            <w:vMerge/>
          </w:tcPr>
          <w:p w14:paraId="3329BD82" w14:textId="77777777" w:rsidR="00E332EC" w:rsidRPr="00E332EC" w:rsidRDefault="00E332EC" w:rsidP="00E332EC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6357F5AC" w14:textId="77777777" w:rsidR="00E332EC" w:rsidRPr="00E332EC" w:rsidRDefault="00E332EC" w:rsidP="00E332EC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4078B255" w14:textId="40AEF3FF" w:rsidR="00E332EC" w:rsidRPr="00E332EC" w:rsidRDefault="00E332EC" w:rsidP="00E332E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E332EC" w:rsidRPr="00E332EC" w14:paraId="0F99969C" w14:textId="77777777" w:rsidTr="00E332EC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8026339" w14:textId="77777777" w:rsidR="00E332EC" w:rsidRPr="00E332EC" w:rsidRDefault="00E332EC" w:rsidP="00E332EC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1EA55840" w14:textId="77777777" w:rsidR="00E332EC" w:rsidRPr="00E332EC" w:rsidRDefault="00E332EC" w:rsidP="00E332EC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48376139" w14:textId="77777777" w:rsidR="00E332EC" w:rsidRPr="00E332EC" w:rsidRDefault="00E332EC" w:rsidP="00E332EC">
            <w:pPr>
              <w:jc w:val="right"/>
              <w:rPr>
                <w:b/>
                <w:bCs/>
                <w:sz w:val="28"/>
                <w:szCs w:val="28"/>
              </w:rPr>
            </w:pPr>
            <w:r w:rsidRPr="00E332E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332EC" w:rsidRPr="00E332EC" w14:paraId="7C85B21E" w14:textId="77777777" w:rsidTr="00E332EC">
        <w:trPr>
          <w:cantSplit/>
        </w:trPr>
        <w:tc>
          <w:tcPr>
            <w:tcW w:w="1545" w:type="dxa"/>
            <w:gridSpan w:val="2"/>
          </w:tcPr>
          <w:p w14:paraId="12339C6A" w14:textId="77777777" w:rsidR="00E332EC" w:rsidRPr="00E332EC" w:rsidRDefault="00E332EC" w:rsidP="00E332EC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E332EC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61045BC2" w14:textId="523704D3" w:rsidR="00E332EC" w:rsidRPr="00E332EC" w:rsidRDefault="00E332EC" w:rsidP="00E332EC">
            <w:r w:rsidRPr="00E332EC">
              <w:t>21/13</w:t>
            </w:r>
          </w:p>
        </w:tc>
        <w:tc>
          <w:tcPr>
            <w:tcW w:w="4184" w:type="dxa"/>
          </w:tcPr>
          <w:p w14:paraId="7F4105BA" w14:textId="23C101FF" w:rsidR="00E332EC" w:rsidRPr="00E332EC" w:rsidRDefault="00E332EC" w:rsidP="00E332EC">
            <w:pPr>
              <w:jc w:val="right"/>
            </w:pPr>
            <w:r w:rsidRPr="00E332EC">
              <w:t>Tashkent, 28 October - 6 November 2025</w:t>
            </w:r>
          </w:p>
        </w:tc>
      </w:tr>
      <w:tr w:rsidR="00E332EC" w:rsidRPr="006553D4" w14:paraId="50FED850" w14:textId="77777777" w:rsidTr="00E332EC">
        <w:trPr>
          <w:cantSplit/>
        </w:trPr>
        <w:tc>
          <w:tcPr>
            <w:tcW w:w="9639" w:type="dxa"/>
            <w:gridSpan w:val="5"/>
          </w:tcPr>
          <w:p w14:paraId="300F2B5A" w14:textId="538664A3" w:rsidR="00E332EC" w:rsidRPr="00E65312" w:rsidRDefault="00E332EC" w:rsidP="00E332EC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E65312">
              <w:rPr>
                <w:b/>
                <w:bCs/>
                <w:lang w:val="nb-NO"/>
              </w:rPr>
              <w:t xml:space="preserve">Ref.: </w:t>
            </w:r>
            <w:r w:rsidR="00E65312" w:rsidRPr="00E65312">
              <w:rPr>
                <w:b/>
                <w:bCs/>
                <w:lang w:val="nb-NO"/>
              </w:rPr>
              <w:t xml:space="preserve">SG13-TD136/PLEN - ANNEX </w:t>
            </w:r>
            <w:r w:rsidR="00E65312">
              <w:rPr>
                <w:b/>
                <w:bCs/>
                <w:lang w:val="nb-NO"/>
              </w:rPr>
              <w:t>8</w:t>
            </w:r>
          </w:p>
        </w:tc>
      </w:tr>
      <w:tr w:rsidR="00E332EC" w:rsidRPr="00E332EC" w14:paraId="60A3E032" w14:textId="77777777" w:rsidTr="00E332EC">
        <w:trPr>
          <w:cantSplit/>
        </w:trPr>
        <w:tc>
          <w:tcPr>
            <w:tcW w:w="1545" w:type="dxa"/>
            <w:gridSpan w:val="2"/>
          </w:tcPr>
          <w:p w14:paraId="5BBD4CE1" w14:textId="77777777" w:rsidR="00E332EC" w:rsidRPr="00E332EC" w:rsidRDefault="00E332EC" w:rsidP="00E332EC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E332EC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083B2916" w14:textId="403F95DB" w:rsidR="00E332EC" w:rsidRPr="00E332EC" w:rsidRDefault="00E332EC" w:rsidP="00E332EC">
            <w:r w:rsidRPr="00E332EC">
              <w:t>ITU-T Study Group 13</w:t>
            </w:r>
          </w:p>
        </w:tc>
      </w:tr>
      <w:tr w:rsidR="00E332EC" w:rsidRPr="00E332EC" w14:paraId="76C89662" w14:textId="77777777" w:rsidTr="00E332EC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9DCC8A4" w14:textId="77777777" w:rsidR="00E332EC" w:rsidRPr="00E332EC" w:rsidRDefault="00E332EC" w:rsidP="00E332EC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E332EC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7609F352" w14:textId="50EE130D" w:rsidR="00E332EC" w:rsidRPr="00E332EC" w:rsidRDefault="00E332EC" w:rsidP="00E332EC">
            <w:r w:rsidRPr="00E332EC">
              <w:t>LS on consent of draft new Recommendation ITU-T Y.3168 (ex</w:t>
            </w:r>
            <w:r>
              <w:t xml:space="preserve"> </w:t>
            </w:r>
            <w:r w:rsidRPr="00E332EC">
              <w:t xml:space="preserve">Y.DT-NS) “Digital </w:t>
            </w:r>
            <w:r w:rsidR="006553D4">
              <w:t>T</w:t>
            </w:r>
            <w:r w:rsidRPr="00E332EC">
              <w:t xml:space="preserve">win for </w:t>
            </w:r>
            <w:r w:rsidR="006553D4">
              <w:t>N</w:t>
            </w:r>
            <w:r w:rsidRPr="00E332EC">
              <w:t xml:space="preserve">etwork </w:t>
            </w:r>
            <w:r w:rsidR="006553D4">
              <w:t>S</w:t>
            </w:r>
            <w:r w:rsidRPr="00E332EC">
              <w:t>licing in IMT-2020 networks and beyond”</w:t>
            </w:r>
          </w:p>
        </w:tc>
      </w:tr>
      <w:bookmarkEnd w:id="1"/>
      <w:bookmarkEnd w:id="7"/>
      <w:tr w:rsidR="00D743D0" w14:paraId="10151025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2DA78E91" w14:textId="77777777" w:rsidR="00D743D0" w:rsidRDefault="005F31C9">
            <w:pPr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LIAISON STATEMENT</w:t>
            </w:r>
          </w:p>
        </w:tc>
      </w:tr>
      <w:tr w:rsidR="00D743D0" w14:paraId="61ABE8CE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3190927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4280C900" w14:textId="77777777" w:rsidR="00D743D0" w:rsidRDefault="005F31C9">
            <w:pPr>
              <w:widowControl w:val="0"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kern w:val="2"/>
                <w:szCs w:val="20"/>
                <w:lang w:eastAsia="en-US"/>
              </w:rPr>
            </w:pPr>
            <w:r>
              <w:rPr>
                <w:rFonts w:eastAsia="Times New Roman"/>
                <w:kern w:val="2"/>
                <w:szCs w:val="20"/>
                <w:lang w:eastAsia="en-US"/>
              </w:rPr>
              <w:t>-</w:t>
            </w:r>
          </w:p>
        </w:tc>
      </w:tr>
      <w:tr w:rsidR="00D743D0" w:rsidRPr="001C423F" w14:paraId="7A7B38C4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B0EFE94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29494224" w14:textId="2476036A" w:rsidR="00D743D0" w:rsidRPr="00ED6289" w:rsidRDefault="005F31C9">
            <w:pPr>
              <w:widowControl w:val="0"/>
              <w:jc w:val="both"/>
              <w:rPr>
                <w:rFonts w:eastAsia="SimSun"/>
                <w:bCs/>
                <w:kern w:val="2"/>
                <w:lang w:val="fr-CH" w:eastAsia="zh-CN"/>
              </w:rPr>
            </w:pPr>
            <w:r w:rsidRPr="00ED6289">
              <w:rPr>
                <w:rFonts w:eastAsia="SimSun" w:hint="eastAsia"/>
                <w:bCs/>
                <w:kern w:val="2"/>
                <w:lang w:val="fr-CH" w:eastAsia="zh-CN"/>
              </w:rPr>
              <w:t>ITU-T SG2, SG11, IETF NMRG, ETSI ZSM, 3GPP SA5</w:t>
            </w:r>
          </w:p>
        </w:tc>
      </w:tr>
      <w:tr w:rsidR="00D743D0" w14:paraId="66254FC8" w14:textId="77777777">
        <w:tblPrEx>
          <w:tblLook w:val="04A0" w:firstRow="1" w:lastRow="0" w:firstColumn="1" w:lastColumn="0" w:noHBand="0" w:noVBand="1"/>
        </w:tblPrEx>
        <w:trPr>
          <w:cantSplit/>
          <w:trHeight w:val="387"/>
        </w:trPr>
        <w:tc>
          <w:tcPr>
            <w:tcW w:w="2205" w:type="dxa"/>
            <w:gridSpan w:val="3"/>
          </w:tcPr>
          <w:p w14:paraId="643DA14D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2B61E89B" w14:textId="77777777" w:rsidR="00D743D0" w:rsidRDefault="005F31C9">
            <w:pPr>
              <w:widowControl w:val="0"/>
              <w:jc w:val="both"/>
              <w:rPr>
                <w:rFonts w:eastAsia="SimSun"/>
                <w:b/>
                <w:bCs/>
                <w:kern w:val="2"/>
              </w:rPr>
            </w:pPr>
            <w:r>
              <w:rPr>
                <w:rFonts w:eastAsia="SimSun"/>
                <w:b/>
                <w:bCs/>
                <w:kern w:val="2"/>
              </w:rPr>
              <w:t xml:space="preserve">ITU-T Study Group 13 meeting (Tashkent, </w:t>
            </w:r>
            <w:r>
              <w:rPr>
                <w:rFonts w:eastAsia="SimSun" w:hint="eastAsia"/>
                <w:b/>
                <w:bCs/>
                <w:kern w:val="2"/>
                <w:lang w:eastAsia="zh-CN"/>
              </w:rPr>
              <w:t xml:space="preserve">6 </w:t>
            </w:r>
            <w:r>
              <w:rPr>
                <w:rFonts w:eastAsia="SimSun"/>
                <w:b/>
                <w:bCs/>
                <w:kern w:val="2"/>
              </w:rPr>
              <w:t>November 2025)</w:t>
            </w:r>
          </w:p>
        </w:tc>
      </w:tr>
      <w:tr w:rsidR="00D743D0" w14:paraId="200806E3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4072A4D1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0929B4C1" w14:textId="3232FB4B" w:rsidR="00D743D0" w:rsidRDefault="00E332EC">
            <w:pPr>
              <w:widowControl w:val="0"/>
              <w:jc w:val="both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N/A</w:t>
            </w:r>
          </w:p>
        </w:tc>
      </w:tr>
      <w:tr w:rsidR="00D743D0" w:rsidRPr="001C423F" w14:paraId="0A58E229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EFD03D6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B890C9E" w14:textId="62C6AB0B" w:rsidR="00D743D0" w:rsidRDefault="00FC77FE">
            <w:pPr>
              <w:rPr>
                <w:rFonts w:eastAsia="SimSun"/>
                <w:lang w:eastAsia="zh-CN"/>
              </w:rPr>
            </w:pPr>
            <w:sdt>
              <w:sdtPr>
                <w:rPr>
                  <w:rFonts w:eastAsia="SimSun"/>
                  <w:lang w:eastAsia="zh-CN"/>
                </w:rPr>
                <w:alias w:val="ContactNameOrgCountry"/>
                <w:tag w:val="ContactNameOrgCountry"/>
                <w:id w:val="1135139756"/>
                <w:placeholder>
                  <w:docPart w:val="492E6B449A5E4A03AC5300816C3ED6C7"/>
                </w:placeholder>
                <w:text w:multiLine="1"/>
              </w:sdtPr>
              <w:sdtEndPr/>
              <w:sdtContent>
                <w:r w:rsidR="005F31C9">
                  <w:rPr>
                    <w:rFonts w:eastAsia="SimSun"/>
                    <w:lang w:eastAsia="zh-CN"/>
                  </w:rPr>
                  <w:t>Yushuang H</w:t>
                </w:r>
                <w:r w:rsidR="003E2A87">
                  <w:rPr>
                    <w:rFonts w:eastAsia="SimSun"/>
                    <w:lang w:eastAsia="zh-CN"/>
                  </w:rPr>
                  <w:t>u</w:t>
                </w:r>
                <w:r w:rsidR="005F31C9">
                  <w:rPr>
                    <w:rFonts w:eastAsia="SimSun"/>
                    <w:lang w:eastAsia="zh-CN"/>
                  </w:rPr>
                  <w:br/>
                  <w:t>China Mobile</w:t>
                </w:r>
                <w:r w:rsidR="005F31C9">
                  <w:rPr>
                    <w:rFonts w:eastAsia="SimSun"/>
                    <w:lang w:eastAsia="zh-C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eastAsia="SimSun"/>
              <w:kern w:val="2"/>
            </w:rPr>
            <w:alias w:val="ContactTelFaxEmail"/>
            <w:tag w:val="ContactTelFaxEmail"/>
            <w:id w:val="-1226987667"/>
            <w:placeholder>
              <w:docPart w:val="309512AEDF144624A5327ED44E888F5C"/>
            </w:placeholder>
          </w:sdtPr>
          <w:sdtEndPr/>
          <w:sdtContent>
            <w:tc>
              <w:tcPr>
                <w:tcW w:w="4183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53B60E8C" w14:textId="30BED721" w:rsidR="00D743D0" w:rsidRPr="00E332EC" w:rsidRDefault="005F31C9">
                <w:pPr>
                  <w:tabs>
                    <w:tab w:val="left" w:pos="794"/>
                  </w:tabs>
                  <w:rPr>
                    <w:rFonts w:eastAsia="SimSun"/>
                    <w:kern w:val="2"/>
                    <w:lang w:val="pt-PT"/>
                  </w:rPr>
                </w:pPr>
                <w:r w:rsidRPr="00E332EC">
                  <w:rPr>
                    <w:rFonts w:eastAsia="SimSun"/>
                    <w:kern w:val="2"/>
                    <w:lang w:val="pt-PT"/>
                  </w:rPr>
                  <w:t>Tel: +86 13810622705</w:t>
                </w:r>
                <w:r w:rsidRPr="00E332EC">
                  <w:rPr>
                    <w:rFonts w:eastAsia="SimSun"/>
                    <w:kern w:val="2"/>
                    <w:lang w:val="pt-PT"/>
                  </w:rPr>
                  <w:br/>
                  <w:t xml:space="preserve">E-mail: </w:t>
                </w:r>
                <w:hyperlink r:id="rId10" w:history="1">
                  <w:r w:rsidR="00E332EC" w:rsidRPr="008F209A">
                    <w:rPr>
                      <w:rStyle w:val="Hyperlink"/>
                      <w:rFonts w:eastAsia="SimSun"/>
                      <w:kern w:val="2"/>
                      <w:lang w:val="pt-PT"/>
                    </w:rPr>
                    <w:t>huyushuang@chinamobile.com</w:t>
                  </w:r>
                </w:hyperlink>
                <w:r w:rsidR="00E332EC">
                  <w:rPr>
                    <w:rFonts w:eastAsia="SimSun"/>
                    <w:kern w:val="2"/>
                    <w:lang w:val="pt-PT"/>
                  </w:rPr>
                  <w:t xml:space="preserve"> </w:t>
                </w:r>
                <w:r w:rsidRPr="00E332EC">
                  <w:rPr>
                    <w:rFonts w:eastAsia="SimSun"/>
                    <w:kern w:val="2"/>
                    <w:lang w:val="pt-PT"/>
                  </w:rPr>
                  <w:t xml:space="preserve"> </w:t>
                </w:r>
              </w:p>
            </w:tc>
          </w:sdtContent>
        </w:sdt>
      </w:tr>
      <w:tr w:rsidR="00D743D0" w:rsidRPr="006553D4" w14:paraId="5D9A07C4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EE8F572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A1CD2E2" w14:textId="7ED5156E" w:rsidR="00D743D0" w:rsidRDefault="005F31C9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Nareman </w:t>
            </w:r>
            <w:r w:rsidR="003E2A87">
              <w:rPr>
                <w:rFonts w:eastAsia="SimSun"/>
                <w:lang w:eastAsia="zh-CN"/>
              </w:rPr>
              <w:t>G</w:t>
            </w:r>
            <w:r>
              <w:rPr>
                <w:rFonts w:eastAsia="SimSun"/>
                <w:lang w:eastAsia="zh-CN"/>
              </w:rPr>
              <w:t xml:space="preserve">amal </w:t>
            </w:r>
            <w:r w:rsidR="003E2A87">
              <w:rPr>
                <w:rFonts w:eastAsia="SimSun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brahim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NTRA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Egypt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ED2F1FB" w14:textId="1873FC2A" w:rsidR="00D743D0" w:rsidRPr="00E332EC" w:rsidRDefault="005F31C9">
            <w:pPr>
              <w:tabs>
                <w:tab w:val="left" w:pos="794"/>
              </w:tabs>
              <w:rPr>
                <w:rFonts w:eastAsia="SimSun"/>
                <w:kern w:val="2"/>
                <w:lang w:val="pt-PT"/>
              </w:rPr>
            </w:pPr>
            <w:r w:rsidRPr="00E332EC">
              <w:rPr>
                <w:rFonts w:eastAsia="SimSun" w:hint="eastAsia"/>
                <w:kern w:val="2"/>
                <w:lang w:val="pt-PT"/>
              </w:rPr>
              <w:t xml:space="preserve">Tel: </w:t>
            </w:r>
            <w:r w:rsidRPr="00E332EC">
              <w:rPr>
                <w:rFonts w:eastAsia="SimSun"/>
                <w:kern w:val="2"/>
                <w:lang w:val="pt-PT"/>
              </w:rPr>
              <w:t>+202 35344357</w:t>
            </w:r>
            <w:r w:rsidRPr="00E332EC">
              <w:rPr>
                <w:rFonts w:eastAsia="SimSun"/>
                <w:kern w:val="2"/>
                <w:lang w:val="pt-PT"/>
              </w:rPr>
              <w:br/>
            </w:r>
            <w:r w:rsidRPr="00E332EC">
              <w:rPr>
                <w:rFonts w:eastAsia="SimSun" w:hint="eastAsia"/>
                <w:kern w:val="2"/>
                <w:lang w:val="pt-PT"/>
              </w:rPr>
              <w:t xml:space="preserve">Fax: </w:t>
            </w:r>
            <w:r w:rsidRPr="00E332EC">
              <w:rPr>
                <w:rFonts w:eastAsia="SimSun"/>
                <w:kern w:val="2"/>
                <w:lang w:val="pt-PT"/>
              </w:rPr>
              <w:t>+202 35344155</w:t>
            </w:r>
            <w:r w:rsidRPr="00E332EC">
              <w:rPr>
                <w:rFonts w:eastAsia="SimSun"/>
                <w:kern w:val="2"/>
                <w:lang w:val="pt-PT"/>
              </w:rPr>
              <w:br/>
            </w:r>
            <w:r w:rsidRPr="00E332EC">
              <w:rPr>
                <w:rFonts w:eastAsia="SimSun" w:hint="eastAsia"/>
                <w:kern w:val="2"/>
                <w:lang w:val="pt-PT"/>
              </w:rPr>
              <w:t xml:space="preserve">E-mail: </w:t>
            </w:r>
            <w:hyperlink r:id="rId11" w:history="1">
              <w:r w:rsidR="00E332EC" w:rsidRPr="008F209A">
                <w:rPr>
                  <w:rStyle w:val="Hyperlink"/>
                  <w:rFonts w:eastAsia="SimSun"/>
                  <w:kern w:val="2"/>
                  <w:lang w:val="pt-PT"/>
                </w:rPr>
                <w:t>naremang@tra.gov.eg</w:t>
              </w:r>
            </w:hyperlink>
            <w:r w:rsidR="00E332EC">
              <w:rPr>
                <w:rFonts w:eastAsia="SimSun"/>
                <w:kern w:val="2"/>
                <w:lang w:val="pt-PT"/>
              </w:rPr>
              <w:t xml:space="preserve"> </w:t>
            </w:r>
          </w:p>
        </w:tc>
      </w:tr>
      <w:tr w:rsidR="00D743D0" w:rsidRPr="001C423F" w14:paraId="61DCF1EA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928E562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0F4D21F" w14:textId="77777777" w:rsidR="00D743D0" w:rsidRDefault="005F31C9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Tangqing Liu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China Mobile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3B2DA9EE" w14:textId="7E02DADC" w:rsidR="00D743D0" w:rsidRPr="00E332EC" w:rsidRDefault="005F31C9">
            <w:pPr>
              <w:tabs>
                <w:tab w:val="left" w:pos="794"/>
              </w:tabs>
              <w:rPr>
                <w:rFonts w:eastAsia="SimSun"/>
                <w:kern w:val="2"/>
                <w:lang w:val="pt-PT"/>
              </w:rPr>
            </w:pPr>
            <w:r w:rsidRPr="00E332EC">
              <w:rPr>
                <w:rFonts w:eastAsia="SimSun" w:hint="eastAsia"/>
                <w:kern w:val="2"/>
                <w:lang w:val="pt-PT"/>
              </w:rPr>
              <w:t>Tel: +86 15117951546</w:t>
            </w:r>
            <w:r w:rsidRPr="00E332EC">
              <w:rPr>
                <w:rFonts w:eastAsia="SimSun"/>
                <w:kern w:val="2"/>
                <w:lang w:val="pt-PT"/>
              </w:rPr>
              <w:br/>
            </w:r>
            <w:r w:rsidRPr="00E332EC">
              <w:rPr>
                <w:rFonts w:eastAsia="SimSun" w:hint="eastAsia"/>
                <w:kern w:val="2"/>
                <w:lang w:val="pt-PT"/>
              </w:rPr>
              <w:t xml:space="preserve">E-mail: </w:t>
            </w:r>
            <w:hyperlink r:id="rId12" w:history="1">
              <w:r w:rsidR="00E332EC" w:rsidRPr="008F209A">
                <w:rPr>
                  <w:rStyle w:val="Hyperlink"/>
                  <w:rFonts w:eastAsia="SimSun" w:hint="eastAsia"/>
                  <w:kern w:val="2"/>
                  <w:lang w:val="pt-PT"/>
                </w:rPr>
                <w:t>liutangqing@chinamobile.com</w:t>
              </w:r>
            </w:hyperlink>
            <w:r w:rsidR="00E332EC">
              <w:rPr>
                <w:rFonts w:eastAsia="SimSun"/>
                <w:kern w:val="2"/>
                <w:lang w:val="pt-PT"/>
              </w:rPr>
              <w:t xml:space="preserve"> </w:t>
            </w:r>
          </w:p>
        </w:tc>
      </w:tr>
    </w:tbl>
    <w:p w14:paraId="743991C5" w14:textId="77777777" w:rsidR="00D743D0" w:rsidRPr="00E332EC" w:rsidRDefault="00D743D0">
      <w:pPr>
        <w:rPr>
          <w:rFonts w:eastAsia="SimSun"/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D743D0" w14:paraId="69ED80FE" w14:textId="77777777">
        <w:trPr>
          <w:cantSplit/>
        </w:trPr>
        <w:tc>
          <w:tcPr>
            <w:tcW w:w="1588" w:type="dxa"/>
          </w:tcPr>
          <w:p w14:paraId="5F9A24C1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3780F96C" w14:textId="189980D8" w:rsidR="00D743D0" w:rsidRDefault="005F31C9">
            <w:pPr>
              <w:widowControl w:val="0"/>
              <w:jc w:val="both"/>
              <w:rPr>
                <w:rFonts w:eastAsia="SimSun"/>
                <w:kern w:val="2"/>
                <w:highlight w:val="yellow"/>
              </w:rPr>
            </w:pPr>
            <w:r>
              <w:rPr>
                <w:rFonts w:eastAsia="SimSun"/>
                <w:kern w:val="2"/>
              </w:rPr>
              <w:t>This liaison statement informs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 </w:t>
            </w:r>
            <w:r w:rsidR="006553D4">
              <w:rPr>
                <w:rFonts w:eastAsia="SimSun"/>
                <w:kern w:val="2"/>
                <w:lang w:val="en-US" w:eastAsia="zh-CN"/>
              </w:rPr>
              <w:t xml:space="preserve">about </w:t>
            </w:r>
            <w:r>
              <w:rPr>
                <w:rFonts w:eastAsia="SimSun"/>
                <w:kern w:val="2"/>
              </w:rPr>
              <w:t xml:space="preserve">the </w:t>
            </w:r>
            <w:r>
              <w:rPr>
                <w:rFonts w:eastAsia="SimSun" w:hint="eastAsia"/>
                <w:kern w:val="2"/>
                <w:lang w:val="en-US" w:eastAsia="zh-CN"/>
              </w:rPr>
              <w:t>c</w:t>
            </w:r>
            <w:r>
              <w:rPr>
                <w:rFonts w:eastAsia="SimSun"/>
                <w:kern w:val="2"/>
              </w:rPr>
              <w:t>onsent of new Recommendation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 ITU-T </w:t>
            </w:r>
            <w:r>
              <w:rPr>
                <w:rFonts w:eastAsia="SimSun" w:hint="eastAsia"/>
                <w:kern w:val="2"/>
                <w:lang w:eastAsia="zh-CN"/>
              </w:rPr>
              <w:t xml:space="preserve">Y.3168 </w:t>
            </w:r>
            <w:r>
              <w:rPr>
                <w:rFonts w:eastAsia="SimSun" w:hint="eastAsia"/>
                <w:kern w:val="2"/>
                <w:lang w:val="en-US" w:eastAsia="zh-CN"/>
              </w:rPr>
              <w:t>(ex</w:t>
            </w:r>
            <w:r w:rsidR="00E332EC">
              <w:rPr>
                <w:rFonts w:eastAsia="SimSun"/>
                <w:kern w:val="2"/>
                <w:lang w:val="en-US" w:eastAsia="zh-CN"/>
              </w:rPr>
              <w:t xml:space="preserve"> 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Y.DT-NS) </w:t>
            </w:r>
            <w:r>
              <w:rPr>
                <w:rFonts w:eastAsia="SimSun"/>
                <w:kern w:val="2"/>
                <w:lang w:val="en-US" w:eastAsia="zh-CN"/>
              </w:rPr>
              <w:t>“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Digital </w:t>
            </w:r>
            <w:r w:rsidR="006553D4">
              <w:rPr>
                <w:rFonts w:eastAsia="SimSun"/>
                <w:kern w:val="2"/>
                <w:lang w:val="en-US" w:eastAsia="zh-CN"/>
              </w:rPr>
              <w:t>T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win for </w:t>
            </w:r>
            <w:r w:rsidR="006553D4">
              <w:rPr>
                <w:rFonts w:eastAsia="SimSun"/>
                <w:kern w:val="2"/>
                <w:lang w:val="en-US" w:eastAsia="zh-CN"/>
              </w:rPr>
              <w:t>N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etwork </w:t>
            </w:r>
            <w:r w:rsidR="006553D4">
              <w:rPr>
                <w:rFonts w:eastAsia="SimSun"/>
                <w:kern w:val="2"/>
                <w:lang w:val="en-US" w:eastAsia="zh-CN"/>
              </w:rPr>
              <w:t>S</w:t>
            </w:r>
            <w:r>
              <w:rPr>
                <w:rFonts w:eastAsia="SimSun" w:hint="eastAsia"/>
                <w:kern w:val="2"/>
                <w:lang w:val="en-US" w:eastAsia="zh-CN"/>
              </w:rPr>
              <w:t>licing in IMT-2020 networks and beyond</w:t>
            </w:r>
            <w:r>
              <w:rPr>
                <w:rFonts w:eastAsia="SimSun"/>
                <w:kern w:val="2"/>
                <w:lang w:val="en-US" w:eastAsia="zh-CN"/>
              </w:rPr>
              <w:t>”</w:t>
            </w:r>
            <w:r>
              <w:rPr>
                <w:rFonts w:eastAsia="SimSun"/>
                <w:kern w:val="2"/>
              </w:rPr>
              <w:t>.</w:t>
            </w:r>
          </w:p>
        </w:tc>
      </w:tr>
    </w:tbl>
    <w:p w14:paraId="577A8B88" w14:textId="77777777" w:rsidR="00D743D0" w:rsidRDefault="00D743D0">
      <w:pPr>
        <w:autoSpaceDE w:val="0"/>
        <w:autoSpaceDN w:val="0"/>
        <w:adjustRightInd w:val="0"/>
        <w:rPr>
          <w:rFonts w:eastAsia="SimSun"/>
        </w:rPr>
      </w:pPr>
    </w:p>
    <w:p w14:paraId="1347B288" w14:textId="1DBF6A91" w:rsidR="00D743D0" w:rsidRDefault="005F31C9">
      <w:pPr>
        <w:autoSpaceDE w:val="0"/>
        <w:autoSpaceDN w:val="0"/>
        <w:adjustRightInd w:val="0"/>
        <w:rPr>
          <w:rFonts w:eastAsia="SimSun"/>
        </w:rPr>
      </w:pPr>
      <w:r>
        <w:rPr>
          <w:rFonts w:eastAsia="SimSun"/>
        </w:rPr>
        <w:t xml:space="preserve">ITU-T Study Group 13 would like to inform </w:t>
      </w:r>
      <w:r>
        <w:rPr>
          <w:rFonts w:eastAsia="SimSun" w:hint="eastAsia"/>
          <w:bCs/>
          <w:kern w:val="2"/>
          <w:lang w:val="en-US" w:eastAsia="zh-CN"/>
        </w:rPr>
        <w:t>ITU-T SG2, ITU-T SG11, IETF NMRG, ETSI ZSM, 3GPP SA5</w:t>
      </w:r>
      <w:r>
        <w:rPr>
          <w:rFonts w:eastAsia="SimSun"/>
        </w:rPr>
        <w:t xml:space="preserve"> </w:t>
      </w:r>
      <w:r>
        <w:rPr>
          <w:rFonts w:eastAsia="SimSun" w:hint="eastAsia"/>
          <w:lang w:val="en-US" w:eastAsia="zh-CN"/>
        </w:rPr>
        <w:t>about</w:t>
      </w:r>
      <w:r>
        <w:rPr>
          <w:rFonts w:eastAsia="SimSun"/>
        </w:rPr>
        <w:t xml:space="preserve"> the consent of new Recommendation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kern w:val="2"/>
          <w:lang w:val="en-US" w:eastAsia="zh-CN"/>
        </w:rPr>
        <w:t xml:space="preserve">ITU-T </w:t>
      </w:r>
      <w:r>
        <w:rPr>
          <w:rFonts w:eastAsia="SimSun" w:hint="eastAsia"/>
          <w:kern w:val="2"/>
          <w:lang w:eastAsia="zh-CN"/>
        </w:rPr>
        <w:t xml:space="preserve">Y.3168 </w:t>
      </w:r>
      <w:r>
        <w:rPr>
          <w:rFonts w:eastAsia="SimSun" w:hint="eastAsia"/>
          <w:kern w:val="2"/>
          <w:lang w:val="en-US" w:eastAsia="zh-CN"/>
        </w:rPr>
        <w:t>(ex</w:t>
      </w:r>
      <w:r w:rsidR="00E332EC">
        <w:rPr>
          <w:rFonts w:eastAsia="SimSun"/>
          <w:kern w:val="2"/>
          <w:lang w:val="en-US" w:eastAsia="zh-CN"/>
        </w:rPr>
        <w:t xml:space="preserve"> </w:t>
      </w:r>
      <w:r>
        <w:rPr>
          <w:rFonts w:eastAsia="SimSun" w:hint="eastAsia"/>
          <w:kern w:val="2"/>
          <w:lang w:val="en-US" w:eastAsia="zh-CN"/>
        </w:rPr>
        <w:t xml:space="preserve">Y.DT-NS) </w:t>
      </w:r>
      <w:r>
        <w:rPr>
          <w:rFonts w:eastAsia="SimSun"/>
          <w:kern w:val="2"/>
          <w:lang w:val="en-US" w:eastAsia="zh-CN"/>
        </w:rPr>
        <w:t>“</w:t>
      </w:r>
      <w:r>
        <w:rPr>
          <w:rFonts w:eastAsia="SimSun" w:hint="eastAsia"/>
          <w:kern w:val="2"/>
          <w:lang w:val="en-US" w:eastAsia="zh-CN"/>
        </w:rPr>
        <w:t xml:space="preserve">Digital </w:t>
      </w:r>
      <w:r w:rsidR="006553D4">
        <w:rPr>
          <w:rFonts w:eastAsia="SimSun"/>
          <w:kern w:val="2"/>
          <w:lang w:val="en-US" w:eastAsia="zh-CN"/>
        </w:rPr>
        <w:t>T</w:t>
      </w:r>
      <w:r>
        <w:rPr>
          <w:rFonts w:eastAsia="SimSun" w:hint="eastAsia"/>
          <w:kern w:val="2"/>
          <w:lang w:val="en-US" w:eastAsia="zh-CN"/>
        </w:rPr>
        <w:t xml:space="preserve">win for </w:t>
      </w:r>
      <w:r w:rsidR="006553D4">
        <w:rPr>
          <w:rFonts w:eastAsia="SimSun"/>
          <w:kern w:val="2"/>
          <w:lang w:val="en-US" w:eastAsia="zh-CN"/>
        </w:rPr>
        <w:t>N</w:t>
      </w:r>
      <w:r>
        <w:rPr>
          <w:rFonts w:eastAsia="SimSun" w:hint="eastAsia"/>
          <w:kern w:val="2"/>
          <w:lang w:val="en-US" w:eastAsia="zh-CN"/>
        </w:rPr>
        <w:t xml:space="preserve">etwork </w:t>
      </w:r>
      <w:r w:rsidR="006553D4">
        <w:rPr>
          <w:rFonts w:eastAsia="SimSun"/>
          <w:kern w:val="2"/>
          <w:lang w:val="en-US" w:eastAsia="zh-CN"/>
        </w:rPr>
        <w:t>S</w:t>
      </w:r>
      <w:r>
        <w:rPr>
          <w:rFonts w:eastAsia="SimSun" w:hint="eastAsia"/>
          <w:kern w:val="2"/>
          <w:lang w:val="en-US" w:eastAsia="zh-CN"/>
        </w:rPr>
        <w:t>licing in IMT-2020 networks and beyond</w:t>
      </w:r>
      <w:r>
        <w:rPr>
          <w:rFonts w:eastAsia="SimSun"/>
          <w:kern w:val="2"/>
          <w:lang w:val="en-US" w:eastAsia="zh-CN"/>
        </w:rPr>
        <w:t>”</w:t>
      </w:r>
      <w:r>
        <w:rPr>
          <w:rFonts w:eastAsia="SimSun" w:hint="eastAsia"/>
          <w:lang w:eastAsia="zh-CN"/>
        </w:rPr>
        <w:t>.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 xml:space="preserve">This new Recommendation </w:t>
      </w:r>
      <w:r>
        <w:rPr>
          <w:rFonts w:eastAsia="SimSun"/>
        </w:rPr>
        <w:t>has been consented at the ITU-T Study Group 13 plenary on 6 November 2025.</w:t>
      </w:r>
    </w:p>
    <w:p w14:paraId="4098C1E1" w14:textId="77777777" w:rsidR="00D743D0" w:rsidRDefault="005F31C9">
      <w:pPr>
        <w:autoSpaceDE w:val="0"/>
        <w:autoSpaceDN w:val="0"/>
        <w:adjustRightInd w:val="0"/>
        <w:rPr>
          <w:rFonts w:eastAsia="SimSun"/>
        </w:rPr>
      </w:pPr>
      <w:r>
        <w:rPr>
          <w:rFonts w:eastAsia="SimSun" w:hint="eastAsia"/>
          <w:lang w:val="en-US" w:eastAsia="zh-CN"/>
        </w:rPr>
        <w:t>This Recommendation specifies the overview, requirements, framework, network function enhancements, procedures and security considerations of digital twin for network slicing in IMT-2020 networks and beyond. Digital twin for network slicing makes a potential solution for addressing higher efficient slicing resource utilization issues.</w:t>
      </w:r>
    </w:p>
    <w:p w14:paraId="3F52B09A" w14:textId="77777777" w:rsidR="00D743D0" w:rsidRDefault="005F31C9">
      <w:pPr>
        <w:autoSpaceDE w:val="0"/>
        <w:autoSpaceDN w:val="0"/>
        <w:adjustRightInd w:val="0"/>
        <w:rPr>
          <w:rFonts w:eastAsia="SimSun"/>
          <w:lang w:val="en-US" w:eastAsia="zh-CN"/>
        </w:rPr>
      </w:pPr>
      <w:r>
        <w:rPr>
          <w:rFonts w:eastAsia="SimSun"/>
        </w:rPr>
        <w:t xml:space="preserve">ITU-T SG13 looks forward to keeping continued collaboration and </w:t>
      </w:r>
      <w:r>
        <w:rPr>
          <w:rFonts w:eastAsia="SimSun" w:hint="eastAsia"/>
          <w:lang w:eastAsia="zh-CN"/>
        </w:rPr>
        <w:t xml:space="preserve">information </w:t>
      </w:r>
      <w:r>
        <w:rPr>
          <w:rFonts w:eastAsia="SimSun"/>
        </w:rPr>
        <w:t>exchang</w:t>
      </w:r>
      <w:r>
        <w:rPr>
          <w:rFonts w:eastAsia="SimSun" w:hint="eastAsia"/>
          <w:lang w:eastAsia="zh-CN"/>
        </w:rPr>
        <w:t>e</w:t>
      </w:r>
      <w:r>
        <w:rPr>
          <w:rFonts w:eastAsia="SimSun"/>
        </w:rPr>
        <w:t xml:space="preserve"> with you on th</w:t>
      </w:r>
      <w:r>
        <w:rPr>
          <w:rFonts w:eastAsia="SimSun" w:hint="eastAsia"/>
          <w:lang w:val="en-US" w:eastAsia="zh-CN"/>
        </w:rPr>
        <w:t>is</w:t>
      </w:r>
      <w:r>
        <w:rPr>
          <w:rFonts w:eastAsia="SimSun"/>
        </w:rPr>
        <w:t xml:space="preserve"> </w:t>
      </w:r>
      <w:r>
        <w:rPr>
          <w:rFonts w:eastAsia="SimSun" w:hint="eastAsia"/>
          <w:lang w:val="en-US" w:eastAsia="zh-CN"/>
        </w:rPr>
        <w:t>topic</w:t>
      </w:r>
      <w:r>
        <w:rPr>
          <w:rFonts w:eastAsia="SimSun"/>
        </w:rPr>
        <w:t>.</w:t>
      </w:r>
    </w:p>
    <w:p w14:paraId="624DD1F2" w14:textId="77777777" w:rsidR="00D743D0" w:rsidRPr="00843D46" w:rsidRDefault="005F31C9">
      <w:pPr>
        <w:autoSpaceDE w:val="0"/>
        <w:autoSpaceDN w:val="0"/>
        <w:adjustRightInd w:val="0"/>
        <w:rPr>
          <w:rFonts w:eastAsia="SimSun"/>
          <w:b/>
          <w:bCs/>
          <w:lang w:val="en-US"/>
        </w:rPr>
      </w:pPr>
      <w:r w:rsidRPr="00843D46">
        <w:rPr>
          <w:rFonts w:eastAsia="SimSun"/>
          <w:b/>
          <w:bCs/>
          <w:lang w:val="en-US"/>
        </w:rPr>
        <w:t>Attachment:</w:t>
      </w:r>
    </w:p>
    <w:p w14:paraId="5E7C0E20" w14:textId="77E0693D" w:rsidR="00D743D0" w:rsidRDefault="00E332EC">
      <w:pPr>
        <w:autoSpaceDE w:val="0"/>
        <w:autoSpaceDN w:val="0"/>
        <w:adjustRightInd w:val="0"/>
        <w:rPr>
          <w:rFonts w:eastAsia="SimSun"/>
          <w:lang w:val="en-US" w:eastAsia="zh-CN"/>
        </w:rPr>
      </w:pPr>
      <w:hyperlink r:id="rId13" w:history="1">
        <w:r w:rsidRPr="00B049FB">
          <w:rPr>
            <w:rStyle w:val="Hyperlink"/>
            <w:szCs w:val="32"/>
          </w:rPr>
          <w:t>SG13-</w:t>
        </w:r>
        <w:r w:rsidRPr="00B049FB">
          <w:rPr>
            <w:rStyle w:val="Hyperlink"/>
            <w:rFonts w:eastAsia="MS Mincho"/>
            <w:szCs w:val="32"/>
            <w:lang w:eastAsia="ko-KR"/>
          </w:rPr>
          <w:t>TD</w:t>
        </w:r>
        <w:r w:rsidRPr="00B049FB">
          <w:rPr>
            <w:rStyle w:val="Hyperlink"/>
            <w:szCs w:val="32"/>
          </w:rPr>
          <w:t>10</w:t>
        </w:r>
        <w:r w:rsidRPr="00B049FB">
          <w:rPr>
            <w:rStyle w:val="Hyperlink"/>
            <w:szCs w:val="32"/>
          </w:rPr>
          <w:t>9</w:t>
        </w:r>
        <w:r w:rsidRPr="00B049FB">
          <w:rPr>
            <w:rStyle w:val="Hyperlink"/>
            <w:szCs w:val="32"/>
          </w:rPr>
          <w:t>/PLEN</w:t>
        </w:r>
      </w:hyperlink>
      <w:r w:rsidR="005F31C9" w:rsidRPr="00843D46">
        <w:rPr>
          <w:rFonts w:eastAsia="SimSun"/>
          <w:lang w:val="en-US"/>
        </w:rPr>
        <w:t xml:space="preserve">: </w:t>
      </w:r>
      <w:r w:rsidR="005F31C9" w:rsidRPr="00843D46">
        <w:rPr>
          <w:rFonts w:eastAsia="SimSun" w:hint="eastAsia"/>
          <w:lang w:val="en-US"/>
        </w:rPr>
        <w:t xml:space="preserve">Draft new Recommendation ITU-T </w:t>
      </w:r>
      <w:r w:rsidR="005F31C9" w:rsidRPr="00843D46">
        <w:rPr>
          <w:rFonts w:eastAsia="SimSun" w:hint="eastAsia"/>
          <w:lang w:val="en-US" w:eastAsia="zh-CN"/>
        </w:rPr>
        <w:t xml:space="preserve">Y.3168 </w:t>
      </w:r>
      <w:r w:rsidR="005F31C9">
        <w:rPr>
          <w:rFonts w:eastAsia="SimSun" w:hint="eastAsia"/>
          <w:lang w:val="en-US" w:eastAsia="zh-CN"/>
        </w:rPr>
        <w:t>(ex</w:t>
      </w:r>
      <w:r>
        <w:rPr>
          <w:rFonts w:eastAsia="SimSun"/>
          <w:lang w:val="en-US" w:eastAsia="zh-CN"/>
        </w:rPr>
        <w:t xml:space="preserve"> </w:t>
      </w:r>
      <w:r w:rsidR="005F31C9">
        <w:rPr>
          <w:rFonts w:eastAsia="SimSun" w:hint="eastAsia"/>
          <w:lang w:val="en-US" w:eastAsia="zh-CN"/>
        </w:rPr>
        <w:t xml:space="preserve">Y.DT-NS) </w:t>
      </w:r>
      <w:r w:rsidR="005F31C9">
        <w:rPr>
          <w:rFonts w:eastAsia="SimSun"/>
          <w:lang w:val="en-US" w:eastAsia="zh-CN"/>
        </w:rPr>
        <w:t>“</w:t>
      </w:r>
      <w:r w:rsidR="005F31C9">
        <w:rPr>
          <w:rFonts w:eastAsia="SimSun" w:hint="eastAsia"/>
          <w:lang w:val="en-US" w:eastAsia="zh-CN"/>
        </w:rPr>
        <w:t xml:space="preserve">Digital </w:t>
      </w:r>
      <w:r w:rsidR="006553D4">
        <w:rPr>
          <w:rFonts w:eastAsia="SimSun"/>
          <w:lang w:val="en-US" w:eastAsia="zh-CN"/>
        </w:rPr>
        <w:t>T</w:t>
      </w:r>
      <w:r w:rsidR="005F31C9">
        <w:rPr>
          <w:rFonts w:eastAsia="SimSun" w:hint="eastAsia"/>
          <w:lang w:val="en-US" w:eastAsia="zh-CN"/>
        </w:rPr>
        <w:t xml:space="preserve">win for </w:t>
      </w:r>
      <w:r w:rsidR="006553D4">
        <w:rPr>
          <w:rFonts w:eastAsia="SimSun"/>
          <w:lang w:val="en-US" w:eastAsia="zh-CN"/>
        </w:rPr>
        <w:t>N</w:t>
      </w:r>
      <w:r w:rsidR="005F31C9">
        <w:rPr>
          <w:rFonts w:eastAsia="SimSun" w:hint="eastAsia"/>
          <w:lang w:val="en-US" w:eastAsia="zh-CN"/>
        </w:rPr>
        <w:t xml:space="preserve">etwork </w:t>
      </w:r>
      <w:r w:rsidR="006553D4">
        <w:rPr>
          <w:rFonts w:eastAsia="SimSun"/>
          <w:lang w:val="en-US" w:eastAsia="zh-CN"/>
        </w:rPr>
        <w:t>S</w:t>
      </w:r>
      <w:r w:rsidR="005F31C9">
        <w:rPr>
          <w:rFonts w:eastAsia="SimSun" w:hint="eastAsia"/>
          <w:lang w:val="en-US" w:eastAsia="zh-CN"/>
        </w:rPr>
        <w:t>licing in IMT-2020 networks and beyond</w:t>
      </w:r>
      <w:r w:rsidR="005F31C9">
        <w:rPr>
          <w:rFonts w:eastAsia="SimSun"/>
          <w:lang w:val="en-US" w:eastAsia="zh-CN"/>
        </w:rPr>
        <w:t>”</w:t>
      </w:r>
    </w:p>
    <w:p w14:paraId="3DA5E7CD" w14:textId="48C44DD2" w:rsidR="00D743D0" w:rsidRPr="00E332EC" w:rsidRDefault="005F31C9" w:rsidP="00E332EC">
      <w:pPr>
        <w:widowControl w:val="0"/>
        <w:spacing w:before="0"/>
        <w:jc w:val="center"/>
        <w:rPr>
          <w:rFonts w:ascii="DengXian" w:eastAsia="DengXian" w:hAnsi="DengXian" w:cs="Arial"/>
          <w:kern w:val="2"/>
          <w:sz w:val="21"/>
          <w:lang w:val="en-US" w:eastAsia="zh-CN"/>
        </w:rPr>
      </w:pPr>
      <w:r>
        <w:rPr>
          <w:rFonts w:ascii="DengXian" w:eastAsia="DengXian" w:hAnsi="DengXian" w:cs="Arial"/>
          <w:kern w:val="2"/>
          <w:sz w:val="21"/>
          <w:lang w:val="en-US" w:eastAsia="zh-CN"/>
        </w:rPr>
        <w:t>_____________________</w:t>
      </w:r>
    </w:p>
    <w:sectPr w:rsidR="00D743D0" w:rsidRPr="00E332EC" w:rsidSect="00E332EC">
      <w:headerReference w:type="default" r:id="rId14"/>
      <w:footerReference w:type="first" r:id="rId15"/>
      <w:pgSz w:w="11907" w:h="16840"/>
      <w:pgMar w:top="1134" w:right="1134" w:bottom="1134" w:left="1134" w:header="720" w:footer="47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E42FE" w14:textId="77777777" w:rsidR="005F31C9" w:rsidRDefault="005F31C9">
      <w:pPr>
        <w:spacing w:before="0"/>
      </w:pPr>
      <w:r>
        <w:separator/>
      </w:r>
    </w:p>
  </w:endnote>
  <w:endnote w:type="continuationSeparator" w:id="0">
    <w:p w14:paraId="19E6C963" w14:textId="77777777" w:rsidR="005F31C9" w:rsidRDefault="005F31C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1B9F" w14:textId="77777777" w:rsidR="00D743D0" w:rsidRDefault="00D743D0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59A57" w14:textId="77777777" w:rsidR="00D743D0" w:rsidRDefault="005F31C9">
      <w:pPr>
        <w:spacing w:before="0"/>
      </w:pPr>
      <w:r>
        <w:separator/>
      </w:r>
    </w:p>
  </w:footnote>
  <w:footnote w:type="continuationSeparator" w:id="0">
    <w:p w14:paraId="78CF6931" w14:textId="77777777" w:rsidR="00D743D0" w:rsidRDefault="005F31C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EB3E5" w14:textId="25F23226" w:rsidR="00E332EC" w:rsidRPr="00E332EC" w:rsidRDefault="00E332EC" w:rsidP="00E332EC">
    <w:pPr>
      <w:pStyle w:val="Header"/>
    </w:pPr>
    <w:r w:rsidRPr="00E332EC">
      <w:t xml:space="preserve">- </w:t>
    </w:r>
    <w:r w:rsidRPr="00E332EC">
      <w:fldChar w:fldCharType="begin"/>
    </w:r>
    <w:r w:rsidRPr="00E332EC">
      <w:instrText xml:space="preserve"> PAGE  \* MERGEFORMAT </w:instrText>
    </w:r>
    <w:r w:rsidRPr="00E332EC">
      <w:fldChar w:fldCharType="separate"/>
    </w:r>
    <w:r w:rsidRPr="00E332EC">
      <w:rPr>
        <w:noProof/>
      </w:rPr>
      <w:t>1</w:t>
    </w:r>
    <w:r w:rsidRPr="00E332EC">
      <w:fldChar w:fldCharType="end"/>
    </w:r>
    <w:r w:rsidRPr="00E332EC">
      <w:t xml:space="preserve"> -</w:t>
    </w:r>
  </w:p>
  <w:p w14:paraId="1621F473" w14:textId="400C9535" w:rsidR="00E332EC" w:rsidRPr="00E332EC" w:rsidRDefault="00E332EC" w:rsidP="00E332EC">
    <w:pPr>
      <w:pStyle w:val="Header"/>
      <w:spacing w:after="240"/>
    </w:pPr>
    <w:r w:rsidRPr="00E332EC">
      <w:fldChar w:fldCharType="begin"/>
    </w:r>
    <w:r w:rsidRPr="00E332EC">
      <w:instrText xml:space="preserve"> STYLEREF  Docnumber  </w:instrText>
    </w:r>
    <w:r w:rsidRPr="00E332EC">
      <w:fldChar w:fldCharType="separate"/>
    </w:r>
    <w:r>
      <w:rPr>
        <w:noProof/>
      </w:rPr>
      <w:t>SG13-LShh</w:t>
    </w:r>
    <w:r w:rsidRPr="00E332EC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934EB7"/>
    <w:multiLevelType w:val="multilevel"/>
    <w:tmpl w:val="15934EB7"/>
    <w:lvl w:ilvl="0">
      <w:start w:val="1"/>
      <w:numFmt w:val="decimal"/>
      <w:lvlText w:val="%1."/>
      <w:lvlJc w:val="left"/>
      <w:pPr>
        <w:tabs>
          <w:tab w:val="left" w:pos="432"/>
        </w:tabs>
        <w:ind w:left="567" w:hanging="567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204E14AF"/>
    <w:multiLevelType w:val="multilevel"/>
    <w:tmpl w:val="204E14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93285"/>
    <w:multiLevelType w:val="multilevel"/>
    <w:tmpl w:val="3D59328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D9106E4"/>
    <w:multiLevelType w:val="multilevel"/>
    <w:tmpl w:val="4D9106E4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7575353"/>
    <w:multiLevelType w:val="multilevel"/>
    <w:tmpl w:val="67575353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68ED2A79"/>
    <w:multiLevelType w:val="multilevel"/>
    <w:tmpl w:val="68ED2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94636">
    <w:abstractNumId w:val="3"/>
  </w:num>
  <w:num w:numId="2" w16cid:durableId="225725334">
    <w:abstractNumId w:val="5"/>
  </w:num>
  <w:num w:numId="3" w16cid:durableId="1664235809">
    <w:abstractNumId w:val="8"/>
  </w:num>
  <w:num w:numId="4" w16cid:durableId="1323509168">
    <w:abstractNumId w:val="9"/>
  </w:num>
  <w:num w:numId="5" w16cid:durableId="2142965826">
    <w:abstractNumId w:val="6"/>
  </w:num>
  <w:num w:numId="6" w16cid:durableId="596907687">
    <w:abstractNumId w:val="2"/>
  </w:num>
  <w:num w:numId="7" w16cid:durableId="149713597">
    <w:abstractNumId w:val="7"/>
  </w:num>
  <w:num w:numId="8" w16cid:durableId="1082988769">
    <w:abstractNumId w:val="4"/>
  </w:num>
  <w:num w:numId="9" w16cid:durableId="2010448191">
    <w:abstractNumId w:val="1"/>
  </w:num>
  <w:num w:numId="10" w16cid:durableId="654841719">
    <w:abstractNumId w:val="0"/>
  </w:num>
  <w:num w:numId="11" w16cid:durableId="1678999421">
    <w:abstractNumId w:val="12"/>
  </w:num>
  <w:num w:numId="12" w16cid:durableId="254362843">
    <w:abstractNumId w:val="14"/>
  </w:num>
  <w:num w:numId="13" w16cid:durableId="454838034">
    <w:abstractNumId w:val="13"/>
  </w:num>
  <w:num w:numId="14" w16cid:durableId="1757483516">
    <w:abstractNumId w:val="15"/>
  </w:num>
  <w:num w:numId="15" w16cid:durableId="1629359894">
    <w:abstractNumId w:val="11"/>
  </w:num>
  <w:num w:numId="16" w16cid:durableId="3023108">
    <w:abstractNumId w:val="16"/>
  </w:num>
  <w:num w:numId="17" w16cid:durableId="3296761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56891"/>
    <w:rsid w:val="00061BCA"/>
    <w:rsid w:val="0007347F"/>
    <w:rsid w:val="0007586E"/>
    <w:rsid w:val="00086182"/>
    <w:rsid w:val="000A06E7"/>
    <w:rsid w:val="000A19E0"/>
    <w:rsid w:val="000A293B"/>
    <w:rsid w:val="000B4631"/>
    <w:rsid w:val="000B5065"/>
    <w:rsid w:val="00101E2D"/>
    <w:rsid w:val="001114FC"/>
    <w:rsid w:val="00120E43"/>
    <w:rsid w:val="00125A31"/>
    <w:rsid w:val="001374A2"/>
    <w:rsid w:val="0014142A"/>
    <w:rsid w:val="00154373"/>
    <w:rsid w:val="00154CF7"/>
    <w:rsid w:val="00156C1C"/>
    <w:rsid w:val="00163844"/>
    <w:rsid w:val="00165C05"/>
    <w:rsid w:val="00167A3A"/>
    <w:rsid w:val="0017207D"/>
    <w:rsid w:val="0017699B"/>
    <w:rsid w:val="00182636"/>
    <w:rsid w:val="00184150"/>
    <w:rsid w:val="001841EE"/>
    <w:rsid w:val="00185485"/>
    <w:rsid w:val="00195A6D"/>
    <w:rsid w:val="001B1585"/>
    <w:rsid w:val="001B2EB4"/>
    <w:rsid w:val="001B47CF"/>
    <w:rsid w:val="001C08FF"/>
    <w:rsid w:val="001C1AE6"/>
    <w:rsid w:val="001C423F"/>
    <w:rsid w:val="001C7D1C"/>
    <w:rsid w:val="001D6A0D"/>
    <w:rsid w:val="001E4E0B"/>
    <w:rsid w:val="00200788"/>
    <w:rsid w:val="0021211A"/>
    <w:rsid w:val="0021228C"/>
    <w:rsid w:val="00220626"/>
    <w:rsid w:val="00223554"/>
    <w:rsid w:val="0025203F"/>
    <w:rsid w:val="0025685E"/>
    <w:rsid w:val="0026359A"/>
    <w:rsid w:val="002701F0"/>
    <w:rsid w:val="00293AD4"/>
    <w:rsid w:val="002A102D"/>
    <w:rsid w:val="002A6044"/>
    <w:rsid w:val="002C592A"/>
    <w:rsid w:val="002C6D2D"/>
    <w:rsid w:val="002D0F84"/>
    <w:rsid w:val="002E0914"/>
    <w:rsid w:val="002E0D73"/>
    <w:rsid w:val="002E6943"/>
    <w:rsid w:val="00316DFA"/>
    <w:rsid w:val="003237A4"/>
    <w:rsid w:val="00341994"/>
    <w:rsid w:val="00347D82"/>
    <w:rsid w:val="00362018"/>
    <w:rsid w:val="00373E28"/>
    <w:rsid w:val="003867F0"/>
    <w:rsid w:val="00386877"/>
    <w:rsid w:val="00390C95"/>
    <w:rsid w:val="003935A2"/>
    <w:rsid w:val="003A3596"/>
    <w:rsid w:val="003B1940"/>
    <w:rsid w:val="003B57AF"/>
    <w:rsid w:val="003B6227"/>
    <w:rsid w:val="003B7E94"/>
    <w:rsid w:val="003C5DA8"/>
    <w:rsid w:val="003C6363"/>
    <w:rsid w:val="003D185C"/>
    <w:rsid w:val="003D2F6B"/>
    <w:rsid w:val="003E2A87"/>
    <w:rsid w:val="003E50E2"/>
    <w:rsid w:val="003E7770"/>
    <w:rsid w:val="003F1825"/>
    <w:rsid w:val="00425C60"/>
    <w:rsid w:val="00431B3C"/>
    <w:rsid w:val="0044062F"/>
    <w:rsid w:val="00443B1C"/>
    <w:rsid w:val="00443D8D"/>
    <w:rsid w:val="00451B25"/>
    <w:rsid w:val="0046542F"/>
    <w:rsid w:val="00477E59"/>
    <w:rsid w:val="00481C1F"/>
    <w:rsid w:val="004A40F4"/>
    <w:rsid w:val="004A4B4D"/>
    <w:rsid w:val="004B34D3"/>
    <w:rsid w:val="004B59BA"/>
    <w:rsid w:val="004C1795"/>
    <w:rsid w:val="004E37B5"/>
    <w:rsid w:val="004E4D2B"/>
    <w:rsid w:val="004F208F"/>
    <w:rsid w:val="004F2094"/>
    <w:rsid w:val="004F7095"/>
    <w:rsid w:val="005352DB"/>
    <w:rsid w:val="00535FD1"/>
    <w:rsid w:val="00544046"/>
    <w:rsid w:val="00545A8F"/>
    <w:rsid w:val="00565B53"/>
    <w:rsid w:val="00567CD0"/>
    <w:rsid w:val="0057776D"/>
    <w:rsid w:val="00584D3F"/>
    <w:rsid w:val="00586C09"/>
    <w:rsid w:val="00591141"/>
    <w:rsid w:val="005B3F6F"/>
    <w:rsid w:val="005C5643"/>
    <w:rsid w:val="005E5470"/>
    <w:rsid w:val="005F31C9"/>
    <w:rsid w:val="005F7FA3"/>
    <w:rsid w:val="00602BAA"/>
    <w:rsid w:val="006042E6"/>
    <w:rsid w:val="00605D8E"/>
    <w:rsid w:val="006068B9"/>
    <w:rsid w:val="006100D0"/>
    <w:rsid w:val="00615E95"/>
    <w:rsid w:val="00621C18"/>
    <w:rsid w:val="00646FF4"/>
    <w:rsid w:val="006553D4"/>
    <w:rsid w:val="0065677D"/>
    <w:rsid w:val="006636A1"/>
    <w:rsid w:val="00672327"/>
    <w:rsid w:val="006769E0"/>
    <w:rsid w:val="00682837"/>
    <w:rsid w:val="0069055C"/>
    <w:rsid w:val="006B515F"/>
    <w:rsid w:val="006C46A1"/>
    <w:rsid w:val="006C673B"/>
    <w:rsid w:val="006E6A8D"/>
    <w:rsid w:val="006F2FE0"/>
    <w:rsid w:val="006F45B5"/>
    <w:rsid w:val="00702C1C"/>
    <w:rsid w:val="00724AFE"/>
    <w:rsid w:val="00751AD9"/>
    <w:rsid w:val="00753F41"/>
    <w:rsid w:val="007614C9"/>
    <w:rsid w:val="007852B6"/>
    <w:rsid w:val="007902C5"/>
    <w:rsid w:val="00795710"/>
    <w:rsid w:val="007A0ACC"/>
    <w:rsid w:val="007A4E27"/>
    <w:rsid w:val="007A6537"/>
    <w:rsid w:val="007C0357"/>
    <w:rsid w:val="007D2CC9"/>
    <w:rsid w:val="007E3FC2"/>
    <w:rsid w:val="007F1F07"/>
    <w:rsid w:val="007F45F8"/>
    <w:rsid w:val="00804E19"/>
    <w:rsid w:val="00820591"/>
    <w:rsid w:val="00824406"/>
    <w:rsid w:val="00840E81"/>
    <w:rsid w:val="008431AD"/>
    <w:rsid w:val="00843D46"/>
    <w:rsid w:val="0084526C"/>
    <w:rsid w:val="00866337"/>
    <w:rsid w:val="00867D53"/>
    <w:rsid w:val="00885B55"/>
    <w:rsid w:val="00887732"/>
    <w:rsid w:val="00892272"/>
    <w:rsid w:val="008A7932"/>
    <w:rsid w:val="008B25D4"/>
    <w:rsid w:val="008B4556"/>
    <w:rsid w:val="008B51A6"/>
    <w:rsid w:val="008E29F6"/>
    <w:rsid w:val="008E46B4"/>
    <w:rsid w:val="008F4A14"/>
    <w:rsid w:val="00934CF0"/>
    <w:rsid w:val="009375D2"/>
    <w:rsid w:val="00941794"/>
    <w:rsid w:val="00944365"/>
    <w:rsid w:val="00961490"/>
    <w:rsid w:val="00963971"/>
    <w:rsid w:val="00967E8B"/>
    <w:rsid w:val="00974F12"/>
    <w:rsid w:val="0097621D"/>
    <w:rsid w:val="00984294"/>
    <w:rsid w:val="00984589"/>
    <w:rsid w:val="009C1D3D"/>
    <w:rsid w:val="009D718A"/>
    <w:rsid w:val="009E4A04"/>
    <w:rsid w:val="009E6DC9"/>
    <w:rsid w:val="009E757C"/>
    <w:rsid w:val="009F6FC9"/>
    <w:rsid w:val="00A0015A"/>
    <w:rsid w:val="00A06E53"/>
    <w:rsid w:val="00A12543"/>
    <w:rsid w:val="00A13E70"/>
    <w:rsid w:val="00A17760"/>
    <w:rsid w:val="00A4276A"/>
    <w:rsid w:val="00A715B2"/>
    <w:rsid w:val="00A77BC5"/>
    <w:rsid w:val="00A82311"/>
    <w:rsid w:val="00AB0115"/>
    <w:rsid w:val="00AC415F"/>
    <w:rsid w:val="00AC47FB"/>
    <w:rsid w:val="00AC6596"/>
    <w:rsid w:val="00AD73AA"/>
    <w:rsid w:val="00AF0EAA"/>
    <w:rsid w:val="00B15EB3"/>
    <w:rsid w:val="00B27C77"/>
    <w:rsid w:val="00B30A37"/>
    <w:rsid w:val="00B32AC2"/>
    <w:rsid w:val="00B424E0"/>
    <w:rsid w:val="00B451E9"/>
    <w:rsid w:val="00B45308"/>
    <w:rsid w:val="00B465FF"/>
    <w:rsid w:val="00B55747"/>
    <w:rsid w:val="00B754A6"/>
    <w:rsid w:val="00B8550C"/>
    <w:rsid w:val="00B92E1D"/>
    <w:rsid w:val="00BA23C9"/>
    <w:rsid w:val="00BB2CA5"/>
    <w:rsid w:val="00BB5365"/>
    <w:rsid w:val="00BB66E9"/>
    <w:rsid w:val="00BE1EC1"/>
    <w:rsid w:val="00BE26A5"/>
    <w:rsid w:val="00BF46CE"/>
    <w:rsid w:val="00BF5265"/>
    <w:rsid w:val="00BF5E59"/>
    <w:rsid w:val="00C00465"/>
    <w:rsid w:val="00C05486"/>
    <w:rsid w:val="00C14D38"/>
    <w:rsid w:val="00C275C1"/>
    <w:rsid w:val="00C44483"/>
    <w:rsid w:val="00C509D2"/>
    <w:rsid w:val="00C542FB"/>
    <w:rsid w:val="00C55401"/>
    <w:rsid w:val="00C602E2"/>
    <w:rsid w:val="00C6089A"/>
    <w:rsid w:val="00C71591"/>
    <w:rsid w:val="00C90604"/>
    <w:rsid w:val="00CA2121"/>
    <w:rsid w:val="00CA74A8"/>
    <w:rsid w:val="00CB3C87"/>
    <w:rsid w:val="00CF3D30"/>
    <w:rsid w:val="00D007F9"/>
    <w:rsid w:val="00D041E0"/>
    <w:rsid w:val="00D04878"/>
    <w:rsid w:val="00D06139"/>
    <w:rsid w:val="00D12B76"/>
    <w:rsid w:val="00D249D8"/>
    <w:rsid w:val="00D30B43"/>
    <w:rsid w:val="00D32E2C"/>
    <w:rsid w:val="00D442BF"/>
    <w:rsid w:val="00D45C7C"/>
    <w:rsid w:val="00D70311"/>
    <w:rsid w:val="00D743D0"/>
    <w:rsid w:val="00D77C62"/>
    <w:rsid w:val="00D84302"/>
    <w:rsid w:val="00DA6000"/>
    <w:rsid w:val="00DA6BA7"/>
    <w:rsid w:val="00DC4F64"/>
    <w:rsid w:val="00DD7B45"/>
    <w:rsid w:val="00DF576D"/>
    <w:rsid w:val="00E0147C"/>
    <w:rsid w:val="00E030E4"/>
    <w:rsid w:val="00E04F2A"/>
    <w:rsid w:val="00E10667"/>
    <w:rsid w:val="00E332EC"/>
    <w:rsid w:val="00E40BE6"/>
    <w:rsid w:val="00E425B8"/>
    <w:rsid w:val="00E43388"/>
    <w:rsid w:val="00E46051"/>
    <w:rsid w:val="00E61817"/>
    <w:rsid w:val="00E61F38"/>
    <w:rsid w:val="00E64DF9"/>
    <w:rsid w:val="00E65312"/>
    <w:rsid w:val="00E7098E"/>
    <w:rsid w:val="00E75DA9"/>
    <w:rsid w:val="00E81A6D"/>
    <w:rsid w:val="00E919A2"/>
    <w:rsid w:val="00EA4C20"/>
    <w:rsid w:val="00EA574D"/>
    <w:rsid w:val="00EA6319"/>
    <w:rsid w:val="00EB2028"/>
    <w:rsid w:val="00EB658D"/>
    <w:rsid w:val="00EC212A"/>
    <w:rsid w:val="00ED0C95"/>
    <w:rsid w:val="00ED3A6A"/>
    <w:rsid w:val="00ED6289"/>
    <w:rsid w:val="00EE0E97"/>
    <w:rsid w:val="00EE703F"/>
    <w:rsid w:val="00F00C24"/>
    <w:rsid w:val="00F12403"/>
    <w:rsid w:val="00F27A80"/>
    <w:rsid w:val="00F315A7"/>
    <w:rsid w:val="00F462E2"/>
    <w:rsid w:val="00F56FE2"/>
    <w:rsid w:val="00F61881"/>
    <w:rsid w:val="00F62DC6"/>
    <w:rsid w:val="00F675E5"/>
    <w:rsid w:val="00F74315"/>
    <w:rsid w:val="00F76E2E"/>
    <w:rsid w:val="00F85F3F"/>
    <w:rsid w:val="00F87513"/>
    <w:rsid w:val="00FB5552"/>
    <w:rsid w:val="00FB69FA"/>
    <w:rsid w:val="00FC77FE"/>
    <w:rsid w:val="00FE15CE"/>
    <w:rsid w:val="57DB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4D83E8A"/>
  <w15:docId w15:val="{CA277328-4575-4569-A9FF-C6B1D7C18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0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B15EB3"/>
    <w:rPr>
      <w:rFonts w:eastAsiaTheme="minorHAnsi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332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md/T25-SG13-251028-TD-PLEN-0109/e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iutangqing@chinamobile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aremang@tra.gov.eg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huyushuang@chinamobile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92E6B449A5E4A03AC5300816C3ED6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73A44E-2D07-49F2-837B-D9A5898402B8}"/>
      </w:docPartPr>
      <w:docPartBody>
        <w:p w:rsidR="008D54F0" w:rsidRDefault="008D54F0">
          <w:pPr>
            <w:pStyle w:val="492E6B449A5E4A03AC5300816C3ED6C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09512AEDF144624A5327ED44E888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0218B8-E86D-46B3-85C8-6E90C33996FF}"/>
      </w:docPartPr>
      <w:docPartBody>
        <w:p w:rsidR="008D54F0" w:rsidRDefault="008D54F0">
          <w:pPr>
            <w:pStyle w:val="309512AEDF144624A5327ED44E888F5C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D54F0" w:rsidRDefault="008D54F0">
      <w:pPr>
        <w:spacing w:line="240" w:lineRule="auto"/>
      </w:pPr>
      <w:r>
        <w:separator/>
      </w:r>
    </w:p>
  </w:endnote>
  <w:endnote w:type="continuationSeparator" w:id="0">
    <w:p w:rsidR="008D54F0" w:rsidRDefault="008D54F0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D54F0" w:rsidRDefault="008D54F0">
      <w:pPr>
        <w:spacing w:after="0" w:line="240" w:lineRule="auto"/>
      </w:pPr>
      <w:r>
        <w:separator/>
      </w:r>
    </w:p>
  </w:footnote>
  <w:footnote w:type="continuationSeparator" w:id="0">
    <w:p w:rsidR="008D54F0" w:rsidRDefault="008D54F0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BBE"/>
    <w:rsid w:val="00022FB4"/>
    <w:rsid w:val="000B0503"/>
    <w:rsid w:val="00115EFC"/>
    <w:rsid w:val="00120E43"/>
    <w:rsid w:val="001374A2"/>
    <w:rsid w:val="00154373"/>
    <w:rsid w:val="00154CF7"/>
    <w:rsid w:val="001C79D9"/>
    <w:rsid w:val="00215040"/>
    <w:rsid w:val="00221A3C"/>
    <w:rsid w:val="002833D8"/>
    <w:rsid w:val="002A1D25"/>
    <w:rsid w:val="003B6227"/>
    <w:rsid w:val="00440696"/>
    <w:rsid w:val="00453834"/>
    <w:rsid w:val="00646FF4"/>
    <w:rsid w:val="00655716"/>
    <w:rsid w:val="006F61DA"/>
    <w:rsid w:val="00727E1E"/>
    <w:rsid w:val="00731976"/>
    <w:rsid w:val="007624EA"/>
    <w:rsid w:val="007B0E32"/>
    <w:rsid w:val="00831153"/>
    <w:rsid w:val="008521AA"/>
    <w:rsid w:val="0089318B"/>
    <w:rsid w:val="008D54F0"/>
    <w:rsid w:val="008E79AC"/>
    <w:rsid w:val="00924606"/>
    <w:rsid w:val="00955979"/>
    <w:rsid w:val="009A1ED4"/>
    <w:rsid w:val="009A784D"/>
    <w:rsid w:val="009B5635"/>
    <w:rsid w:val="00B30A37"/>
    <w:rsid w:val="00B40253"/>
    <w:rsid w:val="00B50E96"/>
    <w:rsid w:val="00B8369B"/>
    <w:rsid w:val="00B859D7"/>
    <w:rsid w:val="00BC0CCA"/>
    <w:rsid w:val="00BF4BBE"/>
    <w:rsid w:val="00C16688"/>
    <w:rsid w:val="00C94CC5"/>
    <w:rsid w:val="00CC1DBF"/>
    <w:rsid w:val="00CF7FE8"/>
    <w:rsid w:val="00D03ED7"/>
    <w:rsid w:val="00D073A4"/>
    <w:rsid w:val="00D849F6"/>
    <w:rsid w:val="00E72F1B"/>
    <w:rsid w:val="00EB658D"/>
    <w:rsid w:val="00ED6DE2"/>
    <w:rsid w:val="00EE0E97"/>
    <w:rsid w:val="00EF64FC"/>
    <w:rsid w:val="00F469DB"/>
    <w:rsid w:val="00F700DD"/>
    <w:rsid w:val="00F950B1"/>
    <w:rsid w:val="00FB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</w:style>
  <w:style w:type="paragraph" w:customStyle="1" w:styleId="492E6B449A5E4A03AC5300816C3ED6C7">
    <w:name w:val="492E6B449A5E4A03AC5300816C3ED6C7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09512AEDF144624A5327ED44E888F5C">
    <w:name w:val="309512AEDF144624A5327ED44E888F5C"/>
    <w:qFormat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5C2AAE-2E38-4A40-8839-FD48EF4376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3</TotalTime>
  <Pages>1</Pages>
  <Words>280</Words>
  <Characters>1973</Characters>
  <Application>Microsoft Office Word</Application>
  <DocSecurity>0</DocSecurity>
  <Lines>56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Statements of WP2/16 (Multimedia services)</vt:lpstr>
    </vt:vector>
  </TitlesOfParts>
  <Manager>ITU-T</Manager>
  <Company>International Telecommunication Union (ITU)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Y.3168 (ex.Y.DT-NS): “Digital twin for network slicing in IMT-2020 networks and beyond”.</dc:title>
  <dc:creator>Rapporteurs</dc:creator>
  <cp:keywords>ITU-T SG16; Multimedia e-services</cp:keywords>
  <dc:description>SG13-LShh  For: Tashkent, 28 October - 6 November 2025_x000d_Document date: _x000d_Saved by ITU51017190 at 19:32:12 on 11/11/2025</dc:description>
  <cp:lastModifiedBy>TSB (EY)</cp:lastModifiedBy>
  <cp:revision>3</cp:revision>
  <cp:lastPrinted>2002-08-01T07:30:00Z</cp:lastPrinted>
  <dcterms:created xsi:type="dcterms:W3CDTF">2025-11-14T17:14:00Z</dcterms:created>
  <dcterms:modified xsi:type="dcterms:W3CDTF">2025-11-14T17:16:00Z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SG13-LShh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21/13</vt:lpwstr>
  </property>
  <property fmtid="{D5CDD505-2E9C-101B-9397-08002B2CF9AE}" pid="6" name="Docdest">
    <vt:lpwstr>Tashkent, 28 October - 6 November 2025</vt:lpwstr>
  </property>
  <property fmtid="{D5CDD505-2E9C-101B-9397-08002B2CF9AE}" pid="7" name="Docauthor">
    <vt:lpwstr>Rapporteurs</vt:lpwstr>
  </property>
  <property fmtid="{D5CDD505-2E9C-101B-9397-08002B2CF9AE}" pid="8" name="KSOProductBuildVer">
    <vt:lpwstr>2052-11.8.2.10229</vt:lpwstr>
  </property>
</Properties>
</file>