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2AD66E39"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r w:rsidR="001B0DE6">
              <w:t>2</w:t>
            </w:r>
            <w:r>
              <w:t>.0</w:t>
            </w:r>
            <w:bookmarkEnd w:id="3"/>
            <w:r>
              <w:t xml:space="preserve"> </w:t>
            </w:r>
            <w:r>
              <w:rPr>
                <w:sz w:val="32"/>
              </w:rPr>
              <w:t>(</w:t>
            </w:r>
            <w:bookmarkStart w:id="4" w:name="issueDate"/>
            <w:r>
              <w:rPr>
                <w:sz w:val="32"/>
              </w:rPr>
              <w:t>202</w:t>
            </w:r>
            <w:r w:rsidR="00E27EB8">
              <w:rPr>
                <w:sz w:val="32"/>
              </w:rPr>
              <w:t>5</w:t>
            </w:r>
            <w:r>
              <w:rPr>
                <w:sz w:val="32"/>
              </w:rPr>
              <w:t>-</w:t>
            </w:r>
            <w:bookmarkEnd w:id="4"/>
            <w:r w:rsidR="001B0DE6">
              <w:rPr>
                <w:sz w:val="32"/>
              </w:rPr>
              <w:t>11</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1" w:name="copyrightDate"/>
            <w:r>
              <w:rPr>
                <w:sz w:val="18"/>
              </w:rPr>
              <w:t>202</w:t>
            </w:r>
            <w:bookmarkEnd w:id="11"/>
            <w:r w:rsidR="00167AA4">
              <w:rPr>
                <w:sz w:val="18"/>
              </w:rPr>
              <w:t>5</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0AC9F1D2" w14:textId="7A8B30CA" w:rsidR="008D44CB" w:rsidRDefault="00812F5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D44CB">
        <w:rPr>
          <w:noProof/>
        </w:rPr>
        <w:t>Foreword</w:t>
      </w:r>
      <w:r w:rsidR="008D44CB">
        <w:rPr>
          <w:noProof/>
        </w:rPr>
        <w:tab/>
      </w:r>
      <w:r w:rsidR="008D44CB">
        <w:rPr>
          <w:noProof/>
        </w:rPr>
        <w:fldChar w:fldCharType="begin"/>
      </w:r>
      <w:r w:rsidR="008D44CB">
        <w:rPr>
          <w:noProof/>
        </w:rPr>
        <w:instrText xml:space="preserve"> PAGEREF _Toc214895531 \h </w:instrText>
      </w:r>
      <w:r w:rsidR="008D44CB">
        <w:rPr>
          <w:noProof/>
        </w:rPr>
      </w:r>
      <w:r w:rsidR="008D44CB">
        <w:rPr>
          <w:noProof/>
        </w:rPr>
        <w:fldChar w:fldCharType="separate"/>
      </w:r>
      <w:r w:rsidR="008D44CB">
        <w:rPr>
          <w:noProof/>
        </w:rPr>
        <w:t>5</w:t>
      </w:r>
      <w:r w:rsidR="008D44CB">
        <w:rPr>
          <w:noProof/>
        </w:rPr>
        <w:fldChar w:fldCharType="end"/>
      </w:r>
    </w:p>
    <w:p w14:paraId="004EBDDD" w14:textId="612E2ADD" w:rsidR="008D44CB" w:rsidRDefault="008D44C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_Toc214895532 \h </w:instrText>
      </w:r>
      <w:r>
        <w:rPr>
          <w:noProof/>
        </w:rPr>
      </w:r>
      <w:r>
        <w:rPr>
          <w:noProof/>
        </w:rPr>
        <w:fldChar w:fldCharType="separate"/>
      </w:r>
      <w:r>
        <w:rPr>
          <w:noProof/>
        </w:rPr>
        <w:t>7</w:t>
      </w:r>
      <w:r>
        <w:rPr>
          <w:noProof/>
        </w:rPr>
        <w:fldChar w:fldCharType="end"/>
      </w:r>
    </w:p>
    <w:p w14:paraId="67D68014" w14:textId="183915B5" w:rsidR="008D44CB" w:rsidRDefault="008D44C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_Toc214895533 \h </w:instrText>
      </w:r>
      <w:r>
        <w:rPr>
          <w:noProof/>
        </w:rPr>
      </w:r>
      <w:r>
        <w:rPr>
          <w:noProof/>
        </w:rPr>
        <w:fldChar w:fldCharType="separate"/>
      </w:r>
      <w:r>
        <w:rPr>
          <w:noProof/>
        </w:rPr>
        <w:t>7</w:t>
      </w:r>
      <w:r>
        <w:rPr>
          <w:noProof/>
        </w:rPr>
        <w:fldChar w:fldCharType="end"/>
      </w:r>
    </w:p>
    <w:p w14:paraId="2AFC7355" w14:textId="78447D97" w:rsidR="008D44CB" w:rsidRDefault="008D44C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_Toc214895534 \h </w:instrText>
      </w:r>
      <w:r>
        <w:rPr>
          <w:noProof/>
        </w:rPr>
      </w:r>
      <w:r>
        <w:rPr>
          <w:noProof/>
        </w:rPr>
        <w:fldChar w:fldCharType="separate"/>
      </w:r>
      <w:r>
        <w:rPr>
          <w:noProof/>
        </w:rPr>
        <w:t>7</w:t>
      </w:r>
      <w:r>
        <w:rPr>
          <w:noProof/>
        </w:rPr>
        <w:fldChar w:fldCharType="end"/>
      </w:r>
    </w:p>
    <w:p w14:paraId="31E1539B" w14:textId="63D91D7F" w:rsidR="008D44CB" w:rsidRDefault="008D44C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_Toc214895535 \h </w:instrText>
      </w:r>
      <w:r>
        <w:rPr>
          <w:noProof/>
        </w:rPr>
      </w:r>
      <w:r>
        <w:rPr>
          <w:noProof/>
        </w:rPr>
        <w:fldChar w:fldCharType="separate"/>
      </w:r>
      <w:r>
        <w:rPr>
          <w:noProof/>
        </w:rPr>
        <w:t>7</w:t>
      </w:r>
      <w:r>
        <w:rPr>
          <w:noProof/>
        </w:rPr>
        <w:fldChar w:fldCharType="end"/>
      </w:r>
    </w:p>
    <w:p w14:paraId="2C511EFA" w14:textId="43914962" w:rsidR="008D44CB" w:rsidRDefault="008D44C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_Toc214895536 \h </w:instrText>
      </w:r>
      <w:r>
        <w:rPr>
          <w:noProof/>
        </w:rPr>
      </w:r>
      <w:r>
        <w:rPr>
          <w:noProof/>
        </w:rPr>
        <w:fldChar w:fldCharType="separate"/>
      </w:r>
      <w:r>
        <w:rPr>
          <w:noProof/>
        </w:rPr>
        <w:t>7</w:t>
      </w:r>
      <w:r>
        <w:rPr>
          <w:noProof/>
        </w:rPr>
        <w:fldChar w:fldCharType="end"/>
      </w:r>
    </w:p>
    <w:p w14:paraId="3F1E231A" w14:textId="1DB710A4" w:rsidR="008D44CB" w:rsidRDefault="008D44C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_Toc214895537 \h </w:instrText>
      </w:r>
      <w:r>
        <w:rPr>
          <w:noProof/>
        </w:rPr>
      </w:r>
      <w:r>
        <w:rPr>
          <w:noProof/>
        </w:rPr>
        <w:fldChar w:fldCharType="separate"/>
      </w:r>
      <w:r>
        <w:rPr>
          <w:noProof/>
        </w:rPr>
        <w:t>8</w:t>
      </w:r>
      <w:r>
        <w:rPr>
          <w:noProof/>
        </w:rPr>
        <w:fldChar w:fldCharType="end"/>
      </w:r>
    </w:p>
    <w:p w14:paraId="023584D3" w14:textId="322E300E"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Theme="minorEastAsia"/>
          <w:noProof/>
        </w:rPr>
        <w:t>4</w:t>
      </w:r>
      <w:r>
        <w:rPr>
          <w:rFonts w:asciiTheme="minorHAnsi" w:eastAsiaTheme="minorEastAsia" w:hAnsiTheme="minorHAnsi" w:cstheme="minorBidi"/>
          <w:noProof/>
          <w:kern w:val="2"/>
          <w:sz w:val="21"/>
          <w:szCs w:val="22"/>
          <w:lang w:val="en-US" w:eastAsia="zh-CN"/>
        </w:rPr>
        <w:tab/>
      </w:r>
      <w:r w:rsidRPr="00163414">
        <w:rPr>
          <w:rFonts w:eastAsiaTheme="minorEastAsia"/>
          <w:noProof/>
        </w:rPr>
        <w:t>Background</w:t>
      </w:r>
      <w:r>
        <w:rPr>
          <w:noProof/>
        </w:rPr>
        <w:tab/>
      </w:r>
      <w:r>
        <w:rPr>
          <w:noProof/>
        </w:rPr>
        <w:fldChar w:fldCharType="begin"/>
      </w:r>
      <w:r>
        <w:rPr>
          <w:noProof/>
        </w:rPr>
        <w:instrText xml:space="preserve"> PAGEREF _Toc214895538 \h </w:instrText>
      </w:r>
      <w:r>
        <w:rPr>
          <w:noProof/>
        </w:rPr>
      </w:r>
      <w:r>
        <w:rPr>
          <w:noProof/>
        </w:rPr>
        <w:fldChar w:fldCharType="separate"/>
      </w:r>
      <w:r>
        <w:rPr>
          <w:noProof/>
        </w:rPr>
        <w:t>8</w:t>
      </w:r>
      <w:r>
        <w:rPr>
          <w:noProof/>
        </w:rPr>
        <w:fldChar w:fldCharType="end"/>
      </w:r>
    </w:p>
    <w:p w14:paraId="5A35471A" w14:textId="0C4B7EB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Theme="minorEastAsia"/>
          <w:noProof/>
        </w:rPr>
        <w:t>4.1</w:t>
      </w:r>
      <w:r>
        <w:rPr>
          <w:rFonts w:asciiTheme="minorHAnsi" w:eastAsiaTheme="minorEastAsia" w:hAnsiTheme="minorHAnsi" w:cstheme="minorBidi"/>
          <w:noProof/>
          <w:kern w:val="2"/>
          <w:sz w:val="21"/>
          <w:szCs w:val="22"/>
          <w:lang w:val="en-US" w:eastAsia="zh-CN"/>
        </w:rPr>
        <w:tab/>
      </w:r>
      <w:r w:rsidRPr="00163414">
        <w:rPr>
          <w:rFonts w:eastAsiaTheme="minorEastAsia"/>
          <w:noProof/>
        </w:rPr>
        <w:t>General</w:t>
      </w:r>
      <w:r>
        <w:rPr>
          <w:noProof/>
        </w:rPr>
        <w:tab/>
      </w:r>
      <w:r>
        <w:rPr>
          <w:noProof/>
        </w:rPr>
        <w:fldChar w:fldCharType="begin"/>
      </w:r>
      <w:r>
        <w:rPr>
          <w:noProof/>
        </w:rPr>
        <w:instrText xml:space="preserve"> PAGEREF _Toc214895539 \h </w:instrText>
      </w:r>
      <w:r>
        <w:rPr>
          <w:noProof/>
        </w:rPr>
      </w:r>
      <w:r>
        <w:rPr>
          <w:noProof/>
        </w:rPr>
        <w:fldChar w:fldCharType="separate"/>
      </w:r>
      <w:r>
        <w:rPr>
          <w:noProof/>
        </w:rPr>
        <w:t>8</w:t>
      </w:r>
      <w:r>
        <w:rPr>
          <w:noProof/>
        </w:rPr>
        <w:fldChar w:fldCharType="end"/>
      </w:r>
    </w:p>
    <w:p w14:paraId="48F58FFB" w14:textId="24D54022"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宋体"/>
          <w:noProof/>
        </w:rPr>
        <w:t>4.2</w:t>
      </w:r>
      <w:r>
        <w:rPr>
          <w:rFonts w:asciiTheme="minorHAnsi" w:eastAsiaTheme="minorEastAsia" w:hAnsiTheme="minorHAnsi" w:cstheme="minorBidi"/>
          <w:noProof/>
          <w:kern w:val="2"/>
          <w:sz w:val="21"/>
          <w:szCs w:val="22"/>
          <w:lang w:val="en-US" w:eastAsia="zh-CN"/>
        </w:rPr>
        <w:tab/>
      </w:r>
      <w:r w:rsidRPr="00163414">
        <w:rPr>
          <w:rFonts w:eastAsia="宋体"/>
          <w:noProof/>
        </w:rPr>
        <w:t>Home routed Roaming charging</w:t>
      </w:r>
      <w:r>
        <w:rPr>
          <w:noProof/>
        </w:rPr>
        <w:tab/>
      </w:r>
      <w:r>
        <w:rPr>
          <w:noProof/>
        </w:rPr>
        <w:fldChar w:fldCharType="begin"/>
      </w:r>
      <w:r>
        <w:rPr>
          <w:noProof/>
        </w:rPr>
        <w:instrText xml:space="preserve"> PAGEREF _Toc214895540 \h </w:instrText>
      </w:r>
      <w:r>
        <w:rPr>
          <w:noProof/>
        </w:rPr>
      </w:r>
      <w:r>
        <w:rPr>
          <w:noProof/>
        </w:rPr>
        <w:fldChar w:fldCharType="separate"/>
      </w:r>
      <w:r>
        <w:rPr>
          <w:noProof/>
        </w:rPr>
        <w:t>8</w:t>
      </w:r>
      <w:r>
        <w:rPr>
          <w:noProof/>
        </w:rPr>
        <w:fldChar w:fldCharType="end"/>
      </w:r>
    </w:p>
    <w:p w14:paraId="0FA1715E" w14:textId="327BDEE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宋体"/>
          <w:noProof/>
        </w:rPr>
        <w:t>4.3</w:t>
      </w:r>
      <w:r>
        <w:rPr>
          <w:rFonts w:asciiTheme="minorHAnsi" w:eastAsiaTheme="minorEastAsia" w:hAnsiTheme="minorHAnsi" w:cstheme="minorBidi"/>
          <w:noProof/>
          <w:kern w:val="2"/>
          <w:sz w:val="21"/>
          <w:szCs w:val="22"/>
          <w:lang w:val="en-US" w:eastAsia="zh-CN"/>
        </w:rPr>
        <w:tab/>
      </w:r>
      <w:r w:rsidRPr="00163414">
        <w:rPr>
          <w:rFonts w:eastAsia="宋体"/>
          <w:noProof/>
        </w:rPr>
        <w:t>Local Breakout Roaming charging</w:t>
      </w:r>
      <w:r>
        <w:rPr>
          <w:noProof/>
        </w:rPr>
        <w:tab/>
      </w:r>
      <w:r>
        <w:rPr>
          <w:noProof/>
        </w:rPr>
        <w:fldChar w:fldCharType="begin"/>
      </w:r>
      <w:r>
        <w:rPr>
          <w:noProof/>
        </w:rPr>
        <w:instrText xml:space="preserve"> PAGEREF _Toc214895541 \h </w:instrText>
      </w:r>
      <w:r>
        <w:rPr>
          <w:noProof/>
        </w:rPr>
      </w:r>
      <w:r>
        <w:rPr>
          <w:noProof/>
        </w:rPr>
        <w:fldChar w:fldCharType="separate"/>
      </w:r>
      <w:r>
        <w:rPr>
          <w:noProof/>
        </w:rPr>
        <w:t>8</w:t>
      </w:r>
      <w:r>
        <w:rPr>
          <w:noProof/>
        </w:rPr>
        <w:fldChar w:fldCharType="end"/>
      </w:r>
    </w:p>
    <w:p w14:paraId="3F86ED2E" w14:textId="7EEC863F"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Scenarios and key issues</w:t>
      </w:r>
      <w:r>
        <w:rPr>
          <w:noProof/>
        </w:rPr>
        <w:tab/>
      </w:r>
      <w:r>
        <w:rPr>
          <w:noProof/>
        </w:rPr>
        <w:fldChar w:fldCharType="begin"/>
      </w:r>
      <w:r>
        <w:rPr>
          <w:noProof/>
        </w:rPr>
        <w:instrText xml:space="preserve"> PAGEREF _Toc214895542 \h </w:instrText>
      </w:r>
      <w:r>
        <w:rPr>
          <w:noProof/>
        </w:rPr>
      </w:r>
      <w:r>
        <w:rPr>
          <w:noProof/>
        </w:rPr>
        <w:fldChar w:fldCharType="separate"/>
      </w:r>
      <w:r>
        <w:rPr>
          <w:noProof/>
        </w:rPr>
        <w:t>10</w:t>
      </w:r>
      <w:r>
        <w:rPr>
          <w:noProof/>
        </w:rPr>
        <w:fldChar w:fldCharType="end"/>
      </w:r>
    </w:p>
    <w:p w14:paraId="3645C2DF" w14:textId="38B60D5C"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rPr>
        <w:t>5.1</w:t>
      </w:r>
      <w:r>
        <w:rPr>
          <w:rFonts w:asciiTheme="minorHAnsi" w:eastAsiaTheme="minorEastAsia" w:hAnsiTheme="minorHAnsi" w:cstheme="minorBidi"/>
          <w:noProof/>
          <w:kern w:val="2"/>
          <w:sz w:val="21"/>
          <w:szCs w:val="22"/>
          <w:lang w:val="en-US" w:eastAsia="zh-CN"/>
        </w:rPr>
        <w:tab/>
      </w:r>
      <w:r w:rsidRPr="00163414">
        <w:rPr>
          <w:rFonts w:eastAsia="等线"/>
          <w:noProof/>
        </w:rPr>
        <w:t>Topic 1: Local Breakout inter CHFs scenario</w:t>
      </w:r>
      <w:r>
        <w:rPr>
          <w:noProof/>
        </w:rPr>
        <w:tab/>
      </w:r>
      <w:r>
        <w:rPr>
          <w:noProof/>
        </w:rPr>
        <w:fldChar w:fldCharType="begin"/>
      </w:r>
      <w:r>
        <w:rPr>
          <w:noProof/>
        </w:rPr>
        <w:instrText xml:space="preserve"> PAGEREF _Toc214895543 \h </w:instrText>
      </w:r>
      <w:r>
        <w:rPr>
          <w:noProof/>
        </w:rPr>
      </w:r>
      <w:r>
        <w:rPr>
          <w:noProof/>
        </w:rPr>
        <w:fldChar w:fldCharType="separate"/>
      </w:r>
      <w:r>
        <w:rPr>
          <w:noProof/>
        </w:rPr>
        <w:t>10</w:t>
      </w:r>
      <w:r>
        <w:rPr>
          <w:noProof/>
        </w:rPr>
        <w:fldChar w:fldCharType="end"/>
      </w:r>
    </w:p>
    <w:p w14:paraId="2D51B197" w14:textId="2C52564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_Toc214895544 \h </w:instrText>
      </w:r>
      <w:r>
        <w:rPr>
          <w:noProof/>
        </w:rPr>
      </w:r>
      <w:r>
        <w:rPr>
          <w:noProof/>
        </w:rPr>
        <w:fldChar w:fldCharType="separate"/>
      </w:r>
      <w:r>
        <w:rPr>
          <w:noProof/>
        </w:rPr>
        <w:t>10</w:t>
      </w:r>
      <w:r>
        <w:rPr>
          <w:noProof/>
        </w:rPr>
        <w:fldChar w:fldCharType="end"/>
      </w:r>
    </w:p>
    <w:p w14:paraId="3216B9C2" w14:textId="1276A4E6"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5.1.1.1</w:t>
      </w:r>
      <w:r>
        <w:rPr>
          <w:rFonts w:asciiTheme="minorHAnsi" w:eastAsiaTheme="minorEastAsia" w:hAnsiTheme="minorHAnsi" w:cstheme="minorBidi"/>
          <w:noProof/>
          <w:kern w:val="2"/>
          <w:sz w:val="21"/>
          <w:szCs w:val="22"/>
          <w:lang w:val="en-US" w:eastAsia="zh-CN"/>
        </w:rPr>
        <w:tab/>
      </w:r>
      <w:r w:rsidRPr="00163414">
        <w:rPr>
          <w:rFonts w:eastAsia="宋体"/>
          <w:noProof/>
        </w:rPr>
        <w:t>Use case #1: Failures detected between the CTF and the V-CHF</w:t>
      </w:r>
      <w:r>
        <w:rPr>
          <w:noProof/>
        </w:rPr>
        <w:tab/>
      </w:r>
      <w:r>
        <w:rPr>
          <w:noProof/>
        </w:rPr>
        <w:fldChar w:fldCharType="begin"/>
      </w:r>
      <w:r>
        <w:rPr>
          <w:noProof/>
        </w:rPr>
        <w:instrText xml:space="preserve"> PAGEREF _Toc214895545 \h </w:instrText>
      </w:r>
      <w:r>
        <w:rPr>
          <w:noProof/>
        </w:rPr>
      </w:r>
      <w:r>
        <w:rPr>
          <w:noProof/>
        </w:rPr>
        <w:fldChar w:fldCharType="separate"/>
      </w:r>
      <w:r>
        <w:rPr>
          <w:noProof/>
        </w:rPr>
        <w:t>10</w:t>
      </w:r>
      <w:r>
        <w:rPr>
          <w:noProof/>
        </w:rPr>
        <w:fldChar w:fldCharType="end"/>
      </w:r>
    </w:p>
    <w:p w14:paraId="2CE12164" w14:textId="7006884F"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V-CHF</w:t>
      </w:r>
      <w:r>
        <w:rPr>
          <w:noProof/>
        </w:rPr>
        <w:tab/>
      </w:r>
      <w:r>
        <w:rPr>
          <w:noProof/>
        </w:rPr>
        <w:fldChar w:fldCharType="begin"/>
      </w:r>
      <w:r>
        <w:rPr>
          <w:noProof/>
        </w:rPr>
        <w:instrText xml:space="preserve"> PAGEREF _Toc214895546 \h </w:instrText>
      </w:r>
      <w:r>
        <w:rPr>
          <w:noProof/>
        </w:rPr>
      </w:r>
      <w:r>
        <w:rPr>
          <w:noProof/>
        </w:rPr>
        <w:fldChar w:fldCharType="separate"/>
      </w:r>
      <w:r>
        <w:rPr>
          <w:noProof/>
        </w:rPr>
        <w:t>10</w:t>
      </w:r>
      <w:r>
        <w:rPr>
          <w:noProof/>
        </w:rPr>
        <w:fldChar w:fldCharType="end"/>
      </w:r>
    </w:p>
    <w:p w14:paraId="53CAD1F8" w14:textId="1F06C62E"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Potential charging requirements</w:t>
      </w:r>
      <w:r>
        <w:rPr>
          <w:noProof/>
        </w:rPr>
        <w:tab/>
      </w:r>
      <w:r>
        <w:rPr>
          <w:noProof/>
        </w:rPr>
        <w:fldChar w:fldCharType="begin"/>
      </w:r>
      <w:r>
        <w:rPr>
          <w:noProof/>
        </w:rPr>
        <w:instrText xml:space="preserve"> PAGEREF _Toc214895547 \h </w:instrText>
      </w:r>
      <w:r>
        <w:rPr>
          <w:noProof/>
        </w:rPr>
      </w:r>
      <w:r>
        <w:rPr>
          <w:noProof/>
        </w:rPr>
        <w:fldChar w:fldCharType="separate"/>
      </w:r>
      <w:r>
        <w:rPr>
          <w:noProof/>
        </w:rPr>
        <w:t>10</w:t>
      </w:r>
      <w:r>
        <w:rPr>
          <w:noProof/>
        </w:rPr>
        <w:fldChar w:fldCharType="end"/>
      </w:r>
    </w:p>
    <w:p w14:paraId="26E5EC5D" w14:textId="6BC35AD9"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_Toc214895548 \h </w:instrText>
      </w:r>
      <w:r>
        <w:rPr>
          <w:noProof/>
        </w:rPr>
      </w:r>
      <w:r>
        <w:rPr>
          <w:noProof/>
        </w:rPr>
        <w:fldChar w:fldCharType="separate"/>
      </w:r>
      <w:r>
        <w:rPr>
          <w:noProof/>
        </w:rPr>
        <w:t>10</w:t>
      </w:r>
      <w:r>
        <w:rPr>
          <w:noProof/>
        </w:rPr>
        <w:fldChar w:fldCharType="end"/>
      </w:r>
    </w:p>
    <w:p w14:paraId="5DA97A62" w14:textId="186C100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_Toc214895549 \h </w:instrText>
      </w:r>
      <w:r>
        <w:rPr>
          <w:noProof/>
        </w:rPr>
      </w:r>
      <w:r>
        <w:rPr>
          <w:noProof/>
        </w:rPr>
        <w:fldChar w:fldCharType="separate"/>
      </w:r>
      <w:r>
        <w:rPr>
          <w:noProof/>
        </w:rPr>
        <w:t>10</w:t>
      </w:r>
      <w:r>
        <w:rPr>
          <w:noProof/>
        </w:rPr>
        <w:fldChar w:fldCharType="end"/>
      </w:r>
    </w:p>
    <w:p w14:paraId="49C8F032" w14:textId="1E252E23"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color w:val="000000"/>
        </w:rPr>
        <w:t>5.1.3.</w:t>
      </w:r>
      <w:r w:rsidRPr="00163414">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color w:val="000000"/>
        </w:rPr>
        <w:t xml:space="preserve">Key issue </w:t>
      </w:r>
      <w:r>
        <w:rPr>
          <w:noProof/>
        </w:rPr>
        <w:t>#</w:t>
      </w:r>
      <w:r w:rsidRPr="00163414">
        <w:rPr>
          <w:rFonts w:eastAsia="等线"/>
          <w:noProof/>
          <w:color w:val="000000"/>
          <w:lang w:eastAsia="zh-CN"/>
        </w:rPr>
        <w:t>2</w:t>
      </w:r>
      <w:r w:rsidRPr="00163414">
        <w:rPr>
          <w:rFonts w:eastAsia="等线"/>
          <w:noProof/>
          <w:color w:val="000000"/>
        </w:rPr>
        <w:t xml:space="preserve">: </w:t>
      </w:r>
      <w:r w:rsidRPr="00163414">
        <w:rPr>
          <w:rFonts w:eastAsia="等线"/>
          <w:noProof/>
        </w:rPr>
        <w:t>Failure handling enhancement for failures detected between the V-CHF and the H-CHF</w:t>
      </w:r>
      <w:r>
        <w:rPr>
          <w:noProof/>
        </w:rPr>
        <w:tab/>
      </w:r>
      <w:r>
        <w:rPr>
          <w:noProof/>
        </w:rPr>
        <w:fldChar w:fldCharType="begin"/>
      </w:r>
      <w:r>
        <w:rPr>
          <w:noProof/>
        </w:rPr>
        <w:instrText xml:space="preserve"> PAGEREF _Toc214895550 \h </w:instrText>
      </w:r>
      <w:r>
        <w:rPr>
          <w:noProof/>
        </w:rPr>
      </w:r>
      <w:r>
        <w:rPr>
          <w:noProof/>
        </w:rPr>
        <w:fldChar w:fldCharType="separate"/>
      </w:r>
      <w:r>
        <w:rPr>
          <w:noProof/>
        </w:rPr>
        <w:t>11</w:t>
      </w:r>
      <w:r>
        <w:rPr>
          <w:noProof/>
        </w:rPr>
        <w:fldChar w:fldCharType="end"/>
      </w:r>
    </w:p>
    <w:p w14:paraId="3CB38BE6" w14:textId="061D8C8F"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_Toc214895551 \h </w:instrText>
      </w:r>
      <w:r>
        <w:rPr>
          <w:noProof/>
        </w:rPr>
      </w:r>
      <w:r>
        <w:rPr>
          <w:noProof/>
        </w:rPr>
        <w:fldChar w:fldCharType="separate"/>
      </w:r>
      <w:r>
        <w:rPr>
          <w:noProof/>
        </w:rPr>
        <w:t>11</w:t>
      </w:r>
      <w:r>
        <w:rPr>
          <w:noProof/>
        </w:rPr>
        <w:fldChar w:fldCharType="end"/>
      </w:r>
    </w:p>
    <w:p w14:paraId="4F0AD94F" w14:textId="52327A01"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5.1.4.1</w:t>
      </w:r>
      <w:r>
        <w:rPr>
          <w:rFonts w:asciiTheme="minorHAnsi" w:eastAsiaTheme="minorEastAsia" w:hAnsiTheme="minorHAnsi" w:cstheme="minorBidi"/>
          <w:noProof/>
          <w:kern w:val="2"/>
          <w:sz w:val="21"/>
          <w:szCs w:val="22"/>
          <w:lang w:val="en-US" w:eastAsia="zh-CN"/>
        </w:rPr>
        <w:tab/>
      </w:r>
      <w:r w:rsidRPr="00163414">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_Toc214895552 \h </w:instrText>
      </w:r>
      <w:r>
        <w:rPr>
          <w:noProof/>
        </w:rPr>
      </w:r>
      <w:r>
        <w:rPr>
          <w:noProof/>
        </w:rPr>
        <w:fldChar w:fldCharType="separate"/>
      </w:r>
      <w:r>
        <w:rPr>
          <w:noProof/>
        </w:rPr>
        <w:t>11</w:t>
      </w:r>
      <w:r>
        <w:rPr>
          <w:noProof/>
        </w:rPr>
        <w:fldChar w:fldCharType="end"/>
      </w:r>
    </w:p>
    <w:p w14:paraId="6E3F94F9" w14:textId="065966B0" w:rsidR="008D44CB" w:rsidRDefault="008D44CB">
      <w:pPr>
        <w:pStyle w:val="TOC4"/>
        <w:rPr>
          <w:rFonts w:asciiTheme="minorHAnsi" w:eastAsiaTheme="minorEastAsia" w:hAnsiTheme="minorHAnsi" w:cstheme="minorBidi"/>
          <w:noProof/>
          <w:kern w:val="2"/>
          <w:sz w:val="21"/>
          <w:szCs w:val="22"/>
          <w:lang w:val="en-US" w:eastAsia="zh-CN"/>
        </w:rPr>
      </w:pPr>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_Toc214895553 \h </w:instrText>
      </w:r>
      <w:r>
        <w:rPr>
          <w:noProof/>
        </w:rPr>
      </w:r>
      <w:r>
        <w:rPr>
          <w:noProof/>
        </w:rPr>
        <w:fldChar w:fldCharType="separate"/>
      </w:r>
      <w:r>
        <w:rPr>
          <w:noProof/>
        </w:rPr>
        <w:t>11</w:t>
      </w:r>
      <w:r>
        <w:rPr>
          <w:noProof/>
        </w:rPr>
        <w:fldChar w:fldCharType="end"/>
      </w:r>
    </w:p>
    <w:p w14:paraId="1842F62B" w14:textId="20942CE5"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5.1.4.3</w:t>
      </w:r>
      <w:r>
        <w:rPr>
          <w:rFonts w:asciiTheme="minorHAnsi" w:eastAsiaTheme="minorEastAsia" w:hAnsiTheme="minorHAnsi" w:cstheme="minorBidi"/>
          <w:noProof/>
          <w:kern w:val="2"/>
          <w:sz w:val="21"/>
          <w:szCs w:val="22"/>
          <w:lang w:val="en-US" w:eastAsia="zh-CN"/>
        </w:rPr>
        <w:tab/>
      </w:r>
      <w:r w:rsidRPr="00163414">
        <w:rPr>
          <w:rFonts w:eastAsia="宋体"/>
          <w:noProof/>
        </w:rPr>
        <w:t>Solution #1.3: CTF detected failure</w:t>
      </w:r>
      <w:r>
        <w:rPr>
          <w:noProof/>
        </w:rPr>
        <w:tab/>
      </w:r>
      <w:r>
        <w:rPr>
          <w:noProof/>
        </w:rPr>
        <w:fldChar w:fldCharType="begin"/>
      </w:r>
      <w:r>
        <w:rPr>
          <w:noProof/>
        </w:rPr>
        <w:instrText xml:space="preserve"> PAGEREF _Toc214895554 \h </w:instrText>
      </w:r>
      <w:r>
        <w:rPr>
          <w:noProof/>
        </w:rPr>
      </w:r>
      <w:r>
        <w:rPr>
          <w:noProof/>
        </w:rPr>
        <w:fldChar w:fldCharType="separate"/>
      </w:r>
      <w:r>
        <w:rPr>
          <w:noProof/>
        </w:rPr>
        <w:t>11</w:t>
      </w:r>
      <w:r>
        <w:rPr>
          <w:noProof/>
        </w:rPr>
        <w:fldChar w:fldCharType="end"/>
      </w:r>
    </w:p>
    <w:p w14:paraId="5BEA7DB3" w14:textId="5E246E38"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5.1.4.4</w:t>
      </w:r>
      <w:r>
        <w:rPr>
          <w:rFonts w:asciiTheme="minorHAnsi" w:eastAsiaTheme="minorEastAsia" w:hAnsiTheme="minorHAnsi" w:cstheme="minorBidi"/>
          <w:noProof/>
          <w:kern w:val="2"/>
          <w:sz w:val="21"/>
          <w:szCs w:val="22"/>
          <w:lang w:val="en-US" w:eastAsia="zh-CN"/>
        </w:rPr>
        <w:tab/>
      </w:r>
      <w:r w:rsidRPr="00163414">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_Toc214895555 \h </w:instrText>
      </w:r>
      <w:r>
        <w:rPr>
          <w:noProof/>
        </w:rPr>
      </w:r>
      <w:r>
        <w:rPr>
          <w:noProof/>
        </w:rPr>
        <w:fldChar w:fldCharType="separate"/>
      </w:r>
      <w:r>
        <w:rPr>
          <w:noProof/>
        </w:rPr>
        <w:t>12</w:t>
      </w:r>
      <w:r>
        <w:rPr>
          <w:noProof/>
        </w:rPr>
        <w:fldChar w:fldCharType="end"/>
      </w:r>
    </w:p>
    <w:p w14:paraId="4DE53111" w14:textId="6CFA5F16"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5.1.4.5</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Solution #1.5: V-CHF </w:t>
      </w:r>
      <w:r>
        <w:rPr>
          <w:noProof/>
        </w:rPr>
        <w:t xml:space="preserve">suspend quota management when V-CHF </w:t>
      </w:r>
      <w:r w:rsidRPr="00163414">
        <w:rPr>
          <w:rFonts w:eastAsia="等线"/>
          <w:noProof/>
        </w:rPr>
        <w:t>detected failure of charging session with H-CHF</w:t>
      </w:r>
      <w:r>
        <w:rPr>
          <w:noProof/>
        </w:rPr>
        <w:tab/>
      </w:r>
      <w:r>
        <w:rPr>
          <w:noProof/>
        </w:rPr>
        <w:fldChar w:fldCharType="begin"/>
      </w:r>
      <w:r>
        <w:rPr>
          <w:noProof/>
        </w:rPr>
        <w:instrText xml:space="preserve"> PAGEREF _Toc214895556 \h </w:instrText>
      </w:r>
      <w:r>
        <w:rPr>
          <w:noProof/>
        </w:rPr>
      </w:r>
      <w:r>
        <w:rPr>
          <w:noProof/>
        </w:rPr>
        <w:fldChar w:fldCharType="separate"/>
      </w:r>
      <w:r>
        <w:rPr>
          <w:noProof/>
        </w:rPr>
        <w:t>12</w:t>
      </w:r>
      <w:r>
        <w:rPr>
          <w:noProof/>
        </w:rPr>
        <w:fldChar w:fldCharType="end"/>
      </w:r>
    </w:p>
    <w:p w14:paraId="6C98285F" w14:textId="5695876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5.1.4.6</w:t>
      </w:r>
      <w:r>
        <w:rPr>
          <w:rFonts w:asciiTheme="minorHAnsi" w:eastAsiaTheme="minorEastAsia" w:hAnsiTheme="minorHAnsi" w:cstheme="minorBidi"/>
          <w:noProof/>
          <w:kern w:val="2"/>
          <w:sz w:val="21"/>
          <w:szCs w:val="22"/>
          <w:lang w:val="en-US" w:eastAsia="zh-CN"/>
        </w:rPr>
        <w:tab/>
      </w:r>
      <w:r w:rsidRPr="00163414">
        <w:rPr>
          <w:rFonts w:eastAsia="等线"/>
          <w:noProof/>
        </w:rPr>
        <w:t>Solution #1.6: Handling of abnormal messages received by H-CHF</w:t>
      </w:r>
      <w:r>
        <w:rPr>
          <w:noProof/>
        </w:rPr>
        <w:tab/>
      </w:r>
      <w:r>
        <w:rPr>
          <w:noProof/>
        </w:rPr>
        <w:fldChar w:fldCharType="begin"/>
      </w:r>
      <w:r>
        <w:rPr>
          <w:noProof/>
        </w:rPr>
        <w:instrText xml:space="preserve"> PAGEREF _Toc214895557 \h </w:instrText>
      </w:r>
      <w:r>
        <w:rPr>
          <w:noProof/>
        </w:rPr>
      </w:r>
      <w:r>
        <w:rPr>
          <w:noProof/>
        </w:rPr>
        <w:fldChar w:fldCharType="separate"/>
      </w:r>
      <w:r>
        <w:rPr>
          <w:noProof/>
        </w:rPr>
        <w:t>12</w:t>
      </w:r>
      <w:r>
        <w:rPr>
          <w:noProof/>
        </w:rPr>
        <w:fldChar w:fldCharType="end"/>
      </w:r>
    </w:p>
    <w:p w14:paraId="2451C47E" w14:textId="17A9EDF7"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5.1.4.7</w:t>
      </w:r>
      <w:r>
        <w:rPr>
          <w:rFonts w:asciiTheme="minorHAnsi" w:eastAsiaTheme="minorEastAsia" w:hAnsiTheme="minorHAnsi" w:cstheme="minorBidi"/>
          <w:noProof/>
          <w:kern w:val="2"/>
          <w:sz w:val="21"/>
          <w:szCs w:val="22"/>
          <w:lang w:val="en-US" w:eastAsia="zh-CN"/>
        </w:rPr>
        <w:tab/>
      </w:r>
      <w:r w:rsidRPr="00163414">
        <w:rPr>
          <w:rFonts w:eastAsia="宋体"/>
          <w:noProof/>
        </w:rPr>
        <w:t>Solution #1.7: Handling of messages received by H-CHF from alternative V-CHF</w:t>
      </w:r>
      <w:r>
        <w:rPr>
          <w:noProof/>
        </w:rPr>
        <w:tab/>
      </w:r>
      <w:r>
        <w:rPr>
          <w:noProof/>
        </w:rPr>
        <w:fldChar w:fldCharType="begin"/>
      </w:r>
      <w:r>
        <w:rPr>
          <w:noProof/>
        </w:rPr>
        <w:instrText xml:space="preserve"> PAGEREF _Toc214895558 \h </w:instrText>
      </w:r>
      <w:r>
        <w:rPr>
          <w:noProof/>
        </w:rPr>
      </w:r>
      <w:r>
        <w:rPr>
          <w:noProof/>
        </w:rPr>
        <w:fldChar w:fldCharType="separate"/>
      </w:r>
      <w:r>
        <w:rPr>
          <w:noProof/>
        </w:rPr>
        <w:t>13</w:t>
      </w:r>
      <w:r>
        <w:rPr>
          <w:noProof/>
        </w:rPr>
        <w:fldChar w:fldCharType="end"/>
      </w:r>
    </w:p>
    <w:p w14:paraId="6FEBD28A" w14:textId="50E2A64F"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_Toc214895559 \h </w:instrText>
      </w:r>
      <w:r>
        <w:rPr>
          <w:noProof/>
        </w:rPr>
      </w:r>
      <w:r>
        <w:rPr>
          <w:noProof/>
        </w:rPr>
        <w:fldChar w:fldCharType="separate"/>
      </w:r>
      <w:r>
        <w:rPr>
          <w:noProof/>
        </w:rPr>
        <w:t>13</w:t>
      </w:r>
      <w:r>
        <w:rPr>
          <w:noProof/>
        </w:rPr>
        <w:fldChar w:fldCharType="end"/>
      </w:r>
    </w:p>
    <w:p w14:paraId="44F8DDE3" w14:textId="13CFC5B0"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_Toc214895560 \h </w:instrText>
      </w:r>
      <w:r>
        <w:rPr>
          <w:noProof/>
        </w:rPr>
      </w:r>
      <w:r>
        <w:rPr>
          <w:noProof/>
        </w:rPr>
        <w:fldChar w:fldCharType="separate"/>
      </w:r>
      <w:r>
        <w:rPr>
          <w:noProof/>
        </w:rPr>
        <w:t>13</w:t>
      </w:r>
      <w:r>
        <w:rPr>
          <w:noProof/>
        </w:rPr>
        <w:fldChar w:fldCharType="end"/>
      </w:r>
    </w:p>
    <w:p w14:paraId="1A651AB8" w14:textId="1E5C6F55"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Pr>
          <w:rFonts w:asciiTheme="minorHAnsi" w:eastAsiaTheme="minorEastAsia" w:hAnsiTheme="minorHAnsi" w:cstheme="minorBidi"/>
          <w:noProof/>
          <w:kern w:val="2"/>
          <w:sz w:val="21"/>
          <w:szCs w:val="22"/>
          <w:lang w:val="en-US" w:eastAsia="zh-CN"/>
        </w:rPr>
        <w:tab/>
      </w:r>
      <w:r w:rsidRPr="00163414">
        <w:rPr>
          <w:rFonts w:eastAsia="等线"/>
          <w:noProof/>
        </w:rPr>
        <w:t>Topic 2: Home Routed charging scenario</w:t>
      </w:r>
      <w:r>
        <w:rPr>
          <w:noProof/>
        </w:rPr>
        <w:tab/>
      </w:r>
      <w:r>
        <w:rPr>
          <w:noProof/>
        </w:rPr>
        <w:fldChar w:fldCharType="begin"/>
      </w:r>
      <w:r>
        <w:rPr>
          <w:noProof/>
        </w:rPr>
        <w:instrText xml:space="preserve"> PAGEREF _Toc214895561 \h </w:instrText>
      </w:r>
      <w:r>
        <w:rPr>
          <w:noProof/>
        </w:rPr>
      </w:r>
      <w:r>
        <w:rPr>
          <w:noProof/>
        </w:rPr>
        <w:fldChar w:fldCharType="separate"/>
      </w:r>
      <w:r>
        <w:rPr>
          <w:noProof/>
        </w:rPr>
        <w:t>13</w:t>
      </w:r>
      <w:r>
        <w:rPr>
          <w:noProof/>
        </w:rPr>
        <w:fldChar w:fldCharType="end"/>
      </w:r>
    </w:p>
    <w:p w14:paraId="33BEC2BC" w14:textId="56381F6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_Toc214895562 \h </w:instrText>
      </w:r>
      <w:r>
        <w:rPr>
          <w:noProof/>
        </w:rPr>
      </w:r>
      <w:r>
        <w:rPr>
          <w:noProof/>
        </w:rPr>
        <w:fldChar w:fldCharType="separate"/>
      </w:r>
      <w:r>
        <w:rPr>
          <w:noProof/>
        </w:rPr>
        <w:t>13</w:t>
      </w:r>
      <w:r>
        <w:rPr>
          <w:noProof/>
        </w:rPr>
        <w:fldChar w:fldCharType="end"/>
      </w:r>
    </w:p>
    <w:p w14:paraId="3841817C" w14:textId="13AA0EC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1</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lang w:eastAsia="zh-CN"/>
        </w:rPr>
        <w:t>1:</w:t>
      </w:r>
      <w:r w:rsidRPr="00163414">
        <w:rPr>
          <w:rFonts w:eastAsia="等线"/>
          <w:noProof/>
        </w:rPr>
        <w:t xml:space="preserve"> Failure</w:t>
      </w:r>
      <w:r w:rsidRPr="00163414">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_Toc214895563 \h </w:instrText>
      </w:r>
      <w:r>
        <w:rPr>
          <w:noProof/>
        </w:rPr>
      </w:r>
      <w:r>
        <w:rPr>
          <w:noProof/>
        </w:rPr>
        <w:fldChar w:fldCharType="separate"/>
      </w:r>
      <w:r>
        <w:rPr>
          <w:noProof/>
        </w:rPr>
        <w:t>13</w:t>
      </w:r>
      <w:r>
        <w:rPr>
          <w:noProof/>
        </w:rPr>
        <w:fldChar w:fldCharType="end"/>
      </w:r>
    </w:p>
    <w:p w14:paraId="44114E0F" w14:textId="5BA957A3"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宋体"/>
          <w:noProof/>
          <w:lang w:eastAsia="zh-CN"/>
        </w:rPr>
        <w:t>5</w:t>
      </w:r>
      <w:r w:rsidRPr="00163414">
        <w:rPr>
          <w:rFonts w:eastAsia="宋体"/>
          <w:noProof/>
        </w:rPr>
        <w:t>.2.2</w:t>
      </w:r>
      <w:r>
        <w:rPr>
          <w:rFonts w:asciiTheme="minorHAnsi" w:eastAsiaTheme="minorEastAsia" w:hAnsiTheme="minorHAnsi" w:cstheme="minorBidi"/>
          <w:noProof/>
          <w:kern w:val="2"/>
          <w:sz w:val="21"/>
          <w:szCs w:val="22"/>
          <w:lang w:val="en-US" w:eastAsia="zh-CN"/>
        </w:rPr>
        <w:tab/>
      </w:r>
      <w:r w:rsidRPr="00163414">
        <w:rPr>
          <w:rFonts w:eastAsia="宋体"/>
          <w:noProof/>
        </w:rPr>
        <w:t>Potential charging requirements</w:t>
      </w:r>
      <w:r>
        <w:rPr>
          <w:noProof/>
        </w:rPr>
        <w:tab/>
      </w:r>
      <w:r>
        <w:rPr>
          <w:noProof/>
        </w:rPr>
        <w:fldChar w:fldCharType="begin"/>
      </w:r>
      <w:r>
        <w:rPr>
          <w:noProof/>
        </w:rPr>
        <w:instrText xml:space="preserve"> PAGEREF _Toc214895564 \h </w:instrText>
      </w:r>
      <w:r>
        <w:rPr>
          <w:noProof/>
        </w:rPr>
      </w:r>
      <w:r>
        <w:rPr>
          <w:noProof/>
        </w:rPr>
        <w:fldChar w:fldCharType="separate"/>
      </w:r>
      <w:r>
        <w:rPr>
          <w:noProof/>
        </w:rPr>
        <w:t>13</w:t>
      </w:r>
      <w:r>
        <w:rPr>
          <w:noProof/>
        </w:rPr>
        <w:fldChar w:fldCharType="end"/>
      </w:r>
    </w:p>
    <w:p w14:paraId="66EC7162" w14:textId="55CEBE1A"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5.2.3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_Toc214895565 \h </w:instrText>
      </w:r>
      <w:r>
        <w:rPr>
          <w:noProof/>
        </w:rPr>
      </w:r>
      <w:r>
        <w:rPr>
          <w:noProof/>
        </w:rPr>
        <w:fldChar w:fldCharType="separate"/>
      </w:r>
      <w:r>
        <w:rPr>
          <w:noProof/>
        </w:rPr>
        <w:t>13</w:t>
      </w:r>
      <w:r>
        <w:rPr>
          <w:noProof/>
        </w:rPr>
        <w:fldChar w:fldCharType="end"/>
      </w:r>
    </w:p>
    <w:p w14:paraId="17C6B7F0" w14:textId="0A27127A"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Key issue #1: Failure is detected in one of the charging sessions</w:t>
      </w:r>
      <w:r>
        <w:rPr>
          <w:noProof/>
        </w:rPr>
        <w:tab/>
      </w:r>
      <w:r>
        <w:rPr>
          <w:noProof/>
        </w:rPr>
        <w:fldChar w:fldCharType="begin"/>
      </w:r>
      <w:r>
        <w:rPr>
          <w:noProof/>
        </w:rPr>
        <w:instrText xml:space="preserve"> PAGEREF _Toc214895566 \h </w:instrText>
      </w:r>
      <w:r>
        <w:rPr>
          <w:noProof/>
        </w:rPr>
      </w:r>
      <w:r>
        <w:rPr>
          <w:noProof/>
        </w:rPr>
        <w:fldChar w:fldCharType="separate"/>
      </w:r>
      <w:r>
        <w:rPr>
          <w:noProof/>
        </w:rPr>
        <w:t>13</w:t>
      </w:r>
      <w:r>
        <w:rPr>
          <w:noProof/>
        </w:rPr>
        <w:fldChar w:fldCharType="end"/>
      </w:r>
    </w:p>
    <w:p w14:paraId="3D8B24EA" w14:textId="6D021B47"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_Toc214895567 \h </w:instrText>
      </w:r>
      <w:r>
        <w:rPr>
          <w:noProof/>
        </w:rPr>
      </w:r>
      <w:r>
        <w:rPr>
          <w:noProof/>
        </w:rPr>
        <w:fldChar w:fldCharType="separate"/>
      </w:r>
      <w:r>
        <w:rPr>
          <w:noProof/>
        </w:rPr>
        <w:t>14</w:t>
      </w:r>
      <w:r>
        <w:rPr>
          <w:noProof/>
        </w:rPr>
        <w:fldChar w:fldCharType="end"/>
      </w:r>
    </w:p>
    <w:p w14:paraId="1E13FDBA" w14:textId="3BDC5715"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5.2.4.1</w:t>
      </w:r>
      <w:r>
        <w:rPr>
          <w:rFonts w:asciiTheme="minorHAnsi" w:eastAsiaTheme="minorEastAsia" w:hAnsiTheme="minorHAnsi" w:cstheme="minorBidi"/>
          <w:noProof/>
          <w:kern w:val="2"/>
          <w:sz w:val="21"/>
          <w:szCs w:val="22"/>
          <w:lang w:val="en-US" w:eastAsia="zh-CN"/>
        </w:rPr>
        <w:tab/>
      </w:r>
      <w:r w:rsidRPr="00163414">
        <w:rPr>
          <w:rFonts w:eastAsia="等线"/>
          <w:noProof/>
        </w:rPr>
        <w:t>Solution #2.1: Failures detected between the H-CHF and the H-CTF</w:t>
      </w:r>
      <w:r>
        <w:rPr>
          <w:noProof/>
        </w:rPr>
        <w:tab/>
      </w:r>
      <w:r>
        <w:rPr>
          <w:noProof/>
        </w:rPr>
        <w:fldChar w:fldCharType="begin"/>
      </w:r>
      <w:r>
        <w:rPr>
          <w:noProof/>
        </w:rPr>
        <w:instrText xml:space="preserve"> PAGEREF _Toc214895568 \h </w:instrText>
      </w:r>
      <w:r>
        <w:rPr>
          <w:noProof/>
        </w:rPr>
      </w:r>
      <w:r>
        <w:rPr>
          <w:noProof/>
        </w:rPr>
        <w:fldChar w:fldCharType="separate"/>
      </w:r>
      <w:r>
        <w:rPr>
          <w:noProof/>
        </w:rPr>
        <w:t>14</w:t>
      </w:r>
      <w:r>
        <w:rPr>
          <w:noProof/>
        </w:rPr>
        <w:fldChar w:fldCharType="end"/>
      </w:r>
    </w:p>
    <w:p w14:paraId="7FF97E71" w14:textId="7DD629AC"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Solution #2.2: Failures detected between the V-CHF and the V-CTF</w:t>
      </w:r>
      <w:r>
        <w:rPr>
          <w:noProof/>
        </w:rPr>
        <w:tab/>
      </w:r>
      <w:r>
        <w:rPr>
          <w:noProof/>
        </w:rPr>
        <w:fldChar w:fldCharType="begin"/>
      </w:r>
      <w:r>
        <w:rPr>
          <w:noProof/>
        </w:rPr>
        <w:instrText xml:space="preserve"> PAGEREF _Toc214895569 \h </w:instrText>
      </w:r>
      <w:r>
        <w:rPr>
          <w:noProof/>
        </w:rPr>
      </w:r>
      <w:r>
        <w:rPr>
          <w:noProof/>
        </w:rPr>
        <w:fldChar w:fldCharType="separate"/>
      </w:r>
      <w:r>
        <w:rPr>
          <w:noProof/>
        </w:rPr>
        <w:t>14</w:t>
      </w:r>
      <w:r>
        <w:rPr>
          <w:noProof/>
        </w:rPr>
        <w:fldChar w:fldCharType="end"/>
      </w:r>
    </w:p>
    <w:p w14:paraId="2174A5E5" w14:textId="1187F3B9"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_Toc214895570 \h </w:instrText>
      </w:r>
      <w:r>
        <w:rPr>
          <w:noProof/>
        </w:rPr>
      </w:r>
      <w:r>
        <w:rPr>
          <w:noProof/>
        </w:rPr>
        <w:fldChar w:fldCharType="separate"/>
      </w:r>
      <w:r>
        <w:rPr>
          <w:noProof/>
        </w:rPr>
        <w:t>14</w:t>
      </w:r>
      <w:r>
        <w:rPr>
          <w:noProof/>
        </w:rPr>
        <w:fldChar w:fldCharType="end"/>
      </w:r>
    </w:p>
    <w:p w14:paraId="130D0AF3" w14:textId="07BC58E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_Toc214895571 \h </w:instrText>
      </w:r>
      <w:r>
        <w:rPr>
          <w:noProof/>
        </w:rPr>
      </w:r>
      <w:r>
        <w:rPr>
          <w:noProof/>
        </w:rPr>
        <w:fldChar w:fldCharType="separate"/>
      </w:r>
      <w:r>
        <w:rPr>
          <w:noProof/>
        </w:rPr>
        <w:t>14</w:t>
      </w:r>
      <w:r>
        <w:rPr>
          <w:noProof/>
        </w:rPr>
        <w:fldChar w:fldCharType="end"/>
      </w:r>
    </w:p>
    <w:p w14:paraId="7669CE10" w14:textId="6FBDBFF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rPr>
        <w:t>5.3</w:t>
      </w:r>
      <w:r>
        <w:rPr>
          <w:rFonts w:asciiTheme="minorHAnsi" w:eastAsiaTheme="minorEastAsia" w:hAnsiTheme="minorHAnsi" w:cstheme="minorBidi"/>
          <w:noProof/>
          <w:kern w:val="2"/>
          <w:sz w:val="21"/>
          <w:szCs w:val="22"/>
          <w:lang w:val="en-US" w:eastAsia="zh-CN"/>
        </w:rPr>
        <w:tab/>
      </w:r>
      <w:r w:rsidRPr="00163414">
        <w:rPr>
          <w:rFonts w:eastAsia="等线"/>
          <w:noProof/>
        </w:rPr>
        <w:t>Topic 3: Local Breakout V-SMF to H-CHF scenario</w:t>
      </w:r>
      <w:r>
        <w:rPr>
          <w:noProof/>
        </w:rPr>
        <w:tab/>
      </w:r>
      <w:r>
        <w:rPr>
          <w:noProof/>
        </w:rPr>
        <w:fldChar w:fldCharType="begin"/>
      </w:r>
      <w:r>
        <w:rPr>
          <w:noProof/>
        </w:rPr>
        <w:instrText xml:space="preserve"> PAGEREF _Toc214895572 \h </w:instrText>
      </w:r>
      <w:r>
        <w:rPr>
          <w:noProof/>
        </w:rPr>
      </w:r>
      <w:r>
        <w:rPr>
          <w:noProof/>
        </w:rPr>
        <w:fldChar w:fldCharType="separate"/>
      </w:r>
      <w:r>
        <w:rPr>
          <w:noProof/>
        </w:rPr>
        <w:t>14</w:t>
      </w:r>
      <w:r>
        <w:rPr>
          <w:noProof/>
        </w:rPr>
        <w:fldChar w:fldCharType="end"/>
      </w:r>
    </w:p>
    <w:p w14:paraId="54132815" w14:textId="6E566616"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5.3.1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_Toc214895573 \h </w:instrText>
      </w:r>
      <w:r>
        <w:rPr>
          <w:noProof/>
        </w:rPr>
      </w:r>
      <w:r>
        <w:rPr>
          <w:noProof/>
        </w:rPr>
        <w:fldChar w:fldCharType="separate"/>
      </w:r>
      <w:r>
        <w:rPr>
          <w:noProof/>
        </w:rPr>
        <w:t>14</w:t>
      </w:r>
      <w:r>
        <w:rPr>
          <w:noProof/>
        </w:rPr>
        <w:fldChar w:fldCharType="end"/>
      </w:r>
    </w:p>
    <w:p w14:paraId="7DF59999" w14:textId="63EA09C7"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5.3.1.1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1: Failures detected between the CTF and the V-CHF</w:t>
      </w:r>
      <w:r>
        <w:rPr>
          <w:noProof/>
        </w:rPr>
        <w:tab/>
      </w:r>
      <w:r>
        <w:rPr>
          <w:noProof/>
        </w:rPr>
        <w:fldChar w:fldCharType="begin"/>
      </w:r>
      <w:r>
        <w:rPr>
          <w:noProof/>
        </w:rPr>
        <w:instrText xml:space="preserve"> PAGEREF _Toc214895574 \h </w:instrText>
      </w:r>
      <w:r>
        <w:rPr>
          <w:noProof/>
        </w:rPr>
      </w:r>
      <w:r>
        <w:rPr>
          <w:noProof/>
        </w:rPr>
        <w:fldChar w:fldCharType="separate"/>
      </w:r>
      <w:r>
        <w:rPr>
          <w:noProof/>
        </w:rPr>
        <w:t>14</w:t>
      </w:r>
      <w:r>
        <w:rPr>
          <w:noProof/>
        </w:rPr>
        <w:fldChar w:fldCharType="end"/>
      </w:r>
    </w:p>
    <w:p w14:paraId="521278F8" w14:textId="3AFF1674"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5.3.1.2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H-CHF</w:t>
      </w:r>
      <w:r>
        <w:rPr>
          <w:noProof/>
        </w:rPr>
        <w:tab/>
      </w:r>
      <w:r>
        <w:rPr>
          <w:noProof/>
        </w:rPr>
        <w:fldChar w:fldCharType="begin"/>
      </w:r>
      <w:r>
        <w:rPr>
          <w:noProof/>
        </w:rPr>
        <w:instrText xml:space="preserve"> PAGEREF _Toc214895575 \h </w:instrText>
      </w:r>
      <w:r>
        <w:rPr>
          <w:noProof/>
        </w:rPr>
      </w:r>
      <w:r>
        <w:rPr>
          <w:noProof/>
        </w:rPr>
        <w:fldChar w:fldCharType="separate"/>
      </w:r>
      <w:r>
        <w:rPr>
          <w:noProof/>
        </w:rPr>
        <w:t>16</w:t>
      </w:r>
      <w:r>
        <w:rPr>
          <w:noProof/>
        </w:rPr>
        <w:fldChar w:fldCharType="end"/>
      </w:r>
    </w:p>
    <w:p w14:paraId="29B79BA2" w14:textId="1B0D4045"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rPr>
        <w:t>Potential charging requirements</w:t>
      </w:r>
      <w:r>
        <w:rPr>
          <w:noProof/>
        </w:rPr>
        <w:tab/>
      </w:r>
      <w:r>
        <w:rPr>
          <w:noProof/>
        </w:rPr>
        <w:fldChar w:fldCharType="begin"/>
      </w:r>
      <w:r>
        <w:rPr>
          <w:noProof/>
        </w:rPr>
        <w:instrText xml:space="preserve"> PAGEREF _Toc214895576 \h </w:instrText>
      </w:r>
      <w:r>
        <w:rPr>
          <w:noProof/>
        </w:rPr>
      </w:r>
      <w:r>
        <w:rPr>
          <w:noProof/>
        </w:rPr>
        <w:fldChar w:fldCharType="separate"/>
      </w:r>
      <w:r>
        <w:rPr>
          <w:noProof/>
        </w:rPr>
        <w:t>17</w:t>
      </w:r>
      <w:r>
        <w:rPr>
          <w:noProof/>
        </w:rPr>
        <w:fldChar w:fldCharType="end"/>
      </w:r>
    </w:p>
    <w:p w14:paraId="03DA7204" w14:textId="3BE01964"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_Toc214895577 \h </w:instrText>
      </w:r>
      <w:r>
        <w:rPr>
          <w:noProof/>
        </w:rPr>
      </w:r>
      <w:r>
        <w:rPr>
          <w:noProof/>
        </w:rPr>
        <w:fldChar w:fldCharType="separate"/>
      </w:r>
      <w:r>
        <w:rPr>
          <w:noProof/>
        </w:rPr>
        <w:t>17</w:t>
      </w:r>
      <w:r>
        <w:rPr>
          <w:noProof/>
        </w:rPr>
        <w:fldChar w:fldCharType="end"/>
      </w:r>
    </w:p>
    <w:p w14:paraId="6E54C6F6" w14:textId="5E5B0B74"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_Toc214895578 \h </w:instrText>
      </w:r>
      <w:r>
        <w:rPr>
          <w:noProof/>
        </w:rPr>
      </w:r>
      <w:r>
        <w:rPr>
          <w:noProof/>
        </w:rPr>
        <w:fldChar w:fldCharType="separate"/>
      </w:r>
      <w:r>
        <w:rPr>
          <w:noProof/>
        </w:rPr>
        <w:t>17</w:t>
      </w:r>
      <w:r>
        <w:rPr>
          <w:noProof/>
        </w:rPr>
        <w:fldChar w:fldCharType="end"/>
      </w:r>
    </w:p>
    <w:p w14:paraId="4561BE75" w14:textId="1B27EC0E"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lastRenderedPageBreak/>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2</w:t>
      </w:r>
      <w:r w:rsidRPr="00163414">
        <w:rPr>
          <w:rFonts w:eastAsia="等线"/>
          <w:noProof/>
        </w:rPr>
        <w:t>: Failure handling enhancement for failures detected between the CTF and the H-CHF</w:t>
      </w:r>
      <w:r>
        <w:rPr>
          <w:noProof/>
        </w:rPr>
        <w:tab/>
      </w:r>
      <w:r>
        <w:rPr>
          <w:noProof/>
        </w:rPr>
        <w:fldChar w:fldCharType="begin"/>
      </w:r>
      <w:r>
        <w:rPr>
          <w:noProof/>
        </w:rPr>
        <w:instrText xml:space="preserve"> PAGEREF _Toc214895579 \h </w:instrText>
      </w:r>
      <w:r>
        <w:rPr>
          <w:noProof/>
        </w:rPr>
      </w:r>
      <w:r>
        <w:rPr>
          <w:noProof/>
        </w:rPr>
        <w:fldChar w:fldCharType="separate"/>
      </w:r>
      <w:r>
        <w:rPr>
          <w:noProof/>
        </w:rPr>
        <w:t>18</w:t>
      </w:r>
      <w:r>
        <w:rPr>
          <w:noProof/>
        </w:rPr>
        <w:fldChar w:fldCharType="end"/>
      </w:r>
    </w:p>
    <w:p w14:paraId="51D46858" w14:textId="135E9841"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_Toc214895580 \h </w:instrText>
      </w:r>
      <w:r>
        <w:rPr>
          <w:noProof/>
        </w:rPr>
      </w:r>
      <w:r>
        <w:rPr>
          <w:noProof/>
        </w:rPr>
        <w:fldChar w:fldCharType="separate"/>
      </w:r>
      <w:r>
        <w:rPr>
          <w:noProof/>
        </w:rPr>
        <w:t>18</w:t>
      </w:r>
      <w:r>
        <w:rPr>
          <w:noProof/>
        </w:rPr>
        <w:fldChar w:fldCharType="end"/>
      </w:r>
    </w:p>
    <w:p w14:paraId="5CB3C9A4" w14:textId="4D0731C0"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_Toc214895581 \h </w:instrText>
      </w:r>
      <w:r>
        <w:rPr>
          <w:noProof/>
        </w:rPr>
      </w:r>
      <w:r>
        <w:rPr>
          <w:noProof/>
        </w:rPr>
        <w:fldChar w:fldCharType="separate"/>
      </w:r>
      <w:r>
        <w:rPr>
          <w:noProof/>
        </w:rPr>
        <w:t>18</w:t>
      </w:r>
      <w:r>
        <w:rPr>
          <w:noProof/>
        </w:rPr>
        <w:fldChar w:fldCharType="end"/>
      </w:r>
    </w:p>
    <w:p w14:paraId="784B71F7" w14:textId="7D621AC1"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_Toc214895582 \h </w:instrText>
      </w:r>
      <w:r>
        <w:rPr>
          <w:noProof/>
        </w:rPr>
      </w:r>
      <w:r>
        <w:rPr>
          <w:noProof/>
        </w:rPr>
        <w:fldChar w:fldCharType="separate"/>
      </w:r>
      <w:r>
        <w:rPr>
          <w:noProof/>
        </w:rPr>
        <w:t>18</w:t>
      </w:r>
      <w:r>
        <w:rPr>
          <w:noProof/>
        </w:rPr>
        <w:fldChar w:fldCharType="end"/>
      </w:r>
    </w:p>
    <w:p w14:paraId="01600553" w14:textId="0678D7B6"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Conclusions and recommendations</w:t>
      </w:r>
      <w:r>
        <w:rPr>
          <w:noProof/>
        </w:rPr>
        <w:tab/>
      </w:r>
      <w:r>
        <w:rPr>
          <w:noProof/>
        </w:rPr>
        <w:fldChar w:fldCharType="begin"/>
      </w:r>
      <w:r>
        <w:rPr>
          <w:noProof/>
        </w:rPr>
        <w:instrText xml:space="preserve"> PAGEREF _Toc214895583 \h </w:instrText>
      </w:r>
      <w:r>
        <w:rPr>
          <w:noProof/>
        </w:rPr>
      </w:r>
      <w:r>
        <w:rPr>
          <w:noProof/>
        </w:rPr>
        <w:fldChar w:fldCharType="separate"/>
      </w:r>
      <w:r>
        <w:rPr>
          <w:noProof/>
        </w:rPr>
        <w:t>18</w:t>
      </w:r>
      <w:r>
        <w:rPr>
          <w:noProof/>
        </w:rPr>
        <w:fldChar w:fldCharType="end"/>
      </w:r>
    </w:p>
    <w:p w14:paraId="5BB8E68A" w14:textId="1F6A10D7" w:rsidR="008D44CB" w:rsidRDefault="008D44CB">
      <w:pPr>
        <w:pStyle w:val="TOC8"/>
        <w:rPr>
          <w:rFonts w:asciiTheme="minorHAnsi" w:eastAsiaTheme="minorEastAsia" w:hAnsiTheme="minorHAnsi" w:cstheme="minorBidi"/>
          <w:b w:val="0"/>
          <w:noProof/>
          <w:kern w:val="2"/>
          <w:sz w:val="21"/>
          <w:szCs w:val="22"/>
          <w:lang w:val="en-US" w:eastAsia="zh-CN"/>
        </w:rPr>
      </w:pPr>
      <w:r w:rsidRPr="00163414">
        <w:rPr>
          <w:rFonts w:eastAsia="宋体"/>
          <w:noProof/>
        </w:rPr>
        <w:t>Annex &lt;A&gt; (informative): PlantUML</w:t>
      </w:r>
      <w:r>
        <w:rPr>
          <w:noProof/>
        </w:rPr>
        <w:tab/>
      </w:r>
      <w:r>
        <w:rPr>
          <w:noProof/>
        </w:rPr>
        <w:fldChar w:fldCharType="begin"/>
      </w:r>
      <w:r>
        <w:rPr>
          <w:noProof/>
        </w:rPr>
        <w:instrText xml:space="preserve"> PAGEREF _Toc214895584 \h </w:instrText>
      </w:r>
      <w:r>
        <w:rPr>
          <w:noProof/>
        </w:rPr>
      </w:r>
      <w:r>
        <w:rPr>
          <w:noProof/>
        </w:rPr>
        <w:fldChar w:fldCharType="separate"/>
      </w:r>
      <w:r>
        <w:rPr>
          <w:noProof/>
        </w:rPr>
        <w:t>18</w:t>
      </w:r>
      <w:r>
        <w:rPr>
          <w:noProof/>
        </w:rPr>
        <w:fldChar w:fldCharType="end"/>
      </w:r>
    </w:p>
    <w:p w14:paraId="5F712E79" w14:textId="20BEEBF2"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宋体"/>
          <w:noProof/>
        </w:rPr>
        <w:t>A.1</w:t>
      </w:r>
      <w:r>
        <w:rPr>
          <w:rFonts w:asciiTheme="minorHAnsi" w:eastAsiaTheme="minorEastAsia" w:hAnsiTheme="minorHAnsi" w:cstheme="minorBidi"/>
          <w:noProof/>
          <w:kern w:val="2"/>
          <w:sz w:val="21"/>
          <w:szCs w:val="22"/>
          <w:lang w:val="en-US" w:eastAsia="zh-CN"/>
        </w:rPr>
        <w:tab/>
      </w:r>
      <w:r w:rsidRPr="00163414">
        <w:rPr>
          <w:rFonts w:eastAsia="宋体"/>
          <w:noProof/>
        </w:rPr>
        <w:t>Figures</w:t>
      </w:r>
      <w:r>
        <w:rPr>
          <w:noProof/>
        </w:rPr>
        <w:tab/>
      </w:r>
      <w:r>
        <w:rPr>
          <w:noProof/>
        </w:rPr>
        <w:fldChar w:fldCharType="begin"/>
      </w:r>
      <w:r>
        <w:rPr>
          <w:noProof/>
        </w:rPr>
        <w:instrText xml:space="preserve"> PAGEREF _Toc214895585 \h </w:instrText>
      </w:r>
      <w:r>
        <w:rPr>
          <w:noProof/>
        </w:rPr>
      </w:r>
      <w:r>
        <w:rPr>
          <w:noProof/>
        </w:rPr>
        <w:fldChar w:fldCharType="separate"/>
      </w:r>
      <w:r>
        <w:rPr>
          <w:noProof/>
        </w:rPr>
        <w:t>18</w:t>
      </w:r>
      <w:r>
        <w:rPr>
          <w:noProof/>
        </w:rPr>
        <w:fldChar w:fldCharType="end"/>
      </w:r>
    </w:p>
    <w:p w14:paraId="1410C44E" w14:textId="591F86BF"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_Toc214895586 \h </w:instrText>
      </w:r>
      <w:r>
        <w:rPr>
          <w:noProof/>
        </w:rPr>
      </w:r>
      <w:r>
        <w:rPr>
          <w:noProof/>
        </w:rPr>
        <w:fldChar w:fldCharType="separate"/>
      </w:r>
      <w:r>
        <w:rPr>
          <w:noProof/>
        </w:rPr>
        <w:t>18</w:t>
      </w:r>
      <w:r>
        <w:rPr>
          <w:noProof/>
        </w:rPr>
        <w:fldChar w:fldCharType="end"/>
      </w:r>
    </w:p>
    <w:p w14:paraId="6247B0D6" w14:textId="3DB54D18"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_Toc214895587 \h </w:instrText>
      </w:r>
      <w:r>
        <w:rPr>
          <w:noProof/>
        </w:rPr>
      </w:r>
      <w:r>
        <w:rPr>
          <w:noProof/>
        </w:rPr>
        <w:fldChar w:fldCharType="separate"/>
      </w:r>
      <w:r>
        <w:rPr>
          <w:noProof/>
        </w:rPr>
        <w:t>18</w:t>
      </w:r>
      <w:r>
        <w:rPr>
          <w:noProof/>
        </w:rPr>
        <w:fldChar w:fldCharType="end"/>
      </w:r>
    </w:p>
    <w:p w14:paraId="7357ED09" w14:textId="459D8E9E"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_Toc214895588 \h </w:instrText>
      </w:r>
      <w:r>
        <w:rPr>
          <w:noProof/>
        </w:rPr>
      </w:r>
      <w:r>
        <w:rPr>
          <w:noProof/>
        </w:rPr>
        <w:fldChar w:fldCharType="separate"/>
      </w:r>
      <w:r>
        <w:rPr>
          <w:noProof/>
        </w:rPr>
        <w:t>19</w:t>
      </w:r>
      <w:r>
        <w:rPr>
          <w:noProof/>
        </w:rPr>
        <w:fldChar w:fldCharType="end"/>
      </w:r>
    </w:p>
    <w:p w14:paraId="0F2D76AC" w14:textId="571C7DF1"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_Toc214895589 \h </w:instrText>
      </w:r>
      <w:r>
        <w:rPr>
          <w:noProof/>
        </w:rPr>
      </w:r>
      <w:r>
        <w:rPr>
          <w:noProof/>
        </w:rPr>
        <w:fldChar w:fldCharType="separate"/>
      </w:r>
      <w:r>
        <w:rPr>
          <w:noProof/>
        </w:rPr>
        <w:t>19</w:t>
      </w:r>
      <w:r>
        <w:rPr>
          <w:noProof/>
        </w:rPr>
        <w:fldChar w:fldCharType="end"/>
      </w:r>
    </w:p>
    <w:p w14:paraId="5E2E5676" w14:textId="4F42B25D"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_Toc214895590 \h </w:instrText>
      </w:r>
      <w:r>
        <w:rPr>
          <w:noProof/>
        </w:rPr>
      </w:r>
      <w:r>
        <w:rPr>
          <w:noProof/>
        </w:rPr>
        <w:fldChar w:fldCharType="separate"/>
      </w:r>
      <w:r>
        <w:rPr>
          <w:noProof/>
        </w:rPr>
        <w:t>19</w:t>
      </w:r>
      <w:r>
        <w:rPr>
          <w:noProof/>
        </w:rPr>
        <w:fldChar w:fldCharType="end"/>
      </w:r>
    </w:p>
    <w:p w14:paraId="32B7CCA0" w14:textId="3E5E8812"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_Toc214895591 \h </w:instrText>
      </w:r>
      <w:r>
        <w:rPr>
          <w:noProof/>
        </w:rPr>
      </w:r>
      <w:r>
        <w:rPr>
          <w:noProof/>
        </w:rPr>
        <w:fldChar w:fldCharType="separate"/>
      </w:r>
      <w:r>
        <w:rPr>
          <w:noProof/>
        </w:rPr>
        <w:t>19</w:t>
      </w:r>
      <w:r>
        <w:rPr>
          <w:noProof/>
        </w:rPr>
        <w:fldChar w:fldCharType="end"/>
      </w:r>
    </w:p>
    <w:p w14:paraId="5031F535" w14:textId="2268B9CB"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_Toc214895592 \h </w:instrText>
      </w:r>
      <w:r>
        <w:rPr>
          <w:noProof/>
        </w:rPr>
      </w:r>
      <w:r>
        <w:rPr>
          <w:noProof/>
        </w:rPr>
        <w:fldChar w:fldCharType="separate"/>
      </w:r>
      <w:r>
        <w:rPr>
          <w:noProof/>
        </w:rPr>
        <w:t>20</w:t>
      </w:r>
      <w:r>
        <w:rPr>
          <w:noProof/>
        </w:rPr>
        <w:fldChar w:fldCharType="end"/>
      </w:r>
    </w:p>
    <w:p w14:paraId="2798DF5A" w14:textId="03904036"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_Toc214895593 \h </w:instrText>
      </w:r>
      <w:r>
        <w:rPr>
          <w:noProof/>
        </w:rPr>
      </w:r>
      <w:r>
        <w:rPr>
          <w:noProof/>
        </w:rPr>
        <w:fldChar w:fldCharType="separate"/>
      </w:r>
      <w:r>
        <w:rPr>
          <w:noProof/>
        </w:rPr>
        <w:t>20</w:t>
      </w:r>
      <w:r>
        <w:rPr>
          <w:noProof/>
        </w:rPr>
        <w:fldChar w:fldCharType="end"/>
      </w:r>
    </w:p>
    <w:p w14:paraId="2EBD4528" w14:textId="2B7B317A"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_Toc214895594 \h </w:instrText>
      </w:r>
      <w:r>
        <w:rPr>
          <w:noProof/>
        </w:rPr>
      </w:r>
      <w:r>
        <w:rPr>
          <w:noProof/>
        </w:rPr>
        <w:fldChar w:fldCharType="separate"/>
      </w:r>
      <w:r>
        <w:rPr>
          <w:noProof/>
        </w:rPr>
        <w:t>20</w:t>
      </w:r>
      <w:r>
        <w:rPr>
          <w:noProof/>
        </w:rPr>
        <w:fldChar w:fldCharType="end"/>
      </w:r>
    </w:p>
    <w:p w14:paraId="2E12D19F" w14:textId="43191DD4" w:rsidR="008D44CB" w:rsidRDefault="008D44CB">
      <w:pPr>
        <w:pStyle w:val="TOC8"/>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fldChar w:fldCharType="begin"/>
      </w:r>
      <w:r>
        <w:rPr>
          <w:noProof/>
        </w:rPr>
        <w:instrText xml:space="preserve"> PAGEREF _Toc214895595 \h </w:instrText>
      </w:r>
      <w:r>
        <w:rPr>
          <w:noProof/>
        </w:rPr>
      </w:r>
      <w:r>
        <w:rPr>
          <w:noProof/>
        </w:rPr>
        <w:fldChar w:fldCharType="separate"/>
      </w:r>
      <w:r>
        <w:rPr>
          <w:noProof/>
        </w:rPr>
        <w:t>21</w:t>
      </w:r>
      <w:r>
        <w:rPr>
          <w:noProof/>
        </w:rP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Start w:id="16" w:name="_Toc214895531"/>
      <w:bookmarkEnd w:id="14"/>
      <w:r>
        <w:lastRenderedPageBreak/>
        <w:t>Foreword</w:t>
      </w:r>
      <w:bookmarkEnd w:id="15"/>
      <w:bookmarkEnd w:id="16"/>
    </w:p>
    <w:p w14:paraId="49D9EFEB" w14:textId="77777777" w:rsidR="00F0196C" w:rsidRDefault="00812F5A">
      <w:r>
        <w:t xml:space="preserve">This Technical </w:t>
      </w:r>
      <w:bookmarkStart w:id="17" w:name="spectype3"/>
      <w:r>
        <w:t>Report</w:t>
      </w:r>
      <w:bookmarkEnd w:id="17"/>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18" w:name="introduction"/>
      <w:bookmarkEnd w:id="18"/>
      <w:r>
        <w:br w:type="page"/>
      </w:r>
      <w:bookmarkStart w:id="19" w:name="scope"/>
      <w:bookmarkStart w:id="20" w:name="_Toc195"/>
      <w:bookmarkStart w:id="21" w:name="_Toc214895532"/>
      <w:bookmarkEnd w:id="19"/>
      <w:r>
        <w:lastRenderedPageBreak/>
        <w:t>1</w:t>
      </w:r>
      <w:r>
        <w:tab/>
        <w:t>Scope</w:t>
      </w:r>
      <w:bookmarkEnd w:id="20"/>
      <w:bookmarkEnd w:id="21"/>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2" w:name="references"/>
      <w:bookmarkStart w:id="23" w:name="_Toc21818"/>
      <w:bookmarkStart w:id="24" w:name="_Toc214895533"/>
      <w:bookmarkEnd w:id="22"/>
      <w:r>
        <w:t>2</w:t>
      </w:r>
      <w:r>
        <w:tab/>
        <w:t>References</w:t>
      </w:r>
      <w:bookmarkEnd w:id="23"/>
      <w:bookmarkEnd w:id="24"/>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48470BB" w14:textId="77777777" w:rsidR="00F0196C" w:rsidRDefault="00F0196C">
      <w:pPr>
        <w:pStyle w:val="Guidance"/>
      </w:pPr>
    </w:p>
    <w:p w14:paraId="57E5747F" w14:textId="77777777" w:rsidR="00F0196C" w:rsidRDefault="00812F5A">
      <w:pPr>
        <w:pStyle w:val="1"/>
      </w:pPr>
      <w:bookmarkStart w:id="25" w:name="definitions"/>
      <w:bookmarkStart w:id="26" w:name="_Toc15707"/>
      <w:bookmarkStart w:id="27" w:name="_Toc214895534"/>
      <w:bookmarkEnd w:id="25"/>
      <w:r>
        <w:t>3</w:t>
      </w:r>
      <w:r>
        <w:tab/>
        <w:t>Definitions of terms, symbols and abbreviations</w:t>
      </w:r>
      <w:bookmarkEnd w:id="26"/>
      <w:bookmarkEnd w:id="27"/>
    </w:p>
    <w:p w14:paraId="18B31FAE" w14:textId="77777777" w:rsidR="00F0196C" w:rsidRDefault="00812F5A">
      <w:pPr>
        <w:pStyle w:val="21"/>
      </w:pPr>
      <w:bookmarkStart w:id="28" w:name="_Toc27737"/>
      <w:bookmarkStart w:id="29" w:name="_Toc214895535"/>
      <w:r>
        <w:t>3.1</w:t>
      </w:r>
      <w:r>
        <w:tab/>
        <w:t>Terms</w:t>
      </w:r>
      <w:bookmarkEnd w:id="28"/>
      <w:bookmarkEnd w:id="29"/>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30" w:name="_Toc8559"/>
      <w:bookmarkStart w:id="31" w:name="_Toc214895536"/>
      <w:r>
        <w:t>3.2</w:t>
      </w:r>
      <w:r>
        <w:tab/>
        <w:t>Symbols</w:t>
      </w:r>
      <w:bookmarkEnd w:id="30"/>
      <w:bookmarkEnd w:id="31"/>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5FD47591"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N42</w:t>
      </w:r>
      <w:r w:rsidRPr="00895AEA">
        <w:rPr>
          <w:rFonts w:eastAsia="Malgun Gothic"/>
        </w:rPr>
        <w:tab/>
        <w:t>Reference point between AMF and the CHF in the same PLMN.</w:t>
      </w:r>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N41</w:t>
      </w:r>
      <w:r w:rsidRPr="00895AEA">
        <w:rPr>
          <w:rFonts w:eastAsia="Malgun Gothic"/>
        </w:rPr>
        <w:tab/>
        <w:t>Reference point between AMF and the -CHF in different PLMNs.</w:t>
      </w:r>
    </w:p>
    <w:p w14:paraId="341F9C88" w14:textId="77777777" w:rsidR="00F0196C" w:rsidRDefault="00812F5A">
      <w:pPr>
        <w:pStyle w:val="21"/>
      </w:pPr>
      <w:bookmarkStart w:id="32" w:name="_Toc4975"/>
      <w:bookmarkStart w:id="33" w:name="_Toc214895537"/>
      <w:r>
        <w:lastRenderedPageBreak/>
        <w:t>3.3</w:t>
      </w:r>
      <w:r>
        <w:tab/>
        <w:t>Abbreviations</w:t>
      </w:r>
      <w:bookmarkEnd w:id="32"/>
      <w:bookmarkEnd w:id="33"/>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155E7726"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AMF</w:t>
      </w:r>
      <w:r w:rsidRPr="00AC0DEA">
        <w:rPr>
          <w:rFonts w:eastAsiaTheme="minorEastAsia"/>
        </w:rPr>
        <w:tab/>
        <w:t>Access and Mobility Management Function</w:t>
      </w:r>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5B6DD415"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URLLC</w:t>
      </w:r>
      <w:r w:rsidRPr="00AC0DEA">
        <w:rPr>
          <w:rFonts w:eastAsiaTheme="minorEastAsia"/>
        </w:rPr>
        <w:tab/>
        <w:t>Ultra Reliable Low Latency Communication</w:t>
      </w: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34" w:name="_Toc2086441"/>
      <w:bookmarkStart w:id="35" w:name="_Toc214895538"/>
      <w:r w:rsidRPr="00503A7C">
        <w:rPr>
          <w:rFonts w:eastAsiaTheme="minorEastAsia"/>
        </w:rPr>
        <w:t>4</w:t>
      </w:r>
      <w:r w:rsidRPr="00503A7C">
        <w:rPr>
          <w:rFonts w:eastAsiaTheme="minorEastAsia"/>
        </w:rPr>
        <w:tab/>
      </w:r>
      <w:bookmarkEnd w:id="34"/>
      <w:r w:rsidRPr="00503A7C">
        <w:rPr>
          <w:rFonts w:eastAsiaTheme="minorEastAsia"/>
        </w:rPr>
        <w:t>Background</w:t>
      </w:r>
      <w:bookmarkEnd w:id="35"/>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36" w:name="_Toc214895539"/>
      <w:r w:rsidRPr="00503A7C">
        <w:rPr>
          <w:rFonts w:eastAsiaTheme="minorEastAsia"/>
        </w:rPr>
        <w:t>4.1</w:t>
      </w:r>
      <w:r w:rsidRPr="00503A7C">
        <w:rPr>
          <w:rFonts w:eastAsiaTheme="minorEastAsia"/>
        </w:rPr>
        <w:tab/>
        <w:t>General</w:t>
      </w:r>
      <w:bookmarkEnd w:id="36"/>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37" w:name="_Toc214895540"/>
      <w:r w:rsidRPr="003E0A16">
        <w:rPr>
          <w:rFonts w:eastAsia="宋体"/>
        </w:rPr>
        <w:t>4.2</w:t>
      </w:r>
      <w:r w:rsidRPr="003E0A16">
        <w:rPr>
          <w:rFonts w:eastAsia="宋体"/>
        </w:rPr>
        <w:tab/>
        <w:t>Home routed Roaming charging</w:t>
      </w:r>
      <w:bookmarkEnd w:id="3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11pt" o:ole="">
            <v:imagedata r:id="rId11" o:title=""/>
          </v:shape>
          <o:OLEObject Type="Embed" ProgID="Visio.Drawing.11" ShapeID="_x0000_i1025" DrawAspect="Content" ObjectID="_1825509015"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38" w:name="_CRFigure4_2_4"/>
      <w:r w:rsidRPr="00F95C5F">
        <w:rPr>
          <w:rFonts w:eastAsiaTheme="minorEastAsia"/>
        </w:rPr>
        <w:t xml:space="preserve">Figure </w:t>
      </w:r>
      <w:bookmarkEnd w:id="3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39" w:name="_Toc214895541"/>
      <w:r w:rsidRPr="00F95C5F">
        <w:rPr>
          <w:rFonts w:eastAsia="宋体"/>
        </w:rPr>
        <w:t>4.3</w:t>
      </w:r>
      <w:r w:rsidRPr="00F95C5F">
        <w:rPr>
          <w:rFonts w:eastAsia="宋体"/>
        </w:rPr>
        <w:tab/>
        <w:t>Local Breakout Roaming charging</w:t>
      </w:r>
      <w:bookmarkEnd w:id="39"/>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3pt;height:210.35pt" o:ole="">
            <v:imagedata r:id="rId13" o:title=""/>
          </v:shape>
          <o:OLEObject Type="Embed" ProgID="Visio.Drawing.11" ShapeID="_x0000_i1026" DrawAspect="Content" ObjectID="_1825509016"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40" w:name="_CRFigure4_2_6"/>
      <w:r w:rsidRPr="00F95C5F">
        <w:rPr>
          <w:rFonts w:eastAsiaTheme="minorEastAsia"/>
        </w:rPr>
        <w:t xml:space="preserve">Figure </w:t>
      </w:r>
      <w:bookmarkEnd w:id="40"/>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4.95pt;height:211pt" o:ole="">
            <v:imagedata r:id="rId15" o:title=""/>
          </v:shape>
          <o:OLEObject Type="Embed" ProgID="Visio.Drawing.11" ShapeID="_x0000_i1027" DrawAspect="Content" ObjectID="_1825509017"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41" w:name="_CRFigure4_2_6a"/>
      <w:r w:rsidRPr="00F95C5F">
        <w:rPr>
          <w:rFonts w:eastAsiaTheme="minorEastAsia"/>
        </w:rPr>
        <w:t xml:space="preserve">Figure </w:t>
      </w:r>
      <w:bookmarkEnd w:id="41"/>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42" w:name="_Toc214895542"/>
      <w:r w:rsidRPr="00983FF0">
        <w:rPr>
          <w:rFonts w:eastAsia="等线" w:hint="eastAsia"/>
          <w:lang w:eastAsia="zh-CN"/>
        </w:rPr>
        <w:lastRenderedPageBreak/>
        <w:t>5</w:t>
      </w:r>
      <w:r w:rsidRPr="00983FF0">
        <w:rPr>
          <w:rFonts w:eastAsia="等线"/>
        </w:rPr>
        <w:tab/>
        <w:t>Scenarios and key issues</w:t>
      </w:r>
      <w:bookmarkEnd w:id="42"/>
    </w:p>
    <w:p w14:paraId="7AC3D867" w14:textId="2C47E2DA" w:rsidR="00983FF0" w:rsidRPr="00DC0FEF" w:rsidRDefault="00983FF0" w:rsidP="00DC0FEF">
      <w:pPr>
        <w:pStyle w:val="21"/>
        <w:rPr>
          <w:rFonts w:eastAsia="等线"/>
        </w:rPr>
      </w:pPr>
      <w:bookmarkStart w:id="43" w:name="_Toc214895543"/>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43"/>
    </w:p>
    <w:p w14:paraId="4651EAC4" w14:textId="77777777" w:rsidR="00983FF0" w:rsidRPr="00DC0FEF" w:rsidRDefault="00983FF0" w:rsidP="00DC0FEF">
      <w:pPr>
        <w:pStyle w:val="31"/>
        <w:rPr>
          <w:rFonts w:eastAsia="等线"/>
        </w:rPr>
      </w:pPr>
      <w:bookmarkStart w:id="44" w:name="_Toc89768044"/>
      <w:bookmarkStart w:id="45" w:name="_Toc214895544"/>
      <w:r w:rsidRPr="00DC0FEF">
        <w:rPr>
          <w:rFonts w:eastAsia="等线" w:hint="eastAsia"/>
        </w:rPr>
        <w:t>5</w:t>
      </w:r>
      <w:r w:rsidRPr="00DC0FEF">
        <w:rPr>
          <w:rFonts w:eastAsia="等线"/>
        </w:rPr>
        <w:t>.1.1</w:t>
      </w:r>
      <w:r w:rsidRPr="00DC0FEF">
        <w:rPr>
          <w:rFonts w:eastAsia="等线"/>
        </w:rPr>
        <w:tab/>
        <w:t>Use cases</w:t>
      </w:r>
      <w:bookmarkEnd w:id="44"/>
      <w:bookmarkEnd w:id="45"/>
    </w:p>
    <w:p w14:paraId="4FA84B13" w14:textId="16AC391F" w:rsidR="00983FF0" w:rsidRPr="00245547" w:rsidRDefault="00983FF0" w:rsidP="00710E71">
      <w:pPr>
        <w:pStyle w:val="41"/>
        <w:rPr>
          <w:rFonts w:eastAsia="宋体"/>
        </w:rPr>
      </w:pPr>
      <w:bookmarkStart w:id="46" w:name="_Toc214895545"/>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Pr="00245547">
        <w:rPr>
          <w:rFonts w:eastAsia="宋体" w:hint="eastAsia"/>
        </w:rPr>
        <w:t>1</w:t>
      </w:r>
      <w:r w:rsidR="00C41C52" w:rsidRPr="00245547">
        <w:rPr>
          <w:rFonts w:eastAsia="宋体"/>
        </w:rPr>
        <w:t>: Failures detected between the CTF and the V-CHF</w:t>
      </w:r>
      <w:bookmarkEnd w:id="46"/>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65pt;height:46.35pt" o:ole="">
            <v:imagedata r:id="rId17" o:title=""/>
          </v:shape>
          <o:OLEObject Type="Embed" ProgID="Visio.Drawing.11" ShapeID="_x0000_i1028" DrawAspect="Content" ObjectID="_1825509018"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12C1BA37" w:rsidR="00270F87" w:rsidRPr="003B1EBC" w:rsidRDefault="00270F87" w:rsidP="003B1EBC">
      <w:pPr>
        <w:pStyle w:val="41"/>
        <w:rPr>
          <w:rFonts w:eastAsia="等线"/>
        </w:rPr>
      </w:pPr>
      <w:bookmarkStart w:id="47" w:name="_Toc214895546"/>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Pr="003B1EBC">
        <w:rPr>
          <w:rFonts w:eastAsia="等线"/>
        </w:rPr>
        <w:t>2: Failures detected between the CTF and the V-CHF</w:t>
      </w:r>
      <w:bookmarkEnd w:id="47"/>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65pt;height:67pt" o:ole="">
            <v:imagedata r:id="rId19" o:title=""/>
          </v:shape>
          <o:OLEObject Type="Embed" ProgID="Visio.Drawing.11" ShapeID="_x0000_i1029" DrawAspect="Content" ObjectID="_1825509019"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48" w:name="_Toc214895547"/>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48"/>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49" w:name="_Toc214895548"/>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49"/>
    </w:p>
    <w:p w14:paraId="42730635" w14:textId="2C21879F" w:rsidR="00983FF0" w:rsidRDefault="00983FF0" w:rsidP="00246D42">
      <w:pPr>
        <w:pStyle w:val="41"/>
        <w:rPr>
          <w:rFonts w:eastAsia="等线"/>
        </w:rPr>
      </w:pPr>
      <w:bookmarkStart w:id="50" w:name="_Toc89768045"/>
      <w:bookmarkStart w:id="51" w:name="_Toc214895549"/>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50"/>
      <w:r w:rsidRPr="00983FF0">
        <w:rPr>
          <w:rFonts w:eastAsia="等线"/>
        </w:rPr>
        <w:t xml:space="preserve">Key issue </w:t>
      </w:r>
      <w:r w:rsidR="0073004E" w:rsidRPr="006D7FCA">
        <w:t>#</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51"/>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B706811" w:rsidR="00CD0C13" w:rsidRPr="00CD0C13" w:rsidRDefault="00CD0C13" w:rsidP="00246D42">
      <w:pPr>
        <w:pStyle w:val="41"/>
        <w:rPr>
          <w:rFonts w:eastAsia="等线"/>
          <w:color w:val="000000"/>
        </w:rPr>
      </w:pPr>
      <w:bookmarkStart w:id="52" w:name="_Toc214895550"/>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Pr="00CD0C13">
        <w:rPr>
          <w:rFonts w:eastAsia="等线"/>
          <w:color w:val="000000"/>
          <w:lang w:eastAsia="zh-CN"/>
        </w:rPr>
        <w:t>2</w:t>
      </w:r>
      <w:r w:rsidRPr="00CD0C13">
        <w:rPr>
          <w:rFonts w:eastAsia="等线"/>
          <w:color w:val="000000"/>
        </w:rPr>
        <w:t xml:space="preserve">: </w:t>
      </w:r>
      <w:bookmarkStart w:id="53" w:name="_Hlk208913682"/>
      <w:r w:rsidRPr="00CD0C13">
        <w:rPr>
          <w:rFonts w:eastAsia="等线"/>
        </w:rPr>
        <w:t>Failure handling enhancement for failures detected between the V-CHF and the H-CHF</w:t>
      </w:r>
      <w:bookmarkEnd w:id="52"/>
      <w:bookmarkEnd w:id="5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5D20DE36" w:rsidR="00CD0C13" w:rsidRPr="00246D42"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51C1F8A5" w14:textId="77777777" w:rsidR="00983FF0" w:rsidRPr="00983FF0" w:rsidRDefault="00983FF0" w:rsidP="001F5BEF">
      <w:pPr>
        <w:pStyle w:val="31"/>
        <w:rPr>
          <w:rFonts w:eastAsia="等线"/>
          <w:lang w:eastAsia="zh-CN"/>
        </w:rPr>
      </w:pPr>
      <w:bookmarkStart w:id="54" w:name="_Toc214895551"/>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54"/>
    </w:p>
    <w:p w14:paraId="196CA02B" w14:textId="7BB966E1" w:rsidR="00983FF0" w:rsidRPr="00245547" w:rsidRDefault="00983FF0" w:rsidP="00245547">
      <w:pPr>
        <w:pStyle w:val="41"/>
        <w:rPr>
          <w:rFonts w:eastAsia="等线"/>
        </w:rPr>
      </w:pPr>
      <w:bookmarkStart w:id="55" w:name="_Toc214895552"/>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55"/>
    </w:p>
    <w:p w14:paraId="044784B7" w14:textId="77777777" w:rsidR="00E22685" w:rsidRPr="00E22685" w:rsidRDefault="00E22685" w:rsidP="00245547">
      <w:pPr>
        <w:rPr>
          <w:rFonts w:eastAsia="等线"/>
          <w:lang w:eastAsia="zh-CN"/>
        </w:rPr>
      </w:pPr>
      <w:r w:rsidRPr="00E22685">
        <w:rPr>
          <w:rFonts w:eastAsia="等线"/>
          <w:lang w:eastAsia="zh-CN"/>
        </w:rPr>
        <w:t>A possible solution for key issue #1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77777777" w:rsidR="00E22685" w:rsidRPr="00E22685" w:rsidRDefault="00E22685" w:rsidP="008A7ADE">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p>
    <w:p w14:paraId="0F10DBA1" w14:textId="77777777" w:rsidR="00E22685" w:rsidRPr="00E22685" w:rsidRDefault="00E22685" w:rsidP="00E22685">
      <w:pPr>
        <w:pStyle w:val="TF"/>
        <w:overflowPunct w:val="0"/>
        <w:autoSpaceDE w:val="0"/>
        <w:autoSpaceDN w:val="0"/>
        <w:adjustRightInd w:val="0"/>
        <w:textAlignment w:val="baseline"/>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0F742D3" w:rsidR="000D1C70" w:rsidRPr="000D1C70" w:rsidRDefault="000D1C70" w:rsidP="000D1C70">
      <w:pPr>
        <w:pStyle w:val="41"/>
        <w:overflowPunct w:val="0"/>
        <w:autoSpaceDE w:val="0"/>
        <w:autoSpaceDN w:val="0"/>
        <w:adjustRightInd w:val="0"/>
        <w:textAlignment w:val="baseline"/>
        <w:rPr>
          <w:lang w:eastAsia="zh-CN"/>
        </w:rPr>
      </w:pPr>
      <w:bookmarkStart w:id="56" w:name="_Toc214895553"/>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56"/>
    </w:p>
    <w:p w14:paraId="38182ECD" w14:textId="77777777" w:rsidR="000D1C70" w:rsidRPr="00E22685" w:rsidRDefault="000D1C70" w:rsidP="008A7ADE">
      <w:pPr>
        <w:rPr>
          <w:rFonts w:eastAsia="等线"/>
          <w:lang w:eastAsia="zh-CN"/>
        </w:rPr>
      </w:pPr>
      <w:r w:rsidRPr="00E22685">
        <w:rPr>
          <w:rFonts w:eastAsia="等线"/>
          <w:lang w:eastAsia="zh-CN"/>
        </w:rPr>
        <w:t>A possible solution for key issue #1 covering requirements REQ-3GPPCH-LBIC-1, enhanced failure handling for scenarios where a failure is detected between the CTF and the V-CHF.</w:t>
      </w:r>
    </w:p>
    <w:p w14:paraId="78CC67BF" w14:textId="19AC68E7" w:rsidR="00E22685" w:rsidRDefault="000D1C70" w:rsidP="008A7ADE">
      <w:pPr>
        <w:rPr>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p>
    <w:p w14:paraId="267D41D5" w14:textId="335FA92F" w:rsidR="00C02A9F" w:rsidRPr="00C02A9F" w:rsidRDefault="00C02A9F" w:rsidP="00C02A9F">
      <w:pPr>
        <w:pStyle w:val="41"/>
        <w:rPr>
          <w:rFonts w:eastAsia="宋体"/>
        </w:rPr>
      </w:pPr>
      <w:bookmarkStart w:id="57" w:name="_Toc214895554"/>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57"/>
      <w:r w:rsidRPr="00C02A9F">
        <w:rPr>
          <w:rFonts w:eastAsia="宋体"/>
        </w:rPr>
        <w:t xml:space="preserve"> </w:t>
      </w:r>
    </w:p>
    <w:p w14:paraId="2E5349F1" w14:textId="77777777" w:rsidR="00C02A9F" w:rsidRPr="00C02A9F" w:rsidRDefault="00C02A9F" w:rsidP="008A7ADE">
      <w:pPr>
        <w:rPr>
          <w:rFonts w:eastAsia="等线"/>
          <w:lang w:eastAsia="zh-CN"/>
        </w:rPr>
      </w:pPr>
      <w:r w:rsidRPr="00C02A9F">
        <w:rPr>
          <w:rFonts w:eastAsia="等线"/>
          <w:lang w:eastAsia="zh-CN"/>
        </w:rPr>
        <w:t xml:space="preserve">A possible solution for key issue #1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lastRenderedPageBreak/>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58" w:name="_Toc214895555"/>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58"/>
    </w:p>
    <w:p w14:paraId="50E759AE" w14:textId="77777777" w:rsidR="001971CD" w:rsidRPr="001971CD" w:rsidRDefault="001971CD" w:rsidP="008A7ADE">
      <w:pPr>
        <w:rPr>
          <w:rFonts w:eastAsia="宋体"/>
          <w:iCs/>
        </w:rPr>
      </w:pPr>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59" w:name="_Toc214895556"/>
      <w:r w:rsidRPr="001971CD">
        <w:rPr>
          <w:rFonts w:eastAsia="等线" w:hint="eastAsia"/>
        </w:rPr>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59"/>
    </w:p>
    <w:p w14:paraId="0C95A5B2" w14:textId="77777777" w:rsidR="001971CD" w:rsidRPr="001971CD" w:rsidRDefault="001971CD" w:rsidP="000B53A9">
      <w:pPr>
        <w:rPr>
          <w:rFonts w:eastAsia="宋体"/>
          <w:lang w:eastAsia="zh-CN"/>
        </w:rPr>
      </w:pPr>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60" w:name="_Toc214895557"/>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60"/>
    </w:p>
    <w:p w14:paraId="43C36BCD" w14:textId="77777777" w:rsidR="002F4156" w:rsidRPr="002F4156" w:rsidRDefault="002F4156" w:rsidP="000B53A9">
      <w:pPr>
        <w:rPr>
          <w:rFonts w:eastAsia="宋体"/>
          <w:lang w:eastAsia="zh-CN"/>
        </w:rPr>
      </w:pPr>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61" w:name="_Toc214895558"/>
      <w:r w:rsidRPr="002F4156">
        <w:rPr>
          <w:rFonts w:eastAsia="宋体" w:hint="eastAsia"/>
        </w:rPr>
        <w:lastRenderedPageBreak/>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61"/>
    </w:p>
    <w:p w14:paraId="43406E0D" w14:textId="77777777" w:rsidR="002F4156" w:rsidRPr="002F4156" w:rsidRDefault="002F4156" w:rsidP="000B53A9">
      <w:pPr>
        <w:rPr>
          <w:rFonts w:eastAsia="宋体"/>
          <w:lang w:eastAsia="zh-CN"/>
        </w:rPr>
      </w:pPr>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040AD35C" w14:textId="77777777" w:rsidR="002F4156" w:rsidRPr="002F4156" w:rsidRDefault="002F4156" w:rsidP="001971CD">
      <w:pPr>
        <w:rPr>
          <w:rFonts w:eastAsiaTheme="minorEastAsia"/>
        </w:rPr>
      </w:pPr>
    </w:p>
    <w:p w14:paraId="77495D5F" w14:textId="77777777" w:rsidR="00983FF0" w:rsidRPr="00967E59" w:rsidRDefault="00983FF0" w:rsidP="00967E59">
      <w:pPr>
        <w:pStyle w:val="31"/>
        <w:rPr>
          <w:rFonts w:eastAsia="等线"/>
        </w:rPr>
      </w:pPr>
      <w:bookmarkStart w:id="62" w:name="_Toc214895559"/>
      <w:r w:rsidRPr="00967E59">
        <w:rPr>
          <w:rFonts w:eastAsia="等线" w:hint="eastAsia"/>
        </w:rPr>
        <w:t>5</w:t>
      </w:r>
      <w:r w:rsidRPr="00967E59">
        <w:rPr>
          <w:rFonts w:eastAsia="等线"/>
        </w:rPr>
        <w:t>.1.5</w:t>
      </w:r>
      <w:r w:rsidRPr="00967E59">
        <w:rPr>
          <w:rFonts w:eastAsia="等线"/>
        </w:rPr>
        <w:tab/>
        <w:t>Evaluation</w:t>
      </w:r>
      <w:bookmarkEnd w:id="62"/>
    </w:p>
    <w:p w14:paraId="548FF7DA" w14:textId="42D88599" w:rsidR="00983FF0" w:rsidRPr="00967E59" w:rsidRDefault="00983FF0" w:rsidP="00967E59">
      <w:pPr>
        <w:pStyle w:val="31"/>
        <w:rPr>
          <w:rFonts w:eastAsia="等线"/>
        </w:rPr>
      </w:pPr>
      <w:bookmarkStart w:id="63" w:name="_Toc214895560"/>
      <w:r w:rsidRPr="00967E59">
        <w:rPr>
          <w:rFonts w:eastAsia="等线" w:hint="eastAsia"/>
        </w:rPr>
        <w:t>5</w:t>
      </w:r>
      <w:r w:rsidRPr="00967E59">
        <w:rPr>
          <w:rFonts w:eastAsia="等线"/>
        </w:rPr>
        <w:t>.1.6</w:t>
      </w:r>
      <w:r w:rsidRPr="00967E59">
        <w:rPr>
          <w:rFonts w:eastAsia="等线"/>
        </w:rPr>
        <w:tab/>
        <w:t>Conclusion</w:t>
      </w:r>
      <w:bookmarkEnd w:id="63"/>
    </w:p>
    <w:p w14:paraId="4270D488" w14:textId="1CD2544A" w:rsidR="0014740B" w:rsidRPr="00983FF0" w:rsidRDefault="0014740B" w:rsidP="00982943">
      <w:pPr>
        <w:pStyle w:val="21"/>
        <w:rPr>
          <w:rFonts w:eastAsia="等线"/>
        </w:rPr>
      </w:pPr>
      <w:bookmarkStart w:id="64" w:name="_Toc214895561"/>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64"/>
    </w:p>
    <w:p w14:paraId="7D96380C" w14:textId="6E3A2713" w:rsidR="0014740B" w:rsidRPr="00983FF0" w:rsidRDefault="0014740B" w:rsidP="00982943">
      <w:pPr>
        <w:pStyle w:val="31"/>
        <w:rPr>
          <w:rFonts w:eastAsia="等线"/>
        </w:rPr>
      </w:pPr>
      <w:bookmarkStart w:id="65" w:name="_Toc214895562"/>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65"/>
    </w:p>
    <w:p w14:paraId="06F131FA" w14:textId="5F661DA9" w:rsidR="0014740B" w:rsidRDefault="0014740B" w:rsidP="00982943">
      <w:pPr>
        <w:pStyle w:val="41"/>
        <w:rPr>
          <w:rFonts w:eastAsia="等线"/>
        </w:rPr>
      </w:pPr>
      <w:bookmarkStart w:id="66" w:name="_Toc214895563"/>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66"/>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65pt;height:123.35pt" o:ole="">
            <v:imagedata r:id="rId24" o:title=""/>
          </v:shape>
          <o:OLEObject Type="Embed" ProgID="Visio.Drawing.11" ShapeID="_x0000_i1030" DrawAspect="Content" ObjectID="_1825509020" r:id="rId25"/>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67" w:name="_Hlk209017579"/>
      <w:r w:rsidRPr="005C11DB">
        <w:rPr>
          <w:rFonts w:eastAsiaTheme="minorEastAsia" w:hint="eastAsia"/>
        </w:rPr>
        <w:t>in</w:t>
      </w:r>
      <w:r w:rsidRPr="005C11DB">
        <w:rPr>
          <w:rFonts w:eastAsiaTheme="minorEastAsia"/>
        </w:rPr>
        <w:t xml:space="preserve"> HR roaming</w:t>
      </w:r>
      <w:bookmarkEnd w:id="67"/>
    </w:p>
    <w:p w14:paraId="11481A13" w14:textId="77777777"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p>
    <w:p w14:paraId="161D0B7E" w14:textId="5E3F094C" w:rsidR="00AA4ADC" w:rsidRPr="00AA4ADC" w:rsidRDefault="00AA4ADC" w:rsidP="00982943">
      <w:pPr>
        <w:pStyle w:val="31"/>
        <w:rPr>
          <w:rFonts w:eastAsia="宋体"/>
        </w:rPr>
      </w:pPr>
      <w:bookmarkStart w:id="68" w:name="_Toc158019956"/>
      <w:bookmarkStart w:id="69" w:name="_Toc158362615"/>
      <w:bookmarkStart w:id="70" w:name="_Toc214895564"/>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68"/>
      <w:bookmarkEnd w:id="69"/>
      <w:bookmarkEnd w:id="70"/>
    </w:p>
    <w:p w14:paraId="078A1A86" w14:textId="24C3D22E"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71" w:name="_Toc214895565"/>
      <w:r w:rsidRPr="00F141F1">
        <w:rPr>
          <w:rFonts w:eastAsia="等线"/>
        </w:rPr>
        <w:t>5.2.3</w:t>
      </w:r>
      <w:r w:rsidRPr="00F141F1">
        <w:rPr>
          <w:rFonts w:eastAsia="等线"/>
        </w:rPr>
        <w:tab/>
        <w:t>Key issues</w:t>
      </w:r>
      <w:bookmarkEnd w:id="71"/>
    </w:p>
    <w:p w14:paraId="54131CB8" w14:textId="77777777" w:rsidR="00394000" w:rsidRPr="002F4156" w:rsidRDefault="00394000" w:rsidP="003643B5">
      <w:pPr>
        <w:pStyle w:val="41"/>
        <w:rPr>
          <w:rFonts w:eastAsia="等线"/>
          <w:lang w:eastAsia="zh-CN"/>
        </w:rPr>
      </w:pPr>
      <w:bookmarkStart w:id="72" w:name="_Toc214895566"/>
      <w:r w:rsidRPr="002F4156">
        <w:rPr>
          <w:rFonts w:eastAsia="等线"/>
          <w:lang w:eastAsia="zh-CN"/>
        </w:rPr>
        <w:t>5.2.3.1</w:t>
      </w:r>
      <w:r w:rsidRPr="002F4156">
        <w:rPr>
          <w:rFonts w:eastAsia="等线"/>
          <w:lang w:eastAsia="zh-CN"/>
        </w:rPr>
        <w:tab/>
        <w:t>Key issue #1: Failure is detected in one of the charging sessions</w:t>
      </w:r>
      <w:bookmarkEnd w:id="72"/>
    </w:p>
    <w:p w14:paraId="7C419C80" w14:textId="77777777"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REQ-3GPPCH-LBHR-01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lastRenderedPageBreak/>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73" w:name="_Toc214895567"/>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73"/>
    </w:p>
    <w:p w14:paraId="13EED8CC" w14:textId="07C1811C" w:rsidR="00D83CAC" w:rsidRPr="003643B5" w:rsidRDefault="00D83CAC" w:rsidP="003643B5">
      <w:pPr>
        <w:pStyle w:val="41"/>
        <w:rPr>
          <w:rFonts w:eastAsia="等线"/>
        </w:rPr>
      </w:pPr>
      <w:bookmarkStart w:id="74" w:name="_Toc214895568"/>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74"/>
    </w:p>
    <w:p w14:paraId="4CFFBC03" w14:textId="77777777" w:rsidR="00D83CAC" w:rsidRPr="00D83CAC" w:rsidRDefault="00D83CAC" w:rsidP="003643B5">
      <w:pPr>
        <w:rPr>
          <w:rFonts w:eastAsia="宋体"/>
          <w:lang w:eastAsia="zh-CN"/>
        </w:rPr>
      </w:pPr>
      <w:r w:rsidRPr="00D83CAC">
        <w:rPr>
          <w:rFonts w:eastAsia="宋体"/>
        </w:rPr>
        <w:t>A possible solution for key issue #1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75" w:name="_Hlk214517934"/>
      <w:r w:rsidRPr="00D83CAC">
        <w:rPr>
          <w:rFonts w:eastAsia="宋体"/>
          <w:noProof/>
        </w:rPr>
        <w:t xml:space="preserve"> </w:t>
      </w:r>
      <w:bookmarkEnd w:id="75"/>
      <w:r w:rsidRPr="00D83CAC">
        <w:rPr>
          <w:rFonts w:eastAsia="宋体"/>
          <w:noProof/>
        </w:rPr>
        <w:t xml:space="preserve">the H-SMF (CTF) uses application level failure handling </w:t>
      </w:r>
      <w:bookmarkStart w:id="76" w:name="_Hlk213228881"/>
      <w:r w:rsidRPr="00D83CAC">
        <w:rPr>
          <w:rFonts w:eastAsia="宋体"/>
          <w:noProof/>
        </w:rPr>
        <w:t>(Terminate, Continue, Retry_and_terminate)</w:t>
      </w:r>
      <w:bookmarkEnd w:id="76"/>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77" w:name="_Toc214895569"/>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77"/>
    </w:p>
    <w:p w14:paraId="772D62CF" w14:textId="77777777" w:rsidR="00D83CAC" w:rsidRPr="00D83CAC" w:rsidRDefault="00D83CAC" w:rsidP="003643B5">
      <w:pPr>
        <w:rPr>
          <w:rFonts w:eastAsia="宋体"/>
          <w:noProof/>
          <w:color w:val="000000"/>
        </w:rPr>
      </w:pPr>
      <w:r w:rsidRPr="00D83CAC">
        <w:rPr>
          <w:rFonts w:eastAsia="宋体"/>
        </w:rPr>
        <w:t>A possible solution for key issue #1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5B4999" w:rsidR="00394000" w:rsidRPr="00D83CAC" w:rsidRDefault="00D83CAC" w:rsidP="003643B5">
      <w:pPr>
        <w:rPr>
          <w:rFonts w:eastAsia="等线"/>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78"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78"/>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7DD7D49" w14:textId="4D2696AC" w:rsidR="00394000" w:rsidRPr="00983FF0" w:rsidRDefault="00394000" w:rsidP="00A509C5">
      <w:pPr>
        <w:pStyle w:val="31"/>
        <w:rPr>
          <w:rFonts w:eastAsia="等线"/>
          <w:lang w:eastAsia="zh-CN"/>
        </w:rPr>
      </w:pPr>
      <w:bookmarkStart w:id="79" w:name="_Toc214895570"/>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79"/>
    </w:p>
    <w:p w14:paraId="32D92E56" w14:textId="30E9B848" w:rsidR="00394000" w:rsidRDefault="00394000" w:rsidP="00A509C5">
      <w:pPr>
        <w:pStyle w:val="31"/>
        <w:rPr>
          <w:rFonts w:eastAsia="等线"/>
        </w:rPr>
      </w:pPr>
      <w:bookmarkStart w:id="80" w:name="_Toc214895571"/>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80"/>
    </w:p>
    <w:p w14:paraId="1745F2FD" w14:textId="39600063" w:rsidR="00DC27C1" w:rsidRPr="00DC27C1" w:rsidRDefault="00DC27C1" w:rsidP="001A3CDF">
      <w:pPr>
        <w:pStyle w:val="21"/>
        <w:rPr>
          <w:rFonts w:eastAsia="等线"/>
        </w:rPr>
      </w:pPr>
      <w:bookmarkStart w:id="81" w:name="_Toc214895572"/>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81"/>
    </w:p>
    <w:p w14:paraId="718799AA" w14:textId="7BDBAF46" w:rsidR="00DC27C1" w:rsidRPr="00DC27C1" w:rsidRDefault="00DC27C1" w:rsidP="001A3CDF">
      <w:pPr>
        <w:pStyle w:val="31"/>
        <w:rPr>
          <w:rFonts w:eastAsia="等线"/>
        </w:rPr>
      </w:pPr>
      <w:bookmarkStart w:id="82" w:name="_Toc214895573"/>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82"/>
    </w:p>
    <w:p w14:paraId="7A1F1314" w14:textId="5A705E16" w:rsidR="00DC27C1" w:rsidRPr="00DC27C1" w:rsidRDefault="00DC27C1" w:rsidP="001A3CDF">
      <w:pPr>
        <w:pStyle w:val="41"/>
        <w:rPr>
          <w:rFonts w:eastAsia="等线"/>
        </w:rPr>
      </w:pPr>
      <w:bookmarkStart w:id="83" w:name="_Toc214895574"/>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r w:rsidR="00EB5D2E">
        <w:rPr>
          <w:rFonts w:eastAsia="等线"/>
        </w:rPr>
        <w:t>1</w:t>
      </w:r>
      <w:r w:rsidRPr="00DC27C1">
        <w:rPr>
          <w:rFonts w:eastAsia="等线"/>
        </w:rPr>
        <w:t>: Failures detected between the CTF and the V-CHF</w:t>
      </w:r>
      <w:bookmarkEnd w:id="83"/>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lastRenderedPageBreak/>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18023690" w:rsidR="00CF5FE2" w:rsidRPr="001A3CDF" w:rsidRDefault="00CF5FE2" w:rsidP="001A3CDF">
      <w:pPr>
        <w:pStyle w:val="41"/>
        <w:rPr>
          <w:rFonts w:eastAsia="等线"/>
        </w:rPr>
      </w:pPr>
      <w:bookmarkStart w:id="84" w:name="_Toc214895575"/>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r w:rsidR="00EB5D2E" w:rsidRPr="001A3CDF">
        <w:rPr>
          <w:rFonts w:eastAsia="等线"/>
        </w:rPr>
        <w:t>2</w:t>
      </w:r>
      <w:r w:rsidRPr="001A3CDF">
        <w:rPr>
          <w:rFonts w:eastAsia="等线"/>
        </w:rPr>
        <w:t>: Failures detected between the CTF and the H-CHF</w:t>
      </w:r>
      <w:bookmarkEnd w:id="84"/>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5E082611" w:rsidR="00CF5FE2" w:rsidRPr="00DC27C1"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3F26D0BA" w14:textId="735D07C9" w:rsidR="00DC27C1" w:rsidRPr="00DC27C1" w:rsidRDefault="00DC27C1" w:rsidP="001A3CDF">
      <w:pPr>
        <w:pStyle w:val="31"/>
        <w:rPr>
          <w:rFonts w:eastAsia="等线"/>
        </w:rPr>
      </w:pPr>
      <w:bookmarkStart w:id="85" w:name="_Toc21489557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85"/>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5D0F06D5" w:rsidR="00CF5FE2" w:rsidRPr="00DC27C1" w:rsidRDefault="00CF5FE2" w:rsidP="001A3CDF">
      <w:pPr>
        <w:rPr>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7349FD16" w14:textId="3CD0F973" w:rsidR="00DC27C1" w:rsidRPr="00DC27C1" w:rsidRDefault="00DC27C1" w:rsidP="001A3CDF">
      <w:pPr>
        <w:pStyle w:val="31"/>
        <w:rPr>
          <w:rFonts w:eastAsia="等线"/>
          <w:lang w:eastAsia="zh-CN"/>
        </w:rPr>
      </w:pPr>
      <w:bookmarkStart w:id="86" w:name="_Toc214895577"/>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86"/>
    </w:p>
    <w:p w14:paraId="787F32F2" w14:textId="7D0B9C49" w:rsidR="00DC27C1" w:rsidRPr="00DC27C1" w:rsidRDefault="00DC27C1" w:rsidP="002E7FE1">
      <w:pPr>
        <w:pStyle w:val="41"/>
        <w:rPr>
          <w:rFonts w:eastAsia="等线"/>
        </w:rPr>
      </w:pPr>
      <w:bookmarkStart w:id="87" w:name="_Toc214895578"/>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r w:rsidR="00AA1171">
        <w:rPr>
          <w:rFonts w:eastAsia="等线"/>
          <w:lang w:eastAsia="zh-CN"/>
        </w:rPr>
        <w:t>1</w:t>
      </w:r>
      <w:r w:rsidRPr="00DC27C1">
        <w:rPr>
          <w:rFonts w:eastAsia="等线"/>
        </w:rPr>
        <w:t>: Failure handling enhancement for failures detected between the CTF and the V-CHF</w:t>
      </w:r>
      <w:bookmarkEnd w:id="87"/>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lastRenderedPageBreak/>
        <w:t>-</w:t>
      </w:r>
      <w:r w:rsidRPr="00DC27C1">
        <w:rPr>
          <w:rFonts w:eastAsia="等线"/>
        </w:rPr>
        <w:tab/>
        <w:t>Identification of the failure handling enhancement, if any, for the scenario in which a failure is detected between the CTF and the V-CHF;</w:t>
      </w:r>
    </w:p>
    <w:p w14:paraId="6371F3F6" w14:textId="44845131" w:rsidR="00CF5FE2" w:rsidRPr="00CF5FE2" w:rsidRDefault="00CF5FE2" w:rsidP="002E7FE1">
      <w:pPr>
        <w:pStyle w:val="41"/>
        <w:rPr>
          <w:rFonts w:eastAsia="等线"/>
        </w:rPr>
      </w:pPr>
      <w:bookmarkStart w:id="88" w:name="_Toc214895579"/>
      <w:r w:rsidRPr="00CF5FE2">
        <w:rPr>
          <w:rFonts w:eastAsia="等线" w:hint="eastAsia"/>
          <w:lang w:eastAsia="zh-CN"/>
        </w:rPr>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r w:rsidR="00AA1171">
        <w:rPr>
          <w:rFonts w:eastAsia="等线"/>
          <w:lang w:eastAsia="zh-CN"/>
        </w:rPr>
        <w:t>2</w:t>
      </w:r>
      <w:r w:rsidRPr="00CF5FE2">
        <w:rPr>
          <w:rFonts w:eastAsia="等线"/>
        </w:rPr>
        <w:t>: Failure handling enhancement for failures detected between the CTF and the H-CHF</w:t>
      </w:r>
      <w:bookmarkEnd w:id="88"/>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61F5E8DA" w:rsidR="00CF5FE2" w:rsidRPr="002E7FE1" w:rsidRDefault="00CF5FE2" w:rsidP="002E7FE1">
      <w:pPr>
        <w:pStyle w:val="B1"/>
        <w:rPr>
          <w:rFonts w:eastAsia="等线"/>
        </w:rPr>
      </w:pPr>
      <w:r w:rsidRPr="00CF5FE2">
        <w:rPr>
          <w:rFonts w:eastAsia="等线"/>
        </w:rPr>
        <w:t>-</w:t>
      </w:r>
      <w:r w:rsidRPr="00CF5FE2">
        <w:rPr>
          <w:rFonts w:eastAsia="等线"/>
        </w:rPr>
        <w:tab/>
        <w:t>Identification of the failure handling enhancement, if any, for the scenario in which a failure is detected between the CTF and the H-CHF;</w:t>
      </w:r>
    </w:p>
    <w:p w14:paraId="4DC63941" w14:textId="43235819" w:rsidR="00DC27C1" w:rsidRPr="00DC27C1" w:rsidRDefault="00DC27C1" w:rsidP="00ED0ECD">
      <w:pPr>
        <w:pStyle w:val="31"/>
        <w:rPr>
          <w:rFonts w:eastAsia="等线"/>
          <w:lang w:eastAsia="zh-CN"/>
        </w:rPr>
      </w:pPr>
      <w:bookmarkStart w:id="89" w:name="_Toc214895580"/>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89"/>
    </w:p>
    <w:p w14:paraId="488F578B" w14:textId="0CDB5243" w:rsidR="00DC27C1" w:rsidRPr="00DC27C1" w:rsidRDefault="00DC27C1" w:rsidP="00ED0ECD">
      <w:pPr>
        <w:pStyle w:val="31"/>
        <w:rPr>
          <w:rFonts w:eastAsia="等线"/>
          <w:lang w:eastAsia="zh-CN"/>
        </w:rPr>
      </w:pPr>
      <w:bookmarkStart w:id="90" w:name="_Toc214895581"/>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90"/>
    </w:p>
    <w:p w14:paraId="114F643F" w14:textId="1513FD4A" w:rsidR="00DC27C1" w:rsidRPr="00DC27C1" w:rsidRDefault="00DC27C1" w:rsidP="00ED0ECD">
      <w:pPr>
        <w:pStyle w:val="31"/>
        <w:rPr>
          <w:rFonts w:eastAsiaTheme="minorEastAsia"/>
        </w:rPr>
      </w:pPr>
      <w:bookmarkStart w:id="91" w:name="_Toc214895582"/>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91"/>
    </w:p>
    <w:p w14:paraId="3224473B" w14:textId="77777777" w:rsidR="00983FF0" w:rsidRPr="005C11DB" w:rsidRDefault="00983FF0" w:rsidP="005C11DB">
      <w:pPr>
        <w:pStyle w:val="1"/>
        <w:rPr>
          <w:rFonts w:eastAsia="等线"/>
        </w:rPr>
      </w:pPr>
      <w:bookmarkStart w:id="92" w:name="_Toc214895583"/>
      <w:r w:rsidRPr="00983FF0">
        <w:rPr>
          <w:rFonts w:eastAsia="等线" w:hint="eastAsia"/>
          <w:lang w:val="en-US" w:eastAsia="zh-CN"/>
        </w:rPr>
        <w:t>6</w:t>
      </w:r>
      <w:r w:rsidRPr="00983FF0">
        <w:rPr>
          <w:rFonts w:eastAsia="等线"/>
        </w:rPr>
        <w:tab/>
        <w:t>Conclusions and recommendations</w:t>
      </w:r>
      <w:bookmarkEnd w:id="92"/>
    </w:p>
    <w:p w14:paraId="216A8F1F" w14:textId="398BFDED" w:rsidR="00983FF0" w:rsidRDefault="00983FF0" w:rsidP="00983FF0"/>
    <w:p w14:paraId="7E4CFDCF" w14:textId="5A271496" w:rsidR="00A26B36" w:rsidRPr="002E7FE1" w:rsidRDefault="00A26B36" w:rsidP="00A26B36">
      <w:pPr>
        <w:pStyle w:val="8"/>
        <w:rPr>
          <w:rFonts w:eastAsia="宋体"/>
        </w:rPr>
      </w:pPr>
      <w:bookmarkStart w:id="93" w:name="_Toc214895584"/>
      <w:r w:rsidRPr="002E7FE1">
        <w:rPr>
          <w:rFonts w:eastAsia="宋体"/>
        </w:rPr>
        <w:t>Annex &lt;A&gt; (informative):</w:t>
      </w:r>
      <w:r w:rsidRPr="002E7FE1">
        <w:rPr>
          <w:rFonts w:eastAsia="宋体"/>
        </w:rPr>
        <w:br/>
      </w:r>
      <w:proofErr w:type="spellStart"/>
      <w:r w:rsidRPr="002E7FE1">
        <w:rPr>
          <w:rFonts w:eastAsia="宋体"/>
        </w:rPr>
        <w:t>PlantUML</w:t>
      </w:r>
      <w:bookmarkEnd w:id="93"/>
      <w:proofErr w:type="spellEnd"/>
    </w:p>
    <w:p w14:paraId="681F1FC4" w14:textId="77777777" w:rsidR="00A26B36" w:rsidRPr="002E7FE1" w:rsidRDefault="00A26B36" w:rsidP="002E7FE1">
      <w:pPr>
        <w:pStyle w:val="1"/>
        <w:rPr>
          <w:rFonts w:eastAsia="宋体"/>
        </w:rPr>
      </w:pPr>
      <w:bookmarkStart w:id="94" w:name="_Toc214895585"/>
      <w:r w:rsidRPr="002E7FE1">
        <w:rPr>
          <w:rFonts w:eastAsia="宋体"/>
        </w:rPr>
        <w:t>A.1</w:t>
      </w:r>
      <w:r w:rsidRPr="002E7FE1">
        <w:rPr>
          <w:rFonts w:eastAsia="宋体"/>
        </w:rPr>
        <w:tab/>
        <w:t>Figures</w:t>
      </w:r>
      <w:bookmarkEnd w:id="94"/>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95" w:name="_Toc214895586"/>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95"/>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96" w:name="_Toc214895587"/>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96"/>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lastRenderedPageBreak/>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97" w:name="_Toc214895588"/>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97"/>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98" w:name="_Toc214895589"/>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98"/>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99" w:name="_Toc214895590"/>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99"/>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100" w:name="_Toc214895591"/>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100"/>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101" w:name="_Toc214895592"/>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101"/>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102" w:name="_Toc214895593"/>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102"/>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103" w:name="_Toc214895594"/>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103"/>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1F813244"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0E0DA3" w14:textId="21CD31AF" w:rsidR="00F0196C" w:rsidRDefault="00812F5A">
      <w:pPr>
        <w:pStyle w:val="8"/>
        <w:rPr>
          <w:lang w:eastAsia="zh-CN"/>
        </w:rPr>
      </w:pPr>
      <w:bookmarkStart w:id="104" w:name="_Toc92202609"/>
      <w:bookmarkStart w:id="105" w:name="_Toc24420"/>
      <w:bookmarkStart w:id="106" w:name="_Toc17239"/>
      <w:bookmarkStart w:id="107" w:name="_Toc214895595"/>
      <w:r>
        <w:t>Annex &lt;</w:t>
      </w:r>
      <w:r w:rsidR="00AA1171">
        <w:t>B</w:t>
      </w:r>
      <w:r>
        <w:t>&gt;:</w:t>
      </w:r>
      <w:r>
        <w:br/>
        <w:t>Change history</w:t>
      </w:r>
      <w:bookmarkEnd w:id="104"/>
      <w:bookmarkEnd w:id="105"/>
      <w:bookmarkEnd w:id="106"/>
      <w:bookmarkEnd w:id="107"/>
    </w:p>
    <w:p w14:paraId="262DFF3B" w14:textId="77777777" w:rsidR="00F0196C" w:rsidRDefault="00F0196C">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S5-255178</w:t>
            </w:r>
          </w:p>
          <w:p w14:paraId="5E459B82"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S5-255434</w:t>
            </w:r>
          </w:p>
          <w:p w14:paraId="125CDA2A"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5</w:t>
            </w:r>
          </w:p>
          <w:p w14:paraId="128D5547"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6</w:t>
            </w:r>
          </w:p>
          <w:p w14:paraId="09CCA95D"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7</w:t>
            </w:r>
          </w:p>
          <w:p w14:paraId="41EB71DE"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8</w:t>
            </w:r>
          </w:p>
          <w:p w14:paraId="6CF144BB"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9</w:t>
            </w:r>
          </w:p>
          <w:p w14:paraId="44B59308"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40</w:t>
            </w:r>
          </w:p>
          <w:p w14:paraId="744D1C98" w14:textId="03C07223" w:rsidR="00102BB4" w:rsidRPr="00B25A58"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KI for the UC in HR scenario</w:t>
            </w:r>
          </w:p>
          <w:p w14:paraId="3623D86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failures detected between the CTF and the V-CHF</w:t>
            </w:r>
          </w:p>
          <w:p w14:paraId="18BDF7A9"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CTF when failures detected between the CTF and the V-CHF</w:t>
            </w:r>
          </w:p>
          <w:p w14:paraId="099A5FC1"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V-CHF detected failure of charging session with H-CHF</w:t>
            </w:r>
          </w:p>
          <w:p w14:paraId="7C97766D"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H-CHF when H-CHF detected failure of charging session with V-CHF</w:t>
            </w:r>
          </w:p>
          <w:p w14:paraId="357AE990"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solution#1 on HR scenario Key issue #1</w:t>
            </w:r>
          </w:p>
          <w:p w14:paraId="1389BE8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p>
          <w:p w14:paraId="3EA7F4DF"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N40 failure scenario</w:t>
            </w:r>
          </w:p>
          <w:p w14:paraId="2C828C79" w14:textId="6C301ECF" w:rsidR="000D3B3F" w:rsidRP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F2CB" w14:textId="77777777" w:rsidR="00231D1A" w:rsidRDefault="00231D1A">
      <w:pPr>
        <w:spacing w:after="0"/>
      </w:pPr>
      <w:r>
        <w:separator/>
      </w:r>
    </w:p>
  </w:endnote>
  <w:endnote w:type="continuationSeparator" w:id="0">
    <w:p w14:paraId="4A042E5E" w14:textId="77777777" w:rsidR="00231D1A" w:rsidRDefault="00231D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D60D" w14:textId="77777777" w:rsidR="00231D1A" w:rsidRDefault="00231D1A">
      <w:pPr>
        <w:spacing w:after="0"/>
      </w:pPr>
      <w:r>
        <w:separator/>
      </w:r>
    </w:p>
  </w:footnote>
  <w:footnote w:type="continuationSeparator" w:id="0">
    <w:p w14:paraId="2200C516" w14:textId="77777777" w:rsidR="00231D1A" w:rsidRDefault="00231D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2347C1E9"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F3E">
      <w:rPr>
        <w:rFonts w:ascii="Arial" w:hAnsi="Arial" w:cs="Arial"/>
        <w:b/>
        <w:noProof/>
        <w:sz w:val="18"/>
        <w:szCs w:val="18"/>
      </w:rPr>
      <w:t>3GPP TR 32.872 V0.2.0 (2025-11)</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3CFDD3E3"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F3E">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55C"/>
    <w:rsid w:val="00036B1D"/>
    <w:rsid w:val="00040095"/>
    <w:rsid w:val="00051834"/>
    <w:rsid w:val="00054A22"/>
    <w:rsid w:val="00062023"/>
    <w:rsid w:val="000655A6"/>
    <w:rsid w:val="00073500"/>
    <w:rsid w:val="00080512"/>
    <w:rsid w:val="000833D2"/>
    <w:rsid w:val="0008701B"/>
    <w:rsid w:val="000A03C3"/>
    <w:rsid w:val="000B53A9"/>
    <w:rsid w:val="000C47C3"/>
    <w:rsid w:val="000D1C70"/>
    <w:rsid w:val="000D3B3F"/>
    <w:rsid w:val="000D58AB"/>
    <w:rsid w:val="00102BB4"/>
    <w:rsid w:val="001045B4"/>
    <w:rsid w:val="001128F1"/>
    <w:rsid w:val="001200FC"/>
    <w:rsid w:val="00133525"/>
    <w:rsid w:val="00134780"/>
    <w:rsid w:val="0014740B"/>
    <w:rsid w:val="00167AA4"/>
    <w:rsid w:val="001971CD"/>
    <w:rsid w:val="001A3CDF"/>
    <w:rsid w:val="001A4C42"/>
    <w:rsid w:val="001A5C4A"/>
    <w:rsid w:val="001A7420"/>
    <w:rsid w:val="001B0DE6"/>
    <w:rsid w:val="001B3C75"/>
    <w:rsid w:val="001B6637"/>
    <w:rsid w:val="001C1A2D"/>
    <w:rsid w:val="001C21C3"/>
    <w:rsid w:val="001D0156"/>
    <w:rsid w:val="001D02C2"/>
    <w:rsid w:val="001D321A"/>
    <w:rsid w:val="001E5194"/>
    <w:rsid w:val="001F0C1D"/>
    <w:rsid w:val="001F1132"/>
    <w:rsid w:val="001F168B"/>
    <w:rsid w:val="001F5BEF"/>
    <w:rsid w:val="00231D1A"/>
    <w:rsid w:val="002347A2"/>
    <w:rsid w:val="00245547"/>
    <w:rsid w:val="00246D42"/>
    <w:rsid w:val="00253B10"/>
    <w:rsid w:val="002675F0"/>
    <w:rsid w:val="00270F87"/>
    <w:rsid w:val="002760EE"/>
    <w:rsid w:val="002A5C65"/>
    <w:rsid w:val="002B6339"/>
    <w:rsid w:val="002D382F"/>
    <w:rsid w:val="002E00EE"/>
    <w:rsid w:val="002E7FE1"/>
    <w:rsid w:val="002F0206"/>
    <w:rsid w:val="002F4156"/>
    <w:rsid w:val="00313981"/>
    <w:rsid w:val="003172DC"/>
    <w:rsid w:val="0035462D"/>
    <w:rsid w:val="00355437"/>
    <w:rsid w:val="00356555"/>
    <w:rsid w:val="003643B5"/>
    <w:rsid w:val="003765B8"/>
    <w:rsid w:val="00390CEF"/>
    <w:rsid w:val="00394000"/>
    <w:rsid w:val="003B1EBC"/>
    <w:rsid w:val="003C3971"/>
    <w:rsid w:val="003E0A16"/>
    <w:rsid w:val="003F1491"/>
    <w:rsid w:val="00423334"/>
    <w:rsid w:val="004345EC"/>
    <w:rsid w:val="0044579C"/>
    <w:rsid w:val="00465515"/>
    <w:rsid w:val="00467EFB"/>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7526"/>
    <w:rsid w:val="005E342B"/>
    <w:rsid w:val="005E4BB2"/>
    <w:rsid w:val="005F788A"/>
    <w:rsid w:val="00602AEA"/>
    <w:rsid w:val="00614FDF"/>
    <w:rsid w:val="0063543D"/>
    <w:rsid w:val="006465EB"/>
    <w:rsid w:val="00647114"/>
    <w:rsid w:val="006912E9"/>
    <w:rsid w:val="00691B88"/>
    <w:rsid w:val="006A2ED0"/>
    <w:rsid w:val="006A323F"/>
    <w:rsid w:val="006B30D0"/>
    <w:rsid w:val="006B4BE4"/>
    <w:rsid w:val="006C3D95"/>
    <w:rsid w:val="006C418D"/>
    <w:rsid w:val="006E2C58"/>
    <w:rsid w:val="006E5C86"/>
    <w:rsid w:val="00701116"/>
    <w:rsid w:val="00710A8B"/>
    <w:rsid w:val="00710E71"/>
    <w:rsid w:val="0071174C"/>
    <w:rsid w:val="0071279E"/>
    <w:rsid w:val="00713C44"/>
    <w:rsid w:val="007166E0"/>
    <w:rsid w:val="0073004E"/>
    <w:rsid w:val="00734A5B"/>
    <w:rsid w:val="0074026F"/>
    <w:rsid w:val="007429F6"/>
    <w:rsid w:val="00744E76"/>
    <w:rsid w:val="00765EA3"/>
    <w:rsid w:val="0076767C"/>
    <w:rsid w:val="00774DA4"/>
    <w:rsid w:val="00781F0F"/>
    <w:rsid w:val="00784528"/>
    <w:rsid w:val="0079219D"/>
    <w:rsid w:val="007A05CA"/>
    <w:rsid w:val="007B600E"/>
    <w:rsid w:val="007B6A8C"/>
    <w:rsid w:val="007E04AD"/>
    <w:rsid w:val="007F0F4A"/>
    <w:rsid w:val="008028A4"/>
    <w:rsid w:val="00812A1E"/>
    <w:rsid w:val="00812F5A"/>
    <w:rsid w:val="008157AC"/>
    <w:rsid w:val="00830747"/>
    <w:rsid w:val="008345B7"/>
    <w:rsid w:val="00864A53"/>
    <w:rsid w:val="008768CA"/>
    <w:rsid w:val="00895AEA"/>
    <w:rsid w:val="008A7ADE"/>
    <w:rsid w:val="008C3043"/>
    <w:rsid w:val="008C384C"/>
    <w:rsid w:val="008D44CB"/>
    <w:rsid w:val="008E2D68"/>
    <w:rsid w:val="008E6756"/>
    <w:rsid w:val="0090271F"/>
    <w:rsid w:val="00902E23"/>
    <w:rsid w:val="009114D7"/>
    <w:rsid w:val="0091348E"/>
    <w:rsid w:val="00917CCB"/>
    <w:rsid w:val="00932D06"/>
    <w:rsid w:val="00933FB0"/>
    <w:rsid w:val="00942EC2"/>
    <w:rsid w:val="00955CBC"/>
    <w:rsid w:val="00967E59"/>
    <w:rsid w:val="00982943"/>
    <w:rsid w:val="00983FF0"/>
    <w:rsid w:val="00987955"/>
    <w:rsid w:val="009A26AF"/>
    <w:rsid w:val="009B7BB9"/>
    <w:rsid w:val="009D4448"/>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4ADC"/>
    <w:rsid w:val="00AB4A5D"/>
    <w:rsid w:val="00AC0DEA"/>
    <w:rsid w:val="00AC54EE"/>
    <w:rsid w:val="00AC6BC6"/>
    <w:rsid w:val="00AE0C9D"/>
    <w:rsid w:val="00AE3620"/>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2A9F"/>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CF5FE2"/>
    <w:rsid w:val="00D32B1A"/>
    <w:rsid w:val="00D57972"/>
    <w:rsid w:val="00D63F3E"/>
    <w:rsid w:val="00D675A9"/>
    <w:rsid w:val="00D738D6"/>
    <w:rsid w:val="00D755EB"/>
    <w:rsid w:val="00D76048"/>
    <w:rsid w:val="00D82E6F"/>
    <w:rsid w:val="00D83CAC"/>
    <w:rsid w:val="00D87E00"/>
    <w:rsid w:val="00D9134D"/>
    <w:rsid w:val="00D94DB7"/>
    <w:rsid w:val="00DA7A03"/>
    <w:rsid w:val="00DB1818"/>
    <w:rsid w:val="00DC0FEF"/>
    <w:rsid w:val="00DC27C1"/>
    <w:rsid w:val="00DC309B"/>
    <w:rsid w:val="00DC4DA2"/>
    <w:rsid w:val="00DD4C17"/>
    <w:rsid w:val="00DD4C78"/>
    <w:rsid w:val="00DD74A5"/>
    <w:rsid w:val="00DF2B1F"/>
    <w:rsid w:val="00DF61E0"/>
    <w:rsid w:val="00DF62CD"/>
    <w:rsid w:val="00E15FDC"/>
    <w:rsid w:val="00E16509"/>
    <w:rsid w:val="00E22685"/>
    <w:rsid w:val="00E2676A"/>
    <w:rsid w:val="00E27EB8"/>
    <w:rsid w:val="00E44582"/>
    <w:rsid w:val="00E56075"/>
    <w:rsid w:val="00E5666E"/>
    <w:rsid w:val="00E6505A"/>
    <w:rsid w:val="00E77645"/>
    <w:rsid w:val="00E9609F"/>
    <w:rsid w:val="00EA15B0"/>
    <w:rsid w:val="00EA5EA7"/>
    <w:rsid w:val="00EB51D0"/>
    <w:rsid w:val="00EB5D2E"/>
    <w:rsid w:val="00EC4A25"/>
    <w:rsid w:val="00ED0ECD"/>
    <w:rsid w:val="00EE47F6"/>
    <w:rsid w:val="00EF608C"/>
    <w:rsid w:val="00F0196C"/>
    <w:rsid w:val="00F025A2"/>
    <w:rsid w:val="00F04712"/>
    <w:rsid w:val="00F05174"/>
    <w:rsid w:val="00F064FF"/>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sv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21</Pages>
  <Words>4949</Words>
  <Characters>28211</Characters>
  <Application>Microsoft Office Word</Application>
  <DocSecurity>0</DocSecurity>
  <Lines>235</Lines>
  <Paragraphs>66</Paragraphs>
  <ScaleCrop>false</ScaleCrop>
  <Company>ETSI</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118</cp:revision>
  <cp:lastPrinted>2019-02-25T14:05:00Z</cp:lastPrinted>
  <dcterms:created xsi:type="dcterms:W3CDTF">2024-06-27T07:42:00Z</dcterms:created>
  <dcterms:modified xsi:type="dcterms:W3CDTF">2025-11-24T08:58:00Z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