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146927A9"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r w:rsidR="00683090">
              <w:rPr>
                <w:rFonts w:eastAsiaTheme="minorEastAsia" w:hint="eastAsia"/>
                <w:lang w:eastAsia="zh-CN"/>
              </w:rPr>
              <w:t>2</w:t>
            </w:r>
            <w:r>
              <w:t xml:space="preserve">.0 </w:t>
            </w:r>
            <w:r>
              <w:rPr>
                <w:sz w:val="32"/>
              </w:rPr>
              <w:t>(202</w:t>
            </w:r>
            <w:r w:rsidR="00D544E1">
              <w:rPr>
                <w:rFonts w:eastAsiaTheme="minorEastAsia" w:hint="eastAsia"/>
                <w:sz w:val="32"/>
                <w:lang w:eastAsia="zh-CN"/>
              </w:rPr>
              <w:t>5</w:t>
            </w:r>
            <w:r>
              <w:rPr>
                <w:sz w:val="32"/>
              </w:rPr>
              <w:t>-</w:t>
            </w:r>
            <w:r w:rsidR="00DB0BEC">
              <w:rPr>
                <w:rFonts w:eastAsiaTheme="minorEastAsia" w:hint="eastAsia"/>
                <w:sz w:val="32"/>
                <w:lang w:eastAsia="zh-CN"/>
              </w:rPr>
              <w:t>0</w:t>
            </w:r>
            <w:r w:rsidR="00683090">
              <w:rPr>
                <w:rFonts w:eastAsiaTheme="minorEastAsia" w:hint="eastAsia"/>
                <w:sz w:val="32"/>
                <w:lang w:eastAsia="zh-CN"/>
              </w:rPr>
              <w:t>6</w:t>
            </w:r>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5pt" o:ole="">
                  <v:imagedata r:id="rId9" o:title=""/>
                </v:shape>
                <o:OLEObject Type="Embed" ProgID="Word.Picture.8" ShapeID="_x0000_i1025" DrawAspect="Content" ObjectID="_1809792901" r:id="rId10"/>
              </w:object>
            </w:r>
          </w:p>
        </w:tc>
        <w:tc>
          <w:tcPr>
            <w:tcW w:w="5540" w:type="dxa"/>
            <w:shd w:val="clear" w:color="auto" w:fill="auto"/>
          </w:tcPr>
          <w:p w14:paraId="33E32498" w14:textId="77777777" w:rsidR="007B3457" w:rsidRDefault="00000000">
            <w:pPr>
              <w:jc w:val="right"/>
            </w:pPr>
            <w:bookmarkStart w:id="3" w:name="logos"/>
            <w:r>
              <w:pict w14:anchorId="73A98D87">
                <v:shape id="_x0000_i1026" type="#_x0000_t75" style="width:126.5pt;height:74.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782318E5" w:rsidR="007B3457" w:rsidRDefault="00000000">
            <w:pPr>
              <w:pStyle w:val="FP"/>
              <w:jc w:val="center"/>
              <w:rPr>
                <w:sz w:val="18"/>
              </w:rPr>
            </w:pPr>
            <w:r>
              <w:rPr>
                <w:sz w:val="18"/>
              </w:rPr>
              <w:t>© 202</w:t>
            </w:r>
            <w:r w:rsidR="00C16122">
              <w:rPr>
                <w:rFonts w:eastAsiaTheme="minorEastAsia" w:hint="eastAsia"/>
                <w:sz w:val="18"/>
                <w:lang w:eastAsia="zh-CN"/>
              </w:rPr>
              <w:t>5</w:t>
            </w:r>
            <w:r>
              <w:rPr>
                <w:sz w:val="18"/>
              </w:rPr>
              <w:t>,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7000DA81" w14:textId="6A580CF3" w:rsidR="00683090" w:rsidRDefault="00000000">
      <w:pPr>
        <w:pStyle w:val="TOC1"/>
        <w:rPr>
          <w:rFonts w:asciiTheme="minorHAnsi" w:eastAsiaTheme="minorEastAsia" w:hAnsiTheme="minorHAnsi" w:cstheme="minorBidi"/>
          <w:noProof/>
          <w:kern w:val="2"/>
          <w:sz w:val="24"/>
          <w:szCs w:val="24"/>
          <w:lang w:val="en-US" w:eastAsia="zh-CN"/>
          <w14:ligatures w14:val="standardContextual"/>
        </w:rPr>
      </w:pPr>
      <w:r>
        <w:fldChar w:fldCharType="begin" w:fldLock="1"/>
      </w:r>
      <w:r>
        <w:instrText xml:space="preserve"> TOC \o "1-9" </w:instrText>
      </w:r>
      <w:r>
        <w:fldChar w:fldCharType="separate"/>
      </w:r>
      <w:r w:rsidR="00683090">
        <w:rPr>
          <w:noProof/>
        </w:rPr>
        <w:t>Foreword</w:t>
      </w:r>
      <w:r w:rsidR="00683090">
        <w:rPr>
          <w:noProof/>
        </w:rPr>
        <w:tab/>
      </w:r>
      <w:r w:rsidR="00683090">
        <w:rPr>
          <w:noProof/>
        </w:rPr>
        <w:fldChar w:fldCharType="begin" w:fldLock="1"/>
      </w:r>
      <w:r w:rsidR="00683090">
        <w:rPr>
          <w:noProof/>
        </w:rPr>
        <w:instrText xml:space="preserve"> PAGEREF _Toc199172741 \h </w:instrText>
      </w:r>
      <w:r w:rsidR="00683090">
        <w:rPr>
          <w:noProof/>
        </w:rPr>
      </w:r>
      <w:r w:rsidR="00683090">
        <w:rPr>
          <w:noProof/>
        </w:rPr>
        <w:fldChar w:fldCharType="separate"/>
      </w:r>
      <w:r w:rsidR="00683090">
        <w:rPr>
          <w:noProof/>
        </w:rPr>
        <w:t>14</w:t>
      </w:r>
      <w:r w:rsidR="00683090">
        <w:rPr>
          <w:noProof/>
        </w:rPr>
        <w:fldChar w:fldCharType="end"/>
      </w:r>
    </w:p>
    <w:p w14:paraId="6BCB83C4" w14:textId="7309BBD7"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_Toc199172742 \h </w:instrText>
      </w:r>
      <w:r>
        <w:rPr>
          <w:noProof/>
        </w:rPr>
      </w:r>
      <w:r>
        <w:rPr>
          <w:noProof/>
        </w:rPr>
        <w:fldChar w:fldCharType="separate"/>
      </w:r>
      <w:r>
        <w:rPr>
          <w:noProof/>
        </w:rPr>
        <w:t>16</w:t>
      </w:r>
      <w:r>
        <w:rPr>
          <w:noProof/>
        </w:rPr>
        <w:fldChar w:fldCharType="end"/>
      </w:r>
    </w:p>
    <w:p w14:paraId="798AEE9C" w14:textId="5EA9669D"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_Toc199172743 \h </w:instrText>
      </w:r>
      <w:r>
        <w:rPr>
          <w:noProof/>
        </w:rPr>
      </w:r>
      <w:r>
        <w:rPr>
          <w:noProof/>
        </w:rPr>
        <w:fldChar w:fldCharType="separate"/>
      </w:r>
      <w:r>
        <w:rPr>
          <w:noProof/>
        </w:rPr>
        <w:t>16</w:t>
      </w:r>
      <w:r>
        <w:rPr>
          <w:noProof/>
        </w:rPr>
        <w:fldChar w:fldCharType="end"/>
      </w:r>
    </w:p>
    <w:p w14:paraId="61F0D2FA" w14:textId="5CFE0FA9"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_Toc199172744 \h </w:instrText>
      </w:r>
      <w:r>
        <w:rPr>
          <w:noProof/>
        </w:rPr>
      </w:r>
      <w:r>
        <w:rPr>
          <w:noProof/>
        </w:rPr>
        <w:fldChar w:fldCharType="separate"/>
      </w:r>
      <w:r>
        <w:rPr>
          <w:noProof/>
        </w:rPr>
        <w:t>17</w:t>
      </w:r>
      <w:r>
        <w:rPr>
          <w:noProof/>
        </w:rPr>
        <w:fldChar w:fldCharType="end"/>
      </w:r>
    </w:p>
    <w:p w14:paraId="6EDAA7D8" w14:textId="53F92B78"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_Toc199172745 \h </w:instrText>
      </w:r>
      <w:r>
        <w:rPr>
          <w:noProof/>
        </w:rPr>
      </w:r>
      <w:r>
        <w:rPr>
          <w:noProof/>
        </w:rPr>
        <w:fldChar w:fldCharType="separate"/>
      </w:r>
      <w:r>
        <w:rPr>
          <w:noProof/>
        </w:rPr>
        <w:t>17</w:t>
      </w:r>
      <w:r>
        <w:rPr>
          <w:noProof/>
        </w:rPr>
        <w:fldChar w:fldCharType="end"/>
      </w:r>
    </w:p>
    <w:p w14:paraId="5566004E" w14:textId="50E35F66"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fldLock="1"/>
      </w:r>
      <w:r>
        <w:rPr>
          <w:noProof/>
        </w:rPr>
        <w:instrText xml:space="preserve"> PAGEREF _Toc199172746 \h </w:instrText>
      </w:r>
      <w:r>
        <w:rPr>
          <w:noProof/>
        </w:rPr>
      </w:r>
      <w:r>
        <w:rPr>
          <w:noProof/>
        </w:rPr>
        <w:fldChar w:fldCharType="separate"/>
      </w:r>
      <w:r>
        <w:rPr>
          <w:noProof/>
        </w:rPr>
        <w:t>17</w:t>
      </w:r>
      <w:r>
        <w:rPr>
          <w:noProof/>
        </w:rPr>
        <w:fldChar w:fldCharType="end"/>
      </w:r>
    </w:p>
    <w:p w14:paraId="45268D79" w14:textId="0D199BBA"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_Toc199172747 \h </w:instrText>
      </w:r>
      <w:r>
        <w:rPr>
          <w:noProof/>
        </w:rPr>
      </w:r>
      <w:r>
        <w:rPr>
          <w:noProof/>
        </w:rPr>
        <w:fldChar w:fldCharType="separate"/>
      </w:r>
      <w:r>
        <w:rPr>
          <w:noProof/>
        </w:rPr>
        <w:t>17</w:t>
      </w:r>
      <w:r>
        <w:rPr>
          <w:noProof/>
        </w:rPr>
        <w:fldChar w:fldCharType="end"/>
      </w:r>
    </w:p>
    <w:p w14:paraId="730E2C54" w14:textId="57EA75C6"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_Toc199172748 \h </w:instrText>
      </w:r>
      <w:r>
        <w:rPr>
          <w:noProof/>
        </w:rPr>
      </w:r>
      <w:r>
        <w:rPr>
          <w:noProof/>
        </w:rPr>
        <w:fldChar w:fldCharType="separate"/>
      </w:r>
      <w:r>
        <w:rPr>
          <w:noProof/>
        </w:rPr>
        <w:t>17</w:t>
      </w:r>
      <w:r>
        <w:rPr>
          <w:noProof/>
        </w:rPr>
        <w:fldChar w:fldCharType="end"/>
      </w:r>
    </w:p>
    <w:p w14:paraId="01C77666" w14:textId="368F98F0"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IMS AS</w:t>
      </w:r>
      <w:r>
        <w:rPr>
          <w:noProof/>
        </w:rPr>
        <w:tab/>
      </w:r>
      <w:r>
        <w:rPr>
          <w:noProof/>
        </w:rPr>
        <w:fldChar w:fldCharType="begin" w:fldLock="1"/>
      </w:r>
      <w:r>
        <w:rPr>
          <w:noProof/>
        </w:rPr>
        <w:instrText xml:space="preserve"> PAGEREF _Toc199172749 \h </w:instrText>
      </w:r>
      <w:r>
        <w:rPr>
          <w:noProof/>
        </w:rPr>
      </w:r>
      <w:r>
        <w:rPr>
          <w:noProof/>
        </w:rPr>
        <w:fldChar w:fldCharType="separate"/>
      </w:r>
      <w:r>
        <w:rPr>
          <w:noProof/>
        </w:rPr>
        <w:t>18</w:t>
      </w:r>
      <w:r>
        <w:rPr>
          <w:noProof/>
        </w:rPr>
        <w:fldChar w:fldCharType="end"/>
      </w:r>
    </w:p>
    <w:p w14:paraId="5C15DF79" w14:textId="563BCD33"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_Toc199172750 \h </w:instrText>
      </w:r>
      <w:r>
        <w:rPr>
          <w:noProof/>
        </w:rPr>
      </w:r>
      <w:r>
        <w:rPr>
          <w:noProof/>
        </w:rPr>
        <w:fldChar w:fldCharType="separate"/>
      </w:r>
      <w:r>
        <w:rPr>
          <w:noProof/>
        </w:rPr>
        <w:t>18</w:t>
      </w:r>
      <w:r>
        <w:rPr>
          <w:noProof/>
        </w:rPr>
        <w:fldChar w:fldCharType="end"/>
      </w:r>
    </w:p>
    <w:p w14:paraId="4E2B1C8B" w14:textId="4478DC8E"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w:t>
      </w:r>
      <w:r>
        <w:rPr>
          <w:noProof/>
        </w:rPr>
        <w:tab/>
      </w:r>
      <w:r>
        <w:rPr>
          <w:noProof/>
        </w:rPr>
        <w:fldChar w:fldCharType="begin" w:fldLock="1"/>
      </w:r>
      <w:r>
        <w:rPr>
          <w:noProof/>
        </w:rPr>
        <w:instrText xml:space="preserve"> PAGEREF _Toc199172751 \h </w:instrText>
      </w:r>
      <w:r>
        <w:rPr>
          <w:noProof/>
        </w:rPr>
      </w:r>
      <w:r>
        <w:rPr>
          <w:noProof/>
        </w:rPr>
        <w:fldChar w:fldCharType="separate"/>
      </w:r>
      <w:r>
        <w:rPr>
          <w:noProof/>
        </w:rPr>
        <w:t>19</w:t>
      </w:r>
      <w:r>
        <w:rPr>
          <w:noProof/>
        </w:rPr>
        <w:fldChar w:fldCharType="end"/>
      </w:r>
    </w:p>
    <w:p w14:paraId="66F2ED71" w14:textId="7E3AE7D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_Toc199172752 \h </w:instrText>
      </w:r>
      <w:r>
        <w:rPr>
          <w:noProof/>
        </w:rPr>
      </w:r>
      <w:r>
        <w:rPr>
          <w:noProof/>
        </w:rPr>
        <w:fldChar w:fldCharType="separate"/>
      </w:r>
      <w:r>
        <w:rPr>
          <w:noProof/>
        </w:rPr>
        <w:t>19</w:t>
      </w:r>
      <w:r>
        <w:rPr>
          <w:noProof/>
        </w:rPr>
        <w:fldChar w:fldCharType="end"/>
      </w:r>
    </w:p>
    <w:p w14:paraId="108BE5F0" w14:textId="7D91881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_Toc199172753 \h </w:instrText>
      </w:r>
      <w:r>
        <w:rPr>
          <w:noProof/>
        </w:rPr>
      </w:r>
      <w:r>
        <w:rPr>
          <w:noProof/>
        </w:rPr>
        <w:fldChar w:fldCharType="separate"/>
      </w:r>
      <w:r>
        <w:rPr>
          <w:noProof/>
        </w:rPr>
        <w:t>19</w:t>
      </w:r>
      <w:r>
        <w:rPr>
          <w:noProof/>
        </w:rPr>
        <w:fldChar w:fldCharType="end"/>
      </w:r>
    </w:p>
    <w:p w14:paraId="6200F284" w14:textId="3BD4722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_Toc199172754 \h </w:instrText>
      </w:r>
      <w:r>
        <w:rPr>
          <w:noProof/>
        </w:rPr>
      </w:r>
      <w:r>
        <w:rPr>
          <w:noProof/>
        </w:rPr>
        <w:fldChar w:fldCharType="separate"/>
      </w:r>
      <w:r>
        <w:rPr>
          <w:noProof/>
        </w:rPr>
        <w:t>19</w:t>
      </w:r>
      <w:r>
        <w:rPr>
          <w:noProof/>
        </w:rPr>
        <w:fldChar w:fldCharType="end"/>
      </w:r>
    </w:p>
    <w:p w14:paraId="596492FC" w14:textId="6DFF57E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5.2.2.1A</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fldLock="1"/>
      </w:r>
      <w:r>
        <w:rPr>
          <w:noProof/>
        </w:rPr>
        <w:instrText xml:space="preserve"> PAGEREF _Toc199172755 \h </w:instrText>
      </w:r>
      <w:r>
        <w:rPr>
          <w:noProof/>
        </w:rPr>
      </w:r>
      <w:r>
        <w:rPr>
          <w:noProof/>
        </w:rPr>
        <w:fldChar w:fldCharType="separate"/>
      </w:r>
      <w:r>
        <w:rPr>
          <w:noProof/>
        </w:rPr>
        <w:t>19</w:t>
      </w:r>
      <w:r>
        <w:rPr>
          <w:noProof/>
        </w:rPr>
        <w:fldChar w:fldCharType="end"/>
      </w:r>
    </w:p>
    <w:p w14:paraId="0267B002" w14:textId="1A441D8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fldLock="1"/>
      </w:r>
      <w:r>
        <w:rPr>
          <w:noProof/>
        </w:rPr>
        <w:instrText xml:space="preserve"> PAGEREF _Toc199172756 \h </w:instrText>
      </w:r>
      <w:r>
        <w:rPr>
          <w:noProof/>
        </w:rPr>
      </w:r>
      <w:r>
        <w:rPr>
          <w:noProof/>
        </w:rPr>
        <w:fldChar w:fldCharType="separate"/>
      </w:r>
      <w:r>
        <w:rPr>
          <w:noProof/>
        </w:rPr>
        <w:t>20</w:t>
      </w:r>
      <w:r>
        <w:rPr>
          <w:noProof/>
        </w:rPr>
        <w:fldChar w:fldCharType="end"/>
      </w:r>
    </w:p>
    <w:p w14:paraId="5ED7E3C3" w14:textId="657EBEBE"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_Toc199172757 \h </w:instrText>
      </w:r>
      <w:r>
        <w:rPr>
          <w:noProof/>
        </w:rPr>
      </w:r>
      <w:r>
        <w:rPr>
          <w:noProof/>
        </w:rPr>
        <w:fldChar w:fldCharType="separate"/>
      </w:r>
      <w:r>
        <w:rPr>
          <w:noProof/>
        </w:rPr>
        <w:t>20</w:t>
      </w:r>
      <w:r>
        <w:rPr>
          <w:noProof/>
        </w:rPr>
        <w:fldChar w:fldCharType="end"/>
      </w:r>
    </w:p>
    <w:p w14:paraId="1B49A209" w14:textId="0A504F2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fldLock="1"/>
      </w:r>
      <w:r>
        <w:rPr>
          <w:noProof/>
        </w:rPr>
        <w:instrText xml:space="preserve"> PAGEREF _Toc199172758 \h </w:instrText>
      </w:r>
      <w:r>
        <w:rPr>
          <w:noProof/>
        </w:rPr>
      </w:r>
      <w:r>
        <w:rPr>
          <w:noProof/>
        </w:rPr>
        <w:fldChar w:fldCharType="separate"/>
      </w:r>
      <w:r>
        <w:rPr>
          <w:noProof/>
        </w:rPr>
        <w:t>20</w:t>
      </w:r>
      <w:r>
        <w:rPr>
          <w:noProof/>
        </w:rPr>
        <w:fldChar w:fldCharType="end"/>
      </w:r>
    </w:p>
    <w:p w14:paraId="72D9F6DA" w14:textId="2D1C8AD5"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w:t>
      </w:r>
      <w:r>
        <w:rPr>
          <w:noProof/>
        </w:rPr>
        <w:tab/>
      </w:r>
      <w:r>
        <w:rPr>
          <w:noProof/>
        </w:rPr>
        <w:fldChar w:fldCharType="begin" w:fldLock="1"/>
      </w:r>
      <w:r>
        <w:rPr>
          <w:noProof/>
        </w:rPr>
        <w:instrText xml:space="preserve"> PAGEREF _Toc199172759 \h </w:instrText>
      </w:r>
      <w:r>
        <w:rPr>
          <w:noProof/>
        </w:rPr>
      </w:r>
      <w:r>
        <w:rPr>
          <w:noProof/>
        </w:rPr>
        <w:fldChar w:fldCharType="separate"/>
      </w:r>
      <w:r>
        <w:rPr>
          <w:noProof/>
        </w:rPr>
        <w:t>20</w:t>
      </w:r>
      <w:r>
        <w:rPr>
          <w:noProof/>
        </w:rPr>
        <w:fldChar w:fldCharType="end"/>
      </w:r>
    </w:p>
    <w:p w14:paraId="2EE00341" w14:textId="0D09668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fldLock="1"/>
      </w:r>
      <w:r>
        <w:rPr>
          <w:noProof/>
        </w:rPr>
        <w:instrText xml:space="preserve"> PAGEREF _Toc199172760 \h </w:instrText>
      </w:r>
      <w:r>
        <w:rPr>
          <w:noProof/>
        </w:rPr>
      </w:r>
      <w:r>
        <w:rPr>
          <w:noProof/>
        </w:rPr>
        <w:fldChar w:fldCharType="separate"/>
      </w:r>
      <w:r>
        <w:rPr>
          <w:noProof/>
        </w:rPr>
        <w:t>20</w:t>
      </w:r>
      <w:r>
        <w:rPr>
          <w:noProof/>
        </w:rPr>
        <w:fldChar w:fldCharType="end"/>
      </w:r>
    </w:p>
    <w:p w14:paraId="62E9AA68" w14:textId="596846B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fldLock="1"/>
      </w:r>
      <w:r>
        <w:rPr>
          <w:noProof/>
        </w:rPr>
        <w:instrText xml:space="preserve"> PAGEREF _Toc199172761 \h </w:instrText>
      </w:r>
      <w:r>
        <w:rPr>
          <w:noProof/>
        </w:rPr>
      </w:r>
      <w:r>
        <w:rPr>
          <w:noProof/>
        </w:rPr>
        <w:fldChar w:fldCharType="separate"/>
      </w:r>
      <w:r>
        <w:rPr>
          <w:noProof/>
        </w:rPr>
        <w:t>21</w:t>
      </w:r>
      <w:r>
        <w:rPr>
          <w:noProof/>
        </w:rPr>
        <w:fldChar w:fldCharType="end"/>
      </w:r>
    </w:p>
    <w:p w14:paraId="393B30CC" w14:textId="2F4C343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_Toc199172762 \h </w:instrText>
      </w:r>
      <w:r>
        <w:rPr>
          <w:noProof/>
        </w:rPr>
      </w:r>
      <w:r>
        <w:rPr>
          <w:noProof/>
        </w:rPr>
        <w:fldChar w:fldCharType="separate"/>
      </w:r>
      <w:r>
        <w:rPr>
          <w:noProof/>
        </w:rPr>
        <w:t>21</w:t>
      </w:r>
      <w:r>
        <w:rPr>
          <w:noProof/>
        </w:rPr>
        <w:fldChar w:fldCharType="end"/>
      </w:r>
    </w:p>
    <w:p w14:paraId="2ECBD3DC" w14:textId="79C92024"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MediaInstruction</w:t>
      </w:r>
      <w:r>
        <w:rPr>
          <w:noProof/>
        </w:rPr>
        <w:tab/>
      </w:r>
      <w:r>
        <w:rPr>
          <w:noProof/>
        </w:rPr>
        <w:fldChar w:fldCharType="begin"/>
      </w:r>
      <w:r>
        <w:rPr>
          <w:noProof/>
        </w:rPr>
        <w:instrText xml:space="preserve"> PAGEREF _Toc199172763 \h </w:instrText>
      </w:r>
      <w:r>
        <w:rPr>
          <w:noProof/>
        </w:rPr>
      </w:r>
      <w:r>
        <w:rPr>
          <w:noProof/>
        </w:rPr>
        <w:fldChar w:fldCharType="separate"/>
      </w:r>
      <w:r>
        <w:rPr>
          <w:noProof/>
        </w:rPr>
        <w:t>21</w:t>
      </w:r>
      <w:r>
        <w:rPr>
          <w:noProof/>
        </w:rPr>
        <w:fldChar w:fldCharType="end"/>
      </w:r>
    </w:p>
    <w:p w14:paraId="5C8B58EA" w14:textId="2CA77C3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_Toc199172764 \h </w:instrText>
      </w:r>
      <w:r>
        <w:rPr>
          <w:noProof/>
        </w:rPr>
      </w:r>
      <w:r>
        <w:rPr>
          <w:noProof/>
        </w:rPr>
        <w:fldChar w:fldCharType="separate"/>
      </w:r>
      <w:r>
        <w:rPr>
          <w:noProof/>
        </w:rPr>
        <w:t>21</w:t>
      </w:r>
      <w:r>
        <w:rPr>
          <w:noProof/>
        </w:rPr>
        <w:fldChar w:fldCharType="end"/>
      </w:r>
    </w:p>
    <w:p w14:paraId="68DEF979" w14:textId="311AAAE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5.3.2.2.2</w:t>
      </w:r>
      <w:r>
        <w:rPr>
          <w:rFonts w:asciiTheme="minorHAnsi" w:eastAsiaTheme="minorEastAsia" w:hAnsiTheme="minorHAnsi" w:cstheme="minorBidi"/>
          <w:noProof/>
          <w:kern w:val="2"/>
          <w:sz w:val="24"/>
          <w:szCs w:val="24"/>
          <w:lang w:val="en-US" w:eastAsia="zh-CN"/>
          <w14:ligatures w14:val="standardContextual"/>
        </w:rPr>
        <w:tab/>
      </w:r>
      <w:r>
        <w:rPr>
          <w:noProof/>
        </w:rPr>
        <w:t>Media Instruction</w:t>
      </w:r>
      <w:r>
        <w:rPr>
          <w:noProof/>
        </w:rPr>
        <w:tab/>
      </w:r>
      <w:r>
        <w:rPr>
          <w:noProof/>
        </w:rPr>
        <w:fldChar w:fldCharType="begin"/>
      </w:r>
      <w:r>
        <w:rPr>
          <w:noProof/>
        </w:rPr>
        <w:instrText xml:space="preserve"> PAGEREF _Toc199172765 \h </w:instrText>
      </w:r>
      <w:r>
        <w:rPr>
          <w:noProof/>
        </w:rPr>
      </w:r>
      <w:r>
        <w:rPr>
          <w:noProof/>
        </w:rPr>
        <w:fldChar w:fldCharType="separate"/>
      </w:r>
      <w:r>
        <w:rPr>
          <w:noProof/>
        </w:rPr>
        <w:t>21</w:t>
      </w:r>
      <w:r>
        <w:rPr>
          <w:noProof/>
        </w:rPr>
        <w:fldChar w:fldCharType="end"/>
      </w:r>
    </w:p>
    <w:p w14:paraId="4D158972" w14:textId="78B49F89"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_Toc199172766 \h </w:instrText>
      </w:r>
      <w:r>
        <w:rPr>
          <w:noProof/>
        </w:rPr>
      </w:r>
      <w:r>
        <w:rPr>
          <w:noProof/>
        </w:rPr>
        <w:fldChar w:fldCharType="separate"/>
      </w:r>
      <w:r>
        <w:rPr>
          <w:noProof/>
        </w:rPr>
        <w:t>22</w:t>
      </w:r>
      <w:r>
        <w:rPr>
          <w:noProof/>
        </w:rPr>
        <w:fldChar w:fldCharType="end"/>
      </w:r>
    </w:p>
    <w:p w14:paraId="4E46C93C" w14:textId="74911F4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_Toc199172767 \h </w:instrText>
      </w:r>
      <w:r>
        <w:rPr>
          <w:noProof/>
        </w:rPr>
      </w:r>
      <w:r>
        <w:rPr>
          <w:noProof/>
        </w:rPr>
        <w:fldChar w:fldCharType="separate"/>
      </w:r>
      <w:r>
        <w:rPr>
          <w:noProof/>
        </w:rPr>
        <w:t>22</w:t>
      </w:r>
      <w:r>
        <w:rPr>
          <w:noProof/>
        </w:rPr>
        <w:fldChar w:fldCharType="end"/>
      </w:r>
    </w:p>
    <w:p w14:paraId="0CA2CF14" w14:textId="3415716C"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_Toc199172768 \h </w:instrText>
      </w:r>
      <w:r>
        <w:rPr>
          <w:noProof/>
        </w:rPr>
      </w:r>
      <w:r>
        <w:rPr>
          <w:noProof/>
        </w:rPr>
        <w:fldChar w:fldCharType="separate"/>
      </w:r>
      <w:r>
        <w:rPr>
          <w:noProof/>
        </w:rPr>
        <w:t>22</w:t>
      </w:r>
      <w:r>
        <w:rPr>
          <w:noProof/>
        </w:rPr>
        <w:fldChar w:fldCharType="end"/>
      </w:r>
    </w:p>
    <w:p w14:paraId="5CEEE24B" w14:textId="5E2D5BF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_Toc199172769 \h </w:instrText>
      </w:r>
      <w:r>
        <w:rPr>
          <w:noProof/>
        </w:rPr>
      </w:r>
      <w:r>
        <w:rPr>
          <w:noProof/>
        </w:rPr>
        <w:fldChar w:fldCharType="separate"/>
      </w:r>
      <w:r>
        <w:rPr>
          <w:noProof/>
        </w:rPr>
        <w:t>22</w:t>
      </w:r>
      <w:r>
        <w:rPr>
          <w:noProof/>
        </w:rPr>
        <w:fldChar w:fldCharType="end"/>
      </w:r>
    </w:p>
    <w:p w14:paraId="536C41A5" w14:textId="6254789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_Toc199172770 \h </w:instrText>
      </w:r>
      <w:r>
        <w:rPr>
          <w:noProof/>
        </w:rPr>
      </w:r>
      <w:r>
        <w:rPr>
          <w:noProof/>
        </w:rPr>
        <w:fldChar w:fldCharType="separate"/>
      </w:r>
      <w:r>
        <w:rPr>
          <w:noProof/>
        </w:rPr>
        <w:t>22</w:t>
      </w:r>
      <w:r>
        <w:rPr>
          <w:noProof/>
        </w:rPr>
        <w:fldChar w:fldCharType="end"/>
      </w:r>
    </w:p>
    <w:p w14:paraId="7B1F2E14" w14:textId="2822CE9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_Toc199172771 \h </w:instrText>
      </w:r>
      <w:r>
        <w:rPr>
          <w:noProof/>
        </w:rPr>
      </w:r>
      <w:r>
        <w:rPr>
          <w:noProof/>
        </w:rPr>
        <w:fldChar w:fldCharType="separate"/>
      </w:r>
      <w:r>
        <w:rPr>
          <w:noProof/>
        </w:rPr>
        <w:t>22</w:t>
      </w:r>
      <w:r>
        <w:rPr>
          <w:noProof/>
        </w:rPr>
        <w:fldChar w:fldCharType="end"/>
      </w:r>
    </w:p>
    <w:p w14:paraId="7637BEFB" w14:textId="3671FE9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Creation of a new IMS session</w:t>
      </w:r>
      <w:r>
        <w:rPr>
          <w:noProof/>
        </w:rPr>
        <w:tab/>
      </w:r>
      <w:r>
        <w:rPr>
          <w:noProof/>
        </w:rPr>
        <w:fldChar w:fldCharType="begin"/>
      </w:r>
      <w:r>
        <w:rPr>
          <w:noProof/>
        </w:rPr>
        <w:instrText xml:space="preserve"> PAGEREF _Toc199172772 \h </w:instrText>
      </w:r>
      <w:r>
        <w:rPr>
          <w:noProof/>
        </w:rPr>
      </w:r>
      <w:r>
        <w:rPr>
          <w:noProof/>
        </w:rPr>
        <w:fldChar w:fldCharType="separate"/>
      </w:r>
      <w:r>
        <w:rPr>
          <w:noProof/>
        </w:rPr>
        <w:t>23</w:t>
      </w:r>
      <w:r>
        <w:rPr>
          <w:noProof/>
        </w:rPr>
        <w:fldChar w:fldCharType="end"/>
      </w:r>
    </w:p>
    <w:p w14:paraId="53A69DFD" w14:textId="45BB995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_Toc199172773 \h </w:instrText>
      </w:r>
      <w:r>
        <w:rPr>
          <w:noProof/>
        </w:rPr>
      </w:r>
      <w:r>
        <w:rPr>
          <w:noProof/>
        </w:rPr>
        <w:fldChar w:fldCharType="separate"/>
      </w:r>
      <w:r>
        <w:rPr>
          <w:noProof/>
        </w:rPr>
        <w:t>23</w:t>
      </w:r>
      <w:r>
        <w:rPr>
          <w:noProof/>
        </w:rPr>
        <w:fldChar w:fldCharType="end"/>
      </w:r>
    </w:p>
    <w:p w14:paraId="3A07E806" w14:textId="489894A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_Toc199172774 \h </w:instrText>
      </w:r>
      <w:r>
        <w:rPr>
          <w:noProof/>
        </w:rPr>
      </w:r>
      <w:r>
        <w:rPr>
          <w:noProof/>
        </w:rPr>
        <w:fldChar w:fldCharType="separate"/>
      </w:r>
      <w:r>
        <w:rPr>
          <w:noProof/>
        </w:rPr>
        <w:t>23</w:t>
      </w:r>
      <w:r>
        <w:rPr>
          <w:noProof/>
        </w:rPr>
        <w:fldChar w:fldCharType="end"/>
      </w:r>
    </w:p>
    <w:p w14:paraId="5C5D0459" w14:textId="12A5688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IMS session</w:t>
      </w:r>
      <w:r>
        <w:rPr>
          <w:noProof/>
        </w:rPr>
        <w:tab/>
      </w:r>
      <w:r>
        <w:rPr>
          <w:noProof/>
        </w:rPr>
        <w:fldChar w:fldCharType="begin"/>
      </w:r>
      <w:r>
        <w:rPr>
          <w:noProof/>
        </w:rPr>
        <w:instrText xml:space="preserve"> PAGEREF _Toc199172775 \h </w:instrText>
      </w:r>
      <w:r>
        <w:rPr>
          <w:noProof/>
        </w:rPr>
      </w:r>
      <w:r>
        <w:rPr>
          <w:noProof/>
        </w:rPr>
        <w:fldChar w:fldCharType="separate"/>
      </w:r>
      <w:r>
        <w:rPr>
          <w:noProof/>
        </w:rPr>
        <w:t>23</w:t>
      </w:r>
      <w:r>
        <w:rPr>
          <w:noProof/>
        </w:rPr>
        <w:fldChar w:fldCharType="end"/>
      </w:r>
    </w:p>
    <w:p w14:paraId="777C9FD2" w14:textId="1A98C62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_Toc199172776 \h </w:instrText>
      </w:r>
      <w:r>
        <w:rPr>
          <w:noProof/>
        </w:rPr>
      </w:r>
      <w:r>
        <w:rPr>
          <w:noProof/>
        </w:rPr>
        <w:fldChar w:fldCharType="separate"/>
      </w:r>
      <w:r>
        <w:rPr>
          <w:noProof/>
        </w:rPr>
        <w:t>24</w:t>
      </w:r>
      <w:r>
        <w:rPr>
          <w:noProof/>
        </w:rPr>
        <w:fldChar w:fldCharType="end"/>
      </w:r>
    </w:p>
    <w:p w14:paraId="030C4529" w14:textId="21987B3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_Toc199172777 \h </w:instrText>
      </w:r>
      <w:r>
        <w:rPr>
          <w:noProof/>
        </w:rPr>
      </w:r>
      <w:r>
        <w:rPr>
          <w:noProof/>
        </w:rPr>
        <w:fldChar w:fldCharType="separate"/>
      </w:r>
      <w:r>
        <w:rPr>
          <w:noProof/>
        </w:rPr>
        <w:t>24</w:t>
      </w:r>
      <w:r>
        <w:rPr>
          <w:noProof/>
        </w:rPr>
        <w:fldChar w:fldCharType="end"/>
      </w:r>
    </w:p>
    <w:p w14:paraId="08C5F1C4" w14:textId="1776FA6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4</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Releasing an exisiting IMS Session</w:t>
      </w:r>
      <w:r>
        <w:rPr>
          <w:noProof/>
        </w:rPr>
        <w:tab/>
      </w:r>
      <w:r>
        <w:rPr>
          <w:noProof/>
        </w:rPr>
        <w:fldChar w:fldCharType="begin"/>
      </w:r>
      <w:r>
        <w:rPr>
          <w:noProof/>
        </w:rPr>
        <w:instrText xml:space="preserve"> PAGEREF _Toc199172778 \h </w:instrText>
      </w:r>
      <w:r>
        <w:rPr>
          <w:noProof/>
        </w:rPr>
      </w:r>
      <w:r>
        <w:rPr>
          <w:noProof/>
        </w:rPr>
        <w:fldChar w:fldCharType="separate"/>
      </w:r>
      <w:r>
        <w:rPr>
          <w:noProof/>
        </w:rPr>
        <w:t>24</w:t>
      </w:r>
      <w:r>
        <w:rPr>
          <w:noProof/>
        </w:rPr>
        <w:fldChar w:fldCharType="end"/>
      </w:r>
    </w:p>
    <w:p w14:paraId="2CD8A4B4" w14:textId="10156C9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5.4.2.</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_Toc199172779 \h </w:instrText>
      </w:r>
      <w:r>
        <w:rPr>
          <w:noProof/>
        </w:rPr>
      </w:r>
      <w:r>
        <w:rPr>
          <w:noProof/>
        </w:rPr>
        <w:fldChar w:fldCharType="separate"/>
      </w:r>
      <w:r>
        <w:rPr>
          <w:noProof/>
        </w:rPr>
        <w:t>24</w:t>
      </w:r>
      <w:r>
        <w:rPr>
          <w:noProof/>
        </w:rPr>
        <w:fldChar w:fldCharType="end"/>
      </w:r>
    </w:p>
    <w:p w14:paraId="0E335637" w14:textId="6104084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A77624">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_Toc199172780 \h </w:instrText>
      </w:r>
      <w:r>
        <w:rPr>
          <w:noProof/>
        </w:rPr>
      </w:r>
      <w:r>
        <w:rPr>
          <w:noProof/>
        </w:rPr>
        <w:fldChar w:fldCharType="separate"/>
      </w:r>
      <w:r>
        <w:rPr>
          <w:noProof/>
        </w:rPr>
        <w:t>24</w:t>
      </w:r>
      <w:r>
        <w:rPr>
          <w:noProof/>
        </w:rPr>
        <w:fldChar w:fldCharType="end"/>
      </w:r>
    </w:p>
    <w:p w14:paraId="627F357C" w14:textId="0D554BE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5.4.2.</w:t>
      </w:r>
      <w:r w:rsidRPr="00A77624">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Notification for IMS Session Event</w:t>
      </w:r>
      <w:r>
        <w:rPr>
          <w:noProof/>
        </w:rPr>
        <w:tab/>
      </w:r>
      <w:r>
        <w:rPr>
          <w:noProof/>
        </w:rPr>
        <w:fldChar w:fldCharType="begin"/>
      </w:r>
      <w:r>
        <w:rPr>
          <w:noProof/>
        </w:rPr>
        <w:instrText xml:space="preserve"> PAGEREF _Toc199172781 \h </w:instrText>
      </w:r>
      <w:r>
        <w:rPr>
          <w:noProof/>
        </w:rPr>
      </w:r>
      <w:r>
        <w:rPr>
          <w:noProof/>
        </w:rPr>
        <w:fldChar w:fldCharType="separate"/>
      </w:r>
      <w:r>
        <w:rPr>
          <w:noProof/>
        </w:rPr>
        <w:t>25</w:t>
      </w:r>
      <w:r>
        <w:rPr>
          <w:noProof/>
        </w:rPr>
        <w:fldChar w:fldCharType="end"/>
      </w:r>
    </w:p>
    <w:p w14:paraId="4533D2C4" w14:textId="4C94AAF1"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_Toc199172782 \h </w:instrText>
      </w:r>
      <w:r>
        <w:rPr>
          <w:noProof/>
        </w:rPr>
      </w:r>
      <w:r>
        <w:rPr>
          <w:noProof/>
        </w:rPr>
        <w:fldChar w:fldCharType="separate"/>
      </w:r>
      <w:r>
        <w:rPr>
          <w:noProof/>
        </w:rPr>
        <w:t>25</w:t>
      </w:r>
      <w:r>
        <w:rPr>
          <w:noProof/>
        </w:rPr>
        <w:fldChar w:fldCharType="end"/>
      </w:r>
    </w:p>
    <w:p w14:paraId="70297CF8" w14:textId="054E387E"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_Toc199172783 \h </w:instrText>
      </w:r>
      <w:r>
        <w:rPr>
          <w:noProof/>
        </w:rPr>
      </w:r>
      <w:r>
        <w:rPr>
          <w:noProof/>
        </w:rPr>
        <w:fldChar w:fldCharType="separate"/>
      </w:r>
      <w:r>
        <w:rPr>
          <w:noProof/>
        </w:rPr>
        <w:t>25</w:t>
      </w:r>
      <w:r>
        <w:rPr>
          <w:noProof/>
        </w:rPr>
        <w:fldChar w:fldCharType="end"/>
      </w:r>
    </w:p>
    <w:p w14:paraId="02AC3926" w14:textId="06F50173"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_Toc199172784 \h </w:instrText>
      </w:r>
      <w:r>
        <w:rPr>
          <w:noProof/>
        </w:rPr>
      </w:r>
      <w:r>
        <w:rPr>
          <w:noProof/>
        </w:rPr>
        <w:fldChar w:fldCharType="separate"/>
      </w:r>
      <w:r>
        <w:rPr>
          <w:noProof/>
        </w:rPr>
        <w:t>25</w:t>
      </w:r>
      <w:r>
        <w:rPr>
          <w:noProof/>
        </w:rPr>
        <w:fldChar w:fldCharType="end"/>
      </w:r>
    </w:p>
    <w:p w14:paraId="24190E72" w14:textId="084F5E6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_Toc199172785 \h </w:instrText>
      </w:r>
      <w:r>
        <w:rPr>
          <w:noProof/>
        </w:rPr>
      </w:r>
      <w:r>
        <w:rPr>
          <w:noProof/>
        </w:rPr>
        <w:fldChar w:fldCharType="separate"/>
      </w:r>
      <w:r>
        <w:rPr>
          <w:noProof/>
        </w:rPr>
        <w:t>25</w:t>
      </w:r>
      <w:r>
        <w:rPr>
          <w:noProof/>
        </w:rPr>
        <w:fldChar w:fldCharType="end"/>
      </w:r>
    </w:p>
    <w:p w14:paraId="704BE243" w14:textId="23E16B5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_Toc199172786 \h </w:instrText>
      </w:r>
      <w:r>
        <w:rPr>
          <w:noProof/>
        </w:rPr>
      </w:r>
      <w:r>
        <w:rPr>
          <w:noProof/>
        </w:rPr>
        <w:fldChar w:fldCharType="separate"/>
      </w:r>
      <w:r>
        <w:rPr>
          <w:noProof/>
        </w:rPr>
        <w:t>26</w:t>
      </w:r>
      <w:r>
        <w:rPr>
          <w:noProof/>
        </w:rPr>
        <w:fldChar w:fldCharType="end"/>
      </w:r>
    </w:p>
    <w:p w14:paraId="2A3413AF" w14:textId="27228D0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_Toc199172787 \h </w:instrText>
      </w:r>
      <w:r>
        <w:rPr>
          <w:noProof/>
        </w:rPr>
      </w:r>
      <w:r>
        <w:rPr>
          <w:noProof/>
        </w:rPr>
        <w:fldChar w:fldCharType="separate"/>
      </w:r>
      <w:r>
        <w:rPr>
          <w:noProof/>
        </w:rPr>
        <w:t>26</w:t>
      </w:r>
      <w:r>
        <w:rPr>
          <w:noProof/>
        </w:rPr>
        <w:fldChar w:fldCharType="end"/>
      </w:r>
    </w:p>
    <w:p w14:paraId="2AE3F76B" w14:textId="69BE3B1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Subscription for event notifications</w:t>
      </w:r>
      <w:r>
        <w:rPr>
          <w:noProof/>
        </w:rPr>
        <w:tab/>
      </w:r>
      <w:r>
        <w:rPr>
          <w:noProof/>
        </w:rPr>
        <w:fldChar w:fldCharType="begin"/>
      </w:r>
      <w:r>
        <w:rPr>
          <w:noProof/>
        </w:rPr>
        <w:instrText xml:space="preserve"> PAGEREF _Toc199172788 \h </w:instrText>
      </w:r>
      <w:r>
        <w:rPr>
          <w:noProof/>
        </w:rPr>
      </w:r>
      <w:r>
        <w:rPr>
          <w:noProof/>
        </w:rPr>
        <w:fldChar w:fldCharType="separate"/>
      </w:r>
      <w:r>
        <w:rPr>
          <w:noProof/>
        </w:rPr>
        <w:t>26</w:t>
      </w:r>
      <w:r>
        <w:rPr>
          <w:noProof/>
        </w:rPr>
        <w:fldChar w:fldCharType="end"/>
      </w:r>
    </w:p>
    <w:p w14:paraId="06978B5B" w14:textId="0EB17BB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2.2.3</w:t>
      </w:r>
      <w:r>
        <w:rPr>
          <w:rFonts w:asciiTheme="minorHAnsi" w:eastAsiaTheme="minorEastAsia" w:hAnsiTheme="minorHAnsi" w:cstheme="minorBidi"/>
          <w:noProof/>
          <w:kern w:val="2"/>
          <w:sz w:val="24"/>
          <w:szCs w:val="24"/>
          <w:lang w:val="en-US" w:eastAsia="zh-CN"/>
          <w14:ligatures w14:val="standardContextual"/>
        </w:rPr>
        <w:tab/>
      </w:r>
      <w:r>
        <w:rPr>
          <w:noProof/>
        </w:rPr>
        <w:t>Updating an exisiting subscription</w:t>
      </w:r>
      <w:r>
        <w:rPr>
          <w:noProof/>
        </w:rPr>
        <w:tab/>
      </w:r>
      <w:r>
        <w:rPr>
          <w:noProof/>
        </w:rPr>
        <w:fldChar w:fldCharType="begin"/>
      </w:r>
      <w:r>
        <w:rPr>
          <w:noProof/>
        </w:rPr>
        <w:instrText xml:space="preserve"> PAGEREF _Toc199172789 \h </w:instrText>
      </w:r>
      <w:r>
        <w:rPr>
          <w:noProof/>
        </w:rPr>
      </w:r>
      <w:r>
        <w:rPr>
          <w:noProof/>
        </w:rPr>
        <w:fldChar w:fldCharType="separate"/>
      </w:r>
      <w:r>
        <w:rPr>
          <w:noProof/>
        </w:rPr>
        <w:t>27</w:t>
      </w:r>
      <w:r>
        <w:rPr>
          <w:noProof/>
        </w:rPr>
        <w:fldChar w:fldCharType="end"/>
      </w:r>
    </w:p>
    <w:p w14:paraId="7EC9E078" w14:textId="61C3444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2.2.4</w:t>
      </w:r>
      <w:r>
        <w:rPr>
          <w:rFonts w:asciiTheme="minorHAnsi" w:eastAsiaTheme="minorEastAsia" w:hAnsiTheme="minorHAnsi" w:cstheme="minorBidi"/>
          <w:noProof/>
          <w:kern w:val="2"/>
          <w:sz w:val="24"/>
          <w:szCs w:val="24"/>
          <w:lang w:val="en-US" w:eastAsia="zh-CN"/>
          <w14:ligatures w14:val="standardContextual"/>
        </w:rPr>
        <w:tab/>
      </w:r>
      <w:r>
        <w:rPr>
          <w:noProof/>
        </w:rPr>
        <w:t>Subscription Partial Update</w:t>
      </w:r>
      <w:r>
        <w:rPr>
          <w:noProof/>
        </w:rPr>
        <w:tab/>
      </w:r>
      <w:r>
        <w:rPr>
          <w:noProof/>
        </w:rPr>
        <w:fldChar w:fldCharType="begin"/>
      </w:r>
      <w:r>
        <w:rPr>
          <w:noProof/>
        </w:rPr>
        <w:instrText xml:space="preserve"> PAGEREF _Toc199172790 \h </w:instrText>
      </w:r>
      <w:r>
        <w:rPr>
          <w:noProof/>
        </w:rPr>
      </w:r>
      <w:r>
        <w:rPr>
          <w:noProof/>
        </w:rPr>
        <w:fldChar w:fldCharType="separate"/>
      </w:r>
      <w:r>
        <w:rPr>
          <w:noProof/>
        </w:rPr>
        <w:t>27</w:t>
      </w:r>
      <w:r>
        <w:rPr>
          <w:noProof/>
        </w:rPr>
        <w:fldChar w:fldCharType="end"/>
      </w:r>
    </w:p>
    <w:p w14:paraId="21B56790" w14:textId="5655EA1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_Toc199172791 \h </w:instrText>
      </w:r>
      <w:r>
        <w:rPr>
          <w:noProof/>
        </w:rPr>
      </w:r>
      <w:r>
        <w:rPr>
          <w:noProof/>
        </w:rPr>
        <w:fldChar w:fldCharType="separate"/>
      </w:r>
      <w:r>
        <w:rPr>
          <w:noProof/>
        </w:rPr>
        <w:t>28</w:t>
      </w:r>
      <w:r>
        <w:rPr>
          <w:noProof/>
        </w:rPr>
        <w:fldChar w:fldCharType="end"/>
      </w:r>
    </w:p>
    <w:p w14:paraId="4752BE7A" w14:textId="687E6DF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_Toc199172792 \h </w:instrText>
      </w:r>
      <w:r>
        <w:rPr>
          <w:noProof/>
        </w:rPr>
      </w:r>
      <w:r>
        <w:rPr>
          <w:noProof/>
        </w:rPr>
        <w:fldChar w:fldCharType="separate"/>
      </w:r>
      <w:r>
        <w:rPr>
          <w:noProof/>
        </w:rPr>
        <w:t>28</w:t>
      </w:r>
      <w:r>
        <w:rPr>
          <w:noProof/>
        </w:rPr>
        <w:fldChar w:fldCharType="end"/>
      </w:r>
    </w:p>
    <w:p w14:paraId="4C622CE1" w14:textId="0E96831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Unsubscribe from notifications</w:t>
      </w:r>
      <w:r>
        <w:rPr>
          <w:noProof/>
        </w:rPr>
        <w:tab/>
      </w:r>
      <w:r>
        <w:rPr>
          <w:noProof/>
        </w:rPr>
        <w:fldChar w:fldCharType="begin"/>
      </w:r>
      <w:r>
        <w:rPr>
          <w:noProof/>
        </w:rPr>
        <w:instrText xml:space="preserve"> PAGEREF _Toc199172793 \h </w:instrText>
      </w:r>
      <w:r>
        <w:rPr>
          <w:noProof/>
        </w:rPr>
      </w:r>
      <w:r>
        <w:rPr>
          <w:noProof/>
        </w:rPr>
        <w:fldChar w:fldCharType="separate"/>
      </w:r>
      <w:r>
        <w:rPr>
          <w:noProof/>
        </w:rPr>
        <w:t>28</w:t>
      </w:r>
      <w:r>
        <w:rPr>
          <w:noProof/>
        </w:rPr>
        <w:fldChar w:fldCharType="end"/>
      </w:r>
    </w:p>
    <w:p w14:paraId="6D60966B" w14:textId="44BC15CC"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_Toc199172794 \h </w:instrText>
      </w:r>
      <w:r>
        <w:rPr>
          <w:noProof/>
        </w:rPr>
      </w:r>
      <w:r>
        <w:rPr>
          <w:noProof/>
        </w:rPr>
        <w:fldChar w:fldCharType="separate"/>
      </w:r>
      <w:r>
        <w:rPr>
          <w:noProof/>
        </w:rPr>
        <w:t>28</w:t>
      </w:r>
      <w:r>
        <w:rPr>
          <w:noProof/>
        </w:rPr>
        <w:fldChar w:fldCharType="end"/>
      </w:r>
    </w:p>
    <w:p w14:paraId="2D77692E" w14:textId="0AA9E12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_Toc199172795 \h </w:instrText>
      </w:r>
      <w:r>
        <w:rPr>
          <w:noProof/>
        </w:rPr>
      </w:r>
      <w:r>
        <w:rPr>
          <w:noProof/>
        </w:rPr>
        <w:fldChar w:fldCharType="separate"/>
      </w:r>
      <w:r>
        <w:rPr>
          <w:noProof/>
        </w:rPr>
        <w:t>28</w:t>
      </w:r>
      <w:r>
        <w:rPr>
          <w:noProof/>
        </w:rPr>
        <w:fldChar w:fldCharType="end"/>
      </w:r>
    </w:p>
    <w:p w14:paraId="590AC92D" w14:textId="5CA56E0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5.</w:t>
      </w:r>
      <w:r w:rsidRPr="00A77624">
        <w:rPr>
          <w:rFonts w:eastAsiaTheme="minorEastAsia"/>
          <w:noProof/>
          <w:lang w:eastAsia="zh-CN"/>
        </w:rPr>
        <w:t>5</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_Toc199172796 \h </w:instrText>
      </w:r>
      <w:r>
        <w:rPr>
          <w:noProof/>
        </w:rPr>
      </w:r>
      <w:r>
        <w:rPr>
          <w:noProof/>
        </w:rPr>
        <w:fldChar w:fldCharType="separate"/>
      </w:r>
      <w:r>
        <w:rPr>
          <w:noProof/>
        </w:rPr>
        <w:t>28</w:t>
      </w:r>
      <w:r>
        <w:rPr>
          <w:noProof/>
        </w:rPr>
        <w:fldChar w:fldCharType="end"/>
      </w:r>
    </w:p>
    <w:p w14:paraId="0DD4976C" w14:textId="4160847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SubscriptionInfoRetrieval</w:t>
      </w:r>
      <w:r>
        <w:rPr>
          <w:noProof/>
        </w:rPr>
        <w:tab/>
      </w:r>
      <w:r>
        <w:rPr>
          <w:noProof/>
        </w:rPr>
        <w:fldChar w:fldCharType="begin"/>
      </w:r>
      <w:r>
        <w:rPr>
          <w:noProof/>
        </w:rPr>
        <w:instrText xml:space="preserve"> PAGEREF _Toc199172797 \h </w:instrText>
      </w:r>
      <w:r>
        <w:rPr>
          <w:noProof/>
        </w:rPr>
      </w:r>
      <w:r>
        <w:rPr>
          <w:noProof/>
        </w:rPr>
        <w:fldChar w:fldCharType="separate"/>
      </w:r>
      <w:r>
        <w:rPr>
          <w:noProof/>
        </w:rPr>
        <w:t>29</w:t>
      </w:r>
      <w:r>
        <w:rPr>
          <w:noProof/>
        </w:rPr>
        <w:fldChar w:fldCharType="end"/>
      </w:r>
    </w:p>
    <w:p w14:paraId="2FC1B612" w14:textId="236B2C1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_Toc199172798 \h </w:instrText>
      </w:r>
      <w:r>
        <w:rPr>
          <w:noProof/>
        </w:rPr>
      </w:r>
      <w:r>
        <w:rPr>
          <w:noProof/>
        </w:rPr>
        <w:fldChar w:fldCharType="separate"/>
      </w:r>
      <w:r>
        <w:rPr>
          <w:noProof/>
        </w:rPr>
        <w:t>29</w:t>
      </w:r>
      <w:r>
        <w:rPr>
          <w:noProof/>
        </w:rPr>
        <w:fldChar w:fldCharType="end"/>
      </w:r>
    </w:p>
    <w:p w14:paraId="35728DFB" w14:textId="740EDCE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5</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rPr>
        <w:t>Subscription Info Retrieval</w:t>
      </w:r>
      <w:r>
        <w:rPr>
          <w:noProof/>
        </w:rPr>
        <w:tab/>
      </w:r>
      <w:r>
        <w:rPr>
          <w:noProof/>
        </w:rPr>
        <w:fldChar w:fldCharType="begin"/>
      </w:r>
      <w:r>
        <w:rPr>
          <w:noProof/>
        </w:rPr>
        <w:instrText xml:space="preserve"> PAGEREF _Toc199172799 \h </w:instrText>
      </w:r>
      <w:r>
        <w:rPr>
          <w:noProof/>
        </w:rPr>
      </w:r>
      <w:r>
        <w:rPr>
          <w:noProof/>
        </w:rPr>
        <w:fldChar w:fldCharType="separate"/>
      </w:r>
      <w:r>
        <w:rPr>
          <w:noProof/>
        </w:rPr>
        <w:t>29</w:t>
      </w:r>
      <w:r>
        <w:rPr>
          <w:noProof/>
        </w:rPr>
        <w:fldChar w:fldCharType="end"/>
      </w:r>
    </w:p>
    <w:p w14:paraId="06BDADEE" w14:textId="479DE723"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_Toc199172800 \h </w:instrText>
      </w:r>
      <w:r>
        <w:rPr>
          <w:noProof/>
        </w:rPr>
      </w:r>
      <w:r>
        <w:rPr>
          <w:noProof/>
        </w:rPr>
        <w:fldChar w:fldCharType="separate"/>
      </w:r>
      <w:r>
        <w:rPr>
          <w:noProof/>
        </w:rPr>
        <w:t>29</w:t>
      </w:r>
      <w:r>
        <w:rPr>
          <w:noProof/>
        </w:rPr>
        <w:fldChar w:fldCharType="end"/>
      </w:r>
    </w:p>
    <w:p w14:paraId="35C62B79" w14:textId="1AFDB0DB"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_Toc199172801 \h </w:instrText>
      </w:r>
      <w:r>
        <w:rPr>
          <w:noProof/>
        </w:rPr>
      </w:r>
      <w:r>
        <w:rPr>
          <w:noProof/>
        </w:rPr>
        <w:fldChar w:fldCharType="separate"/>
      </w:r>
      <w:r>
        <w:rPr>
          <w:noProof/>
        </w:rPr>
        <w:t>29</w:t>
      </w:r>
      <w:r>
        <w:rPr>
          <w:noProof/>
        </w:rPr>
        <w:fldChar w:fldCharType="end"/>
      </w:r>
    </w:p>
    <w:p w14:paraId="0E7E9AA6" w14:textId="43F48A50"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_Toc199172802 \h </w:instrText>
      </w:r>
      <w:r>
        <w:rPr>
          <w:noProof/>
        </w:rPr>
      </w:r>
      <w:r>
        <w:rPr>
          <w:noProof/>
        </w:rPr>
        <w:fldChar w:fldCharType="separate"/>
      </w:r>
      <w:r>
        <w:rPr>
          <w:noProof/>
        </w:rPr>
        <w:t>29</w:t>
      </w:r>
      <w:r>
        <w:rPr>
          <w:noProof/>
        </w:rPr>
        <w:fldChar w:fldCharType="end"/>
      </w:r>
    </w:p>
    <w:p w14:paraId="29FF960B" w14:textId="0B1C7615"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_Toc199172803 \h </w:instrText>
      </w:r>
      <w:r>
        <w:rPr>
          <w:noProof/>
        </w:rPr>
      </w:r>
      <w:r>
        <w:rPr>
          <w:noProof/>
        </w:rPr>
        <w:fldChar w:fldCharType="separate"/>
      </w:r>
      <w:r>
        <w:rPr>
          <w:noProof/>
        </w:rPr>
        <w:t>29</w:t>
      </w:r>
      <w:r>
        <w:rPr>
          <w:noProof/>
        </w:rPr>
        <w:fldChar w:fldCharType="end"/>
      </w:r>
    </w:p>
    <w:p w14:paraId="4D2BDF44" w14:textId="3173E2F4"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Create Service Operation</w:t>
      </w:r>
      <w:r>
        <w:rPr>
          <w:noProof/>
        </w:rPr>
        <w:tab/>
      </w:r>
      <w:r>
        <w:rPr>
          <w:noProof/>
        </w:rPr>
        <w:fldChar w:fldCharType="begin"/>
      </w:r>
      <w:r>
        <w:rPr>
          <w:noProof/>
        </w:rPr>
        <w:instrText xml:space="preserve"> PAGEREF _Toc199172804 \h </w:instrText>
      </w:r>
      <w:r>
        <w:rPr>
          <w:noProof/>
        </w:rPr>
      </w:r>
      <w:r>
        <w:rPr>
          <w:noProof/>
        </w:rPr>
        <w:fldChar w:fldCharType="separate"/>
      </w:r>
      <w:r>
        <w:rPr>
          <w:noProof/>
        </w:rPr>
        <w:t>30</w:t>
      </w:r>
      <w:r>
        <w:rPr>
          <w:noProof/>
        </w:rPr>
        <w:fldChar w:fldCharType="end"/>
      </w:r>
    </w:p>
    <w:p w14:paraId="2721012E" w14:textId="6D68A9C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_Toc199172805 \h </w:instrText>
      </w:r>
      <w:r>
        <w:rPr>
          <w:noProof/>
        </w:rPr>
      </w:r>
      <w:r>
        <w:rPr>
          <w:noProof/>
        </w:rPr>
        <w:fldChar w:fldCharType="separate"/>
      </w:r>
      <w:r>
        <w:rPr>
          <w:noProof/>
        </w:rPr>
        <w:t>30</w:t>
      </w:r>
      <w:r>
        <w:rPr>
          <w:noProof/>
        </w:rPr>
        <w:fldChar w:fldCharType="end"/>
      </w:r>
    </w:p>
    <w:p w14:paraId="38371482" w14:textId="62184C0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_Toc199172806 \h </w:instrText>
      </w:r>
      <w:r>
        <w:rPr>
          <w:noProof/>
        </w:rPr>
      </w:r>
      <w:r>
        <w:rPr>
          <w:noProof/>
        </w:rPr>
        <w:fldChar w:fldCharType="separate"/>
      </w:r>
      <w:r>
        <w:rPr>
          <w:noProof/>
        </w:rPr>
        <w:t>30</w:t>
      </w:r>
      <w:r>
        <w:rPr>
          <w:noProof/>
        </w:rPr>
        <w:fldChar w:fldCharType="end"/>
      </w:r>
    </w:p>
    <w:p w14:paraId="341A8E0D" w14:textId="73CF90B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Update Service Operation</w:t>
      </w:r>
      <w:r>
        <w:rPr>
          <w:noProof/>
        </w:rPr>
        <w:tab/>
      </w:r>
      <w:r>
        <w:rPr>
          <w:noProof/>
        </w:rPr>
        <w:fldChar w:fldCharType="begin"/>
      </w:r>
      <w:r>
        <w:rPr>
          <w:noProof/>
        </w:rPr>
        <w:instrText xml:space="preserve"> PAGEREF _Toc199172807 \h </w:instrText>
      </w:r>
      <w:r>
        <w:rPr>
          <w:noProof/>
        </w:rPr>
      </w:r>
      <w:r>
        <w:rPr>
          <w:noProof/>
        </w:rPr>
        <w:fldChar w:fldCharType="separate"/>
      </w:r>
      <w:r>
        <w:rPr>
          <w:noProof/>
        </w:rPr>
        <w:t>30</w:t>
      </w:r>
      <w:r>
        <w:rPr>
          <w:noProof/>
        </w:rPr>
        <w:fldChar w:fldCharType="end"/>
      </w:r>
    </w:p>
    <w:p w14:paraId="79C865DB" w14:textId="37A20ED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_Toc199172808 \h </w:instrText>
      </w:r>
      <w:r>
        <w:rPr>
          <w:noProof/>
        </w:rPr>
      </w:r>
      <w:r>
        <w:rPr>
          <w:noProof/>
        </w:rPr>
        <w:fldChar w:fldCharType="separate"/>
      </w:r>
      <w:r>
        <w:rPr>
          <w:noProof/>
        </w:rPr>
        <w:t>30</w:t>
      </w:r>
      <w:r>
        <w:rPr>
          <w:noProof/>
        </w:rPr>
        <w:fldChar w:fldCharType="end"/>
      </w:r>
    </w:p>
    <w:p w14:paraId="17F87A4C" w14:textId="7920A0E6"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_Toc199172809 \h </w:instrText>
      </w:r>
      <w:r>
        <w:rPr>
          <w:noProof/>
        </w:rPr>
      </w:r>
      <w:r>
        <w:rPr>
          <w:noProof/>
        </w:rPr>
        <w:fldChar w:fldCharType="separate"/>
      </w:r>
      <w:r>
        <w:rPr>
          <w:noProof/>
        </w:rPr>
        <w:t>30</w:t>
      </w:r>
      <w:r>
        <w:rPr>
          <w:noProof/>
        </w:rPr>
        <w:fldChar w:fldCharType="end"/>
      </w:r>
    </w:p>
    <w:p w14:paraId="32787347" w14:textId="5EAC299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.2.4</w:t>
      </w:r>
      <w:r>
        <w:rPr>
          <w:rFonts w:asciiTheme="minorHAnsi" w:eastAsiaTheme="minorEastAsia" w:hAnsiTheme="minorHAnsi" w:cstheme="minorBidi"/>
          <w:noProof/>
          <w:kern w:val="2"/>
          <w:sz w:val="24"/>
          <w:szCs w:val="24"/>
          <w:lang w:val="en-US" w:eastAsia="zh-CN"/>
          <w14:ligatures w14:val="standardContextual"/>
        </w:rPr>
        <w:tab/>
      </w:r>
      <w:r>
        <w:rPr>
          <w:noProof/>
        </w:rPr>
        <w:t>Delete Service Operation</w:t>
      </w:r>
      <w:r>
        <w:rPr>
          <w:noProof/>
        </w:rPr>
        <w:tab/>
      </w:r>
      <w:r>
        <w:rPr>
          <w:noProof/>
        </w:rPr>
        <w:fldChar w:fldCharType="begin"/>
      </w:r>
      <w:r>
        <w:rPr>
          <w:noProof/>
        </w:rPr>
        <w:instrText xml:space="preserve"> PAGEREF _Toc199172810 \h </w:instrText>
      </w:r>
      <w:r>
        <w:rPr>
          <w:noProof/>
        </w:rPr>
      </w:r>
      <w:r>
        <w:rPr>
          <w:noProof/>
        </w:rPr>
        <w:fldChar w:fldCharType="separate"/>
      </w:r>
      <w:r>
        <w:rPr>
          <w:noProof/>
        </w:rPr>
        <w:t>31</w:t>
      </w:r>
      <w:r>
        <w:rPr>
          <w:noProof/>
        </w:rPr>
        <w:fldChar w:fldCharType="end"/>
      </w:r>
    </w:p>
    <w:p w14:paraId="51EB3113" w14:textId="45F62D1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.2.4.1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_Toc199172811 \h </w:instrText>
      </w:r>
      <w:r>
        <w:rPr>
          <w:noProof/>
        </w:rPr>
      </w:r>
      <w:r>
        <w:rPr>
          <w:noProof/>
        </w:rPr>
        <w:fldChar w:fldCharType="separate"/>
      </w:r>
      <w:r>
        <w:rPr>
          <w:noProof/>
        </w:rPr>
        <w:t>31</w:t>
      </w:r>
      <w:r>
        <w:rPr>
          <w:noProof/>
        </w:rPr>
        <w:fldChar w:fldCharType="end"/>
      </w:r>
    </w:p>
    <w:p w14:paraId="46C68E47" w14:textId="6188674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5.</w:t>
      </w:r>
      <w:r w:rsidRPr="00A77624">
        <w:rPr>
          <w:rFonts w:eastAsiaTheme="minorEastAsia"/>
          <w:noProof/>
          <w:lang w:eastAsia="zh-CN"/>
        </w:rPr>
        <w:t>6</w:t>
      </w:r>
      <w:r>
        <w:rPr>
          <w:noProof/>
        </w:rPr>
        <w:t>.2.4.2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_Toc199172812 \h </w:instrText>
      </w:r>
      <w:r>
        <w:rPr>
          <w:noProof/>
        </w:rPr>
      </w:r>
      <w:r>
        <w:rPr>
          <w:noProof/>
        </w:rPr>
        <w:fldChar w:fldCharType="separate"/>
      </w:r>
      <w:r>
        <w:rPr>
          <w:noProof/>
        </w:rPr>
        <w:t>31</w:t>
      </w:r>
      <w:r>
        <w:rPr>
          <w:noProof/>
        </w:rPr>
        <w:fldChar w:fldCharType="end"/>
      </w:r>
    </w:p>
    <w:p w14:paraId="4A4D149B" w14:textId="2DF07538"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_Toc199172813 \h </w:instrText>
      </w:r>
      <w:r>
        <w:rPr>
          <w:noProof/>
        </w:rPr>
      </w:r>
      <w:r>
        <w:rPr>
          <w:noProof/>
        </w:rPr>
        <w:fldChar w:fldCharType="separate"/>
      </w:r>
      <w:r>
        <w:rPr>
          <w:noProof/>
        </w:rPr>
        <w:t>32</w:t>
      </w:r>
      <w:r>
        <w:rPr>
          <w:noProof/>
        </w:rPr>
        <w:fldChar w:fldCharType="end"/>
      </w:r>
    </w:p>
    <w:p w14:paraId="0A1C5DD9" w14:textId="38E2C6FD"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_Toc199172814 \h </w:instrText>
      </w:r>
      <w:r>
        <w:rPr>
          <w:noProof/>
        </w:rPr>
      </w:r>
      <w:r>
        <w:rPr>
          <w:noProof/>
        </w:rPr>
        <w:fldChar w:fldCharType="separate"/>
      </w:r>
      <w:r>
        <w:rPr>
          <w:noProof/>
        </w:rPr>
        <w:t>32</w:t>
      </w:r>
      <w:r>
        <w:rPr>
          <w:noProof/>
        </w:rPr>
        <w:fldChar w:fldCharType="end"/>
      </w:r>
    </w:p>
    <w:p w14:paraId="7D48F1A5" w14:textId="6ADE3094"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_Toc199172815 \h </w:instrText>
      </w:r>
      <w:r>
        <w:rPr>
          <w:noProof/>
        </w:rPr>
      </w:r>
      <w:r>
        <w:rPr>
          <w:noProof/>
        </w:rPr>
        <w:fldChar w:fldCharType="separate"/>
      </w:r>
      <w:r>
        <w:rPr>
          <w:noProof/>
        </w:rPr>
        <w:t>32</w:t>
      </w:r>
      <w:r>
        <w:rPr>
          <w:noProof/>
        </w:rPr>
        <w:fldChar w:fldCharType="end"/>
      </w:r>
    </w:p>
    <w:p w14:paraId="726B4066" w14:textId="481BAA0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_Toc199172816 \h </w:instrText>
      </w:r>
      <w:r>
        <w:rPr>
          <w:noProof/>
        </w:rPr>
      </w:r>
      <w:r>
        <w:rPr>
          <w:noProof/>
        </w:rPr>
        <w:fldChar w:fldCharType="separate"/>
      </w:r>
      <w:r>
        <w:rPr>
          <w:noProof/>
        </w:rPr>
        <w:t>32</w:t>
      </w:r>
      <w:r>
        <w:rPr>
          <w:noProof/>
        </w:rPr>
        <w:fldChar w:fldCharType="end"/>
      </w:r>
    </w:p>
    <w:p w14:paraId="179273D5" w14:textId="32F39ED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_Toc199172817 \h </w:instrText>
      </w:r>
      <w:r>
        <w:rPr>
          <w:noProof/>
        </w:rPr>
      </w:r>
      <w:r>
        <w:rPr>
          <w:noProof/>
        </w:rPr>
        <w:fldChar w:fldCharType="separate"/>
      </w:r>
      <w:r>
        <w:rPr>
          <w:noProof/>
        </w:rPr>
        <w:t>32</w:t>
      </w:r>
      <w:r>
        <w:rPr>
          <w:noProof/>
        </w:rPr>
        <w:fldChar w:fldCharType="end"/>
      </w:r>
    </w:p>
    <w:p w14:paraId="68725FB5" w14:textId="4C2BEE72"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_Toc199172818 \h </w:instrText>
      </w:r>
      <w:r>
        <w:rPr>
          <w:noProof/>
        </w:rPr>
      </w:r>
      <w:r>
        <w:rPr>
          <w:noProof/>
        </w:rPr>
        <w:fldChar w:fldCharType="separate"/>
      </w:r>
      <w:r>
        <w:rPr>
          <w:noProof/>
        </w:rPr>
        <w:t>32</w:t>
      </w:r>
      <w:r>
        <w:rPr>
          <w:noProof/>
        </w:rPr>
        <w:fldChar w:fldCharType="end"/>
      </w:r>
    </w:p>
    <w:p w14:paraId="06CE9ED7" w14:textId="57B6C1C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_Toc199172819 \h </w:instrText>
      </w:r>
      <w:r>
        <w:rPr>
          <w:noProof/>
        </w:rPr>
      </w:r>
      <w:r>
        <w:rPr>
          <w:noProof/>
        </w:rPr>
        <w:fldChar w:fldCharType="separate"/>
      </w:r>
      <w:r>
        <w:rPr>
          <w:noProof/>
        </w:rPr>
        <w:t>32</w:t>
      </w:r>
      <w:r>
        <w:rPr>
          <w:noProof/>
        </w:rPr>
        <w:fldChar w:fldCharType="end"/>
      </w:r>
    </w:p>
    <w:p w14:paraId="3FB049CA" w14:textId="19CC5CA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_Toc199172820 \h </w:instrText>
      </w:r>
      <w:r>
        <w:rPr>
          <w:noProof/>
        </w:rPr>
      </w:r>
      <w:r>
        <w:rPr>
          <w:noProof/>
        </w:rPr>
        <w:fldChar w:fldCharType="separate"/>
      </w:r>
      <w:r>
        <w:rPr>
          <w:noProof/>
        </w:rPr>
        <w:t>32</w:t>
      </w:r>
      <w:r>
        <w:rPr>
          <w:noProof/>
        </w:rPr>
        <w:fldChar w:fldCharType="end"/>
      </w:r>
    </w:p>
    <w:p w14:paraId="690BA040" w14:textId="68E3669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_Toc199172821 \h </w:instrText>
      </w:r>
      <w:r>
        <w:rPr>
          <w:noProof/>
        </w:rPr>
      </w:r>
      <w:r>
        <w:rPr>
          <w:noProof/>
        </w:rPr>
        <w:fldChar w:fldCharType="separate"/>
      </w:r>
      <w:r>
        <w:rPr>
          <w:noProof/>
        </w:rPr>
        <w:t>32</w:t>
      </w:r>
      <w:r>
        <w:rPr>
          <w:noProof/>
        </w:rPr>
        <w:fldChar w:fldCharType="end"/>
      </w:r>
    </w:p>
    <w:p w14:paraId="7E0F973B" w14:textId="56B1CAE0"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_Toc199172822 \h </w:instrText>
      </w:r>
      <w:r>
        <w:rPr>
          <w:noProof/>
        </w:rPr>
      </w:r>
      <w:r>
        <w:rPr>
          <w:noProof/>
        </w:rPr>
        <w:fldChar w:fldCharType="separate"/>
      </w:r>
      <w:r>
        <w:rPr>
          <w:noProof/>
        </w:rPr>
        <w:t>33</w:t>
      </w:r>
      <w:r>
        <w:rPr>
          <w:noProof/>
        </w:rPr>
        <w:fldChar w:fldCharType="end"/>
      </w:r>
    </w:p>
    <w:p w14:paraId="3729A66C" w14:textId="7AE2AAF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_Toc199172823 \h </w:instrText>
      </w:r>
      <w:r>
        <w:rPr>
          <w:noProof/>
        </w:rPr>
      </w:r>
      <w:r>
        <w:rPr>
          <w:noProof/>
        </w:rPr>
        <w:fldChar w:fldCharType="separate"/>
      </w:r>
      <w:r>
        <w:rPr>
          <w:noProof/>
        </w:rPr>
        <w:t>33</w:t>
      </w:r>
      <w:r>
        <w:rPr>
          <w:noProof/>
        </w:rPr>
        <w:fldChar w:fldCharType="end"/>
      </w:r>
    </w:p>
    <w:p w14:paraId="53E25DF7" w14:textId="532461C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_Toc199172824 \h </w:instrText>
      </w:r>
      <w:r>
        <w:rPr>
          <w:noProof/>
        </w:rPr>
      </w:r>
      <w:r>
        <w:rPr>
          <w:noProof/>
        </w:rPr>
        <w:fldChar w:fldCharType="separate"/>
      </w:r>
      <w:r>
        <w:rPr>
          <w:noProof/>
        </w:rPr>
        <w:t>33</w:t>
      </w:r>
      <w:r>
        <w:rPr>
          <w:noProof/>
        </w:rPr>
        <w:fldChar w:fldCharType="end"/>
      </w:r>
    </w:p>
    <w:p w14:paraId="2E3BB9AD" w14:textId="552712C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_Toc199172825 \h </w:instrText>
      </w:r>
      <w:r>
        <w:rPr>
          <w:noProof/>
        </w:rPr>
      </w:r>
      <w:r>
        <w:rPr>
          <w:noProof/>
        </w:rPr>
        <w:fldChar w:fldCharType="separate"/>
      </w:r>
      <w:r>
        <w:rPr>
          <w:noProof/>
        </w:rPr>
        <w:t>33</w:t>
      </w:r>
      <w:r>
        <w:rPr>
          <w:noProof/>
        </w:rPr>
        <w:fldChar w:fldCharType="end"/>
      </w:r>
    </w:p>
    <w:p w14:paraId="444EFFBC" w14:textId="2850444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_Toc199172826 \h </w:instrText>
      </w:r>
      <w:r>
        <w:rPr>
          <w:noProof/>
        </w:rPr>
      </w:r>
      <w:r>
        <w:rPr>
          <w:noProof/>
        </w:rPr>
        <w:fldChar w:fldCharType="separate"/>
      </w:r>
      <w:r>
        <w:rPr>
          <w:noProof/>
        </w:rPr>
        <w:t>33</w:t>
      </w:r>
      <w:r>
        <w:rPr>
          <w:noProof/>
        </w:rPr>
        <w:fldChar w:fldCharType="end"/>
      </w:r>
    </w:p>
    <w:p w14:paraId="25B599A1" w14:textId="0BBFC5A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_Toc199172827 \h </w:instrText>
      </w:r>
      <w:r>
        <w:rPr>
          <w:noProof/>
        </w:rPr>
      </w:r>
      <w:r>
        <w:rPr>
          <w:noProof/>
        </w:rPr>
        <w:fldChar w:fldCharType="separate"/>
      </w:r>
      <w:r>
        <w:rPr>
          <w:noProof/>
        </w:rPr>
        <w:t>33</w:t>
      </w:r>
      <w:r>
        <w:rPr>
          <w:noProof/>
        </w:rPr>
        <w:fldChar w:fldCharType="end"/>
      </w:r>
    </w:p>
    <w:p w14:paraId="42D37028" w14:textId="6064AAC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_Toc199172828 \h </w:instrText>
      </w:r>
      <w:r>
        <w:rPr>
          <w:noProof/>
        </w:rPr>
      </w:r>
      <w:r>
        <w:rPr>
          <w:noProof/>
        </w:rPr>
        <w:fldChar w:fldCharType="separate"/>
      </w:r>
      <w:r>
        <w:rPr>
          <w:noProof/>
        </w:rPr>
        <w:t>34</w:t>
      </w:r>
      <w:r>
        <w:rPr>
          <w:noProof/>
        </w:rPr>
        <w:fldChar w:fldCharType="end"/>
      </w:r>
    </w:p>
    <w:p w14:paraId="448290FD" w14:textId="7019AB08"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_Toc199172829 \h </w:instrText>
      </w:r>
      <w:r>
        <w:rPr>
          <w:noProof/>
        </w:rPr>
      </w:r>
      <w:r>
        <w:rPr>
          <w:noProof/>
        </w:rPr>
        <w:fldChar w:fldCharType="separate"/>
      </w:r>
      <w:r>
        <w:rPr>
          <w:noProof/>
        </w:rPr>
        <w:t>34</w:t>
      </w:r>
      <w:r>
        <w:rPr>
          <w:noProof/>
        </w:rPr>
        <w:fldChar w:fldCharType="end"/>
      </w:r>
    </w:p>
    <w:p w14:paraId="6001074F" w14:textId="78F5D4F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_Toc199172830 \h </w:instrText>
      </w:r>
      <w:r>
        <w:rPr>
          <w:noProof/>
        </w:rPr>
      </w:r>
      <w:r>
        <w:rPr>
          <w:noProof/>
        </w:rPr>
        <w:fldChar w:fldCharType="separate"/>
      </w:r>
      <w:r>
        <w:rPr>
          <w:noProof/>
        </w:rPr>
        <w:t>34</w:t>
      </w:r>
      <w:r>
        <w:rPr>
          <w:noProof/>
        </w:rPr>
        <w:fldChar w:fldCharType="end"/>
      </w:r>
    </w:p>
    <w:p w14:paraId="228253E4" w14:textId="3D0DF22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_Toc199172831 \h </w:instrText>
      </w:r>
      <w:r>
        <w:rPr>
          <w:noProof/>
        </w:rPr>
      </w:r>
      <w:r>
        <w:rPr>
          <w:noProof/>
        </w:rPr>
        <w:fldChar w:fldCharType="separate"/>
      </w:r>
      <w:r>
        <w:rPr>
          <w:noProof/>
        </w:rPr>
        <w:t>34</w:t>
      </w:r>
      <w:r>
        <w:rPr>
          <w:noProof/>
        </w:rPr>
        <w:fldChar w:fldCharType="end"/>
      </w:r>
    </w:p>
    <w:p w14:paraId="7CD924C5" w14:textId="70CB55B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_Toc199172832 \h </w:instrText>
      </w:r>
      <w:r>
        <w:rPr>
          <w:noProof/>
        </w:rPr>
      </w:r>
      <w:r>
        <w:rPr>
          <w:noProof/>
        </w:rPr>
        <w:fldChar w:fldCharType="separate"/>
      </w:r>
      <w:r>
        <w:rPr>
          <w:noProof/>
        </w:rPr>
        <w:t>34</w:t>
      </w:r>
      <w:r>
        <w:rPr>
          <w:noProof/>
        </w:rPr>
        <w:fldChar w:fldCharType="end"/>
      </w:r>
    </w:p>
    <w:p w14:paraId="31649CB1" w14:textId="4C59077E"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_Toc199172833 \h </w:instrText>
      </w:r>
      <w:r>
        <w:rPr>
          <w:noProof/>
        </w:rPr>
      </w:r>
      <w:r>
        <w:rPr>
          <w:noProof/>
        </w:rPr>
        <w:fldChar w:fldCharType="separate"/>
      </w:r>
      <w:r>
        <w:rPr>
          <w:noProof/>
        </w:rPr>
        <w:t>34</w:t>
      </w:r>
      <w:r>
        <w:rPr>
          <w:noProof/>
        </w:rPr>
        <w:fldChar w:fldCharType="end"/>
      </w:r>
    </w:p>
    <w:p w14:paraId="7BDC0757" w14:textId="5E75E01E"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_Toc199172834 \h </w:instrText>
      </w:r>
      <w:r>
        <w:rPr>
          <w:noProof/>
        </w:rPr>
      </w:r>
      <w:r>
        <w:rPr>
          <w:noProof/>
        </w:rPr>
        <w:fldChar w:fldCharType="separate"/>
      </w:r>
      <w:r>
        <w:rPr>
          <w:noProof/>
        </w:rPr>
        <w:t>34</w:t>
      </w:r>
      <w:r>
        <w:rPr>
          <w:noProof/>
        </w:rPr>
        <w:fldChar w:fldCharType="end"/>
      </w:r>
    </w:p>
    <w:p w14:paraId="43129B07" w14:textId="4C1D1A26"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_Toc199172835 \h </w:instrText>
      </w:r>
      <w:r>
        <w:rPr>
          <w:noProof/>
        </w:rPr>
      </w:r>
      <w:r>
        <w:rPr>
          <w:noProof/>
        </w:rPr>
        <w:fldChar w:fldCharType="separate"/>
      </w:r>
      <w:r>
        <w:rPr>
          <w:noProof/>
        </w:rPr>
        <w:t>35</w:t>
      </w:r>
      <w:r>
        <w:rPr>
          <w:noProof/>
        </w:rPr>
        <w:fldChar w:fldCharType="end"/>
      </w:r>
    </w:p>
    <w:p w14:paraId="3BD2304A" w14:textId="42F22630"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_Toc199172836 \h </w:instrText>
      </w:r>
      <w:r>
        <w:rPr>
          <w:noProof/>
        </w:rPr>
      </w:r>
      <w:r>
        <w:rPr>
          <w:noProof/>
        </w:rPr>
        <w:fldChar w:fldCharType="separate"/>
      </w:r>
      <w:r>
        <w:rPr>
          <w:noProof/>
        </w:rPr>
        <w:t>36</w:t>
      </w:r>
      <w:r>
        <w:rPr>
          <w:noProof/>
        </w:rPr>
        <w:fldChar w:fldCharType="end"/>
      </w:r>
    </w:p>
    <w:p w14:paraId="09934B12" w14:textId="5CD56466"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_Toc199172837 \h </w:instrText>
      </w:r>
      <w:r>
        <w:rPr>
          <w:noProof/>
        </w:rPr>
      </w:r>
      <w:r>
        <w:rPr>
          <w:noProof/>
        </w:rPr>
        <w:fldChar w:fldCharType="separate"/>
      </w:r>
      <w:r>
        <w:rPr>
          <w:noProof/>
        </w:rPr>
        <w:t>36</w:t>
      </w:r>
      <w:r>
        <w:rPr>
          <w:noProof/>
        </w:rPr>
        <w:fldChar w:fldCharType="end"/>
      </w:r>
    </w:p>
    <w:p w14:paraId="72B3B040" w14:textId="6FC6C58C"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_Toc199172838 \h </w:instrText>
      </w:r>
      <w:r>
        <w:rPr>
          <w:noProof/>
        </w:rPr>
      </w:r>
      <w:r>
        <w:rPr>
          <w:noProof/>
        </w:rPr>
        <w:fldChar w:fldCharType="separate"/>
      </w:r>
      <w:r>
        <w:rPr>
          <w:noProof/>
        </w:rPr>
        <w:t>36</w:t>
      </w:r>
      <w:r>
        <w:rPr>
          <w:noProof/>
        </w:rPr>
        <w:fldChar w:fldCharType="end"/>
      </w:r>
    </w:p>
    <w:p w14:paraId="727D88B9" w14:textId="4C9BEBB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_Toc199172839 \h </w:instrText>
      </w:r>
      <w:r>
        <w:rPr>
          <w:noProof/>
        </w:rPr>
      </w:r>
      <w:r>
        <w:rPr>
          <w:noProof/>
        </w:rPr>
        <w:fldChar w:fldCharType="separate"/>
      </w:r>
      <w:r>
        <w:rPr>
          <w:noProof/>
        </w:rPr>
        <w:t>36</w:t>
      </w:r>
      <w:r>
        <w:rPr>
          <w:noProof/>
        </w:rPr>
        <w:fldChar w:fldCharType="end"/>
      </w:r>
    </w:p>
    <w:p w14:paraId="54F31C9D" w14:textId="2559673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_Toc199172840 \h </w:instrText>
      </w:r>
      <w:r>
        <w:rPr>
          <w:noProof/>
        </w:rPr>
      </w:r>
      <w:r>
        <w:rPr>
          <w:noProof/>
        </w:rPr>
        <w:fldChar w:fldCharType="separate"/>
      </w:r>
      <w:r>
        <w:rPr>
          <w:noProof/>
        </w:rPr>
        <w:t>37</w:t>
      </w:r>
      <w:r>
        <w:rPr>
          <w:noProof/>
        </w:rPr>
        <w:fldChar w:fldCharType="end"/>
      </w:r>
    </w:p>
    <w:p w14:paraId="0D9D932C" w14:textId="78A941F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NotificationEvent</w:t>
      </w:r>
      <w:r>
        <w:rPr>
          <w:noProof/>
        </w:rPr>
        <w:tab/>
      </w:r>
      <w:r>
        <w:rPr>
          <w:noProof/>
        </w:rPr>
        <w:fldChar w:fldCharType="begin"/>
      </w:r>
      <w:r>
        <w:rPr>
          <w:noProof/>
        </w:rPr>
        <w:instrText xml:space="preserve"> PAGEREF _Toc199172841 \h </w:instrText>
      </w:r>
      <w:r>
        <w:rPr>
          <w:noProof/>
        </w:rPr>
      </w:r>
      <w:r>
        <w:rPr>
          <w:noProof/>
        </w:rPr>
        <w:fldChar w:fldCharType="separate"/>
      </w:r>
      <w:r>
        <w:rPr>
          <w:noProof/>
        </w:rPr>
        <w:t>38</w:t>
      </w:r>
      <w:r>
        <w:rPr>
          <w:noProof/>
        </w:rPr>
        <w:fldChar w:fldCharType="end"/>
      </w:r>
    </w:p>
    <w:p w14:paraId="7123B42E" w14:textId="3028D2D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rPr>
        <w:tab/>
      </w:r>
      <w:r>
        <w:rPr>
          <w:noProof/>
        </w:rPr>
        <w:fldChar w:fldCharType="begin"/>
      </w:r>
      <w:r>
        <w:rPr>
          <w:noProof/>
        </w:rPr>
        <w:instrText xml:space="preserve"> PAGEREF _Toc199172842 \h </w:instrText>
      </w:r>
      <w:r>
        <w:rPr>
          <w:noProof/>
        </w:rPr>
      </w:r>
      <w:r>
        <w:rPr>
          <w:noProof/>
        </w:rPr>
        <w:fldChar w:fldCharType="separate"/>
      </w:r>
      <w:r>
        <w:rPr>
          <w:noProof/>
        </w:rPr>
        <w:t>38</w:t>
      </w:r>
      <w:r>
        <w:rPr>
          <w:noProof/>
        </w:rPr>
        <w:fldChar w:fldCharType="end"/>
      </w:r>
    </w:p>
    <w:p w14:paraId="01C44792" w14:textId="59EF056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rPr>
        <w:tab/>
      </w:r>
      <w:r>
        <w:rPr>
          <w:noProof/>
        </w:rPr>
        <w:fldChar w:fldCharType="begin"/>
      </w:r>
      <w:r>
        <w:rPr>
          <w:noProof/>
        </w:rPr>
        <w:instrText xml:space="preserve"> PAGEREF _Toc199172843 \h </w:instrText>
      </w:r>
      <w:r>
        <w:rPr>
          <w:noProof/>
        </w:rPr>
      </w:r>
      <w:r>
        <w:rPr>
          <w:noProof/>
        </w:rPr>
        <w:fldChar w:fldCharType="separate"/>
      </w:r>
      <w:r>
        <w:rPr>
          <w:noProof/>
        </w:rPr>
        <w:t>39</w:t>
      </w:r>
      <w:r>
        <w:rPr>
          <w:noProof/>
        </w:rPr>
        <w:fldChar w:fldCharType="end"/>
      </w:r>
    </w:p>
    <w:p w14:paraId="61FA4D15" w14:textId="0779DCD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DcMediaSpec</w:t>
      </w:r>
      <w:r>
        <w:rPr>
          <w:noProof/>
        </w:rPr>
        <w:tab/>
      </w:r>
      <w:r>
        <w:rPr>
          <w:noProof/>
        </w:rPr>
        <w:fldChar w:fldCharType="begin"/>
      </w:r>
      <w:r>
        <w:rPr>
          <w:noProof/>
        </w:rPr>
        <w:instrText xml:space="preserve"> PAGEREF _Toc199172844 \h </w:instrText>
      </w:r>
      <w:r>
        <w:rPr>
          <w:noProof/>
        </w:rPr>
      </w:r>
      <w:r>
        <w:rPr>
          <w:noProof/>
        </w:rPr>
        <w:fldChar w:fldCharType="separate"/>
      </w:r>
      <w:r>
        <w:rPr>
          <w:noProof/>
        </w:rPr>
        <w:t>39</w:t>
      </w:r>
      <w:r>
        <w:rPr>
          <w:noProof/>
        </w:rPr>
        <w:fldChar w:fldCharType="end"/>
      </w:r>
    </w:p>
    <w:p w14:paraId="5A6BFC71" w14:textId="5A53AD1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_Toc199172845 \h </w:instrText>
      </w:r>
      <w:r>
        <w:rPr>
          <w:noProof/>
        </w:rPr>
      </w:r>
      <w:r>
        <w:rPr>
          <w:noProof/>
        </w:rPr>
        <w:fldChar w:fldCharType="separate"/>
      </w:r>
      <w:r>
        <w:rPr>
          <w:noProof/>
        </w:rPr>
        <w:t>40</w:t>
      </w:r>
      <w:r>
        <w:rPr>
          <w:noProof/>
        </w:rPr>
        <w:fldChar w:fldCharType="end"/>
      </w:r>
    </w:p>
    <w:p w14:paraId="7BC05569" w14:textId="36EA659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_Toc199172846 \h </w:instrText>
      </w:r>
      <w:r>
        <w:rPr>
          <w:noProof/>
        </w:rPr>
      </w:r>
      <w:r>
        <w:rPr>
          <w:noProof/>
        </w:rPr>
        <w:fldChar w:fldCharType="separate"/>
      </w:r>
      <w:r>
        <w:rPr>
          <w:noProof/>
        </w:rPr>
        <w:t>40</w:t>
      </w:r>
      <w:r>
        <w:rPr>
          <w:noProof/>
        </w:rPr>
        <w:fldChar w:fldCharType="end"/>
      </w:r>
    </w:p>
    <w:p w14:paraId="1C999F99" w14:textId="4FBA651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_Toc199172847 \h </w:instrText>
      </w:r>
      <w:r>
        <w:rPr>
          <w:noProof/>
        </w:rPr>
      </w:r>
      <w:r>
        <w:rPr>
          <w:noProof/>
        </w:rPr>
        <w:fldChar w:fldCharType="separate"/>
      </w:r>
      <w:r>
        <w:rPr>
          <w:noProof/>
        </w:rPr>
        <w:t>40</w:t>
      </w:r>
      <w:r>
        <w:rPr>
          <w:noProof/>
        </w:rPr>
        <w:fldChar w:fldCharType="end"/>
      </w:r>
    </w:p>
    <w:p w14:paraId="4C8C6D33" w14:textId="211CFB4E"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_Toc199172848 \h </w:instrText>
      </w:r>
      <w:r>
        <w:rPr>
          <w:noProof/>
        </w:rPr>
      </w:r>
      <w:r>
        <w:rPr>
          <w:noProof/>
        </w:rPr>
        <w:fldChar w:fldCharType="separate"/>
      </w:r>
      <w:r>
        <w:rPr>
          <w:noProof/>
        </w:rPr>
        <w:t>40</w:t>
      </w:r>
      <w:r>
        <w:rPr>
          <w:noProof/>
        </w:rPr>
        <w:fldChar w:fldCharType="end"/>
      </w:r>
    </w:p>
    <w:p w14:paraId="42461558" w14:textId="038C065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_Toc199172849 \h </w:instrText>
      </w:r>
      <w:r>
        <w:rPr>
          <w:noProof/>
        </w:rPr>
      </w:r>
      <w:r>
        <w:rPr>
          <w:noProof/>
        </w:rPr>
        <w:fldChar w:fldCharType="separate"/>
      </w:r>
      <w:r>
        <w:rPr>
          <w:noProof/>
        </w:rPr>
        <w:t>40</w:t>
      </w:r>
      <w:r>
        <w:rPr>
          <w:noProof/>
        </w:rPr>
        <w:fldChar w:fldCharType="end"/>
      </w:r>
    </w:p>
    <w:p w14:paraId="15ADA651" w14:textId="7207B84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MediaType</w:t>
      </w:r>
      <w:r>
        <w:rPr>
          <w:noProof/>
        </w:rPr>
        <w:tab/>
      </w:r>
      <w:r>
        <w:rPr>
          <w:noProof/>
        </w:rPr>
        <w:fldChar w:fldCharType="begin"/>
      </w:r>
      <w:r>
        <w:rPr>
          <w:noProof/>
        </w:rPr>
        <w:instrText xml:space="preserve"> PAGEREF _Toc199172850 \h </w:instrText>
      </w:r>
      <w:r>
        <w:rPr>
          <w:noProof/>
        </w:rPr>
      </w:r>
      <w:r>
        <w:rPr>
          <w:noProof/>
        </w:rPr>
        <w:fldChar w:fldCharType="separate"/>
      </w:r>
      <w:r>
        <w:rPr>
          <w:noProof/>
        </w:rPr>
        <w:t>41</w:t>
      </w:r>
      <w:r>
        <w:rPr>
          <w:noProof/>
        </w:rPr>
        <w:fldChar w:fldCharType="end"/>
      </w:r>
    </w:p>
    <w:p w14:paraId="41D220A1" w14:textId="7D34E8D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SessionCase</w:t>
      </w:r>
      <w:r>
        <w:rPr>
          <w:noProof/>
        </w:rPr>
        <w:tab/>
      </w:r>
      <w:r>
        <w:rPr>
          <w:noProof/>
        </w:rPr>
        <w:fldChar w:fldCharType="begin"/>
      </w:r>
      <w:r>
        <w:rPr>
          <w:noProof/>
        </w:rPr>
        <w:instrText xml:space="preserve"> PAGEREF _Toc199172851 \h </w:instrText>
      </w:r>
      <w:r>
        <w:rPr>
          <w:noProof/>
        </w:rPr>
      </w:r>
      <w:r>
        <w:rPr>
          <w:noProof/>
        </w:rPr>
        <w:fldChar w:fldCharType="separate"/>
      </w:r>
      <w:r>
        <w:rPr>
          <w:noProof/>
        </w:rPr>
        <w:t>41</w:t>
      </w:r>
      <w:r>
        <w:rPr>
          <w:noProof/>
        </w:rPr>
        <w:fldChar w:fldCharType="end"/>
      </w:r>
    </w:p>
    <w:p w14:paraId="353AAAF6" w14:textId="71AFA71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_Toc199172852 \h </w:instrText>
      </w:r>
      <w:r>
        <w:rPr>
          <w:noProof/>
        </w:rPr>
      </w:r>
      <w:r>
        <w:rPr>
          <w:noProof/>
        </w:rPr>
        <w:fldChar w:fldCharType="separate"/>
      </w:r>
      <w:r>
        <w:rPr>
          <w:noProof/>
        </w:rPr>
        <w:t>41</w:t>
      </w:r>
      <w:r>
        <w:rPr>
          <w:noProof/>
        </w:rPr>
        <w:fldChar w:fldCharType="end"/>
      </w:r>
    </w:p>
    <w:p w14:paraId="26BD7D7B" w14:textId="4DD3454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6.1.6.3.</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Enumeration: PsDataOffStatus</w:t>
      </w:r>
      <w:r>
        <w:rPr>
          <w:noProof/>
        </w:rPr>
        <w:tab/>
      </w:r>
      <w:r>
        <w:rPr>
          <w:noProof/>
        </w:rPr>
        <w:fldChar w:fldCharType="begin"/>
      </w:r>
      <w:r>
        <w:rPr>
          <w:noProof/>
        </w:rPr>
        <w:instrText xml:space="preserve"> PAGEREF _Toc199172853 \h </w:instrText>
      </w:r>
      <w:r>
        <w:rPr>
          <w:noProof/>
        </w:rPr>
      </w:r>
      <w:r>
        <w:rPr>
          <w:noProof/>
        </w:rPr>
        <w:fldChar w:fldCharType="separate"/>
      </w:r>
      <w:r>
        <w:rPr>
          <w:noProof/>
        </w:rPr>
        <w:t>41</w:t>
      </w:r>
      <w:r>
        <w:rPr>
          <w:noProof/>
        </w:rPr>
        <w:fldChar w:fldCharType="end"/>
      </w:r>
    </w:p>
    <w:p w14:paraId="4E83908E" w14:textId="3F109913"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6.1.6.4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_Toc199172854 \h </w:instrText>
      </w:r>
      <w:r>
        <w:rPr>
          <w:noProof/>
        </w:rPr>
      </w:r>
      <w:r>
        <w:rPr>
          <w:noProof/>
        </w:rPr>
        <w:fldChar w:fldCharType="separate"/>
      </w:r>
      <w:r>
        <w:rPr>
          <w:noProof/>
        </w:rPr>
        <w:t>41</w:t>
      </w:r>
      <w:r>
        <w:rPr>
          <w:noProof/>
        </w:rPr>
        <w:fldChar w:fldCharType="end"/>
      </w:r>
    </w:p>
    <w:p w14:paraId="284D6C42" w14:textId="7E6AEAC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_Toc199172855 \h </w:instrText>
      </w:r>
      <w:r>
        <w:rPr>
          <w:noProof/>
        </w:rPr>
      </w:r>
      <w:r>
        <w:rPr>
          <w:noProof/>
        </w:rPr>
        <w:fldChar w:fldCharType="separate"/>
      </w:r>
      <w:r>
        <w:rPr>
          <w:noProof/>
        </w:rPr>
        <w:t>41</w:t>
      </w:r>
      <w:r>
        <w:rPr>
          <w:noProof/>
        </w:rPr>
        <w:fldChar w:fldCharType="end"/>
      </w:r>
    </w:p>
    <w:p w14:paraId="3D3EDD32" w14:textId="112F6BA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_Toc199172856 \h </w:instrText>
      </w:r>
      <w:r>
        <w:rPr>
          <w:noProof/>
        </w:rPr>
      </w:r>
      <w:r>
        <w:rPr>
          <w:noProof/>
        </w:rPr>
        <w:fldChar w:fldCharType="separate"/>
      </w:r>
      <w:r>
        <w:rPr>
          <w:noProof/>
        </w:rPr>
        <w:t>42</w:t>
      </w:r>
      <w:r>
        <w:rPr>
          <w:noProof/>
        </w:rPr>
        <w:fldChar w:fldCharType="end"/>
      </w:r>
    </w:p>
    <w:p w14:paraId="2FB88A00" w14:textId="354100B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_Toc199172857 \h </w:instrText>
      </w:r>
      <w:r>
        <w:rPr>
          <w:noProof/>
        </w:rPr>
      </w:r>
      <w:r>
        <w:rPr>
          <w:noProof/>
        </w:rPr>
        <w:fldChar w:fldCharType="separate"/>
      </w:r>
      <w:r>
        <w:rPr>
          <w:noProof/>
        </w:rPr>
        <w:t>42</w:t>
      </w:r>
      <w:r>
        <w:rPr>
          <w:noProof/>
        </w:rPr>
        <w:fldChar w:fldCharType="end"/>
      </w:r>
    </w:p>
    <w:p w14:paraId="5592FCBD" w14:textId="41A1D87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_Toc199172858 \h </w:instrText>
      </w:r>
      <w:r>
        <w:rPr>
          <w:noProof/>
        </w:rPr>
      </w:r>
      <w:r>
        <w:rPr>
          <w:noProof/>
        </w:rPr>
        <w:fldChar w:fldCharType="separate"/>
      </w:r>
      <w:r>
        <w:rPr>
          <w:noProof/>
        </w:rPr>
        <w:t>42</w:t>
      </w:r>
      <w:r>
        <w:rPr>
          <w:noProof/>
        </w:rPr>
        <w:fldChar w:fldCharType="end"/>
      </w:r>
    </w:p>
    <w:p w14:paraId="02F6B73B" w14:textId="2B9957A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_Toc199172859 \h </w:instrText>
      </w:r>
      <w:r>
        <w:rPr>
          <w:noProof/>
        </w:rPr>
      </w:r>
      <w:r>
        <w:rPr>
          <w:noProof/>
        </w:rPr>
        <w:fldChar w:fldCharType="separate"/>
      </w:r>
      <w:r>
        <w:rPr>
          <w:noProof/>
        </w:rPr>
        <w:t>42</w:t>
      </w:r>
      <w:r>
        <w:rPr>
          <w:noProof/>
        </w:rPr>
        <w:fldChar w:fldCharType="end"/>
      </w:r>
    </w:p>
    <w:p w14:paraId="4DDFFA5F" w14:textId="6A505CBB"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_Toc199172860 \h </w:instrText>
      </w:r>
      <w:r>
        <w:rPr>
          <w:noProof/>
        </w:rPr>
      </w:r>
      <w:r>
        <w:rPr>
          <w:noProof/>
        </w:rPr>
        <w:fldChar w:fldCharType="separate"/>
      </w:r>
      <w:r>
        <w:rPr>
          <w:noProof/>
        </w:rPr>
        <w:t>42</w:t>
      </w:r>
      <w:r>
        <w:rPr>
          <w:noProof/>
        </w:rPr>
        <w:fldChar w:fldCharType="end"/>
      </w:r>
    </w:p>
    <w:p w14:paraId="2494E13D" w14:textId="57D0C4E8"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_Toc199172861 \h </w:instrText>
      </w:r>
      <w:r>
        <w:rPr>
          <w:noProof/>
        </w:rPr>
      </w:r>
      <w:r>
        <w:rPr>
          <w:noProof/>
        </w:rPr>
        <w:fldChar w:fldCharType="separate"/>
      </w:r>
      <w:r>
        <w:rPr>
          <w:noProof/>
        </w:rPr>
        <w:t>42</w:t>
      </w:r>
      <w:r>
        <w:rPr>
          <w:noProof/>
        </w:rPr>
        <w:fldChar w:fldCharType="end"/>
      </w:r>
    </w:p>
    <w:p w14:paraId="7E9199A7" w14:textId="53D7E0E0"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_Toc199172862 \h </w:instrText>
      </w:r>
      <w:r>
        <w:rPr>
          <w:noProof/>
        </w:rPr>
      </w:r>
      <w:r>
        <w:rPr>
          <w:noProof/>
        </w:rPr>
        <w:fldChar w:fldCharType="separate"/>
      </w:r>
      <w:r>
        <w:rPr>
          <w:noProof/>
        </w:rPr>
        <w:t>43</w:t>
      </w:r>
      <w:r>
        <w:rPr>
          <w:noProof/>
        </w:rPr>
        <w:fldChar w:fldCharType="end"/>
      </w:r>
    </w:p>
    <w:p w14:paraId="32C09A39" w14:textId="6001224A"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_Toc199172863 \h </w:instrText>
      </w:r>
      <w:r>
        <w:rPr>
          <w:noProof/>
        </w:rPr>
      </w:r>
      <w:r>
        <w:rPr>
          <w:noProof/>
        </w:rPr>
        <w:fldChar w:fldCharType="separate"/>
      </w:r>
      <w:r>
        <w:rPr>
          <w:noProof/>
        </w:rPr>
        <w:t>43</w:t>
      </w:r>
      <w:r>
        <w:rPr>
          <w:noProof/>
        </w:rPr>
        <w:fldChar w:fldCharType="end"/>
      </w:r>
    </w:p>
    <w:p w14:paraId="21E94E9B" w14:textId="4BC3954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_Toc199172864 \h </w:instrText>
      </w:r>
      <w:r>
        <w:rPr>
          <w:noProof/>
        </w:rPr>
      </w:r>
      <w:r>
        <w:rPr>
          <w:noProof/>
        </w:rPr>
        <w:fldChar w:fldCharType="separate"/>
      </w:r>
      <w:r>
        <w:rPr>
          <w:noProof/>
        </w:rPr>
        <w:t>43</w:t>
      </w:r>
      <w:r>
        <w:rPr>
          <w:noProof/>
        </w:rPr>
        <w:fldChar w:fldCharType="end"/>
      </w:r>
    </w:p>
    <w:p w14:paraId="0E79583E" w14:textId="708ACF8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_Toc199172865 \h </w:instrText>
      </w:r>
      <w:r>
        <w:rPr>
          <w:noProof/>
        </w:rPr>
      </w:r>
      <w:r>
        <w:rPr>
          <w:noProof/>
        </w:rPr>
        <w:fldChar w:fldCharType="separate"/>
      </w:r>
      <w:r>
        <w:rPr>
          <w:noProof/>
        </w:rPr>
        <w:t>43</w:t>
      </w:r>
      <w:r>
        <w:rPr>
          <w:noProof/>
        </w:rPr>
        <w:fldChar w:fldCharType="end"/>
      </w:r>
    </w:p>
    <w:p w14:paraId="603B0462" w14:textId="1F675C1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_Toc199172866 \h </w:instrText>
      </w:r>
      <w:r>
        <w:rPr>
          <w:noProof/>
        </w:rPr>
      </w:r>
      <w:r>
        <w:rPr>
          <w:noProof/>
        </w:rPr>
        <w:fldChar w:fldCharType="separate"/>
      </w:r>
      <w:r>
        <w:rPr>
          <w:noProof/>
        </w:rPr>
        <w:t>43</w:t>
      </w:r>
      <w:r>
        <w:rPr>
          <w:noProof/>
        </w:rPr>
        <w:fldChar w:fldCharType="end"/>
      </w:r>
    </w:p>
    <w:p w14:paraId="532416D7" w14:textId="095A814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_Toc199172867 \h </w:instrText>
      </w:r>
      <w:r>
        <w:rPr>
          <w:noProof/>
        </w:rPr>
      </w:r>
      <w:r>
        <w:rPr>
          <w:noProof/>
        </w:rPr>
        <w:fldChar w:fldCharType="separate"/>
      </w:r>
      <w:r>
        <w:rPr>
          <w:noProof/>
        </w:rPr>
        <w:t>43</w:t>
      </w:r>
      <w:r>
        <w:rPr>
          <w:noProof/>
        </w:rPr>
        <w:fldChar w:fldCharType="end"/>
      </w:r>
    </w:p>
    <w:p w14:paraId="2A8D1DE2" w14:textId="4A8F4CF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_Toc199172868 \h </w:instrText>
      </w:r>
      <w:r>
        <w:rPr>
          <w:noProof/>
        </w:rPr>
      </w:r>
      <w:r>
        <w:rPr>
          <w:noProof/>
        </w:rPr>
        <w:fldChar w:fldCharType="separate"/>
      </w:r>
      <w:r>
        <w:rPr>
          <w:noProof/>
        </w:rPr>
        <w:t>43</w:t>
      </w:r>
      <w:r>
        <w:rPr>
          <w:noProof/>
        </w:rPr>
        <w:fldChar w:fldCharType="end"/>
      </w:r>
    </w:p>
    <w:p w14:paraId="02C03089" w14:textId="13E75F7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_Toc199172869 \h </w:instrText>
      </w:r>
      <w:r>
        <w:rPr>
          <w:noProof/>
        </w:rPr>
      </w:r>
      <w:r>
        <w:rPr>
          <w:noProof/>
        </w:rPr>
        <w:fldChar w:fldCharType="separate"/>
      </w:r>
      <w:r>
        <w:rPr>
          <w:noProof/>
        </w:rPr>
        <w:t>43</w:t>
      </w:r>
      <w:r>
        <w:rPr>
          <w:noProof/>
        </w:rPr>
        <w:fldChar w:fldCharType="end"/>
      </w:r>
    </w:p>
    <w:p w14:paraId="2212AB8C" w14:textId="0DEA931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_Toc199172870 \h </w:instrText>
      </w:r>
      <w:r>
        <w:rPr>
          <w:noProof/>
        </w:rPr>
      </w:r>
      <w:r>
        <w:rPr>
          <w:noProof/>
        </w:rPr>
        <w:fldChar w:fldCharType="separate"/>
      </w:r>
      <w:r>
        <w:rPr>
          <w:noProof/>
        </w:rPr>
        <w:t>44</w:t>
      </w:r>
      <w:r>
        <w:rPr>
          <w:noProof/>
        </w:rPr>
        <w:fldChar w:fldCharType="end"/>
      </w:r>
    </w:p>
    <w:p w14:paraId="414BE10B" w14:textId="4A6DC17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_Toc199172871 \h </w:instrText>
      </w:r>
      <w:r>
        <w:rPr>
          <w:noProof/>
        </w:rPr>
      </w:r>
      <w:r>
        <w:rPr>
          <w:noProof/>
        </w:rPr>
        <w:fldChar w:fldCharType="separate"/>
      </w:r>
      <w:r>
        <w:rPr>
          <w:noProof/>
        </w:rPr>
        <w:t>44</w:t>
      </w:r>
      <w:r>
        <w:rPr>
          <w:noProof/>
        </w:rPr>
        <w:fldChar w:fldCharType="end"/>
      </w:r>
    </w:p>
    <w:p w14:paraId="170542E8" w14:textId="64FC74C2"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_Toc199172872 \h </w:instrText>
      </w:r>
      <w:r>
        <w:rPr>
          <w:noProof/>
        </w:rPr>
      </w:r>
      <w:r>
        <w:rPr>
          <w:noProof/>
        </w:rPr>
        <w:fldChar w:fldCharType="separate"/>
      </w:r>
      <w:r>
        <w:rPr>
          <w:noProof/>
        </w:rPr>
        <w:t>44</w:t>
      </w:r>
      <w:r>
        <w:rPr>
          <w:noProof/>
        </w:rPr>
        <w:fldChar w:fldCharType="end"/>
      </w:r>
    </w:p>
    <w:p w14:paraId="3FE484F0" w14:textId="0316AF4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_Toc199172873 \h </w:instrText>
      </w:r>
      <w:r>
        <w:rPr>
          <w:noProof/>
        </w:rPr>
      </w:r>
      <w:r>
        <w:rPr>
          <w:noProof/>
        </w:rPr>
        <w:fldChar w:fldCharType="separate"/>
      </w:r>
      <w:r>
        <w:rPr>
          <w:noProof/>
        </w:rPr>
        <w:t>44</w:t>
      </w:r>
      <w:r>
        <w:rPr>
          <w:noProof/>
        </w:rPr>
        <w:fldChar w:fldCharType="end"/>
      </w:r>
    </w:p>
    <w:p w14:paraId="3CCCD00B" w14:textId="6A1FD07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_Toc199172874 \h </w:instrText>
      </w:r>
      <w:r>
        <w:rPr>
          <w:noProof/>
        </w:rPr>
      </w:r>
      <w:r>
        <w:rPr>
          <w:noProof/>
        </w:rPr>
        <w:fldChar w:fldCharType="separate"/>
      </w:r>
      <w:r>
        <w:rPr>
          <w:noProof/>
        </w:rPr>
        <w:t>44</w:t>
      </w:r>
      <w:r>
        <w:rPr>
          <w:noProof/>
        </w:rPr>
        <w:fldChar w:fldCharType="end"/>
      </w:r>
    </w:p>
    <w:p w14:paraId="1855FC35" w14:textId="2A8D240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_Toc199172875 \h </w:instrText>
      </w:r>
      <w:r>
        <w:rPr>
          <w:noProof/>
        </w:rPr>
      </w:r>
      <w:r>
        <w:rPr>
          <w:noProof/>
        </w:rPr>
        <w:fldChar w:fldCharType="separate"/>
      </w:r>
      <w:r>
        <w:rPr>
          <w:noProof/>
        </w:rPr>
        <w:t>44</w:t>
      </w:r>
      <w:r>
        <w:rPr>
          <w:noProof/>
        </w:rPr>
        <w:fldChar w:fldCharType="end"/>
      </w:r>
    </w:p>
    <w:p w14:paraId="35B9384C" w14:textId="243260C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_Toc199172876 \h </w:instrText>
      </w:r>
      <w:r>
        <w:rPr>
          <w:noProof/>
        </w:rPr>
      </w:r>
      <w:r>
        <w:rPr>
          <w:noProof/>
        </w:rPr>
        <w:fldChar w:fldCharType="separate"/>
      </w:r>
      <w:r>
        <w:rPr>
          <w:noProof/>
        </w:rPr>
        <w:t>45</w:t>
      </w:r>
      <w:r>
        <w:rPr>
          <w:noProof/>
        </w:rPr>
        <w:fldChar w:fldCharType="end"/>
      </w:r>
    </w:p>
    <w:p w14:paraId="1DB19A8C" w14:textId="26B10B0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_Toc199172877 \h </w:instrText>
      </w:r>
      <w:r>
        <w:rPr>
          <w:noProof/>
        </w:rPr>
      </w:r>
      <w:r>
        <w:rPr>
          <w:noProof/>
        </w:rPr>
        <w:fldChar w:fldCharType="separate"/>
      </w:r>
      <w:r>
        <w:rPr>
          <w:noProof/>
        </w:rPr>
        <w:t>45</w:t>
      </w:r>
      <w:r>
        <w:rPr>
          <w:noProof/>
        </w:rPr>
        <w:fldChar w:fldCharType="end"/>
      </w:r>
    </w:p>
    <w:p w14:paraId="4182A5A8" w14:textId="015BB91A"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_Toc199172878 \h </w:instrText>
      </w:r>
      <w:r>
        <w:rPr>
          <w:noProof/>
        </w:rPr>
      </w:r>
      <w:r>
        <w:rPr>
          <w:noProof/>
        </w:rPr>
        <w:fldChar w:fldCharType="separate"/>
      </w:r>
      <w:r>
        <w:rPr>
          <w:noProof/>
        </w:rPr>
        <w:t>46</w:t>
      </w:r>
      <w:r>
        <w:rPr>
          <w:noProof/>
        </w:rPr>
        <w:fldChar w:fldCharType="end"/>
      </w:r>
    </w:p>
    <w:p w14:paraId="4C19EBBB" w14:textId="6E62474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_Toc199172879 \h </w:instrText>
      </w:r>
      <w:r>
        <w:rPr>
          <w:noProof/>
        </w:rPr>
      </w:r>
      <w:r>
        <w:rPr>
          <w:noProof/>
        </w:rPr>
        <w:fldChar w:fldCharType="separate"/>
      </w:r>
      <w:r>
        <w:rPr>
          <w:noProof/>
        </w:rPr>
        <w:t>46</w:t>
      </w:r>
      <w:r>
        <w:rPr>
          <w:noProof/>
        </w:rPr>
        <w:fldChar w:fldCharType="end"/>
      </w:r>
    </w:p>
    <w:p w14:paraId="19754CA3" w14:textId="75F1E637"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_Toc199172880 \h </w:instrText>
      </w:r>
      <w:r>
        <w:rPr>
          <w:noProof/>
        </w:rPr>
      </w:r>
      <w:r>
        <w:rPr>
          <w:noProof/>
        </w:rPr>
        <w:fldChar w:fldCharType="separate"/>
      </w:r>
      <w:r>
        <w:rPr>
          <w:noProof/>
        </w:rPr>
        <w:t>46</w:t>
      </w:r>
      <w:r>
        <w:rPr>
          <w:noProof/>
        </w:rPr>
        <w:fldChar w:fldCharType="end"/>
      </w:r>
    </w:p>
    <w:p w14:paraId="4409CBAD" w14:textId="46765BA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_Toc199172881 \h </w:instrText>
      </w:r>
      <w:r>
        <w:rPr>
          <w:noProof/>
        </w:rPr>
      </w:r>
      <w:r>
        <w:rPr>
          <w:noProof/>
        </w:rPr>
        <w:fldChar w:fldCharType="separate"/>
      </w:r>
      <w:r>
        <w:rPr>
          <w:noProof/>
        </w:rPr>
        <w:t>46</w:t>
      </w:r>
      <w:r>
        <w:rPr>
          <w:noProof/>
        </w:rPr>
        <w:fldChar w:fldCharType="end"/>
      </w:r>
    </w:p>
    <w:p w14:paraId="46D78A1B" w14:textId="0184C63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_Toc199172882 \h </w:instrText>
      </w:r>
      <w:r>
        <w:rPr>
          <w:noProof/>
        </w:rPr>
      </w:r>
      <w:r>
        <w:rPr>
          <w:noProof/>
        </w:rPr>
        <w:fldChar w:fldCharType="separate"/>
      </w:r>
      <w:r>
        <w:rPr>
          <w:noProof/>
        </w:rPr>
        <w:t>47</w:t>
      </w:r>
      <w:r>
        <w:rPr>
          <w:noProof/>
        </w:rPr>
        <w:fldChar w:fldCharType="end"/>
      </w:r>
    </w:p>
    <w:p w14:paraId="55DA1AFA" w14:textId="64B429C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_Toc199172883 \h </w:instrText>
      </w:r>
      <w:r>
        <w:rPr>
          <w:noProof/>
        </w:rPr>
      </w:r>
      <w:r>
        <w:rPr>
          <w:noProof/>
        </w:rPr>
        <w:fldChar w:fldCharType="separate"/>
      </w:r>
      <w:r>
        <w:rPr>
          <w:noProof/>
        </w:rPr>
        <w:t>47</w:t>
      </w:r>
      <w:r>
        <w:rPr>
          <w:noProof/>
        </w:rPr>
        <w:fldChar w:fldCharType="end"/>
      </w:r>
    </w:p>
    <w:p w14:paraId="2B49DB9D" w14:textId="31822F7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_Toc199172884 \h </w:instrText>
      </w:r>
      <w:r>
        <w:rPr>
          <w:noProof/>
        </w:rPr>
      </w:r>
      <w:r>
        <w:rPr>
          <w:noProof/>
        </w:rPr>
        <w:fldChar w:fldCharType="separate"/>
      </w:r>
      <w:r>
        <w:rPr>
          <w:noProof/>
        </w:rPr>
        <w:t>47</w:t>
      </w:r>
      <w:r>
        <w:rPr>
          <w:noProof/>
        </w:rPr>
        <w:fldChar w:fldCharType="end"/>
      </w:r>
    </w:p>
    <w:p w14:paraId="4B7AD400" w14:textId="07230D9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6.2.6.2.3</w:t>
      </w:r>
      <w:r>
        <w:rPr>
          <w:rFonts w:asciiTheme="minorHAnsi" w:eastAsiaTheme="minorEastAsia" w:hAnsiTheme="minorHAnsi" w:cstheme="minorBidi"/>
          <w:noProof/>
          <w:kern w:val="2"/>
          <w:sz w:val="24"/>
          <w:szCs w:val="24"/>
          <w:lang w:val="en-US" w:eastAsia="zh-CN"/>
          <w14:ligatures w14:val="standardContextual"/>
        </w:rPr>
        <w:tab/>
      </w:r>
      <w:r>
        <w:rPr>
          <w:noProof/>
        </w:rPr>
        <w:t>Type: MediaInstructions</w:t>
      </w:r>
      <w:r>
        <w:rPr>
          <w:noProof/>
        </w:rPr>
        <w:tab/>
      </w:r>
      <w:r>
        <w:rPr>
          <w:noProof/>
        </w:rPr>
        <w:fldChar w:fldCharType="begin"/>
      </w:r>
      <w:r>
        <w:rPr>
          <w:noProof/>
        </w:rPr>
        <w:instrText xml:space="preserve"> PAGEREF _Toc199172885 \h </w:instrText>
      </w:r>
      <w:r>
        <w:rPr>
          <w:noProof/>
        </w:rPr>
      </w:r>
      <w:r>
        <w:rPr>
          <w:noProof/>
        </w:rPr>
        <w:fldChar w:fldCharType="separate"/>
      </w:r>
      <w:r>
        <w:rPr>
          <w:noProof/>
        </w:rPr>
        <w:t>48</w:t>
      </w:r>
      <w:r>
        <w:rPr>
          <w:noProof/>
        </w:rPr>
        <w:fldChar w:fldCharType="end"/>
      </w:r>
    </w:p>
    <w:p w14:paraId="4223E628" w14:textId="64F7190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_Toc199172886 \h </w:instrText>
      </w:r>
      <w:r>
        <w:rPr>
          <w:noProof/>
        </w:rPr>
      </w:r>
      <w:r>
        <w:rPr>
          <w:noProof/>
        </w:rPr>
        <w:fldChar w:fldCharType="separate"/>
      </w:r>
      <w:r>
        <w:rPr>
          <w:noProof/>
        </w:rPr>
        <w:t>49</w:t>
      </w:r>
      <w:r>
        <w:rPr>
          <w:noProof/>
        </w:rPr>
        <w:fldChar w:fldCharType="end"/>
      </w:r>
    </w:p>
    <w:p w14:paraId="7641646B" w14:textId="2E0E649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_Toc199172887 \h </w:instrText>
      </w:r>
      <w:r>
        <w:rPr>
          <w:noProof/>
        </w:rPr>
      </w:r>
      <w:r>
        <w:rPr>
          <w:noProof/>
        </w:rPr>
        <w:fldChar w:fldCharType="separate"/>
      </w:r>
      <w:r>
        <w:rPr>
          <w:noProof/>
        </w:rPr>
        <w:t>49</w:t>
      </w:r>
      <w:r>
        <w:rPr>
          <w:noProof/>
        </w:rPr>
        <w:fldChar w:fldCharType="end"/>
      </w:r>
    </w:p>
    <w:p w14:paraId="45B65F8C" w14:textId="041EFA5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_Toc199172888 \h </w:instrText>
      </w:r>
      <w:r>
        <w:rPr>
          <w:noProof/>
        </w:rPr>
      </w:r>
      <w:r>
        <w:rPr>
          <w:noProof/>
        </w:rPr>
        <w:fldChar w:fldCharType="separate"/>
      </w:r>
      <w:r>
        <w:rPr>
          <w:noProof/>
        </w:rPr>
        <w:t>50</w:t>
      </w:r>
      <w:r>
        <w:rPr>
          <w:noProof/>
        </w:rPr>
        <w:fldChar w:fldCharType="end"/>
      </w:r>
    </w:p>
    <w:p w14:paraId="007C4F50" w14:textId="4420671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_Toc199172889 \h </w:instrText>
      </w:r>
      <w:r>
        <w:rPr>
          <w:noProof/>
        </w:rPr>
      </w:r>
      <w:r>
        <w:rPr>
          <w:noProof/>
        </w:rPr>
        <w:fldChar w:fldCharType="separate"/>
      </w:r>
      <w:r>
        <w:rPr>
          <w:noProof/>
        </w:rPr>
        <w:t>50</w:t>
      </w:r>
      <w:r>
        <w:rPr>
          <w:noProof/>
        </w:rPr>
        <w:fldChar w:fldCharType="end"/>
      </w:r>
    </w:p>
    <w:p w14:paraId="3BFB4E2F" w14:textId="461348F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_Toc199172890 \h </w:instrText>
      </w:r>
      <w:r>
        <w:rPr>
          <w:noProof/>
        </w:rPr>
      </w:r>
      <w:r>
        <w:rPr>
          <w:noProof/>
        </w:rPr>
        <w:fldChar w:fldCharType="separate"/>
      </w:r>
      <w:r>
        <w:rPr>
          <w:noProof/>
        </w:rPr>
        <w:t>51</w:t>
      </w:r>
      <w:r>
        <w:rPr>
          <w:noProof/>
        </w:rPr>
        <w:fldChar w:fldCharType="end"/>
      </w:r>
    </w:p>
    <w:p w14:paraId="32F33BAA" w14:textId="7CC49D5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_Toc199172891 \h </w:instrText>
      </w:r>
      <w:r>
        <w:rPr>
          <w:noProof/>
        </w:rPr>
      </w:r>
      <w:r>
        <w:rPr>
          <w:noProof/>
        </w:rPr>
        <w:fldChar w:fldCharType="separate"/>
      </w:r>
      <w:r>
        <w:rPr>
          <w:noProof/>
        </w:rPr>
        <w:t>51</w:t>
      </w:r>
      <w:r>
        <w:rPr>
          <w:noProof/>
        </w:rPr>
        <w:fldChar w:fldCharType="end"/>
      </w:r>
    </w:p>
    <w:p w14:paraId="3844BEDA" w14:textId="1DB9747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_Toc199172892 \h </w:instrText>
      </w:r>
      <w:r>
        <w:rPr>
          <w:noProof/>
        </w:rPr>
      </w:r>
      <w:r>
        <w:rPr>
          <w:noProof/>
        </w:rPr>
        <w:fldChar w:fldCharType="separate"/>
      </w:r>
      <w:r>
        <w:rPr>
          <w:noProof/>
        </w:rPr>
        <w:t>51</w:t>
      </w:r>
      <w:r>
        <w:rPr>
          <w:noProof/>
        </w:rPr>
        <w:fldChar w:fldCharType="end"/>
      </w:r>
    </w:p>
    <w:p w14:paraId="405A7FB8" w14:textId="3E1D395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6.2.6.3.3</w:t>
      </w:r>
      <w:r>
        <w:rPr>
          <w:rFonts w:asciiTheme="minorHAnsi" w:eastAsiaTheme="minorEastAsia" w:hAnsiTheme="minorHAnsi" w:cstheme="minorBidi"/>
          <w:noProof/>
          <w:kern w:val="2"/>
          <w:sz w:val="24"/>
          <w:szCs w:val="24"/>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_Toc199172893 \h </w:instrText>
      </w:r>
      <w:r>
        <w:rPr>
          <w:noProof/>
        </w:rPr>
      </w:r>
      <w:r>
        <w:rPr>
          <w:noProof/>
        </w:rPr>
        <w:fldChar w:fldCharType="separate"/>
      </w:r>
      <w:r>
        <w:rPr>
          <w:noProof/>
        </w:rPr>
        <w:t>51</w:t>
      </w:r>
      <w:r>
        <w:rPr>
          <w:noProof/>
        </w:rPr>
        <w:fldChar w:fldCharType="end"/>
      </w:r>
    </w:p>
    <w:p w14:paraId="6AE29D78" w14:textId="542A71E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6.2.6.3.</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_Toc199172894 \h </w:instrText>
      </w:r>
      <w:r>
        <w:rPr>
          <w:noProof/>
        </w:rPr>
      </w:r>
      <w:r>
        <w:rPr>
          <w:noProof/>
        </w:rPr>
        <w:fldChar w:fldCharType="separate"/>
      </w:r>
      <w:r>
        <w:rPr>
          <w:noProof/>
        </w:rPr>
        <w:t>51</w:t>
      </w:r>
      <w:r>
        <w:rPr>
          <w:noProof/>
        </w:rPr>
        <w:fldChar w:fldCharType="end"/>
      </w:r>
    </w:p>
    <w:p w14:paraId="12BFE674" w14:textId="00ED0966"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6.2.6.4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_Toc199172895 \h </w:instrText>
      </w:r>
      <w:r>
        <w:rPr>
          <w:noProof/>
        </w:rPr>
      </w:r>
      <w:r>
        <w:rPr>
          <w:noProof/>
        </w:rPr>
        <w:fldChar w:fldCharType="separate"/>
      </w:r>
      <w:r>
        <w:rPr>
          <w:noProof/>
        </w:rPr>
        <w:t>51</w:t>
      </w:r>
      <w:r>
        <w:rPr>
          <w:noProof/>
        </w:rPr>
        <w:fldChar w:fldCharType="end"/>
      </w:r>
    </w:p>
    <w:p w14:paraId="66F8AC4E" w14:textId="5F0A4DC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_Toc199172896 \h </w:instrText>
      </w:r>
      <w:r>
        <w:rPr>
          <w:noProof/>
        </w:rPr>
      </w:r>
      <w:r>
        <w:rPr>
          <w:noProof/>
        </w:rPr>
        <w:fldChar w:fldCharType="separate"/>
      </w:r>
      <w:r>
        <w:rPr>
          <w:noProof/>
        </w:rPr>
        <w:t>51</w:t>
      </w:r>
      <w:r>
        <w:rPr>
          <w:noProof/>
        </w:rPr>
        <w:fldChar w:fldCharType="end"/>
      </w:r>
    </w:p>
    <w:p w14:paraId="6CF72711" w14:textId="54C2A75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_Toc199172897 \h </w:instrText>
      </w:r>
      <w:r>
        <w:rPr>
          <w:noProof/>
        </w:rPr>
      </w:r>
      <w:r>
        <w:rPr>
          <w:noProof/>
        </w:rPr>
        <w:fldChar w:fldCharType="separate"/>
      </w:r>
      <w:r>
        <w:rPr>
          <w:noProof/>
        </w:rPr>
        <w:t>52</w:t>
      </w:r>
      <w:r>
        <w:rPr>
          <w:noProof/>
        </w:rPr>
        <w:fldChar w:fldCharType="end"/>
      </w:r>
    </w:p>
    <w:p w14:paraId="60A2A53E" w14:textId="63720142"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_Toc199172898 \h </w:instrText>
      </w:r>
      <w:r>
        <w:rPr>
          <w:noProof/>
        </w:rPr>
      </w:r>
      <w:r>
        <w:rPr>
          <w:noProof/>
        </w:rPr>
        <w:fldChar w:fldCharType="separate"/>
      </w:r>
      <w:r>
        <w:rPr>
          <w:noProof/>
        </w:rPr>
        <w:t>52</w:t>
      </w:r>
      <w:r>
        <w:rPr>
          <w:noProof/>
        </w:rPr>
        <w:fldChar w:fldCharType="end"/>
      </w:r>
    </w:p>
    <w:p w14:paraId="5AAA3548" w14:textId="656DA913"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_Toc199172899 \h </w:instrText>
      </w:r>
      <w:r>
        <w:rPr>
          <w:noProof/>
        </w:rPr>
      </w:r>
      <w:r>
        <w:rPr>
          <w:noProof/>
        </w:rPr>
        <w:fldChar w:fldCharType="separate"/>
      </w:r>
      <w:r>
        <w:rPr>
          <w:noProof/>
        </w:rPr>
        <w:t>52</w:t>
      </w:r>
      <w:r>
        <w:rPr>
          <w:noProof/>
        </w:rPr>
        <w:fldChar w:fldCharType="end"/>
      </w:r>
    </w:p>
    <w:p w14:paraId="4ECAEB5D" w14:textId="28138F7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_Toc199172900 \h </w:instrText>
      </w:r>
      <w:r>
        <w:rPr>
          <w:noProof/>
        </w:rPr>
      </w:r>
      <w:r>
        <w:rPr>
          <w:noProof/>
        </w:rPr>
        <w:fldChar w:fldCharType="separate"/>
      </w:r>
      <w:r>
        <w:rPr>
          <w:noProof/>
        </w:rPr>
        <w:t>52</w:t>
      </w:r>
      <w:r>
        <w:rPr>
          <w:noProof/>
        </w:rPr>
        <w:fldChar w:fldCharType="end"/>
      </w:r>
    </w:p>
    <w:p w14:paraId="59B43151" w14:textId="67B0CC2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_Toc199172901 \h </w:instrText>
      </w:r>
      <w:r>
        <w:rPr>
          <w:noProof/>
        </w:rPr>
      </w:r>
      <w:r>
        <w:rPr>
          <w:noProof/>
        </w:rPr>
        <w:fldChar w:fldCharType="separate"/>
      </w:r>
      <w:r>
        <w:rPr>
          <w:noProof/>
        </w:rPr>
        <w:t>52</w:t>
      </w:r>
      <w:r>
        <w:rPr>
          <w:noProof/>
        </w:rPr>
        <w:fldChar w:fldCharType="end"/>
      </w:r>
    </w:p>
    <w:p w14:paraId="70D4C4CB" w14:textId="582DCA9B"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_Toc199172902 \h </w:instrText>
      </w:r>
      <w:r>
        <w:rPr>
          <w:noProof/>
        </w:rPr>
      </w:r>
      <w:r>
        <w:rPr>
          <w:noProof/>
        </w:rPr>
        <w:fldChar w:fldCharType="separate"/>
      </w:r>
      <w:r>
        <w:rPr>
          <w:noProof/>
        </w:rPr>
        <w:t>52</w:t>
      </w:r>
      <w:r>
        <w:rPr>
          <w:noProof/>
        </w:rPr>
        <w:fldChar w:fldCharType="end"/>
      </w:r>
    </w:p>
    <w:p w14:paraId="2D8E8DD1" w14:textId="30716EFE"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_Toc199172903 \h </w:instrText>
      </w:r>
      <w:r>
        <w:rPr>
          <w:noProof/>
        </w:rPr>
      </w:r>
      <w:r>
        <w:rPr>
          <w:noProof/>
        </w:rPr>
        <w:fldChar w:fldCharType="separate"/>
      </w:r>
      <w:r>
        <w:rPr>
          <w:noProof/>
        </w:rPr>
        <w:t>52</w:t>
      </w:r>
      <w:r>
        <w:rPr>
          <w:noProof/>
        </w:rPr>
        <w:fldChar w:fldCharType="end"/>
      </w:r>
    </w:p>
    <w:p w14:paraId="50E35E52" w14:textId="34902101"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Service API</w:t>
      </w:r>
      <w:r>
        <w:rPr>
          <w:noProof/>
        </w:rPr>
        <w:tab/>
      </w:r>
      <w:r>
        <w:rPr>
          <w:noProof/>
        </w:rPr>
        <w:fldChar w:fldCharType="begin"/>
      </w:r>
      <w:r>
        <w:rPr>
          <w:noProof/>
        </w:rPr>
        <w:instrText xml:space="preserve"> PAGEREF _Toc199172904 \h </w:instrText>
      </w:r>
      <w:r>
        <w:rPr>
          <w:noProof/>
        </w:rPr>
      </w:r>
      <w:r>
        <w:rPr>
          <w:noProof/>
        </w:rPr>
        <w:fldChar w:fldCharType="separate"/>
      </w:r>
      <w:r>
        <w:rPr>
          <w:noProof/>
        </w:rPr>
        <w:t>53</w:t>
      </w:r>
      <w:r>
        <w:rPr>
          <w:noProof/>
        </w:rPr>
        <w:fldChar w:fldCharType="end"/>
      </w:r>
    </w:p>
    <w:p w14:paraId="3DA64FFF" w14:textId="3493A773"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_Toc199172905 \h </w:instrText>
      </w:r>
      <w:r>
        <w:rPr>
          <w:noProof/>
        </w:rPr>
      </w:r>
      <w:r>
        <w:rPr>
          <w:noProof/>
        </w:rPr>
        <w:fldChar w:fldCharType="separate"/>
      </w:r>
      <w:r>
        <w:rPr>
          <w:noProof/>
        </w:rPr>
        <w:t>53</w:t>
      </w:r>
      <w:r>
        <w:rPr>
          <w:noProof/>
        </w:rPr>
        <w:fldChar w:fldCharType="end"/>
      </w:r>
    </w:p>
    <w:p w14:paraId="3057CC2B" w14:textId="0DD1A5A2"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_Toc199172906 \h </w:instrText>
      </w:r>
      <w:r>
        <w:rPr>
          <w:noProof/>
        </w:rPr>
      </w:r>
      <w:r>
        <w:rPr>
          <w:noProof/>
        </w:rPr>
        <w:fldChar w:fldCharType="separate"/>
      </w:r>
      <w:r>
        <w:rPr>
          <w:noProof/>
        </w:rPr>
        <w:t>53</w:t>
      </w:r>
      <w:r>
        <w:rPr>
          <w:noProof/>
        </w:rPr>
        <w:fldChar w:fldCharType="end"/>
      </w:r>
    </w:p>
    <w:p w14:paraId="334061FE" w14:textId="1368124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_Toc199172907 \h </w:instrText>
      </w:r>
      <w:r>
        <w:rPr>
          <w:noProof/>
        </w:rPr>
      </w:r>
      <w:r>
        <w:rPr>
          <w:noProof/>
        </w:rPr>
        <w:fldChar w:fldCharType="separate"/>
      </w:r>
      <w:r>
        <w:rPr>
          <w:noProof/>
        </w:rPr>
        <w:t>53</w:t>
      </w:r>
      <w:r>
        <w:rPr>
          <w:noProof/>
        </w:rPr>
        <w:fldChar w:fldCharType="end"/>
      </w:r>
    </w:p>
    <w:p w14:paraId="47FC14FB" w14:textId="30C79E7C"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_Toc199172908 \h </w:instrText>
      </w:r>
      <w:r>
        <w:rPr>
          <w:noProof/>
        </w:rPr>
      </w:r>
      <w:r>
        <w:rPr>
          <w:noProof/>
        </w:rPr>
        <w:fldChar w:fldCharType="separate"/>
      </w:r>
      <w:r>
        <w:rPr>
          <w:noProof/>
        </w:rPr>
        <w:t>53</w:t>
      </w:r>
      <w:r>
        <w:rPr>
          <w:noProof/>
        </w:rPr>
        <w:fldChar w:fldCharType="end"/>
      </w:r>
    </w:p>
    <w:p w14:paraId="2CBDB481" w14:textId="7A941BB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_Toc199172909 \h </w:instrText>
      </w:r>
      <w:r>
        <w:rPr>
          <w:noProof/>
        </w:rPr>
      </w:r>
      <w:r>
        <w:rPr>
          <w:noProof/>
        </w:rPr>
        <w:fldChar w:fldCharType="separate"/>
      </w:r>
      <w:r>
        <w:rPr>
          <w:noProof/>
        </w:rPr>
        <w:t>53</w:t>
      </w:r>
      <w:r>
        <w:rPr>
          <w:noProof/>
        </w:rPr>
        <w:fldChar w:fldCharType="end"/>
      </w:r>
    </w:p>
    <w:p w14:paraId="04C2921B" w14:textId="18A2CDB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_Toc199172910 \h </w:instrText>
      </w:r>
      <w:r>
        <w:rPr>
          <w:noProof/>
        </w:rPr>
      </w:r>
      <w:r>
        <w:rPr>
          <w:noProof/>
        </w:rPr>
        <w:fldChar w:fldCharType="separate"/>
      </w:r>
      <w:r>
        <w:rPr>
          <w:noProof/>
        </w:rPr>
        <w:t>53</w:t>
      </w:r>
      <w:r>
        <w:rPr>
          <w:noProof/>
        </w:rPr>
        <w:fldChar w:fldCharType="end"/>
      </w:r>
    </w:p>
    <w:p w14:paraId="376BD619" w14:textId="66C33A1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_Toc199172911 \h </w:instrText>
      </w:r>
      <w:r>
        <w:rPr>
          <w:noProof/>
        </w:rPr>
      </w:r>
      <w:r>
        <w:rPr>
          <w:noProof/>
        </w:rPr>
        <w:fldChar w:fldCharType="separate"/>
      </w:r>
      <w:r>
        <w:rPr>
          <w:noProof/>
        </w:rPr>
        <w:t>53</w:t>
      </w:r>
      <w:r>
        <w:rPr>
          <w:noProof/>
        </w:rPr>
        <w:fldChar w:fldCharType="end"/>
      </w:r>
    </w:p>
    <w:p w14:paraId="3F015114" w14:textId="4D0642FE"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_Toc199172912 \h </w:instrText>
      </w:r>
      <w:r>
        <w:rPr>
          <w:noProof/>
        </w:rPr>
      </w:r>
      <w:r>
        <w:rPr>
          <w:noProof/>
        </w:rPr>
        <w:fldChar w:fldCharType="separate"/>
      </w:r>
      <w:r>
        <w:rPr>
          <w:noProof/>
        </w:rPr>
        <w:t>54</w:t>
      </w:r>
      <w:r>
        <w:rPr>
          <w:noProof/>
        </w:rPr>
        <w:fldChar w:fldCharType="end"/>
      </w:r>
    </w:p>
    <w:p w14:paraId="3090377F" w14:textId="5EABA595"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_Toc199172913 \h </w:instrText>
      </w:r>
      <w:r>
        <w:rPr>
          <w:noProof/>
        </w:rPr>
      </w:r>
      <w:r>
        <w:rPr>
          <w:noProof/>
        </w:rPr>
        <w:fldChar w:fldCharType="separate"/>
      </w:r>
      <w:r>
        <w:rPr>
          <w:noProof/>
        </w:rPr>
        <w:t>54</w:t>
      </w:r>
      <w:r>
        <w:rPr>
          <w:noProof/>
        </w:rPr>
        <w:fldChar w:fldCharType="end"/>
      </w:r>
    </w:p>
    <w:p w14:paraId="27ADC4B3" w14:textId="3C8DC14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Sessions</w:t>
      </w:r>
      <w:r>
        <w:rPr>
          <w:noProof/>
        </w:rPr>
        <w:tab/>
      </w:r>
      <w:r>
        <w:rPr>
          <w:noProof/>
        </w:rPr>
        <w:fldChar w:fldCharType="begin"/>
      </w:r>
      <w:r>
        <w:rPr>
          <w:noProof/>
        </w:rPr>
        <w:instrText xml:space="preserve"> PAGEREF _Toc199172914 \h </w:instrText>
      </w:r>
      <w:r>
        <w:rPr>
          <w:noProof/>
        </w:rPr>
      </w:r>
      <w:r>
        <w:rPr>
          <w:noProof/>
        </w:rPr>
        <w:fldChar w:fldCharType="separate"/>
      </w:r>
      <w:r>
        <w:rPr>
          <w:noProof/>
        </w:rPr>
        <w:t>54</w:t>
      </w:r>
      <w:r>
        <w:rPr>
          <w:noProof/>
        </w:rPr>
        <w:fldChar w:fldCharType="end"/>
      </w:r>
    </w:p>
    <w:p w14:paraId="505FDE65" w14:textId="3C61253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_Toc199172915 \h </w:instrText>
      </w:r>
      <w:r>
        <w:rPr>
          <w:noProof/>
        </w:rPr>
      </w:r>
      <w:r>
        <w:rPr>
          <w:noProof/>
        </w:rPr>
        <w:fldChar w:fldCharType="separate"/>
      </w:r>
      <w:r>
        <w:rPr>
          <w:noProof/>
        </w:rPr>
        <w:t>54</w:t>
      </w:r>
      <w:r>
        <w:rPr>
          <w:noProof/>
        </w:rPr>
        <w:fldChar w:fldCharType="end"/>
      </w:r>
    </w:p>
    <w:p w14:paraId="08E39A97" w14:textId="3996C7B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_Toc199172916 \h </w:instrText>
      </w:r>
      <w:r>
        <w:rPr>
          <w:noProof/>
        </w:rPr>
      </w:r>
      <w:r>
        <w:rPr>
          <w:noProof/>
        </w:rPr>
        <w:fldChar w:fldCharType="separate"/>
      </w:r>
      <w:r>
        <w:rPr>
          <w:noProof/>
        </w:rPr>
        <w:t>54</w:t>
      </w:r>
      <w:r>
        <w:rPr>
          <w:noProof/>
        </w:rPr>
        <w:fldChar w:fldCharType="end"/>
      </w:r>
    </w:p>
    <w:p w14:paraId="1EAE5ACA" w14:textId="27311E5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_Toc199172917 \h </w:instrText>
      </w:r>
      <w:r>
        <w:rPr>
          <w:noProof/>
        </w:rPr>
      </w:r>
      <w:r>
        <w:rPr>
          <w:noProof/>
        </w:rPr>
        <w:fldChar w:fldCharType="separate"/>
      </w:r>
      <w:r>
        <w:rPr>
          <w:noProof/>
        </w:rPr>
        <w:t>55</w:t>
      </w:r>
      <w:r>
        <w:rPr>
          <w:noProof/>
        </w:rPr>
        <w:fldChar w:fldCharType="end"/>
      </w:r>
    </w:p>
    <w:p w14:paraId="21DDB93F" w14:textId="445CE22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_Toc199172918 \h </w:instrText>
      </w:r>
      <w:r>
        <w:rPr>
          <w:noProof/>
        </w:rPr>
      </w:r>
      <w:r>
        <w:rPr>
          <w:noProof/>
        </w:rPr>
        <w:fldChar w:fldCharType="separate"/>
      </w:r>
      <w:r>
        <w:rPr>
          <w:noProof/>
        </w:rPr>
        <w:t>56</w:t>
      </w:r>
      <w:r>
        <w:rPr>
          <w:noProof/>
        </w:rPr>
        <w:fldChar w:fldCharType="end"/>
      </w:r>
    </w:p>
    <w:p w14:paraId="521872C3" w14:textId="44AE33B5"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A77624">
        <w:rPr>
          <w:rFonts w:eastAsiaTheme="minorEastAsia"/>
          <w:noProof/>
          <w:lang w:eastAsia="zh-CN"/>
        </w:rPr>
        <w:t>3</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Session</w:t>
      </w:r>
      <w:r>
        <w:rPr>
          <w:noProof/>
        </w:rPr>
        <w:tab/>
      </w:r>
      <w:r>
        <w:rPr>
          <w:noProof/>
        </w:rPr>
        <w:fldChar w:fldCharType="begin"/>
      </w:r>
      <w:r>
        <w:rPr>
          <w:noProof/>
        </w:rPr>
        <w:instrText xml:space="preserve"> PAGEREF _Toc199172919 \h </w:instrText>
      </w:r>
      <w:r>
        <w:rPr>
          <w:noProof/>
        </w:rPr>
      </w:r>
      <w:r>
        <w:rPr>
          <w:noProof/>
        </w:rPr>
        <w:fldChar w:fldCharType="separate"/>
      </w:r>
      <w:r>
        <w:rPr>
          <w:noProof/>
        </w:rPr>
        <w:t>56</w:t>
      </w:r>
      <w:r>
        <w:rPr>
          <w:noProof/>
        </w:rPr>
        <w:fldChar w:fldCharType="end"/>
      </w:r>
    </w:p>
    <w:p w14:paraId="0EF78A9E" w14:textId="2CB3B006"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_Toc199172920 \h </w:instrText>
      </w:r>
      <w:r>
        <w:rPr>
          <w:noProof/>
        </w:rPr>
      </w:r>
      <w:r>
        <w:rPr>
          <w:noProof/>
        </w:rPr>
        <w:fldChar w:fldCharType="separate"/>
      </w:r>
      <w:r>
        <w:rPr>
          <w:noProof/>
        </w:rPr>
        <w:t>56</w:t>
      </w:r>
      <w:r>
        <w:rPr>
          <w:noProof/>
        </w:rPr>
        <w:fldChar w:fldCharType="end"/>
      </w:r>
    </w:p>
    <w:p w14:paraId="498D98D4" w14:textId="5335A51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_Toc199172921 \h </w:instrText>
      </w:r>
      <w:r>
        <w:rPr>
          <w:noProof/>
        </w:rPr>
      </w:r>
      <w:r>
        <w:rPr>
          <w:noProof/>
        </w:rPr>
        <w:fldChar w:fldCharType="separate"/>
      </w:r>
      <w:r>
        <w:rPr>
          <w:noProof/>
        </w:rPr>
        <w:t>56</w:t>
      </w:r>
      <w:r>
        <w:rPr>
          <w:noProof/>
        </w:rPr>
        <w:fldChar w:fldCharType="end"/>
      </w:r>
    </w:p>
    <w:p w14:paraId="582CD727" w14:textId="18DD16B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_Toc199172922 \h </w:instrText>
      </w:r>
      <w:r>
        <w:rPr>
          <w:noProof/>
        </w:rPr>
      </w:r>
      <w:r>
        <w:rPr>
          <w:noProof/>
        </w:rPr>
        <w:fldChar w:fldCharType="separate"/>
      </w:r>
      <w:r>
        <w:rPr>
          <w:noProof/>
        </w:rPr>
        <w:t>56</w:t>
      </w:r>
      <w:r>
        <w:rPr>
          <w:noProof/>
        </w:rPr>
        <w:fldChar w:fldCharType="end"/>
      </w:r>
    </w:p>
    <w:p w14:paraId="4B46E0B6" w14:textId="29880B9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_Toc199172923 \h </w:instrText>
      </w:r>
      <w:r>
        <w:rPr>
          <w:noProof/>
        </w:rPr>
      </w:r>
      <w:r>
        <w:rPr>
          <w:noProof/>
        </w:rPr>
        <w:fldChar w:fldCharType="separate"/>
      </w:r>
      <w:r>
        <w:rPr>
          <w:noProof/>
        </w:rPr>
        <w:t>58</w:t>
      </w:r>
      <w:r>
        <w:rPr>
          <w:noProof/>
        </w:rPr>
        <w:fldChar w:fldCharType="end"/>
      </w:r>
    </w:p>
    <w:p w14:paraId="79279562" w14:textId="42D1198B"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_Toc199172924 \h </w:instrText>
      </w:r>
      <w:r>
        <w:rPr>
          <w:noProof/>
        </w:rPr>
      </w:r>
      <w:r>
        <w:rPr>
          <w:noProof/>
        </w:rPr>
        <w:fldChar w:fldCharType="separate"/>
      </w:r>
      <w:r>
        <w:rPr>
          <w:noProof/>
        </w:rPr>
        <w:t>58</w:t>
      </w:r>
      <w:r>
        <w:rPr>
          <w:noProof/>
        </w:rPr>
        <w:fldChar w:fldCharType="end"/>
      </w:r>
    </w:p>
    <w:p w14:paraId="7E9AC6AF" w14:textId="6DD8B2BE"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_Toc199172925 \h </w:instrText>
      </w:r>
      <w:r>
        <w:rPr>
          <w:noProof/>
        </w:rPr>
      </w:r>
      <w:r>
        <w:rPr>
          <w:noProof/>
        </w:rPr>
        <w:fldChar w:fldCharType="separate"/>
      </w:r>
      <w:r>
        <w:rPr>
          <w:noProof/>
        </w:rPr>
        <w:t>58</w:t>
      </w:r>
      <w:r>
        <w:rPr>
          <w:noProof/>
        </w:rPr>
        <w:fldChar w:fldCharType="end"/>
      </w:r>
    </w:p>
    <w:p w14:paraId="12C531F8" w14:textId="2A748A46"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6.3.5.1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_Toc199172926 \h </w:instrText>
      </w:r>
      <w:r>
        <w:rPr>
          <w:noProof/>
        </w:rPr>
      </w:r>
      <w:r>
        <w:rPr>
          <w:noProof/>
        </w:rPr>
        <w:fldChar w:fldCharType="separate"/>
      </w:r>
      <w:r>
        <w:rPr>
          <w:noProof/>
        </w:rPr>
        <w:t>58</w:t>
      </w:r>
      <w:r>
        <w:rPr>
          <w:noProof/>
        </w:rPr>
        <w:fldChar w:fldCharType="end"/>
      </w:r>
    </w:p>
    <w:p w14:paraId="321ABD74" w14:textId="62CA5F02"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6.3.5.2</w:t>
      </w:r>
      <w:r>
        <w:rPr>
          <w:rFonts w:asciiTheme="minorHAnsi" w:eastAsiaTheme="minorEastAsia" w:hAnsiTheme="minorHAnsi" w:cstheme="minorBidi"/>
          <w:noProof/>
          <w:kern w:val="2"/>
          <w:sz w:val="24"/>
          <w:szCs w:val="24"/>
          <w:lang w:val="en-US" w:eastAsia="zh-CN"/>
          <w14:ligatures w14:val="standardContextual"/>
        </w:rPr>
        <w:tab/>
      </w:r>
      <w:r>
        <w:rPr>
          <w:noProof/>
        </w:rPr>
        <w:t>IMS Session Event Notification</w:t>
      </w:r>
      <w:r>
        <w:rPr>
          <w:noProof/>
        </w:rPr>
        <w:tab/>
      </w:r>
      <w:r>
        <w:rPr>
          <w:noProof/>
        </w:rPr>
        <w:fldChar w:fldCharType="begin"/>
      </w:r>
      <w:r>
        <w:rPr>
          <w:noProof/>
        </w:rPr>
        <w:instrText xml:space="preserve"> PAGEREF _Toc199172927 \h </w:instrText>
      </w:r>
      <w:r>
        <w:rPr>
          <w:noProof/>
        </w:rPr>
      </w:r>
      <w:r>
        <w:rPr>
          <w:noProof/>
        </w:rPr>
        <w:fldChar w:fldCharType="separate"/>
      </w:r>
      <w:r>
        <w:rPr>
          <w:noProof/>
        </w:rPr>
        <w:t>59</w:t>
      </w:r>
      <w:r>
        <w:rPr>
          <w:noProof/>
        </w:rPr>
        <w:fldChar w:fldCharType="end"/>
      </w:r>
    </w:p>
    <w:p w14:paraId="46E2D41F" w14:textId="7602498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6.3.5.2.1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_Toc199172928 \h </w:instrText>
      </w:r>
      <w:r>
        <w:rPr>
          <w:noProof/>
        </w:rPr>
      </w:r>
      <w:r>
        <w:rPr>
          <w:noProof/>
        </w:rPr>
        <w:fldChar w:fldCharType="separate"/>
      </w:r>
      <w:r>
        <w:rPr>
          <w:noProof/>
        </w:rPr>
        <w:t>59</w:t>
      </w:r>
      <w:r>
        <w:rPr>
          <w:noProof/>
        </w:rPr>
        <w:fldChar w:fldCharType="end"/>
      </w:r>
    </w:p>
    <w:p w14:paraId="06F07FF5" w14:textId="22C42C16"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6.3.5.2.2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_Toc199172929 \h </w:instrText>
      </w:r>
      <w:r>
        <w:rPr>
          <w:noProof/>
        </w:rPr>
      </w:r>
      <w:r>
        <w:rPr>
          <w:noProof/>
        </w:rPr>
        <w:fldChar w:fldCharType="separate"/>
      </w:r>
      <w:r>
        <w:rPr>
          <w:noProof/>
        </w:rPr>
        <w:t>59</w:t>
      </w:r>
      <w:r>
        <w:rPr>
          <w:noProof/>
        </w:rPr>
        <w:fldChar w:fldCharType="end"/>
      </w:r>
    </w:p>
    <w:p w14:paraId="5369938C" w14:textId="4E1A77C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6.3.5.2.3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_Toc199172930 \h </w:instrText>
      </w:r>
      <w:r>
        <w:rPr>
          <w:noProof/>
        </w:rPr>
      </w:r>
      <w:r>
        <w:rPr>
          <w:noProof/>
        </w:rPr>
        <w:fldChar w:fldCharType="separate"/>
      </w:r>
      <w:r>
        <w:rPr>
          <w:noProof/>
        </w:rPr>
        <w:t>59</w:t>
      </w:r>
      <w:r>
        <w:rPr>
          <w:noProof/>
        </w:rPr>
        <w:fldChar w:fldCharType="end"/>
      </w:r>
    </w:p>
    <w:p w14:paraId="144E4EE2" w14:textId="38ADF3B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_Toc199172931 \h </w:instrText>
      </w:r>
      <w:r>
        <w:rPr>
          <w:noProof/>
        </w:rPr>
      </w:r>
      <w:r>
        <w:rPr>
          <w:noProof/>
        </w:rPr>
        <w:fldChar w:fldCharType="separate"/>
      </w:r>
      <w:r>
        <w:rPr>
          <w:noProof/>
        </w:rPr>
        <w:t>60</w:t>
      </w:r>
      <w:r>
        <w:rPr>
          <w:noProof/>
        </w:rPr>
        <w:fldChar w:fldCharType="end"/>
      </w:r>
    </w:p>
    <w:p w14:paraId="1B34F298" w14:textId="053B076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_Toc199172932 \h </w:instrText>
      </w:r>
      <w:r>
        <w:rPr>
          <w:noProof/>
        </w:rPr>
      </w:r>
      <w:r>
        <w:rPr>
          <w:noProof/>
        </w:rPr>
        <w:fldChar w:fldCharType="separate"/>
      </w:r>
      <w:r>
        <w:rPr>
          <w:noProof/>
        </w:rPr>
        <w:t>60</w:t>
      </w:r>
      <w:r>
        <w:rPr>
          <w:noProof/>
        </w:rPr>
        <w:fldChar w:fldCharType="end"/>
      </w:r>
    </w:p>
    <w:p w14:paraId="594B776D" w14:textId="466CD15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3</w:t>
      </w:r>
      <w:r w:rsidRPr="00A77624">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_Toc199172933 \h </w:instrText>
      </w:r>
      <w:r>
        <w:rPr>
          <w:noProof/>
        </w:rPr>
      </w:r>
      <w:r>
        <w:rPr>
          <w:noProof/>
        </w:rPr>
        <w:fldChar w:fldCharType="separate"/>
      </w:r>
      <w:r>
        <w:rPr>
          <w:noProof/>
        </w:rPr>
        <w:t>61</w:t>
      </w:r>
      <w:r>
        <w:rPr>
          <w:noProof/>
        </w:rPr>
        <w:fldChar w:fldCharType="end"/>
      </w:r>
    </w:p>
    <w:p w14:paraId="3F317201" w14:textId="5E06681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_Toc199172934 \h </w:instrText>
      </w:r>
      <w:r>
        <w:rPr>
          <w:noProof/>
        </w:rPr>
      </w:r>
      <w:r>
        <w:rPr>
          <w:noProof/>
        </w:rPr>
        <w:fldChar w:fldCharType="separate"/>
      </w:r>
      <w:r>
        <w:rPr>
          <w:noProof/>
        </w:rPr>
        <w:t>61</w:t>
      </w:r>
      <w:r>
        <w:rPr>
          <w:noProof/>
        </w:rPr>
        <w:fldChar w:fldCharType="end"/>
      </w:r>
    </w:p>
    <w:p w14:paraId="66EF6F4C" w14:textId="5452B46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ImsSessionInfo</w:t>
      </w:r>
      <w:r>
        <w:rPr>
          <w:noProof/>
        </w:rPr>
        <w:tab/>
      </w:r>
      <w:r>
        <w:rPr>
          <w:noProof/>
        </w:rPr>
        <w:fldChar w:fldCharType="begin"/>
      </w:r>
      <w:r>
        <w:rPr>
          <w:noProof/>
        </w:rPr>
        <w:instrText xml:space="preserve"> PAGEREF _Toc199172935 \h </w:instrText>
      </w:r>
      <w:r>
        <w:rPr>
          <w:noProof/>
        </w:rPr>
      </w:r>
      <w:r>
        <w:rPr>
          <w:noProof/>
        </w:rPr>
        <w:fldChar w:fldCharType="separate"/>
      </w:r>
      <w:r>
        <w:rPr>
          <w:noProof/>
        </w:rPr>
        <w:t>61</w:t>
      </w:r>
      <w:r>
        <w:rPr>
          <w:noProof/>
        </w:rPr>
        <w:fldChar w:fldCharType="end"/>
      </w:r>
    </w:p>
    <w:p w14:paraId="0A8D95C6" w14:textId="2F1B958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_Toc199172936 \h </w:instrText>
      </w:r>
      <w:r>
        <w:rPr>
          <w:noProof/>
        </w:rPr>
      </w:r>
      <w:r>
        <w:rPr>
          <w:noProof/>
        </w:rPr>
        <w:fldChar w:fldCharType="separate"/>
      </w:r>
      <w:r>
        <w:rPr>
          <w:noProof/>
        </w:rPr>
        <w:t>62</w:t>
      </w:r>
      <w:r>
        <w:rPr>
          <w:noProof/>
        </w:rPr>
        <w:fldChar w:fldCharType="end"/>
      </w:r>
    </w:p>
    <w:p w14:paraId="74B77444" w14:textId="63850D3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_Toc199172937 \h </w:instrText>
      </w:r>
      <w:r>
        <w:rPr>
          <w:noProof/>
        </w:rPr>
      </w:r>
      <w:r>
        <w:rPr>
          <w:noProof/>
        </w:rPr>
        <w:fldChar w:fldCharType="separate"/>
      </w:r>
      <w:r>
        <w:rPr>
          <w:noProof/>
        </w:rPr>
        <w:t>62</w:t>
      </w:r>
      <w:r>
        <w:rPr>
          <w:noProof/>
        </w:rPr>
        <w:fldChar w:fldCharType="end"/>
      </w:r>
    </w:p>
    <w:p w14:paraId="3CF43C68" w14:textId="391A5EE4"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DcMediaPara</w:t>
      </w:r>
      <w:r>
        <w:rPr>
          <w:noProof/>
        </w:rPr>
        <w:tab/>
      </w:r>
      <w:r>
        <w:rPr>
          <w:noProof/>
        </w:rPr>
        <w:fldChar w:fldCharType="begin"/>
      </w:r>
      <w:r>
        <w:rPr>
          <w:noProof/>
        </w:rPr>
        <w:instrText xml:space="preserve"> PAGEREF _Toc199172938 \h </w:instrText>
      </w:r>
      <w:r>
        <w:rPr>
          <w:noProof/>
        </w:rPr>
      </w:r>
      <w:r>
        <w:rPr>
          <w:noProof/>
        </w:rPr>
        <w:fldChar w:fldCharType="separate"/>
      </w:r>
      <w:r>
        <w:rPr>
          <w:noProof/>
        </w:rPr>
        <w:t>62</w:t>
      </w:r>
      <w:r>
        <w:rPr>
          <w:noProof/>
        </w:rPr>
        <w:fldChar w:fldCharType="end"/>
      </w:r>
    </w:p>
    <w:p w14:paraId="00BE243F" w14:textId="717AFAA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6.3.6.2.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Type: ImsSessionEventNotification</w:t>
      </w:r>
      <w:r>
        <w:rPr>
          <w:noProof/>
        </w:rPr>
        <w:tab/>
      </w:r>
      <w:r>
        <w:rPr>
          <w:noProof/>
        </w:rPr>
        <w:fldChar w:fldCharType="begin"/>
      </w:r>
      <w:r>
        <w:rPr>
          <w:noProof/>
        </w:rPr>
        <w:instrText xml:space="preserve"> PAGEREF _Toc199172939 \h </w:instrText>
      </w:r>
      <w:r>
        <w:rPr>
          <w:noProof/>
        </w:rPr>
      </w:r>
      <w:r>
        <w:rPr>
          <w:noProof/>
        </w:rPr>
        <w:fldChar w:fldCharType="separate"/>
      </w:r>
      <w:r>
        <w:rPr>
          <w:noProof/>
        </w:rPr>
        <w:t>63</w:t>
      </w:r>
      <w:r>
        <w:rPr>
          <w:noProof/>
        </w:rPr>
        <w:fldChar w:fldCharType="end"/>
      </w:r>
    </w:p>
    <w:p w14:paraId="19813CC9" w14:textId="207CDA61"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Pr>
          <w:noProof/>
          <w:lang w:eastAsia="zh-CN"/>
        </w:rPr>
        <w:t>3</w:t>
      </w:r>
      <w:r>
        <w:rPr>
          <w:noProof/>
        </w:rPr>
        <w:t>.6.</w:t>
      </w:r>
      <w:r>
        <w:rPr>
          <w:noProof/>
          <w:lang w:eastAsia="zh-CN"/>
        </w:rPr>
        <w:t>2</w:t>
      </w:r>
      <w:r>
        <w:rPr>
          <w:noProof/>
        </w:rPr>
        <w:t>.</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_Toc199172940 \h </w:instrText>
      </w:r>
      <w:r>
        <w:rPr>
          <w:noProof/>
        </w:rPr>
      </w:r>
      <w:r>
        <w:rPr>
          <w:noProof/>
        </w:rPr>
        <w:fldChar w:fldCharType="separate"/>
      </w:r>
      <w:r>
        <w:rPr>
          <w:noProof/>
        </w:rPr>
        <w:t>63</w:t>
      </w:r>
      <w:r>
        <w:rPr>
          <w:noProof/>
        </w:rPr>
        <w:fldChar w:fldCharType="end"/>
      </w:r>
    </w:p>
    <w:p w14:paraId="0E05B1D5" w14:textId="6A16729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3</w:t>
      </w:r>
      <w:r w:rsidRPr="00A77624">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_Toc199172941 \h </w:instrText>
      </w:r>
      <w:r>
        <w:rPr>
          <w:noProof/>
        </w:rPr>
      </w:r>
      <w:r>
        <w:rPr>
          <w:noProof/>
        </w:rPr>
        <w:fldChar w:fldCharType="separate"/>
      </w:r>
      <w:r>
        <w:rPr>
          <w:noProof/>
        </w:rPr>
        <w:t>63</w:t>
      </w:r>
      <w:r>
        <w:rPr>
          <w:noProof/>
        </w:rPr>
        <w:fldChar w:fldCharType="end"/>
      </w:r>
    </w:p>
    <w:p w14:paraId="0B83E9F3" w14:textId="74BFBAD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_Toc199172942 \h </w:instrText>
      </w:r>
      <w:r>
        <w:rPr>
          <w:noProof/>
        </w:rPr>
      </w:r>
      <w:r>
        <w:rPr>
          <w:noProof/>
        </w:rPr>
        <w:fldChar w:fldCharType="separate"/>
      </w:r>
      <w:r>
        <w:rPr>
          <w:noProof/>
        </w:rPr>
        <w:t>63</w:t>
      </w:r>
      <w:r>
        <w:rPr>
          <w:noProof/>
        </w:rPr>
        <w:fldChar w:fldCharType="end"/>
      </w:r>
    </w:p>
    <w:p w14:paraId="5EB2B587" w14:textId="15EC9F5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_Toc199172943 \h </w:instrText>
      </w:r>
      <w:r>
        <w:rPr>
          <w:noProof/>
        </w:rPr>
      </w:r>
      <w:r>
        <w:rPr>
          <w:noProof/>
        </w:rPr>
        <w:fldChar w:fldCharType="separate"/>
      </w:r>
      <w:r>
        <w:rPr>
          <w:noProof/>
        </w:rPr>
        <w:t>63</w:t>
      </w:r>
      <w:r>
        <w:rPr>
          <w:noProof/>
        </w:rPr>
        <w:fldChar w:fldCharType="end"/>
      </w:r>
    </w:p>
    <w:p w14:paraId="08EADE9D" w14:textId="56913DC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.6.3.3</w:t>
      </w:r>
      <w:r>
        <w:rPr>
          <w:rFonts w:asciiTheme="minorHAnsi" w:eastAsiaTheme="minorEastAsia" w:hAnsiTheme="minorHAnsi" w:cstheme="minorBidi"/>
          <w:noProof/>
          <w:kern w:val="2"/>
          <w:sz w:val="24"/>
          <w:szCs w:val="24"/>
          <w:lang w:val="en-US" w:eastAsia="zh-CN"/>
          <w14:ligatures w14:val="standardContextual"/>
        </w:rPr>
        <w:tab/>
      </w:r>
      <w:r>
        <w:rPr>
          <w:noProof/>
        </w:rPr>
        <w:t>Enumeration: DcType</w:t>
      </w:r>
      <w:r>
        <w:rPr>
          <w:noProof/>
        </w:rPr>
        <w:tab/>
      </w:r>
      <w:r>
        <w:rPr>
          <w:noProof/>
        </w:rPr>
        <w:fldChar w:fldCharType="begin"/>
      </w:r>
      <w:r>
        <w:rPr>
          <w:noProof/>
        </w:rPr>
        <w:instrText xml:space="preserve"> PAGEREF _Toc199172944 \h </w:instrText>
      </w:r>
      <w:r>
        <w:rPr>
          <w:noProof/>
        </w:rPr>
      </w:r>
      <w:r>
        <w:rPr>
          <w:noProof/>
        </w:rPr>
        <w:fldChar w:fldCharType="separate"/>
      </w:r>
      <w:r>
        <w:rPr>
          <w:noProof/>
        </w:rPr>
        <w:t>63</w:t>
      </w:r>
      <w:r>
        <w:rPr>
          <w:noProof/>
        </w:rPr>
        <w:fldChar w:fldCharType="end"/>
      </w:r>
    </w:p>
    <w:p w14:paraId="356AF1AC" w14:textId="076B8EA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.6.3.4</w:t>
      </w:r>
      <w:r>
        <w:rPr>
          <w:rFonts w:asciiTheme="minorHAnsi" w:eastAsiaTheme="minorEastAsia" w:hAnsiTheme="minorHAnsi" w:cstheme="minorBidi"/>
          <w:noProof/>
          <w:kern w:val="2"/>
          <w:sz w:val="24"/>
          <w:szCs w:val="24"/>
          <w:lang w:val="en-US" w:eastAsia="zh-CN"/>
          <w14:ligatures w14:val="standardContextual"/>
        </w:rPr>
        <w:tab/>
      </w:r>
      <w:r>
        <w:rPr>
          <w:noProof/>
        </w:rPr>
        <w:t>Enumeration: AdcType</w:t>
      </w:r>
      <w:r>
        <w:rPr>
          <w:noProof/>
        </w:rPr>
        <w:tab/>
      </w:r>
      <w:r>
        <w:rPr>
          <w:noProof/>
        </w:rPr>
        <w:fldChar w:fldCharType="begin"/>
      </w:r>
      <w:r>
        <w:rPr>
          <w:noProof/>
        </w:rPr>
        <w:instrText xml:space="preserve"> PAGEREF _Toc199172945 \h </w:instrText>
      </w:r>
      <w:r>
        <w:rPr>
          <w:noProof/>
        </w:rPr>
      </w:r>
      <w:r>
        <w:rPr>
          <w:noProof/>
        </w:rPr>
        <w:fldChar w:fldCharType="separate"/>
      </w:r>
      <w:r>
        <w:rPr>
          <w:noProof/>
        </w:rPr>
        <w:t>64</w:t>
      </w:r>
      <w:r>
        <w:rPr>
          <w:noProof/>
        </w:rPr>
        <w:fldChar w:fldCharType="end"/>
      </w:r>
    </w:p>
    <w:p w14:paraId="62C615A5" w14:textId="034B5E4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.6.3.5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_Toc199172946 \h </w:instrText>
      </w:r>
      <w:r>
        <w:rPr>
          <w:noProof/>
        </w:rPr>
      </w:r>
      <w:r>
        <w:rPr>
          <w:noProof/>
        </w:rPr>
        <w:fldChar w:fldCharType="separate"/>
      </w:r>
      <w:r>
        <w:rPr>
          <w:noProof/>
        </w:rPr>
        <w:t>64</w:t>
      </w:r>
      <w:r>
        <w:rPr>
          <w:noProof/>
        </w:rPr>
        <w:fldChar w:fldCharType="end"/>
      </w:r>
    </w:p>
    <w:p w14:paraId="643943B0" w14:textId="5ED44B56"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6.3.6.3.</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Enumeration: ImsSessionEventType</w:t>
      </w:r>
      <w:r>
        <w:rPr>
          <w:noProof/>
        </w:rPr>
        <w:tab/>
      </w:r>
      <w:r>
        <w:rPr>
          <w:noProof/>
        </w:rPr>
        <w:fldChar w:fldCharType="begin"/>
      </w:r>
      <w:r>
        <w:rPr>
          <w:noProof/>
        </w:rPr>
        <w:instrText xml:space="preserve"> PAGEREF _Toc199172947 \h </w:instrText>
      </w:r>
      <w:r>
        <w:rPr>
          <w:noProof/>
        </w:rPr>
      </w:r>
      <w:r>
        <w:rPr>
          <w:noProof/>
        </w:rPr>
        <w:fldChar w:fldCharType="separate"/>
      </w:r>
      <w:r>
        <w:rPr>
          <w:noProof/>
        </w:rPr>
        <w:t>64</w:t>
      </w:r>
      <w:r>
        <w:rPr>
          <w:noProof/>
        </w:rPr>
        <w:fldChar w:fldCharType="end"/>
      </w:r>
    </w:p>
    <w:p w14:paraId="03E6B499" w14:textId="00B0E8C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3</w:t>
      </w:r>
      <w:r w:rsidRPr="00A77624">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_Toc199172948 \h </w:instrText>
      </w:r>
      <w:r>
        <w:rPr>
          <w:noProof/>
        </w:rPr>
      </w:r>
      <w:r>
        <w:rPr>
          <w:noProof/>
        </w:rPr>
        <w:fldChar w:fldCharType="separate"/>
      </w:r>
      <w:r>
        <w:rPr>
          <w:noProof/>
        </w:rPr>
        <w:t>64</w:t>
      </w:r>
      <w:r>
        <w:rPr>
          <w:noProof/>
        </w:rPr>
        <w:fldChar w:fldCharType="end"/>
      </w:r>
    </w:p>
    <w:p w14:paraId="44AAF626" w14:textId="70C07C3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_Toc199172949 \h </w:instrText>
      </w:r>
      <w:r>
        <w:rPr>
          <w:noProof/>
        </w:rPr>
      </w:r>
      <w:r>
        <w:rPr>
          <w:noProof/>
        </w:rPr>
        <w:fldChar w:fldCharType="separate"/>
      </w:r>
      <w:r>
        <w:rPr>
          <w:noProof/>
        </w:rPr>
        <w:t>64</w:t>
      </w:r>
      <w:r>
        <w:rPr>
          <w:noProof/>
        </w:rPr>
        <w:fldChar w:fldCharType="end"/>
      </w:r>
    </w:p>
    <w:p w14:paraId="6DB1DBDB" w14:textId="6B6006BF"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_Toc199172950 \h </w:instrText>
      </w:r>
      <w:r>
        <w:rPr>
          <w:noProof/>
        </w:rPr>
      </w:r>
      <w:r>
        <w:rPr>
          <w:noProof/>
        </w:rPr>
        <w:fldChar w:fldCharType="separate"/>
      </w:r>
      <w:r>
        <w:rPr>
          <w:noProof/>
        </w:rPr>
        <w:t>64</w:t>
      </w:r>
      <w:r>
        <w:rPr>
          <w:noProof/>
        </w:rPr>
        <w:fldChar w:fldCharType="end"/>
      </w:r>
    </w:p>
    <w:p w14:paraId="5B4C4868" w14:textId="53F1F1A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_Toc199172951 \h </w:instrText>
      </w:r>
      <w:r>
        <w:rPr>
          <w:noProof/>
        </w:rPr>
      </w:r>
      <w:r>
        <w:rPr>
          <w:noProof/>
        </w:rPr>
        <w:fldChar w:fldCharType="separate"/>
      </w:r>
      <w:r>
        <w:rPr>
          <w:noProof/>
        </w:rPr>
        <w:t>64</w:t>
      </w:r>
      <w:r>
        <w:rPr>
          <w:noProof/>
        </w:rPr>
        <w:fldChar w:fldCharType="end"/>
      </w:r>
    </w:p>
    <w:p w14:paraId="1882B4B2" w14:textId="203C34D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_Toc199172952 \h </w:instrText>
      </w:r>
      <w:r>
        <w:rPr>
          <w:noProof/>
        </w:rPr>
      </w:r>
      <w:r>
        <w:rPr>
          <w:noProof/>
        </w:rPr>
        <w:fldChar w:fldCharType="separate"/>
      </w:r>
      <w:r>
        <w:rPr>
          <w:noProof/>
        </w:rPr>
        <w:t>64</w:t>
      </w:r>
      <w:r>
        <w:rPr>
          <w:noProof/>
        </w:rPr>
        <w:fldChar w:fldCharType="end"/>
      </w:r>
    </w:p>
    <w:p w14:paraId="695ACE41" w14:textId="794AF4EC"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_Toc199172953 \h </w:instrText>
      </w:r>
      <w:r>
        <w:rPr>
          <w:noProof/>
        </w:rPr>
      </w:r>
      <w:r>
        <w:rPr>
          <w:noProof/>
        </w:rPr>
        <w:fldChar w:fldCharType="separate"/>
      </w:r>
      <w:r>
        <w:rPr>
          <w:noProof/>
        </w:rPr>
        <w:t>64</w:t>
      </w:r>
      <w:r>
        <w:rPr>
          <w:noProof/>
        </w:rPr>
        <w:fldChar w:fldCharType="end"/>
      </w:r>
    </w:p>
    <w:p w14:paraId="5BA7794A" w14:textId="202B3C91"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_Toc199172954 \h </w:instrText>
      </w:r>
      <w:r>
        <w:rPr>
          <w:noProof/>
        </w:rPr>
      </w:r>
      <w:r>
        <w:rPr>
          <w:noProof/>
        </w:rPr>
        <w:fldChar w:fldCharType="separate"/>
      </w:r>
      <w:r>
        <w:rPr>
          <w:noProof/>
        </w:rPr>
        <w:t>65</w:t>
      </w:r>
      <w:r>
        <w:rPr>
          <w:noProof/>
        </w:rPr>
        <w:fldChar w:fldCharType="end"/>
      </w:r>
    </w:p>
    <w:p w14:paraId="42E4F861" w14:textId="6BF9E6CA"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_Toc199172955 \h </w:instrText>
      </w:r>
      <w:r>
        <w:rPr>
          <w:noProof/>
        </w:rPr>
      </w:r>
      <w:r>
        <w:rPr>
          <w:noProof/>
        </w:rPr>
        <w:fldChar w:fldCharType="separate"/>
      </w:r>
      <w:r>
        <w:rPr>
          <w:noProof/>
        </w:rPr>
        <w:t>65</w:t>
      </w:r>
      <w:r>
        <w:rPr>
          <w:noProof/>
        </w:rPr>
        <w:fldChar w:fldCharType="end"/>
      </w:r>
    </w:p>
    <w:p w14:paraId="65197BAD" w14:textId="329A6DD2"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3</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_Toc199172956 \h </w:instrText>
      </w:r>
      <w:r>
        <w:rPr>
          <w:noProof/>
        </w:rPr>
      </w:r>
      <w:r>
        <w:rPr>
          <w:noProof/>
        </w:rPr>
        <w:fldChar w:fldCharType="separate"/>
      </w:r>
      <w:r>
        <w:rPr>
          <w:noProof/>
        </w:rPr>
        <w:t>65</w:t>
      </w:r>
      <w:r>
        <w:rPr>
          <w:noProof/>
        </w:rPr>
        <w:fldChar w:fldCharType="end"/>
      </w:r>
    </w:p>
    <w:p w14:paraId="1DAA7EE8" w14:textId="5D2B7562"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Nimsas_ImsEE Service API</w:t>
      </w:r>
      <w:r>
        <w:rPr>
          <w:noProof/>
        </w:rPr>
        <w:tab/>
      </w:r>
      <w:r>
        <w:rPr>
          <w:noProof/>
        </w:rPr>
        <w:fldChar w:fldCharType="begin"/>
      </w:r>
      <w:r>
        <w:rPr>
          <w:noProof/>
        </w:rPr>
        <w:instrText xml:space="preserve"> PAGEREF _Toc199172957 \h </w:instrText>
      </w:r>
      <w:r>
        <w:rPr>
          <w:noProof/>
        </w:rPr>
      </w:r>
      <w:r>
        <w:rPr>
          <w:noProof/>
        </w:rPr>
        <w:fldChar w:fldCharType="separate"/>
      </w:r>
      <w:r>
        <w:rPr>
          <w:noProof/>
        </w:rPr>
        <w:t>65</w:t>
      </w:r>
      <w:r>
        <w:rPr>
          <w:noProof/>
        </w:rPr>
        <w:fldChar w:fldCharType="end"/>
      </w:r>
    </w:p>
    <w:p w14:paraId="30D342B4" w14:textId="2DE6109C"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_Toc199172958 \h </w:instrText>
      </w:r>
      <w:r>
        <w:rPr>
          <w:noProof/>
        </w:rPr>
      </w:r>
      <w:r>
        <w:rPr>
          <w:noProof/>
        </w:rPr>
        <w:fldChar w:fldCharType="separate"/>
      </w:r>
      <w:r>
        <w:rPr>
          <w:noProof/>
        </w:rPr>
        <w:t>65</w:t>
      </w:r>
      <w:r>
        <w:rPr>
          <w:noProof/>
        </w:rPr>
        <w:fldChar w:fldCharType="end"/>
      </w:r>
    </w:p>
    <w:p w14:paraId="33B2C49D" w14:textId="622883B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_Toc199172959 \h </w:instrText>
      </w:r>
      <w:r>
        <w:rPr>
          <w:noProof/>
        </w:rPr>
      </w:r>
      <w:r>
        <w:rPr>
          <w:noProof/>
        </w:rPr>
        <w:fldChar w:fldCharType="separate"/>
      </w:r>
      <w:r>
        <w:rPr>
          <w:noProof/>
        </w:rPr>
        <w:t>66</w:t>
      </w:r>
      <w:r>
        <w:rPr>
          <w:noProof/>
        </w:rPr>
        <w:fldChar w:fldCharType="end"/>
      </w:r>
    </w:p>
    <w:p w14:paraId="6C2D90FA" w14:textId="207EC9F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_Toc199172960 \h </w:instrText>
      </w:r>
      <w:r>
        <w:rPr>
          <w:noProof/>
        </w:rPr>
      </w:r>
      <w:r>
        <w:rPr>
          <w:noProof/>
        </w:rPr>
        <w:fldChar w:fldCharType="separate"/>
      </w:r>
      <w:r>
        <w:rPr>
          <w:noProof/>
        </w:rPr>
        <w:t>66</w:t>
      </w:r>
      <w:r>
        <w:rPr>
          <w:noProof/>
        </w:rPr>
        <w:fldChar w:fldCharType="end"/>
      </w:r>
    </w:p>
    <w:p w14:paraId="2B1FADC6" w14:textId="5682BA0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_Toc199172961 \h </w:instrText>
      </w:r>
      <w:r>
        <w:rPr>
          <w:noProof/>
        </w:rPr>
      </w:r>
      <w:r>
        <w:rPr>
          <w:noProof/>
        </w:rPr>
        <w:fldChar w:fldCharType="separate"/>
      </w:r>
      <w:r>
        <w:rPr>
          <w:noProof/>
        </w:rPr>
        <w:t>66</w:t>
      </w:r>
      <w:r>
        <w:rPr>
          <w:noProof/>
        </w:rPr>
        <w:fldChar w:fldCharType="end"/>
      </w:r>
    </w:p>
    <w:p w14:paraId="795A4E95" w14:textId="3E4D607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_Toc199172962 \h </w:instrText>
      </w:r>
      <w:r>
        <w:rPr>
          <w:noProof/>
        </w:rPr>
      </w:r>
      <w:r>
        <w:rPr>
          <w:noProof/>
        </w:rPr>
        <w:fldChar w:fldCharType="separate"/>
      </w:r>
      <w:r>
        <w:rPr>
          <w:noProof/>
        </w:rPr>
        <w:t>66</w:t>
      </w:r>
      <w:r>
        <w:rPr>
          <w:noProof/>
        </w:rPr>
        <w:fldChar w:fldCharType="end"/>
      </w:r>
    </w:p>
    <w:p w14:paraId="1885992D" w14:textId="6C725C9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_Toc199172963 \h </w:instrText>
      </w:r>
      <w:r>
        <w:rPr>
          <w:noProof/>
        </w:rPr>
      </w:r>
      <w:r>
        <w:rPr>
          <w:noProof/>
        </w:rPr>
        <w:fldChar w:fldCharType="separate"/>
      </w:r>
      <w:r>
        <w:rPr>
          <w:noProof/>
        </w:rPr>
        <w:t>66</w:t>
      </w:r>
      <w:r>
        <w:rPr>
          <w:noProof/>
        </w:rPr>
        <w:fldChar w:fldCharType="end"/>
      </w:r>
    </w:p>
    <w:p w14:paraId="58520E51" w14:textId="3B7D4745"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_Toc199172964 \h </w:instrText>
      </w:r>
      <w:r>
        <w:rPr>
          <w:noProof/>
        </w:rPr>
      </w:r>
      <w:r>
        <w:rPr>
          <w:noProof/>
        </w:rPr>
        <w:fldChar w:fldCharType="separate"/>
      </w:r>
      <w:r>
        <w:rPr>
          <w:noProof/>
        </w:rPr>
        <w:t>66</w:t>
      </w:r>
      <w:r>
        <w:rPr>
          <w:noProof/>
        </w:rPr>
        <w:fldChar w:fldCharType="end"/>
      </w:r>
    </w:p>
    <w:p w14:paraId="5EFC1164" w14:textId="7C6179F3"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_Toc199172965 \h </w:instrText>
      </w:r>
      <w:r>
        <w:rPr>
          <w:noProof/>
        </w:rPr>
      </w:r>
      <w:r>
        <w:rPr>
          <w:noProof/>
        </w:rPr>
        <w:fldChar w:fldCharType="separate"/>
      </w:r>
      <w:r>
        <w:rPr>
          <w:noProof/>
        </w:rPr>
        <w:t>66</w:t>
      </w:r>
      <w:r>
        <w:rPr>
          <w:noProof/>
        </w:rPr>
        <w:fldChar w:fldCharType="end"/>
      </w:r>
    </w:p>
    <w:p w14:paraId="07340C9D" w14:textId="7AF461E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_Toc199172966 \h </w:instrText>
      </w:r>
      <w:r>
        <w:rPr>
          <w:noProof/>
        </w:rPr>
      </w:r>
      <w:r>
        <w:rPr>
          <w:noProof/>
        </w:rPr>
        <w:fldChar w:fldCharType="separate"/>
      </w:r>
      <w:r>
        <w:rPr>
          <w:noProof/>
        </w:rPr>
        <w:t>66</w:t>
      </w:r>
      <w:r>
        <w:rPr>
          <w:noProof/>
        </w:rPr>
        <w:fldChar w:fldCharType="end"/>
      </w:r>
    </w:p>
    <w:p w14:paraId="72D489FF" w14:textId="3268B6B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Resource: IMS Event Subscriptions</w:t>
      </w:r>
      <w:r>
        <w:rPr>
          <w:noProof/>
        </w:rPr>
        <w:tab/>
      </w:r>
      <w:r>
        <w:rPr>
          <w:noProof/>
        </w:rPr>
        <w:fldChar w:fldCharType="begin"/>
      </w:r>
      <w:r>
        <w:rPr>
          <w:noProof/>
        </w:rPr>
        <w:instrText xml:space="preserve"> PAGEREF _Toc199172967 \h </w:instrText>
      </w:r>
      <w:r>
        <w:rPr>
          <w:noProof/>
        </w:rPr>
      </w:r>
      <w:r>
        <w:rPr>
          <w:noProof/>
        </w:rPr>
        <w:fldChar w:fldCharType="separate"/>
      </w:r>
      <w:r>
        <w:rPr>
          <w:noProof/>
        </w:rPr>
        <w:t>67</w:t>
      </w:r>
      <w:r>
        <w:rPr>
          <w:noProof/>
        </w:rPr>
        <w:fldChar w:fldCharType="end"/>
      </w:r>
    </w:p>
    <w:p w14:paraId="5EBEE6DC" w14:textId="4E14415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_Toc199172968 \h </w:instrText>
      </w:r>
      <w:r>
        <w:rPr>
          <w:noProof/>
        </w:rPr>
      </w:r>
      <w:r>
        <w:rPr>
          <w:noProof/>
        </w:rPr>
        <w:fldChar w:fldCharType="separate"/>
      </w:r>
      <w:r>
        <w:rPr>
          <w:noProof/>
        </w:rPr>
        <w:t>67</w:t>
      </w:r>
      <w:r>
        <w:rPr>
          <w:noProof/>
        </w:rPr>
        <w:fldChar w:fldCharType="end"/>
      </w:r>
    </w:p>
    <w:p w14:paraId="5CAB5D10" w14:textId="69EAA88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_Toc199172969 \h </w:instrText>
      </w:r>
      <w:r>
        <w:rPr>
          <w:noProof/>
        </w:rPr>
      </w:r>
      <w:r>
        <w:rPr>
          <w:noProof/>
        </w:rPr>
        <w:fldChar w:fldCharType="separate"/>
      </w:r>
      <w:r>
        <w:rPr>
          <w:noProof/>
        </w:rPr>
        <w:t>67</w:t>
      </w:r>
      <w:r>
        <w:rPr>
          <w:noProof/>
        </w:rPr>
        <w:fldChar w:fldCharType="end"/>
      </w:r>
    </w:p>
    <w:p w14:paraId="351E122B" w14:textId="5177B6E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_Toc199172970 \h </w:instrText>
      </w:r>
      <w:r>
        <w:rPr>
          <w:noProof/>
        </w:rPr>
      </w:r>
      <w:r>
        <w:rPr>
          <w:noProof/>
        </w:rPr>
        <w:fldChar w:fldCharType="separate"/>
      </w:r>
      <w:r>
        <w:rPr>
          <w:noProof/>
        </w:rPr>
        <w:t>67</w:t>
      </w:r>
      <w:r>
        <w:rPr>
          <w:noProof/>
        </w:rPr>
        <w:fldChar w:fldCharType="end"/>
      </w:r>
    </w:p>
    <w:p w14:paraId="5DABCFEA" w14:textId="2452788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_Toc199172971 \h </w:instrText>
      </w:r>
      <w:r>
        <w:rPr>
          <w:noProof/>
        </w:rPr>
      </w:r>
      <w:r>
        <w:rPr>
          <w:noProof/>
        </w:rPr>
        <w:fldChar w:fldCharType="separate"/>
      </w:r>
      <w:r>
        <w:rPr>
          <w:noProof/>
        </w:rPr>
        <w:t>69</w:t>
      </w:r>
      <w:r>
        <w:rPr>
          <w:noProof/>
        </w:rPr>
        <w:fldChar w:fldCharType="end"/>
      </w:r>
    </w:p>
    <w:p w14:paraId="23542B1C" w14:textId="137CCC4C"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IMS Event Subscription</w:t>
      </w:r>
      <w:r>
        <w:rPr>
          <w:noProof/>
        </w:rPr>
        <w:tab/>
      </w:r>
      <w:r>
        <w:rPr>
          <w:noProof/>
        </w:rPr>
        <w:fldChar w:fldCharType="begin"/>
      </w:r>
      <w:r>
        <w:rPr>
          <w:noProof/>
        </w:rPr>
        <w:instrText xml:space="preserve"> PAGEREF _Toc199172972 \h </w:instrText>
      </w:r>
      <w:r>
        <w:rPr>
          <w:noProof/>
        </w:rPr>
      </w:r>
      <w:r>
        <w:rPr>
          <w:noProof/>
        </w:rPr>
        <w:fldChar w:fldCharType="separate"/>
      </w:r>
      <w:r>
        <w:rPr>
          <w:noProof/>
        </w:rPr>
        <w:t>69</w:t>
      </w:r>
      <w:r>
        <w:rPr>
          <w:noProof/>
        </w:rPr>
        <w:fldChar w:fldCharType="end"/>
      </w:r>
    </w:p>
    <w:p w14:paraId="6F06A89C" w14:textId="3BD4696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_Toc199172973 \h </w:instrText>
      </w:r>
      <w:r>
        <w:rPr>
          <w:noProof/>
        </w:rPr>
      </w:r>
      <w:r>
        <w:rPr>
          <w:noProof/>
        </w:rPr>
        <w:fldChar w:fldCharType="separate"/>
      </w:r>
      <w:r>
        <w:rPr>
          <w:noProof/>
        </w:rPr>
        <w:t>69</w:t>
      </w:r>
      <w:r>
        <w:rPr>
          <w:noProof/>
        </w:rPr>
        <w:fldChar w:fldCharType="end"/>
      </w:r>
    </w:p>
    <w:p w14:paraId="6D7F67E6" w14:textId="20287EED"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_Toc199172974 \h </w:instrText>
      </w:r>
      <w:r>
        <w:rPr>
          <w:noProof/>
        </w:rPr>
      </w:r>
      <w:r>
        <w:rPr>
          <w:noProof/>
        </w:rPr>
        <w:fldChar w:fldCharType="separate"/>
      </w:r>
      <w:r>
        <w:rPr>
          <w:noProof/>
        </w:rPr>
        <w:t>69</w:t>
      </w:r>
      <w:r>
        <w:rPr>
          <w:noProof/>
        </w:rPr>
        <w:fldChar w:fldCharType="end"/>
      </w:r>
    </w:p>
    <w:p w14:paraId="4BC1CCE1" w14:textId="40159E4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_Toc199172975 \h </w:instrText>
      </w:r>
      <w:r>
        <w:rPr>
          <w:noProof/>
        </w:rPr>
      </w:r>
      <w:r>
        <w:rPr>
          <w:noProof/>
        </w:rPr>
        <w:fldChar w:fldCharType="separate"/>
      </w:r>
      <w:r>
        <w:rPr>
          <w:noProof/>
        </w:rPr>
        <w:t>69</w:t>
      </w:r>
      <w:r>
        <w:rPr>
          <w:noProof/>
        </w:rPr>
        <w:fldChar w:fldCharType="end"/>
      </w:r>
    </w:p>
    <w:p w14:paraId="64DDA3FC" w14:textId="5A1FDDD3"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_Toc199172976 \h </w:instrText>
      </w:r>
      <w:r>
        <w:rPr>
          <w:noProof/>
        </w:rPr>
      </w:r>
      <w:r>
        <w:rPr>
          <w:noProof/>
        </w:rPr>
        <w:fldChar w:fldCharType="separate"/>
      </w:r>
      <w:r>
        <w:rPr>
          <w:noProof/>
        </w:rPr>
        <w:t>73</w:t>
      </w:r>
      <w:r>
        <w:rPr>
          <w:noProof/>
        </w:rPr>
        <w:fldChar w:fldCharType="end"/>
      </w:r>
    </w:p>
    <w:p w14:paraId="25E8E8FE" w14:textId="244FE9C2"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_Toc199172977 \h </w:instrText>
      </w:r>
      <w:r>
        <w:rPr>
          <w:noProof/>
        </w:rPr>
      </w:r>
      <w:r>
        <w:rPr>
          <w:noProof/>
        </w:rPr>
        <w:fldChar w:fldCharType="separate"/>
      </w:r>
      <w:r>
        <w:rPr>
          <w:noProof/>
        </w:rPr>
        <w:t>73</w:t>
      </w:r>
      <w:r>
        <w:rPr>
          <w:noProof/>
        </w:rPr>
        <w:fldChar w:fldCharType="end"/>
      </w:r>
    </w:p>
    <w:p w14:paraId="733F2812" w14:textId="17E84C1C"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_Toc199172978 \h </w:instrText>
      </w:r>
      <w:r>
        <w:rPr>
          <w:noProof/>
        </w:rPr>
      </w:r>
      <w:r>
        <w:rPr>
          <w:noProof/>
        </w:rPr>
        <w:fldChar w:fldCharType="separate"/>
      </w:r>
      <w:r>
        <w:rPr>
          <w:noProof/>
        </w:rPr>
        <w:t>74</w:t>
      </w:r>
      <w:r>
        <w:rPr>
          <w:noProof/>
        </w:rPr>
        <w:fldChar w:fldCharType="end"/>
      </w:r>
    </w:p>
    <w:p w14:paraId="58F12589" w14:textId="11C3996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_Toc199172979 \h </w:instrText>
      </w:r>
      <w:r>
        <w:rPr>
          <w:noProof/>
        </w:rPr>
      </w:r>
      <w:r>
        <w:rPr>
          <w:noProof/>
        </w:rPr>
        <w:fldChar w:fldCharType="separate"/>
      </w:r>
      <w:r>
        <w:rPr>
          <w:noProof/>
        </w:rPr>
        <w:t>74</w:t>
      </w:r>
      <w:r>
        <w:rPr>
          <w:noProof/>
        </w:rPr>
        <w:fldChar w:fldCharType="end"/>
      </w:r>
    </w:p>
    <w:p w14:paraId="3639E14C" w14:textId="1CB48D2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_Toc199172980 \h </w:instrText>
      </w:r>
      <w:r>
        <w:rPr>
          <w:noProof/>
        </w:rPr>
      </w:r>
      <w:r>
        <w:rPr>
          <w:noProof/>
        </w:rPr>
        <w:fldChar w:fldCharType="separate"/>
      </w:r>
      <w:r>
        <w:rPr>
          <w:noProof/>
        </w:rPr>
        <w:t>74</w:t>
      </w:r>
      <w:r>
        <w:rPr>
          <w:noProof/>
        </w:rPr>
        <w:fldChar w:fldCharType="end"/>
      </w:r>
    </w:p>
    <w:p w14:paraId="6584E2FE" w14:textId="6241477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lastRenderedPageBreak/>
        <w:t>6.</w:t>
      </w:r>
      <w:r w:rsidRPr="00A77624">
        <w:rPr>
          <w:rFonts w:eastAsiaTheme="minorEastAsia"/>
          <w:noProof/>
          <w:lang w:eastAsia="zh-CN"/>
        </w:rPr>
        <w:t>4</w:t>
      </w: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_Toc199172981 \h </w:instrText>
      </w:r>
      <w:r>
        <w:rPr>
          <w:noProof/>
        </w:rPr>
      </w:r>
      <w:r>
        <w:rPr>
          <w:noProof/>
        </w:rPr>
        <w:fldChar w:fldCharType="separate"/>
      </w:r>
      <w:r>
        <w:rPr>
          <w:noProof/>
        </w:rPr>
        <w:t>74</w:t>
      </w:r>
      <w:r>
        <w:rPr>
          <w:noProof/>
        </w:rPr>
        <w:fldChar w:fldCharType="end"/>
      </w:r>
    </w:p>
    <w:p w14:paraId="360527EE" w14:textId="50B715F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_Toc199172982 \h </w:instrText>
      </w:r>
      <w:r>
        <w:rPr>
          <w:noProof/>
        </w:rPr>
      </w:r>
      <w:r>
        <w:rPr>
          <w:noProof/>
        </w:rPr>
        <w:fldChar w:fldCharType="separate"/>
      </w:r>
      <w:r>
        <w:rPr>
          <w:noProof/>
        </w:rPr>
        <w:t>74</w:t>
      </w:r>
      <w:r>
        <w:rPr>
          <w:noProof/>
        </w:rPr>
        <w:fldChar w:fldCharType="end"/>
      </w:r>
    </w:p>
    <w:p w14:paraId="7ED9A063" w14:textId="56574E3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Standard Methods</w:t>
      </w:r>
      <w:r>
        <w:rPr>
          <w:noProof/>
        </w:rPr>
        <w:tab/>
      </w:r>
      <w:r>
        <w:rPr>
          <w:noProof/>
        </w:rPr>
        <w:fldChar w:fldCharType="begin"/>
      </w:r>
      <w:r>
        <w:rPr>
          <w:noProof/>
        </w:rPr>
        <w:instrText xml:space="preserve"> PAGEREF _Toc199172983 \h </w:instrText>
      </w:r>
      <w:r>
        <w:rPr>
          <w:noProof/>
        </w:rPr>
      </w:r>
      <w:r>
        <w:rPr>
          <w:noProof/>
        </w:rPr>
        <w:fldChar w:fldCharType="separate"/>
      </w:r>
      <w:r>
        <w:rPr>
          <w:noProof/>
        </w:rPr>
        <w:t>74</w:t>
      </w:r>
      <w:r>
        <w:rPr>
          <w:noProof/>
        </w:rPr>
        <w:fldChar w:fldCharType="end"/>
      </w:r>
    </w:p>
    <w:p w14:paraId="7DEAE860" w14:textId="133D7D39"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_Toc199172984 \h </w:instrText>
      </w:r>
      <w:r>
        <w:rPr>
          <w:noProof/>
        </w:rPr>
      </w:r>
      <w:r>
        <w:rPr>
          <w:noProof/>
        </w:rPr>
        <w:fldChar w:fldCharType="separate"/>
      </w:r>
      <w:r>
        <w:rPr>
          <w:noProof/>
        </w:rPr>
        <w:t>75</w:t>
      </w:r>
      <w:r>
        <w:rPr>
          <w:noProof/>
        </w:rPr>
        <w:fldChar w:fldCharType="end"/>
      </w:r>
    </w:p>
    <w:p w14:paraId="37E1B92A" w14:textId="1CB9C3B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_Toc199172985 \h </w:instrText>
      </w:r>
      <w:r>
        <w:rPr>
          <w:noProof/>
        </w:rPr>
      </w:r>
      <w:r>
        <w:rPr>
          <w:noProof/>
        </w:rPr>
        <w:fldChar w:fldCharType="separate"/>
      </w:r>
      <w:r>
        <w:rPr>
          <w:noProof/>
        </w:rPr>
        <w:t>75</w:t>
      </w:r>
      <w:r>
        <w:rPr>
          <w:noProof/>
        </w:rPr>
        <w:fldChar w:fldCharType="end"/>
      </w:r>
    </w:p>
    <w:p w14:paraId="698957B2" w14:textId="2E1D5F15"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4</w:t>
      </w:r>
      <w:r w:rsidRPr="00A77624">
        <w:rPr>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Structured data types</w:t>
      </w:r>
      <w:r>
        <w:rPr>
          <w:noProof/>
        </w:rPr>
        <w:tab/>
      </w:r>
      <w:r>
        <w:rPr>
          <w:noProof/>
        </w:rPr>
        <w:fldChar w:fldCharType="begin"/>
      </w:r>
      <w:r>
        <w:rPr>
          <w:noProof/>
        </w:rPr>
        <w:instrText xml:space="preserve"> PAGEREF _Toc199172986 \h </w:instrText>
      </w:r>
      <w:r>
        <w:rPr>
          <w:noProof/>
        </w:rPr>
      </w:r>
      <w:r>
        <w:rPr>
          <w:noProof/>
        </w:rPr>
        <w:fldChar w:fldCharType="separate"/>
      </w:r>
      <w:r>
        <w:rPr>
          <w:noProof/>
        </w:rPr>
        <w:t>76</w:t>
      </w:r>
      <w:r>
        <w:rPr>
          <w:noProof/>
        </w:rPr>
        <w:fldChar w:fldCharType="end"/>
      </w:r>
    </w:p>
    <w:p w14:paraId="54F646E4" w14:textId="6C53AD9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_Toc199172987 \h </w:instrText>
      </w:r>
      <w:r>
        <w:rPr>
          <w:noProof/>
        </w:rPr>
      </w:r>
      <w:r>
        <w:rPr>
          <w:noProof/>
        </w:rPr>
        <w:fldChar w:fldCharType="separate"/>
      </w:r>
      <w:r>
        <w:rPr>
          <w:noProof/>
        </w:rPr>
        <w:t>76</w:t>
      </w:r>
      <w:r>
        <w:rPr>
          <w:noProof/>
        </w:rPr>
        <w:fldChar w:fldCharType="end"/>
      </w:r>
    </w:p>
    <w:p w14:paraId="070A8301" w14:textId="7C05135C"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w:t>
      </w:r>
      <w:r>
        <w:rPr>
          <w:noProof/>
        </w:rPr>
        <w:tab/>
      </w:r>
      <w:r>
        <w:rPr>
          <w:noProof/>
        </w:rPr>
        <w:fldChar w:fldCharType="begin"/>
      </w:r>
      <w:r>
        <w:rPr>
          <w:noProof/>
        </w:rPr>
        <w:instrText xml:space="preserve"> PAGEREF _Toc199172988 \h </w:instrText>
      </w:r>
      <w:r>
        <w:rPr>
          <w:noProof/>
        </w:rPr>
      </w:r>
      <w:r>
        <w:rPr>
          <w:noProof/>
        </w:rPr>
        <w:fldChar w:fldCharType="separate"/>
      </w:r>
      <w:r>
        <w:rPr>
          <w:noProof/>
        </w:rPr>
        <w:t>77</w:t>
      </w:r>
      <w:r>
        <w:rPr>
          <w:noProof/>
        </w:rPr>
        <w:fldChar w:fldCharType="end"/>
      </w:r>
    </w:p>
    <w:p w14:paraId="39507F9A" w14:textId="169999C8"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_Toc199172989 \h </w:instrText>
      </w:r>
      <w:r>
        <w:rPr>
          <w:noProof/>
        </w:rPr>
      </w:r>
      <w:r>
        <w:rPr>
          <w:noProof/>
        </w:rPr>
        <w:fldChar w:fldCharType="separate"/>
      </w:r>
      <w:r>
        <w:rPr>
          <w:noProof/>
        </w:rPr>
        <w:t>78</w:t>
      </w:r>
      <w:r>
        <w:rPr>
          <w:noProof/>
        </w:rPr>
        <w:fldChar w:fldCharType="end"/>
      </w:r>
    </w:p>
    <w:p w14:paraId="603C004C" w14:textId="4E50CA9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_Toc199172990 \h </w:instrText>
      </w:r>
      <w:r>
        <w:rPr>
          <w:noProof/>
        </w:rPr>
      </w:r>
      <w:r>
        <w:rPr>
          <w:noProof/>
        </w:rPr>
        <w:fldChar w:fldCharType="separate"/>
      </w:r>
      <w:r>
        <w:rPr>
          <w:noProof/>
        </w:rPr>
        <w:t>78</w:t>
      </w:r>
      <w:r>
        <w:rPr>
          <w:noProof/>
        </w:rPr>
        <w:fldChar w:fldCharType="end"/>
      </w:r>
    </w:p>
    <w:p w14:paraId="78E45D24" w14:textId="79B2397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Type: EventNotification</w:t>
      </w:r>
      <w:r>
        <w:rPr>
          <w:noProof/>
        </w:rPr>
        <w:tab/>
      </w:r>
      <w:r>
        <w:rPr>
          <w:noProof/>
        </w:rPr>
        <w:fldChar w:fldCharType="begin"/>
      </w:r>
      <w:r>
        <w:rPr>
          <w:noProof/>
        </w:rPr>
        <w:instrText xml:space="preserve"> PAGEREF _Toc199172991 \h </w:instrText>
      </w:r>
      <w:r>
        <w:rPr>
          <w:noProof/>
        </w:rPr>
      </w:r>
      <w:r>
        <w:rPr>
          <w:noProof/>
        </w:rPr>
        <w:fldChar w:fldCharType="separate"/>
      </w:r>
      <w:r>
        <w:rPr>
          <w:noProof/>
        </w:rPr>
        <w:t>78</w:t>
      </w:r>
      <w:r>
        <w:rPr>
          <w:noProof/>
        </w:rPr>
        <w:fldChar w:fldCharType="end"/>
      </w:r>
    </w:p>
    <w:p w14:paraId="6BD61FBE" w14:textId="66571E7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A77624">
        <w:rPr>
          <w:rFonts w:eastAsiaTheme="minorEastAsia"/>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_Toc199172992 \h </w:instrText>
      </w:r>
      <w:r>
        <w:rPr>
          <w:noProof/>
        </w:rPr>
      </w:r>
      <w:r>
        <w:rPr>
          <w:noProof/>
        </w:rPr>
        <w:fldChar w:fldCharType="separate"/>
      </w:r>
      <w:r>
        <w:rPr>
          <w:noProof/>
        </w:rPr>
        <w:t>78</w:t>
      </w:r>
      <w:r>
        <w:rPr>
          <w:noProof/>
        </w:rPr>
        <w:fldChar w:fldCharType="end"/>
      </w:r>
    </w:p>
    <w:p w14:paraId="108CAAFF" w14:textId="3E5A0072"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.6.2.</w:t>
      </w:r>
      <w:r w:rsidRPr="00A77624">
        <w:rPr>
          <w:rFonts w:eastAsiaTheme="minorEastAsia"/>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_Toc199172993 \h </w:instrText>
      </w:r>
      <w:r>
        <w:rPr>
          <w:noProof/>
        </w:rPr>
      </w:r>
      <w:r>
        <w:rPr>
          <w:noProof/>
        </w:rPr>
        <w:fldChar w:fldCharType="separate"/>
      </w:r>
      <w:r>
        <w:rPr>
          <w:noProof/>
        </w:rPr>
        <w:t>79</w:t>
      </w:r>
      <w:r>
        <w:rPr>
          <w:noProof/>
        </w:rPr>
        <w:fldChar w:fldCharType="end"/>
      </w:r>
    </w:p>
    <w:p w14:paraId="7F88AC8F" w14:textId="31421F3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A77624">
        <w:rPr>
          <w:rFonts w:eastAsiaTheme="minorEastAsia"/>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_Toc199172994 \h </w:instrText>
      </w:r>
      <w:r>
        <w:rPr>
          <w:noProof/>
        </w:rPr>
      </w:r>
      <w:r>
        <w:rPr>
          <w:noProof/>
        </w:rPr>
        <w:fldChar w:fldCharType="separate"/>
      </w:r>
      <w:r>
        <w:rPr>
          <w:noProof/>
        </w:rPr>
        <w:t>79</w:t>
      </w:r>
      <w:r>
        <w:rPr>
          <w:noProof/>
        </w:rPr>
        <w:fldChar w:fldCharType="end"/>
      </w:r>
    </w:p>
    <w:p w14:paraId="3950E56F" w14:textId="260CE12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cs="Arial"/>
          <w:noProof/>
        </w:rPr>
        <w:t>6.4.6.2.</w:t>
      </w:r>
      <w:r w:rsidRPr="00A77624">
        <w:rPr>
          <w:rFonts w:eastAsiaTheme="minorEastAsia" w:cs="Arial"/>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cs="Arial"/>
          <w:noProof/>
          <w:lang w:eastAsia="zh-CN"/>
        </w:rPr>
        <w:t>Void</w:t>
      </w:r>
      <w:r>
        <w:rPr>
          <w:noProof/>
        </w:rPr>
        <w:tab/>
      </w:r>
      <w:r>
        <w:rPr>
          <w:noProof/>
        </w:rPr>
        <w:fldChar w:fldCharType="begin"/>
      </w:r>
      <w:r>
        <w:rPr>
          <w:noProof/>
        </w:rPr>
        <w:instrText xml:space="preserve"> PAGEREF _Toc199172995 \h </w:instrText>
      </w:r>
      <w:r>
        <w:rPr>
          <w:noProof/>
        </w:rPr>
      </w:r>
      <w:r>
        <w:rPr>
          <w:noProof/>
        </w:rPr>
        <w:fldChar w:fldCharType="separate"/>
      </w:r>
      <w:r>
        <w:rPr>
          <w:noProof/>
        </w:rPr>
        <w:t>80</w:t>
      </w:r>
      <w:r>
        <w:rPr>
          <w:noProof/>
        </w:rPr>
        <w:fldChar w:fldCharType="end"/>
      </w:r>
    </w:p>
    <w:p w14:paraId="6F7E93FC" w14:textId="725593B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6.4.6.2.</w:t>
      </w:r>
      <w:r w:rsidRPr="00A77624">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Type: ImsEventsSubscriptionCreated</w:t>
      </w:r>
      <w:r>
        <w:rPr>
          <w:noProof/>
        </w:rPr>
        <w:tab/>
      </w:r>
      <w:r>
        <w:rPr>
          <w:noProof/>
        </w:rPr>
        <w:fldChar w:fldCharType="begin"/>
      </w:r>
      <w:r>
        <w:rPr>
          <w:noProof/>
        </w:rPr>
        <w:instrText xml:space="preserve"> PAGEREF _Toc199172996 \h </w:instrText>
      </w:r>
      <w:r>
        <w:rPr>
          <w:noProof/>
        </w:rPr>
      </w:r>
      <w:r>
        <w:rPr>
          <w:noProof/>
        </w:rPr>
        <w:fldChar w:fldCharType="separate"/>
      </w:r>
      <w:r>
        <w:rPr>
          <w:noProof/>
        </w:rPr>
        <w:t>80</w:t>
      </w:r>
      <w:r>
        <w:rPr>
          <w:noProof/>
        </w:rPr>
        <w:fldChar w:fldCharType="end"/>
      </w:r>
    </w:p>
    <w:p w14:paraId="66002162" w14:textId="078B1BD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noProof/>
          <w:lang w:eastAsia="zh-CN"/>
        </w:rPr>
        <w:t>4</w:t>
      </w:r>
      <w:r>
        <w:rPr>
          <w:noProof/>
        </w:rPr>
        <w:t>.6.2.</w:t>
      </w:r>
      <w:r w:rsidRPr="00A77624">
        <w:rPr>
          <w:rFonts w:eastAsiaTheme="minorEastAsia"/>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Theme="minorEastAsia"/>
          <w:noProof/>
          <w:lang w:eastAsia="zh-CN"/>
        </w:rPr>
        <w:t>Void</w:t>
      </w:r>
      <w:r>
        <w:rPr>
          <w:noProof/>
        </w:rPr>
        <w:tab/>
      </w:r>
      <w:r>
        <w:rPr>
          <w:noProof/>
        </w:rPr>
        <w:fldChar w:fldCharType="begin"/>
      </w:r>
      <w:r>
        <w:rPr>
          <w:noProof/>
        </w:rPr>
        <w:instrText xml:space="preserve"> PAGEREF _Toc199172997 \h </w:instrText>
      </w:r>
      <w:r>
        <w:rPr>
          <w:noProof/>
        </w:rPr>
      </w:r>
      <w:r>
        <w:rPr>
          <w:noProof/>
        </w:rPr>
        <w:fldChar w:fldCharType="separate"/>
      </w:r>
      <w:r>
        <w:rPr>
          <w:noProof/>
        </w:rPr>
        <w:t>81</w:t>
      </w:r>
      <w:r>
        <w:rPr>
          <w:noProof/>
        </w:rPr>
        <w:fldChar w:fldCharType="end"/>
      </w:r>
    </w:p>
    <w:p w14:paraId="2E0D89BD" w14:textId="16D5566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4</w:t>
      </w:r>
      <w:r w:rsidRPr="00A77624">
        <w:rPr>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noProof/>
          <w:lang w:val="en-US"/>
        </w:rPr>
        <w:t>Simple data types and enumerations</w:t>
      </w:r>
      <w:r>
        <w:rPr>
          <w:noProof/>
        </w:rPr>
        <w:tab/>
      </w:r>
      <w:r>
        <w:rPr>
          <w:noProof/>
        </w:rPr>
        <w:fldChar w:fldCharType="begin"/>
      </w:r>
      <w:r>
        <w:rPr>
          <w:noProof/>
        </w:rPr>
        <w:instrText xml:space="preserve"> PAGEREF _Toc199172998 \h </w:instrText>
      </w:r>
      <w:r>
        <w:rPr>
          <w:noProof/>
        </w:rPr>
      </w:r>
      <w:r>
        <w:rPr>
          <w:noProof/>
        </w:rPr>
        <w:fldChar w:fldCharType="separate"/>
      </w:r>
      <w:r>
        <w:rPr>
          <w:noProof/>
        </w:rPr>
        <w:t>81</w:t>
      </w:r>
      <w:r>
        <w:rPr>
          <w:noProof/>
        </w:rPr>
        <w:fldChar w:fldCharType="end"/>
      </w:r>
    </w:p>
    <w:p w14:paraId="5869E908" w14:textId="7E9C9AA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_Toc199172999 \h </w:instrText>
      </w:r>
      <w:r>
        <w:rPr>
          <w:noProof/>
        </w:rPr>
      </w:r>
      <w:r>
        <w:rPr>
          <w:noProof/>
        </w:rPr>
        <w:fldChar w:fldCharType="separate"/>
      </w:r>
      <w:r>
        <w:rPr>
          <w:noProof/>
        </w:rPr>
        <w:t>81</w:t>
      </w:r>
      <w:r>
        <w:rPr>
          <w:noProof/>
        </w:rPr>
        <w:fldChar w:fldCharType="end"/>
      </w:r>
    </w:p>
    <w:p w14:paraId="721DBBC8" w14:textId="1DD5AE2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_Toc199173000 \h </w:instrText>
      </w:r>
      <w:r>
        <w:rPr>
          <w:noProof/>
        </w:rPr>
      </w:r>
      <w:r>
        <w:rPr>
          <w:noProof/>
        </w:rPr>
        <w:fldChar w:fldCharType="separate"/>
      </w:r>
      <w:r>
        <w:rPr>
          <w:noProof/>
        </w:rPr>
        <w:t>81</w:t>
      </w:r>
      <w:r>
        <w:rPr>
          <w:noProof/>
        </w:rPr>
        <w:fldChar w:fldCharType="end"/>
      </w:r>
    </w:p>
    <w:p w14:paraId="79B9ECBA" w14:textId="2C461FB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noProof/>
          <w:lang w:val="en-US"/>
        </w:rPr>
        <w:t>6.</w:t>
      </w:r>
      <w:r w:rsidRPr="00A77624">
        <w:rPr>
          <w:rFonts w:eastAsiaTheme="minorEastAsia"/>
          <w:noProof/>
          <w:lang w:val="en-US" w:eastAsia="zh-CN"/>
        </w:rPr>
        <w:t>4</w:t>
      </w:r>
      <w:r w:rsidRPr="00A77624">
        <w:rPr>
          <w:noProof/>
          <w:lang w:val="en-US"/>
        </w:rPr>
        <w:t>.6.4</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_Toc199173001 \h </w:instrText>
      </w:r>
      <w:r>
        <w:rPr>
          <w:noProof/>
        </w:rPr>
      </w:r>
      <w:r>
        <w:rPr>
          <w:noProof/>
        </w:rPr>
        <w:fldChar w:fldCharType="separate"/>
      </w:r>
      <w:r>
        <w:rPr>
          <w:noProof/>
        </w:rPr>
        <w:t>81</w:t>
      </w:r>
      <w:r>
        <w:rPr>
          <w:noProof/>
        </w:rPr>
        <w:fldChar w:fldCharType="end"/>
      </w:r>
    </w:p>
    <w:p w14:paraId="6CBB8C2F" w14:textId="36754F6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.6.5</w:t>
      </w:r>
      <w:r>
        <w:rPr>
          <w:rFonts w:asciiTheme="minorHAnsi" w:eastAsiaTheme="minorEastAsia" w:hAnsiTheme="minorHAnsi" w:cstheme="minorBidi"/>
          <w:noProof/>
          <w:kern w:val="2"/>
          <w:sz w:val="24"/>
          <w:szCs w:val="24"/>
          <w:lang w:val="en-US" w:eastAsia="zh-CN"/>
          <w14:ligatures w14:val="standardContextual"/>
        </w:rPr>
        <w:tab/>
      </w:r>
      <w:r>
        <w:rPr>
          <w:noProof/>
        </w:rPr>
        <w:t>Binary data</w:t>
      </w:r>
      <w:r>
        <w:rPr>
          <w:noProof/>
        </w:rPr>
        <w:tab/>
      </w:r>
      <w:r>
        <w:rPr>
          <w:noProof/>
        </w:rPr>
        <w:fldChar w:fldCharType="begin"/>
      </w:r>
      <w:r>
        <w:rPr>
          <w:noProof/>
        </w:rPr>
        <w:instrText xml:space="preserve"> PAGEREF _Toc199173002 \h </w:instrText>
      </w:r>
      <w:r>
        <w:rPr>
          <w:noProof/>
        </w:rPr>
      </w:r>
      <w:r>
        <w:rPr>
          <w:noProof/>
        </w:rPr>
        <w:fldChar w:fldCharType="separate"/>
      </w:r>
      <w:r>
        <w:rPr>
          <w:noProof/>
        </w:rPr>
        <w:t>81</w:t>
      </w:r>
      <w:r>
        <w:rPr>
          <w:noProof/>
        </w:rPr>
        <w:fldChar w:fldCharType="end"/>
      </w:r>
    </w:p>
    <w:p w14:paraId="71FDE793" w14:textId="08ABB4B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_Toc199173003 \h </w:instrText>
      </w:r>
      <w:r>
        <w:rPr>
          <w:noProof/>
        </w:rPr>
      </w:r>
      <w:r>
        <w:rPr>
          <w:noProof/>
        </w:rPr>
        <w:fldChar w:fldCharType="separate"/>
      </w:r>
      <w:r>
        <w:rPr>
          <w:noProof/>
        </w:rPr>
        <w:t>81</w:t>
      </w:r>
      <w:r>
        <w:rPr>
          <w:noProof/>
        </w:rPr>
        <w:fldChar w:fldCharType="end"/>
      </w:r>
    </w:p>
    <w:p w14:paraId="34A9E006" w14:textId="4FF0233F"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_Toc199173004 \h </w:instrText>
      </w:r>
      <w:r>
        <w:rPr>
          <w:noProof/>
        </w:rPr>
      </w:r>
      <w:r>
        <w:rPr>
          <w:noProof/>
        </w:rPr>
        <w:fldChar w:fldCharType="separate"/>
      </w:r>
      <w:r>
        <w:rPr>
          <w:noProof/>
        </w:rPr>
        <w:t>81</w:t>
      </w:r>
      <w:r>
        <w:rPr>
          <w:noProof/>
        </w:rPr>
        <w:fldChar w:fldCharType="end"/>
      </w:r>
    </w:p>
    <w:p w14:paraId="74041620" w14:textId="359A021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_Toc199173005 \h </w:instrText>
      </w:r>
      <w:r>
        <w:rPr>
          <w:noProof/>
        </w:rPr>
      </w:r>
      <w:r>
        <w:rPr>
          <w:noProof/>
        </w:rPr>
        <w:fldChar w:fldCharType="separate"/>
      </w:r>
      <w:r>
        <w:rPr>
          <w:noProof/>
        </w:rPr>
        <w:t>81</w:t>
      </w:r>
      <w:r>
        <w:rPr>
          <w:noProof/>
        </w:rPr>
        <w:fldChar w:fldCharType="end"/>
      </w:r>
    </w:p>
    <w:p w14:paraId="5BD1C28F" w14:textId="1310782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_Toc199173006 \h </w:instrText>
      </w:r>
      <w:r>
        <w:rPr>
          <w:noProof/>
        </w:rPr>
      </w:r>
      <w:r>
        <w:rPr>
          <w:noProof/>
        </w:rPr>
        <w:fldChar w:fldCharType="separate"/>
      </w:r>
      <w:r>
        <w:rPr>
          <w:noProof/>
        </w:rPr>
        <w:t>82</w:t>
      </w:r>
      <w:r>
        <w:rPr>
          <w:noProof/>
        </w:rPr>
        <w:fldChar w:fldCharType="end"/>
      </w:r>
    </w:p>
    <w:p w14:paraId="1921C862" w14:textId="1267409A"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_Toc199173007 \h </w:instrText>
      </w:r>
      <w:r>
        <w:rPr>
          <w:noProof/>
        </w:rPr>
      </w:r>
      <w:r>
        <w:rPr>
          <w:noProof/>
        </w:rPr>
        <w:fldChar w:fldCharType="separate"/>
      </w:r>
      <w:r>
        <w:rPr>
          <w:noProof/>
        </w:rPr>
        <w:t>82</w:t>
      </w:r>
      <w:r>
        <w:rPr>
          <w:noProof/>
        </w:rPr>
        <w:fldChar w:fldCharType="end"/>
      </w:r>
    </w:p>
    <w:p w14:paraId="401128AD" w14:textId="71564EA2"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_Toc199173008 \h </w:instrText>
      </w:r>
      <w:r>
        <w:rPr>
          <w:noProof/>
        </w:rPr>
      </w:r>
      <w:r>
        <w:rPr>
          <w:noProof/>
        </w:rPr>
        <w:fldChar w:fldCharType="separate"/>
      </w:r>
      <w:r>
        <w:rPr>
          <w:noProof/>
        </w:rPr>
        <w:t>82</w:t>
      </w:r>
      <w:r>
        <w:rPr>
          <w:noProof/>
        </w:rPr>
        <w:fldChar w:fldCharType="end"/>
      </w:r>
    </w:p>
    <w:p w14:paraId="6D523CDA" w14:textId="08799773"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Pr>
          <w:noProof/>
        </w:rPr>
        <w:t>6.</w:t>
      </w:r>
      <w:r w:rsidRPr="00A77624">
        <w:rPr>
          <w:rFonts w:eastAsiaTheme="minorEastAsia"/>
          <w:noProof/>
          <w:lang w:eastAsia="zh-CN"/>
        </w:rPr>
        <w:t>4</w:t>
      </w:r>
      <w:r>
        <w:rPr>
          <w:noProof/>
        </w:rPr>
        <w:t>.10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_Toc199173009 \h </w:instrText>
      </w:r>
      <w:r>
        <w:rPr>
          <w:noProof/>
        </w:rPr>
      </w:r>
      <w:r>
        <w:rPr>
          <w:noProof/>
        </w:rPr>
        <w:fldChar w:fldCharType="separate"/>
      </w:r>
      <w:r>
        <w:rPr>
          <w:noProof/>
        </w:rPr>
        <w:t>82</w:t>
      </w:r>
      <w:r>
        <w:rPr>
          <w:noProof/>
        </w:rPr>
        <w:fldChar w:fldCharType="end"/>
      </w:r>
    </w:p>
    <w:p w14:paraId="06F56665" w14:textId="0BB8697C" w:rsidR="00683090" w:rsidRDefault="00683090">
      <w:pPr>
        <w:pStyle w:val="TOC2"/>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Nimsas_Ims</w:t>
      </w:r>
      <w:r w:rsidRPr="00A77624">
        <w:rPr>
          <w:rFonts w:eastAsia="宋体"/>
          <w:noProof/>
          <w:lang w:eastAsia="zh-CN"/>
        </w:rPr>
        <w:t>ParameterProvision</w:t>
      </w:r>
      <w:r w:rsidRPr="00A77624">
        <w:rPr>
          <w:rFonts w:eastAsia="宋体"/>
          <w:noProof/>
        </w:rPr>
        <w:t xml:space="preserve"> Service API</w:t>
      </w:r>
      <w:r>
        <w:rPr>
          <w:noProof/>
        </w:rPr>
        <w:tab/>
      </w:r>
      <w:r>
        <w:rPr>
          <w:noProof/>
        </w:rPr>
        <w:fldChar w:fldCharType="begin"/>
      </w:r>
      <w:r>
        <w:rPr>
          <w:noProof/>
        </w:rPr>
        <w:instrText xml:space="preserve"> PAGEREF _Toc199173010 \h </w:instrText>
      </w:r>
      <w:r>
        <w:rPr>
          <w:noProof/>
        </w:rPr>
      </w:r>
      <w:r>
        <w:rPr>
          <w:noProof/>
        </w:rPr>
        <w:fldChar w:fldCharType="separate"/>
      </w:r>
      <w:r>
        <w:rPr>
          <w:noProof/>
        </w:rPr>
        <w:t>82</w:t>
      </w:r>
      <w:r>
        <w:rPr>
          <w:noProof/>
        </w:rPr>
        <w:fldChar w:fldCharType="end"/>
      </w:r>
    </w:p>
    <w:p w14:paraId="0F65D316" w14:textId="011592B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API URI</w:t>
      </w:r>
      <w:r>
        <w:rPr>
          <w:noProof/>
        </w:rPr>
        <w:tab/>
      </w:r>
      <w:r>
        <w:rPr>
          <w:noProof/>
        </w:rPr>
        <w:fldChar w:fldCharType="begin"/>
      </w:r>
      <w:r>
        <w:rPr>
          <w:noProof/>
        </w:rPr>
        <w:instrText xml:space="preserve"> PAGEREF _Toc199173011 \h </w:instrText>
      </w:r>
      <w:r>
        <w:rPr>
          <w:noProof/>
        </w:rPr>
      </w:r>
      <w:r>
        <w:rPr>
          <w:noProof/>
        </w:rPr>
        <w:fldChar w:fldCharType="separate"/>
      </w:r>
      <w:r>
        <w:rPr>
          <w:noProof/>
        </w:rPr>
        <w:t>82</w:t>
      </w:r>
      <w:r>
        <w:rPr>
          <w:noProof/>
        </w:rPr>
        <w:fldChar w:fldCharType="end"/>
      </w:r>
    </w:p>
    <w:p w14:paraId="505FB4C7" w14:textId="4BE30E16"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Usage of HTTP</w:t>
      </w:r>
      <w:r>
        <w:rPr>
          <w:noProof/>
        </w:rPr>
        <w:tab/>
      </w:r>
      <w:r>
        <w:rPr>
          <w:noProof/>
        </w:rPr>
        <w:fldChar w:fldCharType="begin"/>
      </w:r>
      <w:r>
        <w:rPr>
          <w:noProof/>
        </w:rPr>
        <w:instrText xml:space="preserve"> PAGEREF _Toc199173012 \h </w:instrText>
      </w:r>
      <w:r>
        <w:rPr>
          <w:noProof/>
        </w:rPr>
      </w:r>
      <w:r>
        <w:rPr>
          <w:noProof/>
        </w:rPr>
        <w:fldChar w:fldCharType="separate"/>
      </w:r>
      <w:r>
        <w:rPr>
          <w:noProof/>
        </w:rPr>
        <w:t>83</w:t>
      </w:r>
      <w:r>
        <w:rPr>
          <w:noProof/>
        </w:rPr>
        <w:fldChar w:fldCharType="end"/>
      </w:r>
    </w:p>
    <w:p w14:paraId="02A72292" w14:textId="7826DBE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_Toc199173013 \h </w:instrText>
      </w:r>
      <w:r>
        <w:rPr>
          <w:noProof/>
        </w:rPr>
      </w:r>
      <w:r>
        <w:rPr>
          <w:noProof/>
        </w:rPr>
        <w:fldChar w:fldCharType="separate"/>
      </w:r>
      <w:r>
        <w:rPr>
          <w:noProof/>
        </w:rPr>
        <w:t>83</w:t>
      </w:r>
      <w:r>
        <w:rPr>
          <w:noProof/>
        </w:rPr>
        <w:fldChar w:fldCharType="end"/>
      </w:r>
    </w:p>
    <w:p w14:paraId="60E5DA35" w14:textId="4040CB07"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standard headers</w:t>
      </w:r>
      <w:r>
        <w:rPr>
          <w:noProof/>
        </w:rPr>
        <w:tab/>
      </w:r>
      <w:r>
        <w:rPr>
          <w:noProof/>
        </w:rPr>
        <w:fldChar w:fldCharType="begin"/>
      </w:r>
      <w:r>
        <w:rPr>
          <w:noProof/>
        </w:rPr>
        <w:instrText xml:space="preserve"> PAGEREF _Toc199173014 \h </w:instrText>
      </w:r>
      <w:r>
        <w:rPr>
          <w:noProof/>
        </w:rPr>
      </w:r>
      <w:r>
        <w:rPr>
          <w:noProof/>
        </w:rPr>
        <w:fldChar w:fldCharType="separate"/>
      </w:r>
      <w:r>
        <w:rPr>
          <w:noProof/>
        </w:rPr>
        <w:t>83</w:t>
      </w:r>
      <w:r>
        <w:rPr>
          <w:noProof/>
        </w:rPr>
        <w:fldChar w:fldCharType="end"/>
      </w:r>
    </w:p>
    <w:p w14:paraId="6CF112AC" w14:textId="554B353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_Toc199173015 \h </w:instrText>
      </w:r>
      <w:r>
        <w:rPr>
          <w:noProof/>
        </w:rPr>
      </w:r>
      <w:r>
        <w:rPr>
          <w:noProof/>
        </w:rPr>
        <w:fldChar w:fldCharType="separate"/>
      </w:r>
      <w:r>
        <w:rPr>
          <w:noProof/>
        </w:rPr>
        <w:t>83</w:t>
      </w:r>
      <w:r>
        <w:rPr>
          <w:noProof/>
        </w:rPr>
        <w:fldChar w:fldCharType="end"/>
      </w:r>
    </w:p>
    <w:p w14:paraId="77664525" w14:textId="716E150E"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Content type</w:t>
      </w:r>
      <w:r>
        <w:rPr>
          <w:noProof/>
        </w:rPr>
        <w:tab/>
      </w:r>
      <w:r>
        <w:rPr>
          <w:noProof/>
        </w:rPr>
        <w:fldChar w:fldCharType="begin"/>
      </w:r>
      <w:r>
        <w:rPr>
          <w:noProof/>
        </w:rPr>
        <w:instrText xml:space="preserve"> PAGEREF _Toc199173016 \h </w:instrText>
      </w:r>
      <w:r>
        <w:rPr>
          <w:noProof/>
        </w:rPr>
      </w:r>
      <w:r>
        <w:rPr>
          <w:noProof/>
        </w:rPr>
        <w:fldChar w:fldCharType="separate"/>
      </w:r>
      <w:r>
        <w:rPr>
          <w:noProof/>
        </w:rPr>
        <w:t>83</w:t>
      </w:r>
      <w:r>
        <w:rPr>
          <w:noProof/>
        </w:rPr>
        <w:fldChar w:fldCharType="end"/>
      </w:r>
    </w:p>
    <w:p w14:paraId="2977959A" w14:textId="3511F37E"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custom headers</w:t>
      </w:r>
      <w:r>
        <w:rPr>
          <w:noProof/>
        </w:rPr>
        <w:tab/>
      </w:r>
      <w:r>
        <w:rPr>
          <w:noProof/>
        </w:rPr>
        <w:fldChar w:fldCharType="begin"/>
      </w:r>
      <w:r>
        <w:rPr>
          <w:noProof/>
        </w:rPr>
        <w:instrText xml:space="preserve"> PAGEREF _Toc199173017 \h </w:instrText>
      </w:r>
      <w:r>
        <w:rPr>
          <w:noProof/>
        </w:rPr>
      </w:r>
      <w:r>
        <w:rPr>
          <w:noProof/>
        </w:rPr>
        <w:fldChar w:fldCharType="separate"/>
      </w:r>
      <w:r>
        <w:rPr>
          <w:noProof/>
        </w:rPr>
        <w:t>83</w:t>
      </w:r>
      <w:r>
        <w:rPr>
          <w:noProof/>
        </w:rPr>
        <w:fldChar w:fldCharType="end"/>
      </w:r>
    </w:p>
    <w:p w14:paraId="6BB303D8" w14:textId="56FD2165"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Resources</w:t>
      </w:r>
      <w:r>
        <w:rPr>
          <w:noProof/>
        </w:rPr>
        <w:tab/>
      </w:r>
      <w:r>
        <w:rPr>
          <w:noProof/>
        </w:rPr>
        <w:fldChar w:fldCharType="begin"/>
      </w:r>
      <w:r>
        <w:rPr>
          <w:noProof/>
        </w:rPr>
        <w:instrText xml:space="preserve"> PAGEREF _Toc199173018 \h </w:instrText>
      </w:r>
      <w:r>
        <w:rPr>
          <w:noProof/>
        </w:rPr>
      </w:r>
      <w:r>
        <w:rPr>
          <w:noProof/>
        </w:rPr>
        <w:fldChar w:fldCharType="separate"/>
      </w:r>
      <w:r>
        <w:rPr>
          <w:noProof/>
        </w:rPr>
        <w:t>83</w:t>
      </w:r>
      <w:r>
        <w:rPr>
          <w:noProof/>
        </w:rPr>
        <w:fldChar w:fldCharType="end"/>
      </w:r>
    </w:p>
    <w:p w14:paraId="4DA75993" w14:textId="32CEDADB"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Overview</w:t>
      </w:r>
      <w:r>
        <w:rPr>
          <w:noProof/>
        </w:rPr>
        <w:tab/>
      </w:r>
      <w:r>
        <w:rPr>
          <w:noProof/>
        </w:rPr>
        <w:fldChar w:fldCharType="begin"/>
      </w:r>
      <w:r>
        <w:rPr>
          <w:noProof/>
        </w:rPr>
        <w:instrText xml:space="preserve"> PAGEREF _Toc199173019 \h </w:instrText>
      </w:r>
      <w:r>
        <w:rPr>
          <w:noProof/>
        </w:rPr>
      </w:r>
      <w:r>
        <w:rPr>
          <w:noProof/>
        </w:rPr>
        <w:fldChar w:fldCharType="separate"/>
      </w:r>
      <w:r>
        <w:rPr>
          <w:noProof/>
        </w:rPr>
        <w:t>83</w:t>
      </w:r>
      <w:r>
        <w:rPr>
          <w:noProof/>
        </w:rPr>
        <w:fldChar w:fldCharType="end"/>
      </w:r>
    </w:p>
    <w:p w14:paraId="282429A8" w14:textId="48BB3DED"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I</w:t>
      </w:r>
      <w:r w:rsidRPr="00A77624">
        <w:rPr>
          <w:rFonts w:eastAsia="宋体"/>
          <w:noProof/>
          <w:lang w:eastAsia="zh-CN"/>
        </w:rPr>
        <w:t>msParameterProvisioningDataEntry</w:t>
      </w:r>
      <w:r>
        <w:rPr>
          <w:noProof/>
        </w:rPr>
        <w:tab/>
      </w:r>
      <w:r>
        <w:rPr>
          <w:noProof/>
        </w:rPr>
        <w:fldChar w:fldCharType="begin"/>
      </w:r>
      <w:r>
        <w:rPr>
          <w:noProof/>
        </w:rPr>
        <w:instrText xml:space="preserve"> PAGEREF _Toc199173020 \h </w:instrText>
      </w:r>
      <w:r>
        <w:rPr>
          <w:noProof/>
        </w:rPr>
      </w:r>
      <w:r>
        <w:rPr>
          <w:noProof/>
        </w:rPr>
        <w:fldChar w:fldCharType="separate"/>
      </w:r>
      <w:r>
        <w:rPr>
          <w:noProof/>
        </w:rPr>
        <w:t>84</w:t>
      </w:r>
      <w:r>
        <w:rPr>
          <w:noProof/>
        </w:rPr>
        <w:fldChar w:fldCharType="end"/>
      </w:r>
    </w:p>
    <w:p w14:paraId="0E5ECFED" w14:textId="2B6B986B"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Description</w:t>
      </w:r>
      <w:r>
        <w:rPr>
          <w:noProof/>
        </w:rPr>
        <w:tab/>
      </w:r>
      <w:r>
        <w:rPr>
          <w:noProof/>
        </w:rPr>
        <w:fldChar w:fldCharType="begin"/>
      </w:r>
      <w:r>
        <w:rPr>
          <w:noProof/>
        </w:rPr>
        <w:instrText xml:space="preserve"> PAGEREF _Toc199173021 \h </w:instrText>
      </w:r>
      <w:r>
        <w:rPr>
          <w:noProof/>
        </w:rPr>
      </w:r>
      <w:r>
        <w:rPr>
          <w:noProof/>
        </w:rPr>
        <w:fldChar w:fldCharType="separate"/>
      </w:r>
      <w:r>
        <w:rPr>
          <w:noProof/>
        </w:rPr>
        <w:t>84</w:t>
      </w:r>
      <w:r>
        <w:rPr>
          <w:noProof/>
        </w:rPr>
        <w:fldChar w:fldCharType="end"/>
      </w:r>
    </w:p>
    <w:p w14:paraId="665B6BEC" w14:textId="39A22F7F"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Definition</w:t>
      </w:r>
      <w:r>
        <w:rPr>
          <w:noProof/>
        </w:rPr>
        <w:tab/>
      </w:r>
      <w:r>
        <w:rPr>
          <w:noProof/>
        </w:rPr>
        <w:fldChar w:fldCharType="begin"/>
      </w:r>
      <w:r>
        <w:rPr>
          <w:noProof/>
        </w:rPr>
        <w:instrText xml:space="preserve"> PAGEREF _Toc199173022 \h </w:instrText>
      </w:r>
      <w:r>
        <w:rPr>
          <w:noProof/>
        </w:rPr>
      </w:r>
      <w:r>
        <w:rPr>
          <w:noProof/>
        </w:rPr>
        <w:fldChar w:fldCharType="separate"/>
      </w:r>
      <w:r>
        <w:rPr>
          <w:noProof/>
        </w:rPr>
        <w:t>84</w:t>
      </w:r>
      <w:r>
        <w:rPr>
          <w:noProof/>
        </w:rPr>
        <w:fldChar w:fldCharType="end"/>
      </w:r>
    </w:p>
    <w:p w14:paraId="5C4818BF" w14:textId="0A7D2CC7"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.3.2.3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Standard Methods</w:t>
      </w:r>
      <w:r>
        <w:rPr>
          <w:noProof/>
        </w:rPr>
        <w:tab/>
      </w:r>
      <w:r>
        <w:rPr>
          <w:noProof/>
        </w:rPr>
        <w:fldChar w:fldCharType="begin"/>
      </w:r>
      <w:r>
        <w:rPr>
          <w:noProof/>
        </w:rPr>
        <w:instrText xml:space="preserve"> PAGEREF _Toc199173023 \h </w:instrText>
      </w:r>
      <w:r>
        <w:rPr>
          <w:noProof/>
        </w:rPr>
      </w:r>
      <w:r>
        <w:rPr>
          <w:noProof/>
        </w:rPr>
        <w:fldChar w:fldCharType="separate"/>
      </w:r>
      <w:r>
        <w:rPr>
          <w:noProof/>
        </w:rPr>
        <w:t>85</w:t>
      </w:r>
      <w:r>
        <w:rPr>
          <w:noProof/>
        </w:rPr>
        <w:fldChar w:fldCharType="end"/>
      </w:r>
    </w:p>
    <w:p w14:paraId="54EA3353" w14:textId="7E5C70B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.3.2.4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Resource Custom Operations</w:t>
      </w:r>
      <w:r>
        <w:rPr>
          <w:noProof/>
        </w:rPr>
        <w:tab/>
      </w:r>
      <w:r>
        <w:rPr>
          <w:noProof/>
        </w:rPr>
        <w:fldChar w:fldCharType="begin"/>
      </w:r>
      <w:r>
        <w:rPr>
          <w:noProof/>
        </w:rPr>
        <w:instrText xml:space="preserve"> PAGEREF _Toc199173024 \h </w:instrText>
      </w:r>
      <w:r>
        <w:rPr>
          <w:noProof/>
        </w:rPr>
      </w:r>
      <w:r>
        <w:rPr>
          <w:noProof/>
        </w:rPr>
        <w:fldChar w:fldCharType="separate"/>
      </w:r>
      <w:r>
        <w:rPr>
          <w:noProof/>
        </w:rPr>
        <w:t>85</w:t>
      </w:r>
      <w:r>
        <w:rPr>
          <w:noProof/>
        </w:rPr>
        <w:fldChar w:fldCharType="end"/>
      </w:r>
    </w:p>
    <w:p w14:paraId="37BFCC1F" w14:textId="35430B25"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Custom Operations without associated resources</w:t>
      </w:r>
      <w:r>
        <w:rPr>
          <w:noProof/>
        </w:rPr>
        <w:tab/>
      </w:r>
      <w:r>
        <w:rPr>
          <w:noProof/>
        </w:rPr>
        <w:fldChar w:fldCharType="begin"/>
      </w:r>
      <w:r>
        <w:rPr>
          <w:noProof/>
        </w:rPr>
        <w:instrText xml:space="preserve"> PAGEREF _Toc199173025 \h </w:instrText>
      </w:r>
      <w:r>
        <w:rPr>
          <w:noProof/>
        </w:rPr>
      </w:r>
      <w:r>
        <w:rPr>
          <w:noProof/>
        </w:rPr>
        <w:fldChar w:fldCharType="separate"/>
      </w:r>
      <w:r>
        <w:rPr>
          <w:noProof/>
        </w:rPr>
        <w:t>86</w:t>
      </w:r>
      <w:r>
        <w:rPr>
          <w:noProof/>
        </w:rPr>
        <w:fldChar w:fldCharType="end"/>
      </w:r>
    </w:p>
    <w:p w14:paraId="54069A5A" w14:textId="720D2704"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Notifications</w:t>
      </w:r>
      <w:r>
        <w:rPr>
          <w:noProof/>
        </w:rPr>
        <w:tab/>
      </w:r>
      <w:r>
        <w:rPr>
          <w:noProof/>
        </w:rPr>
        <w:fldChar w:fldCharType="begin"/>
      </w:r>
      <w:r>
        <w:rPr>
          <w:noProof/>
        </w:rPr>
        <w:instrText xml:space="preserve"> PAGEREF _Toc199173026 \h </w:instrText>
      </w:r>
      <w:r>
        <w:rPr>
          <w:noProof/>
        </w:rPr>
      </w:r>
      <w:r>
        <w:rPr>
          <w:noProof/>
        </w:rPr>
        <w:fldChar w:fldCharType="separate"/>
      </w:r>
      <w:r>
        <w:rPr>
          <w:noProof/>
        </w:rPr>
        <w:t>86</w:t>
      </w:r>
      <w:r>
        <w:rPr>
          <w:noProof/>
        </w:rPr>
        <w:fldChar w:fldCharType="end"/>
      </w:r>
    </w:p>
    <w:p w14:paraId="1C5C476A" w14:textId="28C6C3EC"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Data Model</w:t>
      </w:r>
      <w:r>
        <w:rPr>
          <w:noProof/>
        </w:rPr>
        <w:tab/>
      </w:r>
      <w:r>
        <w:rPr>
          <w:noProof/>
        </w:rPr>
        <w:fldChar w:fldCharType="begin"/>
      </w:r>
      <w:r>
        <w:rPr>
          <w:noProof/>
        </w:rPr>
        <w:instrText xml:space="preserve"> PAGEREF _Toc199173027 \h </w:instrText>
      </w:r>
      <w:r>
        <w:rPr>
          <w:noProof/>
        </w:rPr>
      </w:r>
      <w:r>
        <w:rPr>
          <w:noProof/>
        </w:rPr>
        <w:fldChar w:fldCharType="separate"/>
      </w:r>
      <w:r>
        <w:rPr>
          <w:noProof/>
        </w:rPr>
        <w:t>86</w:t>
      </w:r>
      <w:r>
        <w:rPr>
          <w:noProof/>
        </w:rPr>
        <w:fldChar w:fldCharType="end"/>
      </w:r>
    </w:p>
    <w:p w14:paraId="1B2C6362" w14:textId="37D51B8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_Toc199173028 \h </w:instrText>
      </w:r>
      <w:r>
        <w:rPr>
          <w:noProof/>
        </w:rPr>
      </w:r>
      <w:r>
        <w:rPr>
          <w:noProof/>
        </w:rPr>
        <w:fldChar w:fldCharType="separate"/>
      </w:r>
      <w:r>
        <w:rPr>
          <w:noProof/>
        </w:rPr>
        <w:t>86</w:t>
      </w:r>
      <w:r>
        <w:rPr>
          <w:noProof/>
        </w:rPr>
        <w:fldChar w:fldCharType="end"/>
      </w:r>
    </w:p>
    <w:p w14:paraId="10ED7115" w14:textId="5696F4F9"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lang w:val="en-US"/>
        </w:rPr>
        <w:t>6.</w:t>
      </w:r>
      <w:r w:rsidRPr="00A77624">
        <w:rPr>
          <w:rFonts w:eastAsia="宋体"/>
          <w:noProof/>
          <w:lang w:val="en-US" w:eastAsia="zh-CN"/>
        </w:rPr>
        <w:t>5</w:t>
      </w:r>
      <w:r w:rsidRPr="00A77624">
        <w:rPr>
          <w:rFonts w:eastAsia="宋体"/>
          <w:noProof/>
          <w:lang w:val="en-US"/>
        </w:rPr>
        <w:t>.6.2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val="en-US"/>
        </w:rPr>
        <w:t>Structured data types</w:t>
      </w:r>
      <w:r>
        <w:rPr>
          <w:noProof/>
        </w:rPr>
        <w:tab/>
      </w:r>
      <w:r>
        <w:rPr>
          <w:noProof/>
        </w:rPr>
        <w:fldChar w:fldCharType="begin"/>
      </w:r>
      <w:r>
        <w:rPr>
          <w:noProof/>
        </w:rPr>
        <w:instrText xml:space="preserve"> PAGEREF _Toc199173029 \h </w:instrText>
      </w:r>
      <w:r>
        <w:rPr>
          <w:noProof/>
        </w:rPr>
      </w:r>
      <w:r>
        <w:rPr>
          <w:noProof/>
        </w:rPr>
        <w:fldChar w:fldCharType="separate"/>
      </w:r>
      <w:r>
        <w:rPr>
          <w:noProof/>
        </w:rPr>
        <w:t>86</w:t>
      </w:r>
      <w:r>
        <w:rPr>
          <w:noProof/>
        </w:rPr>
        <w:fldChar w:fldCharType="end"/>
      </w:r>
    </w:p>
    <w:p w14:paraId="0017FB3D" w14:textId="561455B5"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6.2.1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Introduction</w:t>
      </w:r>
      <w:r>
        <w:rPr>
          <w:noProof/>
        </w:rPr>
        <w:tab/>
      </w:r>
      <w:r>
        <w:rPr>
          <w:noProof/>
        </w:rPr>
        <w:fldChar w:fldCharType="begin"/>
      </w:r>
      <w:r>
        <w:rPr>
          <w:noProof/>
        </w:rPr>
        <w:instrText xml:space="preserve"> PAGEREF _Toc199173030 \h </w:instrText>
      </w:r>
      <w:r>
        <w:rPr>
          <w:noProof/>
        </w:rPr>
      </w:r>
      <w:r>
        <w:rPr>
          <w:noProof/>
        </w:rPr>
        <w:fldChar w:fldCharType="separate"/>
      </w:r>
      <w:r>
        <w:rPr>
          <w:noProof/>
        </w:rPr>
        <w:t>86</w:t>
      </w:r>
      <w:r>
        <w:rPr>
          <w:noProof/>
        </w:rPr>
        <w:fldChar w:fldCharType="end"/>
      </w:r>
    </w:p>
    <w:p w14:paraId="330E0703" w14:textId="484D6AD9"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.6.2.2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Type: ImsPpDataEntry</w:t>
      </w:r>
      <w:r>
        <w:rPr>
          <w:noProof/>
        </w:rPr>
        <w:tab/>
      </w:r>
      <w:r>
        <w:rPr>
          <w:noProof/>
        </w:rPr>
        <w:fldChar w:fldCharType="begin"/>
      </w:r>
      <w:r>
        <w:rPr>
          <w:noProof/>
        </w:rPr>
        <w:instrText xml:space="preserve"> PAGEREF _Toc199173031 \h </w:instrText>
      </w:r>
      <w:r>
        <w:rPr>
          <w:noProof/>
        </w:rPr>
      </w:r>
      <w:r>
        <w:rPr>
          <w:noProof/>
        </w:rPr>
        <w:fldChar w:fldCharType="separate"/>
      </w:r>
      <w:r>
        <w:rPr>
          <w:noProof/>
        </w:rPr>
        <w:t>86</w:t>
      </w:r>
      <w:r>
        <w:rPr>
          <w:noProof/>
        </w:rPr>
        <w:fldChar w:fldCharType="end"/>
      </w:r>
    </w:p>
    <w:p w14:paraId="3C2FCC3E" w14:textId="07D78BE3"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lang w:val="en-US"/>
        </w:rPr>
        <w:t>6.</w:t>
      </w:r>
      <w:r w:rsidRPr="00A77624">
        <w:rPr>
          <w:rFonts w:eastAsia="宋体"/>
          <w:noProof/>
          <w:lang w:val="en-US" w:eastAsia="zh-CN"/>
        </w:rPr>
        <w:t>5</w:t>
      </w:r>
      <w:r w:rsidRPr="00A77624">
        <w:rPr>
          <w:rFonts w:eastAsia="宋体"/>
          <w:noProof/>
          <w:lang w:val="en-US"/>
        </w:rPr>
        <w:t>.6.3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val="en-US"/>
        </w:rPr>
        <w:t>Simple data types and enumerations</w:t>
      </w:r>
      <w:r>
        <w:rPr>
          <w:noProof/>
        </w:rPr>
        <w:tab/>
      </w:r>
      <w:r>
        <w:rPr>
          <w:noProof/>
        </w:rPr>
        <w:fldChar w:fldCharType="begin"/>
      </w:r>
      <w:r>
        <w:rPr>
          <w:noProof/>
        </w:rPr>
        <w:instrText xml:space="preserve"> PAGEREF _Toc199173032 \h </w:instrText>
      </w:r>
      <w:r>
        <w:rPr>
          <w:noProof/>
        </w:rPr>
      </w:r>
      <w:r>
        <w:rPr>
          <w:noProof/>
        </w:rPr>
        <w:fldChar w:fldCharType="separate"/>
      </w:r>
      <w:r>
        <w:rPr>
          <w:noProof/>
        </w:rPr>
        <w:t>86</w:t>
      </w:r>
      <w:r>
        <w:rPr>
          <w:noProof/>
        </w:rPr>
        <w:fldChar w:fldCharType="end"/>
      </w:r>
    </w:p>
    <w:p w14:paraId="10BB38F3" w14:textId="1A281BFA"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.6.3.1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Introduction</w:t>
      </w:r>
      <w:r>
        <w:rPr>
          <w:noProof/>
        </w:rPr>
        <w:tab/>
      </w:r>
      <w:r>
        <w:rPr>
          <w:noProof/>
        </w:rPr>
        <w:fldChar w:fldCharType="begin"/>
      </w:r>
      <w:r>
        <w:rPr>
          <w:noProof/>
        </w:rPr>
        <w:instrText xml:space="preserve"> PAGEREF _Toc199173033 \h </w:instrText>
      </w:r>
      <w:r>
        <w:rPr>
          <w:noProof/>
        </w:rPr>
      </w:r>
      <w:r>
        <w:rPr>
          <w:noProof/>
        </w:rPr>
        <w:fldChar w:fldCharType="separate"/>
      </w:r>
      <w:r>
        <w:rPr>
          <w:noProof/>
        </w:rPr>
        <w:t>86</w:t>
      </w:r>
      <w:r>
        <w:rPr>
          <w:noProof/>
        </w:rPr>
        <w:fldChar w:fldCharType="end"/>
      </w:r>
    </w:p>
    <w:p w14:paraId="79846E42" w14:textId="7C4E7250" w:rsidR="00683090" w:rsidRDefault="00683090">
      <w:pPr>
        <w:pStyle w:val="TOC5"/>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.6.3.2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Simple data types</w:t>
      </w:r>
      <w:r>
        <w:rPr>
          <w:noProof/>
        </w:rPr>
        <w:tab/>
      </w:r>
      <w:r>
        <w:rPr>
          <w:noProof/>
        </w:rPr>
        <w:fldChar w:fldCharType="begin"/>
      </w:r>
      <w:r>
        <w:rPr>
          <w:noProof/>
        </w:rPr>
        <w:instrText xml:space="preserve"> PAGEREF _Toc199173034 \h </w:instrText>
      </w:r>
      <w:r>
        <w:rPr>
          <w:noProof/>
        </w:rPr>
      </w:r>
      <w:r>
        <w:rPr>
          <w:noProof/>
        </w:rPr>
        <w:fldChar w:fldCharType="separate"/>
      </w:r>
      <w:r>
        <w:rPr>
          <w:noProof/>
        </w:rPr>
        <w:t>86</w:t>
      </w:r>
      <w:r>
        <w:rPr>
          <w:noProof/>
        </w:rPr>
        <w:fldChar w:fldCharType="end"/>
      </w:r>
    </w:p>
    <w:p w14:paraId="6886CBB7" w14:textId="50B80FEA"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lang w:val="en-US"/>
        </w:rPr>
        <w:t>6.</w:t>
      </w:r>
      <w:r w:rsidRPr="00A77624">
        <w:rPr>
          <w:rFonts w:eastAsia="宋体"/>
          <w:noProof/>
          <w:lang w:val="en-US" w:eastAsia="zh-CN"/>
        </w:rPr>
        <w:t>5</w:t>
      </w:r>
      <w:r w:rsidRPr="00A77624">
        <w:rPr>
          <w:rFonts w:eastAsia="宋体"/>
          <w:noProof/>
          <w:lang w:val="en-US"/>
        </w:rPr>
        <w:t>.6.4</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_Toc199173035 \h </w:instrText>
      </w:r>
      <w:r>
        <w:rPr>
          <w:noProof/>
        </w:rPr>
      </w:r>
      <w:r>
        <w:rPr>
          <w:noProof/>
        </w:rPr>
        <w:fldChar w:fldCharType="separate"/>
      </w:r>
      <w:r>
        <w:rPr>
          <w:noProof/>
        </w:rPr>
        <w:t>87</w:t>
      </w:r>
      <w:r>
        <w:rPr>
          <w:noProof/>
        </w:rPr>
        <w:fldChar w:fldCharType="end"/>
      </w:r>
    </w:p>
    <w:p w14:paraId="1642217F" w14:textId="4DDA2220"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.6.5</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Binary data</w:t>
      </w:r>
      <w:r>
        <w:rPr>
          <w:noProof/>
        </w:rPr>
        <w:tab/>
      </w:r>
      <w:r>
        <w:rPr>
          <w:noProof/>
        </w:rPr>
        <w:fldChar w:fldCharType="begin"/>
      </w:r>
      <w:r>
        <w:rPr>
          <w:noProof/>
        </w:rPr>
        <w:instrText xml:space="preserve"> PAGEREF _Toc199173036 \h </w:instrText>
      </w:r>
      <w:r>
        <w:rPr>
          <w:noProof/>
        </w:rPr>
      </w:r>
      <w:r>
        <w:rPr>
          <w:noProof/>
        </w:rPr>
        <w:fldChar w:fldCharType="separate"/>
      </w:r>
      <w:r>
        <w:rPr>
          <w:noProof/>
        </w:rPr>
        <w:t>87</w:t>
      </w:r>
      <w:r>
        <w:rPr>
          <w:noProof/>
        </w:rPr>
        <w:fldChar w:fldCharType="end"/>
      </w:r>
    </w:p>
    <w:p w14:paraId="020BBBD7" w14:textId="67A51BA5"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.7</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Error Handling</w:t>
      </w:r>
      <w:r>
        <w:rPr>
          <w:noProof/>
        </w:rPr>
        <w:tab/>
      </w:r>
      <w:r>
        <w:rPr>
          <w:noProof/>
        </w:rPr>
        <w:fldChar w:fldCharType="begin"/>
      </w:r>
      <w:r>
        <w:rPr>
          <w:noProof/>
        </w:rPr>
        <w:instrText xml:space="preserve"> PAGEREF _Toc199173037 \h </w:instrText>
      </w:r>
      <w:r>
        <w:rPr>
          <w:noProof/>
        </w:rPr>
      </w:r>
      <w:r>
        <w:rPr>
          <w:noProof/>
        </w:rPr>
        <w:fldChar w:fldCharType="separate"/>
      </w:r>
      <w:r>
        <w:rPr>
          <w:noProof/>
        </w:rPr>
        <w:t>87</w:t>
      </w:r>
      <w:r>
        <w:rPr>
          <w:noProof/>
        </w:rPr>
        <w:fldChar w:fldCharType="end"/>
      </w:r>
    </w:p>
    <w:p w14:paraId="1731CB26" w14:textId="36A5B384"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.7.1</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General</w:t>
      </w:r>
      <w:r>
        <w:rPr>
          <w:noProof/>
        </w:rPr>
        <w:tab/>
      </w:r>
      <w:r>
        <w:rPr>
          <w:noProof/>
        </w:rPr>
        <w:fldChar w:fldCharType="begin"/>
      </w:r>
      <w:r>
        <w:rPr>
          <w:noProof/>
        </w:rPr>
        <w:instrText xml:space="preserve"> PAGEREF _Toc199173038 \h </w:instrText>
      </w:r>
      <w:r>
        <w:rPr>
          <w:noProof/>
        </w:rPr>
      </w:r>
      <w:r>
        <w:rPr>
          <w:noProof/>
        </w:rPr>
        <w:fldChar w:fldCharType="separate"/>
      </w:r>
      <w:r>
        <w:rPr>
          <w:noProof/>
        </w:rPr>
        <w:t>87</w:t>
      </w:r>
      <w:r>
        <w:rPr>
          <w:noProof/>
        </w:rPr>
        <w:fldChar w:fldCharType="end"/>
      </w:r>
    </w:p>
    <w:p w14:paraId="6C4B3271" w14:textId="5E20CE11"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.7.2</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Protocol Errors</w:t>
      </w:r>
      <w:r>
        <w:rPr>
          <w:noProof/>
        </w:rPr>
        <w:tab/>
      </w:r>
      <w:r>
        <w:rPr>
          <w:noProof/>
        </w:rPr>
        <w:fldChar w:fldCharType="begin"/>
      </w:r>
      <w:r>
        <w:rPr>
          <w:noProof/>
        </w:rPr>
        <w:instrText xml:space="preserve"> PAGEREF _Toc199173039 \h </w:instrText>
      </w:r>
      <w:r>
        <w:rPr>
          <w:noProof/>
        </w:rPr>
      </w:r>
      <w:r>
        <w:rPr>
          <w:noProof/>
        </w:rPr>
        <w:fldChar w:fldCharType="separate"/>
      </w:r>
      <w:r>
        <w:rPr>
          <w:noProof/>
        </w:rPr>
        <w:t>87</w:t>
      </w:r>
      <w:r>
        <w:rPr>
          <w:noProof/>
        </w:rPr>
        <w:fldChar w:fldCharType="end"/>
      </w:r>
    </w:p>
    <w:p w14:paraId="1BDB0E64" w14:textId="46465908" w:rsidR="00683090" w:rsidRDefault="00683090">
      <w:pPr>
        <w:pStyle w:val="TOC4"/>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.7.3</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Application Errors</w:t>
      </w:r>
      <w:r>
        <w:rPr>
          <w:noProof/>
        </w:rPr>
        <w:tab/>
      </w:r>
      <w:r>
        <w:rPr>
          <w:noProof/>
        </w:rPr>
        <w:fldChar w:fldCharType="begin"/>
      </w:r>
      <w:r>
        <w:rPr>
          <w:noProof/>
        </w:rPr>
        <w:instrText xml:space="preserve"> PAGEREF _Toc199173040 \h </w:instrText>
      </w:r>
      <w:r>
        <w:rPr>
          <w:noProof/>
        </w:rPr>
      </w:r>
      <w:r>
        <w:rPr>
          <w:noProof/>
        </w:rPr>
        <w:fldChar w:fldCharType="separate"/>
      </w:r>
      <w:r>
        <w:rPr>
          <w:noProof/>
        </w:rPr>
        <w:t>87</w:t>
      </w:r>
      <w:r>
        <w:rPr>
          <w:noProof/>
        </w:rPr>
        <w:fldChar w:fldCharType="end"/>
      </w:r>
    </w:p>
    <w:p w14:paraId="3DC3D730" w14:textId="7E6CCEDD"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.8</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lang w:eastAsia="zh-CN"/>
        </w:rPr>
        <w:t>Feature negotiation</w:t>
      </w:r>
      <w:r>
        <w:rPr>
          <w:noProof/>
        </w:rPr>
        <w:tab/>
      </w:r>
      <w:r>
        <w:rPr>
          <w:noProof/>
        </w:rPr>
        <w:fldChar w:fldCharType="begin"/>
      </w:r>
      <w:r>
        <w:rPr>
          <w:noProof/>
        </w:rPr>
        <w:instrText xml:space="preserve"> PAGEREF _Toc199173041 \h </w:instrText>
      </w:r>
      <w:r>
        <w:rPr>
          <w:noProof/>
        </w:rPr>
      </w:r>
      <w:r>
        <w:rPr>
          <w:noProof/>
        </w:rPr>
        <w:fldChar w:fldCharType="separate"/>
      </w:r>
      <w:r>
        <w:rPr>
          <w:noProof/>
        </w:rPr>
        <w:t>87</w:t>
      </w:r>
      <w:r>
        <w:rPr>
          <w:noProof/>
        </w:rPr>
        <w:fldChar w:fldCharType="end"/>
      </w:r>
    </w:p>
    <w:p w14:paraId="1D232382" w14:textId="09CFB6DE"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t>6.</w:t>
      </w:r>
      <w:r w:rsidRPr="00A77624">
        <w:rPr>
          <w:rFonts w:eastAsia="宋体"/>
          <w:noProof/>
          <w:lang w:eastAsia="zh-CN"/>
        </w:rPr>
        <w:t>5</w:t>
      </w:r>
      <w:r w:rsidRPr="00A77624">
        <w:rPr>
          <w:rFonts w:eastAsia="宋体"/>
          <w:noProof/>
        </w:rPr>
        <w:t>.9</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Security</w:t>
      </w:r>
      <w:r>
        <w:rPr>
          <w:noProof/>
        </w:rPr>
        <w:tab/>
      </w:r>
      <w:r>
        <w:rPr>
          <w:noProof/>
        </w:rPr>
        <w:fldChar w:fldCharType="begin"/>
      </w:r>
      <w:r>
        <w:rPr>
          <w:noProof/>
        </w:rPr>
        <w:instrText xml:space="preserve"> PAGEREF _Toc199173042 \h </w:instrText>
      </w:r>
      <w:r>
        <w:rPr>
          <w:noProof/>
        </w:rPr>
      </w:r>
      <w:r>
        <w:rPr>
          <w:noProof/>
        </w:rPr>
        <w:fldChar w:fldCharType="separate"/>
      </w:r>
      <w:r>
        <w:rPr>
          <w:noProof/>
        </w:rPr>
        <w:t>87</w:t>
      </w:r>
      <w:r>
        <w:rPr>
          <w:noProof/>
        </w:rPr>
        <w:fldChar w:fldCharType="end"/>
      </w:r>
    </w:p>
    <w:p w14:paraId="6815E83F" w14:textId="19915687" w:rsidR="00683090" w:rsidRDefault="00683090">
      <w:pPr>
        <w:pStyle w:val="TOC3"/>
        <w:rPr>
          <w:rFonts w:asciiTheme="minorHAnsi" w:eastAsiaTheme="minorEastAsia" w:hAnsiTheme="minorHAnsi" w:cstheme="minorBidi"/>
          <w:noProof/>
          <w:kern w:val="2"/>
          <w:sz w:val="24"/>
          <w:szCs w:val="24"/>
          <w:lang w:val="en-US" w:eastAsia="zh-CN"/>
          <w14:ligatures w14:val="standardContextual"/>
        </w:rPr>
      </w:pPr>
      <w:r w:rsidRPr="00A77624">
        <w:rPr>
          <w:rFonts w:eastAsia="宋体"/>
          <w:noProof/>
        </w:rPr>
        <w:lastRenderedPageBreak/>
        <w:t>6.</w:t>
      </w:r>
      <w:r w:rsidRPr="00A77624">
        <w:rPr>
          <w:rFonts w:eastAsia="宋体"/>
          <w:noProof/>
          <w:lang w:eastAsia="zh-CN"/>
        </w:rPr>
        <w:t>5</w:t>
      </w:r>
      <w:r w:rsidRPr="00A77624">
        <w:rPr>
          <w:rFonts w:eastAsia="宋体"/>
          <w:noProof/>
        </w:rPr>
        <w:t>.10</w:t>
      </w:r>
      <w:r>
        <w:rPr>
          <w:rFonts w:asciiTheme="minorHAnsi" w:eastAsiaTheme="minorEastAsia" w:hAnsiTheme="minorHAnsi" w:cstheme="minorBidi"/>
          <w:noProof/>
          <w:kern w:val="2"/>
          <w:sz w:val="24"/>
          <w:szCs w:val="24"/>
          <w:lang w:val="en-US" w:eastAsia="zh-CN"/>
          <w14:ligatures w14:val="standardContextual"/>
        </w:rPr>
        <w:tab/>
      </w:r>
      <w:r w:rsidRPr="00A77624">
        <w:rPr>
          <w:rFonts w:eastAsia="宋体"/>
          <w:noProof/>
        </w:rPr>
        <w:t>HTTP redirection</w:t>
      </w:r>
      <w:r>
        <w:rPr>
          <w:noProof/>
        </w:rPr>
        <w:tab/>
      </w:r>
      <w:r>
        <w:rPr>
          <w:noProof/>
        </w:rPr>
        <w:fldChar w:fldCharType="begin"/>
      </w:r>
      <w:r>
        <w:rPr>
          <w:noProof/>
        </w:rPr>
        <w:instrText xml:space="preserve"> PAGEREF _Toc199173043 \h </w:instrText>
      </w:r>
      <w:r>
        <w:rPr>
          <w:noProof/>
        </w:rPr>
      </w:r>
      <w:r>
        <w:rPr>
          <w:noProof/>
        </w:rPr>
        <w:fldChar w:fldCharType="separate"/>
      </w:r>
      <w:r>
        <w:rPr>
          <w:noProof/>
        </w:rPr>
        <w:t>88</w:t>
      </w:r>
      <w:r>
        <w:rPr>
          <w:noProof/>
        </w:rPr>
        <w:fldChar w:fldCharType="end"/>
      </w:r>
    </w:p>
    <w:p w14:paraId="2B7BB7AB" w14:textId="32F9983C" w:rsidR="00683090" w:rsidRDefault="00683090">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A (normative): OpenAPI specification</w:t>
      </w:r>
      <w:r>
        <w:rPr>
          <w:noProof/>
        </w:rPr>
        <w:tab/>
      </w:r>
      <w:r>
        <w:rPr>
          <w:noProof/>
        </w:rPr>
        <w:fldChar w:fldCharType="begin"/>
      </w:r>
      <w:r>
        <w:rPr>
          <w:noProof/>
        </w:rPr>
        <w:instrText xml:space="preserve"> PAGEREF _Toc199173044 \h </w:instrText>
      </w:r>
      <w:r>
        <w:rPr>
          <w:noProof/>
        </w:rPr>
      </w:r>
      <w:r>
        <w:rPr>
          <w:noProof/>
        </w:rPr>
        <w:fldChar w:fldCharType="separate"/>
      </w:r>
      <w:r>
        <w:rPr>
          <w:noProof/>
        </w:rPr>
        <w:t>89</w:t>
      </w:r>
      <w:r>
        <w:rPr>
          <w:noProof/>
        </w:rPr>
        <w:fldChar w:fldCharType="end"/>
      </w:r>
    </w:p>
    <w:p w14:paraId="4441DB7C" w14:textId="766D5AA3"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_Toc199173045 \h </w:instrText>
      </w:r>
      <w:r>
        <w:rPr>
          <w:noProof/>
        </w:rPr>
      </w:r>
      <w:r>
        <w:rPr>
          <w:noProof/>
        </w:rPr>
        <w:fldChar w:fldCharType="separate"/>
      </w:r>
      <w:r>
        <w:rPr>
          <w:noProof/>
        </w:rPr>
        <w:t>89</w:t>
      </w:r>
      <w:r>
        <w:rPr>
          <w:noProof/>
        </w:rPr>
        <w:fldChar w:fldCharType="end"/>
      </w:r>
    </w:p>
    <w:p w14:paraId="2D8DFF03" w14:textId="492E40B0"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_Toc199173046 \h </w:instrText>
      </w:r>
      <w:r>
        <w:rPr>
          <w:noProof/>
        </w:rPr>
      </w:r>
      <w:r>
        <w:rPr>
          <w:noProof/>
        </w:rPr>
        <w:fldChar w:fldCharType="separate"/>
      </w:r>
      <w:r>
        <w:rPr>
          <w:noProof/>
        </w:rPr>
        <w:t>89</w:t>
      </w:r>
      <w:r>
        <w:rPr>
          <w:noProof/>
        </w:rPr>
        <w:fldChar w:fldCharType="end"/>
      </w:r>
    </w:p>
    <w:p w14:paraId="3B7CDD33" w14:textId="560299C6"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Nimsas_MediaControl API</w:t>
      </w:r>
      <w:r>
        <w:rPr>
          <w:noProof/>
        </w:rPr>
        <w:tab/>
      </w:r>
      <w:r>
        <w:rPr>
          <w:noProof/>
        </w:rPr>
        <w:fldChar w:fldCharType="begin"/>
      </w:r>
      <w:r>
        <w:rPr>
          <w:noProof/>
        </w:rPr>
        <w:instrText xml:space="preserve"> PAGEREF _Toc199173047 \h </w:instrText>
      </w:r>
      <w:r>
        <w:rPr>
          <w:noProof/>
        </w:rPr>
      </w:r>
      <w:r>
        <w:rPr>
          <w:noProof/>
        </w:rPr>
        <w:fldChar w:fldCharType="separate"/>
      </w:r>
      <w:r>
        <w:rPr>
          <w:noProof/>
        </w:rPr>
        <w:t>93</w:t>
      </w:r>
      <w:r>
        <w:rPr>
          <w:noProof/>
        </w:rPr>
        <w:fldChar w:fldCharType="end"/>
      </w:r>
    </w:p>
    <w:p w14:paraId="403EAF77" w14:textId="627B44CB"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A77624">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Nimsas_ImsSessionManagement API</w:t>
      </w:r>
      <w:r>
        <w:rPr>
          <w:noProof/>
        </w:rPr>
        <w:tab/>
      </w:r>
      <w:r>
        <w:rPr>
          <w:noProof/>
        </w:rPr>
        <w:fldChar w:fldCharType="begin"/>
      </w:r>
      <w:r>
        <w:rPr>
          <w:noProof/>
        </w:rPr>
        <w:instrText xml:space="preserve"> PAGEREF _Toc199173048 \h </w:instrText>
      </w:r>
      <w:r>
        <w:rPr>
          <w:noProof/>
        </w:rPr>
      </w:r>
      <w:r>
        <w:rPr>
          <w:noProof/>
        </w:rPr>
        <w:fldChar w:fldCharType="separate"/>
      </w:r>
      <w:r>
        <w:rPr>
          <w:noProof/>
        </w:rPr>
        <w:t>97</w:t>
      </w:r>
      <w:r>
        <w:rPr>
          <w:noProof/>
        </w:rPr>
        <w:fldChar w:fldCharType="end"/>
      </w:r>
    </w:p>
    <w:p w14:paraId="3FDE3C13" w14:textId="290CDFCB" w:rsidR="00683090" w:rsidRDefault="00683090">
      <w:pPr>
        <w:pStyle w:val="TOC1"/>
        <w:rPr>
          <w:rFonts w:asciiTheme="minorHAnsi" w:eastAsiaTheme="minorEastAsia" w:hAnsiTheme="minorHAnsi" w:cstheme="minorBidi"/>
          <w:noProof/>
          <w:kern w:val="2"/>
          <w:sz w:val="24"/>
          <w:szCs w:val="24"/>
          <w:lang w:val="en-US" w:eastAsia="zh-CN"/>
          <w14:ligatures w14:val="standardContextual"/>
        </w:rPr>
      </w:pPr>
      <w:r>
        <w:rPr>
          <w:noProof/>
        </w:rPr>
        <w:t>A.</w:t>
      </w:r>
      <w:r w:rsidRPr="00A77624">
        <w:rPr>
          <w:rFonts w:eastAsiaTheme="minorEastAsia"/>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Nimsas_ImsEE API</w:t>
      </w:r>
      <w:r>
        <w:rPr>
          <w:noProof/>
        </w:rPr>
        <w:tab/>
      </w:r>
      <w:r>
        <w:rPr>
          <w:noProof/>
        </w:rPr>
        <w:fldChar w:fldCharType="begin"/>
      </w:r>
      <w:r>
        <w:rPr>
          <w:noProof/>
        </w:rPr>
        <w:instrText xml:space="preserve"> PAGEREF _Toc199173049 \h </w:instrText>
      </w:r>
      <w:r>
        <w:rPr>
          <w:noProof/>
        </w:rPr>
      </w:r>
      <w:r>
        <w:rPr>
          <w:noProof/>
        </w:rPr>
        <w:fldChar w:fldCharType="separate"/>
      </w:r>
      <w:r>
        <w:rPr>
          <w:noProof/>
        </w:rPr>
        <w:t>103</w:t>
      </w:r>
      <w:r>
        <w:rPr>
          <w:noProof/>
        </w:rPr>
        <w:fldChar w:fldCharType="end"/>
      </w:r>
    </w:p>
    <w:p w14:paraId="4BB3888E" w14:textId="2B30C41A" w:rsidR="00683090" w:rsidRDefault="00683090">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_Toc199173050 \h </w:instrText>
      </w:r>
      <w:r>
        <w:rPr>
          <w:noProof/>
        </w:rPr>
      </w:r>
      <w:r>
        <w:rPr>
          <w:noProof/>
        </w:rPr>
        <w:fldChar w:fldCharType="separate"/>
      </w:r>
      <w:r>
        <w:rPr>
          <w:noProof/>
        </w:rPr>
        <w:t>112</w:t>
      </w:r>
      <w:r>
        <w:rPr>
          <w:noProof/>
        </w:rPr>
        <w:fldChar w:fldCharType="end"/>
      </w:r>
    </w:p>
    <w:p w14:paraId="79B6A06A" w14:textId="189E5378"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99172741"/>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99172742"/>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99172743"/>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3"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23"/>
    </w:p>
    <w:p w14:paraId="7F984223" w14:textId="10D4D103" w:rsidR="00B064FF" w:rsidRPr="00B064FF" w:rsidRDefault="00DE7BF0" w:rsidP="00DE7BF0">
      <w:pPr>
        <w:pStyle w:val="EX"/>
        <w:rPr>
          <w:rFonts w:eastAsiaTheme="minorEastAsia"/>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489660D0" w14:textId="77777777" w:rsidR="007B3457" w:rsidRDefault="00000000">
      <w:pPr>
        <w:pStyle w:val="1"/>
      </w:pPr>
      <w:bookmarkStart w:id="24" w:name="_Toc510696580"/>
      <w:bookmarkStart w:id="25" w:name="_Toc35971372"/>
      <w:bookmarkStart w:id="26" w:name="_Toc199172744"/>
      <w:r>
        <w:t>3</w:t>
      </w:r>
      <w:r>
        <w:tab/>
        <w:t>Definitions, symbols and abbreviations</w:t>
      </w:r>
      <w:bookmarkEnd w:id="24"/>
      <w:bookmarkEnd w:id="25"/>
      <w:bookmarkEnd w:id="26"/>
    </w:p>
    <w:p w14:paraId="4C0CE8FF" w14:textId="77777777" w:rsidR="007B3457" w:rsidRDefault="00000000">
      <w:pPr>
        <w:pStyle w:val="21"/>
      </w:pPr>
      <w:bookmarkStart w:id="27" w:name="_Toc510696581"/>
      <w:bookmarkStart w:id="28" w:name="_Toc35971373"/>
      <w:bookmarkStart w:id="29" w:name="_Toc199172745"/>
      <w:r>
        <w:t>3.1</w:t>
      </w:r>
      <w:r>
        <w:tab/>
        <w:t>Definitions</w:t>
      </w:r>
      <w:bookmarkEnd w:id="27"/>
      <w:bookmarkEnd w:id="28"/>
      <w:bookmarkEnd w:id="29"/>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0" w:name="_Toc510696582"/>
      <w:bookmarkStart w:id="31" w:name="_Toc35971374"/>
      <w:bookmarkStart w:id="32" w:name="_Toc199172746"/>
      <w:r>
        <w:t>3.2</w:t>
      </w:r>
      <w:r>
        <w:tab/>
        <w:t>Symbols</w:t>
      </w:r>
      <w:bookmarkEnd w:id="30"/>
      <w:bookmarkEnd w:id="31"/>
      <w:bookmarkEnd w:id="32"/>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3" w:name="_Toc510696583"/>
      <w:bookmarkStart w:id="34" w:name="_Toc35971375"/>
      <w:bookmarkStart w:id="35" w:name="_Toc199172747"/>
      <w:r>
        <w:t>3.3</w:t>
      </w:r>
      <w:r>
        <w:tab/>
        <w:t>Abbreviations</w:t>
      </w:r>
      <w:bookmarkEnd w:id="33"/>
      <w:bookmarkEnd w:id="34"/>
      <w:bookmarkEnd w:id="35"/>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7CA73149" w14:textId="77777777" w:rsidR="00A776A6" w:rsidRDefault="009010DE" w:rsidP="00A776A6">
      <w:pPr>
        <w:pStyle w:val="EW"/>
        <w:rPr>
          <w:lang w:val="en-US" w:eastAsia="zh-CN" w:bidi="ar"/>
        </w:rPr>
      </w:pPr>
      <w:r w:rsidRPr="009010DE">
        <w:rPr>
          <w:lang w:val="en-US" w:eastAsia="zh-CN" w:bidi="ar"/>
        </w:rPr>
        <w:t>DCSF</w:t>
      </w:r>
      <w:r w:rsidRPr="009010DE">
        <w:rPr>
          <w:lang w:val="en-US" w:eastAsia="zh-CN" w:bidi="ar"/>
        </w:rPr>
        <w:tab/>
        <w:t>Data Channel Signalling Function</w:t>
      </w:r>
    </w:p>
    <w:p w14:paraId="5CCE71E7" w14:textId="351AA8E5" w:rsidR="009010DE" w:rsidRPr="009010DE" w:rsidRDefault="00A776A6" w:rsidP="00A776A6">
      <w:pPr>
        <w:pStyle w:val="EW"/>
        <w:rPr>
          <w:sz w:val="24"/>
          <w:lang w:val="en-US" w:eastAsia="en-US"/>
        </w:rPr>
      </w:pPr>
      <w:r>
        <w:rPr>
          <w:rFonts w:hint="eastAsia"/>
          <w:lang w:val="en-US" w:eastAsia="zh-CN" w:bidi="ar"/>
        </w:rPr>
        <w:t>HSS</w:t>
      </w:r>
      <w:r>
        <w:rPr>
          <w:lang w:val="en-US" w:eastAsia="zh-CN" w:bidi="ar"/>
        </w:rPr>
        <w:tab/>
      </w:r>
      <w:r>
        <w:rPr>
          <w:rFonts w:hint="eastAsia"/>
          <w:lang w:val="en-US" w:eastAsia="zh-CN" w:bidi="ar"/>
        </w:rPr>
        <w:t>Home Subscriber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52A54990" w14:textId="77777777" w:rsidR="00D77FE2" w:rsidRDefault="00A776A6" w:rsidP="00D77FE2">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007BDE4D" w14:textId="2A03EFC8" w:rsidR="007B3457" w:rsidRPr="007233B9" w:rsidRDefault="00D77FE2" w:rsidP="00D77FE2">
      <w:pPr>
        <w:pStyle w:val="EW"/>
        <w:rPr>
          <w:rFonts w:eastAsia="宋体"/>
          <w:sz w:val="24"/>
          <w:lang w:val="en-US" w:eastAsia="zh-CN"/>
        </w:rPr>
      </w:pPr>
      <w:r>
        <w:rPr>
          <w:rFonts w:hint="eastAsia"/>
          <w:lang w:val="en-US" w:eastAsia="zh-CN" w:bidi="ar"/>
        </w:rPr>
        <w:t>RCD</w:t>
      </w:r>
      <w:r>
        <w:rPr>
          <w:lang w:val="en-US" w:eastAsia="zh-CN" w:bidi="ar"/>
        </w:rPr>
        <w:tab/>
      </w:r>
      <w:r>
        <w:rPr>
          <w:rFonts w:hint="eastAsia"/>
          <w:lang w:val="en-US" w:eastAsia="zh-CN" w:bidi="ar"/>
        </w:rPr>
        <w:t>Rich Call Data</w:t>
      </w:r>
    </w:p>
    <w:p w14:paraId="2B0BD7FC" w14:textId="77777777" w:rsidR="007B3457" w:rsidRDefault="00000000">
      <w:pPr>
        <w:pStyle w:val="1"/>
      </w:pPr>
      <w:bookmarkStart w:id="36" w:name="_Toc510696584"/>
      <w:bookmarkStart w:id="37" w:name="_Toc35971376"/>
      <w:bookmarkStart w:id="38" w:name="_Toc199172748"/>
      <w:r>
        <w:t>4</w:t>
      </w:r>
      <w:r>
        <w:tab/>
        <w:t>Overview</w:t>
      </w:r>
      <w:bookmarkEnd w:id="36"/>
      <w:bookmarkEnd w:id="37"/>
      <w:bookmarkEnd w:id="38"/>
    </w:p>
    <w:p w14:paraId="36819153" w14:textId="77777777" w:rsidR="00B4480E" w:rsidRPr="00B910B8" w:rsidRDefault="00B4480E" w:rsidP="00B910B8">
      <w:r w:rsidRPr="00B910B8">
        <w:t>The IP Multimedia Subsystem (IMS) architecture supporting the Data Channel services is defined in 3GPP TS</w:t>
      </w:r>
      <w:bookmarkStart w:id="39" w:name="_Hlk130919788"/>
      <w:r w:rsidRPr="00B910B8">
        <w:t> </w:t>
      </w:r>
      <w:bookmarkEnd w:id="39"/>
      <w:r w:rsidRPr="00B910B8">
        <w:t>23.228 [14].</w:t>
      </w:r>
    </w:p>
    <w:p w14:paraId="23B0EF33" w14:textId="0C55CEC1" w:rsidR="00B4480E" w:rsidRPr="00B910B8" w:rsidRDefault="00B4480E" w:rsidP="00B910B8">
      <w:r w:rsidRPr="00B910B8">
        <w:lastRenderedPageBreak/>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3E4692C7" w:rsidR="00B4480E" w:rsidRPr="007C500A" w:rsidRDefault="00D77FE2" w:rsidP="00B910B8">
      <w:pPr>
        <w:pStyle w:val="TH"/>
        <w:rPr>
          <w:rFonts w:eastAsiaTheme="minorEastAsia"/>
        </w:rPr>
      </w:pPr>
      <w:r>
        <w:rPr>
          <w:rFonts w:eastAsiaTheme="minorEastAsia"/>
        </w:rPr>
        <w:object w:dxaOrig="6757" w:dyaOrig="2460" w14:anchorId="5C8E5662">
          <v:shape id="_x0000_i1027" type="#_x0000_t75" style="width:337.75pt;height:123.25pt" o:ole="">
            <v:imagedata r:id="rId13" o:title=""/>
          </v:shape>
          <o:OLEObject Type="Embed" ProgID="Visio.Drawing.15" ShapeID="_x0000_i1027" DrawAspect="Content" ObjectID="_1809792902"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5C00D1F9" w14:textId="3479B981" w:rsidR="007B3457" w:rsidRDefault="00944AF9" w:rsidP="00944AF9">
      <w:pPr>
        <w:pStyle w:val="EditorsNote"/>
      </w:pPr>
      <w:r>
        <w:rPr>
          <w:rFonts w:hint="eastAsia"/>
          <w:lang w:eastAsia="zh-CN"/>
        </w:rPr>
        <w:t>Editor</w:t>
      </w:r>
      <w:r>
        <w:rPr>
          <w:lang w:eastAsia="zh-CN"/>
        </w:rPr>
        <w:t>’</w:t>
      </w:r>
      <w:r>
        <w:rPr>
          <w:rFonts w:hint="eastAsia"/>
          <w:lang w:eastAsia="zh-CN"/>
        </w:rPr>
        <w:t>s</w:t>
      </w:r>
      <w:r>
        <w:rPr>
          <w:lang w:eastAsia="zh-CN"/>
        </w:rPr>
        <w:t xml:space="preserve"> </w:t>
      </w:r>
      <w:r>
        <w:rPr>
          <w:rFonts w:hint="eastAsia"/>
          <w:lang w:eastAsia="zh-CN"/>
        </w:rPr>
        <w:t>note</w:t>
      </w:r>
      <w:r>
        <w:rPr>
          <w:lang w:eastAsia="zh-CN"/>
        </w:rPr>
        <w:t>:</w:t>
      </w:r>
      <w:r>
        <w:rPr>
          <w:lang w:eastAsia="zh-CN"/>
        </w:rPr>
        <w:tab/>
      </w:r>
      <w:r>
        <w:rPr>
          <w:rFonts w:hint="eastAsia"/>
          <w:lang w:eastAsia="zh-CN"/>
        </w:rPr>
        <w:t>T</w:t>
      </w:r>
      <w:r>
        <w:rPr>
          <w:lang w:eastAsia="zh-CN"/>
        </w:rPr>
        <w:t xml:space="preserve">he </w:t>
      </w:r>
      <w:r>
        <w:rPr>
          <w:rFonts w:hint="eastAsia"/>
          <w:lang w:eastAsia="zh-CN"/>
        </w:rPr>
        <w:t>name</w:t>
      </w:r>
      <w:r>
        <w:rPr>
          <w:lang w:eastAsia="zh-CN"/>
        </w:rPr>
        <w:t xml:space="preserve"> of the reference point between IMS AS and </w:t>
      </w:r>
      <w:r>
        <w:rPr>
          <w:rFonts w:hint="eastAsia"/>
          <w:lang w:eastAsia="zh-CN"/>
        </w:rPr>
        <w:t>trusted AF</w:t>
      </w:r>
      <w:r>
        <w:rPr>
          <w:lang w:eastAsia="zh-CN"/>
        </w:rPr>
        <w:t xml:space="preserve"> </w:t>
      </w:r>
      <w:r>
        <w:rPr>
          <w:rFonts w:hint="eastAsia"/>
          <w:lang w:eastAsia="zh-CN"/>
        </w:rPr>
        <w:t>is</w:t>
      </w:r>
      <w:r>
        <w:rPr>
          <w:lang w:eastAsia="zh-CN"/>
        </w:rPr>
        <w:t xml:space="preserve"> still under definition of Stage 2, which needs to be added after stage 2 definition.</w:t>
      </w:r>
    </w:p>
    <w:p w14:paraId="268419D8" w14:textId="50B50D1A" w:rsidR="007B3457" w:rsidRDefault="00000000">
      <w:pPr>
        <w:pStyle w:val="1"/>
      </w:pPr>
      <w:bookmarkStart w:id="40" w:name="_Toc35971377"/>
      <w:bookmarkStart w:id="41" w:name="_Toc510696585"/>
      <w:bookmarkStart w:id="42" w:name="_Toc199172749"/>
      <w:r>
        <w:t>5</w:t>
      </w:r>
      <w:r>
        <w:tab/>
        <w:t xml:space="preserve">Services offered by the </w:t>
      </w:r>
      <w:r w:rsidR="00BC5821">
        <w:t>IMS AS</w:t>
      </w:r>
      <w:bookmarkEnd w:id="40"/>
      <w:bookmarkEnd w:id="41"/>
      <w:bookmarkEnd w:id="42"/>
    </w:p>
    <w:p w14:paraId="590E96AC" w14:textId="77777777" w:rsidR="00BC5821" w:rsidRPr="00BC5821" w:rsidRDefault="00BC5821" w:rsidP="007C500A">
      <w:pPr>
        <w:pStyle w:val="21"/>
      </w:pPr>
      <w:bookmarkStart w:id="43" w:name="_Toc199172750"/>
      <w:r w:rsidRPr="00BC5821">
        <w:t>5.1</w:t>
      </w:r>
      <w:r w:rsidRPr="00BC5821">
        <w:tab/>
        <w:t>Introduction</w:t>
      </w:r>
      <w:bookmarkEnd w:id="43"/>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t>Nimsas_MediaControl</w:t>
      </w:r>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r>
        <w:rPr>
          <w:rFonts w:hint="eastAsia"/>
          <w:lang w:eastAsia="zh-CN"/>
        </w:rPr>
        <w:t xml:space="preserve">Nimsas_ImsSessionManagement. This service </w:t>
      </w:r>
      <w:bookmarkStart w:id="44"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4"/>
    </w:p>
    <w:p w14:paraId="70E499AE" w14:textId="77777777" w:rsidR="00CF3910" w:rsidRDefault="005B1139" w:rsidP="00CF3910">
      <w:pPr>
        <w:pStyle w:val="B1"/>
        <w:rPr>
          <w:noProof/>
          <w:lang w:eastAsia="zh-CN"/>
        </w:rPr>
      </w:pPr>
      <w:r>
        <w:rPr>
          <w:rFonts w:hint="eastAsia"/>
          <w:lang w:eastAsia="zh-CN"/>
        </w:rPr>
        <w:t>-</w:t>
      </w:r>
      <w:r>
        <w:rPr>
          <w:lang w:eastAsia="zh-CN"/>
        </w:rPr>
        <w:tab/>
      </w:r>
      <w:r>
        <w:rPr>
          <w:rFonts w:hint="eastAsia"/>
          <w:lang w:eastAsia="zh-CN"/>
        </w:rPr>
        <w:t xml:space="preserve">Nimsas_EventExposure.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lastRenderedPageBreak/>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shd w:val="clear" w:color="auto" w:fill="auto"/>
          </w:tcPr>
          <w:p w14:paraId="714FB5BA" w14:textId="5FBE1841" w:rsidR="00944AF9" w:rsidRPr="00BC5821" w:rsidRDefault="00944AF9" w:rsidP="00944AF9">
            <w:pPr>
              <w:pStyle w:val="TAL"/>
            </w:pPr>
            <w:r>
              <w:rPr>
                <w:rFonts w:hint="eastAsia"/>
                <w:lang w:eastAsia="zh-CN"/>
              </w:rPr>
              <w:t>Nimsas_</w:t>
            </w:r>
            <w:r w:rsidRPr="006935FA">
              <w:rPr>
                <w:lang w:eastAsia="zh-CN"/>
              </w:rPr>
              <w:t>ImsSessionManagement</w:t>
            </w:r>
          </w:p>
        </w:tc>
        <w:tc>
          <w:tcPr>
            <w:tcW w:w="719" w:type="dxa"/>
            <w:shd w:val="clear" w:color="auto" w:fill="auto"/>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shd w:val="clear" w:color="auto" w:fill="auto"/>
          </w:tcPr>
          <w:p w14:paraId="60D011AA" w14:textId="3BBE03E5" w:rsidR="00944AF9" w:rsidRPr="00BC5821" w:rsidRDefault="00944AF9" w:rsidP="00944AF9">
            <w:pPr>
              <w:pStyle w:val="TAL"/>
            </w:pPr>
            <w:r>
              <w:rPr>
                <w:rFonts w:hint="eastAsia"/>
                <w:lang w:eastAsia="zh-CN"/>
              </w:rPr>
              <w:t xml:space="preserve">IMS AS </w:t>
            </w:r>
            <w:r w:rsidRPr="006935FA">
              <w:rPr>
                <w:lang w:eastAsia="zh-CN"/>
              </w:rPr>
              <w:t>ImsSessionManagement</w:t>
            </w:r>
            <w:r>
              <w:rPr>
                <w:rFonts w:hint="eastAsia"/>
                <w:lang w:eastAsia="zh-CN"/>
              </w:rPr>
              <w:t xml:space="preserve"> Service</w:t>
            </w:r>
          </w:p>
        </w:tc>
        <w:tc>
          <w:tcPr>
            <w:tcW w:w="2804" w:type="dxa"/>
            <w:shd w:val="clear" w:color="auto" w:fill="auto"/>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shd w:val="clear" w:color="auto" w:fill="auto"/>
          </w:tcPr>
          <w:p w14:paraId="795487D8" w14:textId="68E2FF9C" w:rsidR="00944AF9" w:rsidRPr="00BC5821" w:rsidRDefault="00944AF9" w:rsidP="00944AF9">
            <w:pPr>
              <w:pStyle w:val="TAL"/>
            </w:pPr>
            <w:r>
              <w:rPr>
                <w:rFonts w:hint="eastAsia"/>
                <w:lang w:eastAsia="zh-CN"/>
              </w:rPr>
              <w:t>nimsas-ism</w:t>
            </w:r>
          </w:p>
        </w:tc>
        <w:tc>
          <w:tcPr>
            <w:tcW w:w="765" w:type="dxa"/>
            <w:shd w:val="clear" w:color="auto" w:fill="auto"/>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shd w:val="clear" w:color="auto" w:fill="auto"/>
          </w:tcPr>
          <w:p w14:paraId="7A464DD0" w14:textId="683CF0A5" w:rsidR="008D4BD0" w:rsidRDefault="008D4BD0" w:rsidP="008D4BD0">
            <w:pPr>
              <w:pStyle w:val="TAL"/>
              <w:rPr>
                <w:lang w:eastAsia="zh-CN"/>
              </w:rPr>
            </w:pPr>
            <w:r>
              <w:rPr>
                <w:rFonts w:hint="eastAsia"/>
                <w:lang w:eastAsia="zh-CN"/>
              </w:rPr>
              <w:t>Nimsas_EventExposure</w:t>
            </w:r>
          </w:p>
        </w:tc>
        <w:tc>
          <w:tcPr>
            <w:tcW w:w="719" w:type="dxa"/>
            <w:shd w:val="clear" w:color="auto" w:fill="auto"/>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shd w:val="clear" w:color="auto" w:fill="auto"/>
          </w:tcPr>
          <w:p w14:paraId="61DFF954" w14:textId="7388A059" w:rsidR="008D4BD0" w:rsidRDefault="008D4BD0" w:rsidP="008D4BD0">
            <w:pPr>
              <w:pStyle w:val="TAL"/>
              <w:rPr>
                <w:lang w:eastAsia="zh-CN"/>
              </w:rPr>
            </w:pPr>
            <w:r>
              <w:rPr>
                <w:rFonts w:hint="eastAsia"/>
                <w:lang w:eastAsia="zh-CN"/>
              </w:rPr>
              <w:t>IMS AS EventExposure Service</w:t>
            </w:r>
          </w:p>
        </w:tc>
        <w:tc>
          <w:tcPr>
            <w:tcW w:w="2804" w:type="dxa"/>
            <w:shd w:val="clear" w:color="auto" w:fill="auto"/>
          </w:tcPr>
          <w:p w14:paraId="686CEDBF" w14:textId="5B7C6706" w:rsidR="008D4BD0" w:rsidRPr="00BC5821" w:rsidRDefault="008D4BD0" w:rsidP="008D4BD0">
            <w:pPr>
              <w:pStyle w:val="TAL"/>
            </w:pPr>
            <w:r>
              <w:rPr>
                <w:rFonts w:hint="eastAsia"/>
                <w:lang w:eastAsia="zh-CN"/>
              </w:rPr>
              <w:t>TS29.175_Nimsas_EventExposure.yaml</w:t>
            </w:r>
          </w:p>
        </w:tc>
        <w:tc>
          <w:tcPr>
            <w:tcW w:w="964" w:type="dxa"/>
            <w:shd w:val="clear" w:color="auto" w:fill="auto"/>
          </w:tcPr>
          <w:p w14:paraId="35E9973F" w14:textId="4E893236" w:rsidR="008D4BD0" w:rsidRDefault="008D4BD0" w:rsidP="008D4BD0">
            <w:pPr>
              <w:pStyle w:val="TAL"/>
              <w:rPr>
                <w:lang w:eastAsia="zh-CN"/>
              </w:rPr>
            </w:pPr>
            <w:r>
              <w:rPr>
                <w:rFonts w:hint="eastAsia"/>
                <w:lang w:eastAsia="zh-CN"/>
              </w:rPr>
              <w:t>nimsas-ee</w:t>
            </w:r>
          </w:p>
        </w:tc>
        <w:tc>
          <w:tcPr>
            <w:tcW w:w="765" w:type="dxa"/>
            <w:shd w:val="clear" w:color="auto" w:fill="auto"/>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shd w:val="clear" w:color="auto" w:fill="auto"/>
          </w:tcPr>
          <w:p w14:paraId="231A6A78" w14:textId="06018524" w:rsidR="00CF3910" w:rsidRDefault="00CF3910" w:rsidP="00CF3910">
            <w:pPr>
              <w:pStyle w:val="TAL"/>
              <w:rPr>
                <w:lang w:eastAsia="zh-CN"/>
              </w:rPr>
            </w:pPr>
            <w:r>
              <w:rPr>
                <w:rFonts w:hint="eastAsia"/>
                <w:lang w:eastAsia="zh-CN"/>
              </w:rPr>
              <w:t>Nimsas_ImsParameterProvision</w:t>
            </w:r>
          </w:p>
        </w:tc>
        <w:tc>
          <w:tcPr>
            <w:tcW w:w="719" w:type="dxa"/>
            <w:shd w:val="clear" w:color="auto" w:fill="auto"/>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shd w:val="clear" w:color="auto" w:fill="auto"/>
          </w:tcPr>
          <w:p w14:paraId="2DBD5CB5" w14:textId="31AFDDDF" w:rsidR="00CF3910" w:rsidRDefault="00CF3910" w:rsidP="00CF3910">
            <w:pPr>
              <w:pStyle w:val="TAL"/>
              <w:rPr>
                <w:lang w:eastAsia="zh-CN"/>
              </w:rPr>
            </w:pPr>
            <w:r>
              <w:rPr>
                <w:rFonts w:hint="eastAsia"/>
                <w:lang w:eastAsia="zh-CN"/>
              </w:rPr>
              <w:t>IMS AS ImsParameterProvision Service</w:t>
            </w:r>
          </w:p>
        </w:tc>
        <w:tc>
          <w:tcPr>
            <w:tcW w:w="2804" w:type="dxa"/>
            <w:shd w:val="clear" w:color="auto" w:fill="auto"/>
          </w:tcPr>
          <w:p w14:paraId="549A4D9D" w14:textId="42DF810A" w:rsidR="00CF3910" w:rsidRDefault="00CF3910" w:rsidP="00CF3910">
            <w:pPr>
              <w:pStyle w:val="TAL"/>
              <w:rPr>
                <w:lang w:eastAsia="zh-CN"/>
              </w:rPr>
            </w:pPr>
            <w:r>
              <w:rPr>
                <w:rFonts w:hint="eastAsia"/>
                <w:lang w:eastAsia="zh-CN"/>
              </w:rPr>
              <w:t>TS29.175_Nimsas_ImsPP.yaml</w:t>
            </w:r>
          </w:p>
        </w:tc>
        <w:tc>
          <w:tcPr>
            <w:tcW w:w="964" w:type="dxa"/>
            <w:shd w:val="clear" w:color="auto" w:fill="auto"/>
          </w:tcPr>
          <w:p w14:paraId="3EA07346" w14:textId="13662BFC" w:rsidR="00CF3910" w:rsidRDefault="00CF3910" w:rsidP="00CF3910">
            <w:pPr>
              <w:pStyle w:val="TAL"/>
              <w:rPr>
                <w:lang w:eastAsia="zh-CN"/>
              </w:rPr>
            </w:pPr>
            <w:r>
              <w:rPr>
                <w:rFonts w:hint="eastAsia"/>
                <w:lang w:eastAsia="zh-CN"/>
              </w:rPr>
              <w:t>nimsas-ipp</w:t>
            </w:r>
          </w:p>
        </w:tc>
        <w:tc>
          <w:tcPr>
            <w:tcW w:w="765" w:type="dxa"/>
            <w:shd w:val="clear" w:color="auto" w:fill="auto"/>
          </w:tcPr>
          <w:p w14:paraId="2C732C35" w14:textId="51B223BC" w:rsidR="00CF3910" w:rsidRDefault="00CF3910" w:rsidP="00CF3910">
            <w:pPr>
              <w:pStyle w:val="TAL"/>
              <w:rPr>
                <w:lang w:eastAsia="zh-CN"/>
              </w:rPr>
            </w:pPr>
            <w:r>
              <w:rPr>
                <w:rFonts w:hint="eastAsia"/>
                <w:lang w:eastAsia="zh-CN"/>
              </w:rPr>
              <w:t>A.</w:t>
            </w:r>
            <w:r w:rsidRPr="00755785">
              <w:rPr>
                <w:rFonts w:hint="eastAsia"/>
                <w:highlight w:val="yellow"/>
                <w:lang w:eastAsia="zh-CN"/>
              </w:rPr>
              <w:t>x</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5" w:name="_Toc199172751"/>
      <w:bookmarkStart w:id="46" w:name="_Toc35971385"/>
      <w:bookmarkStart w:id="47" w:name="_Toc510696593"/>
      <w:r w:rsidRPr="009E4880">
        <w:t>5.2</w:t>
      </w:r>
      <w:r w:rsidRPr="009E4880">
        <w:tab/>
        <w:t>Nimsas_SessionEventControl Service</w:t>
      </w:r>
      <w:bookmarkEnd w:id="45"/>
    </w:p>
    <w:p w14:paraId="5B439F0E" w14:textId="77777777" w:rsidR="009E4880" w:rsidRPr="009E4880" w:rsidRDefault="009E4880" w:rsidP="007C500A">
      <w:pPr>
        <w:pStyle w:val="31"/>
      </w:pPr>
      <w:bookmarkStart w:id="48" w:name="_Toc199172752"/>
      <w:r w:rsidRPr="009E4880">
        <w:t>5.2.1</w:t>
      </w:r>
      <w:r w:rsidRPr="009E4880">
        <w:tab/>
        <w:t>Service Description</w:t>
      </w:r>
      <w:bookmarkEnd w:id="48"/>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9" w:name="_Toc199172753"/>
      <w:r w:rsidRPr="009E4880">
        <w:t>5.2.2</w:t>
      </w:r>
      <w:r w:rsidRPr="009E4880">
        <w:tab/>
        <w:t>Service Operations</w:t>
      </w:r>
      <w:bookmarkEnd w:id="49"/>
    </w:p>
    <w:p w14:paraId="54469F35" w14:textId="77777777" w:rsidR="009E4880" w:rsidRPr="009E4880" w:rsidRDefault="009E4880" w:rsidP="007C500A">
      <w:pPr>
        <w:pStyle w:val="41"/>
      </w:pPr>
      <w:bookmarkStart w:id="50" w:name="_Toc199172754"/>
      <w:r w:rsidRPr="009E4880">
        <w:t>5.2.2.1</w:t>
      </w:r>
      <w:r w:rsidRPr="009E4880">
        <w:tab/>
        <w:t>Introduction</w:t>
      </w:r>
      <w:bookmarkEnd w:id="50"/>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1"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2" w:name="_Toc199172755"/>
      <w:r w:rsidRPr="00B910B8">
        <w:t>5.2.2.1A</w:t>
      </w:r>
      <w:r w:rsidRPr="00B910B8">
        <w:tab/>
        <w:t>Subscribe</w:t>
      </w:r>
      <w:bookmarkEnd w:id="52"/>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53" w:name="_Toc199172756"/>
      <w:bookmarkEnd w:id="51"/>
      <w:r w:rsidRPr="009E4880">
        <w:lastRenderedPageBreak/>
        <w:t>5.2.2.2</w:t>
      </w:r>
      <w:r w:rsidRPr="009E4880">
        <w:tab/>
        <w:t>Notify</w:t>
      </w:r>
      <w:bookmarkEnd w:id="53"/>
    </w:p>
    <w:p w14:paraId="55C426AB" w14:textId="77777777" w:rsidR="009E4880" w:rsidRPr="009E4880" w:rsidRDefault="009E4880" w:rsidP="007C500A">
      <w:pPr>
        <w:pStyle w:val="51"/>
      </w:pPr>
      <w:bookmarkStart w:id="54" w:name="_Toc199172757"/>
      <w:r w:rsidRPr="009E4880">
        <w:t>5.2.2.2.1</w:t>
      </w:r>
      <w:r w:rsidRPr="009E4880">
        <w:tab/>
        <w:t>General</w:t>
      </w:r>
      <w:bookmarkEnd w:id="54"/>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5" w:name="_Toc199172758"/>
      <w:bookmarkStart w:id="56" w:name="_Toc35971387"/>
      <w:bookmarkStart w:id="57" w:name="_Toc510696595"/>
      <w:bookmarkEnd w:id="46"/>
      <w:bookmarkEnd w:id="47"/>
      <w:r w:rsidRPr="00B910B8">
        <w:t>5.2.2.2.2</w:t>
      </w:r>
      <w:r w:rsidRPr="00B910B8">
        <w:tab/>
        <w:t>Notification for Session Event</w:t>
      </w:r>
      <w:bookmarkEnd w:id="55"/>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55pt;height:105.2pt" o:ole="">
            <v:imagedata r:id="rId15" o:title=""/>
          </v:shape>
          <o:OLEObject Type="Embed" ProgID="Visio.Drawing.15" ShapeID="_x0000_i1028" DrawAspect="Content" ObjectID="_1809792903"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Based on the operators</w:t>
      </w:r>
      <w:r>
        <w:t>'</w:t>
      </w:r>
      <w:r>
        <w:rPr>
          <w:rFonts w:hint="eastAsia"/>
          <w:lang w:eastAsia="zh-CN"/>
        </w:rPr>
        <w:t xml:space="preserve">s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a POST request to the SessionEventNotificationUri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58" w:name="_Toc199172759"/>
      <w:bookmarkEnd w:id="56"/>
      <w:bookmarkEnd w:id="57"/>
      <w:r w:rsidRPr="00577A16">
        <w:t>5.3</w:t>
      </w:r>
      <w:r w:rsidRPr="00577A16">
        <w:tab/>
        <w:t>Nimsas_MediaControl Service</w:t>
      </w:r>
      <w:bookmarkEnd w:id="58"/>
    </w:p>
    <w:p w14:paraId="34B073A6" w14:textId="77777777" w:rsidR="00577A16" w:rsidRPr="00577A16" w:rsidRDefault="00577A16" w:rsidP="007C500A">
      <w:pPr>
        <w:pStyle w:val="31"/>
      </w:pPr>
      <w:bookmarkStart w:id="59" w:name="_Toc199172760"/>
      <w:r w:rsidRPr="00577A16">
        <w:t>5.3.1</w:t>
      </w:r>
      <w:r w:rsidRPr="00577A16">
        <w:tab/>
        <w:t>Service Description</w:t>
      </w:r>
      <w:bookmarkEnd w:id="59"/>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312EC1F1" w14:textId="77777777" w:rsidR="0067343D" w:rsidRDefault="0067343D" w:rsidP="0067343D">
      <w:pPr>
        <w:rPr>
          <w:lang w:eastAsia="zh-CN"/>
        </w:rPr>
      </w:pPr>
      <w:r>
        <w:rPr>
          <w:lang w:eastAsia="zh-CN"/>
        </w:rPr>
        <w:t>If interworking between DC capable UE and non-DC capable UE is supported, the Nimsas_MediaControl shall support to indicate transforming data channel media to video media.</w:t>
      </w:r>
    </w:p>
    <w:p w14:paraId="69D3003B" w14:textId="77777777" w:rsidR="0067343D" w:rsidRDefault="0067343D" w:rsidP="0067343D">
      <w:pPr>
        <w:pStyle w:val="EditorsNote"/>
        <w:rPr>
          <w:lang w:eastAsia="zh-CN"/>
        </w:rPr>
      </w:pPr>
      <w:r>
        <w:rPr>
          <w:lang w:eastAsia="zh-CN"/>
        </w:rPr>
        <w:t>Editor’s note:</w:t>
      </w:r>
      <w:r>
        <w:rPr>
          <w:lang w:eastAsia="zh-CN"/>
        </w:rPr>
        <w:tab/>
      </w:r>
      <w:r>
        <w:rPr>
          <w:rFonts w:hint="eastAsia"/>
          <w:lang w:eastAsia="zh-CN"/>
        </w:rPr>
        <w:t>H</w:t>
      </w:r>
      <w:r>
        <w:rPr>
          <w:lang w:eastAsia="zh-CN"/>
        </w:rPr>
        <w:t>ow the interworking is supported in the Nimsas_MediaControl service should align with stage 2 definition.</w:t>
      </w:r>
    </w:p>
    <w:p w14:paraId="14321C56" w14:textId="77777777" w:rsidR="00577A16" w:rsidRPr="00577A16" w:rsidRDefault="00577A16" w:rsidP="007C500A">
      <w:pPr>
        <w:pStyle w:val="31"/>
      </w:pPr>
      <w:bookmarkStart w:id="60" w:name="_Toc199172761"/>
      <w:r w:rsidRPr="00577A16">
        <w:lastRenderedPageBreak/>
        <w:t>5.3.2</w:t>
      </w:r>
      <w:r w:rsidRPr="00577A16">
        <w:tab/>
        <w:t>Service Operations</w:t>
      </w:r>
      <w:bookmarkEnd w:id="60"/>
    </w:p>
    <w:p w14:paraId="6175CC75" w14:textId="77777777" w:rsidR="00577A16" w:rsidRPr="00577A16" w:rsidRDefault="00577A16" w:rsidP="007C500A">
      <w:pPr>
        <w:pStyle w:val="41"/>
      </w:pPr>
      <w:bookmarkStart w:id="61" w:name="_Toc199172762"/>
      <w:r w:rsidRPr="00577A16">
        <w:t>5.3.2.1</w:t>
      </w:r>
      <w:r w:rsidRPr="00577A16">
        <w:tab/>
        <w:t>Introduction</w:t>
      </w:r>
      <w:bookmarkEnd w:id="61"/>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2"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2"/>
    </w:tbl>
    <w:p w14:paraId="65E42E48" w14:textId="77777777" w:rsidR="009A07E2" w:rsidRPr="00B910B8" w:rsidRDefault="009A07E2" w:rsidP="00B910B8"/>
    <w:p w14:paraId="63808CC1" w14:textId="77777777" w:rsidR="00577A16" w:rsidRPr="00577A16" w:rsidRDefault="00577A16" w:rsidP="007C500A">
      <w:pPr>
        <w:pStyle w:val="41"/>
      </w:pPr>
      <w:bookmarkStart w:id="63" w:name="_Toc199172763"/>
      <w:r w:rsidRPr="00577A16">
        <w:t>5.3.2.2</w:t>
      </w:r>
      <w:r w:rsidRPr="00577A16">
        <w:tab/>
        <w:t>MediaInstruction</w:t>
      </w:r>
      <w:bookmarkEnd w:id="63"/>
    </w:p>
    <w:p w14:paraId="55A4BD13" w14:textId="77777777" w:rsidR="00577A16" w:rsidRPr="00577A16" w:rsidRDefault="00577A16" w:rsidP="007C500A">
      <w:pPr>
        <w:pStyle w:val="51"/>
      </w:pPr>
      <w:bookmarkStart w:id="64" w:name="_Toc199172764"/>
      <w:r w:rsidRPr="00577A16">
        <w:t>5.3.2.2.1</w:t>
      </w:r>
      <w:r w:rsidRPr="00577A16">
        <w:tab/>
        <w:t>General</w:t>
      </w:r>
      <w:bookmarkEnd w:id="64"/>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5" w:name="_Toc199172765"/>
      <w:r w:rsidRPr="00B910B8">
        <w:t>5.</w:t>
      </w:r>
      <w:r>
        <w:t>3</w:t>
      </w:r>
      <w:r w:rsidRPr="00B910B8">
        <w:t>.2.2.</w:t>
      </w:r>
      <w:r w:rsidR="006C1BEE">
        <w:t>2</w:t>
      </w:r>
      <w:r w:rsidRPr="00B910B8">
        <w:tab/>
      </w:r>
      <w:r>
        <w:t>Media Instruction</w:t>
      </w:r>
      <w:bookmarkEnd w:id="65"/>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8pt;height:94.5pt" o:ole="">
            <v:imagedata r:id="rId17" o:title=""/>
          </v:shape>
          <o:OLEObject Type="Embed" ProgID="Visio.Drawing.15" ShapeID="_x0000_i1029" DrawAspect="Content" ObjectID="_1809792904"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lastRenderedPageBreak/>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66" w:name="_Toc199172766"/>
      <w:bookmarkStart w:id="67" w:name="_Toc35971389"/>
      <w:bookmarkStart w:id="68" w:name="_Toc510696597"/>
      <w:r w:rsidRPr="009E4880">
        <w:t>5.</w:t>
      </w:r>
      <w:r>
        <w:rPr>
          <w:rFonts w:eastAsiaTheme="minorEastAsia" w:hint="eastAsia"/>
          <w:lang w:eastAsia="zh-CN"/>
        </w:rPr>
        <w:t>4</w:t>
      </w:r>
      <w:r w:rsidRPr="009E4880">
        <w:tab/>
        <w:t>Nimsas_</w:t>
      </w:r>
      <w:r>
        <w:rPr>
          <w:rFonts w:hint="eastAsia"/>
          <w:lang w:eastAsia="zh-CN"/>
        </w:rPr>
        <w:t>Ims</w:t>
      </w:r>
      <w:r w:rsidRPr="009E4880">
        <w:t>Session</w:t>
      </w:r>
      <w:r>
        <w:rPr>
          <w:rFonts w:hint="eastAsia"/>
          <w:lang w:eastAsia="zh-CN"/>
        </w:rPr>
        <w:t>Management</w:t>
      </w:r>
      <w:r w:rsidRPr="009E4880">
        <w:t xml:space="preserve"> Service</w:t>
      </w:r>
      <w:bookmarkEnd w:id="66"/>
    </w:p>
    <w:p w14:paraId="7A4F88AB" w14:textId="217E46C7" w:rsidR="00944AF9" w:rsidRPr="009E4880" w:rsidRDefault="00944AF9" w:rsidP="00944AF9">
      <w:pPr>
        <w:pStyle w:val="31"/>
      </w:pPr>
      <w:bookmarkStart w:id="69" w:name="_Toc199172767"/>
      <w:r w:rsidRPr="009E4880">
        <w:t>5.</w:t>
      </w:r>
      <w:r>
        <w:rPr>
          <w:rFonts w:eastAsiaTheme="minorEastAsia" w:hint="eastAsia"/>
          <w:lang w:eastAsia="zh-CN"/>
        </w:rPr>
        <w:t>4</w:t>
      </w:r>
      <w:r w:rsidRPr="009E4880">
        <w:t>.1</w:t>
      </w:r>
      <w:r w:rsidRPr="009E4880">
        <w:tab/>
        <w:t>Service Description</w:t>
      </w:r>
      <w:bookmarkEnd w:id="69"/>
    </w:p>
    <w:p w14:paraId="583B045A" w14:textId="18D4A7FA" w:rsidR="00944AF9" w:rsidRPr="00B910B8" w:rsidRDefault="00944AF9" w:rsidP="00944AF9">
      <w:r w:rsidRPr="00B910B8">
        <w:t>The Nimsas_</w:t>
      </w:r>
      <w:r w:rsidRPr="00395316">
        <w:t xml:space="preserve">ImsSessionManagement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0" w:name="_Toc199172768"/>
      <w:r w:rsidRPr="009E4880">
        <w:t>5.</w:t>
      </w:r>
      <w:r>
        <w:rPr>
          <w:rFonts w:eastAsiaTheme="minorEastAsia" w:hint="eastAsia"/>
          <w:lang w:eastAsia="zh-CN"/>
        </w:rPr>
        <w:t>4</w:t>
      </w:r>
      <w:r w:rsidRPr="009E4880">
        <w:t>.2</w:t>
      </w:r>
      <w:r w:rsidRPr="009E4880">
        <w:tab/>
        <w:t>Service Operations</w:t>
      </w:r>
      <w:bookmarkEnd w:id="70"/>
    </w:p>
    <w:p w14:paraId="31B23094" w14:textId="12AD7A26" w:rsidR="00944AF9" w:rsidRPr="009E4880" w:rsidRDefault="00944AF9" w:rsidP="00944AF9">
      <w:pPr>
        <w:pStyle w:val="41"/>
      </w:pPr>
      <w:bookmarkStart w:id="71" w:name="_Toc199172769"/>
      <w:r w:rsidRPr="009E4880">
        <w:t>5.</w:t>
      </w:r>
      <w:r>
        <w:rPr>
          <w:rFonts w:eastAsiaTheme="minorEastAsia" w:hint="eastAsia"/>
          <w:lang w:eastAsia="zh-CN"/>
        </w:rPr>
        <w:t>4</w:t>
      </w:r>
      <w:r w:rsidRPr="009E4880">
        <w:t>.2.1</w:t>
      </w:r>
      <w:r w:rsidRPr="009E4880">
        <w:tab/>
        <w:t>Introduction</w:t>
      </w:r>
      <w:bookmarkEnd w:id="71"/>
    </w:p>
    <w:p w14:paraId="1BFE7669" w14:textId="77777777" w:rsidR="00944AF9" w:rsidRPr="00B910B8" w:rsidRDefault="00944AF9" w:rsidP="00944AF9">
      <w:r w:rsidRPr="00B910B8">
        <w:t xml:space="preserve">The </w:t>
      </w:r>
      <w:r>
        <w:rPr>
          <w:rFonts w:hint="eastAsia"/>
          <w:lang w:eastAsia="zh-CN"/>
        </w:rPr>
        <w:t>s</w:t>
      </w:r>
      <w:r w:rsidRPr="00B910B8">
        <w:t>ervice operations defined for the Nimsas_</w:t>
      </w:r>
      <w:r w:rsidRPr="00395316">
        <w:t>ImsSessionManagement</w:t>
      </w:r>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.2.1-1: Service operations supported by the Nimsas_</w:t>
      </w:r>
      <w:r w:rsidRPr="006C72B0">
        <w:t xml:space="preserve">ImsSessionManagement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2" w:name="OLE_LINK7"/>
            <w:r>
              <w:rPr>
                <w:rFonts w:hint="eastAsia"/>
                <w:lang w:eastAsia="zh-CN"/>
              </w:rPr>
              <w:t>Request</w:t>
            </w:r>
            <w:r w:rsidRPr="00B910B8">
              <w:t>/</w:t>
            </w:r>
            <w:r>
              <w:rPr>
                <w:rFonts w:hint="eastAsia"/>
                <w:lang w:eastAsia="zh-CN"/>
              </w:rPr>
              <w:t>Response</w:t>
            </w:r>
            <w:bookmarkEnd w:id="72"/>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3" w:name="_Toc170275688"/>
      <w:bookmarkStart w:id="74" w:name="_Toc199172770"/>
      <w:r w:rsidRPr="00B910B8">
        <w:t>5.</w:t>
      </w:r>
      <w:r>
        <w:rPr>
          <w:rFonts w:eastAsiaTheme="minorEastAsia" w:hint="eastAsia"/>
          <w:lang w:eastAsia="zh-CN"/>
        </w:rPr>
        <w:t>4</w:t>
      </w:r>
      <w:r w:rsidRPr="00B910B8">
        <w:t>.2.</w:t>
      </w:r>
      <w:r>
        <w:t>2</w:t>
      </w:r>
      <w:r w:rsidRPr="00B910B8">
        <w:tab/>
      </w:r>
      <w:bookmarkEnd w:id="73"/>
      <w:r>
        <w:t>Create Service Operation</w:t>
      </w:r>
      <w:bookmarkEnd w:id="74"/>
    </w:p>
    <w:p w14:paraId="3BB6DDF0" w14:textId="178479EE" w:rsidR="00194847" w:rsidRDefault="00194847" w:rsidP="00194847">
      <w:pPr>
        <w:pStyle w:val="51"/>
      </w:pPr>
      <w:bookmarkStart w:id="75" w:name="_Toc510696592"/>
      <w:bookmarkStart w:id="76" w:name="_Toc35971384"/>
      <w:bookmarkStart w:id="77" w:name="_Toc146103727"/>
      <w:bookmarkStart w:id="78" w:name="_Toc151981286"/>
      <w:bookmarkStart w:id="79" w:name="_Toc175738349"/>
      <w:bookmarkStart w:id="80" w:name="_Toc199172771"/>
      <w:r>
        <w:t>5.</w:t>
      </w:r>
      <w:r>
        <w:rPr>
          <w:rFonts w:eastAsiaTheme="minorEastAsia" w:hint="eastAsia"/>
          <w:lang w:eastAsia="zh-CN"/>
        </w:rPr>
        <w:t>4</w:t>
      </w:r>
      <w:r>
        <w:t>.2.2.1</w:t>
      </w:r>
      <w:r>
        <w:tab/>
        <w:t>General</w:t>
      </w:r>
      <w:bookmarkEnd w:id="75"/>
      <w:bookmarkEnd w:id="76"/>
      <w:bookmarkEnd w:id="77"/>
      <w:bookmarkEnd w:id="78"/>
      <w:bookmarkEnd w:id="79"/>
      <w:bookmarkEnd w:id="80"/>
    </w:p>
    <w:p w14:paraId="716D04D2" w14:textId="77777777" w:rsidR="00194847" w:rsidRDefault="00194847" w:rsidP="00194847">
      <w:pPr>
        <w:rPr>
          <w:lang w:eastAsia="zh-CN"/>
        </w:rPr>
      </w:pPr>
      <w:r>
        <w:t>This service operation is used by the service consumer (e.g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1" w:name="_Toc199172772"/>
      <w:r>
        <w:lastRenderedPageBreak/>
        <w:t>5.</w:t>
      </w:r>
      <w:r w:rsidRPr="00194847">
        <w:rPr>
          <w:rFonts w:eastAsiaTheme="minorEastAsia" w:hint="eastAsia"/>
          <w:lang w:eastAsia="zh-CN"/>
        </w:rPr>
        <w:t>4</w:t>
      </w:r>
      <w:r w:rsidRPr="00194847">
        <w:t>.</w:t>
      </w:r>
      <w:r>
        <w:t>2.2.2</w:t>
      </w:r>
      <w:r>
        <w:tab/>
        <w:t>Creation of a new IMS session</w:t>
      </w:r>
      <w:bookmarkEnd w:id="81"/>
    </w:p>
    <w:p w14:paraId="17171864" w14:textId="77777777" w:rsidR="00194847" w:rsidRDefault="00194847" w:rsidP="00AF612D">
      <w:pPr>
        <w:pStyle w:val="TH"/>
      </w:pPr>
      <w:r>
        <w:object w:dxaOrig="9210" w:dyaOrig="2100" w14:anchorId="0B636DD4">
          <v:shape id="_x0000_i1030" type="#_x0000_t75" style="width:459.55pt;height:105.7pt" o:ole="">
            <v:imagedata r:id="rId19" o:title=""/>
          </v:shape>
          <o:OLEObject Type="Embed" ProgID="Visio.Drawing.15" ShapeID="_x0000_i1030" DrawAspect="Content" ObjectID="_1809792905"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(ImsSessionInfo)</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 xml:space="preserve">f the "notifUri" and "notifCorrelationId" attributes are included within the "ImsSessionInfo" data type, this request creates an implicit subscription </w:t>
      </w:r>
      <w:r>
        <w:t>to IMS session event notification related to this session.</w:t>
      </w:r>
    </w:p>
    <w:p w14:paraId="5EC2F534" w14:textId="77777777"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2" w:name="_PERM_MCCTEMPBM_CRPT03410041___3"/>
      <w:r>
        <w:rPr>
          <w:rFonts w:hint="eastAsia"/>
          <w:lang w:eastAsia="zh-CN"/>
        </w:rPr>
        <w:t xml:space="preserve"> </w:t>
      </w:r>
      <w:r>
        <w:t>the IMS AS shall create a new session ID for the session and the mediaId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ImsSessionInfo</w:t>
      </w:r>
      <w:r w:rsidRPr="003B2883">
        <w:t>) together with the status code 201</w:t>
      </w:r>
      <w:r>
        <w:t xml:space="preserve"> Created</w:t>
      </w:r>
      <w:r w:rsidRPr="003B2883">
        <w:t xml:space="preserve"> indicating the requested resource is created in the response message.</w:t>
      </w:r>
    </w:p>
    <w:bookmarkEnd w:id="82"/>
    <w:p w14:paraId="26AB3DCD" w14:textId="397AD689" w:rsidR="00194847" w:rsidRDefault="00194847" w:rsidP="00194847">
      <w:pPr>
        <w:pStyle w:val="B1"/>
      </w:pPr>
      <w:r w:rsidRPr="003B2883">
        <w:t>2b.</w:t>
      </w:r>
      <w:r w:rsidRPr="003B2883">
        <w:tab/>
        <w:t xml:space="preserve">On failure, one of the HTTP status code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3" w:name="_Toc170275689"/>
      <w:bookmarkStart w:id="84" w:name="_Toc199172773"/>
      <w:r w:rsidRPr="009E4880">
        <w:t>5.</w:t>
      </w:r>
      <w:r>
        <w:rPr>
          <w:rFonts w:eastAsiaTheme="minorEastAsia" w:hint="eastAsia"/>
          <w:lang w:eastAsia="zh-CN"/>
        </w:rPr>
        <w:t>4</w:t>
      </w:r>
      <w:r w:rsidRPr="009E4880">
        <w:t>.2.</w:t>
      </w:r>
      <w:r>
        <w:t>3</w:t>
      </w:r>
      <w:r w:rsidRPr="009E4880">
        <w:tab/>
      </w:r>
      <w:bookmarkEnd w:id="83"/>
      <w:r>
        <w:rPr>
          <w:lang w:eastAsia="zh-CN"/>
        </w:rPr>
        <w:t>Update Service Operation</w:t>
      </w:r>
      <w:bookmarkEnd w:id="84"/>
    </w:p>
    <w:p w14:paraId="73FBBA64" w14:textId="3692229A" w:rsidR="00194847" w:rsidRPr="009E4880" w:rsidRDefault="00194847" w:rsidP="00194847">
      <w:pPr>
        <w:pStyle w:val="51"/>
      </w:pPr>
      <w:bookmarkStart w:id="85" w:name="_Toc170275690"/>
      <w:bookmarkStart w:id="86" w:name="_Toc199172774"/>
      <w:r w:rsidRPr="009E4880">
        <w:t>5.</w:t>
      </w:r>
      <w:r>
        <w:rPr>
          <w:rFonts w:eastAsiaTheme="minorEastAsia" w:hint="eastAsia"/>
          <w:lang w:eastAsia="zh-CN"/>
        </w:rPr>
        <w:t>4</w:t>
      </w:r>
      <w:r w:rsidRPr="009E4880">
        <w:t>.2.</w:t>
      </w:r>
      <w:r>
        <w:t>3</w:t>
      </w:r>
      <w:r w:rsidRPr="009E4880">
        <w:t>.1</w:t>
      </w:r>
      <w:r w:rsidRPr="009E4880">
        <w:tab/>
        <w:t>General</w:t>
      </w:r>
      <w:bookmarkEnd w:id="85"/>
      <w:bookmarkEnd w:id="86"/>
    </w:p>
    <w:p w14:paraId="1B2A895D" w14:textId="77777777" w:rsidR="00194847" w:rsidRPr="00B910B8" w:rsidRDefault="00194847" w:rsidP="00194847">
      <w:r w:rsidRPr="00B910B8">
        <w:t>T</w:t>
      </w:r>
      <w:bookmarkStart w:id="87"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87"/>
    </w:p>
    <w:p w14:paraId="49E47227" w14:textId="225BDBC3" w:rsidR="00194847" w:rsidRPr="00B910B8" w:rsidRDefault="00194847" w:rsidP="00194847">
      <w:pPr>
        <w:pStyle w:val="51"/>
      </w:pPr>
      <w:bookmarkStart w:id="88" w:name="_Toc170275691"/>
      <w:bookmarkStart w:id="89" w:name="_Toc199172775"/>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88"/>
      <w:r>
        <w:t>Updating an exisiting IMS session</w:t>
      </w:r>
      <w:bookmarkEnd w:id="89"/>
    </w:p>
    <w:p w14:paraId="5BFC12F0" w14:textId="1C23D543" w:rsidR="00194847" w:rsidRPr="00B910B8" w:rsidRDefault="00194847" w:rsidP="00194847">
      <w:pPr>
        <w:pStyle w:val="TF"/>
        <w:rPr>
          <w:b w:val="0"/>
        </w:rPr>
      </w:pPr>
      <w:r>
        <w:object w:dxaOrig="9210" w:dyaOrig="2100" w14:anchorId="00791731">
          <v:shape id="_x0000_i1031" type="#_x0000_t75" style="width:459.55pt;height:105.7pt" o:ole="">
            <v:imagedata r:id="rId21" o:title=""/>
          </v:shape>
          <o:OLEObject Type="Embed" ProgID="Visio.Drawing.15" ShapeID="_x0000_i1031" DrawAspect="Content" ObjectID="_1809792906"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7777777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r>
        <w:rPr>
          <w:lang w:eastAsia="zh-CN"/>
        </w:rPr>
        <w:t>ImsSessionInfo</w:t>
      </w:r>
      <w:r w:rsidRPr="009E2507">
        <w:rPr>
          <w:lang w:eastAsia="zh-CN"/>
        </w:rPr>
        <w:t>, the payload body of the PATCH request shall contain an "add", "remove" or "replace" PATCH operation respectively, with one item of the attribute "</w:t>
      </w:r>
      <w:r>
        <w:rPr>
          <w:lang w:eastAsia="zh-CN"/>
        </w:rPr>
        <w:t>mediaInfoSet</w:t>
      </w:r>
      <w:r w:rsidRPr="009E2507">
        <w:rPr>
          <w:lang w:eastAsia="zh-CN"/>
        </w:rPr>
        <w:t xml:space="preserve">" of the </w:t>
      </w:r>
      <w:r>
        <w:rPr>
          <w:lang w:eastAsia="zh-CN"/>
        </w:rPr>
        <w:t>ImsSessionInfo</w:t>
      </w:r>
      <w:r w:rsidRPr="009E2507">
        <w:rPr>
          <w:lang w:eastAsia="zh-CN"/>
        </w:rPr>
        <w:t>.</w:t>
      </w:r>
      <w:r>
        <w:rPr>
          <w:lang w:eastAsia="zh-CN"/>
        </w:rPr>
        <w:t xml:space="preserve"> The IMS AS shall use the mediaId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lastRenderedPageBreak/>
        <w:t xml:space="preserve">If the payload of the PATCH request includes the "notifUri" and "notifCorrelationId" within the "ImsSessionInfo"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0" w:name="_Toc199172776"/>
      <w:r>
        <w:t>5.</w:t>
      </w:r>
      <w:r>
        <w:rPr>
          <w:rFonts w:eastAsiaTheme="minorEastAsia" w:hint="eastAsia"/>
          <w:lang w:eastAsia="zh-CN"/>
        </w:rPr>
        <w:t>4</w:t>
      </w:r>
      <w:r>
        <w:t>.2.4</w:t>
      </w:r>
      <w:r>
        <w:tab/>
        <w:t>Delete Service Operation</w:t>
      </w:r>
      <w:bookmarkEnd w:id="90"/>
    </w:p>
    <w:p w14:paraId="7CA72B62" w14:textId="059C2453" w:rsidR="00194847" w:rsidRPr="009E4880" w:rsidRDefault="00194847" w:rsidP="00194847">
      <w:pPr>
        <w:pStyle w:val="51"/>
      </w:pPr>
      <w:bookmarkStart w:id="91" w:name="_Toc199172777"/>
      <w:r w:rsidRPr="009E4880">
        <w:t>5.</w:t>
      </w:r>
      <w:r>
        <w:rPr>
          <w:rFonts w:eastAsiaTheme="minorEastAsia" w:hint="eastAsia"/>
          <w:lang w:eastAsia="zh-CN"/>
        </w:rPr>
        <w:t>4</w:t>
      </w:r>
      <w:r w:rsidRPr="009E4880">
        <w:t>.2.</w:t>
      </w:r>
      <w:r>
        <w:t>4</w:t>
      </w:r>
      <w:r w:rsidRPr="009E4880">
        <w:t>.1</w:t>
      </w:r>
      <w:r w:rsidRPr="009E4880">
        <w:tab/>
        <w:t>General</w:t>
      </w:r>
      <w:bookmarkEnd w:id="91"/>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02FF7D9E" w:rsidR="00194847" w:rsidRPr="00B910B8" w:rsidRDefault="00194847" w:rsidP="00194847">
      <w:pPr>
        <w:pStyle w:val="51"/>
      </w:pPr>
      <w:bookmarkStart w:id="92" w:name="_Toc199172778"/>
      <w:r w:rsidRPr="00B910B8">
        <w:t>5.</w:t>
      </w:r>
      <w:r>
        <w:rPr>
          <w:rFonts w:eastAsiaTheme="minorEastAsia" w:hint="eastAsia"/>
          <w:lang w:eastAsia="zh-CN"/>
        </w:rPr>
        <w:t>4</w:t>
      </w:r>
      <w:r w:rsidRPr="00B910B8">
        <w:t>.2.</w:t>
      </w:r>
      <w:r>
        <w:t>4</w:t>
      </w:r>
      <w:r w:rsidRPr="00B910B8">
        <w:t>.2</w:t>
      </w:r>
      <w:r w:rsidRPr="00B910B8">
        <w:tab/>
      </w:r>
      <w:r>
        <w:t>Releasing an exisiting IMS Session</w:t>
      </w:r>
      <w:bookmarkEnd w:id="92"/>
    </w:p>
    <w:p w14:paraId="719C9A69" w14:textId="10B002F9" w:rsidR="00194847" w:rsidRPr="00B910B8" w:rsidRDefault="00194847" w:rsidP="00194847">
      <w:pPr>
        <w:pStyle w:val="TF"/>
        <w:rPr>
          <w:b w:val="0"/>
        </w:rPr>
      </w:pPr>
      <w:r>
        <w:object w:dxaOrig="9210" w:dyaOrig="2100" w14:anchorId="407B569E">
          <v:shape id="_x0000_i1032" type="#_x0000_t75" style="width:459.55pt;height:105.7pt" o:ole="">
            <v:imagedata r:id="rId23" o:title=""/>
          </v:shape>
          <o:OLEObject Type="Embed" ProgID="Visio.Drawing.15" ShapeID="_x0000_i1032" DrawAspect="Content" ObjectID="_1809792907" r:id="rId24"/>
        </w:object>
      </w: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sessionId is successfully deleted in the response message.</w:t>
      </w:r>
    </w:p>
    <w:p w14:paraId="3BEC6C0E" w14:textId="2B7A466C" w:rsidR="00194847" w:rsidRDefault="00194847" w:rsidP="00194847">
      <w:pPr>
        <w:pStyle w:val="B1"/>
      </w:pPr>
      <w:r w:rsidRPr="00B910B8">
        <w:t>2b.</w:t>
      </w:r>
      <w:r w:rsidRPr="00B910B8">
        <w:tab/>
        <w:t>On failure</w:t>
      </w:r>
      <w:r>
        <w:t>, one of the HTTP status code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3" w:name="_Toc199172779"/>
      <w:r w:rsidRPr="009E4880">
        <w:t>5.</w:t>
      </w:r>
      <w:r>
        <w:t>4</w:t>
      </w:r>
      <w:r w:rsidRPr="009E4880">
        <w:t>.2.</w:t>
      </w:r>
      <w:r>
        <w:rPr>
          <w:rFonts w:eastAsiaTheme="minorEastAsia" w:hint="eastAsia"/>
          <w:lang w:eastAsia="zh-CN"/>
        </w:rPr>
        <w:t>5</w:t>
      </w:r>
      <w:r w:rsidRPr="009E4880">
        <w:tab/>
        <w:t>Notify</w:t>
      </w:r>
      <w:bookmarkEnd w:id="93"/>
    </w:p>
    <w:p w14:paraId="36149975" w14:textId="6D3A64A5" w:rsidR="00913830" w:rsidRPr="009E4880" w:rsidRDefault="00913830" w:rsidP="00913830">
      <w:pPr>
        <w:pStyle w:val="51"/>
      </w:pPr>
      <w:bookmarkStart w:id="94" w:name="_Toc199172780"/>
      <w:r w:rsidRPr="009E4880">
        <w:t>5.</w:t>
      </w:r>
      <w:r>
        <w:t>4</w:t>
      </w:r>
      <w:r w:rsidRPr="009E4880">
        <w:t>.2.</w:t>
      </w:r>
      <w:r>
        <w:rPr>
          <w:rFonts w:eastAsiaTheme="minorEastAsia" w:hint="eastAsia"/>
          <w:lang w:eastAsia="zh-CN"/>
        </w:rPr>
        <w:t>5</w:t>
      </w:r>
      <w:r w:rsidRPr="009E4880">
        <w:t>.1</w:t>
      </w:r>
      <w:r w:rsidRPr="009E4880">
        <w:tab/>
        <w:t>General</w:t>
      </w:r>
      <w:bookmarkEnd w:id="94"/>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95" w:name="_Toc199172781"/>
      <w:r w:rsidRPr="00B910B8">
        <w:lastRenderedPageBreak/>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95"/>
    </w:p>
    <w:p w14:paraId="33316B11" w14:textId="77777777" w:rsidR="00913830" w:rsidRPr="00B910B8" w:rsidRDefault="00913830" w:rsidP="00913830">
      <w:pPr>
        <w:pStyle w:val="TH"/>
        <w:rPr>
          <w:rFonts w:eastAsiaTheme="minorEastAsia"/>
          <w:b w:val="0"/>
        </w:rPr>
      </w:pPr>
      <w:r>
        <w:object w:dxaOrig="9211" w:dyaOrig="2111" w14:anchorId="6C56F150">
          <v:shape id="_x0000_i1033" type="#_x0000_t75" style="width:459.55pt;height:105.7pt" o:ole="">
            <v:imagedata r:id="rId25" o:title=""/>
          </v:shape>
          <o:OLEObject Type="Embed" ProgID="Visio.Drawing.15" ShapeID="_x0000_i1033" DrawAspect="Content" ObjectID="_1809792908" r:id="rId26"/>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r>
        <w:t>notif</w:t>
      </w:r>
      <w:r w:rsidRPr="00B910B8">
        <w:t>Uri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77777777" w:rsidR="00913830" w:rsidRPr="00B910B8" w:rsidRDefault="00913830" w:rsidP="00913830">
      <w:pPr>
        <w:pStyle w:val="B1"/>
      </w:pPr>
      <w:r w:rsidRPr="00B910B8">
        <w:t>-</w:t>
      </w:r>
      <w:r w:rsidRPr="00B910B8">
        <w:tab/>
        <w:t>If the NF Service Consumer does not consider the "</w:t>
      </w:r>
      <w:r>
        <w:t>notif</w:t>
      </w:r>
      <w:r w:rsidRPr="00B910B8">
        <w:t>Uri" as a valid notification URI, the NF Service Consumer shall return "404 Not Found" status code with the ProblemDetails IE providing details of the error.</w:t>
      </w:r>
    </w:p>
    <w:p w14:paraId="785CE0CC" w14:textId="77777777" w:rsidR="00913830" w:rsidRPr="00B910B8" w:rsidRDefault="00913830" w:rsidP="00913830">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96" w:name="_Toc199172782"/>
      <w:r w:rsidRPr="009E4880">
        <w:t>5.</w:t>
      </w:r>
      <w:r>
        <w:rPr>
          <w:rFonts w:eastAsiaTheme="minorEastAsia" w:hint="eastAsia"/>
          <w:lang w:eastAsia="zh-CN"/>
        </w:rPr>
        <w:t>5</w:t>
      </w:r>
      <w:r w:rsidRPr="009E4880">
        <w:tab/>
        <w:t>Nimsas_</w:t>
      </w:r>
      <w:r>
        <w:rPr>
          <w:rFonts w:hint="eastAsia"/>
          <w:lang w:eastAsia="zh-CN"/>
        </w:rPr>
        <w:t>EventExposure</w:t>
      </w:r>
      <w:r w:rsidRPr="009E4880">
        <w:t xml:space="preserve"> Service</w:t>
      </w:r>
      <w:bookmarkEnd w:id="96"/>
    </w:p>
    <w:p w14:paraId="798BA3ED" w14:textId="7780AC50" w:rsidR="008D4BD0" w:rsidRPr="009E4880" w:rsidRDefault="008D4BD0" w:rsidP="008D4BD0">
      <w:pPr>
        <w:pStyle w:val="31"/>
      </w:pPr>
      <w:bookmarkStart w:id="97" w:name="_Toc199172783"/>
      <w:r w:rsidRPr="009E4880">
        <w:t>5.</w:t>
      </w:r>
      <w:r>
        <w:rPr>
          <w:rFonts w:eastAsiaTheme="minorEastAsia" w:hint="eastAsia"/>
          <w:lang w:eastAsia="zh-CN"/>
        </w:rPr>
        <w:t>5</w:t>
      </w:r>
      <w:r w:rsidRPr="009E4880">
        <w:t>.1</w:t>
      </w:r>
      <w:r w:rsidRPr="009E4880">
        <w:tab/>
        <w:t>Service Description</w:t>
      </w:r>
      <w:bookmarkEnd w:id="97"/>
    </w:p>
    <w:p w14:paraId="7D1CA38B" w14:textId="77777777" w:rsidR="008D4BD0"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The Nimsas_</w:t>
      </w:r>
      <w:r>
        <w:rPr>
          <w:rFonts w:hint="eastAsia"/>
          <w:lang w:eastAsia="zh-CN"/>
        </w:rPr>
        <w:t>EventExposure</w:t>
      </w:r>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98" w:name="_Toc199172784"/>
      <w:r w:rsidRPr="009E4880">
        <w:t>5.</w:t>
      </w:r>
      <w:r>
        <w:rPr>
          <w:rFonts w:eastAsiaTheme="minorEastAsia" w:hint="eastAsia"/>
          <w:lang w:eastAsia="zh-CN"/>
        </w:rPr>
        <w:t>5</w:t>
      </w:r>
      <w:r w:rsidRPr="009E4880">
        <w:t>.2</w:t>
      </w:r>
      <w:r w:rsidRPr="009E4880">
        <w:tab/>
        <w:t>Service Operations</w:t>
      </w:r>
      <w:bookmarkEnd w:id="98"/>
    </w:p>
    <w:p w14:paraId="7D986F7A" w14:textId="7B562890" w:rsidR="008D4BD0" w:rsidRPr="009E4880" w:rsidRDefault="008D4BD0" w:rsidP="008D4BD0">
      <w:pPr>
        <w:pStyle w:val="41"/>
      </w:pPr>
      <w:bookmarkStart w:id="99" w:name="_Toc199172785"/>
      <w:r w:rsidRPr="009E4880">
        <w:t>5.</w:t>
      </w:r>
      <w:r>
        <w:rPr>
          <w:rFonts w:eastAsiaTheme="minorEastAsia" w:hint="eastAsia"/>
          <w:lang w:eastAsia="zh-CN"/>
        </w:rPr>
        <w:t>5</w:t>
      </w:r>
      <w:r w:rsidRPr="009E4880">
        <w:t>.2.1</w:t>
      </w:r>
      <w:r w:rsidRPr="009E4880">
        <w:tab/>
        <w:t>Introduction</w:t>
      </w:r>
      <w:bookmarkEnd w:id="99"/>
    </w:p>
    <w:p w14:paraId="5BF98E09" w14:textId="77777777" w:rsidR="008D4BD0" w:rsidRPr="00B910B8" w:rsidRDefault="008D4BD0" w:rsidP="008D4BD0">
      <w:r w:rsidRPr="00B910B8">
        <w:t xml:space="preserve">The </w:t>
      </w:r>
      <w:r>
        <w:rPr>
          <w:rFonts w:hint="eastAsia"/>
          <w:lang w:eastAsia="zh-CN"/>
        </w:rPr>
        <w:t>s</w:t>
      </w:r>
      <w:r w:rsidRPr="00B910B8">
        <w:t>ervice operations defined for the Nimsas_</w:t>
      </w:r>
      <w:r>
        <w:rPr>
          <w:rFonts w:hint="eastAsia"/>
          <w:lang w:eastAsia="zh-CN"/>
        </w:rPr>
        <w:t>EventExposure</w:t>
      </w:r>
      <w:r w:rsidRPr="00B910B8">
        <w:t xml:space="preserve"> service are as follows:</w:t>
      </w:r>
    </w:p>
    <w:p w14:paraId="0FCACCB5" w14:textId="77777777"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lastRenderedPageBreak/>
        <w:t>Table 5.</w:t>
      </w:r>
      <w:r>
        <w:rPr>
          <w:rFonts w:eastAsiaTheme="minorEastAsia" w:hint="eastAsia"/>
          <w:lang w:eastAsia="zh-CN"/>
        </w:rPr>
        <w:t>5</w:t>
      </w:r>
      <w:r w:rsidRPr="00B910B8">
        <w:t>.2.1-1: Service operations supported by the Nimsa</w:t>
      </w:r>
      <w:r>
        <w:rPr>
          <w:rFonts w:hint="eastAsia"/>
          <w:lang w:eastAsia="zh-CN"/>
        </w:rPr>
        <w:t>s_EventExposure</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77777777" w:rsidR="008D4BD0" w:rsidRPr="00B910B8" w:rsidRDefault="008D4BD0" w:rsidP="003B0F26">
            <w:pPr>
              <w:pStyle w:val="TAL"/>
              <w:rPr>
                <w:lang w:eastAsia="zh-CN"/>
              </w:rPr>
            </w:pPr>
            <w:r>
              <w:rPr>
                <w:rFonts w:hint="eastAsia"/>
                <w:lang w:eastAsia="zh-CN"/>
              </w:rPr>
              <w:t>Subscribe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77777777"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0" w:name="_Toc199172786"/>
      <w:r w:rsidRPr="00B910B8">
        <w:t>5.</w:t>
      </w:r>
      <w:r>
        <w:rPr>
          <w:rFonts w:eastAsiaTheme="minorEastAsia" w:hint="eastAsia"/>
          <w:lang w:eastAsia="zh-CN"/>
        </w:rPr>
        <w:t>5</w:t>
      </w:r>
      <w:r w:rsidRPr="00B910B8">
        <w:t>.2.</w:t>
      </w:r>
      <w:r>
        <w:t>2</w:t>
      </w:r>
      <w:r w:rsidRPr="00B910B8">
        <w:tab/>
      </w:r>
      <w:r>
        <w:t>Subscribe</w:t>
      </w:r>
      <w:bookmarkEnd w:id="100"/>
    </w:p>
    <w:p w14:paraId="3B0AF238" w14:textId="6E7218A6" w:rsidR="004620AC" w:rsidRDefault="004620AC" w:rsidP="004620AC">
      <w:pPr>
        <w:pStyle w:val="51"/>
      </w:pPr>
      <w:bookmarkStart w:id="101" w:name="_Toc199172787"/>
      <w:r>
        <w:t>5.</w:t>
      </w:r>
      <w:r>
        <w:rPr>
          <w:rFonts w:eastAsiaTheme="minorEastAsia" w:hint="eastAsia"/>
          <w:lang w:eastAsia="zh-CN"/>
        </w:rPr>
        <w:t>5</w:t>
      </w:r>
      <w:r>
        <w:t>.2.2.1</w:t>
      </w:r>
      <w:r>
        <w:tab/>
        <w:t>General</w:t>
      </w:r>
      <w:bookmarkEnd w:id="101"/>
    </w:p>
    <w:p w14:paraId="2DFB26B0" w14:textId="77777777" w:rsidR="004620AC" w:rsidRDefault="004620AC" w:rsidP="004620AC">
      <w:pPr>
        <w:rPr>
          <w:lang w:eastAsia="zh-CN"/>
        </w:rPr>
      </w:pPr>
      <w:r>
        <w:t>This service operation is used by the service consumer (e.g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2" w:name="_Toc199172788"/>
      <w:r>
        <w:t>5.</w:t>
      </w:r>
      <w:r w:rsidRPr="004620AC">
        <w:rPr>
          <w:rFonts w:eastAsiaTheme="minorEastAsia" w:hint="eastAsia"/>
          <w:lang w:eastAsia="zh-CN"/>
        </w:rPr>
        <w:t>5</w:t>
      </w:r>
      <w:r w:rsidRPr="004620AC">
        <w:t>.</w:t>
      </w:r>
      <w:r>
        <w:t>2.2.2</w:t>
      </w:r>
      <w:r>
        <w:tab/>
        <w:t>Subscription for event notifications</w:t>
      </w:r>
      <w:bookmarkEnd w:id="102"/>
    </w:p>
    <w:p w14:paraId="254286F7" w14:textId="77777777" w:rsidR="004620AC" w:rsidRDefault="004620AC" w:rsidP="00AF612D">
      <w:pPr>
        <w:pStyle w:val="TH"/>
      </w:pPr>
      <w:r>
        <w:object w:dxaOrig="9210" w:dyaOrig="2100" w14:anchorId="490DD15F">
          <v:shape id="_x0000_i1034" type="#_x0000_t75" style="width:459.55pt;height:105.2pt" o:ole="">
            <v:imagedata r:id="rId27" o:title=""/>
          </v:shape>
          <o:OLEObject Type="Embed" ProgID="Visio.Drawing.15" ShapeID="_x0000_i1034" DrawAspect="Content" ObjectID="_1809792909" r:id="rId28"/>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(ImsEventsSubscription)</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24E3E44F"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r>
        <w:t>ImsEventsSubscription</w:t>
      </w:r>
      <w:r w:rsidR="00067353">
        <w:rPr>
          <w:noProof/>
          <w:lang w:eastAsia="zh-CN"/>
        </w:rPr>
        <w:t>Created</w:t>
      </w:r>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 xml:space="preserve">The response may include an expiry time, which may be equal to the requested expiry time or lower. </w:t>
      </w:r>
    </w:p>
    <w:p w14:paraId="623777DF" w14:textId="6F0A1EEF" w:rsidR="004620AC" w:rsidRDefault="004620AC" w:rsidP="004620AC">
      <w:pPr>
        <w:pStyle w:val="B1"/>
      </w:pPr>
      <w:r w:rsidRPr="003B2883">
        <w:t>2b.</w:t>
      </w:r>
      <w:r w:rsidRPr="003B2883">
        <w:tab/>
        <w:t xml:space="preserve">On failure, one of the HTTP status code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3" w:name="_Toc199172789"/>
      <w:r w:rsidRPr="00B910B8">
        <w:lastRenderedPageBreak/>
        <w:t>5.</w:t>
      </w:r>
      <w:r>
        <w:rPr>
          <w:rFonts w:eastAsiaTheme="minorEastAsia" w:hint="eastAsia"/>
          <w:lang w:eastAsia="zh-CN"/>
        </w:rPr>
        <w:t>5.</w:t>
      </w:r>
      <w:r w:rsidRPr="00B910B8">
        <w:t>2.</w:t>
      </w:r>
      <w:r>
        <w:t>2</w:t>
      </w:r>
      <w:r w:rsidRPr="00B910B8">
        <w:t>.</w:t>
      </w:r>
      <w:r>
        <w:t>3</w:t>
      </w:r>
      <w:r w:rsidRPr="00B910B8">
        <w:tab/>
      </w:r>
      <w:r>
        <w:t>Updating an exisiting subscription</w:t>
      </w:r>
      <w:bookmarkEnd w:id="103"/>
    </w:p>
    <w:p w14:paraId="098BFC60" w14:textId="7DEB6E70" w:rsidR="004620AC" w:rsidRPr="00B910B8" w:rsidRDefault="004620AC" w:rsidP="004620AC">
      <w:pPr>
        <w:pStyle w:val="TF"/>
        <w:rPr>
          <w:b w:val="0"/>
        </w:rPr>
      </w:pPr>
      <w:r>
        <w:object w:dxaOrig="9210" w:dyaOrig="2100" w14:anchorId="32260DEB">
          <v:shape id="_x0000_i1035" type="#_x0000_t75" style="width:459.55pt;height:105.2pt" o:ole="">
            <v:imagedata r:id="rId29" o:title=""/>
          </v:shape>
          <o:OLEObject Type="Embed" ProgID="Visio.Drawing.15" ShapeID="_x0000_i1035" DrawAspect="Content" ObjectID="_1809792910" r:id="rId30"/>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5E62BAAE"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 xml:space="preserve">identified by the {subscriptionId}. The </w:t>
      </w:r>
      <w:r>
        <w:rPr>
          <w:rFonts w:hint="eastAsia"/>
          <w:lang w:eastAsia="zh-CN"/>
        </w:rPr>
        <w:t>Ims</w:t>
      </w:r>
      <w:r>
        <w:t>EventsSubscription data structure provided in the request body shall include the same contents as described in clause 5.</w:t>
      </w:r>
      <w:r>
        <w:rPr>
          <w:rFonts w:eastAsiaTheme="minorEastAsia" w:hint="eastAsia"/>
          <w:lang w:eastAsia="zh-CN"/>
        </w:rPr>
        <w:t>5</w:t>
      </w:r>
      <w:r>
        <w:t xml:space="preserve">.2.2.2. </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04" w:name="_Toc199172790"/>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04"/>
    </w:p>
    <w:p w14:paraId="409CEE2E" w14:textId="4AAFDEF1" w:rsidR="004620AC" w:rsidRPr="00B910B8" w:rsidRDefault="004620AC" w:rsidP="004620AC">
      <w:pPr>
        <w:pStyle w:val="TF"/>
        <w:rPr>
          <w:b w:val="0"/>
        </w:rPr>
      </w:pPr>
      <w:r>
        <w:object w:dxaOrig="9225" w:dyaOrig="2122" w14:anchorId="78F0B321">
          <v:shape id="_x0000_i1036" type="#_x0000_t75" style="width:460.35pt;height:105.7pt" o:ole="">
            <v:imagedata r:id="rId31" o:title=""/>
          </v:shape>
          <o:OLEObject Type="Embed" ProgID="Visio.Drawing.15" ShapeID="_x0000_i1036" DrawAspect="Content" ObjectID="_1809792911" r:id="rId32"/>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77777777"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{subscriptionId}</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 xml:space="preserve">. </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the status code 200 OK. The response shall contain the new resource representation of the resource Individual IMS Event Subcription.</w:t>
      </w:r>
    </w:p>
    <w:p w14:paraId="4390B5A7" w14:textId="7739B088" w:rsidR="004620AC" w:rsidRDefault="004620AC" w:rsidP="004620AC">
      <w:pPr>
        <w:pStyle w:val="B1"/>
      </w:pPr>
      <w:r>
        <w:rPr>
          <w:lang w:eastAsia="zh-CN"/>
        </w:rPr>
        <w:t>2</w:t>
      </w:r>
      <w:r>
        <w:rPr>
          <w:rFonts w:hint="eastAsia"/>
          <w:lang w:eastAsia="zh-CN"/>
        </w:rPr>
        <w:t>c</w:t>
      </w:r>
      <w:r>
        <w:rPr>
          <w:lang w:eastAsia="zh-CN"/>
        </w:rPr>
        <w:tab/>
      </w:r>
      <w:r w:rsidRPr="003B2883">
        <w:t xml:space="preserve">On failure, one of the HTTP status code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05" w:name="_Toc199172791"/>
      <w:r w:rsidRPr="009E4880">
        <w:lastRenderedPageBreak/>
        <w:t>5.</w:t>
      </w:r>
      <w:r>
        <w:rPr>
          <w:rFonts w:eastAsiaTheme="minorEastAsia" w:hint="eastAsia"/>
          <w:lang w:eastAsia="zh-CN"/>
        </w:rPr>
        <w:t>5</w:t>
      </w:r>
      <w:r w:rsidRPr="009E4880">
        <w:t>.2.</w:t>
      </w:r>
      <w:r>
        <w:t>3</w:t>
      </w:r>
      <w:r w:rsidRPr="009E4880">
        <w:tab/>
      </w:r>
      <w:r>
        <w:t>Unsubscribe</w:t>
      </w:r>
      <w:bookmarkEnd w:id="105"/>
    </w:p>
    <w:p w14:paraId="3D48BCE4" w14:textId="6B286E23" w:rsidR="004620AC" w:rsidRPr="009E4880" w:rsidRDefault="004620AC" w:rsidP="004620AC">
      <w:pPr>
        <w:pStyle w:val="51"/>
      </w:pPr>
      <w:bookmarkStart w:id="106" w:name="_Toc199172792"/>
      <w:r w:rsidRPr="009E4880">
        <w:t>5.</w:t>
      </w:r>
      <w:r>
        <w:rPr>
          <w:rFonts w:eastAsiaTheme="minorEastAsia" w:hint="eastAsia"/>
          <w:lang w:eastAsia="zh-CN"/>
        </w:rPr>
        <w:t>5</w:t>
      </w:r>
      <w:r w:rsidRPr="009E4880">
        <w:t>.2.</w:t>
      </w:r>
      <w:r>
        <w:t>3</w:t>
      </w:r>
      <w:r w:rsidRPr="009E4880">
        <w:t>.1</w:t>
      </w:r>
      <w:r w:rsidRPr="009E4880">
        <w:tab/>
        <w:t>General</w:t>
      </w:r>
      <w:bookmarkEnd w:id="106"/>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07" w:name="_Toc199172793"/>
      <w:r w:rsidRPr="00B910B8">
        <w:t>5.</w:t>
      </w:r>
      <w:r>
        <w:rPr>
          <w:rFonts w:eastAsiaTheme="minorEastAsia" w:hint="eastAsia"/>
          <w:lang w:eastAsia="zh-CN"/>
        </w:rPr>
        <w:t>5</w:t>
      </w:r>
      <w:r w:rsidRPr="00B910B8">
        <w:t>.2.</w:t>
      </w:r>
      <w:r>
        <w:t>3</w:t>
      </w:r>
      <w:r w:rsidRPr="00B910B8">
        <w:t>.2</w:t>
      </w:r>
      <w:r w:rsidRPr="00B910B8">
        <w:tab/>
      </w:r>
      <w:r>
        <w:t>Unsubscribe from notifications</w:t>
      </w:r>
      <w:bookmarkEnd w:id="107"/>
    </w:p>
    <w:p w14:paraId="04C52B74" w14:textId="0C0B2530" w:rsidR="004620AC" w:rsidRPr="00B910B8" w:rsidRDefault="004620AC" w:rsidP="004620AC">
      <w:pPr>
        <w:pStyle w:val="TF"/>
        <w:rPr>
          <w:b w:val="0"/>
        </w:rPr>
      </w:pPr>
      <w:r>
        <w:object w:dxaOrig="9210" w:dyaOrig="2100" w14:anchorId="4514F31F">
          <v:shape id="_x0000_i1037" type="#_x0000_t75" style="width:459.55pt;height:105.2pt" o:ole="">
            <v:imagedata r:id="rId33" o:title=""/>
          </v:shape>
          <o:OLEObject Type="Embed" ProgID="Visio.Drawing.15" ShapeID="_x0000_i1037" DrawAspect="Content" ObjectID="_1809792912" r:id="rId34"/>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subscriptionId is successfully deleted in the response message.</w:t>
      </w:r>
    </w:p>
    <w:p w14:paraId="029A1471" w14:textId="21722448"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6176DB39" w:rsidR="004620AC" w:rsidRPr="009E4880" w:rsidRDefault="004620AC" w:rsidP="004620AC">
      <w:pPr>
        <w:pStyle w:val="41"/>
      </w:pPr>
      <w:bookmarkStart w:id="108" w:name="_Toc199172794"/>
      <w:r w:rsidRPr="009E4880">
        <w:t>5.</w:t>
      </w:r>
      <w:r>
        <w:rPr>
          <w:rFonts w:eastAsiaTheme="minorEastAsia" w:hint="eastAsia"/>
          <w:lang w:eastAsia="zh-CN"/>
        </w:rPr>
        <w:t>5</w:t>
      </w:r>
      <w:r w:rsidRPr="009E4880">
        <w:t>.2.</w:t>
      </w:r>
      <w:r>
        <w:t>3</w:t>
      </w:r>
      <w:r w:rsidRPr="009E4880">
        <w:tab/>
      </w:r>
      <w:r>
        <w:t>Notify</w:t>
      </w:r>
      <w:bookmarkEnd w:id="108"/>
    </w:p>
    <w:p w14:paraId="47E302A2" w14:textId="6BBCE2BF" w:rsidR="004620AC" w:rsidRPr="009E4880" w:rsidRDefault="004620AC" w:rsidP="004620AC">
      <w:pPr>
        <w:pStyle w:val="51"/>
      </w:pPr>
      <w:bookmarkStart w:id="109" w:name="_Toc199172795"/>
      <w:r w:rsidRPr="009E4880">
        <w:t>5.</w:t>
      </w:r>
      <w:r>
        <w:rPr>
          <w:rFonts w:eastAsiaTheme="minorEastAsia" w:hint="eastAsia"/>
          <w:lang w:eastAsia="zh-CN"/>
        </w:rPr>
        <w:t>5</w:t>
      </w:r>
      <w:r w:rsidRPr="009E4880">
        <w:t>.2.</w:t>
      </w:r>
      <w:r>
        <w:t>3</w:t>
      </w:r>
      <w:r w:rsidRPr="009E4880">
        <w:t>.1</w:t>
      </w:r>
      <w:r w:rsidRPr="009E4880">
        <w:tab/>
        <w:t>General</w:t>
      </w:r>
      <w:bookmarkEnd w:id="109"/>
    </w:p>
    <w:p w14:paraId="6AE8EC39" w14:textId="77777777" w:rsidR="004620AC" w:rsidRDefault="004620AC" w:rsidP="004620AC">
      <w:r>
        <w:t>T</w:t>
      </w:r>
      <w:r w:rsidRPr="006D38B4">
        <w:t xml:space="preserve">his service operation is used by the </w:t>
      </w:r>
      <w:r>
        <w:t>IMS AS</w:t>
      </w:r>
      <w:r w:rsidRPr="006D38B4">
        <w:t xml:space="preserve"> </w:t>
      </w:r>
      <w:bookmarkStart w:id="110"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62A03E85" w:rsidR="004620AC" w:rsidRPr="00B910B8" w:rsidRDefault="004620AC" w:rsidP="004620AC">
      <w:pPr>
        <w:pStyle w:val="51"/>
      </w:pPr>
      <w:bookmarkStart w:id="111" w:name="_Toc199172796"/>
      <w:bookmarkEnd w:id="110"/>
      <w:r w:rsidRPr="00B910B8">
        <w:t>5.</w:t>
      </w:r>
      <w:r>
        <w:rPr>
          <w:rFonts w:eastAsiaTheme="minorEastAsia" w:hint="eastAsia"/>
          <w:lang w:eastAsia="zh-CN"/>
        </w:rPr>
        <w:t>5</w:t>
      </w:r>
      <w:r w:rsidRPr="00B910B8">
        <w:t>.2.2.2</w:t>
      </w:r>
      <w:r w:rsidRPr="00B910B8">
        <w:tab/>
        <w:t>Notification for Session Event</w:t>
      </w:r>
      <w:bookmarkEnd w:id="111"/>
    </w:p>
    <w:p w14:paraId="1B88B944" w14:textId="77777777" w:rsidR="004620AC" w:rsidRPr="00B910B8" w:rsidRDefault="004620AC" w:rsidP="004620AC">
      <w:pPr>
        <w:pStyle w:val="TH"/>
        <w:rPr>
          <w:b w:val="0"/>
        </w:rPr>
      </w:pPr>
      <w:r>
        <w:object w:dxaOrig="9210" w:dyaOrig="2100" w14:anchorId="4FBFC919">
          <v:shape id="_x0000_i1038" type="#_x0000_t75" style="width:459.55pt;height:105.2pt" o:ole="">
            <v:imagedata r:id="rId35" o:title=""/>
          </v:shape>
          <o:OLEObject Type="Embed" ProgID="Visio.Drawing.15" ShapeID="_x0000_i1038" DrawAspect="Content" ObjectID="_1809792913" r:id="rId36"/>
        </w:object>
      </w:r>
    </w:p>
    <w:p w14:paraId="67381881" w14:textId="77777777" w:rsidR="004620AC" w:rsidRPr="00B910B8" w:rsidRDefault="004620AC" w:rsidP="004620AC">
      <w:pPr>
        <w:pStyle w:val="TF"/>
        <w:rPr>
          <w:b w:val="0"/>
        </w:rPr>
      </w:pPr>
      <w:r w:rsidRPr="00B910B8">
        <w:t>Figure 5.2.2.2.2-1: Notification for Session Event</w:t>
      </w:r>
    </w:p>
    <w:p w14:paraId="6E10EC8B" w14:textId="77777777"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"{notificationURI}" received in the Nims_ImsEE_Subscribe service operation as Resource URI</w:t>
      </w:r>
      <w:r w:rsidRPr="00B910B8">
        <w:t>.</w:t>
      </w:r>
    </w:p>
    <w:p w14:paraId="1A4F8EFA" w14:textId="77777777" w:rsidR="004620AC" w:rsidRPr="00B910B8" w:rsidRDefault="004620AC" w:rsidP="004620AC">
      <w:pPr>
        <w:pStyle w:val="B1"/>
      </w:pPr>
      <w:r w:rsidRPr="00B910B8">
        <w:t>2a.</w:t>
      </w:r>
      <w:r w:rsidRPr="00B910B8">
        <w:tab/>
        <w:t>Upon success, the NF Service Consumer responds with "204 No Content".</w:t>
      </w:r>
      <w:r w:rsidRPr="0091205F">
        <w:t xml:space="preserve"> </w:t>
      </w:r>
    </w:p>
    <w:p w14:paraId="792CD7AC" w14:textId="77777777" w:rsidR="004620AC" w:rsidRPr="00B910B8" w:rsidRDefault="004620AC" w:rsidP="004620AC">
      <w:pPr>
        <w:pStyle w:val="B1"/>
      </w:pPr>
      <w:r w:rsidRPr="00B910B8">
        <w:t>2b.</w:t>
      </w:r>
      <w:r w:rsidRPr="00B910B8">
        <w:tab/>
        <w:t>On failure or redirection:</w:t>
      </w:r>
    </w:p>
    <w:p w14:paraId="485ACCEE" w14:textId="77777777" w:rsidR="004620AC" w:rsidRPr="00B910B8" w:rsidRDefault="004620AC" w:rsidP="004620AC">
      <w:pPr>
        <w:pStyle w:val="B1"/>
      </w:pPr>
      <w:r w:rsidRPr="00B910B8">
        <w:lastRenderedPageBreak/>
        <w:t>-</w:t>
      </w:r>
      <w:r w:rsidRPr="00B910B8">
        <w:tab/>
        <w:t>If the NF Service Consumer does not consider the "</w:t>
      </w:r>
      <w:r>
        <w:t>n</w:t>
      </w:r>
      <w:r w:rsidRPr="00B910B8">
        <w:t>otificationUri" as a valid notification URI, the NF Service Consumer shall return "404 Not Found" status code with the ProblemDetails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RedirectResponse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14FC5CF8" w:rsidR="004620AC" w:rsidRPr="00690A26" w:rsidRDefault="004620AC" w:rsidP="004620AC">
      <w:pPr>
        <w:pStyle w:val="41"/>
      </w:pPr>
      <w:bookmarkStart w:id="112" w:name="_Toc24937576"/>
      <w:bookmarkStart w:id="113" w:name="_Toc33962391"/>
      <w:bookmarkStart w:id="114" w:name="_Toc42883153"/>
      <w:bookmarkStart w:id="115" w:name="_Toc49733021"/>
      <w:bookmarkStart w:id="116" w:name="_Toc56690642"/>
      <w:bookmarkStart w:id="117" w:name="_Toc177499631"/>
      <w:bookmarkStart w:id="118" w:name="_Toc199172797"/>
      <w:r w:rsidRPr="00690A26">
        <w:t>5</w:t>
      </w:r>
      <w:r>
        <w:rPr>
          <w:rFonts w:eastAsiaTheme="minorEastAsia" w:hint="eastAsia"/>
          <w:lang w:eastAsia="zh-CN"/>
        </w:rPr>
        <w:t>.5</w:t>
      </w:r>
      <w:r w:rsidRPr="00690A26">
        <w:t>.</w:t>
      </w:r>
      <w:r>
        <w:t>2</w:t>
      </w:r>
      <w:r w:rsidRPr="00690A26">
        <w:t>.</w:t>
      </w:r>
      <w:r>
        <w:t>4</w:t>
      </w:r>
      <w:r w:rsidRPr="00690A26">
        <w:tab/>
      </w:r>
      <w:r>
        <w:t>SubscriptionInfo</w:t>
      </w:r>
      <w:r w:rsidRPr="00690A26">
        <w:t>Retrieval</w:t>
      </w:r>
      <w:bookmarkEnd w:id="112"/>
      <w:bookmarkEnd w:id="113"/>
      <w:bookmarkEnd w:id="114"/>
      <w:bookmarkEnd w:id="115"/>
      <w:bookmarkEnd w:id="116"/>
      <w:bookmarkEnd w:id="117"/>
      <w:bookmarkEnd w:id="118"/>
    </w:p>
    <w:p w14:paraId="2BE3F695" w14:textId="055B031B" w:rsidR="004620AC" w:rsidRPr="00690A26" w:rsidRDefault="004620AC" w:rsidP="004620AC">
      <w:pPr>
        <w:pStyle w:val="51"/>
      </w:pPr>
      <w:bookmarkStart w:id="119" w:name="_Toc24937577"/>
      <w:bookmarkStart w:id="120" w:name="_Toc33962392"/>
      <w:bookmarkStart w:id="121" w:name="_Toc42883154"/>
      <w:bookmarkStart w:id="122" w:name="_Toc49733022"/>
      <w:bookmarkStart w:id="123" w:name="_Toc56690643"/>
      <w:bookmarkStart w:id="124" w:name="_Toc177499632"/>
      <w:bookmarkStart w:id="125" w:name="_Toc199172798"/>
      <w:r w:rsidRPr="00690A26">
        <w:t>5.</w:t>
      </w:r>
      <w:r>
        <w:rPr>
          <w:rFonts w:eastAsiaTheme="minorEastAsia" w:hint="eastAsia"/>
          <w:lang w:eastAsia="zh-CN"/>
        </w:rPr>
        <w:t>5</w:t>
      </w:r>
      <w:r w:rsidRPr="00690A26">
        <w:t>.</w:t>
      </w:r>
      <w:r>
        <w:t>2</w:t>
      </w:r>
      <w:r w:rsidRPr="00690A26">
        <w:t>.</w:t>
      </w:r>
      <w:r>
        <w:t>4</w:t>
      </w:r>
      <w:r w:rsidRPr="00690A26">
        <w:t>.1</w:t>
      </w:r>
      <w:r w:rsidRPr="00690A26">
        <w:tab/>
        <w:t>General</w:t>
      </w:r>
      <w:bookmarkEnd w:id="119"/>
      <w:bookmarkEnd w:id="120"/>
      <w:bookmarkEnd w:id="121"/>
      <w:bookmarkEnd w:id="122"/>
      <w:bookmarkEnd w:id="123"/>
      <w:bookmarkEnd w:id="124"/>
      <w:bookmarkEnd w:id="125"/>
    </w:p>
    <w:p w14:paraId="63776E98" w14:textId="77777777" w:rsidR="004620AC" w:rsidRDefault="004620AC" w:rsidP="004620AC">
      <w:r w:rsidRPr="00690A26">
        <w:t xml:space="preserve">This service operation allows the retrieval of </w:t>
      </w:r>
      <w:r>
        <w:t>subscription informaiton</w:t>
      </w:r>
      <w:r w:rsidRPr="00690A26">
        <w:t xml:space="preserve">. </w:t>
      </w:r>
    </w:p>
    <w:p w14:paraId="77DAAD75" w14:textId="752AE45F" w:rsidR="004620AC" w:rsidRPr="00690A26" w:rsidRDefault="004620AC" w:rsidP="004620AC">
      <w:pPr>
        <w:pStyle w:val="51"/>
      </w:pPr>
      <w:bookmarkStart w:id="126" w:name="_Toc199172799"/>
      <w:r w:rsidRPr="00690A26">
        <w:t>5.</w:t>
      </w:r>
      <w:r>
        <w:rPr>
          <w:rFonts w:eastAsiaTheme="minorEastAsia" w:hint="eastAsia"/>
          <w:lang w:eastAsia="zh-CN"/>
        </w:rPr>
        <w:t>5</w:t>
      </w:r>
      <w:r w:rsidRPr="00690A26">
        <w:t>.</w:t>
      </w:r>
      <w:r>
        <w:t>2</w:t>
      </w:r>
      <w:r w:rsidRPr="00690A26">
        <w:t>.</w:t>
      </w:r>
      <w:r>
        <w:t>4</w:t>
      </w:r>
      <w:r w:rsidRPr="00690A26">
        <w:t>.</w:t>
      </w:r>
      <w:r>
        <w:t>2</w:t>
      </w:r>
      <w:r w:rsidRPr="00690A26">
        <w:tab/>
      </w:r>
      <w:r>
        <w:t>Subscription Info Retrieval</w:t>
      </w:r>
      <w:bookmarkEnd w:id="126"/>
    </w:p>
    <w:p w14:paraId="1B3D6575" w14:textId="713F1102" w:rsidR="004620AC" w:rsidRPr="00690A26" w:rsidRDefault="00AF612D" w:rsidP="004620AC">
      <w:pPr>
        <w:pStyle w:val="TH"/>
      </w:pPr>
      <w:r>
        <w:object w:dxaOrig="6286" w:dyaOrig="1486" w14:anchorId="40DCCA06">
          <v:shape id="_x0000_i1039" type="#_x0000_t75" style="width:314.25pt;height:74.4pt" o:ole="">
            <v:imagedata r:id="rId37" o:title=""/>
          </v:shape>
          <o:OLEObject Type="Embed" ProgID="Visio.Drawing.15" ShapeID="_x0000_i1039" DrawAspect="Content" ObjectID="_1809792914" r:id="rId38"/>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77777777" w:rsidR="004620AC" w:rsidRPr="00690A26" w:rsidRDefault="004620AC" w:rsidP="004620AC">
      <w:pPr>
        <w:pStyle w:val="B1"/>
      </w:pPr>
      <w:r w:rsidRPr="00690A26">
        <w:t>1.</w:t>
      </w:r>
      <w:r w:rsidRPr="00690A26">
        <w:tab/>
        <w:t>The NF Service Consumer shall send an HTTP GET request to the resource URI "</w:t>
      </w:r>
      <w:r>
        <w:t>subscription</w:t>
      </w:r>
      <w:r w:rsidRPr="00690A26">
        <w:t xml:space="preserve">" collection resource. </w:t>
      </w:r>
    </w:p>
    <w:p w14:paraId="6A12A029" w14:textId="77777777"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Subcription.</w:t>
      </w:r>
    </w:p>
    <w:p w14:paraId="6797471F" w14:textId="3735E556" w:rsidR="004620AC" w:rsidRDefault="004620AC" w:rsidP="004620AC">
      <w:pPr>
        <w:pStyle w:val="B1"/>
      </w:pPr>
      <w:r w:rsidRPr="00B910B8">
        <w:t>2b.</w:t>
      </w:r>
      <w:r w:rsidRPr="00B910B8">
        <w:tab/>
        <w:t>On failure</w:t>
      </w:r>
      <w:r>
        <w:t>, one of the HTTP status code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27" w:name="_Toc199172800"/>
      <w:r w:rsidRPr="009E4880">
        <w:t>5.</w:t>
      </w:r>
      <w:r w:rsidR="001B6BE2">
        <w:rPr>
          <w:rFonts w:eastAsiaTheme="minorEastAsia" w:hint="eastAsia"/>
          <w:lang w:eastAsia="zh-CN"/>
        </w:rPr>
        <w:t>6</w:t>
      </w:r>
      <w:r w:rsidRPr="009E4880">
        <w:tab/>
        <w:t>Nimsas_</w:t>
      </w:r>
      <w:r>
        <w:rPr>
          <w:rFonts w:hint="eastAsia"/>
          <w:lang w:eastAsia="zh-CN"/>
        </w:rPr>
        <w:t>ImsParameterProvision</w:t>
      </w:r>
      <w:r w:rsidRPr="009E4880">
        <w:t xml:space="preserve"> Service</w:t>
      </w:r>
      <w:bookmarkEnd w:id="127"/>
    </w:p>
    <w:p w14:paraId="7E6A3151" w14:textId="3E0FA70F" w:rsidR="002C2BB3" w:rsidRPr="009E4880" w:rsidRDefault="002C2BB3" w:rsidP="002C2BB3">
      <w:pPr>
        <w:pStyle w:val="31"/>
      </w:pPr>
      <w:bookmarkStart w:id="128" w:name="_Toc199172801"/>
      <w:r w:rsidRPr="009E4880">
        <w:t>5.</w:t>
      </w:r>
      <w:r w:rsidR="001B6BE2">
        <w:rPr>
          <w:rFonts w:eastAsiaTheme="minorEastAsia" w:hint="eastAsia"/>
          <w:lang w:eastAsia="zh-CN"/>
        </w:rPr>
        <w:t>6</w:t>
      </w:r>
      <w:r w:rsidRPr="009E4880">
        <w:t>.1</w:t>
      </w:r>
      <w:r w:rsidRPr="009E4880">
        <w:tab/>
        <w:t>Service Description</w:t>
      </w:r>
      <w:bookmarkEnd w:id="128"/>
    </w:p>
    <w:p w14:paraId="4AF2FEA4" w14:textId="77777777" w:rsidR="002C2BB3" w:rsidRPr="00B910B8" w:rsidRDefault="002C2BB3" w:rsidP="002C2BB3">
      <w:r w:rsidRPr="00B910B8">
        <w:t>The Nimsas_</w:t>
      </w:r>
      <w:r>
        <w:rPr>
          <w:rFonts w:hint="eastAsia"/>
          <w:lang w:eastAsia="zh-CN"/>
        </w:rPr>
        <w:t>ImsParameterProvision</w:t>
      </w:r>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Pr>
          <w:rFonts w:hint="eastAsia"/>
          <w:lang w:eastAsia="zh-CN"/>
        </w:rPr>
        <w:t>NEF or trusted AF</w:t>
      </w:r>
      <w:r>
        <w:rPr>
          <w:lang w:eastAsia="zh-CN"/>
        </w:rPr>
        <w:t xml:space="preserve">) </w:t>
      </w:r>
      <w:r>
        <w:rPr>
          <w:rFonts w:hint="eastAsia"/>
          <w:lang w:eastAsia="zh-CN"/>
        </w:rPr>
        <w:t>to pprovision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29" w:name="_Toc199172802"/>
      <w:r w:rsidRPr="009E4880">
        <w:t>5.</w:t>
      </w:r>
      <w:r w:rsidR="001B6BE2">
        <w:rPr>
          <w:rFonts w:eastAsiaTheme="minorEastAsia" w:hint="eastAsia"/>
          <w:lang w:eastAsia="zh-CN"/>
        </w:rPr>
        <w:t>6</w:t>
      </w:r>
      <w:r w:rsidRPr="009E4880">
        <w:t>.2</w:t>
      </w:r>
      <w:r w:rsidRPr="009E4880">
        <w:tab/>
        <w:t>Service Operations</w:t>
      </w:r>
      <w:bookmarkEnd w:id="129"/>
    </w:p>
    <w:p w14:paraId="44CE7194" w14:textId="1FFCFC01" w:rsidR="002C2BB3" w:rsidRPr="009E4880" w:rsidRDefault="002C2BB3" w:rsidP="002C2BB3">
      <w:pPr>
        <w:pStyle w:val="41"/>
      </w:pPr>
      <w:bookmarkStart w:id="130" w:name="_Toc199172803"/>
      <w:r w:rsidRPr="009E4880">
        <w:t>5.</w:t>
      </w:r>
      <w:r w:rsidR="001B6BE2">
        <w:rPr>
          <w:rFonts w:eastAsiaTheme="minorEastAsia" w:hint="eastAsia"/>
          <w:lang w:eastAsia="zh-CN"/>
        </w:rPr>
        <w:t>6</w:t>
      </w:r>
      <w:r w:rsidRPr="009E4880">
        <w:t>.2.1</w:t>
      </w:r>
      <w:r w:rsidRPr="009E4880">
        <w:tab/>
        <w:t>Introduction</w:t>
      </w:r>
      <w:bookmarkEnd w:id="130"/>
    </w:p>
    <w:p w14:paraId="3EE82072" w14:textId="77777777" w:rsidR="002C2BB3" w:rsidRPr="00B910B8" w:rsidRDefault="002C2BB3" w:rsidP="002C2BB3">
      <w:r w:rsidRPr="00B910B8">
        <w:t xml:space="preserve">The </w:t>
      </w:r>
      <w:r>
        <w:rPr>
          <w:rFonts w:hint="eastAsia"/>
          <w:lang w:eastAsia="zh-CN"/>
        </w:rPr>
        <w:t>s</w:t>
      </w:r>
      <w:r w:rsidRPr="00B910B8">
        <w:t>ervice operations defined for the Nimsas_</w:t>
      </w:r>
      <w:r>
        <w:rPr>
          <w:rFonts w:hint="eastAsia"/>
          <w:lang w:eastAsia="zh-CN"/>
        </w:rPr>
        <w:t>ImsParameterProvision</w:t>
      </w:r>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77777777"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w:t>
      </w:r>
      <w:r w:rsidRPr="00F40899">
        <w:rPr>
          <w:lang w:eastAsia="zh-CN"/>
        </w:rPr>
        <w:t xml:space="preserve">the </w:t>
      </w:r>
      <w:r>
        <w:rPr>
          <w:rFonts w:hint="eastAsia"/>
          <w:lang w:eastAsia="zh-CN"/>
        </w:rPr>
        <w:t xml:space="preserve">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lastRenderedPageBreak/>
        <w:t>Table 5.</w:t>
      </w:r>
      <w:r w:rsidR="001B6BE2">
        <w:rPr>
          <w:rFonts w:eastAsiaTheme="minorEastAsia" w:hint="eastAsia"/>
          <w:lang w:eastAsia="zh-CN"/>
        </w:rPr>
        <w:t>6</w:t>
      </w:r>
      <w:r w:rsidRPr="00B910B8">
        <w:t>.2.1-1: Service operations supported by the Nimsa</w:t>
      </w:r>
      <w:r>
        <w:rPr>
          <w:rFonts w:hint="eastAsia"/>
          <w:lang w:eastAsia="zh-CN"/>
        </w:rPr>
        <w:t>s_ImsParameterProvision</w:t>
      </w:r>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1" w:name="_Toc199172804"/>
      <w:r w:rsidRPr="00B910B8">
        <w:t>5.</w:t>
      </w:r>
      <w:r w:rsidR="001B6BE2">
        <w:rPr>
          <w:rFonts w:eastAsiaTheme="minorEastAsia" w:hint="eastAsia"/>
          <w:lang w:eastAsia="zh-CN"/>
        </w:rPr>
        <w:t>6</w:t>
      </w:r>
      <w:r w:rsidRPr="00B910B8">
        <w:t>.2.</w:t>
      </w:r>
      <w:r>
        <w:t>2</w:t>
      </w:r>
      <w:r w:rsidRPr="00B910B8">
        <w:tab/>
      </w:r>
      <w:r>
        <w:t>Create Service Operation</w:t>
      </w:r>
      <w:bookmarkEnd w:id="131"/>
    </w:p>
    <w:p w14:paraId="67B25B49" w14:textId="35E577DF" w:rsidR="002C2BB3" w:rsidRDefault="002C2BB3" w:rsidP="002C2BB3">
      <w:pPr>
        <w:pStyle w:val="51"/>
      </w:pPr>
      <w:bookmarkStart w:id="132" w:name="_Toc199172805"/>
      <w:r>
        <w:t>5.</w:t>
      </w:r>
      <w:r w:rsidR="001B6BE2">
        <w:rPr>
          <w:rFonts w:eastAsiaTheme="minorEastAsia" w:hint="eastAsia"/>
          <w:lang w:eastAsia="zh-CN"/>
        </w:rPr>
        <w:t>6</w:t>
      </w:r>
      <w:r>
        <w:t>.2.2.1</w:t>
      </w:r>
      <w:r>
        <w:tab/>
        <w:t>General</w:t>
      </w:r>
      <w:bookmarkEnd w:id="132"/>
    </w:p>
    <w:p w14:paraId="4064DF0E" w14:textId="77777777" w:rsidR="002C2BB3" w:rsidRDefault="002C2BB3" w:rsidP="002C2BB3">
      <w:pPr>
        <w:rPr>
          <w:lang w:eastAsia="zh-CN"/>
        </w:rPr>
      </w:pPr>
      <w:r>
        <w:t>This service operation is used by the service consumer (e.g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3" w:name="_Toc199172806"/>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3"/>
    </w:p>
    <w:p w14:paraId="0E0791CD"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0" type="#_x0000_t75" style="width:461.15pt;height:106.55pt" o:ole="">
            <v:imagedata r:id="rId39" o:title=""/>
          </v:shape>
          <o:OLEObject Type="Embed" ProgID="Visio.Drawing.15" ShapeID="_x0000_i1040" DrawAspect="Content" ObjectID="_1809792915" r:id="rId40"/>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7777777" w:rsidR="002C2BB3" w:rsidRDefault="002C2BB3" w:rsidP="002C2BB3">
      <w:pPr>
        <w:pStyle w:val="B1"/>
      </w:pPr>
      <w:r>
        <w:t>1.</w:t>
      </w:r>
      <w:r>
        <w:tab/>
      </w:r>
      <w:r w:rsidRPr="003B2883">
        <w:t>The NF Service Consumer</w:t>
      </w:r>
      <w:r>
        <w:rPr>
          <w:rFonts w:hint="eastAsia"/>
          <w:lang w:eastAsia="zh-CN"/>
        </w:rPr>
        <w:t xml:space="preserve"> (e.g. NEF)</w:t>
      </w:r>
      <w:r w:rsidRPr="003B2883">
        <w:t xml:space="preserve"> send a P</w:t>
      </w:r>
      <w:r>
        <w:rPr>
          <w:rFonts w:hint="eastAsia"/>
          <w:lang w:eastAsia="zh-CN"/>
        </w:rPr>
        <w:t>UT</w:t>
      </w:r>
      <w:r w:rsidRPr="003B2883">
        <w:t xml:space="preserve"> request to </w:t>
      </w:r>
      <w:r>
        <w:rPr>
          <w:rFonts w:hint="eastAsia"/>
          <w:lang w:eastAsia="zh-CN"/>
        </w:rPr>
        <w:t xml:space="preserve">the resource that represents the new IMS </w:t>
      </w:r>
      <w:r w:rsidRPr="00B06F7A">
        <w:t>Parameter Provisioning Data entry for the AF identified by the afInsta</w:t>
      </w:r>
      <w:r>
        <w:rPr>
          <w:rFonts w:hint="eastAsia"/>
          <w:lang w:eastAsia="zh-CN"/>
        </w:rPr>
        <w:t>n</w:t>
      </w:r>
      <w:r w:rsidRPr="00B06F7A">
        <w:t xml:space="preserve">ceId. The request body shall contain a </w:t>
      </w:r>
      <w:r>
        <w:rPr>
          <w:rFonts w:hint="eastAsia"/>
          <w:lang w:eastAsia="zh-CN"/>
        </w:rPr>
        <w:t>Ims</w:t>
      </w:r>
      <w:r w:rsidRPr="00B06F7A">
        <w:t>PpDataEntry object representing the value of the new resource</w:t>
      </w:r>
      <w:r>
        <w:rPr>
          <w:rFonts w:hint="eastAsia"/>
          <w:lang w:eastAsia="zh-CN"/>
        </w:rPr>
        <w:t>.</w:t>
      </w:r>
    </w:p>
    <w:p w14:paraId="30885E2C" w14:textId="77777777"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Pr>
          <w:rFonts w:hint="eastAsia"/>
          <w:lang w:eastAsia="zh-CN"/>
        </w:rPr>
        <w:t xml:space="preserve"> </w:t>
      </w:r>
      <w:r>
        <w:t xml:space="preserve">the IMS AS shall </w:t>
      </w:r>
      <w:r>
        <w:rPr>
          <w:rFonts w:hint="eastAsia"/>
          <w:lang w:eastAsia="zh-CN"/>
        </w:rPr>
        <w:t xml:space="preserve">responds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a </w:t>
      </w:r>
      <w:r>
        <w:rPr>
          <w:rFonts w:hint="eastAsia"/>
          <w:lang w:eastAsia="zh-CN"/>
        </w:rPr>
        <w:t>Ims</w:t>
      </w:r>
      <w:r w:rsidRPr="00B06F7A">
        <w:t>PpDataEntry object representing the new created resource.</w:t>
      </w:r>
    </w:p>
    <w:p w14:paraId="7A919379" w14:textId="02353FF9" w:rsidR="002C2BB3" w:rsidRDefault="002C2BB3" w:rsidP="002C2BB3">
      <w:pPr>
        <w:pStyle w:val="B1"/>
      </w:pPr>
      <w:r w:rsidRPr="003B2883">
        <w:t>2b.</w:t>
      </w:r>
      <w:r w:rsidRPr="003B2883">
        <w:tab/>
        <w:t xml:space="preserve">On failure, one of the HTTP status code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34" w:name="_Toc199172807"/>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34"/>
    </w:p>
    <w:p w14:paraId="78B48AE1" w14:textId="44C1C81D" w:rsidR="002C2BB3" w:rsidRPr="009E4880" w:rsidRDefault="002C2BB3" w:rsidP="002C2BB3">
      <w:pPr>
        <w:pStyle w:val="51"/>
      </w:pPr>
      <w:bookmarkStart w:id="135" w:name="_Toc199172808"/>
      <w:r w:rsidRPr="009E4880">
        <w:t>5.</w:t>
      </w:r>
      <w:r w:rsidR="001B6BE2">
        <w:rPr>
          <w:rFonts w:eastAsiaTheme="minorEastAsia" w:hint="eastAsia"/>
          <w:lang w:eastAsia="zh-CN"/>
        </w:rPr>
        <w:t>6</w:t>
      </w:r>
      <w:r w:rsidRPr="009E4880">
        <w:t>.2.</w:t>
      </w:r>
      <w:r>
        <w:t>3</w:t>
      </w:r>
      <w:r w:rsidRPr="009E4880">
        <w:t>.1</w:t>
      </w:r>
      <w:r w:rsidRPr="009E4880">
        <w:tab/>
        <w:t>General</w:t>
      </w:r>
      <w:bookmarkEnd w:id="135"/>
    </w:p>
    <w:p w14:paraId="4140DEF6" w14:textId="77777777" w:rsidR="002C2BB3" w:rsidRPr="00B910B8" w:rsidRDefault="002C2BB3" w:rsidP="002C2BB3">
      <w:r>
        <w:t xml:space="preserve">This service operation is used by the service consumer (e.g NEF) to </w:t>
      </w:r>
      <w:r>
        <w:rPr>
          <w:rFonts w:hint="eastAsia"/>
          <w:lang w:eastAsia="zh-CN"/>
        </w:rPr>
        <w:t>modity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will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36" w:name="_Toc199172809"/>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36"/>
    </w:p>
    <w:p w14:paraId="1EE90E84" w14:textId="77777777" w:rsidR="002C2BB3" w:rsidRDefault="002C2BB3" w:rsidP="002C2BB3">
      <w:pPr>
        <w:rPr>
          <w:lang w:eastAsia="zh-CN"/>
        </w:rPr>
      </w:pPr>
      <w:r w:rsidRPr="00BE103E">
        <w:t>The request contains the IMS UE's identity (/{imsUeId}) which shall be an IMPU</w:t>
      </w:r>
      <w:r>
        <w:rPr>
          <w:rFonts w:hint="eastAsia"/>
          <w:lang w:eastAsia="zh-CN"/>
        </w:rPr>
        <w:t>.</w:t>
      </w:r>
    </w:p>
    <w:p w14:paraId="6DDE96D2" w14:textId="00A5846C" w:rsidR="002C2BB3" w:rsidRDefault="002C2BB3" w:rsidP="002C2BB3">
      <w:pPr>
        <w:pStyle w:val="TF"/>
      </w:pPr>
      <w:r>
        <w:object w:dxaOrig="9465" w:dyaOrig="2123" w14:anchorId="607BCFFC">
          <v:shape id="_x0000_i1041" type="#_x0000_t75" style="width:473.2pt;height:106.55pt" o:ole="">
            <v:imagedata r:id="rId41" o:title=""/>
          </v:shape>
          <o:OLEObject Type="Embed" ProgID="Visio.Drawing.15" ShapeID="_x0000_i1041" DrawAspect="Content" ObjectID="_1809792916" r:id="rId42"/>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77777777" w:rsidR="002C2BB3" w:rsidRDefault="002C2BB3" w:rsidP="002C2BB3">
      <w:pPr>
        <w:pStyle w:val="B1"/>
      </w:pPr>
      <w:r w:rsidRPr="003B2883">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modified</w:t>
      </w:r>
      <w:r w:rsidRPr="00B06F7A">
        <w:t xml:space="preserve"> resource</w:t>
      </w:r>
      <w:r>
        <w:rPr>
          <w:lang w:eastAsia="zh-CN"/>
        </w:rPr>
        <w:t>.</w:t>
      </w:r>
    </w:p>
    <w:p w14:paraId="504A5117" w14:textId="77777777" w:rsidR="002C2BB3" w:rsidRDefault="002C2BB3" w:rsidP="002C2BB3">
      <w:pPr>
        <w:pStyle w:val="B1"/>
      </w:pPr>
      <w:r w:rsidRPr="003B2883">
        <w:t>2a.</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r>
        <w:rPr>
          <w:rFonts w:hint="eastAsia"/>
          <w:lang w:eastAsia="zh-CN"/>
        </w:rPr>
        <w:t>Ims</w:t>
      </w:r>
      <w:r w:rsidRPr="00B06F7A">
        <w:t>PpDataEntry</w:t>
      </w:r>
      <w:r>
        <w:t>.</w:t>
      </w:r>
    </w:p>
    <w:p w14:paraId="4E15B1DA" w14:textId="6F2FE9F1" w:rsidR="002C2BB3" w:rsidRDefault="002C2BB3" w:rsidP="002C2BB3">
      <w:pPr>
        <w:pStyle w:val="B1"/>
      </w:pPr>
      <w:r>
        <w:rPr>
          <w:lang w:eastAsia="zh-CN"/>
        </w:rPr>
        <w:t>2</w:t>
      </w:r>
      <w:r>
        <w:rPr>
          <w:rFonts w:hint="eastAsia"/>
          <w:lang w:eastAsia="zh-CN"/>
        </w:rPr>
        <w:t>b</w:t>
      </w:r>
      <w:r>
        <w:rPr>
          <w:lang w:eastAsia="zh-CN"/>
        </w:rPr>
        <w:tab/>
      </w:r>
      <w:r w:rsidRPr="003B2883">
        <w:t xml:space="preserve">On failure, one of the HTTP status code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37" w:name="_Toc199172810"/>
      <w:r>
        <w:t>5.</w:t>
      </w:r>
      <w:r w:rsidR="001B6BE2">
        <w:rPr>
          <w:rFonts w:eastAsiaTheme="minorEastAsia" w:hint="eastAsia"/>
          <w:lang w:eastAsia="zh-CN"/>
        </w:rPr>
        <w:t>6</w:t>
      </w:r>
      <w:r>
        <w:t>.2.4</w:t>
      </w:r>
      <w:r>
        <w:tab/>
        <w:t>Delete Service Operation</w:t>
      </w:r>
      <w:bookmarkEnd w:id="137"/>
    </w:p>
    <w:p w14:paraId="1DF655D9" w14:textId="7DE39C02" w:rsidR="002C2BB3" w:rsidRPr="009E4880" w:rsidRDefault="002C2BB3" w:rsidP="002C2BB3">
      <w:pPr>
        <w:pStyle w:val="51"/>
      </w:pPr>
      <w:bookmarkStart w:id="138" w:name="_Toc199172811"/>
      <w:r w:rsidRPr="009E4880">
        <w:t>5.</w:t>
      </w:r>
      <w:r w:rsidR="001B6BE2">
        <w:rPr>
          <w:rFonts w:eastAsiaTheme="minorEastAsia" w:hint="eastAsia"/>
          <w:lang w:eastAsia="zh-CN"/>
        </w:rPr>
        <w:t>6</w:t>
      </w:r>
      <w:r w:rsidRPr="009E4880">
        <w:t>.2.</w:t>
      </w:r>
      <w:r>
        <w:t>4</w:t>
      </w:r>
      <w:r w:rsidRPr="009E4880">
        <w:t>.1</w:t>
      </w:r>
      <w:r w:rsidRPr="009E4880">
        <w:tab/>
        <w:t>General</w:t>
      </w:r>
      <w:bookmarkEnd w:id="138"/>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39" w:name="_Toc199172812"/>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39"/>
    </w:p>
    <w:p w14:paraId="764F8376" w14:textId="70D9BBEC" w:rsidR="002C2BB3" w:rsidRDefault="002C2BB3" w:rsidP="002C2BB3">
      <w:pPr>
        <w:pStyle w:val="TF"/>
      </w:pPr>
      <w:r>
        <w:object w:dxaOrig="9226" w:dyaOrig="2123" w14:anchorId="08E6CDD8">
          <v:shape id="_x0000_i1042" type="#_x0000_t75" style="width:461.15pt;height:106.55pt" o:ole="">
            <v:imagedata r:id="rId43" o:title=""/>
          </v:shape>
          <o:OLEObject Type="Embed" ProgID="Visio.Drawing.15" ShapeID="_x0000_i1042" DrawAspect="Content" ObjectID="_1809792917" r:id="rId44"/>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77777777"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new IMS </w:t>
      </w:r>
      <w:r w:rsidRPr="00B06F7A">
        <w:t xml:space="preserve">Parameter Provisioning Data entry for the AF identified by the afInstnaceId. The request body shall contain a </w:t>
      </w:r>
      <w:r>
        <w:rPr>
          <w:rFonts w:hint="eastAsia"/>
          <w:lang w:eastAsia="zh-CN"/>
        </w:rPr>
        <w:t>Ims</w:t>
      </w:r>
      <w:r w:rsidRPr="00B06F7A">
        <w:t xml:space="preserve">PpDataEntry object representing the value of the </w:t>
      </w:r>
      <w:r>
        <w:rPr>
          <w:rFonts w:hint="eastAsia"/>
          <w:lang w:eastAsia="zh-CN"/>
        </w:rPr>
        <w:t xml:space="preserve">deleted </w:t>
      </w:r>
      <w:r w:rsidRPr="00B06F7A">
        <w:t>resource</w:t>
      </w:r>
      <w:r>
        <w:rPr>
          <w:lang w:eastAsia="zh-CN"/>
        </w:rPr>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r>
        <w:rPr>
          <w:rFonts w:hint="eastAsia"/>
          <w:lang w:eastAsia="zh-CN"/>
        </w:rPr>
        <w:t>ImsPpDataEntry</w:t>
      </w:r>
      <w:r>
        <w:t xml:space="preserve"> is successfully deleted in the response message.</w:t>
      </w:r>
    </w:p>
    <w:p w14:paraId="35A227EF" w14:textId="0DD6A7AB" w:rsidR="002C2BB3" w:rsidRDefault="002C2BB3" w:rsidP="002C2BB3">
      <w:pPr>
        <w:pStyle w:val="B1"/>
        <w:rPr>
          <w:lang w:val="en-US"/>
        </w:rPr>
      </w:pPr>
      <w:r w:rsidRPr="00B910B8">
        <w:t>2b.</w:t>
      </w:r>
      <w:r w:rsidRPr="00B910B8">
        <w:tab/>
        <w:t>On failure</w:t>
      </w:r>
      <w:r>
        <w:t>, one of the HTTP status code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0" w:name="_Toc199172813"/>
      <w:r>
        <w:lastRenderedPageBreak/>
        <w:t>6</w:t>
      </w:r>
      <w:r>
        <w:tab/>
        <w:t>API Definitions</w:t>
      </w:r>
      <w:bookmarkEnd w:id="67"/>
      <w:bookmarkEnd w:id="68"/>
      <w:bookmarkEnd w:id="140"/>
    </w:p>
    <w:p w14:paraId="6665A387" w14:textId="77777777" w:rsidR="00241C78" w:rsidRPr="00241C78" w:rsidRDefault="00241C78" w:rsidP="007C500A">
      <w:pPr>
        <w:pStyle w:val="21"/>
      </w:pPr>
      <w:bookmarkStart w:id="141" w:name="_Toc82676355"/>
      <w:bookmarkStart w:id="142" w:name="_Toc130836126"/>
      <w:bookmarkStart w:id="143" w:name="_Toc199172814"/>
      <w:bookmarkStart w:id="144" w:name="_Toc35971398"/>
      <w:bookmarkStart w:id="145" w:name="_Toc510696607"/>
      <w:r w:rsidRPr="00241C78">
        <w:t>6.1</w:t>
      </w:r>
      <w:r w:rsidRPr="00241C78">
        <w:tab/>
        <w:t>Nimsas_SessionEventControl Service API</w:t>
      </w:r>
      <w:bookmarkEnd w:id="141"/>
      <w:bookmarkEnd w:id="142"/>
      <w:bookmarkEnd w:id="143"/>
    </w:p>
    <w:p w14:paraId="643F5612" w14:textId="77777777" w:rsidR="00241C78" w:rsidRPr="00241C78" w:rsidRDefault="00241C78" w:rsidP="007C500A">
      <w:pPr>
        <w:pStyle w:val="31"/>
      </w:pPr>
      <w:bookmarkStart w:id="146" w:name="_Toc82676356"/>
      <w:bookmarkStart w:id="147" w:name="_Toc130836127"/>
      <w:bookmarkStart w:id="148" w:name="_Toc199172815"/>
      <w:r w:rsidRPr="00241C78">
        <w:t>6.1.1</w:t>
      </w:r>
      <w:r w:rsidRPr="00241C78">
        <w:tab/>
      </w:r>
      <w:bookmarkEnd w:id="146"/>
      <w:r w:rsidRPr="00241C78">
        <w:t>API URI</w:t>
      </w:r>
      <w:bookmarkEnd w:id="147"/>
      <w:bookmarkEnd w:id="148"/>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149" w:name="_Toc82676357"/>
      <w:bookmarkStart w:id="150" w:name="_Toc130836128"/>
      <w:bookmarkStart w:id="151" w:name="_Toc199172816"/>
      <w:r w:rsidRPr="00241C78">
        <w:t>6.1.2</w:t>
      </w:r>
      <w:r w:rsidRPr="00241C78">
        <w:tab/>
        <w:t>Usage of HTTP</w:t>
      </w:r>
      <w:bookmarkEnd w:id="149"/>
      <w:bookmarkEnd w:id="150"/>
      <w:bookmarkEnd w:id="151"/>
    </w:p>
    <w:p w14:paraId="3D2DC3C3" w14:textId="77777777" w:rsidR="00241C78" w:rsidRPr="00241C78" w:rsidRDefault="00241C78" w:rsidP="007C500A">
      <w:pPr>
        <w:pStyle w:val="41"/>
      </w:pPr>
      <w:bookmarkStart w:id="152" w:name="_Toc82676358"/>
      <w:bookmarkStart w:id="153" w:name="_Toc130836129"/>
      <w:bookmarkStart w:id="154" w:name="_Toc199172817"/>
      <w:r w:rsidRPr="00241C78">
        <w:t>6.1.2.1</w:t>
      </w:r>
      <w:r w:rsidRPr="00241C78">
        <w:tab/>
        <w:t>General</w:t>
      </w:r>
      <w:bookmarkEnd w:id="152"/>
      <w:bookmarkEnd w:id="153"/>
      <w:bookmarkEnd w:id="154"/>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155" w:name="_Toc82676359"/>
      <w:bookmarkStart w:id="156" w:name="_Toc130836130"/>
      <w:bookmarkStart w:id="157" w:name="_Toc199172818"/>
      <w:r w:rsidRPr="00241C78">
        <w:t>6.1.2.2</w:t>
      </w:r>
      <w:r w:rsidRPr="00241C78">
        <w:tab/>
        <w:t>HTTP standard headers</w:t>
      </w:r>
      <w:bookmarkEnd w:id="155"/>
      <w:bookmarkEnd w:id="156"/>
      <w:bookmarkEnd w:id="157"/>
    </w:p>
    <w:p w14:paraId="4B7C5CCD" w14:textId="77777777" w:rsidR="00241C78" w:rsidRPr="00241C78" w:rsidRDefault="00241C78" w:rsidP="007C500A">
      <w:pPr>
        <w:pStyle w:val="51"/>
      </w:pPr>
      <w:bookmarkStart w:id="158" w:name="_Toc82676360"/>
      <w:bookmarkStart w:id="159" w:name="_Toc130836131"/>
      <w:bookmarkStart w:id="160" w:name="_Toc199172819"/>
      <w:r w:rsidRPr="00241C78">
        <w:t>6.1.2.2.1</w:t>
      </w:r>
      <w:r w:rsidRPr="00241C78">
        <w:rPr>
          <w:rFonts w:hint="eastAsia"/>
        </w:rPr>
        <w:tab/>
      </w:r>
      <w:r w:rsidRPr="00241C78">
        <w:t>General</w:t>
      </w:r>
      <w:bookmarkEnd w:id="158"/>
      <w:bookmarkEnd w:id="159"/>
      <w:bookmarkEnd w:id="160"/>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1" w:name="_Toc82676361"/>
      <w:bookmarkStart w:id="162" w:name="_Toc130836132"/>
      <w:bookmarkStart w:id="163" w:name="_Toc199172820"/>
      <w:r w:rsidRPr="00241C78">
        <w:t>6.1.2.2.2</w:t>
      </w:r>
      <w:r w:rsidRPr="00241C78">
        <w:tab/>
        <w:t>Content type</w:t>
      </w:r>
      <w:bookmarkEnd w:id="161"/>
      <w:bookmarkEnd w:id="162"/>
      <w:bookmarkEnd w:id="163"/>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164" w:name="_Toc82676362"/>
      <w:bookmarkStart w:id="165" w:name="_Toc130836133"/>
      <w:bookmarkStart w:id="166" w:name="_Toc199172821"/>
      <w:r w:rsidRPr="00241C78">
        <w:t>6.1.2.3</w:t>
      </w:r>
      <w:r w:rsidRPr="00241C78">
        <w:tab/>
        <w:t>HTTP custom headers</w:t>
      </w:r>
      <w:bookmarkEnd w:id="164"/>
      <w:bookmarkEnd w:id="165"/>
      <w:bookmarkEnd w:id="166"/>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67" w:name="_Toc199172822"/>
      <w:r>
        <w:lastRenderedPageBreak/>
        <w:t>6.1.3</w:t>
      </w:r>
      <w:r>
        <w:tab/>
        <w:t>Resources</w:t>
      </w:r>
      <w:bookmarkEnd w:id="144"/>
      <w:bookmarkEnd w:id="145"/>
      <w:bookmarkEnd w:id="167"/>
    </w:p>
    <w:p w14:paraId="29CC1792" w14:textId="77777777" w:rsidR="007B3457" w:rsidRDefault="00000000">
      <w:pPr>
        <w:pStyle w:val="41"/>
      </w:pPr>
      <w:bookmarkStart w:id="168" w:name="_Toc510696608"/>
      <w:bookmarkStart w:id="169" w:name="_Toc35971399"/>
      <w:bookmarkStart w:id="170" w:name="_Toc199172823"/>
      <w:bookmarkStart w:id="171" w:name="_Toc510696609"/>
      <w:bookmarkStart w:id="172" w:name="_Toc35971400"/>
      <w:r>
        <w:t>6.1.3.1</w:t>
      </w:r>
      <w:r>
        <w:tab/>
        <w:t>Overview</w:t>
      </w:r>
      <w:bookmarkEnd w:id="168"/>
      <w:bookmarkEnd w:id="169"/>
      <w:bookmarkEnd w:id="170"/>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43" type="#_x0000_t75" style="width:297.35pt;height:95.3pt" o:ole="">
            <v:imagedata r:id="rId45" o:title=""/>
          </v:shape>
          <o:OLEObject Type="Embed" ProgID="Visio.Drawing.15" ShapeID="_x0000_i1043" DrawAspect="Content" ObjectID="_1809792918" r:id="rId46"/>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3" w:name="_Toc199172824"/>
      <w:bookmarkStart w:id="174" w:name="_Toc510696610"/>
      <w:bookmarkStart w:id="175" w:name="_Toc35971401"/>
      <w:bookmarkEnd w:id="171"/>
      <w:bookmarkEnd w:id="172"/>
      <w:r w:rsidRPr="00B910B8">
        <w:t>6.1.3.2</w:t>
      </w:r>
      <w:r w:rsidRPr="00B910B8">
        <w:tab/>
        <w:t>Resource: Session Event Subscriptions</w:t>
      </w:r>
      <w:bookmarkEnd w:id="173"/>
    </w:p>
    <w:p w14:paraId="3E133B16" w14:textId="77777777" w:rsidR="007B3457" w:rsidRDefault="00000000">
      <w:pPr>
        <w:pStyle w:val="51"/>
      </w:pPr>
      <w:bookmarkStart w:id="176" w:name="_Toc199172825"/>
      <w:r>
        <w:t>6.1.3.2.1</w:t>
      </w:r>
      <w:r>
        <w:tab/>
        <w:t>Description</w:t>
      </w:r>
      <w:bookmarkEnd w:id="174"/>
      <w:bookmarkEnd w:id="175"/>
      <w:bookmarkEnd w:id="176"/>
    </w:p>
    <w:p w14:paraId="4AAC1B7D" w14:textId="77777777" w:rsidR="007B3457" w:rsidRDefault="00000000">
      <w:pPr>
        <w:pStyle w:val="51"/>
      </w:pPr>
      <w:bookmarkStart w:id="177" w:name="_Toc35971402"/>
      <w:bookmarkStart w:id="178" w:name="_Toc199172826"/>
      <w:bookmarkStart w:id="179" w:name="_Toc35971403"/>
      <w:bookmarkStart w:id="180" w:name="_Toc510696612"/>
      <w:r>
        <w:t>6.1.3.2.2</w:t>
      </w:r>
      <w:r>
        <w:tab/>
        <w:t>Resource Definition</w:t>
      </w:r>
      <w:bookmarkEnd w:id="177"/>
      <w:bookmarkEnd w:id="178"/>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1" w:name="_Toc199172827"/>
      <w:r>
        <w:t>6.1.3.2.3</w:t>
      </w:r>
      <w:r>
        <w:tab/>
        <w:t>Resource Standard Methods</w:t>
      </w:r>
      <w:bookmarkEnd w:id="179"/>
      <w:bookmarkEnd w:id="180"/>
      <w:bookmarkEnd w:id="181"/>
    </w:p>
    <w:p w14:paraId="6EDD8976" w14:textId="27FB60A5" w:rsidR="007B3457" w:rsidRDefault="00000000">
      <w:pPr>
        <w:pStyle w:val="H6"/>
      </w:pPr>
      <w:bookmarkStart w:id="182" w:name="_Toc510696613"/>
      <w:bookmarkStart w:id="183" w:name="_Toc35971404"/>
      <w:bookmarkStart w:id="184" w:name="_Toc510696635"/>
      <w:bookmarkStart w:id="185" w:name="_Toc35971430"/>
      <w:r>
        <w:t>6.1.3.2.3.1</w:t>
      </w:r>
      <w:r>
        <w:tab/>
      </w:r>
      <w:r w:rsidR="00FD662C">
        <w:t>POST</w:t>
      </w:r>
      <w:bookmarkEnd w:id="182"/>
      <w:bookmarkEnd w:id="183"/>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lastRenderedPageBreak/>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86" w:name="_Toc35971406"/>
      <w:bookmarkStart w:id="187" w:name="_Toc510696615"/>
      <w:bookmarkStart w:id="188" w:name="_Toc199172828"/>
      <w:r>
        <w:t>6.1.3.2.4</w:t>
      </w:r>
      <w:r>
        <w:tab/>
        <w:t>Resource Custom Operations</w:t>
      </w:r>
      <w:bookmarkEnd w:id="186"/>
      <w:bookmarkEnd w:id="187"/>
      <w:bookmarkEnd w:id="188"/>
    </w:p>
    <w:p w14:paraId="1968D656" w14:textId="77777777" w:rsidR="00FD662C" w:rsidRPr="00B910B8" w:rsidRDefault="00FD662C" w:rsidP="00B910B8">
      <w:r w:rsidRPr="00B910B8">
        <w:t>None.</w:t>
      </w:r>
    </w:p>
    <w:p w14:paraId="2B01C6A0" w14:textId="77777777" w:rsidR="007B3457" w:rsidRDefault="00000000">
      <w:pPr>
        <w:pStyle w:val="31"/>
      </w:pPr>
      <w:bookmarkStart w:id="189" w:name="_Toc510696622"/>
      <w:bookmarkStart w:id="190" w:name="_Toc35971413"/>
      <w:bookmarkStart w:id="191" w:name="_Toc199172829"/>
      <w:r>
        <w:t>6.1.4</w:t>
      </w:r>
      <w:r>
        <w:tab/>
        <w:t>Custom Operations without associated resources</w:t>
      </w:r>
      <w:bookmarkEnd w:id="189"/>
      <w:bookmarkEnd w:id="190"/>
      <w:bookmarkEnd w:id="191"/>
    </w:p>
    <w:p w14:paraId="104CC0ED" w14:textId="77777777" w:rsidR="00FD662C" w:rsidRPr="00B910B8" w:rsidRDefault="00FD662C" w:rsidP="00B910B8">
      <w:bookmarkStart w:id="192" w:name="_Toc510696623"/>
      <w:bookmarkStart w:id="193" w:name="_Toc35971414"/>
      <w:r w:rsidRPr="00B910B8">
        <w:t>None in this release of the specification.</w:t>
      </w:r>
    </w:p>
    <w:p w14:paraId="11CD5B27" w14:textId="77777777" w:rsidR="007B3457" w:rsidRDefault="00000000">
      <w:pPr>
        <w:pStyle w:val="31"/>
      </w:pPr>
      <w:bookmarkStart w:id="194" w:name="_Toc35971419"/>
      <w:bookmarkStart w:id="195" w:name="_Toc510696628"/>
      <w:bookmarkStart w:id="196" w:name="_Toc199172830"/>
      <w:bookmarkEnd w:id="192"/>
      <w:bookmarkEnd w:id="193"/>
      <w:r>
        <w:t>6.1.5</w:t>
      </w:r>
      <w:r>
        <w:tab/>
        <w:t>Notifications</w:t>
      </w:r>
      <w:bookmarkEnd w:id="194"/>
      <w:bookmarkEnd w:id="195"/>
      <w:bookmarkEnd w:id="196"/>
    </w:p>
    <w:p w14:paraId="0E2E9987" w14:textId="77777777" w:rsidR="007B3457" w:rsidRDefault="00000000">
      <w:pPr>
        <w:pStyle w:val="41"/>
      </w:pPr>
      <w:bookmarkStart w:id="197" w:name="_Toc510696629"/>
      <w:bookmarkStart w:id="198" w:name="_Toc35971420"/>
      <w:bookmarkStart w:id="199" w:name="_Toc199172831"/>
      <w:r>
        <w:t>6.1.5.1</w:t>
      </w:r>
      <w:r>
        <w:tab/>
        <w:t>General</w:t>
      </w:r>
      <w:bookmarkEnd w:id="197"/>
      <w:bookmarkEnd w:id="198"/>
      <w:bookmarkEnd w:id="199"/>
    </w:p>
    <w:p w14:paraId="08050D5E" w14:textId="77777777" w:rsidR="007B3457" w:rsidRDefault="00000000">
      <w:bookmarkStart w:id="200" w:name="_Toc510696630"/>
      <w:bookmarkStart w:id="201"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2" w:name="_Toc199172832"/>
      <w:bookmarkStart w:id="203" w:name="_Toc35971421"/>
      <w:r w:rsidRPr="00B910B8">
        <w:t>6.1.5.2</w:t>
      </w:r>
      <w:r w:rsidRPr="00B910B8">
        <w:tab/>
        <w:t>Session Event Notification</w:t>
      </w:r>
      <w:bookmarkEnd w:id="202"/>
    </w:p>
    <w:p w14:paraId="1FDC3489" w14:textId="77777777" w:rsidR="00834179" w:rsidRPr="00B910B8" w:rsidRDefault="00834179" w:rsidP="00B910B8">
      <w:pPr>
        <w:pStyle w:val="51"/>
      </w:pPr>
      <w:bookmarkStart w:id="204" w:name="_Toc199172833"/>
      <w:r w:rsidRPr="00B910B8">
        <w:t>6.1.5.2.1</w:t>
      </w:r>
      <w:r w:rsidRPr="00B910B8">
        <w:tab/>
        <w:t>Description</w:t>
      </w:r>
      <w:bookmarkEnd w:id="204"/>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05" w:name="_Toc199172834"/>
      <w:r w:rsidRPr="00B910B8">
        <w:t>6.1.5.2.2</w:t>
      </w:r>
      <w:r w:rsidRPr="00B910B8">
        <w:tab/>
        <w:t>Target URI</w:t>
      </w:r>
      <w:bookmarkEnd w:id="205"/>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06" w:name="_Toc199172835"/>
      <w:r w:rsidRPr="00B910B8">
        <w:lastRenderedPageBreak/>
        <w:t>6.1.5.2.3</w:t>
      </w:r>
      <w:r w:rsidRPr="00B910B8">
        <w:tab/>
        <w:t>Standard Methods</w:t>
      </w:r>
      <w:bookmarkEnd w:id="206"/>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07" w:name="_Toc35971427"/>
      <w:bookmarkStart w:id="208" w:name="_Toc199172836"/>
      <w:bookmarkEnd w:id="200"/>
      <w:bookmarkEnd w:id="203"/>
      <w:r>
        <w:lastRenderedPageBreak/>
        <w:t>6.1.6</w:t>
      </w:r>
      <w:r>
        <w:tab/>
        <w:t>Data Model</w:t>
      </w:r>
      <w:bookmarkEnd w:id="201"/>
      <w:bookmarkEnd w:id="207"/>
      <w:bookmarkEnd w:id="208"/>
    </w:p>
    <w:p w14:paraId="6E5F8636" w14:textId="77777777" w:rsidR="007B3457" w:rsidRDefault="00000000">
      <w:pPr>
        <w:pStyle w:val="41"/>
      </w:pPr>
      <w:bookmarkStart w:id="209" w:name="_Toc510696633"/>
      <w:bookmarkStart w:id="210" w:name="_Toc35971428"/>
      <w:bookmarkStart w:id="211" w:name="_Toc199172837"/>
      <w:bookmarkStart w:id="212" w:name="_Toc35971429"/>
      <w:bookmarkStart w:id="213" w:name="_Toc510696634"/>
      <w:r>
        <w:t>6.1.6.1</w:t>
      </w:r>
      <w:r>
        <w:tab/>
        <w:t>General</w:t>
      </w:r>
      <w:bookmarkEnd w:id="209"/>
      <w:bookmarkEnd w:id="210"/>
      <w:bookmarkEnd w:id="211"/>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14" w:name="_Hlk134624419"/>
      <w:r w:rsidR="008E66C5" w:rsidRPr="000D671B">
        <w:t>Nimsas_SessionEventControl</w:t>
      </w:r>
      <w:bookmarkEnd w:id="214"/>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r>
              <w:rPr>
                <w:rFonts w:hint="eastAsia"/>
                <w:lang w:eastAsia="zh-CN"/>
              </w:rPr>
              <w:t>Q</w:t>
            </w:r>
            <w:r>
              <w:rPr>
                <w:lang w:eastAsia="zh-CN"/>
              </w:rPr>
              <w:t>osHintInfo</w:t>
            </w:r>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r>
              <w:t>PsDataOffStatus</w:t>
            </w:r>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r>
              <w:rPr>
                <w:rFonts w:hint="eastAsia"/>
                <w:lang w:eastAsia="zh-CN"/>
              </w:rPr>
              <w:t>MediaInfoExternal</w:t>
            </w:r>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15" w:name="_Toc199172838"/>
      <w:r>
        <w:rPr>
          <w:lang w:val="en-US"/>
        </w:rPr>
        <w:t>6.1.6.2</w:t>
      </w:r>
      <w:r>
        <w:rPr>
          <w:lang w:val="en-US"/>
        </w:rPr>
        <w:tab/>
        <w:t>Structured data types</w:t>
      </w:r>
      <w:bookmarkEnd w:id="212"/>
      <w:bookmarkEnd w:id="213"/>
      <w:bookmarkEnd w:id="215"/>
    </w:p>
    <w:p w14:paraId="44E52C36" w14:textId="77777777" w:rsidR="007B3457" w:rsidRDefault="00000000">
      <w:pPr>
        <w:pStyle w:val="51"/>
      </w:pPr>
      <w:bookmarkStart w:id="216" w:name="_Toc199172839"/>
      <w:r>
        <w:t>6.1.6.2.1</w:t>
      </w:r>
      <w:r>
        <w:tab/>
        <w:t>Introduction</w:t>
      </w:r>
      <w:bookmarkEnd w:id="184"/>
      <w:bookmarkEnd w:id="185"/>
      <w:bookmarkEnd w:id="216"/>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17" w:name="_Toc510696636"/>
      <w:bookmarkStart w:id="218" w:name="_Toc35971431"/>
      <w:bookmarkStart w:id="219" w:name="_Toc199172840"/>
      <w:r>
        <w:lastRenderedPageBreak/>
        <w:t>6.1.6.2.2</w:t>
      </w:r>
      <w:r>
        <w:tab/>
        <w:t xml:space="preserve">Type: </w:t>
      </w:r>
      <w:r w:rsidR="001772C3" w:rsidRPr="001772C3">
        <w:t>SessionEventNotification</w:t>
      </w:r>
      <w:bookmarkEnd w:id="217"/>
      <w:bookmarkEnd w:id="218"/>
      <w:bookmarkEnd w:id="219"/>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0ABD0D9F"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11C052E6" w:rsidR="00242761" w:rsidRDefault="00242761" w:rsidP="00242761">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1A38F5A2" w:rsidR="00242761" w:rsidRPr="001C6F91" w:rsidRDefault="00242761" w:rsidP="00242761">
            <w:pPr>
              <w:pStyle w:val="TAL"/>
              <w:rPr>
                <w:lang w:eastAsia="zh-CN"/>
              </w:rPr>
            </w:pPr>
            <w:r>
              <w:rPr>
                <w:lang w:eastAsia="zh-CN"/>
              </w:rPr>
              <w:t>"MEDIA_CHANGE_SUCCESS",</w:t>
            </w:r>
            <w:r w:rsidR="001C6F91">
              <w:rPr>
                <w:rFonts w:eastAsiaTheme="minorEastAsia" w:hint="eastAsia"/>
                <w:lang w:eastAsia="zh-CN"/>
              </w:rPr>
              <w:t xml:space="preserve"> </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r>
              <w:t>psDataOff</w:t>
            </w:r>
          </w:p>
        </w:tc>
        <w:tc>
          <w:tcPr>
            <w:tcW w:w="1444" w:type="dxa"/>
          </w:tcPr>
          <w:p w14:paraId="7D901EDA" w14:textId="41A3150E" w:rsidR="002F6EAA" w:rsidRDefault="002F6EAA" w:rsidP="002F6EAA">
            <w:pPr>
              <w:pStyle w:val="TAL"/>
            </w:pPr>
            <w:r>
              <w:t>PsDataOffStatus</w:t>
            </w:r>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sidR="004E7B6F">
              <w:rPr>
                <w:lang w:eastAsia="zh-CN"/>
              </w:rPr>
              <w:t xml:space="preserve"> set to one of the following:</w:t>
            </w:r>
          </w:p>
          <w:p w14:paraId="6A5A1945" w14:textId="7252B2C7" w:rsidR="004E7B6F" w:rsidRDefault="001D1B46" w:rsidP="004E7B6F">
            <w:pPr>
              <w:pStyle w:val="TAL"/>
              <w:numPr>
                <w:ilvl w:val="0"/>
                <w:numId w:val="16"/>
              </w:numPr>
              <w:overflowPunct/>
              <w:autoSpaceDE/>
              <w:autoSpaceDN/>
              <w:adjustRightInd/>
              <w:textAlignment w:val="auto"/>
              <w:rPr>
                <w:lang w:eastAsia="zh-CN"/>
              </w:rPr>
            </w:pPr>
            <w:r>
              <w:rPr>
                <w:lang w:eastAsia="zh-CN"/>
              </w:rPr>
              <w:t>"SESSION_ESTABLISHMENT_REQUEST"</w:t>
            </w:r>
            <w:r w:rsidR="004E7B6F">
              <w:rPr>
                <w:lang w:eastAsia="zh-CN"/>
              </w:rPr>
              <w:t>, when IMS session establishment is invoked;</w:t>
            </w:r>
          </w:p>
          <w:p w14:paraId="64017D9E" w14:textId="77777777" w:rsidR="004E7B6F" w:rsidRDefault="004E7B6F" w:rsidP="004E7B6F">
            <w:pPr>
              <w:pStyle w:val="TAL"/>
              <w:numPr>
                <w:ilvl w:val="0"/>
                <w:numId w:val="16"/>
              </w:numPr>
              <w:overflowPunct/>
              <w:autoSpaceDE/>
              <w:autoSpaceDN/>
              <w:adjustRightInd/>
              <w:textAlignment w:val="auto"/>
              <w:rPr>
                <w:lang w:eastAsia="zh-CN"/>
              </w:rPr>
            </w:pPr>
            <w:r>
              <w:rPr>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r>
              <w:rPr>
                <w:rFonts w:hint="eastAsia"/>
                <w:lang w:eastAsia="zh-CN"/>
              </w:rPr>
              <w:t>mediaInfoSet</w:t>
            </w:r>
          </w:p>
        </w:tc>
        <w:tc>
          <w:tcPr>
            <w:tcW w:w="1444" w:type="dxa"/>
          </w:tcPr>
          <w:p w14:paraId="1E18BF14" w14:textId="05C958AD" w:rsidR="00B00BCD" w:rsidRDefault="00B00BCD" w:rsidP="00B00BCD">
            <w:pPr>
              <w:pStyle w:val="TAL"/>
            </w:pPr>
            <w:r>
              <w:rPr>
                <w:rFonts w:hint="eastAsia"/>
                <w:lang w:eastAsia="zh-CN"/>
              </w:rPr>
              <w:t>array(MediaInfoExternal)</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77777777" w:rsidR="00B00BCD" w:rsidRDefault="00B00BCD" w:rsidP="00B00BCD">
            <w:pPr>
              <w:pStyle w:val="TAL"/>
              <w:rPr>
                <w:lang w:eastAsia="zh-CN"/>
              </w:rPr>
            </w:pPr>
            <w:r>
              <w:rPr>
                <w:rFonts w:hint="eastAsia"/>
                <w:lang w:eastAsia="zh-CN"/>
              </w:rPr>
              <w:t xml:space="preserve">It shall be contained when the attribute eventType of the notificationEvent is one of the </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0" w:name="_Toc510696637"/>
      <w:bookmarkStart w:id="221" w:name="_Toc35971432"/>
      <w:bookmarkStart w:id="222" w:name="_Toc199172841"/>
      <w:r>
        <w:lastRenderedPageBreak/>
        <w:t>6.1.6.2.3</w:t>
      </w:r>
      <w:r>
        <w:tab/>
        <w:t xml:space="preserve">Type: </w:t>
      </w:r>
      <w:r w:rsidR="00D93AE2" w:rsidRPr="00D93AE2">
        <w:t>NotificationEvent</w:t>
      </w:r>
      <w:bookmarkEnd w:id="220"/>
      <w:bookmarkEnd w:id="221"/>
      <w:bookmarkEnd w:id="222"/>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eventType is </w:t>
            </w:r>
            <w:r w:rsidR="008A63E8">
              <w:rPr>
                <w:lang w:eastAsia="zh-CN"/>
              </w:rPr>
              <w:t>set to one of the following:</w:t>
            </w:r>
          </w:p>
          <w:p w14:paraId="1CC2F443" w14:textId="40C4726C"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r w:rsidR="004B25DC">
              <w:rPr>
                <w:lang w:eastAsia="zh-CN"/>
              </w:rPr>
              <w:t xml:space="preserve"> </w:t>
            </w:r>
          </w:p>
          <w:p w14:paraId="2D93357C" w14:textId="77777777"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 xml:space="preserve">, </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3" w:name="_Toc35971433"/>
      <w:bookmarkStart w:id="224" w:name="_Toc510696638"/>
    </w:p>
    <w:p w14:paraId="60AC0684" w14:textId="189B76E8" w:rsidR="00D93AE2" w:rsidRPr="00B910B8" w:rsidRDefault="00D93AE2" w:rsidP="00B910B8">
      <w:pPr>
        <w:pStyle w:val="51"/>
      </w:pPr>
      <w:bookmarkStart w:id="225" w:name="_Toc199172842"/>
      <w:r w:rsidRPr="00B910B8">
        <w:t>6.1.6.2.4</w:t>
      </w:r>
      <w:r w:rsidRPr="00B910B8">
        <w:tab/>
        <w:t>Type: SessionInfo</w:t>
      </w:r>
      <w:bookmarkEnd w:id="225"/>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r w:rsidRPr="00B910B8">
              <w:t>callingIdentity</w:t>
            </w:r>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r w:rsidRPr="00F963F9">
              <w:rPr>
                <w:lang w:eastAsia="zh-CN"/>
              </w:rPr>
              <w:t>called</w:t>
            </w:r>
            <w:r>
              <w:rPr>
                <w:rFonts w:hint="eastAsia"/>
                <w:lang w:eastAsia="zh-CN"/>
              </w:rPr>
              <w:t>I</w:t>
            </w:r>
            <w:r w:rsidRPr="00F963F9">
              <w:rPr>
                <w:lang w:eastAsia="zh-CN"/>
              </w:rPr>
              <w:t xml:space="preserve">dentity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the originating IMS AS shall set the calledIdentity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26" w:name="_Toc199172843"/>
      <w:r w:rsidRPr="00B910B8">
        <w:lastRenderedPageBreak/>
        <w:t>6.1.6.2.5</w:t>
      </w:r>
      <w:r w:rsidRPr="00B910B8">
        <w:tab/>
        <w:t>Type: MediaInfo</w:t>
      </w:r>
      <w:bookmarkEnd w:id="226"/>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r>
              <w:rPr>
                <w:lang w:eastAsia="zh-CN"/>
              </w:rPr>
              <w:t>mediaRemovalInd</w:t>
            </w:r>
          </w:p>
        </w:tc>
        <w:tc>
          <w:tcPr>
            <w:tcW w:w="1359" w:type="dxa"/>
          </w:tcPr>
          <w:p w14:paraId="11B5DD3B" w14:textId="0EFE006D" w:rsidR="00E013C0" w:rsidRDefault="00E013C0" w:rsidP="00E013C0">
            <w:pPr>
              <w:pStyle w:val="TAL"/>
              <w:rPr>
                <w:lang w:eastAsia="zh-CN"/>
              </w:rPr>
            </w:pPr>
            <w:r>
              <w:rPr>
                <w:lang w:eastAsia="zh-CN"/>
              </w:rPr>
              <w:t>boolean</w:t>
            </w:r>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27" w:name="_Toc199172844"/>
      <w:r w:rsidRPr="00B910B8">
        <w:t>6.1.6.2.6</w:t>
      </w:r>
      <w:r w:rsidRPr="00B910B8">
        <w:tab/>
        <w:t xml:space="preserve">Type: </w:t>
      </w:r>
      <w:r w:rsidR="0062312F">
        <w:t>Dc</w:t>
      </w:r>
      <w:r w:rsidRPr="00B910B8">
        <w:t>MediaSpec</w:t>
      </w:r>
      <w:bookmarkEnd w:id="227"/>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r>
              <w:rPr>
                <w:lang w:eastAsia="zh-CN"/>
              </w:rPr>
              <w:t>qosHintInfo</w:t>
            </w:r>
          </w:p>
        </w:tc>
        <w:tc>
          <w:tcPr>
            <w:tcW w:w="1359" w:type="dxa"/>
          </w:tcPr>
          <w:p w14:paraId="7820A5C4" w14:textId="01BBE086" w:rsidR="00F05C98" w:rsidRDefault="00F05C98" w:rsidP="00F05C98">
            <w:pPr>
              <w:pStyle w:val="TAL"/>
              <w:rPr>
                <w:lang w:eastAsia="zh-CN"/>
              </w:rPr>
            </w:pPr>
            <w:r>
              <w:rPr>
                <w:rFonts w:hint="eastAsia"/>
                <w:lang w:eastAsia="zh-CN"/>
              </w:rPr>
              <w:t>Q</w:t>
            </w:r>
            <w:r>
              <w:rPr>
                <w:lang w:eastAsia="zh-CN"/>
              </w:rPr>
              <w:t>osHintInfo</w:t>
            </w:r>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137A6055"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t shall be included if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28" w:name="_Toc199172845"/>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228"/>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r>
        <w:t>QosHintInfo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r>
              <w:rPr>
                <w:lang w:eastAsia="zh-CN"/>
              </w:rPr>
              <w:t>localLoss</w:t>
            </w:r>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r>
              <w:rPr>
                <w:rFonts w:hint="eastAsia"/>
                <w:lang w:eastAsia="zh-CN"/>
              </w:rPr>
              <w:t>l</w:t>
            </w:r>
            <w:r>
              <w:rPr>
                <w:lang w:eastAsia="zh-CN"/>
              </w:rPr>
              <w:t>ocalLatency</w:t>
            </w:r>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29" w:name="_Toc199172846"/>
      <w:r>
        <w:rPr>
          <w:lang w:val="en-US"/>
        </w:rPr>
        <w:t>6.1.6.3</w:t>
      </w:r>
      <w:r>
        <w:rPr>
          <w:lang w:val="en-US"/>
        </w:rPr>
        <w:tab/>
        <w:t>Simple data types and enumerations</w:t>
      </w:r>
      <w:bookmarkEnd w:id="223"/>
      <w:bookmarkEnd w:id="224"/>
      <w:bookmarkEnd w:id="229"/>
    </w:p>
    <w:p w14:paraId="5E7A8AA6" w14:textId="77777777" w:rsidR="007B3457" w:rsidRDefault="00000000">
      <w:pPr>
        <w:pStyle w:val="51"/>
      </w:pPr>
      <w:bookmarkStart w:id="230" w:name="_Toc35971434"/>
      <w:bookmarkStart w:id="231" w:name="_Toc510696639"/>
      <w:bookmarkStart w:id="232" w:name="_Toc199172847"/>
      <w:r>
        <w:t>6.1.6.3.1</w:t>
      </w:r>
      <w:r>
        <w:tab/>
        <w:t>Introduction</w:t>
      </w:r>
      <w:bookmarkEnd w:id="230"/>
      <w:bookmarkEnd w:id="231"/>
      <w:bookmarkEnd w:id="232"/>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33" w:name="_Toc35971435"/>
      <w:bookmarkStart w:id="234" w:name="_Toc510696640"/>
      <w:bookmarkStart w:id="235" w:name="_Toc199172848"/>
      <w:r>
        <w:t>6.1.6.3.2</w:t>
      </w:r>
      <w:r>
        <w:tab/>
        <w:t>Simple data types</w:t>
      </w:r>
      <w:bookmarkEnd w:id="233"/>
      <w:bookmarkEnd w:id="234"/>
      <w:bookmarkEnd w:id="235"/>
    </w:p>
    <w:p w14:paraId="1E933CB3" w14:textId="77777777" w:rsidR="007B3457" w:rsidRDefault="00000000">
      <w:bookmarkStart w:id="236" w:name="_Toc510696641"/>
      <w:bookmarkStart w:id="237"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38" w:name="MCCQCTEMPBM_00000026"/>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38"/>
    </w:tbl>
    <w:p w14:paraId="28C53845" w14:textId="77777777" w:rsidR="007B3457" w:rsidRDefault="007B3457"/>
    <w:p w14:paraId="310C7DF8" w14:textId="2DE87131" w:rsidR="007B3457" w:rsidRDefault="00000000">
      <w:pPr>
        <w:pStyle w:val="51"/>
      </w:pPr>
      <w:bookmarkStart w:id="239" w:name="_Toc199172849"/>
      <w:r>
        <w:t>6.1.6.3.3</w:t>
      </w:r>
      <w:r>
        <w:tab/>
        <w:t xml:space="preserve">Enumeration: </w:t>
      </w:r>
      <w:r w:rsidR="00767567" w:rsidRPr="00232C33">
        <w:t>EventType</w:t>
      </w:r>
      <w:bookmarkEnd w:id="236"/>
      <w:bookmarkEnd w:id="237"/>
      <w:bookmarkEnd w:id="239"/>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0" w:name="OLE_LINK1"/>
            <w:r>
              <w:rPr>
                <w:rFonts w:hint="eastAsia"/>
              </w:rPr>
              <w:t>"</w:t>
            </w:r>
            <w:r>
              <w:t>MEDIA_CHANGE_REQUEST</w:t>
            </w:r>
            <w:r>
              <w:rPr>
                <w:rFonts w:hint="eastAsia"/>
              </w:rPr>
              <w:t>"</w:t>
            </w:r>
            <w:bookmarkEnd w:id="240"/>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1" w:name="_Toc510696642"/>
      <w:bookmarkStart w:id="242" w:name="_Toc35971437"/>
      <w:bookmarkStart w:id="243" w:name="_Toc199172850"/>
      <w:r>
        <w:lastRenderedPageBreak/>
        <w:t>6.1.6.3.4</w:t>
      </w:r>
      <w:r>
        <w:tab/>
        <w:t xml:space="preserve">Enumeration: </w:t>
      </w:r>
      <w:r w:rsidR="00355A80" w:rsidRPr="00355A80">
        <w:t>MediaType</w:t>
      </w:r>
      <w:bookmarkEnd w:id="241"/>
      <w:bookmarkEnd w:id="242"/>
      <w:bookmarkEnd w:id="243"/>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44" w:name="_Toc199172851"/>
      <w:r w:rsidRPr="00B910B8">
        <w:t>6.1.6.3.5</w:t>
      </w:r>
      <w:r w:rsidRPr="00B910B8">
        <w:tab/>
        <w:t>Enumeration: SessionCase</w:t>
      </w:r>
      <w:bookmarkEnd w:id="244"/>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External party initiated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45" w:name="_Toc199172852"/>
      <w:r w:rsidRPr="00B910B8">
        <w:t>6.1.6.3.6</w:t>
      </w:r>
      <w:r w:rsidRPr="00B910B8">
        <w:tab/>
        <w:t>Enumeration: EventInitiator</w:t>
      </w:r>
      <w:bookmarkEnd w:id="245"/>
    </w:p>
    <w:p w14:paraId="626C6B6B" w14:textId="08C241BF" w:rsidR="00355A80" w:rsidRPr="00B910B8" w:rsidRDefault="00355A80" w:rsidP="00355A80">
      <w:r w:rsidRPr="00B910B8">
        <w:t xml:space="preserve">The enumeration </w:t>
      </w:r>
      <w:r w:rsidR="00194847">
        <w:rPr>
          <w:rFonts w:hint="eastAsia"/>
          <w:lang w:eastAsia="zh-CN"/>
        </w:rPr>
        <w:t>E</w:t>
      </w:r>
      <w:r w:rsidRPr="00B910B8">
        <w:t>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46" w:name="_Toc35971438"/>
      <w:bookmarkStart w:id="247" w:name="_Toc510696643"/>
    </w:p>
    <w:p w14:paraId="76E79C99" w14:textId="437D1157" w:rsidR="002F6EAA" w:rsidRPr="00B910B8" w:rsidRDefault="002F6EAA" w:rsidP="002F6EAA">
      <w:pPr>
        <w:pStyle w:val="51"/>
      </w:pPr>
      <w:bookmarkStart w:id="248" w:name="_Toc199172853"/>
      <w:r w:rsidRPr="00B910B8">
        <w:t>6.1.6.3.</w:t>
      </w:r>
      <w:r>
        <w:rPr>
          <w:rFonts w:eastAsiaTheme="minorEastAsia" w:hint="eastAsia"/>
          <w:lang w:eastAsia="zh-CN"/>
        </w:rPr>
        <w:t>7</w:t>
      </w:r>
      <w:r w:rsidRPr="00B910B8">
        <w:tab/>
        <w:t xml:space="preserve">Enumeration: </w:t>
      </w:r>
      <w:r>
        <w:t>PsDataOffStatus</w:t>
      </w:r>
      <w:bookmarkEnd w:id="248"/>
    </w:p>
    <w:p w14:paraId="2E6F89AD" w14:textId="4FC89F4D" w:rsidR="002F6EAA" w:rsidRPr="00B910B8" w:rsidRDefault="002F6EAA" w:rsidP="002F6EAA">
      <w:r w:rsidRPr="00B910B8">
        <w:t xml:space="preserve">The enumeration </w:t>
      </w:r>
      <w:r>
        <w:t>PsDataOffStatus</w:t>
      </w:r>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r>
        <w:t>PsDataOffStatus</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49" w:name="_Toc199172854"/>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6"/>
      <w:bookmarkEnd w:id="247"/>
      <w:bookmarkEnd w:id="249"/>
    </w:p>
    <w:p w14:paraId="661C89F6" w14:textId="77777777" w:rsidR="00355A80" w:rsidRPr="00B910B8" w:rsidRDefault="00355A80" w:rsidP="00B910B8">
      <w:bookmarkStart w:id="250" w:name="_Toc35971439"/>
      <w:bookmarkStart w:id="251" w:name="_Toc510696644"/>
      <w:r w:rsidRPr="00B910B8">
        <w:t>None in this release of the specification.</w:t>
      </w:r>
    </w:p>
    <w:p w14:paraId="7585621D" w14:textId="77777777" w:rsidR="007B3457" w:rsidRDefault="00000000">
      <w:pPr>
        <w:pStyle w:val="41"/>
      </w:pPr>
      <w:bookmarkStart w:id="252" w:name="_Toc510696646"/>
      <w:bookmarkStart w:id="253" w:name="_Toc35971441"/>
      <w:bookmarkStart w:id="254" w:name="_Toc199172855"/>
      <w:bookmarkEnd w:id="250"/>
      <w:bookmarkEnd w:id="251"/>
      <w:r>
        <w:t>6.1.6.5</w:t>
      </w:r>
      <w:r>
        <w:tab/>
        <w:t>Binary data</w:t>
      </w:r>
      <w:bookmarkEnd w:id="252"/>
      <w:bookmarkEnd w:id="253"/>
      <w:bookmarkEnd w:id="254"/>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55" w:name="_Toc35971443"/>
      <w:bookmarkStart w:id="256" w:name="_Toc510696647"/>
      <w:bookmarkStart w:id="257" w:name="_Toc199172856"/>
      <w:r>
        <w:lastRenderedPageBreak/>
        <w:t>6.1.7</w:t>
      </w:r>
      <w:r>
        <w:tab/>
        <w:t>Error Handling</w:t>
      </w:r>
      <w:bookmarkEnd w:id="255"/>
      <w:bookmarkEnd w:id="256"/>
      <w:bookmarkEnd w:id="257"/>
    </w:p>
    <w:p w14:paraId="1D8F42F9" w14:textId="77777777" w:rsidR="007B3457" w:rsidRDefault="00000000">
      <w:pPr>
        <w:pStyle w:val="41"/>
      </w:pPr>
      <w:bookmarkStart w:id="258" w:name="_Toc35971444"/>
      <w:bookmarkStart w:id="259" w:name="_Toc199172857"/>
      <w:r>
        <w:t>6.1.7.1</w:t>
      </w:r>
      <w:r>
        <w:tab/>
        <w:t>General</w:t>
      </w:r>
      <w:bookmarkEnd w:id="258"/>
      <w:bookmarkEnd w:id="259"/>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260" w:name="_Toc35971445"/>
      <w:bookmarkStart w:id="261" w:name="_Toc199172858"/>
      <w:r>
        <w:t>6.1.7.2</w:t>
      </w:r>
      <w:r>
        <w:tab/>
        <w:t>Protocol Errors</w:t>
      </w:r>
      <w:bookmarkEnd w:id="260"/>
      <w:bookmarkEnd w:id="261"/>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262" w:name="_Toc35971446"/>
      <w:bookmarkStart w:id="263" w:name="_Toc199172859"/>
      <w:r>
        <w:t>6.1.7.3</w:t>
      </w:r>
      <w:r>
        <w:tab/>
        <w:t>Application Errors</w:t>
      </w:r>
      <w:bookmarkEnd w:id="262"/>
      <w:bookmarkEnd w:id="263"/>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64" w:name="_Toc493774060"/>
      <w:bookmarkStart w:id="265" w:name="_Toc492899751"/>
      <w:bookmarkStart w:id="266" w:name="_Toc492972920"/>
      <w:bookmarkStart w:id="267" w:name="_Toc508285804"/>
      <w:bookmarkStart w:id="268" w:name="_Toc492900030"/>
      <w:bookmarkStart w:id="269" w:name="_Toc510696648"/>
      <w:bookmarkStart w:id="270" w:name="_Toc492967832"/>
      <w:bookmarkStart w:id="271" w:name="_Toc35971447"/>
      <w:bookmarkStart w:id="272" w:name="_Toc508287269"/>
      <w:bookmarkStart w:id="273" w:name="_Toc492973140"/>
    </w:p>
    <w:p w14:paraId="217A53C9" w14:textId="77777777" w:rsidR="007B3457" w:rsidRDefault="00000000">
      <w:pPr>
        <w:pStyle w:val="31"/>
        <w:rPr>
          <w:lang w:eastAsia="zh-CN"/>
        </w:rPr>
      </w:pPr>
      <w:bookmarkStart w:id="274" w:name="_Toc199172860"/>
      <w:r>
        <w:t>6.1.8</w:t>
      </w:r>
      <w:r>
        <w:rPr>
          <w:lang w:eastAsia="zh-CN"/>
        </w:rPr>
        <w:tab/>
        <w:t>Feature negotiation</w:t>
      </w:r>
      <w:bookmarkEnd w:id="264"/>
      <w:bookmarkEnd w:id="265"/>
      <w:bookmarkEnd w:id="266"/>
      <w:bookmarkEnd w:id="267"/>
      <w:bookmarkEnd w:id="268"/>
      <w:bookmarkEnd w:id="269"/>
      <w:bookmarkEnd w:id="270"/>
      <w:bookmarkEnd w:id="271"/>
      <w:bookmarkEnd w:id="272"/>
      <w:bookmarkEnd w:id="273"/>
      <w:bookmarkEnd w:id="274"/>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75" w:name="MCCQCTEMPBM_00000027"/>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75"/>
    </w:tbl>
    <w:p w14:paraId="37D7EFF9" w14:textId="6CA0265D" w:rsidR="007B3457" w:rsidRDefault="007B3457" w:rsidP="008174B8"/>
    <w:p w14:paraId="721DEAB6" w14:textId="77777777" w:rsidR="007B3457" w:rsidRDefault="00000000">
      <w:pPr>
        <w:pStyle w:val="31"/>
      </w:pPr>
      <w:bookmarkStart w:id="276" w:name="_Toc532994477"/>
      <w:bookmarkStart w:id="277" w:name="_Toc35971448"/>
      <w:bookmarkStart w:id="278" w:name="_Toc199172861"/>
      <w:bookmarkStart w:id="279" w:name="_Toc510696649"/>
      <w:r>
        <w:t>6.1.9</w:t>
      </w:r>
      <w:r>
        <w:tab/>
        <w:t>Security</w:t>
      </w:r>
      <w:bookmarkEnd w:id="276"/>
      <w:bookmarkEnd w:id="277"/>
      <w:bookmarkEnd w:id="278"/>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280"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81" w:name="_Toc146103776"/>
      <w:bookmarkStart w:id="282" w:name="_Toc151981335"/>
      <w:bookmarkStart w:id="283" w:name="_Toc199172862"/>
      <w:r w:rsidRPr="005562D7">
        <w:lastRenderedPageBreak/>
        <w:t>6.1.</w:t>
      </w:r>
      <w:r w:rsidR="00D76AEF">
        <w:t>10</w:t>
      </w:r>
      <w:r w:rsidRPr="005562D7">
        <w:tab/>
        <w:t>HTTP redirection</w:t>
      </w:r>
      <w:bookmarkEnd w:id="281"/>
      <w:bookmarkEnd w:id="282"/>
      <w:bookmarkEnd w:id="283"/>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84" w:name="_Toc199172863"/>
      <w:r w:rsidRPr="00A77E58">
        <w:t>6.2</w:t>
      </w:r>
      <w:r w:rsidRPr="00A77E58">
        <w:tab/>
        <w:t>Nimsas_MediaControl Service API</w:t>
      </w:r>
      <w:bookmarkEnd w:id="284"/>
    </w:p>
    <w:p w14:paraId="4935B296" w14:textId="77777777" w:rsidR="00A77E58" w:rsidRPr="00A77E58" w:rsidRDefault="00A77E58" w:rsidP="007C500A">
      <w:pPr>
        <w:pStyle w:val="31"/>
      </w:pPr>
      <w:bookmarkStart w:id="285" w:name="_Toc199172864"/>
      <w:r w:rsidRPr="00A77E58">
        <w:t>6.2.1</w:t>
      </w:r>
      <w:r w:rsidRPr="00A77E58">
        <w:tab/>
        <w:t>API URI</w:t>
      </w:r>
      <w:bookmarkEnd w:id="28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86" w:name="_Toc199172865"/>
      <w:r w:rsidRPr="00A77E58">
        <w:t>6.2.2</w:t>
      </w:r>
      <w:r w:rsidRPr="00A77E58">
        <w:tab/>
        <w:t>Usage of HTTP</w:t>
      </w:r>
      <w:bookmarkEnd w:id="286"/>
    </w:p>
    <w:p w14:paraId="69031023" w14:textId="77777777" w:rsidR="00A77E58" w:rsidRPr="00A77E58" w:rsidRDefault="00A77E58" w:rsidP="007C500A">
      <w:pPr>
        <w:pStyle w:val="41"/>
      </w:pPr>
      <w:bookmarkStart w:id="287" w:name="_Toc199172866"/>
      <w:r w:rsidRPr="00A77E58">
        <w:t>6.2.2.1</w:t>
      </w:r>
      <w:r w:rsidRPr="00A77E58">
        <w:tab/>
        <w:t>General</w:t>
      </w:r>
      <w:bookmarkEnd w:id="28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88" w:name="_Toc199172867"/>
      <w:r w:rsidRPr="00A77E58">
        <w:t>6.2.2.2</w:t>
      </w:r>
      <w:r w:rsidRPr="00A77E58">
        <w:tab/>
        <w:t>HTTP standard headers</w:t>
      </w:r>
      <w:bookmarkEnd w:id="288"/>
    </w:p>
    <w:p w14:paraId="71D12CB6" w14:textId="77777777" w:rsidR="00A77E58" w:rsidRPr="00A77E58" w:rsidRDefault="00A77E58" w:rsidP="007C500A">
      <w:pPr>
        <w:pStyle w:val="51"/>
      </w:pPr>
      <w:bookmarkStart w:id="289" w:name="_Toc199172868"/>
      <w:r w:rsidRPr="00A77E58">
        <w:t>6.2.2.2.1</w:t>
      </w:r>
      <w:r w:rsidRPr="00A77E58">
        <w:rPr>
          <w:rFonts w:hint="eastAsia"/>
        </w:rPr>
        <w:tab/>
      </w:r>
      <w:r w:rsidRPr="00A77E58">
        <w:t>General</w:t>
      </w:r>
      <w:bookmarkEnd w:id="28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0" w:name="_Toc199172869"/>
      <w:r w:rsidRPr="00A77E58">
        <w:t>6.2.2.2.2</w:t>
      </w:r>
      <w:r w:rsidRPr="00A77E58">
        <w:tab/>
        <w:t>Content type</w:t>
      </w:r>
      <w:bookmarkEnd w:id="29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lastRenderedPageBreak/>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91" w:name="_Toc199172870"/>
      <w:r w:rsidRPr="00A77E58">
        <w:t>6.2.2.3</w:t>
      </w:r>
      <w:r w:rsidRPr="00A77E58">
        <w:tab/>
        <w:t>HTTP custom headers</w:t>
      </w:r>
      <w:bookmarkEnd w:id="29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92" w:name="_Toc199172871"/>
      <w:bookmarkEnd w:id="279"/>
      <w:bookmarkEnd w:id="280"/>
      <w:r>
        <w:t>6.2.3</w:t>
      </w:r>
      <w:r>
        <w:tab/>
        <w:t>Resources</w:t>
      </w:r>
      <w:bookmarkEnd w:id="292"/>
    </w:p>
    <w:p w14:paraId="296EF546" w14:textId="1B266AE3" w:rsidR="00F11E9C" w:rsidRDefault="00F11E9C" w:rsidP="00F11E9C">
      <w:pPr>
        <w:pStyle w:val="41"/>
      </w:pPr>
      <w:bookmarkStart w:id="293" w:name="_Toc199172872"/>
      <w:r>
        <w:t>6.2.3.1</w:t>
      </w:r>
      <w:r>
        <w:tab/>
        <w:t>Overview</w:t>
      </w:r>
      <w:bookmarkEnd w:id="29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4" type="#_x0000_t75" style="width:316.65pt;height:197.55pt" o:ole="">
            <v:imagedata r:id="rId47" o:title=""/>
          </v:shape>
          <o:OLEObject Type="Embed" ProgID="Visio.Drawing.15" ShapeID="_x0000_i1044" DrawAspect="Content" ObjectID="_1809792919" r:id="rId48"/>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94" w:name="_Toc199172873"/>
      <w:r w:rsidRPr="00B910B8">
        <w:t>6.</w:t>
      </w:r>
      <w:r>
        <w:t>2</w:t>
      </w:r>
      <w:r w:rsidRPr="00B910B8">
        <w:t>.</w:t>
      </w:r>
      <w:r>
        <w:t>3</w:t>
      </w:r>
      <w:r w:rsidRPr="00B910B8">
        <w:t>.</w:t>
      </w:r>
      <w:r>
        <w:t>2</w:t>
      </w:r>
      <w:r w:rsidRPr="00B910B8">
        <w:tab/>
        <w:t xml:space="preserve">Resource: </w:t>
      </w:r>
      <w:r>
        <w:t>Individual call session</w:t>
      </w:r>
      <w:bookmarkEnd w:id="294"/>
    </w:p>
    <w:p w14:paraId="78A5DD8B" w14:textId="1C6687A7" w:rsidR="00F11E9C" w:rsidRDefault="00F11E9C" w:rsidP="00F11E9C">
      <w:pPr>
        <w:pStyle w:val="51"/>
      </w:pPr>
      <w:bookmarkStart w:id="295" w:name="_Toc199172874"/>
      <w:r>
        <w:t>6.2.3.2.1</w:t>
      </w:r>
      <w:r>
        <w:tab/>
        <w:t>Description</w:t>
      </w:r>
      <w:bookmarkEnd w:id="29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96" w:name="_Toc199172875"/>
      <w:r>
        <w:t>6.2.3.2.2</w:t>
      </w:r>
      <w:r>
        <w:tab/>
        <w:t>Resource Definition</w:t>
      </w:r>
      <w:bookmarkEnd w:id="29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lastRenderedPageBreak/>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97" w:name="_Hlk142123035"/>
            <w:r w:rsidRPr="0088017D">
              <w:t>assigned by the IMS AS during the IMS session setup and will be notified to consumer via Nimsas_SessionEventControl service.</w:t>
            </w:r>
            <w:bookmarkEnd w:id="297"/>
            <w:r w:rsidRPr="0088017D">
              <w:t xml:space="preserve"> </w:t>
            </w:r>
            <w:bookmarkStart w:id="298" w:name="_Hlk142123074"/>
            <w:r w:rsidRPr="0088017D">
              <w:t>The consumer shall reuse the session ID it received from the IMS AS for referencing the same session.</w:t>
            </w:r>
            <w:bookmarkEnd w:id="298"/>
          </w:p>
        </w:tc>
      </w:tr>
    </w:tbl>
    <w:p w14:paraId="0E742032" w14:textId="77777777" w:rsidR="00F11E9C" w:rsidRDefault="00F11E9C" w:rsidP="00F11E9C"/>
    <w:p w14:paraId="1803D0E5" w14:textId="54EED475" w:rsidR="00F11E9C" w:rsidRDefault="00F11E9C" w:rsidP="00F11E9C">
      <w:pPr>
        <w:pStyle w:val="51"/>
      </w:pPr>
      <w:bookmarkStart w:id="299" w:name="_Toc199172876"/>
      <w:r>
        <w:t>6.2.3.2.3</w:t>
      </w:r>
      <w:r>
        <w:tab/>
        <w:t>Resource Standard Methods</w:t>
      </w:r>
      <w:bookmarkEnd w:id="29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0" w:name="_Toc199172877"/>
      <w:r>
        <w:t>6.2.3.2.4</w:t>
      </w:r>
      <w:r>
        <w:tab/>
        <w:t>Resource Custom Operations</w:t>
      </w:r>
      <w:bookmarkEnd w:id="300"/>
    </w:p>
    <w:p w14:paraId="0EDA8857" w14:textId="146FE762" w:rsidR="00F11E9C" w:rsidRPr="00F11E9C" w:rsidRDefault="00F11E9C" w:rsidP="00F11E9C">
      <w:pPr>
        <w:pStyle w:val="H6"/>
      </w:pPr>
      <w:bookmarkStart w:id="301" w:name="_Toc24937753"/>
      <w:bookmarkStart w:id="302" w:name="_Toc33962573"/>
      <w:bookmarkStart w:id="303" w:name="_Toc42883342"/>
      <w:bookmarkStart w:id="304" w:name="_Toc49733210"/>
      <w:bookmarkStart w:id="305" w:name="_Toc56690837"/>
      <w:r w:rsidRPr="00F11E9C">
        <w:t>6.2.3.2.4.1</w:t>
      </w:r>
      <w:r w:rsidRPr="00F11E9C">
        <w:tab/>
        <w:t>Overview</w:t>
      </w:r>
      <w:bookmarkEnd w:id="301"/>
      <w:bookmarkEnd w:id="302"/>
      <w:bookmarkEnd w:id="303"/>
      <w:bookmarkEnd w:id="304"/>
      <w:bookmarkEnd w:id="30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06" w:name="_Toc199172878"/>
      <w:r>
        <w:t>6.2.4</w:t>
      </w:r>
      <w:r>
        <w:tab/>
        <w:t>Custom Operations without associated resources</w:t>
      </w:r>
      <w:bookmarkEnd w:id="30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07" w:name="_Toc199172879"/>
      <w:r>
        <w:t>6.2.5</w:t>
      </w:r>
      <w:r>
        <w:tab/>
        <w:t>Notifications</w:t>
      </w:r>
      <w:bookmarkEnd w:id="30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08" w:name="_Toc199172880"/>
      <w:r>
        <w:t>6.2.6</w:t>
      </w:r>
      <w:r>
        <w:tab/>
        <w:t>Data Model</w:t>
      </w:r>
      <w:bookmarkEnd w:id="308"/>
    </w:p>
    <w:p w14:paraId="076FEDC6" w14:textId="26832EC3" w:rsidR="00F11E9C" w:rsidRDefault="00F11E9C" w:rsidP="00F11E9C">
      <w:pPr>
        <w:pStyle w:val="41"/>
      </w:pPr>
      <w:bookmarkStart w:id="309" w:name="_Toc199172881"/>
      <w:r>
        <w:t>6.2.6.1</w:t>
      </w:r>
      <w:r>
        <w:tab/>
        <w:t>General</w:t>
      </w:r>
      <w:bookmarkEnd w:id="30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lastRenderedPageBreak/>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r>
              <w:rPr>
                <w:lang w:eastAsia="zh-CN"/>
              </w:rPr>
              <w:t>QosHintInfo</w:t>
            </w:r>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r>
              <w:rPr>
                <w:lang w:eastAsia="zh-CN"/>
              </w:rPr>
              <w:t>AvatarMedia</w:t>
            </w:r>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0" w:name="_Toc199172882"/>
      <w:r>
        <w:rPr>
          <w:lang w:val="en-US"/>
        </w:rPr>
        <w:t>6.2.6.2</w:t>
      </w:r>
      <w:r>
        <w:rPr>
          <w:lang w:val="en-US"/>
        </w:rPr>
        <w:tab/>
        <w:t>Structured data types</w:t>
      </w:r>
      <w:bookmarkEnd w:id="310"/>
    </w:p>
    <w:p w14:paraId="32BB694C" w14:textId="59108C24" w:rsidR="00F11E9C" w:rsidRDefault="00F11E9C" w:rsidP="00F11E9C">
      <w:pPr>
        <w:pStyle w:val="51"/>
      </w:pPr>
      <w:bookmarkStart w:id="311" w:name="_Toc199172883"/>
      <w:r>
        <w:t>6.2.6.2.1</w:t>
      </w:r>
      <w:r>
        <w:tab/>
        <w:t>Introduction</w:t>
      </w:r>
      <w:bookmarkEnd w:id="31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12" w:name="_Toc199172884"/>
      <w:r>
        <w:t>6.2.6.2.2</w:t>
      </w:r>
      <w:r>
        <w:tab/>
        <w:t>Type: MediaInstructionData</w:t>
      </w:r>
      <w:bookmarkEnd w:id="31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13" w:name="_Toc199172885"/>
      <w:r>
        <w:lastRenderedPageBreak/>
        <w:t>6.2.6.2.3</w:t>
      </w:r>
      <w:r>
        <w:tab/>
        <w:t xml:space="preserve">Type: </w:t>
      </w:r>
      <w:r w:rsidRPr="00EC33FF">
        <w:t>MediaInstructions</w:t>
      </w:r>
      <w:bookmarkEnd w:id="31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32672A46" w:rsidR="00020DF9" w:rsidRPr="009078DC" w:rsidRDefault="00020DF9" w:rsidP="00020DF9">
            <w:pPr>
              <w:pStyle w:val="TAL"/>
            </w:pPr>
            <w:r>
              <w:t>associatedMediaId</w:t>
            </w:r>
            <w:r>
              <w:rPr>
                <w:rFonts w:hint="eastAsia"/>
                <w:lang w:eastAsia="zh-CN"/>
              </w:rPr>
              <w:t>s</w:t>
            </w:r>
          </w:p>
        </w:tc>
        <w:tc>
          <w:tcPr>
            <w:tcW w:w="1815" w:type="dxa"/>
          </w:tcPr>
          <w:p w14:paraId="77F86373" w14:textId="3ACD7FF2" w:rsidR="00020DF9" w:rsidRPr="009078DC" w:rsidRDefault="00020DF9" w:rsidP="00020DF9">
            <w:pPr>
              <w:pStyle w:val="TAL"/>
            </w:pPr>
            <w:r>
              <w:rPr>
                <w:lang w:eastAsia="zh-CN"/>
              </w:rPr>
              <w:t>array</w:t>
            </w:r>
            <w:r>
              <w:rPr>
                <w:rFonts w:hint="eastAsia"/>
                <w:lang w:eastAsia="zh-CN"/>
              </w:rPr>
              <w:t>(</w:t>
            </w:r>
            <w:r>
              <w:t>MediaId</w:t>
            </w:r>
            <w:r>
              <w:rPr>
                <w:rFonts w:hint="eastAsia"/>
                <w:lang w:eastAsia="zh-CN"/>
              </w:rPr>
              <w:t>)</w:t>
            </w:r>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65ED0601" w:rsidR="00020DF9" w:rsidRPr="009078DC" w:rsidRDefault="00020DF9" w:rsidP="00020DF9">
            <w:pPr>
              <w:pStyle w:val="TAL"/>
            </w:pPr>
            <w:r>
              <w:rPr>
                <w:rFonts w:hint="eastAsia"/>
                <w:lang w:eastAsia="zh-CN"/>
              </w:rPr>
              <w:t>1</w:t>
            </w:r>
            <w:r>
              <w:rPr>
                <w:rFonts w:eastAsiaTheme="minorEastAsia"/>
                <w:lang w:eastAsia="zh-CN"/>
              </w:rPr>
              <w:t>..</w:t>
            </w:r>
            <w:r>
              <w:rPr>
                <w:rFonts w:hint="eastAsia"/>
                <w:lang w:eastAsia="zh-CN"/>
              </w:rPr>
              <w:t>N</w:t>
            </w:r>
          </w:p>
        </w:tc>
        <w:tc>
          <w:tcPr>
            <w:tcW w:w="4121" w:type="dxa"/>
          </w:tcPr>
          <w:p w14:paraId="555D2F7C" w14:textId="510C3D7D" w:rsidR="00020DF9" w:rsidRPr="009078DC" w:rsidRDefault="00020DF9" w:rsidP="00020DF9">
            <w:pPr>
              <w:pStyle w:val="TAL"/>
            </w:pPr>
            <w:r>
              <w:rPr>
                <w:rFonts w:cs="Arial"/>
                <w:szCs w:val="18"/>
                <w:lang w:eastAsia="zh-CN"/>
              </w:rPr>
              <w:t>Identifies media stream</w:t>
            </w:r>
            <w:r>
              <w:rPr>
                <w:rFonts w:cs="Arial" w:hint="eastAsia"/>
                <w:szCs w:val="18"/>
                <w:lang w:eastAsia="zh-CN"/>
              </w:rPr>
              <w:t>s</w:t>
            </w:r>
            <w:r>
              <w:rPr>
                <w:rFonts w:hint="eastAsia"/>
                <w:lang w:val="en-US" w:eastAsia="zh-CN"/>
              </w:rPr>
              <w:t xml:space="preserve"> which are de-multiplexed from a multiplexed media component with the value set to the media ID of the original multiplexed media.</w:t>
            </w:r>
            <w:r>
              <w:rPr>
                <w:rFonts w:cs="Arial"/>
                <w:szCs w:val="18"/>
                <w:lang w:eastAsia="zh-CN"/>
              </w:rPr>
              <w:t xml:space="preserve"> It shall be contained </w:t>
            </w:r>
            <w:r>
              <w:rPr>
                <w:rFonts w:hint="eastAsia"/>
                <w:lang w:val="en-US" w:eastAsia="zh-CN"/>
              </w:rPr>
              <w:t>when a multiplexed media is de-multiplexed to multiple media</w:t>
            </w:r>
            <w:r>
              <w:rPr>
                <w:lang w:val="en-US" w:eastAsia="zh-CN"/>
              </w:rPr>
              <w:t>s.</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3864C7E2" w:rsidR="00F11E9C" w:rsidRPr="009078DC" w:rsidRDefault="0040289E" w:rsidP="0040289E">
            <w:pPr>
              <w:pStyle w:val="TAL"/>
            </w:pPr>
            <w:r>
              <w:t>It shall be contained if the media</w:t>
            </w:r>
            <w:r w:rsidR="00C262F6">
              <w:rPr>
                <w:rFonts w:hint="eastAsia"/>
                <w:lang w:eastAsia="zh-CN"/>
              </w:rPr>
              <w:t>media is used for AR communication</w:t>
            </w:r>
            <w:r>
              <w:t>.</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r>
              <w:rPr>
                <w:lang w:eastAsia="zh-CN"/>
              </w:rPr>
              <w:t>avatarMedia</w:t>
            </w:r>
          </w:p>
        </w:tc>
        <w:tc>
          <w:tcPr>
            <w:tcW w:w="1815" w:type="dxa"/>
          </w:tcPr>
          <w:p w14:paraId="15620571" w14:textId="469385ED" w:rsidR="000A6F44" w:rsidRDefault="000A6F44" w:rsidP="000A6F44">
            <w:pPr>
              <w:pStyle w:val="TAL"/>
              <w:rPr>
                <w:lang w:eastAsia="zh-CN"/>
              </w:rPr>
            </w:pPr>
            <w:r>
              <w:rPr>
                <w:rFonts w:hint="eastAsia"/>
                <w:lang w:eastAsia="zh-CN"/>
              </w:rPr>
              <w:t>A</w:t>
            </w:r>
            <w:r>
              <w:rPr>
                <w:lang w:eastAsia="zh-CN"/>
              </w:rPr>
              <w:t>vatarMedia</w:t>
            </w:r>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14" w:name="_Toc199172886"/>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31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p w14:paraId="436DE2D2" w14:textId="769F9015" w:rsidR="00F11E9C" w:rsidRPr="00B910B8" w:rsidRDefault="00020DF9" w:rsidP="00020DF9">
            <w:pPr>
              <w:pStyle w:val="TAL"/>
            </w:pPr>
            <w:r>
              <w:rPr>
                <w:rFonts w:cs="Arial" w:hint="eastAsia"/>
                <w:szCs w:val="18"/>
                <w:lang w:eastAsia="zh-CN"/>
              </w:rPr>
              <w:t xml:space="preserve">The value shall be set to </w:t>
            </w:r>
            <w:r w:rsidRPr="003B2883">
              <w:t>"</w:t>
            </w:r>
            <w:r w:rsidRPr="008D6D15">
              <w:t>DC</w:t>
            </w:r>
            <w:r>
              <w:t>_</w:t>
            </w:r>
            <w:r w:rsidRPr="008D6D15">
              <w:t>A</w:t>
            </w:r>
            <w:r>
              <w:t>PPLICATION_</w:t>
            </w:r>
            <w:r w:rsidRPr="008D6D15">
              <w:t>P</w:t>
            </w:r>
            <w:r>
              <w:t>ROXY</w:t>
            </w:r>
            <w:r w:rsidRPr="003B2883">
              <w:t>"</w:t>
            </w:r>
            <w:r>
              <w:rPr>
                <w:rFonts w:cs="Arial" w:hint="eastAsia"/>
                <w:szCs w:val="18"/>
                <w:lang w:eastAsia="zh-CN"/>
              </w:rPr>
              <w:t xml:space="preserve"> if the mediaId represents the</w:t>
            </w:r>
            <w:r>
              <w:rPr>
                <w:rFonts w:cs="Arial"/>
                <w:szCs w:val="18"/>
                <w:lang w:eastAsia="zh-CN"/>
              </w:rPr>
              <w:t xml:space="preserve"> network initiated P2P application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15" w:name="_Hlk142317712"/>
            <w:r>
              <w:rPr>
                <w:rFonts w:hint="eastAsia"/>
                <w:lang w:eastAsia="zh-CN"/>
              </w:rPr>
              <w:t>r</w:t>
            </w:r>
            <w:r>
              <w:rPr>
                <w:lang w:eastAsia="zh-CN"/>
              </w:rPr>
              <w:t>eplaceHttpUrls</w:t>
            </w:r>
            <w:bookmarkEnd w:id="315"/>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r>
              <w:rPr>
                <w:rFonts w:hint="eastAsia"/>
                <w:lang w:eastAsia="zh-CN"/>
              </w:rPr>
              <w:t>q</w:t>
            </w:r>
            <w:r>
              <w:rPr>
                <w:lang w:eastAsia="zh-CN"/>
              </w:rPr>
              <w:t>os</w:t>
            </w:r>
            <w:r>
              <w:rPr>
                <w:rFonts w:hint="eastAsia"/>
                <w:lang w:eastAsia="zh-CN"/>
              </w:rPr>
              <w:t>Hint</w:t>
            </w:r>
            <w:r>
              <w:rPr>
                <w:lang w:eastAsia="zh-CN"/>
              </w:rPr>
              <w:t>Info</w:t>
            </w:r>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r>
              <w:rPr>
                <w:rFonts w:hint="eastAsia"/>
                <w:lang w:eastAsia="zh-CN"/>
              </w:rPr>
              <w:t>Q</w:t>
            </w:r>
            <w:r>
              <w:rPr>
                <w:lang w:eastAsia="zh-CN"/>
              </w:rPr>
              <w:t>osHintInfo</w:t>
            </w:r>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316" w:name="_Toc199172887"/>
      <w:r w:rsidRPr="00B910B8">
        <w:t>6.</w:t>
      </w:r>
      <w:r>
        <w:t>2</w:t>
      </w:r>
      <w:r w:rsidRPr="00B910B8">
        <w:t>.</w:t>
      </w:r>
      <w:r>
        <w:t>6</w:t>
      </w:r>
      <w:r w:rsidRPr="00B910B8">
        <w:t>.2.5</w:t>
      </w:r>
      <w:r w:rsidRPr="00B910B8">
        <w:tab/>
        <w:t xml:space="preserve">Type: </w:t>
      </w:r>
      <w:r>
        <w:rPr>
          <w:lang w:eastAsia="zh-CN"/>
        </w:rPr>
        <w:t>ArMediaSpecification</w:t>
      </w:r>
      <w:bookmarkEnd w:id="31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17" w:name="_Toc199172888"/>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1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18" w:name="_Toc199172889"/>
      <w:r>
        <w:t>6.2.6.2.</w:t>
      </w:r>
      <w:r>
        <w:rPr>
          <w:rFonts w:eastAsiaTheme="minorEastAsia" w:hint="eastAsia"/>
          <w:lang w:eastAsia="zh-CN"/>
        </w:rPr>
        <w:t>7</w:t>
      </w:r>
      <w:r>
        <w:tab/>
        <w:t xml:space="preserve">Type: </w:t>
      </w:r>
      <w:r w:rsidRPr="001C0BE0">
        <w:t>AudioVideoReNegotiationInd</w:t>
      </w:r>
      <w:bookmarkEnd w:id="318"/>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319" w:name="OLE_LINK4"/>
            <w:r>
              <w:rPr>
                <w:rFonts w:hint="eastAsia"/>
                <w:lang w:eastAsia="zh-CN"/>
              </w:rPr>
              <w:t>reNegotiation</w:t>
            </w:r>
            <w:bookmarkEnd w:id="319"/>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320" w:name="_Toc199172890"/>
      <w:r>
        <w:rPr>
          <w:lang w:val="en-US"/>
        </w:rPr>
        <w:lastRenderedPageBreak/>
        <w:t>6.2.6.3</w:t>
      </w:r>
      <w:r>
        <w:rPr>
          <w:lang w:val="en-US"/>
        </w:rPr>
        <w:tab/>
        <w:t>Simple data types and enumerations</w:t>
      </w:r>
      <w:bookmarkEnd w:id="320"/>
    </w:p>
    <w:p w14:paraId="2EAAD213" w14:textId="20979F5B" w:rsidR="00F11E9C" w:rsidRDefault="00F11E9C" w:rsidP="00F11E9C">
      <w:pPr>
        <w:pStyle w:val="51"/>
      </w:pPr>
      <w:bookmarkStart w:id="321" w:name="_Toc199172891"/>
      <w:r>
        <w:t>6.2.6.3.1</w:t>
      </w:r>
      <w:r>
        <w:tab/>
        <w:t>Introduction</w:t>
      </w:r>
      <w:bookmarkEnd w:id="32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22" w:name="_Toc199172892"/>
      <w:r>
        <w:t>6.2.6.3.2</w:t>
      </w:r>
      <w:r>
        <w:tab/>
        <w:t>Simple data types</w:t>
      </w:r>
      <w:bookmarkEnd w:id="32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23" w:name="MCCQCTEMPBM_00000028"/>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23"/>
    </w:tbl>
    <w:p w14:paraId="5ACBFA27" w14:textId="77777777" w:rsidR="00F11E9C" w:rsidRDefault="00F11E9C" w:rsidP="00F11E9C"/>
    <w:p w14:paraId="5E488C2C" w14:textId="64F0D7E1" w:rsidR="00F11E9C" w:rsidRDefault="00F11E9C" w:rsidP="00F11E9C">
      <w:pPr>
        <w:pStyle w:val="51"/>
      </w:pPr>
      <w:bookmarkStart w:id="324" w:name="_Toc199172893"/>
      <w:r>
        <w:t>6.2.6.3.3</w:t>
      </w:r>
      <w:r>
        <w:tab/>
        <w:t>Enumeration: M</w:t>
      </w:r>
      <w:r w:rsidRPr="00B910B8">
        <w:t>ediaI</w:t>
      </w:r>
      <w:r>
        <w:t>nstruction</w:t>
      </w:r>
      <w:bookmarkEnd w:id="324"/>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25" w:name="_Toc199172894"/>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325"/>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326" w:name="_Toc19917289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6"/>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27" w:name="_Toc199172896"/>
      <w:r>
        <w:t>6.2.6.5</w:t>
      </w:r>
      <w:r>
        <w:tab/>
        <w:t>Binary data</w:t>
      </w:r>
      <w:bookmarkEnd w:id="327"/>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28" w:name="_Toc199172897"/>
      <w:r>
        <w:lastRenderedPageBreak/>
        <w:t>6.2.7</w:t>
      </w:r>
      <w:r>
        <w:tab/>
        <w:t>Error Handling</w:t>
      </w:r>
      <w:bookmarkEnd w:id="328"/>
    </w:p>
    <w:p w14:paraId="6F34A39C" w14:textId="4721E539" w:rsidR="00F11E9C" w:rsidRDefault="00F11E9C" w:rsidP="00F11E9C">
      <w:pPr>
        <w:pStyle w:val="41"/>
      </w:pPr>
      <w:bookmarkStart w:id="329" w:name="_Toc199172898"/>
      <w:r>
        <w:t>6.2.7.1</w:t>
      </w:r>
      <w:r>
        <w:tab/>
        <w:t>General</w:t>
      </w:r>
      <w:bookmarkEnd w:id="329"/>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330" w:name="_Toc199172899"/>
      <w:r>
        <w:t>6.2.7.2</w:t>
      </w:r>
      <w:r>
        <w:tab/>
        <w:t>Protocol Errors</w:t>
      </w:r>
      <w:bookmarkEnd w:id="330"/>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331" w:name="_Toc199172900"/>
      <w:r>
        <w:t>6.2.7.3</w:t>
      </w:r>
      <w:r>
        <w:tab/>
        <w:t>Application Errors</w:t>
      </w:r>
      <w:bookmarkEnd w:id="331"/>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32" w:name="_Toc199172901"/>
      <w:r>
        <w:t>6.2.8</w:t>
      </w:r>
      <w:r>
        <w:rPr>
          <w:lang w:eastAsia="zh-CN"/>
        </w:rPr>
        <w:tab/>
        <w:t>Feature negotiation</w:t>
      </w:r>
      <w:bookmarkEnd w:id="332"/>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33" w:name="MCCQCTEMPBM_00000029"/>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33"/>
    </w:tbl>
    <w:p w14:paraId="3006D03F" w14:textId="77777777" w:rsidR="00F11E9C" w:rsidRPr="004F45EC" w:rsidRDefault="00F11E9C" w:rsidP="00F11E9C"/>
    <w:p w14:paraId="2D3B2DD9" w14:textId="32E24998" w:rsidR="00F11E9C" w:rsidRDefault="00F11E9C" w:rsidP="00F11E9C">
      <w:pPr>
        <w:pStyle w:val="31"/>
      </w:pPr>
      <w:bookmarkStart w:id="334" w:name="_Toc199172902"/>
      <w:r>
        <w:t>6.2.9</w:t>
      </w:r>
      <w:r>
        <w:tab/>
        <w:t>Security</w:t>
      </w:r>
      <w:bookmarkEnd w:id="334"/>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35" w:name="_Toc199172903"/>
      <w:r w:rsidRPr="005562D7">
        <w:t>6.</w:t>
      </w:r>
      <w:r>
        <w:t>2</w:t>
      </w:r>
      <w:r w:rsidRPr="005562D7">
        <w:t>.</w:t>
      </w:r>
      <w:r w:rsidR="00D76AEF">
        <w:t>10</w:t>
      </w:r>
      <w:r w:rsidRPr="005562D7">
        <w:tab/>
        <w:t>HTTP redirection</w:t>
      </w:r>
      <w:bookmarkEnd w:id="335"/>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36" w:name="_Toc170275700"/>
      <w:bookmarkStart w:id="337" w:name="_Toc199172904"/>
      <w:r w:rsidRPr="00241C78">
        <w:t>6.</w:t>
      </w:r>
      <w:r>
        <w:rPr>
          <w:rFonts w:eastAsiaTheme="minorEastAsia" w:hint="eastAsia"/>
          <w:lang w:eastAsia="zh-CN"/>
        </w:rPr>
        <w:t>3</w:t>
      </w:r>
      <w:r w:rsidRPr="00241C78">
        <w:tab/>
        <w:t>Nimsas_</w:t>
      </w:r>
      <w:r>
        <w:t>ImsSessionManagement</w:t>
      </w:r>
      <w:r w:rsidRPr="00241C78">
        <w:t xml:space="preserve"> Service API</w:t>
      </w:r>
      <w:bookmarkEnd w:id="336"/>
      <w:bookmarkEnd w:id="337"/>
    </w:p>
    <w:p w14:paraId="55B0B360" w14:textId="152328C4" w:rsidR="00194847" w:rsidRPr="00241C78" w:rsidRDefault="00194847" w:rsidP="00194847">
      <w:pPr>
        <w:pStyle w:val="31"/>
      </w:pPr>
      <w:bookmarkStart w:id="338" w:name="_Toc170275701"/>
      <w:bookmarkStart w:id="339" w:name="_Toc199172905"/>
      <w:r w:rsidRPr="00241C78">
        <w:t>6.</w:t>
      </w:r>
      <w:r>
        <w:rPr>
          <w:rFonts w:eastAsiaTheme="minorEastAsia" w:hint="eastAsia"/>
          <w:lang w:eastAsia="zh-CN"/>
        </w:rPr>
        <w:t>3</w:t>
      </w:r>
      <w:r w:rsidRPr="00241C78">
        <w:t>.1</w:t>
      </w:r>
      <w:r w:rsidRPr="00241C78">
        <w:tab/>
        <w:t>API URI</w:t>
      </w:r>
      <w:bookmarkEnd w:id="338"/>
      <w:bookmarkEnd w:id="339"/>
    </w:p>
    <w:p w14:paraId="76DE40F0" w14:textId="77777777" w:rsidR="00194847" w:rsidRPr="00241C78" w:rsidRDefault="00194847" w:rsidP="00194847">
      <w:pPr>
        <w:rPr>
          <w:noProof/>
          <w:lang w:eastAsia="zh-CN"/>
        </w:rPr>
      </w:pPr>
      <w:r w:rsidRPr="00241C78">
        <w:rPr>
          <w:noProof/>
        </w:rPr>
        <w:t xml:space="preserve">The </w:t>
      </w:r>
      <w:r w:rsidRPr="00241C78">
        <w:t>Nimsas_</w:t>
      </w:r>
      <w:r w:rsidRPr="00B720D7">
        <w:t>ImsSessionManagement</w:t>
      </w:r>
      <w:r w:rsidRPr="00241C78">
        <w:t xml:space="preserve"> service</w:t>
      </w:r>
      <w:r w:rsidRPr="00241C78">
        <w:rPr>
          <w:noProof/>
        </w:rPr>
        <w:t xml:space="preserve"> shall use the </w:t>
      </w:r>
      <w:r w:rsidRPr="00241C78">
        <w:t>Nimsas_</w:t>
      </w:r>
      <w:r w:rsidRPr="00B720D7">
        <w:t>ImsSessionManagement</w:t>
      </w:r>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r w:rsidRPr="00241C78">
        <w:t>Nimsas_</w:t>
      </w:r>
      <w:r w:rsidRPr="00B720D7">
        <w:t>ImsSessionManagement</w:t>
      </w:r>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{apiRoot}/&lt;apiName&gt;/&lt;apiVersion&gt;/&lt;apiSpecificResourceUriPart&gt;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{apiRoot} shall be set as described in 3GPP TS 29.501 [5].</w:t>
      </w:r>
    </w:p>
    <w:p w14:paraId="4AB3792B" w14:textId="77777777" w:rsidR="00194847" w:rsidRPr="00241C78" w:rsidRDefault="00194847" w:rsidP="00194847">
      <w:pPr>
        <w:pStyle w:val="B1"/>
      </w:pPr>
      <w:r w:rsidRPr="00241C78">
        <w:t>-</w:t>
      </w:r>
      <w:r w:rsidRPr="00241C78">
        <w:tab/>
        <w:t>The &lt;apiName&gt;</w:t>
      </w:r>
      <w:r w:rsidRPr="00B910B8">
        <w:t xml:space="preserve"> </w:t>
      </w:r>
      <w:r w:rsidRPr="00241C78">
        <w:t>shall be "nimsas-</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&lt;apiVersion&gt; shall be "v1".</w:t>
      </w:r>
    </w:p>
    <w:p w14:paraId="3E422C5D" w14:textId="4F849C86" w:rsidR="00194847" w:rsidRPr="00241C78" w:rsidRDefault="00194847" w:rsidP="00194847">
      <w:pPr>
        <w:pStyle w:val="B1"/>
      </w:pPr>
      <w:r w:rsidRPr="00241C78">
        <w:t>-</w:t>
      </w:r>
      <w:r w:rsidRPr="00241C78">
        <w:tab/>
        <w:t>The &lt;apiSpecificResourceUriPart&gt;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40" w:name="_Toc170275702"/>
      <w:bookmarkStart w:id="341" w:name="_Toc199172906"/>
      <w:r w:rsidRPr="00241C78">
        <w:t>6.</w:t>
      </w:r>
      <w:r>
        <w:rPr>
          <w:rFonts w:eastAsiaTheme="minorEastAsia" w:hint="eastAsia"/>
          <w:lang w:eastAsia="zh-CN"/>
        </w:rPr>
        <w:t>3</w:t>
      </w:r>
      <w:r w:rsidRPr="00241C78">
        <w:t>.2</w:t>
      </w:r>
      <w:r w:rsidRPr="00241C78">
        <w:tab/>
        <w:t>Usage of HTTP</w:t>
      </w:r>
      <w:bookmarkEnd w:id="340"/>
      <w:bookmarkEnd w:id="341"/>
    </w:p>
    <w:p w14:paraId="7F798D88" w14:textId="3F257C5E" w:rsidR="00194847" w:rsidRPr="00241C78" w:rsidRDefault="00194847" w:rsidP="00194847">
      <w:pPr>
        <w:pStyle w:val="41"/>
      </w:pPr>
      <w:bookmarkStart w:id="342" w:name="_Toc170275703"/>
      <w:bookmarkStart w:id="343" w:name="_Toc199172907"/>
      <w:r w:rsidRPr="00241C78">
        <w:t>6.</w:t>
      </w:r>
      <w:r>
        <w:rPr>
          <w:rFonts w:eastAsiaTheme="minorEastAsia" w:hint="eastAsia"/>
          <w:lang w:eastAsia="zh-CN"/>
        </w:rPr>
        <w:t>3</w:t>
      </w:r>
      <w:r w:rsidRPr="00241C78">
        <w:t>.2.1</w:t>
      </w:r>
      <w:r w:rsidRPr="00241C78">
        <w:tab/>
        <w:t>General</w:t>
      </w:r>
      <w:bookmarkEnd w:id="342"/>
      <w:bookmarkEnd w:id="343"/>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4D9C8AED" w14:textId="10F09FE7" w:rsidR="00194847" w:rsidRPr="00241C78" w:rsidRDefault="00194847" w:rsidP="00194847">
      <w:pPr>
        <w:pStyle w:val="41"/>
      </w:pPr>
      <w:bookmarkStart w:id="344" w:name="_Toc170275704"/>
      <w:bookmarkStart w:id="345" w:name="_Toc199172908"/>
      <w:r w:rsidRPr="00241C78">
        <w:t>6.</w:t>
      </w:r>
      <w:r w:rsidR="00DD1E86">
        <w:rPr>
          <w:rFonts w:eastAsiaTheme="minorEastAsia" w:hint="eastAsia"/>
          <w:lang w:eastAsia="zh-CN"/>
        </w:rPr>
        <w:t>3</w:t>
      </w:r>
      <w:r w:rsidRPr="00241C78">
        <w:t>.2.2</w:t>
      </w:r>
      <w:r w:rsidRPr="00241C78">
        <w:tab/>
        <w:t>HTTP standard headers</w:t>
      </w:r>
      <w:bookmarkEnd w:id="344"/>
      <w:bookmarkEnd w:id="345"/>
    </w:p>
    <w:p w14:paraId="098A8110" w14:textId="16F29354" w:rsidR="00194847" w:rsidRPr="00241C78" w:rsidRDefault="00194847" w:rsidP="00194847">
      <w:pPr>
        <w:pStyle w:val="51"/>
      </w:pPr>
      <w:bookmarkStart w:id="346" w:name="_Toc170275705"/>
      <w:bookmarkStart w:id="347" w:name="_Toc199172909"/>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46"/>
      <w:bookmarkEnd w:id="347"/>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48" w:name="_Toc170275706"/>
      <w:bookmarkStart w:id="349" w:name="_Toc199172910"/>
      <w:r w:rsidRPr="00241C78">
        <w:t>6.</w:t>
      </w:r>
      <w:r w:rsidR="00DD1E86">
        <w:rPr>
          <w:rFonts w:eastAsiaTheme="minorEastAsia" w:hint="eastAsia"/>
          <w:lang w:eastAsia="zh-CN"/>
        </w:rPr>
        <w:t>3</w:t>
      </w:r>
      <w:r w:rsidRPr="00241C78">
        <w:t>.2.2.2</w:t>
      </w:r>
      <w:r w:rsidRPr="00241C78">
        <w:tab/>
        <w:t>Content type</w:t>
      </w:r>
      <w:bookmarkEnd w:id="348"/>
      <w:bookmarkEnd w:id="349"/>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BA691CB" w14:textId="6EB07F11" w:rsidR="00194847" w:rsidRPr="00241C78" w:rsidRDefault="00194847" w:rsidP="00194847">
      <w:pPr>
        <w:pStyle w:val="41"/>
      </w:pPr>
      <w:bookmarkStart w:id="350" w:name="_Toc170275707"/>
      <w:bookmarkStart w:id="351" w:name="_Toc199172911"/>
      <w:r w:rsidRPr="00241C78">
        <w:t>6.</w:t>
      </w:r>
      <w:r w:rsidR="00DD1E86">
        <w:rPr>
          <w:rFonts w:eastAsiaTheme="minorEastAsia" w:hint="eastAsia"/>
          <w:lang w:eastAsia="zh-CN"/>
        </w:rPr>
        <w:t>3</w:t>
      </w:r>
      <w:r w:rsidRPr="00241C78">
        <w:t>.2.3</w:t>
      </w:r>
      <w:r w:rsidRPr="00241C78">
        <w:tab/>
        <w:t>HTTP custom headers</w:t>
      </w:r>
      <w:bookmarkEnd w:id="350"/>
      <w:bookmarkEnd w:id="351"/>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52" w:name="_Toc170275708"/>
      <w:bookmarkStart w:id="353" w:name="_Toc199172912"/>
      <w:r>
        <w:lastRenderedPageBreak/>
        <w:t>6.</w:t>
      </w:r>
      <w:r w:rsidR="00DD1E86">
        <w:rPr>
          <w:rFonts w:eastAsiaTheme="minorEastAsia" w:hint="eastAsia"/>
          <w:lang w:eastAsia="zh-CN"/>
        </w:rPr>
        <w:t>3</w:t>
      </w:r>
      <w:r>
        <w:t>.3</w:t>
      </w:r>
      <w:r>
        <w:tab/>
        <w:t>Resources</w:t>
      </w:r>
      <w:bookmarkEnd w:id="352"/>
      <w:bookmarkEnd w:id="353"/>
    </w:p>
    <w:p w14:paraId="303F9B39" w14:textId="1417B31F" w:rsidR="00194847" w:rsidRDefault="00194847" w:rsidP="00194847">
      <w:pPr>
        <w:pStyle w:val="41"/>
      </w:pPr>
      <w:bookmarkStart w:id="354" w:name="_Toc170275709"/>
      <w:bookmarkStart w:id="355" w:name="_Toc199172913"/>
      <w:r>
        <w:t>6.</w:t>
      </w:r>
      <w:r w:rsidR="00DD1E86">
        <w:rPr>
          <w:rFonts w:eastAsiaTheme="minorEastAsia" w:hint="eastAsia"/>
          <w:lang w:eastAsia="zh-CN"/>
        </w:rPr>
        <w:t>3</w:t>
      </w:r>
      <w:r>
        <w:t>.3.1</w:t>
      </w:r>
      <w:r>
        <w:tab/>
        <w:t>Overview</w:t>
      </w:r>
      <w:bookmarkEnd w:id="354"/>
      <w:bookmarkEnd w:id="355"/>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r w:rsidRPr="0062296E">
        <w:t>Nimsas_</w:t>
      </w:r>
      <w:r w:rsidRPr="00B720D7">
        <w:t>ImsSessionManagement</w:t>
      </w:r>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5" type="#_x0000_t75" style="width:344.2pt;height:160.35pt" o:ole="">
            <v:imagedata r:id="rId49" o:title=""/>
          </v:shape>
          <o:OLEObject Type="Embed" ProgID="Visio.Drawing.15" ShapeID="_x0000_i1045" DrawAspect="Content" ObjectID="_1809792920" r:id="rId50"/>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r w:rsidRPr="0008580C">
        <w:t>Nimsas_</w:t>
      </w:r>
      <w:r>
        <w:t>ImsSessionManagement</w:t>
      </w:r>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56" w:name="MCCQCTEMPBM_00000034"/>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r>
              <w:t>ims-sessions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194847" w:rsidRPr="0008580C" w14:paraId="7F1A068B" w14:textId="77777777" w:rsidTr="001E402F">
        <w:trPr>
          <w:jc w:val="center"/>
        </w:trPr>
        <w:tc>
          <w:tcPr>
            <w:tcW w:w="1236" w:type="pct"/>
            <w:vMerge w:val="restart"/>
          </w:tcPr>
          <w:p w14:paraId="62A33F7F" w14:textId="77777777" w:rsidR="00194847" w:rsidRDefault="00194847" w:rsidP="003B0F26">
            <w:pPr>
              <w:pStyle w:val="TAL"/>
              <w:rPr>
                <w:lang w:eastAsia="zh-CN"/>
              </w:rPr>
            </w:pPr>
            <w:r>
              <w:rPr>
                <w:rFonts w:hint="eastAsia"/>
                <w:lang w:eastAsia="zh-CN"/>
              </w:rPr>
              <w:t>I</w:t>
            </w:r>
            <w:r>
              <w:rPr>
                <w:lang w:eastAsia="zh-CN"/>
              </w:rPr>
              <w:t>ndividual IMS Session (Document)</w:t>
            </w:r>
          </w:p>
        </w:tc>
        <w:tc>
          <w:tcPr>
            <w:tcW w:w="1190" w:type="pct"/>
            <w:vMerge w:val="restart"/>
          </w:tcPr>
          <w:p w14:paraId="2BC7D191" w14:textId="77777777" w:rsidR="00194847" w:rsidRPr="00B910B8" w:rsidRDefault="00194847" w:rsidP="003B0F26">
            <w:pPr>
              <w:pStyle w:val="TAL"/>
              <w:rPr>
                <w:lang w:eastAsia="zh-CN"/>
              </w:rPr>
            </w:pPr>
            <w:r>
              <w:rPr>
                <w:rFonts w:hint="eastAsia"/>
                <w:lang w:eastAsia="zh-CN"/>
              </w:rPr>
              <w:t>/ims-sessions</w:t>
            </w:r>
            <w:r>
              <w:rPr>
                <w:lang w:eastAsia="zh-CN"/>
              </w:rPr>
              <w:t>/{sessionId}</w:t>
            </w:r>
          </w:p>
        </w:tc>
        <w:tc>
          <w:tcPr>
            <w:tcW w:w="1042" w:type="pct"/>
          </w:tcPr>
          <w:p w14:paraId="2BBF66C4" w14:textId="77777777" w:rsidR="00194847" w:rsidRPr="00B910B8" w:rsidRDefault="00194847" w:rsidP="003B0F26">
            <w:pPr>
              <w:pStyle w:val="TAL"/>
              <w:rPr>
                <w:lang w:eastAsia="zh-CN"/>
              </w:rPr>
            </w:pPr>
            <w:r>
              <w:rPr>
                <w:rFonts w:hint="eastAsia"/>
                <w:lang w:eastAsia="zh-CN"/>
              </w:rPr>
              <w:t>P</w:t>
            </w:r>
            <w:r>
              <w:rPr>
                <w:lang w:eastAsia="zh-CN"/>
              </w:rPr>
              <w:t>ATCH</w:t>
            </w:r>
          </w:p>
        </w:tc>
        <w:tc>
          <w:tcPr>
            <w:tcW w:w="1532" w:type="pct"/>
          </w:tcPr>
          <w:p w14:paraId="68D644CB" w14:textId="77777777" w:rsidR="00194847" w:rsidRDefault="00194847" w:rsidP="003B0F26">
            <w:pPr>
              <w:pStyle w:val="TAL"/>
              <w:rPr>
                <w:lang w:eastAsia="zh-CN"/>
              </w:rPr>
            </w:pPr>
            <w:r>
              <w:rPr>
                <w:rFonts w:hint="eastAsia"/>
                <w:lang w:eastAsia="zh-CN"/>
              </w:rPr>
              <w:t>U</w:t>
            </w:r>
            <w:r>
              <w:rPr>
                <w:lang w:eastAsia="zh-CN"/>
              </w:rPr>
              <w:t xml:space="preserve">pdates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94847" w:rsidRPr="0008580C" w14:paraId="461373A1" w14:textId="77777777" w:rsidTr="001E402F">
        <w:trPr>
          <w:jc w:val="center"/>
        </w:trPr>
        <w:tc>
          <w:tcPr>
            <w:tcW w:w="1236" w:type="pct"/>
            <w:vMerge/>
          </w:tcPr>
          <w:p w14:paraId="247A0ACB" w14:textId="77777777" w:rsidR="00194847" w:rsidRDefault="00194847" w:rsidP="003B0F26">
            <w:pPr>
              <w:pStyle w:val="TAL"/>
              <w:rPr>
                <w:lang w:eastAsia="zh-CN"/>
              </w:rPr>
            </w:pPr>
          </w:p>
        </w:tc>
        <w:tc>
          <w:tcPr>
            <w:tcW w:w="1190" w:type="pct"/>
            <w:vMerge/>
          </w:tcPr>
          <w:p w14:paraId="78FCD0CE" w14:textId="77777777" w:rsidR="00194847" w:rsidRDefault="00194847" w:rsidP="003B0F26">
            <w:pPr>
              <w:pStyle w:val="TAL"/>
              <w:rPr>
                <w:lang w:eastAsia="zh-CN"/>
              </w:rPr>
            </w:pPr>
          </w:p>
        </w:tc>
        <w:tc>
          <w:tcPr>
            <w:tcW w:w="1042" w:type="pct"/>
          </w:tcPr>
          <w:p w14:paraId="15E35E7B" w14:textId="77777777" w:rsidR="00194847" w:rsidRDefault="00194847" w:rsidP="003B0F26">
            <w:pPr>
              <w:pStyle w:val="TAL"/>
              <w:rPr>
                <w:lang w:eastAsia="zh-CN"/>
              </w:rPr>
            </w:pPr>
            <w:r>
              <w:rPr>
                <w:rFonts w:hint="eastAsia"/>
                <w:lang w:eastAsia="zh-CN"/>
              </w:rPr>
              <w:t>D</w:t>
            </w:r>
            <w:r>
              <w:rPr>
                <w:lang w:eastAsia="zh-CN"/>
              </w:rPr>
              <w:t>ELETE</w:t>
            </w:r>
          </w:p>
        </w:tc>
        <w:tc>
          <w:tcPr>
            <w:tcW w:w="1532" w:type="pct"/>
          </w:tcPr>
          <w:p w14:paraId="4EAC6109" w14:textId="77777777" w:rsidR="00194847" w:rsidRDefault="00194847"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 identified by {sessionId}.</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r>
              <w:t>ims-</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56"/>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57" w:name="_Toc170275710"/>
      <w:bookmarkStart w:id="358" w:name="_Toc199172914"/>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57"/>
      <w:bookmarkEnd w:id="358"/>
    </w:p>
    <w:p w14:paraId="363B05AE" w14:textId="347CD75D" w:rsidR="00194847" w:rsidRDefault="00194847" w:rsidP="00194847">
      <w:pPr>
        <w:pStyle w:val="51"/>
      </w:pPr>
      <w:bookmarkStart w:id="359" w:name="_Toc170275711"/>
      <w:bookmarkStart w:id="360" w:name="_Toc199172915"/>
      <w:r>
        <w:t>6.</w:t>
      </w:r>
      <w:r w:rsidR="00DD1E86">
        <w:rPr>
          <w:rFonts w:eastAsiaTheme="minorEastAsia" w:hint="eastAsia"/>
          <w:lang w:eastAsia="zh-CN"/>
        </w:rPr>
        <w:t>3</w:t>
      </w:r>
      <w:r>
        <w:t>.3.2.1</w:t>
      </w:r>
      <w:r>
        <w:tab/>
        <w:t>Description</w:t>
      </w:r>
      <w:bookmarkEnd w:id="359"/>
      <w:bookmarkEnd w:id="360"/>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r>
        <w:t>IMS</w:t>
      </w:r>
      <w:r>
        <w:rPr>
          <w:rFonts w:hint="eastAsia"/>
          <w:lang w:eastAsia="zh-CN"/>
        </w:rPr>
        <w:t xml:space="preserve"> </w:t>
      </w:r>
      <w:r>
        <w:rPr>
          <w:lang w:eastAsia="zh-CN"/>
        </w:rPr>
        <w:t xml:space="preserve">Sessions </w:t>
      </w:r>
      <w:r>
        <w:t>created by NF service consumers of</w:t>
      </w:r>
      <w:r w:rsidRPr="00D165ED">
        <w:t xml:space="preserve"> </w:t>
      </w:r>
      <w:r>
        <w:t>Nimsas_ImsSessionManagement</w:t>
      </w:r>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61" w:name="_Toc170275712"/>
      <w:bookmarkStart w:id="362" w:name="_Toc199172916"/>
      <w:r>
        <w:t>6.</w:t>
      </w:r>
      <w:r w:rsidR="00DD1E86">
        <w:rPr>
          <w:rFonts w:eastAsiaTheme="minorEastAsia" w:hint="eastAsia"/>
          <w:lang w:eastAsia="zh-CN"/>
        </w:rPr>
        <w:t>3</w:t>
      </w:r>
      <w:r>
        <w:t>.3.2.2</w:t>
      </w:r>
      <w:r>
        <w:tab/>
        <w:t>Resource Definition</w:t>
      </w:r>
      <w:bookmarkEnd w:id="361"/>
      <w:bookmarkEnd w:id="362"/>
    </w:p>
    <w:p w14:paraId="762B023D" w14:textId="77777777" w:rsidR="00194847" w:rsidRDefault="00194847" w:rsidP="00194847">
      <w:r w:rsidRPr="00B910B8">
        <w:t xml:space="preserve">Resource URI: </w:t>
      </w:r>
      <w:r w:rsidRPr="00B910B8">
        <w:rPr>
          <w:b/>
          <w:bCs/>
        </w:rPr>
        <w:t>{apiRoot}/nimsas-</w:t>
      </w:r>
      <w:r>
        <w:rPr>
          <w:b/>
          <w:bCs/>
        </w:rPr>
        <w:t>ism</w:t>
      </w:r>
      <w:r w:rsidRPr="00B910B8">
        <w:rPr>
          <w:b/>
          <w:bCs/>
        </w:rPr>
        <w:t>/</w:t>
      </w:r>
      <w:r>
        <w:rPr>
          <w:b/>
          <w:noProof/>
        </w:rPr>
        <w:t>&lt;apiVersion&gt;</w:t>
      </w:r>
      <w:r w:rsidRPr="00B910B8">
        <w:rPr>
          <w:b/>
          <w:bCs/>
        </w:rPr>
        <w:t>/</w:t>
      </w:r>
      <w:r>
        <w:rPr>
          <w:b/>
          <w:bCs/>
        </w:rPr>
        <w:t>ims-sessions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63" w:name="_Toc170275713"/>
      <w:bookmarkStart w:id="364" w:name="_Toc199172917"/>
      <w:r>
        <w:lastRenderedPageBreak/>
        <w:t>6.</w:t>
      </w:r>
      <w:r w:rsidR="00DD1E86">
        <w:rPr>
          <w:rFonts w:eastAsiaTheme="minorEastAsia" w:hint="eastAsia"/>
          <w:lang w:eastAsia="zh-CN"/>
        </w:rPr>
        <w:t>3</w:t>
      </w:r>
      <w:r>
        <w:t>.3.2.3</w:t>
      </w:r>
      <w:r>
        <w:tab/>
        <w:t>Resource Standard Methods</w:t>
      </w:r>
      <w:bookmarkEnd w:id="363"/>
      <w:bookmarkEnd w:id="364"/>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shd w:val="clear" w:color="auto" w:fill="auto"/>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shd w:val="clear" w:color="auto" w:fill="auto"/>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shd w:val="clear" w:color="auto" w:fill="auto"/>
          </w:tcPr>
          <w:p w14:paraId="046B51A5" w14:textId="77777777" w:rsidR="00194847" w:rsidRPr="0016361A" w:rsidRDefault="00194847" w:rsidP="003B0F26">
            <w:pPr>
              <w:pStyle w:val="TAL"/>
            </w:pPr>
            <w:r>
              <w:t>ImsSessionInfo</w:t>
            </w:r>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shd w:val="clear" w:color="auto" w:fill="auto"/>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2D7FC33F" w14:textId="77777777" w:rsidR="00194847" w:rsidRPr="0016361A" w:rsidRDefault="00194847" w:rsidP="003B0F26">
            <w:pPr>
              <w:pStyle w:val="TAL"/>
              <w:rPr>
                <w:lang w:eastAsia="zh-CN"/>
              </w:rPr>
            </w:pPr>
            <w:r>
              <w:rPr>
                <w:lang w:eastAsia="zh-CN"/>
              </w:rPr>
              <w:t>ImsSessionInfo</w:t>
            </w:r>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1C1E5815"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002A9A64" w14:textId="77777777" w:rsidR="00194847" w:rsidRDefault="00194847"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shd w:val="clear" w:color="auto" w:fill="auto"/>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shd w:val="clear" w:color="auto" w:fill="auto"/>
            <w:vAlign w:val="center"/>
          </w:tcPr>
          <w:p w14:paraId="6A011AC8" w14:textId="77777777" w:rsidR="00194847" w:rsidRPr="0016361A" w:rsidRDefault="00194847" w:rsidP="003B0F26">
            <w:pPr>
              <w:pStyle w:val="TAL"/>
            </w:pPr>
            <w:r w:rsidRPr="00D165ED">
              <w:t>Contains the URI of the newly created resource, according to the structure: {apiRoot}/n</w:t>
            </w:r>
            <w:r>
              <w:rPr>
                <w:lang w:eastAsia="zh-CN"/>
              </w:rPr>
              <w:t>imsas</w:t>
            </w:r>
            <w:r w:rsidRPr="00D165ED">
              <w:t>-</w:t>
            </w:r>
            <w:r>
              <w:rPr>
                <w:lang w:eastAsia="zh-CN"/>
              </w:rPr>
              <w:t>ism</w:t>
            </w:r>
            <w:r w:rsidRPr="00D165ED">
              <w:t>/</w:t>
            </w:r>
            <w:r>
              <w:t>&lt;apiVersion&gt;</w:t>
            </w:r>
            <w:r w:rsidRPr="00D165ED">
              <w:t>/</w:t>
            </w:r>
            <w:r>
              <w:rPr>
                <w:lang w:eastAsia="zh-CN"/>
              </w:rPr>
              <w:t>ims-sessions</w:t>
            </w:r>
            <w:r w:rsidRPr="00D165ED">
              <w:t>/{</w:t>
            </w:r>
            <w:r>
              <w:t>session</w:t>
            </w:r>
            <w:r w:rsidRPr="00D165ED">
              <w:t>Id}.</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lastRenderedPageBreak/>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65" w:name="_Toc170275714"/>
      <w:bookmarkStart w:id="366" w:name="_Toc199172918"/>
      <w:r>
        <w:t>6.</w:t>
      </w:r>
      <w:r w:rsidR="00DD1E86">
        <w:rPr>
          <w:rFonts w:eastAsiaTheme="minorEastAsia" w:hint="eastAsia"/>
          <w:lang w:eastAsia="zh-CN"/>
        </w:rPr>
        <w:t>3</w:t>
      </w:r>
      <w:r>
        <w:t>.3.2.4</w:t>
      </w:r>
      <w:r>
        <w:tab/>
        <w:t>Resource Custom Operations</w:t>
      </w:r>
      <w:bookmarkEnd w:id="365"/>
      <w:bookmarkEnd w:id="366"/>
    </w:p>
    <w:p w14:paraId="54F633F1" w14:textId="77777777" w:rsidR="00194847" w:rsidRDefault="00194847" w:rsidP="00194847">
      <w:r w:rsidRPr="00B910B8">
        <w:t>None.</w:t>
      </w:r>
    </w:p>
    <w:p w14:paraId="043375DA" w14:textId="4A868303" w:rsidR="00194847" w:rsidRDefault="00194847" w:rsidP="00194847">
      <w:pPr>
        <w:pStyle w:val="41"/>
      </w:pPr>
      <w:bookmarkStart w:id="367" w:name="_Toc510696621"/>
      <w:bookmarkStart w:id="368" w:name="_Toc35971412"/>
      <w:bookmarkStart w:id="369" w:name="_Toc146103751"/>
      <w:bookmarkStart w:id="370" w:name="_Toc151981310"/>
      <w:bookmarkStart w:id="371" w:name="_Toc175738373"/>
      <w:bookmarkStart w:id="372" w:name="_Toc199172919"/>
      <w:r>
        <w:t>6.</w:t>
      </w:r>
      <w:r w:rsidR="00DD1E86">
        <w:rPr>
          <w:rFonts w:eastAsiaTheme="minorEastAsia" w:hint="eastAsia"/>
          <w:lang w:eastAsia="zh-CN"/>
        </w:rPr>
        <w:t>3</w:t>
      </w:r>
      <w:r>
        <w:t>.3.3</w:t>
      </w:r>
      <w:r>
        <w:tab/>
        <w:t xml:space="preserve">Resource: Individual </w:t>
      </w:r>
      <w:bookmarkEnd w:id="367"/>
      <w:bookmarkEnd w:id="368"/>
      <w:bookmarkEnd w:id="369"/>
      <w:bookmarkEnd w:id="370"/>
      <w:bookmarkEnd w:id="371"/>
      <w:r>
        <w:t>IMS Session</w:t>
      </w:r>
      <w:bookmarkEnd w:id="372"/>
    </w:p>
    <w:p w14:paraId="453CE2BE" w14:textId="45A1455B" w:rsidR="00194847" w:rsidRDefault="00194847" w:rsidP="00194847">
      <w:pPr>
        <w:pStyle w:val="51"/>
      </w:pPr>
      <w:bookmarkStart w:id="373" w:name="_Toc146103752"/>
      <w:bookmarkStart w:id="374" w:name="_Toc151981311"/>
      <w:bookmarkStart w:id="375" w:name="_Toc175738374"/>
      <w:bookmarkStart w:id="376" w:name="_Toc199172920"/>
      <w:bookmarkStart w:id="377" w:name="_Toc170275716"/>
      <w:r>
        <w:t>6.</w:t>
      </w:r>
      <w:r w:rsidR="0090582B">
        <w:rPr>
          <w:rFonts w:eastAsiaTheme="minorEastAsia" w:hint="eastAsia"/>
          <w:lang w:eastAsia="zh-CN"/>
        </w:rPr>
        <w:t>3</w:t>
      </w:r>
      <w:r>
        <w:t>.3.3.1</w:t>
      </w:r>
      <w:r>
        <w:tab/>
        <w:t>Description</w:t>
      </w:r>
      <w:bookmarkEnd w:id="373"/>
      <w:bookmarkEnd w:id="374"/>
      <w:bookmarkEnd w:id="375"/>
      <w:bookmarkEnd w:id="376"/>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r>
        <w:t>Nimsas_ImsSessionManagement</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378" w:name="_Toc146103753"/>
      <w:bookmarkStart w:id="379" w:name="_Toc151981312"/>
      <w:bookmarkStart w:id="380" w:name="_Toc175738375"/>
      <w:bookmarkStart w:id="381" w:name="_Toc199172921"/>
      <w:r>
        <w:t>6.</w:t>
      </w:r>
      <w:r w:rsidR="0090582B">
        <w:rPr>
          <w:rFonts w:eastAsiaTheme="minorEastAsia" w:hint="eastAsia"/>
          <w:lang w:eastAsia="zh-CN"/>
        </w:rPr>
        <w:t>3</w:t>
      </w:r>
      <w:r>
        <w:t>.3.3.2</w:t>
      </w:r>
      <w:r>
        <w:tab/>
        <w:t>Resource Definition</w:t>
      </w:r>
      <w:bookmarkEnd w:id="378"/>
      <w:bookmarkEnd w:id="379"/>
      <w:bookmarkEnd w:id="380"/>
      <w:bookmarkEnd w:id="381"/>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&lt;apiVersion&gt;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r>
              <w:rPr>
                <w:lang w:eastAsia="zh-CN"/>
              </w:rPr>
              <w:t>sessionId</w:t>
            </w:r>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dentifies an individual IMS session to the Nimsas_ImsSessionManagement service.</w:t>
            </w:r>
          </w:p>
        </w:tc>
      </w:tr>
    </w:tbl>
    <w:p w14:paraId="2E1722FD" w14:textId="77777777" w:rsidR="00194847" w:rsidRPr="00CE7844" w:rsidRDefault="00194847" w:rsidP="00194847"/>
    <w:p w14:paraId="48A61E80" w14:textId="326BD896" w:rsidR="00194847" w:rsidRDefault="00194847" w:rsidP="00194847">
      <w:pPr>
        <w:pStyle w:val="51"/>
      </w:pPr>
      <w:bookmarkStart w:id="382" w:name="_Toc146103754"/>
      <w:bookmarkStart w:id="383" w:name="_Toc151981313"/>
      <w:bookmarkStart w:id="384" w:name="_Toc175738376"/>
      <w:bookmarkStart w:id="385" w:name="_Toc199172922"/>
      <w:r>
        <w:t>6.</w:t>
      </w:r>
      <w:r w:rsidR="00DD1E86">
        <w:rPr>
          <w:rFonts w:eastAsiaTheme="minorEastAsia" w:hint="eastAsia"/>
          <w:lang w:eastAsia="zh-CN"/>
        </w:rPr>
        <w:t>3</w:t>
      </w:r>
      <w:r>
        <w:t>.3.3.3</w:t>
      </w:r>
      <w:r>
        <w:tab/>
        <w:t>Resource Standard Methods</w:t>
      </w:r>
      <w:bookmarkEnd w:id="382"/>
      <w:bookmarkEnd w:id="383"/>
      <w:bookmarkEnd w:id="384"/>
      <w:bookmarkEnd w:id="385"/>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shd w:val="clear" w:color="auto" w:fill="auto"/>
          </w:tcPr>
          <w:p w14:paraId="4896ADAE" w14:textId="77777777" w:rsidR="00194847" w:rsidRPr="0016361A" w:rsidRDefault="00194847" w:rsidP="003B0F26">
            <w:pPr>
              <w:pStyle w:val="TAL"/>
            </w:pPr>
            <w:r>
              <w:t>n/a</w:t>
            </w:r>
          </w:p>
        </w:tc>
        <w:tc>
          <w:tcPr>
            <w:tcW w:w="731" w:type="pct"/>
          </w:tcPr>
          <w:p w14:paraId="5791BE42" w14:textId="77777777" w:rsidR="00194847" w:rsidRPr="0016361A" w:rsidRDefault="00194847" w:rsidP="003B0F26">
            <w:pPr>
              <w:pStyle w:val="TAL"/>
            </w:pPr>
          </w:p>
        </w:tc>
        <w:tc>
          <w:tcPr>
            <w:tcW w:w="215" w:type="pct"/>
          </w:tcPr>
          <w:p w14:paraId="0D3CBFD9" w14:textId="77777777" w:rsidR="00194847" w:rsidRPr="0016361A" w:rsidRDefault="00194847" w:rsidP="003B0F26">
            <w:pPr>
              <w:pStyle w:val="TAC"/>
            </w:pPr>
          </w:p>
        </w:tc>
        <w:tc>
          <w:tcPr>
            <w:tcW w:w="580" w:type="pct"/>
          </w:tcPr>
          <w:p w14:paraId="6E98A173" w14:textId="77777777" w:rsidR="00194847" w:rsidRPr="0016361A" w:rsidRDefault="00194847" w:rsidP="003B0F26">
            <w:pPr>
              <w:pStyle w:val="TAL"/>
            </w:pPr>
          </w:p>
        </w:tc>
        <w:tc>
          <w:tcPr>
            <w:tcW w:w="1852" w:type="pct"/>
            <w:shd w:val="clear" w:color="auto" w:fill="auto"/>
            <w:vAlign w:val="center"/>
          </w:tcPr>
          <w:p w14:paraId="7076ACC4" w14:textId="77777777" w:rsidR="00194847" w:rsidRPr="0016361A" w:rsidRDefault="00194847" w:rsidP="003B0F26">
            <w:pPr>
              <w:pStyle w:val="TAL"/>
            </w:pP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shd w:val="clear" w:color="auto" w:fill="auto"/>
          </w:tcPr>
          <w:p w14:paraId="4C828A20" w14:textId="77777777" w:rsidR="00194847" w:rsidRPr="0016361A" w:rsidRDefault="00194847" w:rsidP="003B0F26">
            <w:pPr>
              <w:pStyle w:val="TAL"/>
            </w:pPr>
            <w:r>
              <w:rPr>
                <w:lang w:eastAsia="zh-CN"/>
              </w:rPr>
              <w:t>array(</w:t>
            </w:r>
            <w:r>
              <w:rPr>
                <w:rFonts w:hint="eastAsia"/>
                <w:lang w:eastAsia="zh-CN"/>
              </w:rPr>
              <w:t>PatchItem</w:t>
            </w:r>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r>
              <w:t>1</w:t>
            </w:r>
            <w:r>
              <w:rPr>
                <w:rFonts w:hint="eastAsia"/>
                <w:lang w:eastAsia="zh-CN"/>
              </w:rPr>
              <w:t>.</w:t>
            </w:r>
            <w:r>
              <w:rPr>
                <w:lang w:eastAsia="zh-CN"/>
              </w:rPr>
              <w:t>.N</w:t>
            </w:r>
          </w:p>
        </w:tc>
        <w:tc>
          <w:tcPr>
            <w:tcW w:w="6039" w:type="dxa"/>
            <w:shd w:val="clear" w:color="auto" w:fill="auto"/>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5195890" w14:textId="77777777" w:rsidR="00194847" w:rsidRPr="0016361A" w:rsidRDefault="00194847" w:rsidP="003B0F26">
            <w:pPr>
              <w:pStyle w:val="TAL"/>
            </w:pPr>
            <w:r>
              <w:rPr>
                <w:lang w:eastAsia="zh-CN"/>
              </w:rPr>
              <w:t>ImsSessionInfo</w:t>
            </w:r>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77777777" w:rsidR="00194847" w:rsidRPr="0016361A" w:rsidRDefault="00194847"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848A5F0" w14:textId="77777777" w:rsidR="00194847" w:rsidRPr="0016361A" w:rsidRDefault="00194847" w:rsidP="003B0F26">
            <w:pPr>
              <w:pStyle w:val="TAL"/>
            </w:pPr>
            <w:r>
              <w:t xml:space="preserve">Represents a successful update on the IMS session. </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BCACB1E" w14:textId="77777777" w:rsidR="00194847" w:rsidRDefault="00194847" w:rsidP="003B0F26">
            <w:pPr>
              <w:pStyle w:val="TAL"/>
            </w:pP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FCCFFCC"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75E9401"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E57FE44" w14:textId="1AD830C3" w:rsidR="00500465" w:rsidRDefault="00500465" w:rsidP="00500465">
            <w:pPr>
              <w:pStyle w:val="TAL"/>
              <w:rPr>
                <w:lang w:eastAsia="zh-CN"/>
              </w:rPr>
            </w:pPr>
            <w:r>
              <w:rPr>
                <w:lang w:eastAsia="zh-CN"/>
              </w:rPr>
              <w:t>ProblemDetails</w:t>
            </w:r>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r w:rsidRPr="0093161B">
              <w:t>media</w:t>
            </w:r>
            <w:r>
              <w:t>Correlation</w:t>
            </w:r>
            <w:r w:rsidRPr="0093161B">
              <w:t>Id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6C28FED" w14:textId="77777777" w:rsidR="00194847" w:rsidRDefault="00194847"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386" w:name="_PERM_MCCTEMPBM_CRPT03410206___2"/>
            <w:r w:rsidRPr="003B2883">
              <w:t>-</w:t>
            </w:r>
            <w:r w:rsidRPr="003B2883">
              <w:tab/>
            </w:r>
            <w:r>
              <w:t>SESSION</w:t>
            </w:r>
            <w:r w:rsidRPr="003B2883">
              <w:t>_NOT_FOUND</w:t>
            </w:r>
            <w:bookmarkEnd w:id="386"/>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6519664A"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shd w:val="clear" w:color="auto" w:fill="auto"/>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shd w:val="clear" w:color="auto" w:fill="auto"/>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shd w:val="clear" w:color="auto" w:fill="auto"/>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shd w:val="clear" w:color="auto" w:fill="auto"/>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C730450"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46C69D2" w14:textId="77777777" w:rsidR="00194847" w:rsidRDefault="00194847"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16714BAC" w14:textId="46104EFC" w:rsidR="00194847" w:rsidRDefault="00194847" w:rsidP="00194847">
      <w:pPr>
        <w:pStyle w:val="51"/>
      </w:pPr>
      <w:bookmarkStart w:id="387" w:name="_Toc199172923"/>
      <w:r>
        <w:t>6.</w:t>
      </w:r>
      <w:r w:rsidR="00DD1E86">
        <w:rPr>
          <w:rFonts w:eastAsiaTheme="minorEastAsia" w:hint="eastAsia"/>
          <w:lang w:eastAsia="zh-CN"/>
        </w:rPr>
        <w:t>3</w:t>
      </w:r>
      <w:r>
        <w:t>.3.3.4</w:t>
      </w:r>
      <w:r>
        <w:tab/>
        <w:t>Resource Custom Operations</w:t>
      </w:r>
      <w:bookmarkEnd w:id="387"/>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388" w:name="_Toc146103756"/>
      <w:bookmarkStart w:id="389" w:name="_Toc151981315"/>
      <w:bookmarkStart w:id="390" w:name="_Toc175738378"/>
      <w:bookmarkStart w:id="391" w:name="_Toc199172924"/>
      <w:bookmarkEnd w:id="377"/>
      <w:r>
        <w:t>6.</w:t>
      </w:r>
      <w:r w:rsidR="00DD1E86">
        <w:rPr>
          <w:rFonts w:eastAsiaTheme="minorEastAsia" w:hint="eastAsia"/>
          <w:lang w:eastAsia="zh-CN"/>
        </w:rPr>
        <w:t>3</w:t>
      </w:r>
      <w:r>
        <w:t>.4</w:t>
      </w:r>
      <w:r>
        <w:tab/>
        <w:t>Custom Operations without associated resources</w:t>
      </w:r>
      <w:bookmarkEnd w:id="388"/>
      <w:bookmarkEnd w:id="389"/>
      <w:bookmarkEnd w:id="390"/>
      <w:bookmarkEnd w:id="391"/>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392" w:name="_Toc146103757"/>
      <w:bookmarkStart w:id="393" w:name="_Toc151981316"/>
      <w:bookmarkStart w:id="394" w:name="_Toc175738379"/>
      <w:bookmarkStart w:id="395" w:name="_Toc199172925"/>
      <w:r>
        <w:t>6.</w:t>
      </w:r>
      <w:r w:rsidR="00DD1E86">
        <w:rPr>
          <w:rFonts w:eastAsiaTheme="minorEastAsia" w:hint="eastAsia"/>
          <w:lang w:eastAsia="zh-CN"/>
        </w:rPr>
        <w:t>3</w:t>
      </w:r>
      <w:r>
        <w:t>.5</w:t>
      </w:r>
      <w:r>
        <w:tab/>
        <w:t>Notifications</w:t>
      </w:r>
      <w:bookmarkEnd w:id="392"/>
      <w:bookmarkEnd w:id="393"/>
      <w:bookmarkEnd w:id="394"/>
      <w:bookmarkEnd w:id="395"/>
    </w:p>
    <w:p w14:paraId="7FC63CE8" w14:textId="77777777" w:rsidR="001E402F" w:rsidRDefault="001E402F" w:rsidP="001E402F">
      <w:pPr>
        <w:pStyle w:val="41"/>
      </w:pPr>
      <w:bookmarkStart w:id="396" w:name="_Toc199172926"/>
      <w:bookmarkStart w:id="397" w:name="_Toc170275722"/>
      <w:r>
        <w:t>6.3.5.1</w:t>
      </w:r>
      <w:r>
        <w:tab/>
        <w:t>General</w:t>
      </w:r>
      <w:bookmarkEnd w:id="396"/>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lastRenderedPageBreak/>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r>
              <w:t>notif</w:t>
            </w:r>
            <w:r w:rsidRPr="00B910B8">
              <w:t>Uri}</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398" w:name="_Toc199172927"/>
      <w:r w:rsidRPr="00B910B8">
        <w:t>6.</w:t>
      </w:r>
      <w:r>
        <w:t>3</w:t>
      </w:r>
      <w:r w:rsidRPr="00B910B8">
        <w:t>.5.2</w:t>
      </w:r>
      <w:r w:rsidRPr="00B910B8">
        <w:tab/>
      </w:r>
      <w:r>
        <w:t xml:space="preserve">IMS </w:t>
      </w:r>
      <w:r w:rsidRPr="00B910B8">
        <w:t>Session Event Notification</w:t>
      </w:r>
      <w:bookmarkEnd w:id="398"/>
    </w:p>
    <w:p w14:paraId="43FED89E" w14:textId="77777777" w:rsidR="001E402F" w:rsidRPr="00B910B8" w:rsidRDefault="001E402F" w:rsidP="001E402F">
      <w:pPr>
        <w:pStyle w:val="51"/>
      </w:pPr>
      <w:bookmarkStart w:id="399" w:name="_Toc199172928"/>
      <w:r w:rsidRPr="00B910B8">
        <w:t>6.</w:t>
      </w:r>
      <w:r>
        <w:t>3</w:t>
      </w:r>
      <w:r w:rsidRPr="00B910B8">
        <w:t>.5.2.1</w:t>
      </w:r>
      <w:r w:rsidRPr="00B910B8">
        <w:tab/>
        <w:t>Description</w:t>
      </w:r>
      <w:bookmarkEnd w:id="399"/>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00" w:name="_Toc199172929"/>
      <w:r w:rsidRPr="00B910B8">
        <w:t>6.</w:t>
      </w:r>
      <w:r>
        <w:t>3</w:t>
      </w:r>
      <w:r w:rsidRPr="00B910B8">
        <w:t>.5.2.2</w:t>
      </w:r>
      <w:r w:rsidRPr="00B910B8">
        <w:tab/>
        <w:t>Target URI</w:t>
      </w:r>
      <w:bookmarkEnd w:id="400"/>
    </w:p>
    <w:p w14:paraId="122C8A28" w14:textId="77777777" w:rsidR="001E402F" w:rsidRPr="00B910B8" w:rsidRDefault="001E402F" w:rsidP="001E402F">
      <w:r w:rsidRPr="00B910B8">
        <w:t>The Callback URI "{</w:t>
      </w:r>
      <w:r>
        <w:t>notif</w:t>
      </w:r>
      <w:r w:rsidRPr="00B910B8">
        <w:t>Uri}"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r>
              <w:t>notif</w:t>
            </w:r>
            <w:r w:rsidRPr="00B910B8">
              <w:t>Uri</w:t>
            </w:r>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01" w:name="_Toc199172930"/>
      <w:r w:rsidRPr="00B910B8">
        <w:t>6.</w:t>
      </w:r>
      <w:r>
        <w:t>3</w:t>
      </w:r>
      <w:r w:rsidRPr="00B910B8">
        <w:t>.5.2.3</w:t>
      </w:r>
      <w:r w:rsidRPr="00B910B8">
        <w:tab/>
        <w:t>Standard Methods</w:t>
      </w:r>
      <w:bookmarkEnd w:id="401"/>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r>
              <w:t>Ims</w:t>
            </w:r>
            <w:r w:rsidRPr="00B910B8">
              <w:t>SessionEventNotification</w:t>
            </w:r>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lastRenderedPageBreak/>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7BFAC0A5" w14:textId="77777777" w:rsidR="001E402F" w:rsidRDefault="001E402F" w:rsidP="00D9292F">
            <w:pPr>
              <w:pStyle w:val="TAL"/>
            </w:pPr>
            <w:r>
              <w:t>-</w:t>
            </w:r>
            <w:r>
              <w:tab/>
              <w:t>NOTIFICATION_CORRELATION_NOT_FOUND, e.g. if the NF Service Consumer (e.g. NEF, trusted AF) considers the notification correlation ID is not recognized;</w:t>
            </w:r>
          </w:p>
          <w:p w14:paraId="5DBD7DF7" w14:textId="77777777" w:rsidR="001E402F" w:rsidRPr="00B910B8" w:rsidRDefault="001E402F" w:rsidP="00D9292F">
            <w:pPr>
              <w:pStyle w:val="TAL"/>
            </w:pPr>
            <w:r>
              <w:t>-</w:t>
            </w:r>
            <w:r>
              <w:tab/>
              <w:t xml:space="preserve">NOTIFICATION_URI_NOT_FOUND, </w:t>
            </w:r>
            <w:r>
              <w:rPr>
                <w:rFonts w:eastAsiaTheme="minorEastAsia" w:hint="eastAsia"/>
                <w:lang w:eastAsia="zh-CN"/>
              </w:rPr>
              <w:t>i</w:t>
            </w:r>
            <w:r w:rsidRPr="00B910B8">
              <w:t xml:space="preserve">f the NF Service Consumer </w:t>
            </w:r>
            <w:r>
              <w:t xml:space="preserve">(e.g. NEF, trusted AF) </w:t>
            </w:r>
            <w:r w:rsidRPr="00B910B8">
              <w:t xml:space="preserve">considers the </w:t>
            </w:r>
            <w:r>
              <w:t xml:space="preserve">notification URI </w:t>
            </w:r>
            <w:r w:rsidRPr="00B910B8">
              <w:t>is not recognized</w:t>
            </w:r>
            <w:r>
              <w:t>.</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r>
              <w:t>RedirectResponse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02" w:name="_Toc199172931"/>
      <w:r>
        <w:t>6.</w:t>
      </w:r>
      <w:r w:rsidR="00DD1E86">
        <w:rPr>
          <w:rFonts w:eastAsiaTheme="minorEastAsia" w:hint="eastAsia"/>
          <w:lang w:eastAsia="zh-CN"/>
        </w:rPr>
        <w:t>3</w:t>
      </w:r>
      <w:r>
        <w:t>.6</w:t>
      </w:r>
      <w:r>
        <w:tab/>
        <w:t>Data Model</w:t>
      </w:r>
      <w:bookmarkEnd w:id="397"/>
      <w:bookmarkEnd w:id="402"/>
    </w:p>
    <w:p w14:paraId="35882914" w14:textId="3F593423" w:rsidR="00194847" w:rsidRDefault="00194847" w:rsidP="00194847">
      <w:pPr>
        <w:pStyle w:val="41"/>
      </w:pPr>
      <w:bookmarkStart w:id="403" w:name="_Toc170275723"/>
      <w:bookmarkStart w:id="404" w:name="_Toc199172932"/>
      <w:bookmarkStart w:id="405" w:name="_Hlk177652583"/>
      <w:r>
        <w:t>6.</w:t>
      </w:r>
      <w:r w:rsidR="00DD1E86">
        <w:rPr>
          <w:rFonts w:eastAsiaTheme="minorEastAsia" w:hint="eastAsia"/>
          <w:lang w:eastAsia="zh-CN"/>
        </w:rPr>
        <w:t>3</w:t>
      </w:r>
      <w:r>
        <w:t>.6.1</w:t>
      </w:r>
      <w:r>
        <w:tab/>
        <w:t>General</w:t>
      </w:r>
      <w:bookmarkEnd w:id="403"/>
      <w:bookmarkEnd w:id="404"/>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r w:rsidRPr="000D671B">
        <w:t>Nimsas_</w:t>
      </w:r>
      <w:r>
        <w:t>ImsSessionManagement service based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r>
              <w:rPr>
                <w:rFonts w:hint="eastAsia"/>
                <w:lang w:eastAsia="zh-CN"/>
              </w:rPr>
              <w:t>M</w:t>
            </w:r>
            <w:r>
              <w:rPr>
                <w:lang w:eastAsia="zh-CN"/>
              </w:rPr>
              <w:t>ediaInfo</w:t>
            </w:r>
            <w:r w:rsidR="00C90944">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r>
              <w:rPr>
                <w:rFonts w:hint="eastAsia"/>
                <w:lang w:eastAsia="zh-CN"/>
              </w:rPr>
              <w:t>S</w:t>
            </w:r>
            <w:r>
              <w:rPr>
                <w:lang w:eastAsia="zh-CN"/>
              </w:rPr>
              <w:t>essionInfo</w:t>
            </w:r>
            <w:r w:rsidR="00C90944">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78B94A3" w14:textId="77777777" w:rsidR="00194847" w:rsidRDefault="00194847" w:rsidP="003B0F26">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E525111" w14:textId="77777777" w:rsidR="00194847" w:rsidRDefault="00194847"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39D2B09" w14:textId="77777777" w:rsidR="00194847" w:rsidRDefault="00194847" w:rsidP="003B0F26">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E39364F" w14:textId="68CC5171" w:rsidR="00C90944" w:rsidRDefault="00C90944" w:rsidP="00C90944">
            <w:pPr>
              <w:pStyle w:val="TAL"/>
              <w:rPr>
                <w:lang w:eastAsia="zh-CN"/>
              </w:rPr>
            </w:pPr>
            <w:bookmarkStart w:id="406" w:name="OLE_LINK30"/>
            <w:r>
              <w:rPr>
                <w:rFonts w:hint="eastAsia"/>
                <w:lang w:eastAsia="zh-CN"/>
              </w:rPr>
              <w:t>Mdc2EndpointInfo</w:t>
            </w:r>
            <w:bookmarkEnd w:id="406"/>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E2A900C" w14:textId="2FA4D0D7" w:rsidR="00500465" w:rsidRDefault="00500465" w:rsidP="00500465">
            <w:pPr>
              <w:pStyle w:val="TAL"/>
              <w:rPr>
                <w:lang w:eastAsia="zh-CN"/>
              </w:rPr>
            </w:pPr>
            <w:r w:rsidRPr="00AB7C2F">
              <w:rPr>
                <w:lang w:eastAsia="zh-CN"/>
              </w:rPr>
              <w:t>MediaInfo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07" w:name="_Toc170275724"/>
      <w:bookmarkStart w:id="408" w:name="_Toc199172933"/>
      <w:bookmarkEnd w:id="405"/>
      <w:r>
        <w:rPr>
          <w:lang w:val="en-US"/>
        </w:rPr>
        <w:t>6.</w:t>
      </w:r>
      <w:r w:rsidR="00DD1E86">
        <w:rPr>
          <w:rFonts w:eastAsiaTheme="minorEastAsia" w:hint="eastAsia"/>
          <w:lang w:val="en-US" w:eastAsia="zh-CN"/>
        </w:rPr>
        <w:t>3</w:t>
      </w:r>
      <w:r>
        <w:rPr>
          <w:lang w:val="en-US"/>
        </w:rPr>
        <w:t>.6.2</w:t>
      </w:r>
      <w:r>
        <w:rPr>
          <w:lang w:val="en-US"/>
        </w:rPr>
        <w:tab/>
        <w:t>Structured data types</w:t>
      </w:r>
      <w:bookmarkEnd w:id="407"/>
      <w:bookmarkEnd w:id="408"/>
    </w:p>
    <w:p w14:paraId="4C67CA2A" w14:textId="005DC9ED" w:rsidR="00194847" w:rsidRDefault="00194847" w:rsidP="00194847">
      <w:pPr>
        <w:pStyle w:val="51"/>
      </w:pPr>
      <w:bookmarkStart w:id="409" w:name="_Toc170275725"/>
      <w:bookmarkStart w:id="410" w:name="_Toc199172934"/>
      <w:r>
        <w:t>6.</w:t>
      </w:r>
      <w:r w:rsidR="00DD1E86">
        <w:rPr>
          <w:rFonts w:eastAsiaTheme="minorEastAsia" w:hint="eastAsia"/>
          <w:lang w:eastAsia="zh-CN"/>
        </w:rPr>
        <w:t>3</w:t>
      </w:r>
      <w:r>
        <w:t>.6.2.1</w:t>
      </w:r>
      <w:r>
        <w:tab/>
        <w:t>Introduction</w:t>
      </w:r>
      <w:bookmarkEnd w:id="409"/>
      <w:bookmarkEnd w:id="410"/>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11" w:name="_Toc170275726"/>
      <w:bookmarkStart w:id="412" w:name="_Toc199172935"/>
      <w:r>
        <w:t>6.</w:t>
      </w:r>
      <w:r w:rsidR="00DD1E86">
        <w:rPr>
          <w:rFonts w:eastAsiaTheme="minorEastAsia" w:hint="eastAsia"/>
          <w:lang w:eastAsia="zh-CN"/>
        </w:rPr>
        <w:t>3</w:t>
      </w:r>
      <w:r>
        <w:t>.6.2.2</w:t>
      </w:r>
      <w:r>
        <w:tab/>
        <w:t xml:space="preserve">Type: </w:t>
      </w:r>
      <w:bookmarkEnd w:id="411"/>
      <w:r>
        <w:t>ImsSessionInfo</w:t>
      </w:r>
      <w:bookmarkEnd w:id="412"/>
    </w:p>
    <w:p w14:paraId="08397067" w14:textId="03AC9761" w:rsidR="00194847" w:rsidRDefault="00194847" w:rsidP="00194847">
      <w:pPr>
        <w:pStyle w:val="TH"/>
      </w:pPr>
      <w:r>
        <w:t>Table 6.</w:t>
      </w:r>
      <w:r w:rsidR="00DD1E86">
        <w:rPr>
          <w:rFonts w:eastAsiaTheme="minorEastAsia" w:hint="eastAsia"/>
          <w:lang w:eastAsia="zh-CN"/>
        </w:rPr>
        <w:t>3</w:t>
      </w:r>
      <w:r>
        <w:t>.6.2.2-1: Definition of type ImsSessionInfo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r>
              <w:rPr>
                <w:rFonts w:hint="eastAsia"/>
              </w:rPr>
              <w:t>s</w:t>
            </w:r>
            <w:r>
              <w:t>essionId</w:t>
            </w:r>
          </w:p>
        </w:tc>
        <w:tc>
          <w:tcPr>
            <w:tcW w:w="1498" w:type="dxa"/>
          </w:tcPr>
          <w:p w14:paraId="00CA48F6" w14:textId="77777777" w:rsidR="00194847" w:rsidRDefault="00194847" w:rsidP="003B0F26">
            <w:pPr>
              <w:pStyle w:val="TAL"/>
            </w:pPr>
            <w:r>
              <w:t>SessionId</w:t>
            </w:r>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77777777" w:rsidR="00194847" w:rsidRDefault="00194847" w:rsidP="003B0F26">
            <w:pPr>
              <w:pStyle w:val="TAL"/>
            </w:pPr>
            <w:r w:rsidRPr="00A70ED2">
              <w:t>This IE contains the information in the Call-ID header</w:t>
            </w:r>
            <w:r>
              <w:t xml:space="preserve"> which is the typical header of SIP message</w:t>
            </w:r>
            <w:r w:rsidRPr="00A70ED2">
              <w:t>.</w:t>
            </w:r>
          </w:p>
          <w:p w14:paraId="147BB266" w14:textId="77777777" w:rsidR="00194847" w:rsidRDefault="00194847" w:rsidP="003B0F26">
            <w:pPr>
              <w:pStyle w:val="TAL"/>
              <w:rPr>
                <w:rFonts w:cs="Arial"/>
                <w:szCs w:val="18"/>
                <w:lang w:eastAsia="zh-CN"/>
              </w:rPr>
            </w:pPr>
            <w:r>
              <w:rPr>
                <w:rFonts w:cs="Arial"/>
                <w:szCs w:val="18"/>
                <w:lang w:eastAsia="zh-CN"/>
              </w:rPr>
              <w:t>It shall not be contained when creating of a new IMS session. Otherwise, it shall be contained.</w:t>
            </w:r>
          </w:p>
        </w:tc>
      </w:tr>
      <w:tr w:rsidR="00194847" w14:paraId="27F5122C" w14:textId="77777777" w:rsidTr="00BA5702">
        <w:trPr>
          <w:jc w:val="center"/>
        </w:trPr>
        <w:tc>
          <w:tcPr>
            <w:tcW w:w="1708" w:type="dxa"/>
          </w:tcPr>
          <w:p w14:paraId="51B81B84" w14:textId="77777777" w:rsidR="00194847" w:rsidRDefault="00194847" w:rsidP="003B0F26">
            <w:pPr>
              <w:pStyle w:val="TAL"/>
            </w:pPr>
            <w:r>
              <w:rPr>
                <w:rFonts w:hint="eastAsia"/>
              </w:rPr>
              <w:t>s</w:t>
            </w:r>
            <w:r>
              <w:t>essionInfo</w:t>
            </w:r>
          </w:p>
        </w:tc>
        <w:tc>
          <w:tcPr>
            <w:tcW w:w="1498" w:type="dxa"/>
          </w:tcPr>
          <w:p w14:paraId="1F047EF5" w14:textId="1CD4673F" w:rsidR="00194847" w:rsidRDefault="00194847" w:rsidP="003B0F26">
            <w:pPr>
              <w:pStyle w:val="TAL"/>
            </w:pPr>
            <w:r>
              <w:rPr>
                <w:rFonts w:hint="eastAsia"/>
              </w:rPr>
              <w:t>S</w:t>
            </w:r>
            <w:r>
              <w:t>essionInfo</w:t>
            </w:r>
            <w:r w:rsidR="00C90944">
              <w:rPr>
                <w:rFonts w:hint="eastAsia"/>
                <w:lang w:eastAsia="zh-CN"/>
              </w:rPr>
              <w:t>SM</w:t>
            </w:r>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r w:rsidRPr="00B910B8">
              <w:t>mediaInfo</w:t>
            </w:r>
            <w:r>
              <w:t>Set</w:t>
            </w:r>
          </w:p>
        </w:tc>
        <w:tc>
          <w:tcPr>
            <w:tcW w:w="1498" w:type="dxa"/>
          </w:tcPr>
          <w:p w14:paraId="0CBB01BA" w14:textId="48695BA4" w:rsidR="00194847" w:rsidRDefault="00194847" w:rsidP="003B0F26">
            <w:pPr>
              <w:pStyle w:val="TAL"/>
            </w:pPr>
            <w:r>
              <w:t>array</w:t>
            </w:r>
            <w:r w:rsidRPr="00B910B8">
              <w:t>(MediaInfo</w:t>
            </w:r>
            <w:r w:rsidR="00C90944">
              <w:rPr>
                <w:rFonts w:hint="eastAsia"/>
                <w:lang w:eastAsia="zh-CN"/>
              </w:rPr>
              <w:t>External</w:t>
            </w:r>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r w:rsidRPr="00B910B8">
              <w:t>1</w:t>
            </w:r>
            <w:r>
              <w:t>..N</w:t>
            </w:r>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r>
              <w:t>notifUri</w:t>
            </w:r>
          </w:p>
        </w:tc>
        <w:tc>
          <w:tcPr>
            <w:tcW w:w="1498" w:type="dxa"/>
          </w:tcPr>
          <w:p w14:paraId="488E9082" w14:textId="6977C280" w:rsidR="00BA5702" w:rsidRDefault="00BA5702" w:rsidP="00BA5702">
            <w:pPr>
              <w:pStyle w:val="TAL"/>
            </w:pPr>
            <w:r>
              <w:t>Uri</w:t>
            </w:r>
          </w:p>
        </w:tc>
        <w:tc>
          <w:tcPr>
            <w:tcW w:w="425" w:type="dxa"/>
          </w:tcPr>
          <w:p w14:paraId="204AAFEF" w14:textId="326D98AB" w:rsidR="00BA5702" w:rsidRDefault="00BA5702" w:rsidP="00BA5702">
            <w:pPr>
              <w:pStyle w:val="TAC"/>
            </w:pPr>
            <w:r>
              <w:t>C</w:t>
            </w:r>
          </w:p>
        </w:tc>
        <w:tc>
          <w:tcPr>
            <w:tcW w:w="1134" w:type="dxa"/>
          </w:tcPr>
          <w:p w14:paraId="6C4C1C18" w14:textId="3186AEBD" w:rsidR="00BA5702" w:rsidRPr="00B910B8" w:rsidRDefault="00BA5702" w:rsidP="00BA5702">
            <w:pPr>
              <w:pStyle w:val="TAL"/>
            </w:pPr>
            <w:r>
              <w:t>0..1</w:t>
            </w:r>
          </w:p>
        </w:tc>
        <w:tc>
          <w:tcPr>
            <w:tcW w:w="4764" w:type="dxa"/>
          </w:tcPr>
          <w:p w14:paraId="16EA619A" w14:textId="77777777" w:rsidR="00BA5702" w:rsidRDefault="00BA5702" w:rsidP="00BA5702">
            <w:pPr>
              <w:pStyle w:val="TAL"/>
            </w:pPr>
            <w:r>
              <w:t>This IE shall only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r>
              <w:t>notifCorrelationId</w:t>
            </w:r>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04884C3" w14:textId="77777777" w:rsidR="00BA5702" w:rsidRDefault="00BA5702" w:rsidP="00BA5702">
            <w:pPr>
              <w:pStyle w:val="TAL"/>
            </w:pPr>
            <w:r>
              <w:t>This IE shall be present together with the notifUri, if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13" w:name="_Toc170275728"/>
      <w:bookmarkStart w:id="414" w:name="_Toc199172936"/>
      <w:r w:rsidRPr="00B910B8">
        <w:lastRenderedPageBreak/>
        <w:t>6.</w:t>
      </w:r>
      <w:r w:rsidR="00DD1E86">
        <w:rPr>
          <w:rFonts w:eastAsiaTheme="minorEastAsia" w:hint="eastAsia"/>
          <w:lang w:eastAsia="zh-CN"/>
        </w:rPr>
        <w:t>3</w:t>
      </w:r>
      <w:r w:rsidRPr="00B910B8">
        <w:t>.6.2.</w:t>
      </w:r>
      <w:r>
        <w:t>3</w:t>
      </w:r>
      <w:r w:rsidRPr="00B910B8">
        <w:tab/>
        <w:t>Type: SessionInfo</w:t>
      </w:r>
      <w:bookmarkEnd w:id="413"/>
      <w:r w:rsidR="00152853">
        <w:rPr>
          <w:rFonts w:hint="eastAsia"/>
          <w:lang w:eastAsia="zh-CN"/>
        </w:rPr>
        <w:t>SM</w:t>
      </w:r>
      <w:bookmarkEnd w:id="414"/>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-1: Definition of type SessionInfo</w:t>
      </w:r>
      <w:r w:rsidR="00152853">
        <w:rPr>
          <w:rFonts w:hint="eastAsia"/>
          <w:lang w:eastAsia="zh-CN"/>
        </w:rPr>
        <w:t>SM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r>
              <w:t>callingId</w:t>
            </w:r>
          </w:p>
        </w:tc>
        <w:tc>
          <w:tcPr>
            <w:tcW w:w="1446" w:type="dxa"/>
          </w:tcPr>
          <w:p w14:paraId="401A5DE9" w14:textId="77777777" w:rsidR="00194847" w:rsidRPr="00B910B8" w:rsidRDefault="00194847" w:rsidP="003B0F26">
            <w:pPr>
              <w:pStyle w:val="TAL"/>
            </w:pPr>
            <w:r w:rsidRPr="00B910B8">
              <w:t>ImsPublicId</w:t>
            </w:r>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r>
              <w:t>calledId</w:t>
            </w:r>
          </w:p>
        </w:tc>
        <w:tc>
          <w:tcPr>
            <w:tcW w:w="1446" w:type="dxa"/>
          </w:tcPr>
          <w:p w14:paraId="53DC6C48" w14:textId="77777777" w:rsidR="00194847" w:rsidRPr="00B910B8" w:rsidRDefault="00194847" w:rsidP="003B0F26">
            <w:pPr>
              <w:pStyle w:val="TAL"/>
            </w:pPr>
            <w:r w:rsidRPr="00B910B8">
              <w:t>ImsPublicId</w:t>
            </w:r>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15" w:name="_Toc199172937"/>
      <w:r w:rsidRPr="00B910B8">
        <w:t>6.</w:t>
      </w:r>
      <w:r w:rsidR="00DD1E86">
        <w:rPr>
          <w:rFonts w:eastAsiaTheme="minorEastAsia" w:hint="eastAsia"/>
          <w:lang w:eastAsia="zh-CN"/>
        </w:rPr>
        <w:t>3</w:t>
      </w:r>
      <w:r w:rsidRPr="00B910B8">
        <w:t>.6.2.</w:t>
      </w:r>
      <w:r>
        <w:t>4</w:t>
      </w:r>
      <w:r w:rsidRPr="00B910B8">
        <w:tab/>
        <w:t xml:space="preserve">Type: </w:t>
      </w:r>
      <w:r>
        <w:t>MediaInfo</w:t>
      </w:r>
      <w:r w:rsidR="00152853">
        <w:rPr>
          <w:rFonts w:hint="eastAsia"/>
          <w:lang w:eastAsia="zh-CN"/>
        </w:rPr>
        <w:t>External</w:t>
      </w:r>
      <w:bookmarkEnd w:id="415"/>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r>
        <w:t>MediaInfo</w:t>
      </w:r>
      <w:r w:rsidR="00152853">
        <w:rPr>
          <w:rFonts w:hint="eastAsia"/>
          <w:lang w:eastAsia="zh-CN"/>
        </w:rPr>
        <w:t>External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shd w:val="clear" w:color="auto" w:fill="auto"/>
          </w:tcPr>
          <w:p w14:paraId="14B03561" w14:textId="77777777" w:rsidR="00194847" w:rsidRPr="00B910B8" w:rsidRDefault="00194847" w:rsidP="003B0F26">
            <w:pPr>
              <w:pStyle w:val="TAL"/>
            </w:pPr>
            <w:r>
              <w:rPr>
                <w:lang w:eastAsia="zh-CN"/>
              </w:rPr>
              <w:t>m</w:t>
            </w:r>
            <w:r>
              <w:rPr>
                <w:rFonts w:hint="eastAsia"/>
                <w:lang w:eastAsia="zh-CN"/>
              </w:rPr>
              <w:t>edia</w:t>
            </w:r>
            <w:r>
              <w:t>Type</w:t>
            </w:r>
          </w:p>
        </w:tc>
        <w:tc>
          <w:tcPr>
            <w:tcW w:w="1505" w:type="dxa"/>
            <w:shd w:val="clear" w:color="auto" w:fill="auto"/>
          </w:tcPr>
          <w:p w14:paraId="46FC7BD7" w14:textId="77777777" w:rsidR="00194847" w:rsidRPr="00B910B8" w:rsidRDefault="00194847" w:rsidP="003B0F26">
            <w:pPr>
              <w:pStyle w:val="TAL"/>
            </w:pPr>
            <w:r>
              <w:t>MediaType</w:t>
            </w:r>
          </w:p>
        </w:tc>
        <w:tc>
          <w:tcPr>
            <w:tcW w:w="426" w:type="dxa"/>
            <w:shd w:val="clear" w:color="auto" w:fill="auto"/>
          </w:tcPr>
          <w:p w14:paraId="5F27CA62" w14:textId="77777777" w:rsidR="00194847" w:rsidRPr="00B910B8" w:rsidRDefault="00194847" w:rsidP="003B0F26">
            <w:pPr>
              <w:pStyle w:val="TAL"/>
            </w:pPr>
            <w:r>
              <w:t>M</w:t>
            </w:r>
          </w:p>
        </w:tc>
        <w:tc>
          <w:tcPr>
            <w:tcW w:w="1136" w:type="dxa"/>
            <w:shd w:val="clear" w:color="auto" w:fill="auto"/>
          </w:tcPr>
          <w:p w14:paraId="148C054B" w14:textId="77777777" w:rsidR="00194847" w:rsidRPr="00B910B8" w:rsidRDefault="00194847" w:rsidP="003B0F26">
            <w:pPr>
              <w:pStyle w:val="TAL"/>
            </w:pPr>
            <w:r w:rsidRPr="00B910B8">
              <w:t>1</w:t>
            </w:r>
          </w:p>
        </w:tc>
        <w:tc>
          <w:tcPr>
            <w:tcW w:w="4815" w:type="dxa"/>
            <w:shd w:val="clear" w:color="auto" w:fill="auto"/>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In this release, the mediaType can only set to "DC".</w:t>
            </w:r>
          </w:p>
        </w:tc>
      </w:tr>
      <w:tr w:rsidR="00194847" w:rsidRPr="00B910B8" w14:paraId="0766B2B6" w14:textId="77777777" w:rsidTr="003B0F26">
        <w:trPr>
          <w:jc w:val="center"/>
        </w:trPr>
        <w:tc>
          <w:tcPr>
            <w:tcW w:w="1645" w:type="dxa"/>
            <w:shd w:val="clear" w:color="auto" w:fill="auto"/>
          </w:tcPr>
          <w:p w14:paraId="5FAC3B41" w14:textId="1CF08C30" w:rsidR="00194847" w:rsidRPr="00B910B8" w:rsidRDefault="00194847" w:rsidP="003B0F26">
            <w:pPr>
              <w:pStyle w:val="TAL"/>
              <w:rPr>
                <w:lang w:eastAsia="zh-CN"/>
              </w:rPr>
            </w:pPr>
            <w:r>
              <w:t>media</w:t>
            </w:r>
            <w:r w:rsidR="00852EFA">
              <w:t>C</w:t>
            </w:r>
            <w:r w:rsidR="00852EFA" w:rsidRPr="00E964F1">
              <w:t>orrelation</w:t>
            </w:r>
            <w:r>
              <w:t>Id</w:t>
            </w:r>
          </w:p>
        </w:tc>
        <w:tc>
          <w:tcPr>
            <w:tcW w:w="1505" w:type="dxa"/>
            <w:shd w:val="clear" w:color="auto" w:fill="auto"/>
          </w:tcPr>
          <w:p w14:paraId="6D6A1356" w14:textId="04630106" w:rsidR="00194847" w:rsidRPr="00B910B8" w:rsidRDefault="00697410" w:rsidP="003B0F26">
            <w:pPr>
              <w:pStyle w:val="TAL"/>
              <w:rPr>
                <w:lang w:eastAsia="zh-CN"/>
              </w:rPr>
            </w:pPr>
            <w:r>
              <w:t>string</w:t>
            </w:r>
          </w:p>
        </w:tc>
        <w:tc>
          <w:tcPr>
            <w:tcW w:w="426" w:type="dxa"/>
            <w:shd w:val="clear" w:color="auto" w:fill="auto"/>
          </w:tcPr>
          <w:p w14:paraId="1974CB92" w14:textId="652AFC59" w:rsidR="00194847" w:rsidRPr="00697410" w:rsidRDefault="00697410" w:rsidP="003B0F26">
            <w:pPr>
              <w:pStyle w:val="TAL"/>
              <w:rPr>
                <w:lang w:eastAsia="zh-CN"/>
              </w:rPr>
            </w:pPr>
            <w:r>
              <w:t>M</w:t>
            </w:r>
          </w:p>
        </w:tc>
        <w:tc>
          <w:tcPr>
            <w:tcW w:w="1136" w:type="dxa"/>
            <w:shd w:val="clear" w:color="auto" w:fill="auto"/>
          </w:tcPr>
          <w:p w14:paraId="30B2674C" w14:textId="3D1FD2E0" w:rsidR="00194847" w:rsidRPr="00B910B8" w:rsidRDefault="00194847" w:rsidP="003B0F26">
            <w:pPr>
              <w:pStyle w:val="TAL"/>
              <w:rPr>
                <w:lang w:eastAsia="zh-CN"/>
              </w:rPr>
            </w:pPr>
            <w:r>
              <w:rPr>
                <w:rFonts w:hint="eastAsia"/>
              </w:rPr>
              <w:t>1</w:t>
            </w:r>
          </w:p>
        </w:tc>
        <w:tc>
          <w:tcPr>
            <w:tcW w:w="4815" w:type="dxa"/>
            <w:shd w:val="clear" w:color="auto" w:fill="auto"/>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shd w:val="clear" w:color="auto" w:fill="auto"/>
          </w:tcPr>
          <w:p w14:paraId="09E2B2E2" w14:textId="77777777" w:rsidR="00194847" w:rsidRPr="00B910B8" w:rsidRDefault="00194847" w:rsidP="003B0F26">
            <w:pPr>
              <w:pStyle w:val="TAL"/>
            </w:pPr>
            <w:r>
              <w:t>dcMediaParas</w:t>
            </w:r>
          </w:p>
        </w:tc>
        <w:tc>
          <w:tcPr>
            <w:tcW w:w="1505" w:type="dxa"/>
            <w:shd w:val="clear" w:color="auto" w:fill="auto"/>
          </w:tcPr>
          <w:p w14:paraId="58F53582" w14:textId="77777777" w:rsidR="00194847" w:rsidRPr="00B910B8" w:rsidRDefault="00194847" w:rsidP="003B0F26">
            <w:pPr>
              <w:pStyle w:val="TAL"/>
            </w:pPr>
            <w:r>
              <w:t>array(DcMediaPara)</w:t>
            </w:r>
          </w:p>
        </w:tc>
        <w:tc>
          <w:tcPr>
            <w:tcW w:w="426" w:type="dxa"/>
            <w:shd w:val="clear" w:color="auto" w:fill="auto"/>
          </w:tcPr>
          <w:p w14:paraId="521298E9" w14:textId="77777777" w:rsidR="00194847" w:rsidRPr="00B910B8" w:rsidRDefault="00194847" w:rsidP="003B0F26">
            <w:pPr>
              <w:pStyle w:val="TAL"/>
            </w:pPr>
            <w:r>
              <w:t>C</w:t>
            </w:r>
          </w:p>
        </w:tc>
        <w:tc>
          <w:tcPr>
            <w:tcW w:w="1136" w:type="dxa"/>
            <w:shd w:val="clear" w:color="auto" w:fill="auto"/>
          </w:tcPr>
          <w:p w14:paraId="2E8116EF" w14:textId="77777777" w:rsidR="00194847" w:rsidRPr="00B910B8" w:rsidRDefault="00194847" w:rsidP="003B0F26">
            <w:pPr>
              <w:pStyle w:val="TAL"/>
            </w:pPr>
            <w:r w:rsidRPr="00B910B8">
              <w:t>1</w:t>
            </w:r>
            <w:r>
              <w:t>..N</w:t>
            </w:r>
          </w:p>
        </w:tc>
        <w:tc>
          <w:tcPr>
            <w:tcW w:w="4815" w:type="dxa"/>
            <w:shd w:val="clear" w:color="auto" w:fill="auto"/>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"mediaType" is set to "DC".</w:t>
            </w:r>
          </w:p>
        </w:tc>
      </w:tr>
    </w:tbl>
    <w:p w14:paraId="0E814D44" w14:textId="77777777" w:rsidR="00194847" w:rsidRDefault="00194847" w:rsidP="00194847"/>
    <w:p w14:paraId="117DE5B9" w14:textId="1E6E9E50" w:rsidR="00194847" w:rsidRPr="00B910B8" w:rsidRDefault="00194847" w:rsidP="00194847">
      <w:pPr>
        <w:pStyle w:val="51"/>
      </w:pPr>
      <w:bookmarkStart w:id="416" w:name="_Toc199172938"/>
      <w:r w:rsidRPr="00B910B8">
        <w:t>6.</w:t>
      </w:r>
      <w:r w:rsidR="00DD1E86">
        <w:rPr>
          <w:rFonts w:eastAsiaTheme="minorEastAsia" w:hint="eastAsia"/>
          <w:lang w:eastAsia="zh-CN"/>
        </w:rPr>
        <w:t>3</w:t>
      </w:r>
      <w:r w:rsidRPr="00B910B8">
        <w:t>.6.2.</w:t>
      </w:r>
      <w:r>
        <w:t>5</w:t>
      </w:r>
      <w:r w:rsidRPr="00B910B8">
        <w:tab/>
        <w:t xml:space="preserve">Type: </w:t>
      </w:r>
      <w:r>
        <w:t>DcMediaPara</w:t>
      </w:r>
      <w:bookmarkEnd w:id="416"/>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r>
              <w:rPr>
                <w:lang w:eastAsia="zh-CN"/>
              </w:rPr>
              <w:t>dcType</w:t>
            </w:r>
          </w:p>
        </w:tc>
        <w:tc>
          <w:tcPr>
            <w:tcW w:w="1505" w:type="dxa"/>
          </w:tcPr>
          <w:p w14:paraId="13E289DB" w14:textId="77777777" w:rsidR="00194847" w:rsidRPr="00B910B8" w:rsidRDefault="00194847" w:rsidP="003B0F26">
            <w:pPr>
              <w:pStyle w:val="TAL"/>
              <w:rPr>
                <w:lang w:eastAsia="zh-CN"/>
              </w:rPr>
            </w:pPr>
            <w:r>
              <w:rPr>
                <w:lang w:eastAsia="zh-CN"/>
              </w:rPr>
              <w:t>DcType</w:t>
            </w:r>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r>
              <w:rPr>
                <w:lang w:eastAsia="zh-CN"/>
              </w:rPr>
              <w:t>adcType</w:t>
            </w:r>
          </w:p>
        </w:tc>
        <w:tc>
          <w:tcPr>
            <w:tcW w:w="1505" w:type="dxa"/>
          </w:tcPr>
          <w:p w14:paraId="687CF5A3" w14:textId="77777777" w:rsidR="00194847" w:rsidRPr="00B910B8" w:rsidRDefault="00194847" w:rsidP="003B0F26">
            <w:pPr>
              <w:pStyle w:val="TAL"/>
              <w:rPr>
                <w:lang w:eastAsia="zh-CN"/>
              </w:rPr>
            </w:pPr>
            <w:r>
              <w:rPr>
                <w:lang w:eastAsia="zh-CN"/>
              </w:rPr>
              <w:t>AdcType</w:t>
            </w:r>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"dcType"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r>
              <w:rPr>
                <w:rFonts w:hint="eastAsia"/>
                <w:lang w:eastAsia="zh-CN"/>
              </w:rPr>
              <w:t>a</w:t>
            </w:r>
            <w:r>
              <w:rPr>
                <w:lang w:eastAsia="zh-CN"/>
              </w:rPr>
              <w:t>ppBindingInfo</w:t>
            </w:r>
          </w:p>
        </w:tc>
        <w:tc>
          <w:tcPr>
            <w:tcW w:w="1505" w:type="dxa"/>
          </w:tcPr>
          <w:p w14:paraId="54C188DE" w14:textId="77777777" w:rsidR="00194847" w:rsidRDefault="00194847" w:rsidP="003B0F26">
            <w:pPr>
              <w:pStyle w:val="TAL"/>
            </w:pPr>
            <w:r>
              <w:rPr>
                <w:rFonts w:hint="eastAsia"/>
                <w:lang w:eastAsia="zh-CN"/>
              </w:rPr>
              <w:t>A</w:t>
            </w:r>
            <w:r>
              <w:rPr>
                <w:lang w:eastAsia="zh-CN"/>
              </w:rPr>
              <w:t>ppBindingInfo</w:t>
            </w:r>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"dcType"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
        </w:tc>
        <w:tc>
          <w:tcPr>
            <w:tcW w:w="1505" w:type="dxa"/>
          </w:tcPr>
          <w:p w14:paraId="3AB23BFF" w14:textId="1071FFA3" w:rsidR="00194847" w:rsidRDefault="00961BC3" w:rsidP="003B0F26">
            <w:pPr>
              <w:pStyle w:val="TAL"/>
              <w:rPr>
                <w:lang w:eastAsia="zh-CN"/>
              </w:rPr>
            </w:pPr>
            <w:r>
              <w:rPr>
                <w:rFonts w:hint="eastAsia"/>
                <w:lang w:eastAsia="zh-CN"/>
              </w:rPr>
              <w:t>array(TargetIdInfo)</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r>
              <w:rPr>
                <w:lang w:eastAsia="zh-CN"/>
              </w:rPr>
              <w:t>1</w:t>
            </w:r>
            <w:r w:rsidR="00961BC3">
              <w:rPr>
                <w:rFonts w:hint="eastAsia"/>
                <w:lang w:eastAsia="zh-CN"/>
              </w:rPr>
              <w:t>..N</w:t>
            </w:r>
          </w:p>
        </w:tc>
        <w:tc>
          <w:tcPr>
            <w:tcW w:w="4816" w:type="dxa"/>
          </w:tcPr>
          <w:p w14:paraId="75EB3476" w14:textId="73F3AE3B"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00961BC3" w:rsidRPr="00E42FA0">
              <w:rPr>
                <w:rFonts w:cs="Arial"/>
                <w:szCs w:val="18"/>
                <w:lang w:eastAsia="zh-CN"/>
              </w:rPr>
              <w:t>public identity(ies)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"dcType"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r>
              <w:rPr>
                <w:rFonts w:hint="eastAsia"/>
                <w:lang w:eastAsia="zh-CN"/>
              </w:rPr>
              <w:t>targetId</w:t>
            </w:r>
          </w:p>
        </w:tc>
        <w:tc>
          <w:tcPr>
            <w:tcW w:w="1505" w:type="dxa"/>
          </w:tcPr>
          <w:p w14:paraId="1BD45271" w14:textId="6F902EDF" w:rsidR="00961BC3" w:rsidRDefault="00961BC3" w:rsidP="00961BC3">
            <w:pPr>
              <w:pStyle w:val="TAL"/>
              <w:rPr>
                <w:lang w:eastAsia="zh-CN"/>
              </w:rPr>
            </w:pPr>
            <w:r w:rsidRPr="00B910B8">
              <w:t>ImsPublicId</w:t>
            </w:r>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"dcType"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17" w:name="OLE_LINK29"/>
            <w:r>
              <w:rPr>
                <w:rFonts w:hint="eastAsia"/>
                <w:lang w:eastAsia="zh-CN"/>
              </w:rPr>
              <w:t>Mdc2EndpointInfo</w:t>
            </w:r>
            <w:bookmarkEnd w:id="417"/>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18"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18"/>
          </w:p>
        </w:tc>
      </w:tr>
    </w:tbl>
    <w:p w14:paraId="3A88C4D1" w14:textId="77777777" w:rsidR="00194847" w:rsidRDefault="00194847" w:rsidP="00194847"/>
    <w:p w14:paraId="1DB62BD6" w14:textId="7F17FED6" w:rsidR="00AC43F0" w:rsidRDefault="00AC43F0" w:rsidP="00AC43F0">
      <w:pPr>
        <w:pStyle w:val="51"/>
      </w:pPr>
      <w:bookmarkStart w:id="419" w:name="_Toc199172939"/>
      <w:bookmarkStart w:id="420" w:name="_Toc170275731"/>
      <w:r>
        <w:lastRenderedPageBreak/>
        <w:t>6.3.6.2.</w:t>
      </w:r>
      <w:r>
        <w:rPr>
          <w:rFonts w:eastAsiaTheme="minorEastAsia" w:hint="eastAsia"/>
          <w:lang w:eastAsia="zh-CN"/>
        </w:rPr>
        <w:t>6</w:t>
      </w:r>
      <w:r>
        <w:tab/>
        <w:t>Type: Ims</w:t>
      </w:r>
      <w:r w:rsidRPr="001772C3">
        <w:t>SessionEventNotification</w:t>
      </w:r>
      <w:bookmarkEnd w:id="419"/>
    </w:p>
    <w:p w14:paraId="70BC77EC" w14:textId="5A119A48" w:rsidR="00AC43F0" w:rsidRDefault="00AC43F0" w:rsidP="00AC43F0">
      <w:pPr>
        <w:pStyle w:val="TH"/>
      </w:pPr>
      <w:r>
        <w:t>Table 6.3.6.2.</w:t>
      </w:r>
      <w:r>
        <w:rPr>
          <w:rFonts w:eastAsiaTheme="minorEastAsia" w:hint="eastAsia"/>
          <w:lang w:eastAsia="zh-CN"/>
        </w:rPr>
        <w:t>6</w:t>
      </w:r>
      <w:r>
        <w:t>-1: Definition of type Ims</w:t>
      </w:r>
      <w:r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r>
              <w:rPr>
                <w:rFonts w:hint="eastAsia"/>
              </w:rPr>
              <w:t>s</w:t>
            </w:r>
            <w:r>
              <w:t>essionId</w:t>
            </w:r>
          </w:p>
        </w:tc>
        <w:tc>
          <w:tcPr>
            <w:tcW w:w="1444" w:type="dxa"/>
          </w:tcPr>
          <w:p w14:paraId="6B11E0A0" w14:textId="77777777" w:rsidR="00AC43F0" w:rsidRDefault="00AC43F0" w:rsidP="00291878">
            <w:pPr>
              <w:pStyle w:val="TAL"/>
            </w:pPr>
            <w:r>
              <w:t>SessionId</w:t>
            </w:r>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77777777" w:rsidR="00AC43F0" w:rsidRDefault="00AC43F0" w:rsidP="00291878">
            <w:pPr>
              <w:pStyle w:val="TAL"/>
              <w:rPr>
                <w:rFonts w:cs="Arial"/>
                <w:szCs w:val="18"/>
              </w:rPr>
            </w:pPr>
            <w:r w:rsidRPr="00A70ED2">
              <w:t>This IE contains the information in the Call-ID header</w:t>
            </w:r>
            <w:r>
              <w:t xml:space="preserve"> which is the typical header of SIP message</w:t>
            </w:r>
            <w:r w:rsidRPr="00A70ED2">
              <w:t>.</w:t>
            </w:r>
          </w:p>
        </w:tc>
      </w:tr>
      <w:tr w:rsidR="00AC43F0" w14:paraId="274F1723" w14:textId="77777777" w:rsidTr="00291878">
        <w:trPr>
          <w:jc w:val="center"/>
        </w:trPr>
        <w:tc>
          <w:tcPr>
            <w:tcW w:w="1701" w:type="dxa"/>
          </w:tcPr>
          <w:p w14:paraId="1DB302EB" w14:textId="77777777" w:rsidR="00AC43F0" w:rsidRDefault="00AC43F0" w:rsidP="00291878">
            <w:pPr>
              <w:pStyle w:val="TAL"/>
            </w:pPr>
            <w:r>
              <w:t>eventType</w:t>
            </w:r>
          </w:p>
        </w:tc>
        <w:tc>
          <w:tcPr>
            <w:tcW w:w="1444" w:type="dxa"/>
          </w:tcPr>
          <w:p w14:paraId="7783AE0F" w14:textId="77777777" w:rsidR="00AC43F0" w:rsidRDefault="00AC43F0" w:rsidP="00291878">
            <w:pPr>
              <w:pStyle w:val="TAL"/>
            </w:pPr>
            <w:r>
              <w:t>ImsSessionEventType</w:t>
            </w:r>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r>
              <w:t>notifCorrelationId</w:t>
            </w:r>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r w:rsidRPr="00B910B8">
              <w:t>mediaInfo</w:t>
            </w:r>
            <w:r>
              <w:t>Set</w:t>
            </w:r>
          </w:p>
        </w:tc>
        <w:tc>
          <w:tcPr>
            <w:tcW w:w="1444" w:type="dxa"/>
          </w:tcPr>
          <w:p w14:paraId="08A76D38" w14:textId="47FD74EE" w:rsidR="00AC43F0" w:rsidRDefault="00AC43F0" w:rsidP="00291878">
            <w:pPr>
              <w:pStyle w:val="TAL"/>
            </w:pPr>
            <w:r>
              <w:t>array</w:t>
            </w:r>
            <w:r w:rsidRPr="00B910B8">
              <w:t>(MediaInfo</w:t>
            </w:r>
            <w:r w:rsidR="00EC21AD">
              <w:rPr>
                <w:rFonts w:hint="eastAsia"/>
                <w:lang w:eastAsia="zh-CN"/>
              </w:rPr>
              <w:t>External</w:t>
            </w:r>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r>
              <w:rPr>
                <w:rFonts w:eastAsiaTheme="minorEastAsia" w:hint="eastAsia"/>
                <w:lang w:eastAsia="zh-CN"/>
              </w:rPr>
              <w:t>1</w:t>
            </w:r>
            <w:r w:rsidR="00AC43F0">
              <w:t>..N</w:t>
            </w:r>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21" w:name="_Toc199172940"/>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r>
        <w:rPr>
          <w:rFonts w:hint="eastAsia"/>
          <w:lang w:eastAsia="zh-CN"/>
        </w:rPr>
        <w:t>TargetIdInfo</w:t>
      </w:r>
      <w:bookmarkEnd w:id="421"/>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r>
        <w:rPr>
          <w:rFonts w:hint="eastAsia"/>
          <w:lang w:eastAsia="zh-CN"/>
        </w:rPr>
        <w:t>TargetIdInfo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r w:rsidRPr="00B910B8">
              <w:t>callingIdentity</w:t>
            </w:r>
          </w:p>
        </w:tc>
        <w:tc>
          <w:tcPr>
            <w:tcW w:w="1444" w:type="dxa"/>
          </w:tcPr>
          <w:p w14:paraId="63800164" w14:textId="77777777" w:rsidR="0082702A" w:rsidRPr="00B910B8" w:rsidRDefault="0082702A" w:rsidP="00291878">
            <w:pPr>
              <w:pStyle w:val="TAL"/>
            </w:pPr>
            <w:r w:rsidRPr="00B910B8">
              <w:t>ImsPublicId</w:t>
            </w:r>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r>
              <w:rPr>
                <w:lang w:eastAsia="zh-CN"/>
              </w:rPr>
              <w:t>adcType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r w:rsidRPr="00B910B8">
              <w:t>calledIdentity</w:t>
            </w:r>
          </w:p>
        </w:tc>
        <w:tc>
          <w:tcPr>
            <w:tcW w:w="1444" w:type="dxa"/>
          </w:tcPr>
          <w:p w14:paraId="78C1F9B6" w14:textId="77777777" w:rsidR="0082702A" w:rsidRPr="00B910B8" w:rsidRDefault="0082702A" w:rsidP="00291878">
            <w:pPr>
              <w:pStyle w:val="TAL"/>
            </w:pPr>
            <w:r w:rsidRPr="00B910B8">
              <w:t>ImsPublicId</w:t>
            </w:r>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r>
              <w:rPr>
                <w:lang w:eastAsia="zh-CN"/>
              </w:rPr>
              <w:t>adcType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r w:rsidRPr="00B910B8">
              <w:t>callingIdentity</w:t>
            </w:r>
            <w:r>
              <w:rPr>
                <w:rFonts w:hint="eastAsia"/>
                <w:lang w:eastAsia="zh-CN"/>
              </w:rPr>
              <w:t xml:space="preserve"> or </w:t>
            </w:r>
            <w:r w:rsidRPr="00B910B8">
              <w:t>calledIdentity</w:t>
            </w:r>
            <w:r>
              <w:rPr>
                <w:rFonts w:hint="eastAsia"/>
                <w:lang w:eastAsia="zh-CN"/>
              </w:rPr>
              <w:t xml:space="preserve"> shall be contained when the attribute adcType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22" w:name="_Toc199172941"/>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20"/>
      <w:bookmarkEnd w:id="422"/>
    </w:p>
    <w:p w14:paraId="31E47CEE" w14:textId="46685A64" w:rsidR="00194847" w:rsidRDefault="00194847" w:rsidP="00194847">
      <w:pPr>
        <w:pStyle w:val="51"/>
      </w:pPr>
      <w:bookmarkStart w:id="423" w:name="_Toc170275732"/>
      <w:bookmarkStart w:id="424" w:name="_Toc199172942"/>
      <w:r>
        <w:t>6.</w:t>
      </w:r>
      <w:r w:rsidR="00DD1E86">
        <w:rPr>
          <w:rFonts w:eastAsiaTheme="minorEastAsia" w:hint="eastAsia"/>
          <w:lang w:eastAsia="zh-CN"/>
        </w:rPr>
        <w:t>3</w:t>
      </w:r>
      <w:r>
        <w:t>.6.3.1</w:t>
      </w:r>
      <w:r>
        <w:tab/>
        <w:t>Introduction</w:t>
      </w:r>
      <w:bookmarkEnd w:id="423"/>
      <w:bookmarkEnd w:id="424"/>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25" w:name="_Toc170275733"/>
      <w:bookmarkStart w:id="426" w:name="_Toc199172943"/>
      <w:r>
        <w:t>6.</w:t>
      </w:r>
      <w:r w:rsidR="00DD1E86">
        <w:rPr>
          <w:rFonts w:eastAsiaTheme="minorEastAsia" w:hint="eastAsia"/>
          <w:lang w:eastAsia="zh-CN"/>
        </w:rPr>
        <w:t>3</w:t>
      </w:r>
      <w:r>
        <w:t>.6.3.2</w:t>
      </w:r>
      <w:r>
        <w:tab/>
        <w:t>Simple data types</w:t>
      </w:r>
      <w:bookmarkEnd w:id="425"/>
      <w:bookmarkEnd w:id="426"/>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27" w:name="MCCQCTEMPBM_00000030"/>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27"/>
    </w:tbl>
    <w:p w14:paraId="5AFE9F13" w14:textId="77777777" w:rsidR="00194847" w:rsidRDefault="00194847" w:rsidP="00194847"/>
    <w:p w14:paraId="75297656" w14:textId="5CD7039B" w:rsidR="00194847" w:rsidRDefault="00194847" w:rsidP="00194847">
      <w:pPr>
        <w:pStyle w:val="51"/>
      </w:pPr>
      <w:bookmarkStart w:id="428" w:name="_Toc170275734"/>
      <w:bookmarkStart w:id="429" w:name="_Toc199172944"/>
      <w:r>
        <w:t>6.</w:t>
      </w:r>
      <w:r w:rsidR="00DD1E86">
        <w:rPr>
          <w:rFonts w:eastAsiaTheme="minorEastAsia" w:hint="eastAsia"/>
          <w:lang w:eastAsia="zh-CN"/>
        </w:rPr>
        <w:t>3</w:t>
      </w:r>
      <w:r>
        <w:t>.6.3.3</w:t>
      </w:r>
      <w:r>
        <w:tab/>
        <w:t xml:space="preserve">Enumeration: </w:t>
      </w:r>
      <w:bookmarkEnd w:id="428"/>
      <w:r>
        <w:t>DcType</w:t>
      </w:r>
      <w:bookmarkEnd w:id="429"/>
    </w:p>
    <w:p w14:paraId="52ADCAA9" w14:textId="60EFC045" w:rsidR="00194847" w:rsidRDefault="00194847" w:rsidP="00194847">
      <w:r>
        <w:t xml:space="preserve">The enumeration DcType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.6.3.3-1: Enumeration 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30" w:name="_Toc170275735"/>
      <w:bookmarkStart w:id="431" w:name="_Toc199172945"/>
      <w:r>
        <w:lastRenderedPageBreak/>
        <w:t>6.</w:t>
      </w:r>
      <w:r w:rsidR="00DD1E86">
        <w:rPr>
          <w:rFonts w:eastAsiaTheme="minorEastAsia" w:hint="eastAsia"/>
          <w:lang w:eastAsia="zh-CN"/>
        </w:rPr>
        <w:t>3</w:t>
      </w:r>
      <w:r>
        <w:t>.6.3.4</w:t>
      </w:r>
      <w:r>
        <w:tab/>
        <w:t>Enumeration: AdcType</w:t>
      </w:r>
      <w:bookmarkEnd w:id="430"/>
      <w:bookmarkEnd w:id="431"/>
    </w:p>
    <w:p w14:paraId="2AECED70" w14:textId="38E2677F" w:rsidR="00194847" w:rsidRPr="00B910B8" w:rsidRDefault="00194847" w:rsidP="00194847">
      <w:r w:rsidRPr="00B910B8">
        <w:t xml:space="preserve">The enumeration </w:t>
      </w:r>
      <w:r>
        <w:t>AdcType</w:t>
      </w:r>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r>
        <w:t>AdcType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32" w:name="_Toc170275736"/>
      <w:bookmarkStart w:id="433" w:name="_Toc199172946"/>
      <w:bookmarkStart w:id="434"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32"/>
      <w:bookmarkEnd w:id="433"/>
    </w:p>
    <w:p w14:paraId="32A83D2D" w14:textId="3C741297" w:rsidR="00AC43F0" w:rsidRDefault="00AC43F0" w:rsidP="00AC43F0">
      <w:pPr>
        <w:pStyle w:val="51"/>
      </w:pPr>
      <w:bookmarkStart w:id="435" w:name="_Toc199172947"/>
      <w:bookmarkStart w:id="436" w:name="_Toc170275738"/>
      <w:bookmarkEnd w:id="434"/>
      <w:r>
        <w:t>6.3.6.3.</w:t>
      </w:r>
      <w:r>
        <w:rPr>
          <w:rFonts w:eastAsiaTheme="minorEastAsia" w:hint="eastAsia"/>
          <w:lang w:eastAsia="zh-CN"/>
        </w:rPr>
        <w:t>6</w:t>
      </w:r>
      <w:r>
        <w:tab/>
        <w:t>Enumeration: ImsSession</w:t>
      </w:r>
      <w:r w:rsidRPr="00232C33">
        <w:t>EventType</w:t>
      </w:r>
      <w:bookmarkEnd w:id="435"/>
    </w:p>
    <w:p w14:paraId="7B3FB771" w14:textId="7D5F0E28" w:rsidR="00AC43F0" w:rsidRDefault="00AC43F0" w:rsidP="00AC43F0">
      <w:r>
        <w:t>The enumeration ImsSession</w:t>
      </w:r>
      <w:r w:rsidRPr="00767567">
        <w:t>EventType</w:t>
      </w:r>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-1: Enumeration ImsSession</w:t>
      </w:r>
      <w:r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37" w:name="_Toc199172948"/>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6"/>
      <w:bookmarkEnd w:id="437"/>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38" w:name="_Toc170275739"/>
      <w:bookmarkStart w:id="439" w:name="_Toc199172949"/>
      <w:r>
        <w:t>6.</w:t>
      </w:r>
      <w:r w:rsidR="0090582B">
        <w:rPr>
          <w:rFonts w:eastAsiaTheme="minorEastAsia" w:hint="eastAsia"/>
          <w:lang w:eastAsia="zh-CN"/>
        </w:rPr>
        <w:t>3</w:t>
      </w:r>
      <w:r>
        <w:t>.6.5</w:t>
      </w:r>
      <w:r>
        <w:tab/>
        <w:t>Binary data</w:t>
      </w:r>
      <w:bookmarkEnd w:id="438"/>
      <w:bookmarkEnd w:id="439"/>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40" w:name="_Toc170275740"/>
      <w:bookmarkStart w:id="441" w:name="_Toc199172950"/>
      <w:r>
        <w:t>6.</w:t>
      </w:r>
      <w:r w:rsidR="0090582B">
        <w:rPr>
          <w:rFonts w:eastAsiaTheme="minorEastAsia" w:hint="eastAsia"/>
          <w:lang w:eastAsia="zh-CN"/>
        </w:rPr>
        <w:t>3</w:t>
      </w:r>
      <w:r>
        <w:t>.7</w:t>
      </w:r>
      <w:r>
        <w:tab/>
        <w:t>Error Handling</w:t>
      </w:r>
      <w:bookmarkEnd w:id="440"/>
      <w:bookmarkEnd w:id="441"/>
    </w:p>
    <w:p w14:paraId="6EE04A1F" w14:textId="343C4ABB" w:rsidR="00194847" w:rsidRDefault="00194847" w:rsidP="00194847">
      <w:pPr>
        <w:pStyle w:val="41"/>
      </w:pPr>
      <w:bookmarkStart w:id="442" w:name="_Toc170275741"/>
      <w:bookmarkStart w:id="443" w:name="_Toc199172951"/>
      <w:r>
        <w:t>6.</w:t>
      </w:r>
      <w:r w:rsidR="0090582B">
        <w:rPr>
          <w:rFonts w:eastAsiaTheme="minorEastAsia" w:hint="eastAsia"/>
          <w:lang w:eastAsia="zh-CN"/>
        </w:rPr>
        <w:t>3</w:t>
      </w:r>
      <w:r>
        <w:t>.7.1</w:t>
      </w:r>
      <w:r>
        <w:tab/>
        <w:t>General</w:t>
      </w:r>
      <w:bookmarkEnd w:id="442"/>
      <w:bookmarkEnd w:id="443"/>
    </w:p>
    <w:p w14:paraId="2D887F13" w14:textId="77777777" w:rsidR="00194847" w:rsidRDefault="00194847" w:rsidP="00194847">
      <w:r>
        <w:t xml:space="preserve">For the </w:t>
      </w:r>
      <w:r w:rsidRPr="00DF62AA">
        <w:rPr>
          <w:lang w:val="en-US"/>
        </w:rPr>
        <w:t>Nimsas_</w:t>
      </w:r>
      <w:r>
        <w:rPr>
          <w:lang w:val="en-US"/>
        </w:rPr>
        <w:t>ImsSessionManagement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r w:rsidRPr="00DF62AA">
        <w:rPr>
          <w:lang w:val="en-US"/>
        </w:rPr>
        <w:t>Nimsas_</w:t>
      </w:r>
      <w:r>
        <w:rPr>
          <w:lang w:val="en-US"/>
        </w:rPr>
        <w:t>ImsSessionManagement</w:t>
      </w:r>
      <w:r>
        <w:t xml:space="preserve"> API.</w:t>
      </w:r>
    </w:p>
    <w:p w14:paraId="0807506D" w14:textId="0C42338F" w:rsidR="00194847" w:rsidRDefault="00194847" w:rsidP="00194847">
      <w:pPr>
        <w:pStyle w:val="41"/>
      </w:pPr>
      <w:bookmarkStart w:id="444" w:name="_Toc170275742"/>
      <w:bookmarkStart w:id="445" w:name="_Toc199172952"/>
      <w:r>
        <w:t>6.</w:t>
      </w:r>
      <w:r w:rsidR="0090582B">
        <w:rPr>
          <w:rFonts w:eastAsiaTheme="minorEastAsia" w:hint="eastAsia"/>
          <w:lang w:eastAsia="zh-CN"/>
        </w:rPr>
        <w:t>3</w:t>
      </w:r>
      <w:r>
        <w:t>.7.2</w:t>
      </w:r>
      <w:r>
        <w:tab/>
        <w:t>Protocol Errors</w:t>
      </w:r>
      <w:bookmarkEnd w:id="444"/>
      <w:bookmarkEnd w:id="445"/>
    </w:p>
    <w:p w14:paraId="1BA52C1C" w14:textId="77777777" w:rsidR="00194847" w:rsidRDefault="00194847" w:rsidP="00194847">
      <w:r>
        <w:t xml:space="preserve">No specific procedures for the </w:t>
      </w:r>
      <w:r w:rsidRPr="00DF62AA">
        <w:rPr>
          <w:lang w:val="en-US"/>
        </w:rPr>
        <w:t>Nimsas_</w:t>
      </w:r>
      <w:r>
        <w:rPr>
          <w:lang w:val="en-US"/>
        </w:rPr>
        <w:t>ImsSessionManagement</w:t>
      </w:r>
      <w:r>
        <w:t xml:space="preserve"> service are specified.</w:t>
      </w:r>
    </w:p>
    <w:p w14:paraId="2A99DEBA" w14:textId="2C706B62" w:rsidR="00194847" w:rsidRDefault="00194847" w:rsidP="00194847">
      <w:pPr>
        <w:pStyle w:val="41"/>
      </w:pPr>
      <w:bookmarkStart w:id="446" w:name="_Toc170275743"/>
      <w:bookmarkStart w:id="447" w:name="_Toc199172953"/>
      <w:r>
        <w:t>6.</w:t>
      </w:r>
      <w:r w:rsidR="0090582B">
        <w:rPr>
          <w:rFonts w:eastAsiaTheme="minorEastAsia" w:hint="eastAsia"/>
          <w:lang w:eastAsia="zh-CN"/>
        </w:rPr>
        <w:t>3</w:t>
      </w:r>
      <w:r>
        <w:t>.7.3</w:t>
      </w:r>
      <w:r>
        <w:tab/>
        <w:t>Application Errors</w:t>
      </w:r>
      <w:bookmarkEnd w:id="446"/>
      <w:bookmarkEnd w:id="447"/>
    </w:p>
    <w:p w14:paraId="6C025405" w14:textId="72701EAF" w:rsidR="00194847" w:rsidRDefault="00194847" w:rsidP="00194847">
      <w:r>
        <w:t xml:space="preserve">The application errors defined for the </w:t>
      </w:r>
      <w:r w:rsidRPr="00DF62AA">
        <w:rPr>
          <w:lang w:val="en-US"/>
        </w:rPr>
        <w:t>Nimsas_</w:t>
      </w:r>
      <w:r>
        <w:rPr>
          <w:lang w:val="en-US"/>
        </w:rPr>
        <w:t>ImsSessionManagement</w:t>
      </w:r>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lastRenderedPageBreak/>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1BD83EA3" w:rsidR="00AC43F0" w:rsidRDefault="00AC43F0" w:rsidP="00AC43F0">
            <w:pPr>
              <w:pStyle w:val="TAL"/>
            </w:pPr>
            <w:r>
              <w:t>NOTIFICATION_CORRELATION_NOT_FOUND</w:t>
            </w:r>
          </w:p>
        </w:tc>
        <w:tc>
          <w:tcPr>
            <w:tcW w:w="1843" w:type="dxa"/>
          </w:tcPr>
          <w:p w14:paraId="7D845F02" w14:textId="51E7BEAB" w:rsidR="00AC43F0" w:rsidRDefault="00AC43F0" w:rsidP="00AC43F0">
            <w:pPr>
              <w:pStyle w:val="TAL"/>
            </w:pPr>
            <w:r>
              <w:t>404 Not Found</w:t>
            </w:r>
          </w:p>
        </w:tc>
        <w:tc>
          <w:tcPr>
            <w:tcW w:w="4764" w:type="dxa"/>
          </w:tcPr>
          <w:p w14:paraId="5A3DD5C6" w14:textId="428A7C97"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correlation ID </w:t>
            </w:r>
            <w:r w:rsidRPr="00B910B8">
              <w:t>is not recognized</w:t>
            </w:r>
            <w:r>
              <w:t>.</w:t>
            </w:r>
          </w:p>
        </w:tc>
      </w:tr>
      <w:tr w:rsidR="00AC43F0" w14:paraId="1D1F8DDA" w14:textId="77777777" w:rsidTr="00AC43F0">
        <w:trPr>
          <w:jc w:val="center"/>
        </w:trPr>
        <w:tc>
          <w:tcPr>
            <w:tcW w:w="2922" w:type="dxa"/>
          </w:tcPr>
          <w:p w14:paraId="4FEFCB6B" w14:textId="55DA77DC" w:rsidR="00AC43F0" w:rsidRDefault="00AC43F0" w:rsidP="00AC43F0">
            <w:pPr>
              <w:pStyle w:val="TAL"/>
            </w:pPr>
            <w:r>
              <w:t>NOTIFICATION_URI_NOT_FOUND</w:t>
            </w:r>
          </w:p>
        </w:tc>
        <w:tc>
          <w:tcPr>
            <w:tcW w:w="1843" w:type="dxa"/>
          </w:tcPr>
          <w:p w14:paraId="3D5B9B7E" w14:textId="393505F1" w:rsidR="00AC43F0" w:rsidRDefault="00AC43F0" w:rsidP="00AC43F0">
            <w:pPr>
              <w:pStyle w:val="TAL"/>
            </w:pPr>
            <w:r>
              <w:t>404 Not Found</w:t>
            </w:r>
          </w:p>
        </w:tc>
        <w:tc>
          <w:tcPr>
            <w:tcW w:w="4764" w:type="dxa"/>
          </w:tcPr>
          <w:p w14:paraId="7E68FF85" w14:textId="4231D248" w:rsidR="00AC43F0" w:rsidRDefault="00AC43F0" w:rsidP="00AC43F0">
            <w:pPr>
              <w:pStyle w:val="TAL"/>
              <w:rPr>
                <w:rFonts w:cs="Arial"/>
                <w:szCs w:val="18"/>
              </w:rPr>
            </w:pPr>
            <w:r>
              <w:t xml:space="preserve">The </w:t>
            </w:r>
            <w:r w:rsidRPr="00B910B8">
              <w:t xml:space="preserve">NF Service Consumer </w:t>
            </w:r>
            <w:r>
              <w:t xml:space="preserve">(e.g. NEF, trusted AF) </w:t>
            </w:r>
            <w:r w:rsidRPr="00B910B8">
              <w:t xml:space="preserve">considers the </w:t>
            </w:r>
            <w:r>
              <w:t xml:space="preserve">notification URI </w:t>
            </w:r>
            <w:r w:rsidRPr="00B910B8">
              <w:t>is not recognized</w:t>
            </w:r>
            <w:r>
              <w:t>.</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ndicates that a new media to be created has the identical media</w:t>
            </w:r>
            <w:r>
              <w:t>Correlation</w:t>
            </w:r>
            <w:r>
              <w:rPr>
                <w:rFonts w:cs="Arial"/>
                <w:szCs w:val="18"/>
                <w:lang w:eastAsia="zh-CN"/>
              </w:rPr>
              <w:t>Id already assigned to one created media.</w:t>
            </w:r>
          </w:p>
        </w:tc>
      </w:tr>
    </w:tbl>
    <w:p w14:paraId="09C4EA70" w14:textId="77777777" w:rsidR="00194847" w:rsidRDefault="00194847" w:rsidP="00194847"/>
    <w:p w14:paraId="62629324" w14:textId="03D2EDEB" w:rsidR="00194847" w:rsidRDefault="00194847" w:rsidP="00194847">
      <w:pPr>
        <w:pStyle w:val="31"/>
        <w:rPr>
          <w:lang w:eastAsia="zh-CN"/>
        </w:rPr>
      </w:pPr>
      <w:bookmarkStart w:id="448" w:name="_Toc170275744"/>
      <w:bookmarkStart w:id="449" w:name="_Toc199172954"/>
      <w:r>
        <w:t>6.</w:t>
      </w:r>
      <w:r w:rsidR="0090582B">
        <w:rPr>
          <w:rFonts w:eastAsiaTheme="minorEastAsia" w:hint="eastAsia"/>
          <w:lang w:eastAsia="zh-CN"/>
        </w:rPr>
        <w:t>3</w:t>
      </w:r>
      <w:r>
        <w:t>.8</w:t>
      </w:r>
      <w:r>
        <w:rPr>
          <w:lang w:eastAsia="zh-CN"/>
        </w:rPr>
        <w:tab/>
        <w:t>Feature negotiation</w:t>
      </w:r>
      <w:bookmarkEnd w:id="448"/>
      <w:bookmarkEnd w:id="449"/>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r>
        <w:rPr>
          <w:lang w:val="en-US"/>
        </w:rPr>
        <w:t>Nimsas_ImsSessionManagement</w:t>
      </w:r>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77777777" w:rsidR="00194847" w:rsidRDefault="00194847" w:rsidP="003B0F26">
            <w:pPr>
              <w:pStyle w:val="TAL"/>
            </w:pPr>
          </w:p>
        </w:tc>
        <w:tc>
          <w:tcPr>
            <w:tcW w:w="2207" w:type="dxa"/>
          </w:tcPr>
          <w:p w14:paraId="490B2736" w14:textId="77777777" w:rsidR="00194847" w:rsidRDefault="00194847" w:rsidP="003B0F26">
            <w:pPr>
              <w:pStyle w:val="TAL"/>
            </w:pPr>
          </w:p>
        </w:tc>
        <w:tc>
          <w:tcPr>
            <w:tcW w:w="5758" w:type="dxa"/>
          </w:tcPr>
          <w:p w14:paraId="4BEC2453" w14:textId="77777777" w:rsidR="00194847" w:rsidRDefault="00194847" w:rsidP="003B0F26">
            <w:pPr>
              <w:pStyle w:val="TAL"/>
              <w:rPr>
                <w:rFonts w:cs="Arial"/>
                <w:szCs w:val="18"/>
              </w:rPr>
            </w:pPr>
          </w:p>
        </w:tc>
      </w:tr>
    </w:tbl>
    <w:p w14:paraId="0265B443" w14:textId="77777777" w:rsidR="00194847" w:rsidRDefault="00194847" w:rsidP="00194847"/>
    <w:p w14:paraId="12C1172E" w14:textId="7DB40185" w:rsidR="00194847" w:rsidRDefault="00194847" w:rsidP="00194847">
      <w:pPr>
        <w:pStyle w:val="31"/>
      </w:pPr>
      <w:bookmarkStart w:id="450" w:name="_Toc170275745"/>
      <w:bookmarkStart w:id="451" w:name="_Toc199172955"/>
      <w:r>
        <w:t>6.</w:t>
      </w:r>
      <w:r w:rsidR="0090582B">
        <w:rPr>
          <w:rFonts w:eastAsiaTheme="minorEastAsia" w:hint="eastAsia"/>
          <w:lang w:eastAsia="zh-CN"/>
        </w:rPr>
        <w:t>3</w:t>
      </w:r>
      <w:r>
        <w:t>.9</w:t>
      </w:r>
      <w:r>
        <w:tab/>
        <w:t>Security</w:t>
      </w:r>
      <w:bookmarkEnd w:id="450"/>
      <w:bookmarkEnd w:id="451"/>
    </w:p>
    <w:p w14:paraId="14A2F2F8" w14:textId="77777777" w:rsidR="00194847" w:rsidRDefault="00194847" w:rsidP="00194847">
      <w:r>
        <w:t xml:space="preserve">As indicated in 3GPP TS 33.501 [8] and 3GPP TS 29.500 [4], the access to the </w:t>
      </w:r>
      <w:r>
        <w:rPr>
          <w:lang w:val="en-US"/>
        </w:rPr>
        <w:t>Nimsas_ImsSessionManagement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r>
        <w:rPr>
          <w:lang w:val="en-US"/>
        </w:rPr>
        <w:t>Nimsas_ImsSessionManagement</w:t>
      </w:r>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r>
        <w:rPr>
          <w:lang w:val="en-US"/>
        </w:rPr>
        <w:t>Nimsas_</w:t>
      </w:r>
      <w:r w:rsidR="008F45DB">
        <w:rPr>
          <w:lang w:val="en-US"/>
        </w:rPr>
        <w:t>ImsSessionManagement</w:t>
      </w:r>
      <w:r>
        <w:rPr>
          <w:lang w:eastAsia="zh-CN"/>
        </w:rPr>
        <w:t xml:space="preserve"> </w:t>
      </w:r>
      <w:r>
        <w:t>service.</w:t>
      </w:r>
    </w:p>
    <w:p w14:paraId="7075875C" w14:textId="77777777" w:rsidR="00194847" w:rsidRDefault="00194847" w:rsidP="00194847">
      <w:pPr>
        <w:rPr>
          <w:lang w:val="en-US"/>
        </w:rPr>
      </w:pPr>
      <w:r>
        <w:rPr>
          <w:lang w:val="en-US"/>
        </w:rPr>
        <w:t>The Nimsas_ImsSessionManagement</w:t>
      </w:r>
      <w:r>
        <w:rPr>
          <w:lang w:eastAsia="zh-CN"/>
        </w:rPr>
        <w:t xml:space="preserve"> </w:t>
      </w:r>
      <w:r>
        <w:rPr>
          <w:lang w:val="en-US"/>
        </w:rPr>
        <w:t>API defines a single scope "nimsas-imssessionmanagement" for the entire service, and it does not define any additional scopes at resource or operation level.</w:t>
      </w:r>
    </w:p>
    <w:p w14:paraId="67D6D107" w14:textId="2ACD552C" w:rsidR="00194847" w:rsidRPr="005562D7" w:rsidRDefault="00194847" w:rsidP="00194847">
      <w:pPr>
        <w:pStyle w:val="31"/>
      </w:pPr>
      <w:bookmarkStart w:id="452" w:name="_Toc170275746"/>
      <w:bookmarkStart w:id="453" w:name="_Toc199172956"/>
      <w:r w:rsidRPr="005562D7">
        <w:t>6.</w:t>
      </w:r>
      <w:r w:rsidR="0090582B">
        <w:rPr>
          <w:rFonts w:eastAsiaTheme="minorEastAsia" w:hint="eastAsia"/>
          <w:lang w:eastAsia="zh-CN"/>
        </w:rPr>
        <w:t>3</w:t>
      </w:r>
      <w:r w:rsidRPr="005562D7">
        <w:t>.</w:t>
      </w:r>
      <w:r>
        <w:t>10</w:t>
      </w:r>
      <w:r w:rsidRPr="005562D7">
        <w:tab/>
        <w:t>HTTP redirection</w:t>
      </w:r>
      <w:bookmarkEnd w:id="452"/>
      <w:bookmarkEnd w:id="453"/>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54" w:name="_Toc199172957"/>
      <w:r w:rsidRPr="00241C78">
        <w:t>6.</w:t>
      </w:r>
      <w:r>
        <w:rPr>
          <w:rFonts w:eastAsiaTheme="minorEastAsia" w:hint="eastAsia"/>
          <w:lang w:eastAsia="zh-CN"/>
        </w:rPr>
        <w:t>4</w:t>
      </w:r>
      <w:r w:rsidRPr="00241C78">
        <w:tab/>
        <w:t>Nimsas_</w:t>
      </w:r>
      <w:r>
        <w:t>ImsEE</w:t>
      </w:r>
      <w:r w:rsidRPr="00241C78">
        <w:t xml:space="preserve"> Service API</w:t>
      </w:r>
      <w:bookmarkEnd w:id="454"/>
    </w:p>
    <w:p w14:paraId="26944747" w14:textId="239D0254" w:rsidR="002F77E3" w:rsidRPr="00241C78" w:rsidRDefault="002F77E3" w:rsidP="002F77E3">
      <w:pPr>
        <w:pStyle w:val="31"/>
      </w:pPr>
      <w:bookmarkStart w:id="455" w:name="_Toc199172958"/>
      <w:r w:rsidRPr="00241C78">
        <w:t>6.</w:t>
      </w:r>
      <w:r>
        <w:rPr>
          <w:rFonts w:eastAsiaTheme="minorEastAsia" w:hint="eastAsia"/>
          <w:lang w:eastAsia="zh-CN"/>
        </w:rPr>
        <w:t>4</w:t>
      </w:r>
      <w:r w:rsidRPr="00241C78">
        <w:t>.1</w:t>
      </w:r>
      <w:r w:rsidRPr="00241C78">
        <w:tab/>
        <w:t>API URI</w:t>
      </w:r>
      <w:bookmarkEnd w:id="455"/>
    </w:p>
    <w:p w14:paraId="217F3A9F" w14:textId="77777777" w:rsidR="002F77E3" w:rsidRPr="00241C78" w:rsidRDefault="002F77E3" w:rsidP="002F77E3">
      <w:pPr>
        <w:rPr>
          <w:noProof/>
          <w:lang w:eastAsia="zh-CN"/>
        </w:rPr>
      </w:pPr>
      <w:r w:rsidRPr="00241C78">
        <w:rPr>
          <w:noProof/>
        </w:rPr>
        <w:t xml:space="preserve">The </w:t>
      </w:r>
      <w:r w:rsidRPr="00241C78">
        <w:t>Nimsas_</w:t>
      </w:r>
      <w:r w:rsidRPr="00B720D7">
        <w:t>Ims</w:t>
      </w:r>
      <w:r>
        <w:t>EE</w:t>
      </w:r>
      <w:r w:rsidRPr="00241C78">
        <w:t xml:space="preserve"> service</w:t>
      </w:r>
      <w:r w:rsidRPr="00241C78">
        <w:rPr>
          <w:noProof/>
        </w:rPr>
        <w:t xml:space="preserve"> shall use the </w:t>
      </w:r>
      <w:r w:rsidRPr="00241C78">
        <w:t>Nimsas_</w:t>
      </w:r>
      <w:r w:rsidRPr="00B720D7">
        <w:t>Ims</w:t>
      </w:r>
      <w:r>
        <w:t xml:space="preserve">EE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lastRenderedPageBreak/>
        <w:t xml:space="preserve">The API URI of the </w:t>
      </w:r>
      <w:r w:rsidRPr="00241C78">
        <w:t>Nimsas_</w:t>
      </w:r>
      <w:r w:rsidRPr="00B720D7">
        <w:t>Ims</w:t>
      </w:r>
      <w:r>
        <w:t>EE</w:t>
      </w:r>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{apiRoot}/&lt;apiName&gt;/&lt;apiVersion&gt;/&lt;apiSpecificResourceUriPart&gt;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{apiRoot} shall be set as described in 3GPP TS 29.501 [5].</w:t>
      </w:r>
    </w:p>
    <w:p w14:paraId="4F5AB005" w14:textId="77777777" w:rsidR="002F77E3" w:rsidRPr="00241C78" w:rsidRDefault="002F77E3" w:rsidP="002F77E3">
      <w:pPr>
        <w:pStyle w:val="B1"/>
      </w:pPr>
      <w:r w:rsidRPr="00241C78">
        <w:t>-</w:t>
      </w:r>
      <w:r w:rsidRPr="00241C78">
        <w:tab/>
        <w:t>The &lt;apiName&gt;</w:t>
      </w:r>
      <w:r w:rsidRPr="00B910B8">
        <w:t xml:space="preserve"> </w:t>
      </w:r>
      <w:r w:rsidRPr="00241C78">
        <w:t>shall be "nimsas-</w:t>
      </w:r>
      <w:r>
        <w:rPr>
          <w:lang w:eastAsia="zh-CN"/>
        </w:rPr>
        <w:t>ee</w:t>
      </w:r>
      <w:r w:rsidRPr="00241C78">
        <w:t>".</w:t>
      </w:r>
    </w:p>
    <w:p w14:paraId="651F8FDF" w14:textId="77777777" w:rsidR="002F77E3" w:rsidRPr="00241C78" w:rsidRDefault="002F77E3" w:rsidP="002F77E3">
      <w:pPr>
        <w:pStyle w:val="B1"/>
      </w:pPr>
      <w:r w:rsidRPr="00241C78">
        <w:t>-</w:t>
      </w:r>
      <w:r w:rsidRPr="00241C78">
        <w:tab/>
        <w:t>The &lt;apiVersion&gt; shall be "v1".</w:t>
      </w:r>
    </w:p>
    <w:p w14:paraId="06DF58F9" w14:textId="73664912" w:rsidR="002F77E3" w:rsidRPr="00241C78" w:rsidRDefault="002F77E3" w:rsidP="002F77E3">
      <w:pPr>
        <w:pStyle w:val="B1"/>
      </w:pPr>
      <w:r w:rsidRPr="00241C78">
        <w:t>-</w:t>
      </w:r>
      <w:r w:rsidRPr="00241C78">
        <w:tab/>
        <w:t>The &lt;apiSpecificResourceUriPart&gt;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56" w:name="_Toc199172959"/>
      <w:r w:rsidRPr="00241C78">
        <w:t>6.</w:t>
      </w:r>
      <w:r>
        <w:rPr>
          <w:rFonts w:eastAsiaTheme="minorEastAsia" w:hint="eastAsia"/>
          <w:lang w:eastAsia="zh-CN"/>
        </w:rPr>
        <w:t>4</w:t>
      </w:r>
      <w:r w:rsidRPr="00241C78">
        <w:t>.2</w:t>
      </w:r>
      <w:r w:rsidRPr="00241C78">
        <w:tab/>
        <w:t>Usage of HTTP</w:t>
      </w:r>
      <w:bookmarkEnd w:id="456"/>
    </w:p>
    <w:p w14:paraId="5A8C2CB6" w14:textId="2597A55D" w:rsidR="002F77E3" w:rsidRPr="00241C78" w:rsidRDefault="002F77E3" w:rsidP="002F77E3">
      <w:pPr>
        <w:pStyle w:val="41"/>
      </w:pPr>
      <w:bookmarkStart w:id="457" w:name="_Toc199172960"/>
      <w:r w:rsidRPr="00241C78">
        <w:t>6.</w:t>
      </w:r>
      <w:r>
        <w:rPr>
          <w:rFonts w:eastAsiaTheme="minorEastAsia" w:hint="eastAsia"/>
          <w:lang w:eastAsia="zh-CN"/>
        </w:rPr>
        <w:t>4</w:t>
      </w:r>
      <w:r w:rsidRPr="00241C78">
        <w:t>.2.1</w:t>
      </w:r>
      <w:r w:rsidRPr="00241C78">
        <w:tab/>
        <w:t>General</w:t>
      </w:r>
      <w:bookmarkEnd w:id="457"/>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r w:rsidRPr="00241C78">
        <w:t>Nimsas_</w:t>
      </w:r>
      <w:r>
        <w:t>ImsEE</w:t>
      </w:r>
      <w:r w:rsidRPr="00241C78">
        <w:rPr>
          <w:noProof/>
        </w:rPr>
        <w:t xml:space="preserve"> API is contained in Annex A.</w:t>
      </w:r>
    </w:p>
    <w:p w14:paraId="731660CD" w14:textId="192C7C9F" w:rsidR="002F77E3" w:rsidRPr="00241C78" w:rsidRDefault="002F77E3" w:rsidP="002F77E3">
      <w:pPr>
        <w:pStyle w:val="41"/>
      </w:pPr>
      <w:bookmarkStart w:id="458" w:name="_Toc199172961"/>
      <w:r w:rsidRPr="00241C78">
        <w:t>6.</w:t>
      </w:r>
      <w:r>
        <w:rPr>
          <w:rFonts w:eastAsiaTheme="minorEastAsia" w:hint="eastAsia"/>
          <w:lang w:eastAsia="zh-CN"/>
        </w:rPr>
        <w:t>4</w:t>
      </w:r>
      <w:r w:rsidRPr="00241C78">
        <w:t>.2.2</w:t>
      </w:r>
      <w:r w:rsidRPr="00241C78">
        <w:tab/>
        <w:t>HTTP standard headers</w:t>
      </w:r>
      <w:bookmarkEnd w:id="458"/>
    </w:p>
    <w:p w14:paraId="3C8C9860" w14:textId="2ECBD678" w:rsidR="002F77E3" w:rsidRPr="00241C78" w:rsidRDefault="002F77E3" w:rsidP="002F77E3">
      <w:pPr>
        <w:pStyle w:val="51"/>
      </w:pPr>
      <w:bookmarkStart w:id="459" w:name="_Toc199172962"/>
      <w:r w:rsidRPr="00241C78">
        <w:t>6.</w:t>
      </w:r>
      <w:r>
        <w:rPr>
          <w:rFonts w:eastAsiaTheme="minorEastAsia" w:hint="eastAsia"/>
          <w:lang w:eastAsia="zh-CN"/>
        </w:rPr>
        <w:t>4</w:t>
      </w:r>
      <w:r w:rsidRPr="00241C78">
        <w:t>.2.2.1</w:t>
      </w:r>
      <w:r w:rsidRPr="00241C78">
        <w:rPr>
          <w:rFonts w:hint="eastAsia"/>
        </w:rPr>
        <w:tab/>
      </w:r>
      <w:r w:rsidRPr="00241C78">
        <w:t>General</w:t>
      </w:r>
      <w:bookmarkEnd w:id="459"/>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60" w:name="_Toc199172963"/>
      <w:r w:rsidRPr="00241C78">
        <w:t>6.</w:t>
      </w:r>
      <w:r>
        <w:rPr>
          <w:rFonts w:eastAsiaTheme="minorEastAsia" w:hint="eastAsia"/>
          <w:lang w:eastAsia="zh-CN"/>
        </w:rPr>
        <w:t>4</w:t>
      </w:r>
      <w:r w:rsidRPr="00241C78">
        <w:t>.2.2.2</w:t>
      </w:r>
      <w:r w:rsidRPr="00241C78">
        <w:tab/>
        <w:t>Content type</w:t>
      </w:r>
      <w:bookmarkEnd w:id="460"/>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1FCEF8B1" w14:textId="0E644494" w:rsidR="002F77E3" w:rsidRPr="00241C78" w:rsidRDefault="002F77E3" w:rsidP="002F77E3">
      <w:pPr>
        <w:pStyle w:val="41"/>
      </w:pPr>
      <w:bookmarkStart w:id="461" w:name="_Toc199172964"/>
      <w:r w:rsidRPr="00241C78">
        <w:t>6.</w:t>
      </w:r>
      <w:r>
        <w:rPr>
          <w:rFonts w:eastAsiaTheme="minorEastAsia" w:hint="eastAsia"/>
          <w:lang w:eastAsia="zh-CN"/>
        </w:rPr>
        <w:t>4</w:t>
      </w:r>
      <w:r w:rsidRPr="00241C78">
        <w:t>.2.3</w:t>
      </w:r>
      <w:r w:rsidRPr="00241C78">
        <w:tab/>
        <w:t>HTTP custom headers</w:t>
      </w:r>
      <w:bookmarkEnd w:id="461"/>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62" w:name="_Toc199172965"/>
      <w:r>
        <w:t>6.</w:t>
      </w:r>
      <w:r>
        <w:rPr>
          <w:rFonts w:eastAsiaTheme="minorEastAsia" w:hint="eastAsia"/>
          <w:lang w:eastAsia="zh-CN"/>
        </w:rPr>
        <w:t>4</w:t>
      </w:r>
      <w:r>
        <w:t>.3</w:t>
      </w:r>
      <w:r>
        <w:tab/>
        <w:t>Resources</w:t>
      </w:r>
      <w:bookmarkEnd w:id="462"/>
    </w:p>
    <w:p w14:paraId="24D65CC6" w14:textId="237448F3" w:rsidR="002F77E3" w:rsidRDefault="002F77E3" w:rsidP="002F77E3">
      <w:pPr>
        <w:pStyle w:val="41"/>
      </w:pPr>
      <w:bookmarkStart w:id="463" w:name="_Toc199172966"/>
      <w:r>
        <w:t>6.</w:t>
      </w:r>
      <w:r>
        <w:rPr>
          <w:rFonts w:eastAsiaTheme="minorEastAsia" w:hint="eastAsia"/>
          <w:lang w:eastAsia="zh-CN"/>
        </w:rPr>
        <w:t>4</w:t>
      </w:r>
      <w:r>
        <w:t>.3.1</w:t>
      </w:r>
      <w:r>
        <w:tab/>
        <w:t>Overview</w:t>
      </w:r>
      <w:bookmarkEnd w:id="463"/>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r w:rsidRPr="0062296E">
        <w:t>Nimsas_</w:t>
      </w:r>
      <w:r>
        <w:rPr>
          <w:rFonts w:hint="eastAsia"/>
          <w:lang w:eastAsia="zh-CN"/>
        </w:rPr>
        <w:t>EE</w:t>
      </w:r>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6" type="#_x0000_t75" style="width:295.75pt;height:93.7pt" o:ole="">
            <v:imagedata r:id="rId51" o:title=""/>
          </v:shape>
          <o:OLEObject Type="Embed" ProgID="Visio.Drawing.15" ShapeID="_x0000_i1046" DrawAspect="Content" ObjectID="_1809792921" r:id="rId52"/>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r w:rsidRPr="0008580C">
        <w:t>Nimsas_</w:t>
      </w:r>
      <w:r>
        <w:t>ImsEE</w:t>
      </w:r>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464"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r>
              <w:t>subscriptions</w:t>
            </w:r>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/{subscriptionId}</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{subscriptionId}.</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{subscriptionId}.</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{subscriptionId}.</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{subscriptionId}.</w:t>
            </w:r>
          </w:p>
        </w:tc>
      </w:tr>
      <w:bookmarkEnd w:id="464"/>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465" w:name="_Toc199172967"/>
      <w:r w:rsidRPr="00B910B8">
        <w:t>6.</w:t>
      </w:r>
      <w:r>
        <w:rPr>
          <w:rFonts w:eastAsiaTheme="minorEastAsia" w:hint="eastAsia"/>
          <w:lang w:eastAsia="zh-CN"/>
        </w:rPr>
        <w:t>4</w:t>
      </w:r>
      <w:r w:rsidRPr="00B910B8">
        <w:t>.3.2</w:t>
      </w:r>
      <w:r w:rsidRPr="00B910B8">
        <w:tab/>
        <w:t xml:space="preserve">Resource: </w:t>
      </w:r>
      <w:r>
        <w:t>IMS Event Subscriptions</w:t>
      </w:r>
      <w:bookmarkEnd w:id="465"/>
    </w:p>
    <w:p w14:paraId="409E18EC" w14:textId="7436B6FB" w:rsidR="002F77E3" w:rsidRDefault="002F77E3" w:rsidP="002F77E3">
      <w:pPr>
        <w:pStyle w:val="51"/>
      </w:pPr>
      <w:bookmarkStart w:id="466" w:name="_Toc199172968"/>
      <w:r>
        <w:t>6.</w:t>
      </w:r>
      <w:r>
        <w:rPr>
          <w:rFonts w:eastAsiaTheme="minorEastAsia" w:hint="eastAsia"/>
          <w:lang w:eastAsia="zh-CN"/>
        </w:rPr>
        <w:t>4</w:t>
      </w:r>
      <w:r>
        <w:t>.3.2.1</w:t>
      </w:r>
      <w:r>
        <w:tab/>
        <w:t>Description</w:t>
      </w:r>
      <w:bookmarkEnd w:id="466"/>
    </w:p>
    <w:p w14:paraId="0C2EF5DF" w14:textId="77777777" w:rsidR="002F77E3" w:rsidRDefault="002F77E3" w:rsidP="002F77E3">
      <w:r w:rsidRPr="00D165ED">
        <w:t>The</w:t>
      </w:r>
      <w:r>
        <w:t xml:space="preserve"> IMS Event Subscriptions</w:t>
      </w:r>
      <w:r w:rsidRPr="00D165ED">
        <w:t xml:space="preserve"> resource represents </w:t>
      </w:r>
      <w:r>
        <w:t>all subscriptions to the Nimsas_ImsEE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467" w:name="_Toc199172969"/>
      <w:r>
        <w:t>6.</w:t>
      </w:r>
      <w:r>
        <w:rPr>
          <w:rFonts w:eastAsiaTheme="minorEastAsia" w:hint="eastAsia"/>
          <w:lang w:eastAsia="zh-CN"/>
        </w:rPr>
        <w:t>4</w:t>
      </w:r>
      <w:r>
        <w:t>.3.2.2</w:t>
      </w:r>
      <w:r>
        <w:tab/>
        <w:t>Resource Definition</w:t>
      </w:r>
      <w:bookmarkEnd w:id="467"/>
    </w:p>
    <w:p w14:paraId="5A55ED1B" w14:textId="77777777" w:rsidR="002F77E3" w:rsidRDefault="002F77E3" w:rsidP="002F77E3">
      <w:r w:rsidRPr="00B910B8">
        <w:t xml:space="preserve">Resource URI: </w:t>
      </w:r>
      <w:r w:rsidRPr="00B910B8">
        <w:rPr>
          <w:b/>
          <w:bCs/>
        </w:rPr>
        <w:t>{apiRoot}/nimsas-</w:t>
      </w:r>
      <w:r>
        <w:rPr>
          <w:b/>
          <w:bCs/>
        </w:rPr>
        <w:t>ee</w:t>
      </w:r>
      <w:r w:rsidRPr="00B910B8">
        <w:rPr>
          <w:b/>
          <w:bCs/>
        </w:rPr>
        <w:t>/</w:t>
      </w:r>
      <w:r>
        <w:rPr>
          <w:b/>
          <w:noProof/>
        </w:rPr>
        <w:t>&lt;apiVersion&gt;</w:t>
      </w:r>
      <w:r w:rsidRPr="00B910B8">
        <w:rPr>
          <w:b/>
          <w:bCs/>
        </w:rPr>
        <w:t>/</w:t>
      </w:r>
      <w:r>
        <w:rPr>
          <w:b/>
          <w:bCs/>
        </w:rPr>
        <w:t>subscriptions</w:t>
      </w:r>
    </w:p>
    <w:p w14:paraId="2D761282" w14:textId="77777777" w:rsidR="002F77E3" w:rsidRDefault="002F77E3" w:rsidP="002F77E3">
      <w:pPr>
        <w:rPr>
          <w:rFonts w:ascii="Arial" w:hAnsi="Arial" w:cs="Arial"/>
        </w:rPr>
      </w:pPr>
      <w:r>
        <w:t>This resource shall support the resource URI variables defined in table 6.1.3.2.2-1.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r>
              <w:t>apiRoot</w:t>
            </w:r>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468" w:name="_Toc199172970"/>
      <w:r>
        <w:t>6.</w:t>
      </w:r>
      <w:r>
        <w:rPr>
          <w:rFonts w:eastAsiaTheme="minorEastAsia" w:hint="eastAsia"/>
          <w:lang w:eastAsia="zh-CN"/>
        </w:rPr>
        <w:t>4</w:t>
      </w:r>
      <w:r>
        <w:t>.3.2.3</w:t>
      </w:r>
      <w:r>
        <w:tab/>
        <w:t>Resource Standard Methods</w:t>
      </w:r>
      <w:bookmarkEnd w:id="468"/>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shd w:val="clear" w:color="auto" w:fill="auto"/>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shd w:val="clear" w:color="auto" w:fill="auto"/>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shd w:val="clear" w:color="auto" w:fill="auto"/>
          </w:tcPr>
          <w:p w14:paraId="7F1671C8" w14:textId="77777777" w:rsidR="002F77E3" w:rsidRPr="0016361A" w:rsidRDefault="002F77E3" w:rsidP="003B0F26">
            <w:pPr>
              <w:pStyle w:val="TAL"/>
            </w:pPr>
            <w:r>
              <w:t>ImsEventsSubscription</w:t>
            </w:r>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shd w:val="clear" w:color="auto" w:fill="auto"/>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A3AF011" w14:textId="17902EA7" w:rsidR="002F77E3" w:rsidRPr="0016361A" w:rsidRDefault="002F77E3" w:rsidP="003B0F26">
            <w:pPr>
              <w:pStyle w:val="TAL"/>
              <w:rPr>
                <w:lang w:eastAsia="zh-CN"/>
              </w:rPr>
            </w:pPr>
            <w:r>
              <w:t>ImsEventsSubscription</w:t>
            </w:r>
            <w:r w:rsidR="00D3047E">
              <w:rPr>
                <w:rFonts w:cs="Arial"/>
              </w:rPr>
              <w:t>Created</w:t>
            </w:r>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7319004F"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6528E94D" w14:textId="77777777" w:rsidR="002F77E3" w:rsidRDefault="002F77E3" w:rsidP="003B0F26">
            <w:pPr>
              <w:pStyle w:val="TAL"/>
            </w:pPr>
            <w:r>
              <w:rPr>
                <w:rFonts w:hint="eastAsia"/>
                <w:lang w:eastAsia="zh-CN"/>
              </w:rPr>
              <w:t>R</w:t>
            </w:r>
            <w:r>
              <w:rPr>
                <w:lang w:eastAsia="zh-CN"/>
              </w:rPr>
              <w:t>edirectResponse</w:t>
            </w:r>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auto"/>
          </w:tcPr>
          <w:p w14:paraId="46CC3D15" w14:textId="35FB1E06" w:rsidR="00020DF9" w:rsidRDefault="00020DF9" w:rsidP="00020DF9">
            <w:pPr>
              <w:pStyle w:val="TAL"/>
              <w:rPr>
                <w:lang w:eastAsia="zh-CN"/>
              </w:rPr>
            </w:pPr>
            <w:r w:rsidRPr="003B2883">
              <w:t>ProblemDetails</w:t>
            </w:r>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shd w:val="clear" w:color="auto" w:fill="auto"/>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shd w:val="clear" w:color="auto" w:fill="auto"/>
            <w:vAlign w:val="center"/>
          </w:tcPr>
          <w:p w14:paraId="23ED1CC7" w14:textId="42F5A7B1" w:rsidR="002F77E3" w:rsidRPr="0016361A" w:rsidRDefault="002F77E3" w:rsidP="003B0F26">
            <w:pPr>
              <w:pStyle w:val="TAL"/>
            </w:pPr>
            <w:r w:rsidRPr="00D165ED">
              <w:t>Contains the URI of the newly created resource, according to the structure: {apiRoot}/n</w:t>
            </w:r>
            <w:r>
              <w:rPr>
                <w:lang w:eastAsia="zh-CN"/>
              </w:rPr>
              <w:t>imsas</w:t>
            </w:r>
            <w:r w:rsidRPr="00D165ED">
              <w:t>-</w:t>
            </w:r>
            <w:r>
              <w:rPr>
                <w:lang w:eastAsia="zh-CN"/>
              </w:rPr>
              <w:t>ee</w:t>
            </w:r>
            <w:r w:rsidRPr="00D165ED">
              <w:t>/</w:t>
            </w:r>
            <w:r>
              <w:t>&lt;apiVersion&gt;</w:t>
            </w:r>
            <w:r w:rsidRPr="00D165ED">
              <w:t>/</w:t>
            </w:r>
            <w:r>
              <w:rPr>
                <w:lang w:eastAsia="zh-CN"/>
              </w:rPr>
              <w:t>subscriptions</w:t>
            </w:r>
            <w:r w:rsidRPr="00D165ED">
              <w:t>/{</w:t>
            </w:r>
            <w:r>
              <w:t>subscription</w:t>
            </w:r>
            <w:r w:rsidRPr="00D165ED">
              <w:t>Id}.</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lastRenderedPageBreak/>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469" w:name="_Toc199172971"/>
      <w:r>
        <w:t>6.</w:t>
      </w:r>
      <w:r>
        <w:rPr>
          <w:rFonts w:eastAsiaTheme="minorEastAsia" w:hint="eastAsia"/>
          <w:lang w:eastAsia="zh-CN"/>
        </w:rPr>
        <w:t>4</w:t>
      </w:r>
      <w:r>
        <w:t>.3.2.4</w:t>
      </w:r>
      <w:r>
        <w:tab/>
        <w:t>Resource Custom Operations</w:t>
      </w:r>
      <w:bookmarkEnd w:id="469"/>
    </w:p>
    <w:p w14:paraId="5B0BBB49" w14:textId="77777777" w:rsidR="002F77E3" w:rsidRDefault="002F77E3" w:rsidP="002F77E3">
      <w:r w:rsidRPr="00B910B8">
        <w:t>None.</w:t>
      </w:r>
    </w:p>
    <w:p w14:paraId="6C1CD65A" w14:textId="6A441026" w:rsidR="002F77E3" w:rsidRDefault="002F77E3" w:rsidP="002F77E3">
      <w:pPr>
        <w:pStyle w:val="41"/>
      </w:pPr>
      <w:bookmarkStart w:id="470" w:name="_Toc199172972"/>
      <w:r>
        <w:t>6.</w:t>
      </w:r>
      <w:r>
        <w:rPr>
          <w:rFonts w:eastAsiaTheme="minorEastAsia" w:hint="eastAsia"/>
          <w:lang w:eastAsia="zh-CN"/>
        </w:rPr>
        <w:t>4</w:t>
      </w:r>
      <w:r>
        <w:t>.3.3</w:t>
      </w:r>
      <w:r>
        <w:tab/>
        <w:t>Resource: Individual IMS Event Subscription</w:t>
      </w:r>
      <w:bookmarkEnd w:id="470"/>
    </w:p>
    <w:p w14:paraId="29583E0C" w14:textId="421CEADF" w:rsidR="002F77E3" w:rsidRDefault="002F77E3" w:rsidP="002F77E3">
      <w:pPr>
        <w:pStyle w:val="51"/>
      </w:pPr>
      <w:bookmarkStart w:id="471" w:name="_Toc199172973"/>
      <w:r>
        <w:t>6.</w:t>
      </w:r>
      <w:r>
        <w:rPr>
          <w:rFonts w:eastAsiaTheme="minorEastAsia" w:hint="eastAsia"/>
          <w:lang w:eastAsia="zh-CN"/>
        </w:rPr>
        <w:t>4</w:t>
      </w:r>
      <w:r>
        <w:t>.3.3.1</w:t>
      </w:r>
      <w:r>
        <w:tab/>
        <w:t>Description</w:t>
      </w:r>
      <w:bookmarkEnd w:id="471"/>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r>
        <w:t>Nimsas_Ims</w:t>
      </w:r>
      <w:r>
        <w:rPr>
          <w:rFonts w:hint="eastAsia"/>
          <w:lang w:eastAsia="zh-CN"/>
        </w:rPr>
        <w:t>EE</w:t>
      </w:r>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472" w:name="_Toc199172974"/>
      <w:r>
        <w:t>6.</w:t>
      </w:r>
      <w:r>
        <w:rPr>
          <w:rFonts w:eastAsiaTheme="minorEastAsia" w:hint="eastAsia"/>
          <w:lang w:eastAsia="zh-CN"/>
        </w:rPr>
        <w:t>4</w:t>
      </w:r>
      <w:r>
        <w:t>.3.3.2</w:t>
      </w:r>
      <w:r>
        <w:tab/>
        <w:t>Resource Definition</w:t>
      </w:r>
      <w:bookmarkEnd w:id="472"/>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&lt;apiVersion&gt;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r w:rsidRPr="0016361A">
              <w:t>apiRoot</w:t>
            </w:r>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r>
              <w:rPr>
                <w:lang w:eastAsia="zh-CN"/>
              </w:rPr>
              <w:t>subscriptionId</w:t>
            </w:r>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dentifies an individual IMS event subscription to the Nimsas_ImsEE service.</w:t>
            </w:r>
          </w:p>
        </w:tc>
      </w:tr>
    </w:tbl>
    <w:p w14:paraId="602B76B6" w14:textId="77777777" w:rsidR="002F77E3" w:rsidRPr="00CE7844" w:rsidRDefault="002F77E3" w:rsidP="002F77E3"/>
    <w:p w14:paraId="7E761495" w14:textId="608B491C" w:rsidR="002F77E3" w:rsidRDefault="002F77E3" w:rsidP="002F77E3">
      <w:pPr>
        <w:pStyle w:val="51"/>
      </w:pPr>
      <w:bookmarkStart w:id="473" w:name="_Toc199172975"/>
      <w:r>
        <w:t>6.</w:t>
      </w:r>
      <w:r>
        <w:rPr>
          <w:rFonts w:eastAsiaTheme="minorEastAsia" w:hint="eastAsia"/>
          <w:lang w:eastAsia="zh-CN"/>
        </w:rPr>
        <w:t>4</w:t>
      </w:r>
      <w:r>
        <w:t>.3.3.3</w:t>
      </w:r>
      <w:r>
        <w:tab/>
        <w:t>Resource Standard Methods</w:t>
      </w:r>
      <w:bookmarkEnd w:id="473"/>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shd w:val="clear" w:color="auto" w:fill="auto"/>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shd w:val="clear" w:color="auto" w:fill="auto"/>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shd w:val="clear" w:color="auto" w:fill="auto"/>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shd w:val="clear" w:color="auto" w:fill="auto"/>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52D50281" w14:textId="77777777" w:rsidR="002F77E3" w:rsidRPr="0016361A" w:rsidRDefault="002F77E3" w:rsidP="003B0F26">
            <w:pPr>
              <w:pStyle w:val="TAL"/>
            </w:pPr>
            <w:r>
              <w:t>ImsEventsSubscription</w:t>
            </w:r>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47BD53A6" w14:textId="652F1434" w:rsidR="002F77E3" w:rsidRPr="007407C6" w:rsidRDefault="007407C6" w:rsidP="003B0F26">
            <w:pPr>
              <w:pStyle w:val="TAL"/>
            </w:pPr>
            <w:r w:rsidRPr="001901CD">
              <w:t xml:space="preserve">A response body containing </w:t>
            </w:r>
            <w:r>
              <w:t>representation of the Individual IMS Event Subcription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ADF7CA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490912E9"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1199A5C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auto"/>
          </w:tcPr>
          <w:p w14:paraId="30BE339D" w14:textId="19E2FAE8"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shd w:val="clear" w:color="auto" w:fill="auto"/>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shd w:val="clear" w:color="auto" w:fill="auto"/>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lastRenderedPageBreak/>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shd w:val="clear" w:color="auto" w:fill="auto"/>
          </w:tcPr>
          <w:p w14:paraId="1405882C" w14:textId="77777777" w:rsidR="002F77E3" w:rsidRPr="0016361A" w:rsidRDefault="002F77E3" w:rsidP="003B0F26">
            <w:pPr>
              <w:pStyle w:val="TAL"/>
            </w:pPr>
            <w:r>
              <w:t>ImsEventsSubscription</w:t>
            </w:r>
          </w:p>
        </w:tc>
        <w:tc>
          <w:tcPr>
            <w:tcW w:w="425" w:type="dxa"/>
          </w:tcPr>
          <w:p w14:paraId="3345AFA4" w14:textId="77777777" w:rsidR="002F77E3" w:rsidRPr="0016361A" w:rsidRDefault="002F77E3" w:rsidP="003B0F26">
            <w:pPr>
              <w:pStyle w:val="TAC"/>
            </w:pPr>
            <w:r>
              <w:t>M</w:t>
            </w:r>
          </w:p>
        </w:tc>
        <w:tc>
          <w:tcPr>
            <w:tcW w:w="1276" w:type="dxa"/>
          </w:tcPr>
          <w:p w14:paraId="136FEE23"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DE9CD30" w14:textId="56DD07D0"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FF1755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96ECB70"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9A1A1E9"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4ACC41E7" w14:textId="53A18D4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shd w:val="clear" w:color="auto" w:fill="auto"/>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shd w:val="clear" w:color="auto" w:fill="auto"/>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lastRenderedPageBreak/>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shd w:val="clear" w:color="auto" w:fill="auto"/>
          </w:tcPr>
          <w:p w14:paraId="208F94A6" w14:textId="77777777" w:rsidR="002F77E3" w:rsidRPr="0016361A" w:rsidRDefault="002F77E3" w:rsidP="003B0F26">
            <w:pPr>
              <w:pStyle w:val="TAL"/>
            </w:pPr>
            <w:r>
              <w:t>array(PatchItem)</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r>
              <w:t>1</w:t>
            </w:r>
            <w:r>
              <w:rPr>
                <w:rFonts w:hint="eastAsia"/>
                <w:lang w:eastAsia="zh-CN"/>
              </w:rPr>
              <w:t>.</w:t>
            </w:r>
            <w:r>
              <w:rPr>
                <w:lang w:eastAsia="zh-CN"/>
              </w:rPr>
              <w:t>.N</w:t>
            </w:r>
          </w:p>
        </w:tc>
        <w:tc>
          <w:tcPr>
            <w:tcW w:w="6039" w:type="dxa"/>
            <w:shd w:val="clear" w:color="auto" w:fill="auto"/>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58691F82" w14:textId="1836B5AB" w:rsidR="002F77E3" w:rsidRPr="0016361A" w:rsidRDefault="002F77E3" w:rsidP="003B0F26">
            <w:pPr>
              <w:pStyle w:val="TAL"/>
            </w:pPr>
            <w:r>
              <w:t>ImsEventsSubscription</w:t>
            </w:r>
            <w:r w:rsidR="00D3047E">
              <w:rPr>
                <w:rFonts w:cs="Arial"/>
              </w:rPr>
              <w:t>Created</w:t>
            </w:r>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77777777" w:rsidR="002F77E3" w:rsidRPr="0016361A" w:rsidRDefault="002F77E3" w:rsidP="003B0F26">
            <w:pPr>
              <w:pStyle w:val="TAL"/>
              <w:rPr>
                <w:lang w:eastAsia="zh-CN"/>
              </w:rPr>
            </w:pPr>
            <w:r>
              <w:rPr>
                <w:rFonts w:hint="eastAsia"/>
                <w:lang w:eastAsia="zh-CN"/>
              </w:rPr>
              <w:t>1</w:t>
            </w:r>
            <w:r>
              <w:rPr>
                <w:lang w:eastAsia="zh-CN"/>
              </w:rPr>
              <w:t>..N</w:t>
            </w:r>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1657343"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DB47C1"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8530F0" w14:textId="77777777" w:rsidR="002F77E3" w:rsidRDefault="002F77E3" w:rsidP="003B0F26">
            <w:pPr>
              <w:pStyle w:val="TAL"/>
              <w:rPr>
                <w:lang w:eastAsia="zh-CN"/>
              </w:rPr>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653D0E70" w14:textId="07406E5B" w:rsidR="00022420" w:rsidRPr="003B2883" w:rsidRDefault="00022420" w:rsidP="00022420">
            <w:pPr>
              <w:pStyle w:val="TAL"/>
            </w:pPr>
            <w:r w:rsidRPr="003B2883">
              <w:t>ProblemDetails</w:t>
            </w:r>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shd w:val="clear" w:color="auto" w:fill="auto"/>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shd w:val="clear" w:color="auto" w:fill="auto"/>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shd w:val="clear" w:color="auto" w:fill="auto"/>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lastRenderedPageBreak/>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shd w:val="clear" w:color="auto" w:fill="auto"/>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shd w:val="clear" w:color="auto" w:fill="auto"/>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CF1C7E2"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51ADF05" w14:textId="77777777" w:rsidR="002F77E3" w:rsidRDefault="002F77E3" w:rsidP="003B0F26">
            <w:pPr>
              <w:pStyle w:val="TAL"/>
              <w:rPr>
                <w:lang w:eastAsia="zh-CN"/>
              </w:rPr>
            </w:pPr>
            <w:r>
              <w:rPr>
                <w:rFonts w:hint="eastAsia"/>
                <w:lang w:eastAsia="zh-CN"/>
              </w:rPr>
              <w:t>R</w:t>
            </w:r>
            <w:r>
              <w:rPr>
                <w:lang w:eastAsia="zh-CN"/>
              </w:rPr>
              <w:t>edirectResponse</w:t>
            </w:r>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shd w:val="clear" w:color="auto" w:fill="auto"/>
          </w:tcPr>
          <w:p w14:paraId="1EFDA790" w14:textId="77777777" w:rsidR="002F77E3" w:rsidRDefault="002F77E3" w:rsidP="003B0F26">
            <w:pPr>
              <w:pStyle w:val="TAL"/>
              <w:rPr>
                <w:lang w:eastAsia="zh-CN"/>
              </w:rPr>
            </w:pPr>
            <w:r>
              <w:rPr>
                <w:rFonts w:hint="eastAsia"/>
                <w:lang w:eastAsia="zh-CN"/>
              </w:rPr>
              <w:t>I</w:t>
            </w:r>
            <w:r>
              <w:rPr>
                <w:lang w:eastAsia="zh-CN"/>
              </w:rPr>
              <w:t>ndicates the deletion of the Invidudal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474" w:name="_Toc199172976"/>
      <w:r>
        <w:t>6.</w:t>
      </w:r>
      <w:r>
        <w:rPr>
          <w:rFonts w:eastAsiaTheme="minorEastAsia" w:hint="eastAsia"/>
          <w:lang w:eastAsia="zh-CN"/>
        </w:rPr>
        <w:t>4</w:t>
      </w:r>
      <w:r>
        <w:t>.3.3.4</w:t>
      </w:r>
      <w:r>
        <w:tab/>
        <w:t>Resource Custom Operations</w:t>
      </w:r>
      <w:bookmarkEnd w:id="474"/>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475" w:name="_Toc199172977"/>
      <w:r>
        <w:t>6.</w:t>
      </w:r>
      <w:r>
        <w:rPr>
          <w:rFonts w:eastAsiaTheme="minorEastAsia" w:hint="eastAsia"/>
          <w:lang w:eastAsia="zh-CN"/>
        </w:rPr>
        <w:t>4</w:t>
      </w:r>
      <w:r>
        <w:t>.4</w:t>
      </w:r>
      <w:r>
        <w:tab/>
        <w:t>Custom Operations without associated resources</w:t>
      </w:r>
      <w:bookmarkEnd w:id="475"/>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476" w:name="_Toc199172978"/>
      <w:r>
        <w:lastRenderedPageBreak/>
        <w:t>6.</w:t>
      </w:r>
      <w:r>
        <w:rPr>
          <w:rFonts w:eastAsiaTheme="minorEastAsia" w:hint="eastAsia"/>
          <w:lang w:eastAsia="zh-CN"/>
        </w:rPr>
        <w:t>4</w:t>
      </w:r>
      <w:r>
        <w:t>.5</w:t>
      </w:r>
      <w:r>
        <w:tab/>
        <w:t>Notifications</w:t>
      </w:r>
      <w:bookmarkEnd w:id="476"/>
    </w:p>
    <w:p w14:paraId="292D505B" w14:textId="7FAED27A" w:rsidR="002F77E3" w:rsidRDefault="002F77E3" w:rsidP="002F77E3">
      <w:pPr>
        <w:pStyle w:val="41"/>
      </w:pPr>
      <w:bookmarkStart w:id="477" w:name="_Toc45134033"/>
      <w:bookmarkStart w:id="478" w:name="_Toc51762885"/>
      <w:bookmarkStart w:id="479" w:name="_Toc136562363"/>
      <w:bookmarkStart w:id="480" w:name="_Toc43563490"/>
      <w:bookmarkStart w:id="481" w:name="_Toc70550616"/>
      <w:bookmarkStart w:id="482" w:name="_Toc66231788"/>
      <w:bookmarkStart w:id="483" w:name="_Toc88667573"/>
      <w:bookmarkStart w:id="484" w:name="_Toc56640952"/>
      <w:bookmarkStart w:id="485" w:name="_Toc50031965"/>
      <w:bookmarkStart w:id="486" w:name="_Toc59017920"/>
      <w:bookmarkStart w:id="487" w:name="_Toc28012807"/>
      <w:bookmarkStart w:id="488" w:name="_Toc90655858"/>
      <w:bookmarkStart w:id="489" w:name="_Toc104538995"/>
      <w:bookmarkStart w:id="490" w:name="_Toc34266277"/>
      <w:bookmarkStart w:id="491" w:name="_Toc113031657"/>
      <w:bookmarkStart w:id="492" w:name="_Toc85552972"/>
      <w:bookmarkStart w:id="493" w:name="_Toc68168949"/>
      <w:bookmarkStart w:id="494" w:name="_Toc83233062"/>
      <w:bookmarkStart w:id="495" w:name="_Toc94064241"/>
      <w:bookmarkStart w:id="496" w:name="_Toc85557071"/>
      <w:bookmarkStart w:id="497" w:name="_Toc114133796"/>
      <w:bookmarkStart w:id="498" w:name="_Toc145705684"/>
      <w:bookmarkStart w:id="499" w:name="_Toc138754197"/>
      <w:bookmarkStart w:id="500" w:name="_Toc120702296"/>
      <w:bookmarkStart w:id="501" w:name="_Toc101244402"/>
      <w:bookmarkStart w:id="502" w:name="_Toc36102448"/>
      <w:bookmarkStart w:id="503" w:name="_Toc98233626"/>
      <w:bookmarkStart w:id="504" w:name="_Toc148522588"/>
      <w:bookmarkStart w:id="505" w:name="_Toc112951117"/>
      <w:bookmarkStart w:id="506" w:name="_Toc164920768"/>
      <w:bookmarkStart w:id="507" w:name="_Toc170120310"/>
      <w:bookmarkStart w:id="508" w:name="_Toc175858555"/>
      <w:bookmarkStart w:id="509" w:name="_Toc175859628"/>
      <w:bookmarkStart w:id="510" w:name="_Toc199172979"/>
      <w:r>
        <w:t>6.</w:t>
      </w:r>
      <w:r>
        <w:rPr>
          <w:rFonts w:eastAsiaTheme="minorEastAsia" w:hint="eastAsia"/>
          <w:lang w:eastAsia="zh-CN"/>
        </w:rPr>
        <w:t>4</w:t>
      </w:r>
      <w:r>
        <w:t>.5.1</w:t>
      </w:r>
      <w:r>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{notificationURI}</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11" w:name="_Toc34266278"/>
      <w:bookmarkStart w:id="512" w:name="_Toc59017921"/>
      <w:bookmarkStart w:id="513" w:name="_Toc43563491"/>
      <w:bookmarkStart w:id="514" w:name="_Toc94064242"/>
      <w:bookmarkStart w:id="515" w:name="_Toc51762886"/>
      <w:bookmarkStart w:id="516" w:name="_Toc98233627"/>
      <w:bookmarkStart w:id="517" w:name="_Toc85552973"/>
      <w:bookmarkStart w:id="518" w:name="_Toc50031966"/>
      <w:bookmarkStart w:id="519" w:name="_Toc70550617"/>
      <w:bookmarkStart w:id="520" w:name="_Toc112951118"/>
      <w:bookmarkStart w:id="521" w:name="_Toc114133797"/>
      <w:bookmarkStart w:id="522" w:name="_Toc85557072"/>
      <w:bookmarkStart w:id="523" w:name="_Toc66231789"/>
      <w:bookmarkStart w:id="524" w:name="_Toc45134034"/>
      <w:bookmarkStart w:id="525" w:name="_Toc101244403"/>
      <w:bookmarkStart w:id="526" w:name="_Toc90655859"/>
      <w:bookmarkStart w:id="527" w:name="_Toc136562364"/>
      <w:bookmarkStart w:id="528" w:name="_Toc36102449"/>
      <w:bookmarkStart w:id="529" w:name="_Toc88667574"/>
      <w:bookmarkStart w:id="530" w:name="_Toc28012808"/>
      <w:bookmarkStart w:id="531" w:name="_Toc56640953"/>
      <w:bookmarkStart w:id="532" w:name="_Toc120702297"/>
      <w:bookmarkStart w:id="533" w:name="_Toc113031658"/>
      <w:bookmarkStart w:id="534" w:name="_Toc138754198"/>
      <w:bookmarkStart w:id="535" w:name="_Toc148522589"/>
      <w:bookmarkStart w:id="536" w:name="_Toc83233063"/>
      <w:bookmarkStart w:id="537" w:name="_Toc145705685"/>
      <w:bookmarkStart w:id="538" w:name="_Toc104538996"/>
      <w:bookmarkStart w:id="539" w:name="_Toc68168950"/>
      <w:bookmarkStart w:id="540" w:name="_Toc164920769"/>
      <w:bookmarkStart w:id="541" w:name="_Toc170120311"/>
      <w:bookmarkStart w:id="542" w:name="_Toc175858556"/>
      <w:bookmarkStart w:id="543" w:name="_Toc175859629"/>
    </w:p>
    <w:p w14:paraId="2CDE0C15" w14:textId="6759C544" w:rsidR="002F77E3" w:rsidRDefault="002F77E3" w:rsidP="002F77E3">
      <w:pPr>
        <w:pStyle w:val="41"/>
      </w:pPr>
      <w:bookmarkStart w:id="544" w:name="_Toc199172980"/>
      <w:r>
        <w:t>6.</w:t>
      </w:r>
      <w:r>
        <w:rPr>
          <w:rFonts w:eastAsiaTheme="minorEastAsia" w:hint="eastAsia"/>
          <w:lang w:eastAsia="zh-CN"/>
        </w:rPr>
        <w:t>4</w:t>
      </w:r>
      <w:r>
        <w:t>.5.2</w:t>
      </w:r>
      <w:r>
        <w:tab/>
        <w:t>Event Notification</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5D8246E6" w14:textId="353D7168" w:rsidR="002F77E3" w:rsidRDefault="002F77E3" w:rsidP="002F77E3">
      <w:pPr>
        <w:pStyle w:val="51"/>
      </w:pPr>
      <w:bookmarkStart w:id="545" w:name="_Toc50031967"/>
      <w:bookmarkStart w:id="546" w:name="_Toc68168951"/>
      <w:bookmarkStart w:id="547" w:name="_Toc113031659"/>
      <w:bookmarkStart w:id="548" w:name="_Toc34266279"/>
      <w:bookmarkStart w:id="549" w:name="_Toc56640954"/>
      <w:bookmarkStart w:id="550" w:name="_Toc112951119"/>
      <w:bookmarkStart w:id="551" w:name="_Toc59017922"/>
      <w:bookmarkStart w:id="552" w:name="_Toc90655860"/>
      <w:bookmarkStart w:id="553" w:name="_Toc120702298"/>
      <w:bookmarkStart w:id="554" w:name="_Toc136562365"/>
      <w:bookmarkStart w:id="555" w:name="_Toc104538997"/>
      <w:bookmarkStart w:id="556" w:name="_Toc85557073"/>
      <w:bookmarkStart w:id="557" w:name="_Toc85552974"/>
      <w:bookmarkStart w:id="558" w:name="_Toc45134035"/>
      <w:bookmarkStart w:id="559" w:name="_Toc94064243"/>
      <w:bookmarkStart w:id="560" w:name="_Toc43563492"/>
      <w:bookmarkStart w:id="561" w:name="_Toc101244404"/>
      <w:bookmarkStart w:id="562" w:name="_Toc98233628"/>
      <w:bookmarkStart w:id="563" w:name="_Toc114133798"/>
      <w:bookmarkStart w:id="564" w:name="_Toc28012809"/>
      <w:bookmarkStart w:id="565" w:name="_Toc36102450"/>
      <w:bookmarkStart w:id="566" w:name="_Toc88667575"/>
      <w:bookmarkStart w:id="567" w:name="_Toc66231790"/>
      <w:bookmarkStart w:id="568" w:name="_Toc51762887"/>
      <w:bookmarkStart w:id="569" w:name="_Toc83233064"/>
      <w:bookmarkStart w:id="570" w:name="_Toc138754199"/>
      <w:bookmarkStart w:id="571" w:name="_Toc145705686"/>
      <w:bookmarkStart w:id="572" w:name="_Toc148522590"/>
      <w:bookmarkStart w:id="573" w:name="_Toc70550618"/>
      <w:bookmarkStart w:id="574" w:name="_Toc164920770"/>
      <w:bookmarkStart w:id="575" w:name="_Toc170120312"/>
      <w:bookmarkStart w:id="576" w:name="_Toc175858557"/>
      <w:bookmarkStart w:id="577" w:name="_Toc175859630"/>
      <w:bookmarkStart w:id="578" w:name="_Toc199172981"/>
      <w:r>
        <w:t>6.</w:t>
      </w:r>
      <w:r>
        <w:rPr>
          <w:rFonts w:eastAsiaTheme="minorEastAsia" w:hint="eastAsia"/>
          <w:lang w:eastAsia="zh-CN"/>
        </w:rPr>
        <w:t>4</w:t>
      </w:r>
      <w:r>
        <w:t>.5.2.1</w:t>
      </w:r>
      <w:r>
        <w:tab/>
        <w:t>Description</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69E6CFC3" w14:textId="77777777" w:rsidR="002F77E3" w:rsidRDefault="002F77E3" w:rsidP="002F77E3">
      <w:bookmarkStart w:id="579" w:name="_Toc104538998"/>
      <w:bookmarkStart w:id="580" w:name="_Toc34266280"/>
      <w:bookmarkStart w:id="581" w:name="_Toc43563493"/>
      <w:bookmarkStart w:id="582" w:name="_Toc56640955"/>
      <w:bookmarkStart w:id="583" w:name="_Toc28012810"/>
      <w:bookmarkStart w:id="584" w:name="_Toc94064244"/>
      <w:bookmarkStart w:id="585" w:name="_Toc98233629"/>
      <w:bookmarkStart w:id="586" w:name="_Toc45134036"/>
      <w:bookmarkStart w:id="587" w:name="_Toc51762888"/>
      <w:bookmarkStart w:id="588" w:name="_Toc36102451"/>
      <w:bookmarkStart w:id="589" w:name="_Toc68168952"/>
      <w:bookmarkStart w:id="590" w:name="_Toc113031660"/>
      <w:bookmarkStart w:id="591" w:name="_Toc90655861"/>
      <w:bookmarkStart w:id="592" w:name="_Toc70550619"/>
      <w:bookmarkStart w:id="593" w:name="_Toc101244405"/>
      <w:bookmarkStart w:id="594" w:name="_Toc59017923"/>
      <w:bookmarkStart w:id="595" w:name="_Toc85557074"/>
      <w:bookmarkStart w:id="596" w:name="_Toc83233065"/>
      <w:bookmarkStart w:id="597" w:name="_Toc50031968"/>
      <w:bookmarkStart w:id="598" w:name="_Toc85552975"/>
      <w:bookmarkStart w:id="599" w:name="_Toc88667576"/>
      <w:bookmarkStart w:id="600" w:name="_Toc112951120"/>
      <w:bookmarkStart w:id="601" w:name="_Toc114133799"/>
      <w:bookmarkStart w:id="602"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03" w:name="_Toc120702299"/>
      <w:bookmarkStart w:id="604" w:name="_Toc138754200"/>
      <w:bookmarkStart w:id="605" w:name="_Toc148522591"/>
      <w:bookmarkStart w:id="606" w:name="_Toc145705687"/>
      <w:bookmarkStart w:id="607" w:name="_Toc136562366"/>
      <w:bookmarkStart w:id="608" w:name="_Toc164920771"/>
      <w:bookmarkStart w:id="609" w:name="_Toc170120313"/>
      <w:bookmarkStart w:id="610" w:name="_Toc175858558"/>
      <w:bookmarkStart w:id="611" w:name="_Toc175859631"/>
      <w:bookmarkStart w:id="612" w:name="_Toc199172982"/>
      <w:r>
        <w:t>6.</w:t>
      </w:r>
      <w:r>
        <w:rPr>
          <w:rFonts w:eastAsiaTheme="minorEastAsia" w:hint="eastAsia"/>
          <w:lang w:eastAsia="zh-CN"/>
        </w:rPr>
        <w:t>4</w:t>
      </w:r>
      <w:r>
        <w:t>.5.2.2</w:t>
      </w:r>
      <w:r>
        <w:tab/>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r>
        <w:rPr>
          <w:rFonts w:hint="eastAsia"/>
          <w:lang w:eastAsia="zh-CN"/>
        </w:rPr>
        <w:t>Target</w:t>
      </w:r>
      <w:r>
        <w:t xml:space="preserve"> </w:t>
      </w:r>
      <w:r>
        <w:rPr>
          <w:rFonts w:hint="eastAsia"/>
          <w:lang w:eastAsia="zh-CN"/>
        </w:rPr>
        <w:t>URI</w:t>
      </w:r>
      <w:bookmarkEnd w:id="612"/>
    </w:p>
    <w:p w14:paraId="3BC1555A" w14:textId="6FD3E9C5" w:rsidR="002F77E3" w:rsidRPr="00B910B8" w:rsidRDefault="002F77E3" w:rsidP="002F77E3">
      <w:r w:rsidRPr="00B910B8">
        <w:t xml:space="preserve">The Callback URI </w:t>
      </w:r>
      <w:r w:rsidRPr="00F07F93">
        <w:t>{notificationURI}</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r>
              <w:t>notificationURI</w:t>
            </w:r>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r>
              <w:rPr>
                <w:lang w:val="en-US" w:eastAsia="zh-CN"/>
              </w:rPr>
              <w:t>EventsSubscription type</w:t>
            </w:r>
            <w:r>
              <w:t>.</w:t>
            </w:r>
          </w:p>
        </w:tc>
      </w:tr>
    </w:tbl>
    <w:p w14:paraId="2567A03C" w14:textId="77777777" w:rsidR="002F77E3" w:rsidRDefault="002F77E3" w:rsidP="002F77E3"/>
    <w:p w14:paraId="137AF77D" w14:textId="178D79BC" w:rsidR="002F77E3" w:rsidRDefault="002F77E3" w:rsidP="002F77E3">
      <w:pPr>
        <w:pStyle w:val="51"/>
      </w:pPr>
      <w:bookmarkStart w:id="613" w:name="_Toc170275721"/>
      <w:bookmarkStart w:id="614" w:name="_Toc199172983"/>
      <w:r w:rsidRPr="00B910B8">
        <w:t>6.</w:t>
      </w:r>
      <w:r>
        <w:rPr>
          <w:rFonts w:eastAsiaTheme="minorEastAsia" w:hint="eastAsia"/>
          <w:lang w:eastAsia="zh-CN"/>
        </w:rPr>
        <w:t>4</w:t>
      </w:r>
      <w:r w:rsidRPr="00B910B8">
        <w:t>.5.2.3</w:t>
      </w:r>
      <w:r w:rsidRPr="00B910B8">
        <w:tab/>
        <w:t>Standard Methods</w:t>
      </w:r>
      <w:bookmarkEnd w:id="613"/>
      <w:bookmarkEnd w:id="614"/>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r>
              <w:rPr>
                <w:lang w:val="en-US" w:eastAsia="zh-CN"/>
              </w:rPr>
              <w:t>array(I</w:t>
            </w:r>
            <w:r>
              <w:rPr>
                <w:rFonts w:hint="eastAsia"/>
                <w:lang w:val="en-US" w:eastAsia="zh-CN"/>
              </w:rPr>
              <w:t>msEvent</w:t>
            </w:r>
            <w:r w:rsidR="007407C6">
              <w:rPr>
                <w:rFonts w:eastAsiaTheme="minorEastAsia" w:hint="eastAsia"/>
                <w:lang w:val="en-US" w:eastAsia="zh-CN"/>
              </w:rPr>
              <w:t>s</w:t>
            </w:r>
            <w:r>
              <w:rPr>
                <w:lang w:val="en-US" w:eastAsia="zh-CN"/>
              </w:rPr>
              <w:t>Notification)</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r>
              <w:t>1..N</w:t>
            </w:r>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3B0F26">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83"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3B0F26">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83"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3B0F26">
        <w:trPr>
          <w:jc w:val="center"/>
        </w:trPr>
        <w:tc>
          <w:tcPr>
            <w:tcW w:w="1000" w:type="pct"/>
          </w:tcPr>
          <w:p w14:paraId="26053B87" w14:textId="77777777" w:rsidR="002F77E3" w:rsidRDefault="002F77E3" w:rsidP="003B0F26">
            <w:pPr>
              <w:pStyle w:val="TAL"/>
            </w:pPr>
            <w:r>
              <w:t>RedirectResponse</w:t>
            </w:r>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83"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3B0F26">
        <w:trPr>
          <w:jc w:val="center"/>
        </w:trPr>
        <w:tc>
          <w:tcPr>
            <w:tcW w:w="1000" w:type="pct"/>
          </w:tcPr>
          <w:p w14:paraId="1A9E33F8" w14:textId="77777777" w:rsidR="002F77E3" w:rsidRDefault="002F77E3" w:rsidP="003B0F26">
            <w:pPr>
              <w:pStyle w:val="TAL"/>
            </w:pPr>
            <w:r>
              <w:t>RedirectResponse</w:t>
            </w:r>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83"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15" w:name="_Toc199172984"/>
      <w:r>
        <w:t>6.</w:t>
      </w:r>
      <w:r>
        <w:rPr>
          <w:rFonts w:eastAsiaTheme="minorEastAsia" w:hint="eastAsia"/>
          <w:lang w:eastAsia="zh-CN"/>
        </w:rPr>
        <w:t>4</w:t>
      </w:r>
      <w:r>
        <w:t>.6</w:t>
      </w:r>
      <w:r>
        <w:tab/>
        <w:t>Data Model</w:t>
      </w:r>
      <w:bookmarkEnd w:id="615"/>
    </w:p>
    <w:p w14:paraId="40D98B06" w14:textId="0281484C" w:rsidR="002F77E3" w:rsidRDefault="002F77E3" w:rsidP="002F77E3">
      <w:pPr>
        <w:pStyle w:val="41"/>
      </w:pPr>
      <w:bookmarkStart w:id="616" w:name="_Toc199172985"/>
      <w:r>
        <w:t>6.</w:t>
      </w:r>
      <w:r>
        <w:rPr>
          <w:rFonts w:eastAsiaTheme="minorEastAsia" w:hint="eastAsia"/>
          <w:lang w:eastAsia="zh-CN"/>
        </w:rPr>
        <w:t>4</w:t>
      </w:r>
      <w:r>
        <w:t>.6.1</w:t>
      </w:r>
      <w:r>
        <w:tab/>
        <w:t>General</w:t>
      </w:r>
      <w:bookmarkEnd w:id="616"/>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r w:rsidRPr="000D671B">
        <w:t>Nimsas_</w:t>
      </w:r>
      <w:r>
        <w:t>Ims</w:t>
      </w:r>
      <w:r>
        <w:rPr>
          <w:rFonts w:hint="eastAsia"/>
          <w:lang w:eastAsia="zh-CN"/>
        </w:rPr>
        <w:t>EE</w:t>
      </w:r>
      <w:r>
        <w:t xml:space="preserve"> service based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r w:rsidRPr="008E66C5">
        <w:t>Nimsas_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r>
              <w:rPr>
                <w:lang w:eastAsia="zh-CN"/>
              </w:rPr>
              <w:t>ImsEventsSubscription</w:t>
            </w:r>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r>
              <w:rPr>
                <w:rFonts w:hint="eastAsia"/>
                <w:lang w:eastAsia="zh-CN"/>
              </w:rPr>
              <w:t>I</w:t>
            </w:r>
            <w:r>
              <w:rPr>
                <w:lang w:eastAsia="zh-CN"/>
              </w:rPr>
              <w:t>msEventsNotification</w:t>
            </w:r>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r>
              <w:rPr>
                <w:rFonts w:hint="eastAsia"/>
                <w:lang w:eastAsia="zh-CN"/>
              </w:rPr>
              <w:t>E</w:t>
            </w:r>
            <w:r>
              <w:rPr>
                <w:lang w:eastAsia="zh-CN"/>
              </w:rPr>
              <w:t>ventNotification</w:t>
            </w:r>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r>
              <w:rPr>
                <w:rFonts w:cs="Arial"/>
                <w:lang w:eastAsia="zh-CN"/>
              </w:rPr>
              <w:t>ImsEventsSubscriptionCreated</w:t>
            </w:r>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t>Table 6.</w:t>
      </w:r>
      <w:r>
        <w:rPr>
          <w:rFonts w:eastAsiaTheme="minorEastAsia" w:hint="eastAsia"/>
          <w:lang w:eastAsia="zh-CN"/>
        </w:rPr>
        <w:t>4</w:t>
      </w:r>
      <w:r>
        <w:t xml:space="preserve">.6.1-2 specifies data types re-used by the </w:t>
      </w:r>
      <w:r w:rsidRPr="00B07EF2">
        <w:t>Nimsas_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Nimsas_</w:t>
      </w:r>
      <w:r>
        <w:t>Ims</w:t>
      </w:r>
      <w:r>
        <w:rPr>
          <w:rFonts w:hint="eastAsia"/>
          <w:lang w:eastAsia="zh-CN"/>
        </w:rPr>
        <w:t>EE</w:t>
      </w:r>
      <w:r>
        <w:t xml:space="preserve"> service based interface.</w:t>
      </w:r>
    </w:p>
    <w:p w14:paraId="2FD20D4E" w14:textId="30F48E2B" w:rsidR="002F77E3" w:rsidRDefault="002F77E3" w:rsidP="002F77E3">
      <w:pPr>
        <w:pStyle w:val="TH"/>
      </w:pPr>
      <w:r>
        <w:lastRenderedPageBreak/>
        <w:t>Table 6.</w:t>
      </w:r>
      <w:r>
        <w:rPr>
          <w:rFonts w:eastAsiaTheme="minorEastAsia" w:hint="eastAsia"/>
          <w:lang w:eastAsia="zh-CN"/>
        </w:rPr>
        <w:t>4</w:t>
      </w:r>
      <w:r>
        <w:t xml:space="preserve">.6.1-2: </w:t>
      </w:r>
      <w:r w:rsidRPr="00B07EF2">
        <w:t>Nimsas_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3BC45AC" w14:textId="77777777" w:rsidR="002F77E3" w:rsidRDefault="002F77E3" w:rsidP="003B0F26">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9F47AD5" w14:textId="77777777" w:rsidR="002F77E3" w:rsidRDefault="002F77E3" w:rsidP="003B0F26">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79DBE0F7" w14:textId="285CFCD5" w:rsidR="00852EFA" w:rsidRDefault="00852EFA" w:rsidP="00852EFA">
            <w:pPr>
              <w:pStyle w:val="TAL"/>
              <w:rPr>
                <w:lang w:eastAsia="zh-CN"/>
              </w:rPr>
            </w:pPr>
            <w:r>
              <w:rPr>
                <w:rFonts w:cs="Arial"/>
                <w:lang w:eastAsia="zh-CN"/>
              </w:rPr>
              <w:t>ImsEventConfiguration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35E63CDB" w14:textId="77777777" w:rsidR="002F77E3" w:rsidRDefault="002F77E3" w:rsidP="003B0F26">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533ACDE7" w14:textId="3B7E4A26" w:rsidR="00852EFA" w:rsidRPr="00B07EF2" w:rsidRDefault="00852EFA" w:rsidP="00852EFA">
            <w:pPr>
              <w:pStyle w:val="TAL"/>
              <w:rPr>
                <w:lang w:eastAsia="zh-CN"/>
              </w:rPr>
            </w:pPr>
            <w:r>
              <w:rPr>
                <w:rFonts w:cs="Arial"/>
                <w:lang w:eastAsia="zh-CN"/>
              </w:rPr>
              <w:t>ImsEventReport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05B694D4" w14:textId="2690DB02" w:rsidR="00852EFA" w:rsidRPr="00B07EF2" w:rsidRDefault="00852EFA" w:rsidP="00852EFA">
            <w:pPr>
              <w:pStyle w:val="TAL"/>
              <w:rPr>
                <w:lang w:eastAsia="zh-CN"/>
              </w:rPr>
            </w:pPr>
            <w:r>
              <w:rPr>
                <w:rFonts w:cs="Arial"/>
                <w:lang w:eastAsia="zh-CN"/>
              </w:rPr>
              <w:t>ImsEventReportInfo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A8F68BB" w14:textId="6A8DC383" w:rsidR="00852EFA" w:rsidRPr="00B07EF2" w:rsidRDefault="00852EFA" w:rsidP="00852EFA">
            <w:pPr>
              <w:pStyle w:val="TAL"/>
              <w:rPr>
                <w:lang w:eastAsia="zh-CN"/>
              </w:rPr>
            </w:pPr>
            <w:r>
              <w:rPr>
                <w:rFonts w:cs="Arial"/>
                <w:lang w:eastAsia="zh-CN"/>
              </w:rPr>
              <w:t>ImsReportingOptions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E6A6434" w14:textId="77777777" w:rsidR="002F77E3" w:rsidRDefault="002F77E3" w:rsidP="003B0F26">
            <w:pPr>
              <w:pStyle w:val="TAL"/>
              <w:rPr>
                <w:lang w:eastAsia="zh-CN"/>
              </w:rPr>
            </w:pPr>
            <w:r>
              <w:rPr>
                <w:lang w:eastAsia="zh-CN"/>
              </w:rPr>
              <w:t>SessionId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1BB3626F" w14:textId="77777777" w:rsidR="002F77E3" w:rsidRDefault="002F77E3" w:rsidP="003B0F26">
            <w:pPr>
              <w:pStyle w:val="TAL"/>
              <w:rPr>
                <w:lang w:eastAsia="zh-CN"/>
              </w:rPr>
            </w:pPr>
            <w:r>
              <w:rPr>
                <w:rFonts w:hint="eastAsia"/>
                <w:lang w:eastAsia="zh-CN"/>
              </w:rPr>
              <w:t>P</w:t>
            </w:r>
            <w:r>
              <w:rPr>
                <w:lang w:eastAsia="zh-CN"/>
              </w:rPr>
              <w:t>atchItem</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auto"/>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shd w:val="clear" w:color="auto" w:fill="auto"/>
          </w:tcPr>
          <w:p w14:paraId="02073B1B" w14:textId="77777777" w:rsidR="002F77E3" w:rsidRPr="003232E4" w:rsidRDefault="002F77E3" w:rsidP="003B0F26">
            <w:pPr>
              <w:pStyle w:val="TAL"/>
              <w:rPr>
                <w:lang w:eastAsia="zh-CN"/>
              </w:rPr>
            </w:pP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17" w:name="_Toc199172986"/>
      <w:r>
        <w:rPr>
          <w:lang w:val="en-US"/>
        </w:rPr>
        <w:t>6.</w:t>
      </w:r>
      <w:r>
        <w:rPr>
          <w:rFonts w:eastAsiaTheme="minorEastAsia" w:hint="eastAsia"/>
          <w:lang w:val="en-US" w:eastAsia="zh-CN"/>
        </w:rPr>
        <w:t>4</w:t>
      </w:r>
      <w:r>
        <w:rPr>
          <w:lang w:val="en-US"/>
        </w:rPr>
        <w:t>.6.2</w:t>
      </w:r>
      <w:r>
        <w:rPr>
          <w:lang w:val="en-US"/>
        </w:rPr>
        <w:tab/>
        <w:t>Structured data types</w:t>
      </w:r>
      <w:bookmarkEnd w:id="617"/>
    </w:p>
    <w:p w14:paraId="4C9B9801" w14:textId="6D0A1CEC" w:rsidR="002F77E3" w:rsidRDefault="002F77E3" w:rsidP="002F77E3">
      <w:pPr>
        <w:pStyle w:val="51"/>
      </w:pPr>
      <w:bookmarkStart w:id="618" w:name="_Toc199172987"/>
      <w:r>
        <w:t>6.</w:t>
      </w:r>
      <w:r>
        <w:rPr>
          <w:rFonts w:eastAsiaTheme="minorEastAsia" w:hint="eastAsia"/>
          <w:lang w:eastAsia="zh-CN"/>
        </w:rPr>
        <w:t>4</w:t>
      </w:r>
      <w:r>
        <w:t>.6.2.1</w:t>
      </w:r>
      <w:r>
        <w:tab/>
        <w:t>Introduction</w:t>
      </w:r>
      <w:bookmarkEnd w:id="618"/>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19" w:name="_Toc199172988"/>
      <w:r>
        <w:lastRenderedPageBreak/>
        <w:t>6.</w:t>
      </w:r>
      <w:r>
        <w:rPr>
          <w:rFonts w:eastAsiaTheme="minorEastAsia" w:hint="eastAsia"/>
          <w:lang w:eastAsia="zh-CN"/>
        </w:rPr>
        <w:t>4</w:t>
      </w:r>
      <w:r>
        <w:t>.6.2.2</w:t>
      </w:r>
      <w:r>
        <w:tab/>
        <w:t>Type: ImsEventsSubscription</w:t>
      </w:r>
      <w:bookmarkEnd w:id="619"/>
    </w:p>
    <w:p w14:paraId="5BC1B369" w14:textId="240C1484" w:rsidR="002F77E3" w:rsidRDefault="002F77E3" w:rsidP="002F77E3">
      <w:pPr>
        <w:pStyle w:val="TH"/>
      </w:pPr>
      <w:r>
        <w:t>Table 6.</w:t>
      </w:r>
      <w:r>
        <w:rPr>
          <w:rFonts w:eastAsiaTheme="minorEastAsia" w:hint="eastAsia"/>
          <w:lang w:eastAsia="zh-CN"/>
        </w:rPr>
        <w:t>4</w:t>
      </w:r>
      <w:r>
        <w:t>.6.2.2-1: Definition of type ImsEventsSubscription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r>
              <w:t>subscriberId</w:t>
            </w:r>
          </w:p>
        </w:tc>
        <w:tc>
          <w:tcPr>
            <w:tcW w:w="1498" w:type="dxa"/>
          </w:tcPr>
          <w:p w14:paraId="7D318D8A" w14:textId="77777777" w:rsidR="002F77E3" w:rsidRDefault="002F77E3" w:rsidP="003B0F26">
            <w:pPr>
              <w:pStyle w:val="TAL"/>
              <w:rPr>
                <w:lang w:eastAsia="zh-CN"/>
              </w:rPr>
            </w:pPr>
            <w:r>
              <w:rPr>
                <w:rFonts w:hint="eastAsia"/>
                <w:lang w:eastAsia="zh-CN"/>
              </w:rPr>
              <w:t>I</w:t>
            </w:r>
            <w:r>
              <w:rPr>
                <w:lang w:eastAsia="zh-CN"/>
              </w:rPr>
              <w:t>msPublicId</w:t>
            </w:r>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r>
              <w:t>anyUeInd</w:t>
            </w:r>
          </w:p>
        </w:tc>
        <w:tc>
          <w:tcPr>
            <w:tcW w:w="1498" w:type="dxa"/>
          </w:tcPr>
          <w:p w14:paraId="1CB83D8E" w14:textId="77777777" w:rsidR="002F77E3" w:rsidRDefault="002F77E3" w:rsidP="003B0F26">
            <w:pPr>
              <w:pStyle w:val="TAL"/>
              <w:rPr>
                <w:lang w:eastAsia="zh-CN"/>
              </w:rPr>
            </w:pPr>
            <w:r>
              <w:rPr>
                <w:rFonts w:hint="eastAsia"/>
                <w:lang w:eastAsia="zh-CN"/>
              </w:rPr>
              <w:t>b</w:t>
            </w:r>
            <w:r>
              <w:rPr>
                <w:lang w:eastAsia="zh-CN"/>
              </w:rPr>
              <w:t>oolean</w:t>
            </w:r>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77777777" w:rsidR="002F77E3" w:rsidRDefault="002F77E3" w:rsidP="003B0F26">
            <w:pPr>
              <w:pStyle w:val="TAL"/>
            </w:pPr>
            <w:r>
              <w:rPr>
                <w:lang w:eastAsia="zh-CN"/>
              </w:rPr>
              <w:t>Sub</w:t>
            </w:r>
            <w:r>
              <w:rPr>
                <w:rFonts w:hint="eastAsia"/>
                <w:lang w:eastAsia="zh-CN"/>
              </w:rPr>
              <w:t>s</w:t>
            </w:r>
            <w:r>
              <w:rPr>
                <w:lang w:eastAsia="zh-CN"/>
              </w:rPr>
              <w:t>criptionId</w:t>
            </w:r>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r>
              <w:t>Ims</w:t>
            </w:r>
            <w:r w:rsidRPr="00D30238">
              <w:t>Event</w:t>
            </w:r>
            <w:r>
              <w:t>sSubscription</w:t>
            </w:r>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r>
              <w:t>e</w:t>
            </w:r>
            <w:r>
              <w:rPr>
                <w:rFonts w:hint="eastAsia"/>
              </w:rPr>
              <w:t>vent</w:t>
            </w:r>
            <w:r>
              <w:t>List</w:t>
            </w:r>
          </w:p>
        </w:tc>
        <w:tc>
          <w:tcPr>
            <w:tcW w:w="1498" w:type="dxa"/>
          </w:tcPr>
          <w:p w14:paraId="7E633DA4" w14:textId="143E9BAD" w:rsidR="002F77E3" w:rsidRDefault="00952A43" w:rsidP="003B0F26">
            <w:pPr>
              <w:pStyle w:val="TAL"/>
            </w:pPr>
            <w:r w:rsidRPr="00A87AD6">
              <w:t>map</w:t>
            </w:r>
            <w:r w:rsidR="002F77E3">
              <w:t>(</w:t>
            </w:r>
            <w:r w:rsidRPr="00A87AD6">
              <w:t>Ims</w:t>
            </w:r>
            <w:r w:rsidR="002F77E3">
              <w:t>Event</w:t>
            </w:r>
            <w:r w:rsidRPr="00A87AD6">
              <w:t>Configuration</w:t>
            </w:r>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r>
              <w:t>1..N</w:t>
            </w:r>
          </w:p>
        </w:tc>
        <w:tc>
          <w:tcPr>
            <w:tcW w:w="4764" w:type="dxa"/>
          </w:tcPr>
          <w:p w14:paraId="112D23D7" w14:textId="77777777" w:rsidR="00952A43" w:rsidRPr="00A87AD6" w:rsidRDefault="00952A43" w:rsidP="00952A43">
            <w:pPr>
              <w:pStyle w:val="TAL"/>
            </w:pPr>
            <w:r w:rsidRPr="00A87AD6">
              <w:t>A map (list of key-value pairs where referenceId converted from integer to string serves as key</w:t>
            </w:r>
            <w:r>
              <w:t>.</w:t>
            </w:r>
          </w:p>
          <w:p w14:paraId="59B3665F" w14:textId="75FF5A41" w:rsidR="00952A43" w:rsidRPr="00A87AD6" w:rsidRDefault="00952A43" w:rsidP="00952A43">
            <w:pPr>
              <w:pStyle w:val="TAL"/>
            </w:pPr>
            <w:r w:rsidRPr="00A87AD6">
              <w:t xml:space="preserve">Describes the IMS </w:t>
            </w:r>
            <w:r w:rsidR="002F77E3">
              <w:t>event</w:t>
            </w:r>
            <w:r>
              <w:rPr>
                <w:rFonts w:eastAsiaTheme="minorEastAsia" w:hint="eastAsia"/>
                <w:lang w:eastAsia="zh-CN"/>
              </w:rPr>
              <w:t>s</w:t>
            </w:r>
            <w:r w:rsidRPr="00A87AD6">
              <w:t xml:space="preserve"> to be subscribed in a subscription request or the events successfully subscribed for this subscription in a subscription response.</w:t>
            </w:r>
          </w:p>
          <w:p w14:paraId="55654AC1" w14:textId="526B28FF" w:rsidR="002F77E3" w:rsidRPr="00952A43" w:rsidRDefault="002F77E3" w:rsidP="00952A43">
            <w:pPr>
              <w:pStyle w:val="TAL"/>
              <w:rPr>
                <w:rFonts w:cs="Arial"/>
                <w:szCs w:val="18"/>
                <w:lang w:eastAsia="zh-CN"/>
              </w:rPr>
            </w:pPr>
          </w:p>
        </w:tc>
      </w:tr>
      <w:tr w:rsidR="0060407A" w14:paraId="3C5499D2" w14:textId="77777777" w:rsidTr="0060407A">
        <w:trPr>
          <w:jc w:val="center"/>
        </w:trPr>
        <w:tc>
          <w:tcPr>
            <w:tcW w:w="1708" w:type="dxa"/>
          </w:tcPr>
          <w:p w14:paraId="5D669462" w14:textId="047EEC1E" w:rsidR="0060407A" w:rsidRDefault="0060407A" w:rsidP="0060407A">
            <w:pPr>
              <w:pStyle w:val="TAL"/>
            </w:pPr>
            <w:r>
              <w:t>imsR</w:t>
            </w:r>
            <w:r w:rsidRPr="00A87AD6">
              <w:t>eportingOptions</w:t>
            </w:r>
          </w:p>
        </w:tc>
        <w:tc>
          <w:tcPr>
            <w:tcW w:w="1498" w:type="dxa"/>
          </w:tcPr>
          <w:p w14:paraId="435754B5" w14:textId="1434E516" w:rsidR="0060407A" w:rsidRPr="00A87AD6" w:rsidRDefault="0060407A" w:rsidP="0060407A">
            <w:pPr>
              <w:pStyle w:val="TAL"/>
            </w:pPr>
            <w:r>
              <w:t>Ims</w:t>
            </w:r>
            <w:r w:rsidRPr="00A87AD6">
              <w:t>ReportingOptions</w:t>
            </w:r>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r>
              <w:t>notificationURI</w:t>
            </w:r>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When an NF Service Consumer subscribes on behalf of another NF, the notificationURI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r w:rsidRPr="00A87AD6">
              <w:t>supportedFeatures</w:t>
            </w:r>
          </w:p>
        </w:tc>
        <w:tc>
          <w:tcPr>
            <w:tcW w:w="1498" w:type="dxa"/>
          </w:tcPr>
          <w:p w14:paraId="195C1C0B" w14:textId="16704981" w:rsidR="0060407A" w:rsidRDefault="0060407A" w:rsidP="0060407A">
            <w:pPr>
              <w:pStyle w:val="TAL"/>
            </w:pPr>
            <w:r w:rsidRPr="00A87AD6">
              <w:t>SupportedFeatures</w:t>
            </w:r>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r w:rsidRPr="00A87AD6">
              <w:t>notificationCorrelationId</w:t>
            </w:r>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2109A352" w14:textId="3A90F97F" w:rsidR="0060407A" w:rsidRDefault="0060407A" w:rsidP="0060407A">
            <w:pPr>
              <w:pStyle w:val="TAL"/>
            </w:pPr>
            <w:r w:rsidRPr="00A87AD6">
              <w:t>This attribute identifies the notification correlation ID shall be present by NF consumer in subscription. The value of 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20" w:name="_Toc199172989"/>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20"/>
    </w:p>
    <w:p w14:paraId="16A82B62" w14:textId="26660F2A" w:rsidR="002F77E3" w:rsidRPr="00B910B8" w:rsidRDefault="002F77E3" w:rsidP="002F77E3">
      <w:pPr>
        <w:pStyle w:val="51"/>
      </w:pPr>
      <w:bookmarkStart w:id="621" w:name="_Toc199172990"/>
      <w:r w:rsidRPr="00B910B8">
        <w:t>6.</w:t>
      </w:r>
      <w:r>
        <w:rPr>
          <w:rFonts w:eastAsiaTheme="minorEastAsia" w:hint="eastAsia"/>
          <w:lang w:eastAsia="zh-CN"/>
        </w:rPr>
        <w:t>4</w:t>
      </w:r>
      <w:r w:rsidRPr="00B910B8">
        <w:t>.6.2.</w:t>
      </w:r>
      <w:r>
        <w:t>4</w:t>
      </w:r>
      <w:r w:rsidRPr="00B910B8">
        <w:tab/>
        <w:t xml:space="preserve">Type: </w:t>
      </w:r>
      <w:r>
        <w:t>I</w:t>
      </w:r>
      <w:r>
        <w:rPr>
          <w:lang w:eastAsia="zh-CN"/>
        </w:rPr>
        <w:t>msEventsNotification</w:t>
      </w:r>
      <w:bookmarkEnd w:id="621"/>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r>
        <w:t>I</w:t>
      </w:r>
      <w:r>
        <w:rPr>
          <w:lang w:eastAsia="zh-CN"/>
        </w:rPr>
        <w:t>msEventsNotification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shd w:val="clear" w:color="auto" w:fill="auto"/>
          </w:tcPr>
          <w:p w14:paraId="10AC258A" w14:textId="77777777" w:rsidR="002F77E3" w:rsidRPr="00B910B8" w:rsidRDefault="002F77E3" w:rsidP="003B0F26">
            <w:pPr>
              <w:pStyle w:val="TAL"/>
            </w:pPr>
            <w:r>
              <w:t>eventNotifications</w:t>
            </w:r>
          </w:p>
        </w:tc>
        <w:tc>
          <w:tcPr>
            <w:tcW w:w="1505" w:type="dxa"/>
            <w:shd w:val="clear" w:color="auto" w:fill="auto"/>
          </w:tcPr>
          <w:p w14:paraId="3728E258" w14:textId="77777777" w:rsidR="002F77E3" w:rsidRPr="00B910B8" w:rsidRDefault="002F77E3" w:rsidP="003B0F26">
            <w:pPr>
              <w:pStyle w:val="TAL"/>
            </w:pPr>
            <w:r>
              <w:t>array(EventNotification)</w:t>
            </w:r>
          </w:p>
        </w:tc>
        <w:tc>
          <w:tcPr>
            <w:tcW w:w="426" w:type="dxa"/>
            <w:shd w:val="clear" w:color="auto" w:fill="auto"/>
          </w:tcPr>
          <w:p w14:paraId="36802130" w14:textId="77777777" w:rsidR="002F77E3" w:rsidRPr="00B910B8" w:rsidRDefault="002F77E3" w:rsidP="003B0F26">
            <w:pPr>
              <w:pStyle w:val="TAL"/>
            </w:pPr>
            <w:r>
              <w:t>M</w:t>
            </w:r>
          </w:p>
        </w:tc>
        <w:tc>
          <w:tcPr>
            <w:tcW w:w="1136" w:type="dxa"/>
            <w:shd w:val="clear" w:color="auto" w:fill="auto"/>
          </w:tcPr>
          <w:p w14:paraId="6C85F265" w14:textId="77777777" w:rsidR="002F77E3" w:rsidRPr="00B910B8" w:rsidRDefault="002F77E3" w:rsidP="003B0F26">
            <w:pPr>
              <w:pStyle w:val="TAL"/>
            </w:pPr>
            <w:r>
              <w:t>1..N</w:t>
            </w:r>
          </w:p>
        </w:tc>
        <w:tc>
          <w:tcPr>
            <w:tcW w:w="4815" w:type="dxa"/>
            <w:shd w:val="clear" w:color="auto" w:fill="auto"/>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shd w:val="clear" w:color="auto" w:fill="auto"/>
          </w:tcPr>
          <w:p w14:paraId="0EC22186" w14:textId="321E8BE7" w:rsidR="002F77E3" w:rsidRPr="00B910B8" w:rsidRDefault="00722974" w:rsidP="003B0F26">
            <w:pPr>
              <w:pStyle w:val="TAL"/>
              <w:rPr>
                <w:lang w:eastAsia="zh-CN"/>
              </w:rPr>
            </w:pPr>
            <w:r w:rsidRPr="00B84DEA">
              <w:t>notificationCorrela</w:t>
            </w:r>
            <w:r w:rsidR="002F77E3">
              <w:t>tionId</w:t>
            </w:r>
          </w:p>
        </w:tc>
        <w:tc>
          <w:tcPr>
            <w:tcW w:w="1505" w:type="dxa"/>
            <w:shd w:val="clear" w:color="auto" w:fill="auto"/>
          </w:tcPr>
          <w:p w14:paraId="488CCDB2" w14:textId="77777777" w:rsidR="002F77E3" w:rsidRPr="00B910B8" w:rsidRDefault="002F77E3" w:rsidP="003B0F26">
            <w:pPr>
              <w:pStyle w:val="TAL"/>
              <w:rPr>
                <w:lang w:eastAsia="zh-CN"/>
              </w:rPr>
            </w:pPr>
            <w:r>
              <w:t>string</w:t>
            </w:r>
          </w:p>
        </w:tc>
        <w:tc>
          <w:tcPr>
            <w:tcW w:w="426" w:type="dxa"/>
            <w:shd w:val="clear" w:color="auto" w:fill="auto"/>
          </w:tcPr>
          <w:p w14:paraId="5CBC1275" w14:textId="77777777" w:rsidR="002F77E3" w:rsidRPr="00B910B8" w:rsidRDefault="002F77E3" w:rsidP="003B0F26">
            <w:pPr>
              <w:pStyle w:val="TAL"/>
              <w:rPr>
                <w:lang w:eastAsia="zh-CN"/>
              </w:rPr>
            </w:pPr>
            <w:r>
              <w:rPr>
                <w:rFonts w:hint="eastAsia"/>
              </w:rPr>
              <w:t>M</w:t>
            </w:r>
          </w:p>
        </w:tc>
        <w:tc>
          <w:tcPr>
            <w:tcW w:w="1136" w:type="dxa"/>
            <w:shd w:val="clear" w:color="auto" w:fill="auto"/>
          </w:tcPr>
          <w:p w14:paraId="361D08D1" w14:textId="77777777" w:rsidR="002F77E3" w:rsidRPr="00B910B8" w:rsidRDefault="002F77E3" w:rsidP="003B0F26">
            <w:pPr>
              <w:pStyle w:val="TAL"/>
              <w:rPr>
                <w:lang w:eastAsia="zh-CN"/>
              </w:rPr>
            </w:pPr>
            <w:r>
              <w:rPr>
                <w:rFonts w:hint="eastAsia"/>
              </w:rPr>
              <w:t>1</w:t>
            </w:r>
          </w:p>
        </w:tc>
        <w:tc>
          <w:tcPr>
            <w:tcW w:w="4815" w:type="dxa"/>
            <w:shd w:val="clear" w:color="auto" w:fill="auto"/>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subscribe </w:t>
            </w:r>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22" w:name="_Toc199172991"/>
      <w:r w:rsidRPr="00B910B8">
        <w:lastRenderedPageBreak/>
        <w:t>6.</w:t>
      </w:r>
      <w:r>
        <w:rPr>
          <w:rFonts w:eastAsiaTheme="minorEastAsia" w:hint="eastAsia"/>
          <w:lang w:eastAsia="zh-CN"/>
        </w:rPr>
        <w:t>4</w:t>
      </w:r>
      <w:r w:rsidRPr="00B910B8">
        <w:t>.6.2.</w:t>
      </w:r>
      <w:r>
        <w:t>5</w:t>
      </w:r>
      <w:r w:rsidRPr="00B910B8">
        <w:tab/>
        <w:t xml:space="preserve">Type: </w:t>
      </w:r>
      <w:r>
        <w:t>EventNotification</w:t>
      </w:r>
      <w:bookmarkEnd w:id="622"/>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r>
        <w:t>EventNotification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r>
              <w:t>Ims</w:t>
            </w:r>
            <w:r>
              <w:rPr>
                <w:rFonts w:hint="eastAsia"/>
              </w:rPr>
              <w:t>Event</w:t>
            </w:r>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r>
              <w:t>eventReport</w:t>
            </w:r>
          </w:p>
        </w:tc>
        <w:tc>
          <w:tcPr>
            <w:tcW w:w="1505" w:type="dxa"/>
          </w:tcPr>
          <w:p w14:paraId="10C021D4" w14:textId="4C86852F" w:rsidR="00722974" w:rsidRDefault="00722974" w:rsidP="00722974">
            <w:pPr>
              <w:pStyle w:val="TAL"/>
            </w:pPr>
            <w:r>
              <w:t>imsEventReportInfo</w:t>
            </w:r>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r>
              <w:t>subscriberId</w:t>
            </w:r>
          </w:p>
        </w:tc>
        <w:tc>
          <w:tcPr>
            <w:tcW w:w="1505" w:type="dxa"/>
          </w:tcPr>
          <w:p w14:paraId="78FEF576" w14:textId="77777777" w:rsidR="002F77E3" w:rsidRDefault="002F77E3" w:rsidP="003B0F26">
            <w:pPr>
              <w:pStyle w:val="TAL"/>
            </w:pPr>
            <w:r>
              <w:t>ImsPublicId</w:t>
            </w:r>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r>
              <w:rPr>
                <w:rFonts w:hint="eastAsia"/>
                <w:lang w:eastAsia="zh-CN"/>
              </w:rPr>
              <w:t>D</w:t>
            </w:r>
            <w:r>
              <w:rPr>
                <w:lang w:eastAsia="zh-CN"/>
              </w:rPr>
              <w:t>ateTime</w:t>
            </w:r>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r>
              <w:rPr>
                <w:rFonts w:hint="eastAsia"/>
                <w:lang w:eastAsia="zh-CN"/>
              </w:rPr>
              <w:t>s</w:t>
            </w:r>
            <w:r>
              <w:rPr>
                <w:lang w:eastAsia="zh-CN"/>
              </w:rPr>
              <w:t>essionId</w:t>
            </w:r>
          </w:p>
        </w:tc>
        <w:tc>
          <w:tcPr>
            <w:tcW w:w="1505" w:type="dxa"/>
          </w:tcPr>
          <w:p w14:paraId="414784D3" w14:textId="77777777" w:rsidR="002F77E3" w:rsidRDefault="002F77E3" w:rsidP="003B0F26">
            <w:pPr>
              <w:pStyle w:val="TAL"/>
              <w:rPr>
                <w:lang w:eastAsia="zh-CN"/>
              </w:rPr>
            </w:pPr>
            <w:r>
              <w:rPr>
                <w:rFonts w:hint="eastAsia"/>
                <w:lang w:eastAsia="zh-CN"/>
              </w:rPr>
              <w:t>S</w:t>
            </w:r>
            <w:r>
              <w:rPr>
                <w:lang w:eastAsia="zh-CN"/>
              </w:rPr>
              <w:t>essionId</w:t>
            </w:r>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5207FE32" w14:textId="19884423" w:rsidR="002F77E3" w:rsidRDefault="00722974" w:rsidP="00A40F54">
      <w:pPr>
        <w:pStyle w:val="EditorsNote"/>
      </w:pPr>
      <w:r>
        <w:rPr>
          <w:lang w:val="en-US"/>
        </w:rPr>
        <w:t>Editor's Note:</w:t>
      </w:r>
      <w:r>
        <w:rPr>
          <w:lang w:val="en-US"/>
        </w:rPr>
        <w:tab/>
      </w:r>
      <w:r w:rsidRPr="00CE5A22">
        <w:rPr>
          <w:lang w:val="en-US"/>
        </w:rPr>
        <w:t>Session Id to be moved to imsEventReport is ffs.</w:t>
      </w:r>
    </w:p>
    <w:p w14:paraId="42361720" w14:textId="4E291914" w:rsidR="00722974" w:rsidRPr="00B41B89" w:rsidRDefault="00722974" w:rsidP="00722974">
      <w:pPr>
        <w:pStyle w:val="51"/>
      </w:pPr>
      <w:bookmarkStart w:id="623" w:name="_Toc199172992"/>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23"/>
    </w:p>
    <w:p w14:paraId="5EAD0132" w14:textId="3D625592" w:rsidR="00722974" w:rsidRDefault="00722974" w:rsidP="00722974">
      <w:pPr>
        <w:pStyle w:val="51"/>
      </w:pPr>
      <w:bookmarkStart w:id="624" w:name="_Toc199172993"/>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24"/>
    </w:p>
    <w:p w14:paraId="10371BCA" w14:textId="64818AB1" w:rsidR="00D3246B" w:rsidRPr="00837C4B" w:rsidRDefault="00D3246B" w:rsidP="00D3246B">
      <w:pPr>
        <w:pStyle w:val="51"/>
      </w:pPr>
      <w:bookmarkStart w:id="625" w:name="_Toc11338787"/>
      <w:bookmarkStart w:id="626" w:name="_Toc27585491"/>
      <w:bookmarkStart w:id="627" w:name="_Toc36457497"/>
      <w:bookmarkStart w:id="628" w:name="_Toc45028414"/>
      <w:bookmarkStart w:id="629" w:name="_Toc45029249"/>
      <w:bookmarkStart w:id="630" w:name="_Toc67682013"/>
      <w:bookmarkStart w:id="631" w:name="_Toc186737153"/>
      <w:bookmarkStart w:id="632" w:name="_Toc199172994"/>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25"/>
      <w:bookmarkEnd w:id="626"/>
      <w:bookmarkEnd w:id="627"/>
      <w:bookmarkEnd w:id="628"/>
      <w:bookmarkEnd w:id="629"/>
      <w:bookmarkEnd w:id="630"/>
      <w:bookmarkEnd w:id="631"/>
      <w:bookmarkEnd w:id="632"/>
    </w:p>
    <w:p w14:paraId="74662D22" w14:textId="318B1D76" w:rsidR="00466BD4" w:rsidRPr="00BF352C" w:rsidRDefault="00466BD4" w:rsidP="00466BD4">
      <w:pPr>
        <w:pStyle w:val="51"/>
        <w:rPr>
          <w:rFonts w:cs="Arial"/>
        </w:rPr>
      </w:pPr>
      <w:bookmarkStart w:id="633" w:name="_Toc199172995"/>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33"/>
    </w:p>
    <w:p w14:paraId="75C81979" w14:textId="6B4A2B28" w:rsidR="00466BD4" w:rsidRPr="00CD766E" w:rsidRDefault="00466BD4" w:rsidP="00466BD4">
      <w:pPr>
        <w:pStyle w:val="51"/>
      </w:pPr>
      <w:bookmarkStart w:id="634" w:name="_Toc199172996"/>
      <w:r w:rsidRPr="00CD766E">
        <w:t>6.4.6.</w:t>
      </w:r>
      <w:r>
        <w:t>2</w:t>
      </w:r>
      <w:r w:rsidRPr="00CD766E">
        <w:t>.</w:t>
      </w:r>
      <w:r>
        <w:rPr>
          <w:rFonts w:eastAsiaTheme="minorEastAsia" w:hint="eastAsia"/>
          <w:lang w:eastAsia="zh-CN"/>
        </w:rPr>
        <w:t>10</w:t>
      </w:r>
      <w:r w:rsidRPr="00CD766E">
        <w:tab/>
        <w:t>Type: ImsEventsSubscription</w:t>
      </w:r>
      <w:r>
        <w:t>Created</w:t>
      </w:r>
      <w:bookmarkEnd w:id="634"/>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Definition of type ImsEventsSubscription</w:t>
      </w:r>
      <w:r>
        <w:rPr>
          <w:rFonts w:cs="Arial"/>
        </w:rPr>
        <w:t>Created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r w:rsidRPr="0013366E">
              <w:t>imsEventsSubscription</w:t>
            </w:r>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r w:rsidRPr="0013366E">
              <w:t>ImsEventsSubscription</w:t>
            </w:r>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35" w:name="_Hlk189781383"/>
            <w:r w:rsidRPr="0013366E">
              <w:t>eventReports</w:t>
            </w:r>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r w:rsidRPr="0013366E">
              <w:t>array(ImsEventReport)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r w:rsidRPr="0013366E">
              <w:t>1..N</w:t>
            </w:r>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If immediate report is requested, this IE shall contain the associated status to the event(s) being requested if the status associated to at least one of the requested event(s) is available at the time of subscription.</w:t>
            </w:r>
          </w:p>
        </w:tc>
      </w:tr>
      <w:bookmarkEnd w:id="635"/>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36" w:name="_Toc199172997"/>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36"/>
    </w:p>
    <w:p w14:paraId="17AFA32D" w14:textId="082FCE29" w:rsidR="002F77E3" w:rsidRDefault="002F77E3" w:rsidP="002F77E3">
      <w:pPr>
        <w:pStyle w:val="41"/>
        <w:rPr>
          <w:lang w:val="en-US"/>
        </w:rPr>
      </w:pPr>
      <w:bookmarkStart w:id="637" w:name="_Toc199172998"/>
      <w:r>
        <w:rPr>
          <w:lang w:val="en-US"/>
        </w:rPr>
        <w:t>6.</w:t>
      </w:r>
      <w:r>
        <w:rPr>
          <w:rFonts w:eastAsiaTheme="minorEastAsia" w:hint="eastAsia"/>
          <w:lang w:val="en-US" w:eastAsia="zh-CN"/>
        </w:rPr>
        <w:t>4</w:t>
      </w:r>
      <w:r>
        <w:rPr>
          <w:lang w:val="en-US"/>
        </w:rPr>
        <w:t>.6.3</w:t>
      </w:r>
      <w:r>
        <w:rPr>
          <w:lang w:val="en-US"/>
        </w:rPr>
        <w:tab/>
        <w:t>Simple data types and enumerations</w:t>
      </w:r>
      <w:bookmarkEnd w:id="637"/>
    </w:p>
    <w:p w14:paraId="4813B51D" w14:textId="1D28737F" w:rsidR="002F77E3" w:rsidRDefault="002F77E3" w:rsidP="002F77E3">
      <w:pPr>
        <w:pStyle w:val="51"/>
      </w:pPr>
      <w:bookmarkStart w:id="638" w:name="_Toc199172999"/>
      <w:r>
        <w:t>6.</w:t>
      </w:r>
      <w:r>
        <w:rPr>
          <w:rFonts w:eastAsiaTheme="minorEastAsia" w:hint="eastAsia"/>
          <w:lang w:eastAsia="zh-CN"/>
        </w:rPr>
        <w:t>4</w:t>
      </w:r>
      <w:r>
        <w:t>.6.3.1</w:t>
      </w:r>
      <w:r>
        <w:tab/>
        <w:t>Introduction</w:t>
      </w:r>
      <w:bookmarkEnd w:id="638"/>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39" w:name="_Toc199173000"/>
      <w:r>
        <w:t>6.</w:t>
      </w:r>
      <w:r>
        <w:rPr>
          <w:rFonts w:eastAsiaTheme="minorEastAsia" w:hint="eastAsia"/>
          <w:lang w:eastAsia="zh-CN"/>
        </w:rPr>
        <w:t>4</w:t>
      </w:r>
      <w:r>
        <w:t>.6.3.2</w:t>
      </w:r>
      <w:r>
        <w:tab/>
        <w:t>Simple data types</w:t>
      </w:r>
      <w:bookmarkEnd w:id="639"/>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40" w:name="MCCQCTEMPBM_00000032"/>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40"/>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41" w:name="_Toc199173001"/>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41"/>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42" w:name="_Toc199173002"/>
      <w:r>
        <w:lastRenderedPageBreak/>
        <w:t>6.</w:t>
      </w:r>
      <w:r>
        <w:rPr>
          <w:rFonts w:eastAsiaTheme="minorEastAsia" w:hint="eastAsia"/>
          <w:lang w:eastAsia="zh-CN"/>
        </w:rPr>
        <w:t>4</w:t>
      </w:r>
      <w:r>
        <w:t>.6.5</w:t>
      </w:r>
      <w:r>
        <w:tab/>
        <w:t>Binary data</w:t>
      </w:r>
      <w:bookmarkEnd w:id="642"/>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43" w:name="_Toc199173003"/>
      <w:r>
        <w:t>6.</w:t>
      </w:r>
      <w:r>
        <w:rPr>
          <w:rFonts w:eastAsiaTheme="minorEastAsia" w:hint="eastAsia"/>
          <w:lang w:eastAsia="zh-CN"/>
        </w:rPr>
        <w:t>4</w:t>
      </w:r>
      <w:r>
        <w:t>.7</w:t>
      </w:r>
      <w:r>
        <w:tab/>
        <w:t>Error Handling</w:t>
      </w:r>
      <w:bookmarkEnd w:id="643"/>
    </w:p>
    <w:p w14:paraId="781CBCCE" w14:textId="313C9DA1" w:rsidR="002F77E3" w:rsidRDefault="002F77E3" w:rsidP="002F77E3">
      <w:pPr>
        <w:pStyle w:val="41"/>
      </w:pPr>
      <w:bookmarkStart w:id="644" w:name="_Toc199173004"/>
      <w:r>
        <w:t>6.</w:t>
      </w:r>
      <w:r>
        <w:rPr>
          <w:rFonts w:eastAsiaTheme="minorEastAsia" w:hint="eastAsia"/>
          <w:lang w:eastAsia="zh-CN"/>
        </w:rPr>
        <w:t>4</w:t>
      </w:r>
      <w:r>
        <w:t>.7.1</w:t>
      </w:r>
      <w:r>
        <w:tab/>
        <w:t>General</w:t>
      </w:r>
      <w:bookmarkEnd w:id="644"/>
    </w:p>
    <w:p w14:paraId="01842CEA" w14:textId="77777777" w:rsidR="002F77E3" w:rsidRDefault="002F77E3" w:rsidP="002F77E3">
      <w:r>
        <w:t xml:space="preserve">For the </w:t>
      </w:r>
      <w:r w:rsidRPr="00DF62AA">
        <w:rPr>
          <w:lang w:val="en-US"/>
        </w:rPr>
        <w:t>Nimsas_</w:t>
      </w:r>
      <w:r>
        <w:rPr>
          <w:lang w:val="en-US"/>
        </w:rPr>
        <w:t>ImsEE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r w:rsidRPr="00DF62AA">
        <w:rPr>
          <w:lang w:val="en-US"/>
        </w:rPr>
        <w:t>Nimsas_</w:t>
      </w:r>
      <w:r>
        <w:rPr>
          <w:lang w:val="en-US"/>
        </w:rPr>
        <w:t>ImsEE</w:t>
      </w:r>
      <w:r>
        <w:t xml:space="preserve"> API.</w:t>
      </w:r>
    </w:p>
    <w:p w14:paraId="2DB710FF" w14:textId="66557099" w:rsidR="002F77E3" w:rsidRDefault="002F77E3" w:rsidP="002F77E3">
      <w:pPr>
        <w:pStyle w:val="41"/>
      </w:pPr>
      <w:bookmarkStart w:id="645" w:name="_Toc199173005"/>
      <w:r>
        <w:t>6.</w:t>
      </w:r>
      <w:r>
        <w:rPr>
          <w:rFonts w:eastAsiaTheme="minorEastAsia" w:hint="eastAsia"/>
          <w:lang w:eastAsia="zh-CN"/>
        </w:rPr>
        <w:t>4</w:t>
      </w:r>
      <w:r>
        <w:t>.7.2</w:t>
      </w:r>
      <w:r>
        <w:tab/>
        <w:t>Protocol Errors</w:t>
      </w:r>
      <w:bookmarkEnd w:id="645"/>
    </w:p>
    <w:p w14:paraId="6313C354" w14:textId="77777777" w:rsidR="002F77E3" w:rsidRDefault="002F77E3" w:rsidP="002F77E3">
      <w:r>
        <w:t xml:space="preserve">No specific procedures for the </w:t>
      </w:r>
      <w:r w:rsidRPr="00DF62AA">
        <w:rPr>
          <w:lang w:val="en-US"/>
        </w:rPr>
        <w:t>Nimsas_</w:t>
      </w:r>
      <w:r>
        <w:rPr>
          <w:lang w:val="en-US"/>
        </w:rPr>
        <w:t>ImsEE</w:t>
      </w:r>
      <w:r>
        <w:t xml:space="preserve"> service are specified.</w:t>
      </w:r>
    </w:p>
    <w:p w14:paraId="08394C4E" w14:textId="14E90A76" w:rsidR="002F77E3" w:rsidRDefault="002F77E3" w:rsidP="002F77E3">
      <w:pPr>
        <w:pStyle w:val="41"/>
      </w:pPr>
      <w:bookmarkStart w:id="646" w:name="_Toc199173006"/>
      <w:r>
        <w:t>6.</w:t>
      </w:r>
      <w:r>
        <w:rPr>
          <w:rFonts w:eastAsiaTheme="minorEastAsia" w:hint="eastAsia"/>
          <w:lang w:eastAsia="zh-CN"/>
        </w:rPr>
        <w:t>4</w:t>
      </w:r>
      <w:r>
        <w:t>.7.3</w:t>
      </w:r>
      <w:r>
        <w:tab/>
        <w:t>Application Errors</w:t>
      </w:r>
      <w:bookmarkEnd w:id="646"/>
    </w:p>
    <w:p w14:paraId="1930F733" w14:textId="1DB34FF6" w:rsidR="002F77E3" w:rsidRDefault="002F77E3" w:rsidP="002F77E3">
      <w:r>
        <w:t xml:space="preserve">The application errors defined for the </w:t>
      </w:r>
      <w:r w:rsidRPr="00DF62AA">
        <w:rPr>
          <w:lang w:val="en-US"/>
        </w:rPr>
        <w:t>Nimsas_</w:t>
      </w:r>
      <w:r>
        <w:rPr>
          <w:lang w:val="en-US"/>
        </w:rPr>
        <w:t>ImsEE</w:t>
      </w:r>
      <w:r>
        <w:rPr>
          <w:lang w:eastAsia="zh-CN"/>
        </w:rPr>
        <w:t xml:space="preserve"> </w:t>
      </w:r>
      <w:r>
        <w:t>service are listed in Table 6.1.7.3-1.</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4] may also be used for the N</w:t>
      </w:r>
      <w:r w:rsidR="00DE7BF0">
        <w:rPr>
          <w:rFonts w:hint="eastAsia"/>
          <w:lang w:eastAsia="zh-CN"/>
        </w:rPr>
        <w:t>imsas</w:t>
      </w:r>
      <w:r w:rsidR="00DE7BF0">
        <w:t>_</w:t>
      </w:r>
      <w:r w:rsidR="00DE7BF0">
        <w:rPr>
          <w:rFonts w:hint="eastAsia"/>
          <w:lang w:eastAsia="zh-CN"/>
        </w:rPr>
        <w:t>imsEE</w:t>
      </w:r>
      <w:r w:rsidR="00DE7BF0" w:rsidRPr="000B71E3">
        <w:t xml:space="preserve"> service. The following application errors listed in Table</w:t>
      </w:r>
      <w:r w:rsidR="00DE7BF0">
        <w:t> </w:t>
      </w:r>
      <w:r w:rsidR="00DE7BF0" w:rsidRPr="000B71E3">
        <w:t>6.</w:t>
      </w:r>
      <w:r w:rsidR="00DE7BF0">
        <w:t>4</w:t>
      </w:r>
      <w:r w:rsidR="00DE7BF0" w:rsidRPr="000B71E3">
        <w:t>.7.3-1 are specific for the N</w:t>
      </w:r>
      <w:r w:rsidR="00DE7BF0">
        <w:rPr>
          <w:rFonts w:hint="eastAsia"/>
          <w:lang w:eastAsia="zh-CN"/>
        </w:rPr>
        <w:t>imsas_imsEE</w:t>
      </w:r>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be retrived</w:t>
            </w:r>
            <w:r w:rsidRPr="001901CD">
              <w:t>.</w:t>
            </w:r>
          </w:p>
        </w:tc>
      </w:tr>
    </w:tbl>
    <w:p w14:paraId="2BFDAB72" w14:textId="77777777" w:rsidR="002F77E3" w:rsidRDefault="002F77E3" w:rsidP="002F77E3"/>
    <w:p w14:paraId="3DA6F4EE" w14:textId="2DB084EA" w:rsidR="002F77E3" w:rsidRDefault="002F77E3" w:rsidP="002F77E3">
      <w:pPr>
        <w:pStyle w:val="31"/>
        <w:rPr>
          <w:lang w:eastAsia="zh-CN"/>
        </w:rPr>
      </w:pPr>
      <w:bookmarkStart w:id="647" w:name="_Toc199173007"/>
      <w:r>
        <w:t>6.</w:t>
      </w:r>
      <w:r>
        <w:rPr>
          <w:rFonts w:eastAsiaTheme="minorEastAsia" w:hint="eastAsia"/>
          <w:lang w:eastAsia="zh-CN"/>
        </w:rPr>
        <w:t>4</w:t>
      </w:r>
      <w:r>
        <w:t>.8</w:t>
      </w:r>
      <w:r>
        <w:rPr>
          <w:lang w:eastAsia="zh-CN"/>
        </w:rPr>
        <w:tab/>
        <w:t>Feature negotiation</w:t>
      </w:r>
      <w:bookmarkEnd w:id="647"/>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r>
        <w:rPr>
          <w:lang w:val="en-US"/>
        </w:rPr>
        <w:t>Nimsas_Ims</w:t>
      </w:r>
      <w:r>
        <w:rPr>
          <w:rFonts w:hint="eastAsia"/>
          <w:lang w:val="en-US" w:eastAsia="zh-CN"/>
        </w:rPr>
        <w:t>EE</w:t>
      </w:r>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48" w:name="MCCQCTEMPBM_00000033"/>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48"/>
    </w:tbl>
    <w:p w14:paraId="53EDCBA5" w14:textId="77777777" w:rsidR="002F77E3" w:rsidRDefault="002F77E3" w:rsidP="002F77E3"/>
    <w:p w14:paraId="64AA50C1" w14:textId="1C738122" w:rsidR="002F77E3" w:rsidRDefault="002F77E3" w:rsidP="002F77E3">
      <w:pPr>
        <w:pStyle w:val="31"/>
      </w:pPr>
      <w:bookmarkStart w:id="649" w:name="_Toc199173008"/>
      <w:r>
        <w:t>6.</w:t>
      </w:r>
      <w:r>
        <w:rPr>
          <w:rFonts w:eastAsiaTheme="minorEastAsia" w:hint="eastAsia"/>
          <w:lang w:eastAsia="zh-CN"/>
        </w:rPr>
        <w:t>4</w:t>
      </w:r>
      <w:r>
        <w:t>.9</w:t>
      </w:r>
      <w:r>
        <w:tab/>
        <w:t>Security</w:t>
      </w:r>
      <w:bookmarkEnd w:id="649"/>
    </w:p>
    <w:p w14:paraId="74E8F7D1" w14:textId="77777777" w:rsidR="002F77E3" w:rsidRDefault="002F77E3" w:rsidP="002F77E3">
      <w:r>
        <w:t xml:space="preserve">As indicated in 3GPP TS 33.501 [8] and 3GPP TS 29.500 [4], the access to the </w:t>
      </w:r>
      <w:r>
        <w:rPr>
          <w:lang w:val="en-US"/>
        </w:rPr>
        <w:t>Nimsas_Ims</w:t>
      </w:r>
      <w:r>
        <w:rPr>
          <w:rFonts w:hint="eastAsia"/>
          <w:lang w:val="en-US" w:eastAsia="zh-CN"/>
        </w:rPr>
        <w:t>EE</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r>
        <w:rPr>
          <w:lang w:val="en-US"/>
        </w:rPr>
        <w:t>Nimsas_Ims</w:t>
      </w:r>
      <w:r>
        <w:rPr>
          <w:rFonts w:hint="eastAsia"/>
          <w:lang w:val="en-US" w:eastAsia="zh-CN"/>
        </w:rPr>
        <w:t>EE</w:t>
      </w:r>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r>
        <w:rPr>
          <w:lang w:val="en-US"/>
        </w:rPr>
        <w:t>Nimsas_EE</w:t>
      </w:r>
      <w:r>
        <w:rPr>
          <w:lang w:eastAsia="zh-CN"/>
        </w:rPr>
        <w:t xml:space="preserve"> </w:t>
      </w:r>
      <w:r>
        <w:t>service.</w:t>
      </w:r>
    </w:p>
    <w:p w14:paraId="20BF64C3" w14:textId="77777777" w:rsidR="002F77E3" w:rsidRDefault="002F77E3" w:rsidP="002F77E3">
      <w:pPr>
        <w:rPr>
          <w:lang w:val="en-US"/>
        </w:rPr>
      </w:pPr>
      <w:r>
        <w:rPr>
          <w:lang w:val="en-US"/>
        </w:rPr>
        <w:t>The Nimsas_Ims</w:t>
      </w:r>
      <w:r>
        <w:rPr>
          <w:rFonts w:hint="eastAsia"/>
          <w:lang w:val="en-US" w:eastAsia="zh-CN"/>
        </w:rPr>
        <w:t>EE</w:t>
      </w:r>
      <w:r>
        <w:rPr>
          <w:lang w:eastAsia="zh-CN"/>
        </w:rPr>
        <w:t xml:space="preserve"> </w:t>
      </w:r>
      <w:r>
        <w:rPr>
          <w:lang w:val="en-US"/>
        </w:rPr>
        <w:t>API defines a single scope "nimsas-</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50" w:name="_Toc199173009"/>
      <w:r w:rsidRPr="005562D7">
        <w:lastRenderedPageBreak/>
        <w:t>6.</w:t>
      </w:r>
      <w:r>
        <w:rPr>
          <w:rFonts w:eastAsiaTheme="minorEastAsia" w:hint="eastAsia"/>
          <w:lang w:eastAsia="zh-CN"/>
        </w:rPr>
        <w:t>4</w:t>
      </w:r>
      <w:r w:rsidRPr="005562D7">
        <w:t>.</w:t>
      </w:r>
      <w:r>
        <w:t>10</w:t>
      </w:r>
      <w:r w:rsidRPr="005562D7">
        <w:tab/>
        <w:t>HTTP redirection</w:t>
      </w:r>
      <w:bookmarkEnd w:id="650"/>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51" w:name="_Toc199173010"/>
      <w:bookmarkStart w:id="652" w:name="MCCQCTEMPBM_00000025"/>
      <w:r>
        <w:rPr>
          <w:rFonts w:eastAsia="宋体"/>
        </w:rPr>
        <w:t>6.</w:t>
      </w:r>
      <w:r>
        <w:rPr>
          <w:rFonts w:eastAsia="宋体" w:hint="eastAsia"/>
          <w:lang w:eastAsia="zh-CN"/>
        </w:rPr>
        <w:t>5</w:t>
      </w:r>
      <w:r>
        <w:rPr>
          <w:rFonts w:eastAsia="宋体"/>
        </w:rPr>
        <w:tab/>
        <w:t>Nimsas_Ims</w:t>
      </w:r>
      <w:r>
        <w:rPr>
          <w:rFonts w:eastAsia="宋体"/>
          <w:lang w:eastAsia="zh-CN"/>
        </w:rPr>
        <w:t>ParameterProvision</w:t>
      </w:r>
      <w:r>
        <w:rPr>
          <w:rFonts w:eastAsia="宋体"/>
        </w:rPr>
        <w:t xml:space="preserve"> Service API</w:t>
      </w:r>
      <w:bookmarkEnd w:id="651"/>
    </w:p>
    <w:p w14:paraId="3D2D69C6" w14:textId="39764166" w:rsidR="001B6BE2" w:rsidRDefault="001B6BE2" w:rsidP="001B6BE2">
      <w:pPr>
        <w:pStyle w:val="31"/>
        <w:rPr>
          <w:rFonts w:eastAsia="宋体"/>
        </w:rPr>
      </w:pPr>
      <w:bookmarkStart w:id="653" w:name="_Toc199173011"/>
      <w:r>
        <w:rPr>
          <w:rFonts w:eastAsia="宋体"/>
        </w:rPr>
        <w:t>6.</w:t>
      </w:r>
      <w:r>
        <w:rPr>
          <w:rFonts w:eastAsia="宋体" w:hint="eastAsia"/>
          <w:lang w:eastAsia="zh-CN"/>
        </w:rPr>
        <w:t>5</w:t>
      </w:r>
      <w:r>
        <w:rPr>
          <w:rFonts w:eastAsia="宋体"/>
        </w:rPr>
        <w:t>.1</w:t>
      </w:r>
      <w:r>
        <w:rPr>
          <w:rFonts w:eastAsia="宋体"/>
        </w:rPr>
        <w:tab/>
        <w:t>API URI</w:t>
      </w:r>
      <w:bookmarkEnd w:id="653"/>
    </w:p>
    <w:p w14:paraId="123FAB12" w14:textId="77777777" w:rsidR="001B6BE2" w:rsidRDefault="001B6BE2" w:rsidP="001B6BE2">
      <w:pPr>
        <w:rPr>
          <w:rFonts w:eastAsia="宋体"/>
          <w:noProof/>
          <w:lang w:eastAsia="zh-CN"/>
        </w:rPr>
      </w:pPr>
      <w:r>
        <w:rPr>
          <w:noProof/>
        </w:rPr>
        <w:t xml:space="preserve">The </w:t>
      </w:r>
      <w:r>
        <w:t>Nimsas_Ims</w:t>
      </w:r>
      <w:r>
        <w:rPr>
          <w:lang w:eastAsia="zh-CN"/>
        </w:rPr>
        <w:t>ParameterProvision</w:t>
      </w:r>
      <w:r>
        <w:t xml:space="preserve"> service</w:t>
      </w:r>
      <w:r>
        <w:rPr>
          <w:noProof/>
        </w:rPr>
        <w:t xml:space="preserve"> shall use the </w:t>
      </w:r>
      <w:r>
        <w:t>Nimsas_Ims</w:t>
      </w:r>
      <w:r>
        <w:rPr>
          <w:lang w:eastAsia="zh-CN"/>
        </w:rPr>
        <w:t>ParameterProvision</w:t>
      </w:r>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r>
        <w:t>Nimsas_Ims</w:t>
      </w:r>
      <w:r>
        <w:rPr>
          <w:lang w:eastAsia="zh-CN"/>
        </w:rPr>
        <w:t>ParameterProvision</w:t>
      </w:r>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{apiRoot}/&lt;apiName&gt;/&lt;apiVersion&gt;/&lt;apiSpecificResourceUriPart&gt;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{apiRoot} shall be set as described in 3GPP TS 29.501 [5].</w:t>
      </w:r>
    </w:p>
    <w:p w14:paraId="08E3F806" w14:textId="77777777" w:rsidR="001B6BE2" w:rsidRDefault="001B6BE2" w:rsidP="001B6BE2">
      <w:pPr>
        <w:pStyle w:val="B1"/>
      </w:pPr>
      <w:r>
        <w:t>-</w:t>
      </w:r>
      <w:r>
        <w:tab/>
        <w:t>The &lt;apiName&gt; shall be "nimsas-</w:t>
      </w:r>
      <w:r>
        <w:rPr>
          <w:lang w:eastAsia="zh-CN"/>
        </w:rPr>
        <w:t>ipp</w:t>
      </w:r>
      <w:r>
        <w:t>".</w:t>
      </w:r>
    </w:p>
    <w:p w14:paraId="2CAEB39B" w14:textId="77777777" w:rsidR="001B6BE2" w:rsidRDefault="001B6BE2" w:rsidP="001B6BE2">
      <w:pPr>
        <w:pStyle w:val="B1"/>
      </w:pPr>
      <w:r>
        <w:t>-</w:t>
      </w:r>
      <w:r>
        <w:tab/>
        <w:t>The &lt;apiVersion&gt; shall be "v1".</w:t>
      </w:r>
    </w:p>
    <w:p w14:paraId="452D0857" w14:textId="4F1943EC" w:rsidR="001B6BE2" w:rsidRDefault="001B6BE2" w:rsidP="001B6BE2">
      <w:pPr>
        <w:pStyle w:val="B1"/>
      </w:pPr>
      <w:r>
        <w:t>-</w:t>
      </w:r>
      <w:r>
        <w:tab/>
        <w:t>The &lt;apiSpecificResourceUriPart&gt;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54" w:name="_Toc199173012"/>
      <w:r>
        <w:rPr>
          <w:rFonts w:eastAsia="宋体"/>
        </w:rPr>
        <w:t>6.</w:t>
      </w:r>
      <w:r>
        <w:rPr>
          <w:rFonts w:eastAsia="宋体" w:hint="eastAsia"/>
          <w:lang w:eastAsia="zh-CN"/>
        </w:rPr>
        <w:t>5</w:t>
      </w:r>
      <w:r>
        <w:rPr>
          <w:rFonts w:eastAsia="宋体"/>
        </w:rPr>
        <w:t>.2</w:t>
      </w:r>
      <w:r>
        <w:rPr>
          <w:rFonts w:eastAsia="宋体"/>
        </w:rPr>
        <w:tab/>
        <w:t>Usage of HTTP</w:t>
      </w:r>
      <w:bookmarkEnd w:id="654"/>
    </w:p>
    <w:p w14:paraId="539A1927" w14:textId="3B6CBA93" w:rsidR="001B6BE2" w:rsidRDefault="001B6BE2" w:rsidP="001B6BE2">
      <w:pPr>
        <w:pStyle w:val="41"/>
        <w:rPr>
          <w:rFonts w:eastAsia="宋体"/>
        </w:rPr>
      </w:pPr>
      <w:bookmarkStart w:id="655" w:name="_Toc199173013"/>
      <w:r>
        <w:rPr>
          <w:rFonts w:eastAsia="宋体"/>
        </w:rPr>
        <w:t>6.</w:t>
      </w:r>
      <w:r>
        <w:rPr>
          <w:rFonts w:eastAsia="宋体" w:hint="eastAsia"/>
          <w:lang w:eastAsia="zh-CN"/>
        </w:rPr>
        <w:t>5</w:t>
      </w:r>
      <w:r>
        <w:rPr>
          <w:rFonts w:eastAsia="宋体"/>
        </w:rPr>
        <w:t>.2.1</w:t>
      </w:r>
      <w:r>
        <w:rPr>
          <w:rFonts w:eastAsia="宋体"/>
        </w:rPr>
        <w:tab/>
        <w:t>General</w:t>
      </w:r>
      <w:bookmarkEnd w:id="655"/>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r>
        <w:t>Nimsas_Ims</w:t>
      </w:r>
      <w:r>
        <w:rPr>
          <w:lang w:eastAsia="zh-CN"/>
        </w:rPr>
        <w:t>ParameterProvision</w:t>
      </w:r>
      <w:r>
        <w:rPr>
          <w:noProof/>
        </w:rPr>
        <w:t xml:space="preserve"> API is contained in Annex A.</w:t>
      </w:r>
    </w:p>
    <w:p w14:paraId="4F47C898" w14:textId="0CFC614B" w:rsidR="001B6BE2" w:rsidRDefault="001B6BE2" w:rsidP="001B6BE2">
      <w:pPr>
        <w:pStyle w:val="41"/>
        <w:rPr>
          <w:rFonts w:eastAsia="宋体"/>
        </w:rPr>
      </w:pPr>
      <w:bookmarkStart w:id="656" w:name="_Toc199173014"/>
      <w:r>
        <w:rPr>
          <w:rFonts w:eastAsia="宋体"/>
        </w:rPr>
        <w:t>6.</w:t>
      </w:r>
      <w:r>
        <w:rPr>
          <w:rFonts w:eastAsia="宋体" w:hint="eastAsia"/>
          <w:lang w:eastAsia="zh-CN"/>
        </w:rPr>
        <w:t>5</w:t>
      </w:r>
      <w:r>
        <w:rPr>
          <w:rFonts w:eastAsia="宋体"/>
        </w:rPr>
        <w:t>.2.2</w:t>
      </w:r>
      <w:r>
        <w:rPr>
          <w:rFonts w:eastAsia="宋体"/>
        </w:rPr>
        <w:tab/>
        <w:t>HTTP standard headers</w:t>
      </w:r>
      <w:bookmarkEnd w:id="656"/>
    </w:p>
    <w:p w14:paraId="0FE74491" w14:textId="4FC2142A" w:rsidR="001B6BE2" w:rsidRDefault="001B6BE2" w:rsidP="001B6BE2">
      <w:pPr>
        <w:pStyle w:val="51"/>
        <w:rPr>
          <w:rFonts w:eastAsia="宋体"/>
        </w:rPr>
      </w:pPr>
      <w:bookmarkStart w:id="657" w:name="_Toc199173015"/>
      <w:r>
        <w:rPr>
          <w:rFonts w:eastAsia="宋体"/>
        </w:rPr>
        <w:t>6.</w:t>
      </w:r>
      <w:r>
        <w:rPr>
          <w:rFonts w:eastAsia="宋体" w:hint="eastAsia"/>
          <w:lang w:eastAsia="zh-CN"/>
        </w:rPr>
        <w:t>5</w:t>
      </w:r>
      <w:r>
        <w:rPr>
          <w:rFonts w:eastAsia="宋体"/>
        </w:rPr>
        <w:t>.2.2.1</w:t>
      </w:r>
      <w:r>
        <w:rPr>
          <w:rFonts w:eastAsia="宋体"/>
        </w:rPr>
        <w:tab/>
        <w:t>General</w:t>
      </w:r>
      <w:bookmarkEnd w:id="657"/>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658" w:name="_Toc199173016"/>
      <w:r>
        <w:rPr>
          <w:rFonts w:eastAsia="宋体"/>
        </w:rPr>
        <w:t>6.</w:t>
      </w:r>
      <w:r>
        <w:rPr>
          <w:rFonts w:eastAsia="宋体" w:hint="eastAsia"/>
          <w:lang w:eastAsia="zh-CN"/>
        </w:rPr>
        <w:t>5</w:t>
      </w:r>
      <w:r>
        <w:rPr>
          <w:rFonts w:eastAsia="宋体"/>
        </w:rPr>
        <w:t>.2.2.2</w:t>
      </w:r>
      <w:r>
        <w:rPr>
          <w:rFonts w:eastAsia="宋体"/>
        </w:rPr>
        <w:tab/>
        <w:t>Content type</w:t>
      </w:r>
      <w:bookmarkEnd w:id="658"/>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2BDB10E" w14:textId="77777777" w:rsidR="001B6BE2" w:rsidRDefault="001B6BE2" w:rsidP="001B6BE2">
      <w:pPr>
        <w:rPr>
          <w:noProof/>
        </w:rPr>
      </w:pPr>
      <w:r>
        <w:lastRenderedPageBreak/>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3E33C9" w14:textId="6678BF9A" w:rsidR="001B6BE2" w:rsidRDefault="001B6BE2" w:rsidP="001B6BE2">
      <w:pPr>
        <w:pStyle w:val="41"/>
        <w:rPr>
          <w:rFonts w:eastAsia="宋体"/>
        </w:rPr>
      </w:pPr>
      <w:bookmarkStart w:id="659" w:name="_Toc199173017"/>
      <w:r>
        <w:rPr>
          <w:rFonts w:eastAsia="宋体"/>
        </w:rPr>
        <w:t>6.</w:t>
      </w:r>
      <w:r>
        <w:rPr>
          <w:rFonts w:eastAsia="宋体" w:hint="eastAsia"/>
          <w:lang w:eastAsia="zh-CN"/>
        </w:rPr>
        <w:t>5</w:t>
      </w:r>
      <w:r>
        <w:rPr>
          <w:rFonts w:eastAsia="宋体"/>
        </w:rPr>
        <w:t>.2.3</w:t>
      </w:r>
      <w:r>
        <w:rPr>
          <w:rFonts w:eastAsia="宋体"/>
        </w:rPr>
        <w:tab/>
        <w:t>HTTP custom headers</w:t>
      </w:r>
      <w:bookmarkEnd w:id="659"/>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660" w:name="_Toc199173018"/>
      <w:r>
        <w:rPr>
          <w:rFonts w:eastAsia="宋体"/>
        </w:rPr>
        <w:t>6.</w:t>
      </w:r>
      <w:r>
        <w:rPr>
          <w:rFonts w:eastAsia="宋体" w:hint="eastAsia"/>
          <w:lang w:eastAsia="zh-CN"/>
        </w:rPr>
        <w:t>5</w:t>
      </w:r>
      <w:r>
        <w:rPr>
          <w:rFonts w:eastAsia="宋体"/>
        </w:rPr>
        <w:t>.3</w:t>
      </w:r>
      <w:r>
        <w:rPr>
          <w:rFonts w:eastAsia="宋体"/>
        </w:rPr>
        <w:tab/>
        <w:t>Resources</w:t>
      </w:r>
      <w:bookmarkEnd w:id="660"/>
    </w:p>
    <w:p w14:paraId="1961E262" w14:textId="633F09C6" w:rsidR="001B6BE2" w:rsidRDefault="001B6BE2" w:rsidP="001B6BE2">
      <w:pPr>
        <w:pStyle w:val="41"/>
        <w:rPr>
          <w:rFonts w:eastAsia="宋体"/>
        </w:rPr>
      </w:pPr>
      <w:bookmarkStart w:id="661" w:name="_Toc199173019"/>
      <w:r>
        <w:rPr>
          <w:rFonts w:eastAsia="宋体"/>
        </w:rPr>
        <w:t>6.</w:t>
      </w:r>
      <w:r>
        <w:rPr>
          <w:rFonts w:eastAsia="宋体" w:hint="eastAsia"/>
          <w:lang w:eastAsia="zh-CN"/>
        </w:rPr>
        <w:t>5</w:t>
      </w:r>
      <w:r>
        <w:rPr>
          <w:rFonts w:eastAsia="宋体"/>
        </w:rPr>
        <w:t>.3.1</w:t>
      </w:r>
      <w:r>
        <w:rPr>
          <w:rFonts w:eastAsia="宋体"/>
        </w:rPr>
        <w:tab/>
        <w:t>Overview</w:t>
      </w:r>
      <w:bookmarkEnd w:id="661"/>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.3.1-1 depicts the resource URIs structure for the Nimsas_Ims</w:t>
      </w:r>
      <w:r>
        <w:rPr>
          <w:lang w:eastAsia="zh-CN"/>
        </w:rPr>
        <w:t>ParameterProvision</w:t>
      </w:r>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7" type="#_x0000_t75" style="width:276.75pt;height:105.2pt" o:ole="">
            <v:imagedata r:id="rId53" o:title=""/>
          </v:shape>
          <o:OLEObject Type="Embed" ProgID="Visio.Drawing.15" ShapeID="_x0000_i1047" DrawAspect="Content" ObjectID="_1809792922" r:id="rId54"/>
        </w:object>
      </w:r>
    </w:p>
    <w:p w14:paraId="10F2C1B7" w14:textId="65D38AEF" w:rsidR="001B6BE2" w:rsidRDefault="001B6BE2" w:rsidP="001B6BE2">
      <w:pPr>
        <w:pStyle w:val="TF"/>
      </w:pPr>
      <w:r>
        <w:t>Figure 6.</w:t>
      </w:r>
      <w:r>
        <w:rPr>
          <w:rFonts w:eastAsiaTheme="minorEastAsia" w:hint="eastAsia"/>
          <w:lang w:eastAsia="zh-CN"/>
        </w:rPr>
        <w:t>5</w:t>
      </w:r>
      <w:r>
        <w:t>.3.1-1: Resource URI structure of the Nimsas_Ims</w:t>
      </w:r>
      <w:r>
        <w:rPr>
          <w:lang w:eastAsia="zh-CN"/>
        </w:rPr>
        <w:t>ParameterProvision</w:t>
      </w:r>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r>
              <w:rPr>
                <w:lang w:eastAsia="zh-CN"/>
              </w:rPr>
              <w:t>ImsParameterProvisioningDataEntry</w:t>
            </w:r>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{imsUeId}/</w:t>
            </w:r>
            <w:r>
              <w:t>ims-</w:t>
            </w:r>
            <w:r>
              <w:rPr>
                <w:lang w:eastAsia="zh-CN"/>
              </w:rPr>
              <w:t>pp-data-store/{afInstanceId}</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662" w:name="_Toc199173020"/>
      <w:r>
        <w:rPr>
          <w:rFonts w:eastAsia="宋体"/>
        </w:rPr>
        <w:t>6.</w:t>
      </w:r>
      <w:r>
        <w:rPr>
          <w:rFonts w:eastAsia="宋体" w:hint="eastAsia"/>
          <w:lang w:eastAsia="zh-CN"/>
        </w:rPr>
        <w:t>5</w:t>
      </w:r>
      <w:r>
        <w:rPr>
          <w:rFonts w:eastAsia="宋体"/>
        </w:rPr>
        <w:t>.3.2</w:t>
      </w:r>
      <w:r>
        <w:rPr>
          <w:rFonts w:eastAsia="宋体"/>
        </w:rPr>
        <w:tab/>
        <w:t>Resource: I</w:t>
      </w:r>
      <w:r>
        <w:rPr>
          <w:rFonts w:eastAsia="宋体"/>
          <w:lang w:eastAsia="zh-CN"/>
        </w:rPr>
        <w:t>msParameterProvisioningDataEntry</w:t>
      </w:r>
      <w:bookmarkEnd w:id="662"/>
    </w:p>
    <w:p w14:paraId="4B585B05" w14:textId="34EE0761" w:rsidR="001B6BE2" w:rsidRDefault="001B6BE2" w:rsidP="001B6BE2">
      <w:pPr>
        <w:pStyle w:val="51"/>
        <w:rPr>
          <w:rFonts w:eastAsia="宋体"/>
        </w:rPr>
      </w:pPr>
      <w:bookmarkStart w:id="663" w:name="_Toc199173021"/>
      <w:r>
        <w:rPr>
          <w:rFonts w:eastAsia="宋体"/>
        </w:rPr>
        <w:t>6.</w:t>
      </w:r>
      <w:r>
        <w:rPr>
          <w:rFonts w:eastAsia="宋体" w:hint="eastAsia"/>
          <w:lang w:eastAsia="zh-CN"/>
        </w:rPr>
        <w:t>5</w:t>
      </w:r>
      <w:r>
        <w:rPr>
          <w:rFonts w:eastAsia="宋体"/>
        </w:rPr>
        <w:t>.3.2.1</w:t>
      </w:r>
      <w:r>
        <w:rPr>
          <w:rFonts w:eastAsia="宋体"/>
        </w:rPr>
        <w:tab/>
        <w:t>Description</w:t>
      </w:r>
      <w:bookmarkEnd w:id="663"/>
    </w:p>
    <w:p w14:paraId="17A89939" w14:textId="77777777" w:rsidR="001B6BE2" w:rsidRDefault="001B6BE2" w:rsidP="001B6BE2">
      <w:pPr>
        <w:rPr>
          <w:rFonts w:eastAsia="宋体"/>
          <w:lang w:eastAsia="zh-CN"/>
        </w:rPr>
      </w:pPr>
      <w:r>
        <w:t>The I</w:t>
      </w:r>
      <w:r>
        <w:rPr>
          <w:lang w:eastAsia="zh-CN"/>
        </w:rPr>
        <w:t>msParameterProvisioningDataEntry</w:t>
      </w:r>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created by NF service consumers of Nimsas_Ims</w:t>
      </w:r>
      <w:r>
        <w:rPr>
          <w:lang w:eastAsia="zh-CN"/>
        </w:rPr>
        <w:t>ParameterProvision</w:t>
      </w:r>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664" w:name="_Toc199173022"/>
      <w:r>
        <w:rPr>
          <w:rFonts w:eastAsia="宋体"/>
        </w:rPr>
        <w:t>6.</w:t>
      </w:r>
      <w:r>
        <w:rPr>
          <w:rFonts w:eastAsia="宋体" w:hint="eastAsia"/>
          <w:lang w:eastAsia="zh-CN"/>
        </w:rPr>
        <w:t>5</w:t>
      </w:r>
      <w:r>
        <w:rPr>
          <w:rFonts w:eastAsia="宋体"/>
        </w:rPr>
        <w:t>.3.2.2</w:t>
      </w:r>
      <w:r>
        <w:rPr>
          <w:rFonts w:eastAsia="宋体"/>
        </w:rPr>
        <w:tab/>
        <w:t>Resource Definition</w:t>
      </w:r>
      <w:bookmarkEnd w:id="664"/>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lastRenderedPageBreak/>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r>
              <w:rPr>
                <w:lang w:eastAsia="zh-CN"/>
              </w:rPr>
              <w:t>imsU</w:t>
            </w:r>
            <w:r>
              <w:t>eId</w:t>
            </w:r>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57885E6" w14:textId="77777777" w:rsidR="001B6BE2" w:rsidRDefault="001B6BE2">
            <w:pPr>
              <w:pStyle w:val="TAL"/>
              <w:rPr>
                <w:lang w:val="en-US"/>
              </w:rPr>
            </w:pPr>
            <w:r>
              <w:rPr>
                <w:lang w:val="en-US"/>
              </w:rPr>
              <w:t>Represents the Subscription Identifier SUPI, GPSI, Group Id or anyUE (see 3GPP TS 23.501 [</w:t>
            </w:r>
            <w:r>
              <w:rPr>
                <w:lang w:val="en-US" w:eastAsia="zh-CN"/>
              </w:rPr>
              <w:t>4</w:t>
            </w:r>
            <w:r>
              <w:rPr>
                <w:lang w:val="en-US"/>
              </w:rPr>
              <w:t>] clause 5.9.2)</w:t>
            </w:r>
          </w:p>
          <w:p w14:paraId="3BB59FFF" w14:textId="77777777" w:rsidR="001B6BE2" w:rsidRDefault="001B6BE2">
            <w:pPr>
              <w:pStyle w:val="TAL"/>
            </w:pPr>
            <w:r>
              <w:t>- If representing a single UE, this parameter shall contain the GPSI or SUPI.</w:t>
            </w:r>
            <w:r>
              <w:rPr>
                <w:lang w:val="en-US"/>
              </w:rPr>
              <w:br/>
            </w:r>
            <w:r>
              <w:rPr>
                <w:lang w:val="en-US"/>
              </w:rPr>
              <w:tab/>
              <w:t>pattern: See pattern of type VarUeId 3GPP TS 29.571 [7]</w:t>
            </w:r>
          </w:p>
          <w:p w14:paraId="41C7D280" w14:textId="77777777" w:rsidR="001B6BE2" w:rsidRDefault="001B6BE2">
            <w:pPr>
              <w:pStyle w:val="TAL"/>
            </w:pPr>
            <w:r>
              <w:t>- If representing a group of UEs, this parameter shall contain the External GroupId.</w:t>
            </w:r>
          </w:p>
          <w:p w14:paraId="29E362AD" w14:textId="77777777" w:rsidR="001B6BE2" w:rsidRDefault="001B6BE2">
            <w:pPr>
              <w:pStyle w:val="TAL"/>
            </w:pPr>
            <w:r>
              <w:tab/>
              <w:t>pattern: "^extgroupid-[^@]+@[^@]+$"</w:t>
            </w:r>
          </w:p>
          <w:p w14:paraId="134D4916" w14:textId="77777777" w:rsidR="001B6BE2" w:rsidRDefault="001B6BE2">
            <w:pPr>
              <w:pStyle w:val="TAL"/>
            </w:pPr>
            <w:r>
              <w:t>- If representing any UE, this parameter shall contain "anyUE".</w:t>
            </w:r>
          </w:p>
          <w:p w14:paraId="16F99A5A" w14:textId="77777777" w:rsidR="001B6BE2" w:rsidRDefault="001B6BE2">
            <w:pPr>
              <w:pStyle w:val="TAL"/>
            </w:pPr>
            <w:r>
              <w:tab/>
              <w:t>pattern: "^anyUE$"</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r>
              <w:t>afInstanceId</w:t>
            </w:r>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7777777" w:rsidR="001B6BE2" w:rsidRDefault="001B6BE2">
            <w:pPr>
              <w:pStyle w:val="TAL"/>
            </w:pPr>
            <w:r>
              <w:t xml:space="preserve">The string identifying the </w:t>
            </w:r>
            <w:r>
              <w:rPr>
                <w:rFonts w:cs="Arial"/>
                <w:szCs w:val="18"/>
              </w:rPr>
              <w:t>originating AF. (NOTE)</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665" w:name="_Toc199173023"/>
      <w:r>
        <w:rPr>
          <w:rFonts w:eastAsia="宋体"/>
        </w:rPr>
        <w:t>6.</w:t>
      </w:r>
      <w:r>
        <w:rPr>
          <w:rFonts w:eastAsia="宋体" w:hint="eastAsia"/>
          <w:lang w:eastAsia="zh-CN"/>
        </w:rPr>
        <w:t>5</w:t>
      </w:r>
      <w:r>
        <w:rPr>
          <w:rFonts w:eastAsia="宋体"/>
        </w:rPr>
        <w:t>.3.2.3</w:t>
      </w:r>
      <w:r>
        <w:rPr>
          <w:rFonts w:eastAsia="宋体"/>
        </w:rPr>
        <w:tab/>
        <w:t>Resource Standard Methods</w:t>
      </w:r>
      <w:bookmarkEnd w:id="665"/>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r>
              <w:t>ImsPpDataEntry</w:t>
            </w:r>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77777777" w:rsidR="001B6BE2" w:rsidRDefault="001B6BE2">
            <w:pPr>
              <w:pStyle w:val="TAL"/>
            </w:pPr>
            <w:r>
              <w:t xml:space="preserve">Creates </w:t>
            </w:r>
            <w:r>
              <w:rPr>
                <w:lang w:eastAsia="zh-CN"/>
              </w:rPr>
              <w:t xml:space="preserve">an </w:t>
            </w:r>
            <w:r>
              <w:t>I</w:t>
            </w:r>
            <w:r>
              <w:rPr>
                <w:lang w:eastAsia="zh-CN"/>
              </w:rPr>
              <w:t>msParameterProvisioningDataEntry resource</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r>
              <w:t>ImsPpDataEntry</w:t>
            </w:r>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777777" w:rsidR="001B6BE2" w:rsidRDefault="001B6BE2">
            <w:pPr>
              <w:pStyle w:val="TAL"/>
            </w:pPr>
            <w:r>
              <w:t xml:space="preserve">Represents a successful </w:t>
            </w:r>
            <w:r>
              <w:rPr>
                <w:lang w:eastAsia="zh-CN"/>
              </w:rPr>
              <w:t xml:space="preserve">creation or </w:t>
            </w:r>
            <w:r>
              <w:t xml:space="preserve">update on the resource is returned. </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r>
              <w:rPr>
                <w:lang w:eastAsia="zh-CN"/>
              </w:rPr>
              <w:t>RedirectResponse</w:t>
            </w:r>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77777777" w:rsidR="001B6BE2" w:rsidRDefault="001B6BE2">
            <w:pPr>
              <w:pStyle w:val="TAN"/>
            </w:pPr>
            <w:r>
              <w:t>NOTE</w:t>
            </w:r>
            <w:r>
              <w:rPr>
                <w:lang w:val="en-US"/>
              </w:rPr>
              <w:t> 1</w:t>
            </w:r>
            <w:r>
              <w:t>:</w:t>
            </w:r>
            <w:r>
              <w:rPr>
                <w:noProof/>
              </w:rPr>
              <w:tab/>
              <w:t xml:space="preserve">The manadatory </w:t>
            </w:r>
            <w:r>
              <w:t xml:space="preserve">HTTP error status code for the </w:t>
            </w:r>
            <w:r>
              <w:rPr>
                <w:lang w:eastAsia="zh-CN"/>
              </w:rPr>
              <w:t>PUT</w:t>
            </w:r>
            <w:r>
              <w:t xml:space="preserve"> method listed in Table 5.2.7.1-1 of 3GPP TS 29.500 [4] also apply.</w:t>
            </w:r>
          </w:p>
          <w:p w14:paraId="24D2ECD7" w14:textId="77777777" w:rsidR="001B6BE2" w:rsidRDefault="001B6BE2">
            <w:pPr>
              <w:pStyle w:val="TAN"/>
            </w:pPr>
            <w:r>
              <w:t>NOTE 2:</w:t>
            </w:r>
            <w:r>
              <w:tab/>
              <w:t>RedirectResponse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lastRenderedPageBreak/>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613755BD" w14:textId="77CFB466" w:rsidR="001B6BE2" w:rsidRDefault="001B6BE2" w:rsidP="001B6BE2">
      <w:pPr>
        <w:pStyle w:val="51"/>
        <w:rPr>
          <w:rFonts w:eastAsia="宋体"/>
        </w:rPr>
      </w:pPr>
      <w:bookmarkStart w:id="666" w:name="_Toc199173024"/>
      <w:r>
        <w:rPr>
          <w:rFonts w:eastAsia="宋体"/>
        </w:rPr>
        <w:t>6.</w:t>
      </w:r>
      <w:r>
        <w:rPr>
          <w:rFonts w:eastAsia="宋体" w:hint="eastAsia"/>
          <w:lang w:eastAsia="zh-CN"/>
        </w:rPr>
        <w:t>5</w:t>
      </w:r>
      <w:r>
        <w:rPr>
          <w:rFonts w:eastAsia="宋体"/>
        </w:rPr>
        <w:t>.3.2.4</w:t>
      </w:r>
      <w:r>
        <w:rPr>
          <w:rFonts w:eastAsia="宋体"/>
        </w:rPr>
        <w:tab/>
        <w:t>Resource Custom Operations</w:t>
      </w:r>
      <w:bookmarkEnd w:id="666"/>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667" w:name="_Toc199173025"/>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667"/>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668" w:name="_Toc199173026"/>
      <w:r>
        <w:rPr>
          <w:rFonts w:eastAsia="宋体"/>
        </w:rPr>
        <w:t>6.</w:t>
      </w:r>
      <w:r>
        <w:rPr>
          <w:rFonts w:eastAsia="宋体" w:hint="eastAsia"/>
          <w:lang w:eastAsia="zh-CN"/>
        </w:rPr>
        <w:t>5</w:t>
      </w:r>
      <w:r>
        <w:rPr>
          <w:rFonts w:eastAsia="宋体"/>
        </w:rPr>
        <w:t>.5</w:t>
      </w:r>
      <w:r>
        <w:rPr>
          <w:rFonts w:eastAsia="宋体"/>
        </w:rPr>
        <w:tab/>
        <w:t>Notifications</w:t>
      </w:r>
      <w:bookmarkEnd w:id="668"/>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669" w:name="_Toc199173027"/>
      <w:r>
        <w:rPr>
          <w:rFonts w:eastAsia="宋体"/>
        </w:rPr>
        <w:t>6.</w:t>
      </w:r>
      <w:r>
        <w:rPr>
          <w:rFonts w:eastAsia="宋体" w:hint="eastAsia"/>
          <w:lang w:eastAsia="zh-CN"/>
        </w:rPr>
        <w:t>5</w:t>
      </w:r>
      <w:r>
        <w:rPr>
          <w:rFonts w:eastAsia="宋体"/>
        </w:rPr>
        <w:t>.6</w:t>
      </w:r>
      <w:r>
        <w:rPr>
          <w:rFonts w:eastAsia="宋体"/>
        </w:rPr>
        <w:tab/>
        <w:t>Data Model</w:t>
      </w:r>
      <w:bookmarkEnd w:id="669"/>
    </w:p>
    <w:p w14:paraId="46F7BF47" w14:textId="613CACEC" w:rsidR="001B6BE2" w:rsidRDefault="001B6BE2" w:rsidP="001B6BE2">
      <w:pPr>
        <w:pStyle w:val="41"/>
        <w:rPr>
          <w:rFonts w:eastAsia="宋体"/>
        </w:rPr>
      </w:pPr>
      <w:bookmarkStart w:id="670" w:name="_Toc199173028"/>
      <w:r>
        <w:rPr>
          <w:rFonts w:eastAsia="宋体"/>
        </w:rPr>
        <w:t>6.</w:t>
      </w:r>
      <w:r>
        <w:rPr>
          <w:rFonts w:eastAsia="宋体" w:hint="eastAsia"/>
          <w:lang w:eastAsia="zh-CN"/>
        </w:rPr>
        <w:t>5</w:t>
      </w:r>
      <w:r>
        <w:rPr>
          <w:rFonts w:eastAsia="宋体"/>
        </w:rPr>
        <w:t>.6.1</w:t>
      </w:r>
      <w:r>
        <w:rPr>
          <w:rFonts w:eastAsia="宋体"/>
        </w:rPr>
        <w:tab/>
        <w:t>General</w:t>
      </w:r>
      <w:bookmarkEnd w:id="670"/>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.6.1-1 specifies the data types defined for the Nimsas_Ims</w:t>
      </w:r>
      <w:r>
        <w:rPr>
          <w:lang w:eastAsia="zh-CN"/>
        </w:rPr>
        <w:t>ParameterProvision</w:t>
      </w:r>
      <w:r>
        <w:t xml:space="preserve"> service based interface protocol.</w:t>
      </w:r>
    </w:p>
    <w:p w14:paraId="142903B4" w14:textId="722EB009" w:rsidR="001B6BE2" w:rsidRDefault="001B6BE2" w:rsidP="001B6BE2">
      <w:pPr>
        <w:pStyle w:val="TH"/>
      </w:pPr>
      <w:r>
        <w:t>Table 6.</w:t>
      </w:r>
      <w:r>
        <w:rPr>
          <w:rFonts w:eastAsiaTheme="minorEastAsia" w:hint="eastAsia"/>
          <w:lang w:eastAsia="zh-CN"/>
        </w:rPr>
        <w:t>5</w:t>
      </w:r>
      <w:r>
        <w:t>.6.1-1: Nimsas_Ims</w:t>
      </w:r>
      <w:r>
        <w:rPr>
          <w:lang w:eastAsia="zh-CN"/>
        </w:rPr>
        <w:t>ParameterProvision</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r>
              <w:t>ImsPpDataEntry</w:t>
            </w:r>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.6.1-2 specifies data types re-used by the Nimsas_Ims</w:t>
      </w:r>
      <w:r>
        <w:rPr>
          <w:lang w:eastAsia="zh-CN"/>
        </w:rPr>
        <w:t>ParameterProvision</w:t>
      </w:r>
      <w:r>
        <w:t xml:space="preserve"> service based interface protocol from other specifications, including a reference to their respective specifications and when needed, a short description of their use within the Nimsas_Ims</w:t>
      </w:r>
      <w:r>
        <w:rPr>
          <w:lang w:eastAsia="zh-CN"/>
        </w:rPr>
        <w:t>ParameterProvision</w:t>
      </w:r>
      <w:r>
        <w:t xml:space="preserve"> service based interface.</w:t>
      </w:r>
    </w:p>
    <w:p w14:paraId="777980F4" w14:textId="596C611E" w:rsidR="001B6BE2" w:rsidRDefault="001B6BE2" w:rsidP="001B6BE2">
      <w:pPr>
        <w:pStyle w:val="TH"/>
      </w:pPr>
      <w:r>
        <w:t>Table 6.</w:t>
      </w:r>
      <w:r>
        <w:rPr>
          <w:rFonts w:eastAsiaTheme="minorEastAsia" w:hint="eastAsia"/>
          <w:lang w:eastAsia="zh-CN"/>
        </w:rPr>
        <w:t>5</w:t>
      </w:r>
      <w:r>
        <w:t>.6.1-2: Nimsas_Ims</w:t>
      </w:r>
      <w:r>
        <w:rPr>
          <w:lang w:eastAsia="zh-CN"/>
        </w:rPr>
        <w:t>ParameterProvision</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77777777" w:rsidR="001B6BE2" w:rsidRDefault="001B6BE2">
            <w:pPr>
              <w:pStyle w:val="TAL"/>
              <w:rPr>
                <w:lang w:eastAsia="zh-CN"/>
              </w:rPr>
            </w:pPr>
          </w:p>
        </w:tc>
        <w:tc>
          <w:tcPr>
            <w:tcW w:w="1984" w:type="dxa"/>
            <w:tcBorders>
              <w:top w:val="single" w:sz="4" w:space="0" w:color="auto"/>
              <w:left w:val="single" w:sz="4" w:space="0" w:color="auto"/>
              <w:bottom w:val="single" w:sz="4" w:space="0" w:color="auto"/>
              <w:right w:val="single" w:sz="4" w:space="0" w:color="auto"/>
            </w:tcBorders>
          </w:tcPr>
          <w:p w14:paraId="334D6B01" w14:textId="77777777" w:rsidR="001B6BE2" w:rsidRDefault="001B6BE2">
            <w:pPr>
              <w:pStyle w:val="TAL"/>
              <w:rPr>
                <w:lang w:eastAsia="zh-CN"/>
              </w:rPr>
            </w:pPr>
          </w:p>
        </w:tc>
        <w:tc>
          <w:tcPr>
            <w:tcW w:w="5617" w:type="dxa"/>
            <w:tcBorders>
              <w:top w:val="single" w:sz="4" w:space="0" w:color="auto"/>
              <w:left w:val="single" w:sz="4" w:space="0" w:color="auto"/>
              <w:bottom w:val="single" w:sz="4" w:space="0" w:color="auto"/>
              <w:right w:val="single" w:sz="4" w:space="0" w:color="auto"/>
            </w:tcBorders>
          </w:tcPr>
          <w:p w14:paraId="3C0EC7C0" w14:textId="77777777" w:rsidR="001B6BE2" w:rsidRDefault="001B6BE2">
            <w:pPr>
              <w:pStyle w:val="TAL"/>
              <w:rPr>
                <w:lang w:eastAsia="zh-CN"/>
              </w:rPr>
            </w:pPr>
          </w:p>
        </w:tc>
      </w:tr>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671" w:name="_Toc199173029"/>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671"/>
    </w:p>
    <w:p w14:paraId="6A1F21A7" w14:textId="29571FAA" w:rsidR="001B6BE2" w:rsidRDefault="001B6BE2" w:rsidP="001B6BE2">
      <w:pPr>
        <w:pStyle w:val="51"/>
        <w:rPr>
          <w:rFonts w:eastAsia="宋体"/>
        </w:rPr>
      </w:pPr>
      <w:bookmarkStart w:id="672" w:name="_Toc199173030"/>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672"/>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673" w:name="_Toc199173031"/>
      <w:r>
        <w:rPr>
          <w:rFonts w:eastAsia="宋体"/>
        </w:rPr>
        <w:lastRenderedPageBreak/>
        <w:t>6.</w:t>
      </w:r>
      <w:r>
        <w:rPr>
          <w:rFonts w:eastAsia="宋体" w:hint="eastAsia"/>
          <w:lang w:eastAsia="zh-CN"/>
        </w:rPr>
        <w:t>5</w:t>
      </w:r>
      <w:r>
        <w:rPr>
          <w:rFonts w:eastAsia="宋体"/>
        </w:rPr>
        <w:t>.6.2.2</w:t>
      </w:r>
      <w:r>
        <w:rPr>
          <w:rFonts w:eastAsia="宋体"/>
        </w:rPr>
        <w:tab/>
        <w:t>Type: ImsPpDataEntry</w:t>
      </w:r>
      <w:bookmarkEnd w:id="673"/>
    </w:p>
    <w:p w14:paraId="080702EA" w14:textId="364071B6" w:rsidR="001B6BE2" w:rsidRDefault="001B6BE2" w:rsidP="001B6BE2">
      <w:pPr>
        <w:pStyle w:val="TH"/>
        <w:rPr>
          <w:rFonts w:eastAsia="宋体"/>
        </w:rPr>
      </w:pPr>
      <w:r>
        <w:t>Table 6.</w:t>
      </w:r>
      <w:r>
        <w:rPr>
          <w:rFonts w:eastAsiaTheme="minorEastAsia" w:hint="eastAsia"/>
          <w:lang w:eastAsia="zh-CN"/>
        </w:rPr>
        <w:t>5</w:t>
      </w:r>
      <w:r>
        <w:t>.6.2.2-1: Definition of type ImsPpDataEntry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77777777" w:rsidR="001B6BE2" w:rsidRDefault="001B6BE2">
            <w:pPr>
              <w:pStyle w:val="TAL"/>
              <w:rPr>
                <w:lang w:eastAsia="zh-CN"/>
              </w:rPr>
            </w:pPr>
            <w:r>
              <w:rPr>
                <w:lang w:eastAsia="zh-CN"/>
              </w:rPr>
              <w:t>rcdServerInformation</w:t>
            </w:r>
          </w:p>
        </w:tc>
        <w:tc>
          <w:tcPr>
            <w:tcW w:w="1498" w:type="dxa"/>
            <w:tcBorders>
              <w:top w:val="single" w:sz="6" w:space="0" w:color="auto"/>
              <w:left w:val="single" w:sz="6" w:space="0" w:color="auto"/>
              <w:bottom w:val="single" w:sz="6" w:space="0" w:color="auto"/>
              <w:right w:val="single" w:sz="6" w:space="0" w:color="auto"/>
            </w:tcBorders>
            <w:hideMark/>
          </w:tcPr>
          <w:p w14:paraId="54A01ACE" w14:textId="77777777" w:rsidR="001B6BE2" w:rsidRDefault="001B6BE2">
            <w:pPr>
              <w:pStyle w:val="TAL"/>
              <w:rPr>
                <w:lang w:eastAsia="zh-CN"/>
              </w:rPr>
            </w:pPr>
            <w:r>
              <w:rPr>
                <w:lang w:eastAsia="zh-CN"/>
              </w:rPr>
              <w:t>RcdServerInfo</w:t>
            </w:r>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77777777" w:rsidR="001B6BE2" w:rsidRDefault="001B6BE2">
            <w:pPr>
              <w:pStyle w:val="TAL"/>
              <w:rPr>
                <w:rFonts w:cs="Arial"/>
                <w:szCs w:val="18"/>
                <w:lang w:eastAsia="zh-CN"/>
              </w:rPr>
            </w:pPr>
            <w:r>
              <w:t xml:space="preserve">The </w:t>
            </w:r>
            <w:r>
              <w:rPr>
                <w:lang w:eastAsia="zh-CN"/>
              </w:rPr>
              <w:t>RCD server information provisioned to the IMS AS</w:t>
            </w:r>
            <w:r>
              <w:rPr>
                <w:rFonts w:cs="Arial"/>
                <w:szCs w:val="18"/>
                <w:lang w:eastAsia="zh-CN"/>
              </w:rPr>
              <w:t>.</w:t>
            </w:r>
          </w:p>
        </w:tc>
      </w:tr>
    </w:tbl>
    <w:p w14:paraId="32D8A145" w14:textId="77777777" w:rsidR="001B6BE2" w:rsidRDefault="001B6BE2" w:rsidP="001B6BE2">
      <w:pPr>
        <w:rPr>
          <w:lang w:val="en-US" w:eastAsia="en-US"/>
        </w:rPr>
      </w:pPr>
    </w:p>
    <w:p w14:paraId="3BAFB40D" w14:textId="77777777" w:rsidR="001B6BE2" w:rsidRDefault="001B6BE2" w:rsidP="001B6BE2">
      <w:pPr>
        <w:pStyle w:val="EditorsNote"/>
      </w:pPr>
      <w:r>
        <w:rPr>
          <w:lang w:eastAsia="zh-CN"/>
        </w:rPr>
        <w:t>Editor’s note:</w:t>
      </w:r>
      <w:r>
        <w:rPr>
          <w:lang w:eastAsia="zh-CN"/>
        </w:rPr>
        <w:tab/>
        <w:t>The RcdServerInfo data type need to be defined as common data and is for FFS.</w:t>
      </w:r>
    </w:p>
    <w:p w14:paraId="5E9B2459" w14:textId="4176A883" w:rsidR="001B6BE2" w:rsidRDefault="001B6BE2" w:rsidP="001B6BE2">
      <w:pPr>
        <w:pStyle w:val="41"/>
        <w:rPr>
          <w:rFonts w:eastAsia="宋体"/>
          <w:lang w:val="en-US"/>
        </w:rPr>
      </w:pPr>
      <w:bookmarkStart w:id="674" w:name="_Toc199173032"/>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674"/>
    </w:p>
    <w:p w14:paraId="00CE4B12" w14:textId="67722AA5" w:rsidR="001B6BE2" w:rsidRDefault="001B6BE2" w:rsidP="001B6BE2">
      <w:pPr>
        <w:pStyle w:val="51"/>
        <w:rPr>
          <w:rFonts w:eastAsia="宋体"/>
        </w:rPr>
      </w:pPr>
      <w:bookmarkStart w:id="675" w:name="_Toc199173033"/>
      <w:r>
        <w:rPr>
          <w:rFonts w:eastAsia="宋体"/>
        </w:rPr>
        <w:t>6.</w:t>
      </w:r>
      <w:r>
        <w:rPr>
          <w:rFonts w:eastAsia="宋体" w:hint="eastAsia"/>
          <w:lang w:eastAsia="zh-CN"/>
        </w:rPr>
        <w:t>5</w:t>
      </w:r>
      <w:r>
        <w:rPr>
          <w:rFonts w:eastAsia="宋体"/>
        </w:rPr>
        <w:t>.6.3.1</w:t>
      </w:r>
      <w:r>
        <w:rPr>
          <w:rFonts w:eastAsia="宋体"/>
        </w:rPr>
        <w:tab/>
        <w:t>Introduction</w:t>
      </w:r>
      <w:bookmarkEnd w:id="675"/>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676" w:name="_Toc199173034"/>
      <w:r>
        <w:rPr>
          <w:rFonts w:eastAsia="宋体"/>
        </w:rPr>
        <w:t>6.</w:t>
      </w:r>
      <w:r>
        <w:rPr>
          <w:rFonts w:eastAsia="宋体" w:hint="eastAsia"/>
          <w:lang w:eastAsia="zh-CN"/>
        </w:rPr>
        <w:t>5</w:t>
      </w:r>
      <w:r>
        <w:rPr>
          <w:rFonts w:eastAsia="宋体"/>
        </w:rPr>
        <w:t>.6.3.2</w:t>
      </w:r>
      <w:r>
        <w:rPr>
          <w:rFonts w:eastAsia="宋体"/>
        </w:rPr>
        <w:tab/>
        <w:t>Simple data types</w:t>
      </w:r>
      <w:bookmarkEnd w:id="676"/>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677" w:name="_Toc199173035"/>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677"/>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678" w:name="_Toc199173036"/>
      <w:r>
        <w:rPr>
          <w:rFonts w:eastAsia="宋体"/>
        </w:rPr>
        <w:t>6.</w:t>
      </w:r>
      <w:r>
        <w:rPr>
          <w:rFonts w:eastAsia="宋体" w:hint="eastAsia"/>
          <w:lang w:eastAsia="zh-CN"/>
        </w:rPr>
        <w:t>5</w:t>
      </w:r>
      <w:r>
        <w:rPr>
          <w:rFonts w:eastAsia="宋体"/>
        </w:rPr>
        <w:t>.6.5</w:t>
      </w:r>
      <w:r>
        <w:rPr>
          <w:rFonts w:eastAsia="宋体"/>
        </w:rPr>
        <w:tab/>
        <w:t>Binary data</w:t>
      </w:r>
      <w:bookmarkEnd w:id="678"/>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679" w:name="_Toc199173037"/>
      <w:r>
        <w:rPr>
          <w:rFonts w:eastAsia="宋体"/>
        </w:rPr>
        <w:t>6.</w:t>
      </w:r>
      <w:r>
        <w:rPr>
          <w:rFonts w:eastAsia="宋体" w:hint="eastAsia"/>
          <w:lang w:eastAsia="zh-CN"/>
        </w:rPr>
        <w:t>5</w:t>
      </w:r>
      <w:r>
        <w:rPr>
          <w:rFonts w:eastAsia="宋体"/>
        </w:rPr>
        <w:t>.7</w:t>
      </w:r>
      <w:r>
        <w:rPr>
          <w:rFonts w:eastAsia="宋体"/>
        </w:rPr>
        <w:tab/>
        <w:t>Error Handling</w:t>
      </w:r>
      <w:bookmarkEnd w:id="679"/>
    </w:p>
    <w:p w14:paraId="46D14157" w14:textId="65CBC760" w:rsidR="001B6BE2" w:rsidRDefault="001B6BE2" w:rsidP="001B6BE2">
      <w:pPr>
        <w:pStyle w:val="41"/>
        <w:rPr>
          <w:rFonts w:eastAsia="宋体"/>
        </w:rPr>
      </w:pPr>
      <w:bookmarkStart w:id="680" w:name="_Toc199173038"/>
      <w:r>
        <w:rPr>
          <w:rFonts w:eastAsia="宋体"/>
        </w:rPr>
        <w:t>6.</w:t>
      </w:r>
      <w:r>
        <w:rPr>
          <w:rFonts w:eastAsia="宋体" w:hint="eastAsia"/>
          <w:lang w:eastAsia="zh-CN"/>
        </w:rPr>
        <w:t>5</w:t>
      </w:r>
      <w:r>
        <w:rPr>
          <w:rFonts w:eastAsia="宋体"/>
        </w:rPr>
        <w:t>.7.1</w:t>
      </w:r>
      <w:r>
        <w:rPr>
          <w:rFonts w:eastAsia="宋体"/>
        </w:rPr>
        <w:tab/>
        <w:t>General</w:t>
      </w:r>
      <w:bookmarkEnd w:id="680"/>
    </w:p>
    <w:p w14:paraId="64C47940" w14:textId="77777777" w:rsidR="001B6BE2" w:rsidRDefault="001B6BE2" w:rsidP="001B6BE2">
      <w:pPr>
        <w:rPr>
          <w:rFonts w:eastAsia="宋体"/>
        </w:rPr>
      </w:pPr>
      <w:r>
        <w:t xml:space="preserve">For the </w:t>
      </w:r>
      <w:r>
        <w:rPr>
          <w:lang w:val="en-US"/>
        </w:rPr>
        <w:t>Nimsas_</w:t>
      </w:r>
      <w:r>
        <w:t>Ims</w:t>
      </w:r>
      <w:r>
        <w:rPr>
          <w:lang w:eastAsia="zh-CN"/>
        </w:rPr>
        <w:t>ParameterProvision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r>
        <w:rPr>
          <w:lang w:val="en-US"/>
        </w:rPr>
        <w:t>Nimsas_</w:t>
      </w:r>
      <w:r>
        <w:t>Ims</w:t>
      </w:r>
      <w:r>
        <w:rPr>
          <w:lang w:eastAsia="zh-CN"/>
        </w:rPr>
        <w:t>ParameterProvision</w:t>
      </w:r>
      <w:r>
        <w:t xml:space="preserve"> API.</w:t>
      </w:r>
    </w:p>
    <w:p w14:paraId="3B97DAE1" w14:textId="35506867" w:rsidR="001B6BE2" w:rsidRDefault="001B6BE2" w:rsidP="001B6BE2">
      <w:pPr>
        <w:pStyle w:val="41"/>
        <w:rPr>
          <w:rFonts w:eastAsia="宋体"/>
        </w:rPr>
      </w:pPr>
      <w:bookmarkStart w:id="681" w:name="_Toc199173039"/>
      <w:r>
        <w:rPr>
          <w:rFonts w:eastAsia="宋体"/>
        </w:rPr>
        <w:t>6.</w:t>
      </w:r>
      <w:r>
        <w:rPr>
          <w:rFonts w:eastAsia="宋体" w:hint="eastAsia"/>
          <w:lang w:eastAsia="zh-CN"/>
        </w:rPr>
        <w:t>5</w:t>
      </w:r>
      <w:r>
        <w:rPr>
          <w:rFonts w:eastAsia="宋体"/>
        </w:rPr>
        <w:t>.7.2</w:t>
      </w:r>
      <w:r>
        <w:rPr>
          <w:rFonts w:eastAsia="宋体"/>
        </w:rPr>
        <w:tab/>
        <w:t>Protocol Errors</w:t>
      </w:r>
      <w:bookmarkEnd w:id="681"/>
    </w:p>
    <w:p w14:paraId="4BB4BA5C" w14:textId="77777777" w:rsidR="001B6BE2" w:rsidRDefault="001B6BE2" w:rsidP="001B6BE2">
      <w:pPr>
        <w:rPr>
          <w:rFonts w:eastAsia="宋体"/>
        </w:rPr>
      </w:pPr>
      <w:r>
        <w:t xml:space="preserve">No specific procedures for the </w:t>
      </w:r>
      <w:r>
        <w:rPr>
          <w:lang w:val="en-US"/>
        </w:rPr>
        <w:t>Nimsas_</w:t>
      </w:r>
      <w:r>
        <w:t>Ims</w:t>
      </w:r>
      <w:r>
        <w:rPr>
          <w:lang w:eastAsia="zh-CN"/>
        </w:rPr>
        <w:t>ParameterProvision</w:t>
      </w:r>
      <w:r>
        <w:t xml:space="preserve"> service are specified.</w:t>
      </w:r>
    </w:p>
    <w:p w14:paraId="6F5E4658" w14:textId="4922F953" w:rsidR="001B6BE2" w:rsidRDefault="001B6BE2" w:rsidP="001B6BE2">
      <w:pPr>
        <w:pStyle w:val="41"/>
        <w:rPr>
          <w:rFonts w:eastAsia="宋体"/>
        </w:rPr>
      </w:pPr>
      <w:bookmarkStart w:id="682" w:name="_Toc199173040"/>
      <w:r>
        <w:rPr>
          <w:rFonts w:eastAsia="宋体"/>
        </w:rPr>
        <w:t>6.</w:t>
      </w:r>
      <w:r>
        <w:rPr>
          <w:rFonts w:eastAsia="宋体" w:hint="eastAsia"/>
          <w:lang w:eastAsia="zh-CN"/>
        </w:rPr>
        <w:t>5</w:t>
      </w:r>
      <w:r>
        <w:rPr>
          <w:rFonts w:eastAsia="宋体"/>
        </w:rPr>
        <w:t>.7.3</w:t>
      </w:r>
      <w:r>
        <w:rPr>
          <w:rFonts w:eastAsia="宋体"/>
        </w:rPr>
        <w:tab/>
        <w:t>Application Errors</w:t>
      </w:r>
      <w:bookmarkEnd w:id="682"/>
    </w:p>
    <w:p w14:paraId="0EBD7F87" w14:textId="14A6201E" w:rsidR="001B6BE2" w:rsidRDefault="001B6BE2" w:rsidP="001B6BE2">
      <w:pPr>
        <w:rPr>
          <w:rFonts w:eastAsia="宋体"/>
        </w:rPr>
      </w:pPr>
      <w:r>
        <w:t xml:space="preserve">The application errors defined for the </w:t>
      </w:r>
      <w:r>
        <w:rPr>
          <w:lang w:val="en-US"/>
        </w:rPr>
        <w:t>Nimsas_</w:t>
      </w:r>
      <w:r>
        <w:t>Ims</w:t>
      </w:r>
      <w:r>
        <w:rPr>
          <w:lang w:eastAsia="zh-CN"/>
        </w:rPr>
        <w:t xml:space="preserve">ParameterProvision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683" w:name="_Toc199173041"/>
      <w:r>
        <w:rPr>
          <w:rFonts w:eastAsia="宋体"/>
        </w:rPr>
        <w:lastRenderedPageBreak/>
        <w:t>6.</w:t>
      </w:r>
      <w:r>
        <w:rPr>
          <w:rFonts w:eastAsia="宋体" w:hint="eastAsia"/>
          <w:lang w:eastAsia="zh-CN"/>
        </w:rPr>
        <w:t>5</w:t>
      </w:r>
      <w:r>
        <w:rPr>
          <w:rFonts w:eastAsia="宋体"/>
        </w:rPr>
        <w:t>.8</w:t>
      </w:r>
      <w:r>
        <w:rPr>
          <w:rFonts w:eastAsia="宋体"/>
          <w:lang w:eastAsia="zh-CN"/>
        </w:rPr>
        <w:tab/>
        <w:t>Feature negotiation</w:t>
      </w:r>
      <w:bookmarkEnd w:id="683"/>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r>
        <w:rPr>
          <w:lang w:val="en-US"/>
        </w:rPr>
        <w:t>Nimsas_</w:t>
      </w:r>
      <w:r>
        <w:t>Ims</w:t>
      </w:r>
      <w:r>
        <w:rPr>
          <w:lang w:eastAsia="zh-CN"/>
        </w:rPr>
        <w:t xml:space="preserve">ParameterProvision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684" w:name="_Toc199173042"/>
      <w:r>
        <w:rPr>
          <w:rFonts w:eastAsia="宋体"/>
        </w:rPr>
        <w:t>6.</w:t>
      </w:r>
      <w:r>
        <w:rPr>
          <w:rFonts w:eastAsia="宋体" w:hint="eastAsia"/>
          <w:lang w:eastAsia="zh-CN"/>
        </w:rPr>
        <w:t>5</w:t>
      </w:r>
      <w:r>
        <w:rPr>
          <w:rFonts w:eastAsia="宋体"/>
        </w:rPr>
        <w:t>.9</w:t>
      </w:r>
      <w:r>
        <w:rPr>
          <w:rFonts w:eastAsia="宋体"/>
        </w:rPr>
        <w:tab/>
        <w:t>Security</w:t>
      </w:r>
      <w:bookmarkEnd w:id="684"/>
    </w:p>
    <w:p w14:paraId="76426E09" w14:textId="77777777" w:rsidR="001B6BE2" w:rsidRDefault="001B6BE2" w:rsidP="001B6BE2">
      <w:pPr>
        <w:rPr>
          <w:rFonts w:eastAsia="宋体"/>
        </w:rPr>
      </w:pPr>
      <w:r>
        <w:t xml:space="preserve">As indicated in 3GPP TS 33.501 [8] and 3GPP TS 29.500 [4], the access to the </w:t>
      </w:r>
      <w:r>
        <w:rPr>
          <w:lang w:val="en-US"/>
        </w:rPr>
        <w:t>Nimsas_</w:t>
      </w:r>
      <w:r>
        <w:t>Ims</w:t>
      </w:r>
      <w:r>
        <w:rPr>
          <w:lang w:eastAsia="zh-CN"/>
        </w:rPr>
        <w:t xml:space="preserve">ParameterProvision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r>
        <w:rPr>
          <w:lang w:val="en-US"/>
        </w:rPr>
        <w:t>Nimsas_</w:t>
      </w:r>
      <w:r>
        <w:t>Ims</w:t>
      </w:r>
      <w:r>
        <w:rPr>
          <w:lang w:eastAsia="zh-CN"/>
        </w:rPr>
        <w:t xml:space="preserve">ParameterProvision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r>
        <w:rPr>
          <w:lang w:val="en-US"/>
        </w:rPr>
        <w:t>Nimsas_</w:t>
      </w:r>
      <w:r>
        <w:t>Ims</w:t>
      </w:r>
      <w:r>
        <w:rPr>
          <w:lang w:eastAsia="zh-CN"/>
        </w:rPr>
        <w:t xml:space="preserve">ParameterProvision </w:t>
      </w:r>
      <w:r>
        <w:t>service.</w:t>
      </w:r>
    </w:p>
    <w:p w14:paraId="579BB137" w14:textId="77777777" w:rsidR="001B6BE2" w:rsidRDefault="001B6BE2" w:rsidP="001B6BE2">
      <w:pPr>
        <w:rPr>
          <w:lang w:val="en-US"/>
        </w:rPr>
      </w:pPr>
      <w:r>
        <w:rPr>
          <w:lang w:val="en-US"/>
        </w:rPr>
        <w:t>The Nimsas_</w:t>
      </w:r>
      <w:r>
        <w:t>Ims</w:t>
      </w:r>
      <w:r>
        <w:rPr>
          <w:lang w:eastAsia="zh-CN"/>
        </w:rPr>
        <w:t xml:space="preserve">ParameterProvision </w:t>
      </w:r>
      <w:r>
        <w:rPr>
          <w:lang w:val="en-US"/>
        </w:rPr>
        <w:t>API defines a single scope "nimsas-i</w:t>
      </w:r>
      <w:r>
        <w:rPr>
          <w:lang w:val="en-US" w:eastAsia="zh-CN"/>
        </w:rPr>
        <w:t>pp</w:t>
      </w:r>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685" w:name="_Toc199173043"/>
      <w:r>
        <w:rPr>
          <w:rFonts w:eastAsia="宋体"/>
        </w:rPr>
        <w:t>6.</w:t>
      </w:r>
      <w:r>
        <w:rPr>
          <w:rFonts w:eastAsia="宋体" w:hint="eastAsia"/>
          <w:lang w:eastAsia="zh-CN"/>
        </w:rPr>
        <w:t>5</w:t>
      </w:r>
      <w:r>
        <w:rPr>
          <w:rFonts w:eastAsia="宋体"/>
        </w:rPr>
        <w:t>.10</w:t>
      </w:r>
      <w:r>
        <w:rPr>
          <w:rFonts w:eastAsia="宋体"/>
        </w:rPr>
        <w:tab/>
        <w:t>HTTP redirection</w:t>
      </w:r>
      <w:bookmarkEnd w:id="685"/>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1BC9588D" w14:textId="1140679B" w:rsidR="007B3457" w:rsidRDefault="00944AF9">
      <w:pPr>
        <w:pStyle w:val="8"/>
      </w:pPr>
      <w:r>
        <w:fldChar w:fldCharType="begin"/>
      </w:r>
      <w:r>
        <w:fldChar w:fldCharType="separate"/>
      </w:r>
      <w:r>
        <w:fldChar w:fldCharType="end"/>
      </w:r>
      <w:bookmarkEnd w:id="652"/>
      <w:r>
        <w:br w:type="page"/>
      </w:r>
      <w:bookmarkStart w:id="686" w:name="_Toc35971450"/>
      <w:bookmarkStart w:id="687" w:name="_Toc510696650"/>
      <w:bookmarkStart w:id="688" w:name="_Toc199173044"/>
      <w:r>
        <w:lastRenderedPageBreak/>
        <w:t>Annex A (normative):</w:t>
      </w:r>
      <w:r>
        <w:br/>
        <w:t>OpenAPI specification</w:t>
      </w:r>
      <w:bookmarkEnd w:id="686"/>
      <w:bookmarkEnd w:id="687"/>
      <w:bookmarkEnd w:id="688"/>
    </w:p>
    <w:p w14:paraId="1656CB21" w14:textId="77777777" w:rsidR="007B3457" w:rsidRDefault="00000000" w:rsidP="003A4F10">
      <w:pPr>
        <w:pStyle w:val="1"/>
      </w:pPr>
      <w:bookmarkStart w:id="689" w:name="_Toc510696651"/>
      <w:bookmarkStart w:id="690" w:name="_Toc35971451"/>
      <w:bookmarkStart w:id="691" w:name="_Toc199173045"/>
      <w:bookmarkStart w:id="692" w:name="_Toc510696653"/>
      <w:r>
        <w:t>A.1</w:t>
      </w:r>
      <w:r>
        <w:tab/>
        <w:t>General</w:t>
      </w:r>
      <w:bookmarkEnd w:id="689"/>
      <w:bookmarkEnd w:id="690"/>
      <w:bookmarkEnd w:id="691"/>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693" w:name="_Toc199173046"/>
      <w:bookmarkStart w:id="694" w:name="_Hlk191386584"/>
      <w:r>
        <w:t>A.2</w:t>
      </w:r>
      <w:r>
        <w:tab/>
      </w:r>
      <w:bookmarkStart w:id="695" w:name="OLE_LINK5"/>
      <w:r w:rsidR="0083253C" w:rsidRPr="0017262F">
        <w:t>Nimsas_SessionEventControl</w:t>
      </w:r>
      <w:bookmarkEnd w:id="695"/>
      <w:r>
        <w:t xml:space="preserve"> API</w:t>
      </w:r>
      <w:bookmarkEnd w:id="693"/>
    </w:p>
    <w:p w14:paraId="69666E72" w14:textId="77777777" w:rsidR="0083253C" w:rsidRPr="007C27B2" w:rsidRDefault="0083253C" w:rsidP="0083253C">
      <w:pPr>
        <w:pStyle w:val="PL"/>
      </w:pPr>
      <w:bookmarkStart w:id="696" w:name="OLE_LINK11"/>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395F71F6"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r w:rsidR="00A218F6">
        <w:rPr>
          <w:rFonts w:eastAsiaTheme="minorEastAsia" w:hint="eastAsia"/>
          <w:lang w:eastAsia="zh-CN"/>
        </w:rPr>
        <w:t>-alpha</w:t>
      </w:r>
      <w:r w:rsidR="009B5285">
        <w:rPr>
          <w:rFonts w:eastAsiaTheme="minorEastAsia" w:hint="eastAsia"/>
          <w:lang w:eastAsia="zh-CN"/>
        </w:rPr>
        <w:t>.</w:t>
      </w:r>
      <w:r w:rsidR="00894065">
        <w:rPr>
          <w:rFonts w:eastAsiaTheme="minorEastAsia" w:hint="eastAsia"/>
          <w:lang w:eastAsia="zh-CN"/>
        </w:rPr>
        <w:t>3</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1DA3CDA6"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894065">
        <w:rPr>
          <w:rFonts w:eastAsiaTheme="minorEastAsia" w:hint="eastAsia"/>
          <w:lang w:eastAsia="zh-CN"/>
        </w:rPr>
        <w:t>2</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bookmarkEnd w:id="694"/>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74996B17" w14:textId="77777777" w:rsidR="00706B5C" w:rsidRDefault="0083253C" w:rsidP="00706B5C">
      <w:pPr>
        <w:pStyle w:val="PL"/>
      </w:pPr>
      <w:r w:rsidRPr="007C27B2">
        <w:t xml:space="preserve">          minItems: 1</w:t>
      </w:r>
    </w:p>
    <w:p w14:paraId="3CAE4B90" w14:textId="77777777" w:rsidR="00706B5C" w:rsidRDefault="00706B5C" w:rsidP="00706B5C">
      <w:pPr>
        <w:pStyle w:val="PL"/>
      </w:pPr>
      <w:r w:rsidRPr="007C27B2">
        <w:t xml:space="preserve">        </w:t>
      </w:r>
      <w:r>
        <w:t>p</w:t>
      </w:r>
      <w:r w:rsidRPr="007C27B2">
        <w:t>s</w:t>
      </w:r>
      <w:r>
        <w:t>DataOff</w:t>
      </w:r>
      <w:r w:rsidRPr="007C27B2">
        <w:t>:</w:t>
      </w:r>
    </w:p>
    <w:p w14:paraId="4E555178" w14:textId="0595B70C" w:rsidR="0083253C" w:rsidRPr="00BB1E30" w:rsidRDefault="00706B5C" w:rsidP="00706B5C">
      <w:pPr>
        <w:pStyle w:val="PL"/>
      </w:pPr>
      <w:r w:rsidRPr="007C27B2">
        <w:t xml:space="preserve">          $ref: '#/components/schemas/</w:t>
      </w:r>
      <w:r>
        <w:t>PsDataOffStatus</w:t>
      </w:r>
      <w:r w:rsidRPr="007C27B2">
        <w:t>'</w:t>
      </w:r>
    </w:p>
    <w:p w14:paraId="1E6B309A" w14:textId="77777777" w:rsidR="00BB1E30" w:rsidRDefault="00BB1E30" w:rsidP="00BB1E30">
      <w:pPr>
        <w:pStyle w:val="PL"/>
      </w:pPr>
      <w:r w:rsidRPr="007C27B2">
        <w:t xml:space="preserve">        </w:t>
      </w:r>
      <w:r>
        <w:rPr>
          <w:rFonts w:hint="eastAsia"/>
          <w:lang w:eastAsia="zh-CN"/>
        </w:rPr>
        <w:t>mediaInfoSet</w:t>
      </w:r>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minItems: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697"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697"/>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bookmarkStart w:id="698" w:name="OLE_LINK10"/>
    </w:p>
    <w:bookmarkEnd w:id="698"/>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boolean</w:t>
      </w:r>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mediaRemovalInd:</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boolean</w:t>
      </w:r>
    </w:p>
    <w:p w14:paraId="4EC555B7" w14:textId="77777777" w:rsidR="00E013C0" w:rsidRDefault="00E013C0" w:rsidP="00E013C0">
      <w:pPr>
        <w:pStyle w:val="PL"/>
      </w:pPr>
      <w:r>
        <w:t xml:space="preserve">          enum:</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lastRenderedPageBreak/>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2845E7A2" w14:textId="77777777" w:rsidR="009E281E" w:rsidRDefault="009E281E" w:rsidP="009E281E">
      <w:pPr>
        <w:pStyle w:val="PL"/>
        <w:rPr>
          <w:lang w:eastAsia="zh-CN"/>
        </w:rPr>
      </w:pPr>
      <w:r>
        <w:rPr>
          <w:lang w:eastAsia="zh-CN"/>
        </w:rPr>
        <w:t xml:space="preserve">          $ref: </w:t>
      </w:r>
      <w:r>
        <w:t>'#/components/schemas/QosHintInfo'</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r>
        <w:t>QosHintInfo</w:t>
      </w:r>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r>
        <w:rPr>
          <w:rFonts w:hint="eastAsia"/>
          <w:lang w:eastAsia="zh-CN"/>
        </w:rPr>
        <w:t>local</w:t>
      </w:r>
      <w:r>
        <w:t>Loss</w:t>
      </w:r>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localLatency:</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lastRenderedPageBreak/>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699" w:name="_Hlk183619482"/>
      <w:r w:rsidRPr="007C27B2">
        <w:t xml:space="preserve">    </w:t>
      </w:r>
      <w:r>
        <w:t>PsDataOffStatus</w:t>
      </w:r>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anyOf:</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enum:</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699"/>
    <w:p w14:paraId="4C34C56C" w14:textId="77777777" w:rsidR="0083253C" w:rsidRPr="00340CDF" w:rsidRDefault="0083253C" w:rsidP="0083253C">
      <w:pPr>
        <w:pStyle w:val="PL"/>
      </w:pPr>
    </w:p>
    <w:bookmarkEnd w:id="696"/>
    <w:p w14:paraId="10A05FB5" w14:textId="77777777" w:rsidR="007B3457" w:rsidRDefault="007B3457"/>
    <w:p w14:paraId="73846FDA" w14:textId="01895616" w:rsidR="007B3457" w:rsidRDefault="00000000" w:rsidP="003A4F10">
      <w:pPr>
        <w:pStyle w:val="1"/>
      </w:pPr>
      <w:bookmarkStart w:id="700" w:name="_Toc35971453"/>
      <w:bookmarkStart w:id="701" w:name="_Toc199173047"/>
      <w:bookmarkStart w:id="702" w:name="_Hlk191386593"/>
      <w:r>
        <w:t>A.3</w:t>
      </w:r>
      <w:r>
        <w:tab/>
      </w:r>
      <w:r w:rsidR="00930C61" w:rsidRPr="002C6BFF">
        <w:t>Nimsas_MediaControl</w:t>
      </w:r>
      <w:r>
        <w:t xml:space="preserve"> API</w:t>
      </w:r>
      <w:bookmarkEnd w:id="692"/>
      <w:bookmarkEnd w:id="700"/>
      <w:bookmarkEnd w:id="701"/>
    </w:p>
    <w:p w14:paraId="3AAE8FAE" w14:textId="0D3692A7" w:rsidR="00930C61" w:rsidRDefault="00930C61" w:rsidP="00930C61">
      <w:pPr>
        <w:pStyle w:val="PL"/>
      </w:pPr>
      <w:bookmarkStart w:id="70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25CAE25A" w:rsidR="00930C61" w:rsidRPr="00522201" w:rsidRDefault="00930C61" w:rsidP="00930C61">
      <w:pPr>
        <w:pStyle w:val="PL"/>
      </w:pPr>
      <w:r>
        <w:t xml:space="preserve">  version: </w:t>
      </w:r>
      <w:bookmarkStart w:id="704" w:name="OLE_LINK9"/>
      <w:r w:rsidR="00A7416D" w:rsidRPr="00A7416D">
        <w:t>1.</w:t>
      </w:r>
      <w:r w:rsidR="00CB3FCE">
        <w:rPr>
          <w:rFonts w:eastAsiaTheme="minorEastAsia" w:hint="eastAsia"/>
          <w:lang w:eastAsia="zh-CN"/>
        </w:rPr>
        <w:t>1</w:t>
      </w:r>
      <w:r w:rsidR="00A7416D" w:rsidRPr="00A7416D">
        <w:t>.</w:t>
      </w:r>
      <w:r w:rsidR="00522201">
        <w:rPr>
          <w:rFonts w:eastAsiaTheme="minorEastAsia" w:hint="eastAsia"/>
          <w:lang w:eastAsia="zh-CN"/>
        </w:rPr>
        <w:t>1</w:t>
      </w:r>
      <w:r w:rsidR="00CB3FCE">
        <w:rPr>
          <w:rFonts w:eastAsiaTheme="minorEastAsia" w:hint="eastAsia"/>
          <w:lang w:eastAsia="zh-CN"/>
        </w:rPr>
        <w:t>-alpha.</w:t>
      </w:r>
      <w:r w:rsidR="003D2048">
        <w:rPr>
          <w:rFonts w:eastAsiaTheme="minorEastAsia" w:hint="eastAsia"/>
          <w:lang w:eastAsia="zh-CN"/>
        </w:rPr>
        <w:t>2</w:t>
      </w:r>
      <w:bookmarkEnd w:id="704"/>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259BB884" w:rsidR="00930C61" w:rsidRDefault="00930C61" w:rsidP="00930C61">
      <w:pPr>
        <w:pStyle w:val="PL"/>
      </w:pPr>
      <w:r>
        <w:t xml:space="preserve">    © 202</w:t>
      </w:r>
      <w:r w:rsidR="00CB3FCE">
        <w:rPr>
          <w:rFonts w:eastAsiaTheme="minorEastAsia" w:hint="eastAsia"/>
          <w:lang w:eastAsia="zh-CN"/>
        </w:rPr>
        <w:t>5</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735A540F" w:rsidR="00930C61" w:rsidRDefault="00930C61" w:rsidP="00930C61">
      <w:pPr>
        <w:pStyle w:val="PL"/>
      </w:pPr>
      <w:r>
        <w:t xml:space="preserve">    3GPP TS 29.175 V</w:t>
      </w:r>
      <w:r w:rsidR="00EA4AD2">
        <w:t>1</w:t>
      </w:r>
      <w:r w:rsidR="00CB3FCE">
        <w:rPr>
          <w:rFonts w:eastAsiaTheme="minorEastAsia" w:hint="eastAsia"/>
          <w:lang w:eastAsia="zh-CN"/>
        </w:rPr>
        <w:t>9</w:t>
      </w:r>
      <w:r>
        <w:t>.</w:t>
      </w:r>
      <w:r w:rsidR="003D2048">
        <w:rPr>
          <w:rFonts w:eastAsiaTheme="minorEastAsia" w:hint="eastAsia"/>
          <w:lang w:eastAsia="zh-CN"/>
        </w:rPr>
        <w:t>2</w:t>
      </w:r>
      <w:r>
        <w:t>.0;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lastRenderedPageBreak/>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bookmarkEnd w:id="702"/>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lastRenderedPageBreak/>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75AD4CD9" w14:textId="77777777" w:rsidR="00320AC0" w:rsidRDefault="00930C61" w:rsidP="00320AC0">
      <w:pPr>
        <w:pStyle w:val="PL"/>
        <w:rPr>
          <w:lang w:eastAsia="en-US"/>
        </w:rPr>
      </w:pPr>
      <w:r>
        <w:t xml:space="preserve">          $ref: 'TS29571_CommonData.yaml#/components/schemas/MediaId'</w:t>
      </w:r>
    </w:p>
    <w:p w14:paraId="146A0ADC" w14:textId="77777777" w:rsidR="00320AC0" w:rsidRDefault="00320AC0" w:rsidP="00320AC0">
      <w:pPr>
        <w:pStyle w:val="PL"/>
        <w:rPr>
          <w:lang w:val="en-US" w:eastAsia="zh-CN"/>
        </w:rPr>
      </w:pPr>
      <w:r>
        <w:rPr>
          <w:lang w:val="en-US" w:eastAsia="zh-CN"/>
        </w:rPr>
        <w:t xml:space="preserve">        associatedMediaIds:</w:t>
      </w:r>
    </w:p>
    <w:p w14:paraId="432F4E4C" w14:textId="77777777" w:rsidR="00320AC0" w:rsidRDefault="00320AC0" w:rsidP="00320AC0">
      <w:pPr>
        <w:pStyle w:val="PL"/>
        <w:rPr>
          <w:lang w:val="en-US" w:eastAsia="zh-CN"/>
        </w:rPr>
      </w:pPr>
      <w:r>
        <w:rPr>
          <w:lang w:val="en-US" w:eastAsia="zh-CN"/>
        </w:rPr>
        <w:t xml:space="preserve">          description: &gt;</w:t>
      </w:r>
    </w:p>
    <w:p w14:paraId="08DB922E" w14:textId="77777777" w:rsidR="00320AC0" w:rsidRDefault="00320AC0" w:rsidP="00320AC0">
      <w:pPr>
        <w:pStyle w:val="PL"/>
        <w:rPr>
          <w:lang w:val="en-US" w:eastAsia="zh-CN"/>
        </w:rPr>
      </w:pPr>
      <w:r>
        <w:rPr>
          <w:lang w:val="en-US" w:eastAsia="zh-CN"/>
        </w:rPr>
        <w:t xml:space="preserve">            media streams which are de-multiplexed from a multiplexed</w:t>
      </w:r>
    </w:p>
    <w:p w14:paraId="6A8396A5" w14:textId="77777777" w:rsidR="00320AC0" w:rsidRDefault="00320AC0" w:rsidP="00320AC0">
      <w:pPr>
        <w:pStyle w:val="PL"/>
        <w:rPr>
          <w:lang w:val="en-US" w:eastAsia="zh-CN"/>
        </w:rPr>
      </w:pPr>
      <w:r>
        <w:rPr>
          <w:lang w:val="en-US" w:eastAsia="zh-CN"/>
        </w:rPr>
        <w:t xml:space="preserve">            media component with the value set to the media ID of the</w:t>
      </w:r>
    </w:p>
    <w:p w14:paraId="55373106" w14:textId="77777777" w:rsidR="00320AC0" w:rsidRDefault="00320AC0" w:rsidP="00320AC0">
      <w:pPr>
        <w:pStyle w:val="PL"/>
        <w:rPr>
          <w:lang w:val="en-US" w:eastAsia="zh-CN"/>
        </w:rPr>
      </w:pPr>
      <w:r>
        <w:rPr>
          <w:lang w:val="en-US" w:eastAsia="zh-CN"/>
        </w:rPr>
        <w:t xml:space="preserve">            original multiplexed media.</w:t>
      </w:r>
    </w:p>
    <w:p w14:paraId="4160A166" w14:textId="77777777" w:rsidR="00320AC0" w:rsidRDefault="00320AC0" w:rsidP="00320AC0">
      <w:pPr>
        <w:pStyle w:val="PL"/>
        <w:rPr>
          <w:lang w:val="en-US" w:eastAsia="zh-CN"/>
        </w:rPr>
      </w:pPr>
      <w:r>
        <w:rPr>
          <w:lang w:val="en-US" w:eastAsia="zh-CN"/>
        </w:rPr>
        <w:t xml:space="preserve">          type: array</w:t>
      </w:r>
    </w:p>
    <w:p w14:paraId="331CA750" w14:textId="77777777" w:rsidR="00320AC0" w:rsidRDefault="00320AC0" w:rsidP="00320AC0">
      <w:pPr>
        <w:pStyle w:val="PL"/>
        <w:rPr>
          <w:lang w:val="en-US" w:eastAsia="zh-CN"/>
        </w:rPr>
      </w:pPr>
      <w:r>
        <w:rPr>
          <w:lang w:val="en-US" w:eastAsia="zh-CN"/>
        </w:rPr>
        <w:t xml:space="preserve">          additionalProperties:</w:t>
      </w:r>
    </w:p>
    <w:p w14:paraId="6D4B790F" w14:textId="77777777" w:rsidR="00320AC0" w:rsidRDefault="00320AC0" w:rsidP="00320AC0">
      <w:pPr>
        <w:pStyle w:val="PL"/>
        <w:rPr>
          <w:lang w:val="en-US" w:eastAsia="zh-CN"/>
        </w:rPr>
      </w:pPr>
      <w:r>
        <w:rPr>
          <w:lang w:val="en-US" w:eastAsia="zh-CN"/>
        </w:rPr>
        <w:t xml:space="preserve">            $ref: 'TS29571_CommonData.yaml#/components/schemas/MediaId'</w:t>
      </w:r>
    </w:p>
    <w:p w14:paraId="0CA9275B" w14:textId="7CBCE727" w:rsidR="00930C61" w:rsidRDefault="00320AC0" w:rsidP="00930C61">
      <w:pPr>
        <w:pStyle w:val="PL"/>
      </w:pPr>
      <w:r>
        <w:rPr>
          <w:lang w:val="en-US" w:eastAsia="zh-CN"/>
        </w:rPr>
        <w:t xml:space="preserve">          minProperties: 1</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5E87601D" w14:textId="77777777" w:rsidR="000A6F44" w:rsidRDefault="00323E91" w:rsidP="000A6F44">
      <w:pPr>
        <w:pStyle w:val="PL"/>
      </w:pPr>
      <w:r>
        <w:t xml:space="preserve">          $ref: '#/components/schemas/</w:t>
      </w:r>
      <w:r>
        <w:rPr>
          <w:rFonts w:hint="eastAsia"/>
          <w:lang w:eastAsia="zh-CN"/>
        </w:rPr>
        <w:t>AudioVideoReNegotiationInd</w:t>
      </w:r>
      <w: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avatarMedia:</w:t>
      </w:r>
    </w:p>
    <w:p w14:paraId="2C67C22E" w14:textId="487AB857" w:rsidR="00930C61" w:rsidRDefault="000A6F44" w:rsidP="000A6F44">
      <w:pPr>
        <w:pStyle w:val="PL"/>
      </w:pPr>
      <w:r>
        <w:rPr>
          <w:rFonts w:hint="eastAsia"/>
          <w:lang w:eastAsia="zh-CN"/>
        </w:rPr>
        <w:lastRenderedPageBreak/>
        <w:t xml:space="preserve"> </w:t>
      </w:r>
      <w:r>
        <w:rPr>
          <w:lang w:eastAsia="zh-CN"/>
        </w:rPr>
        <w:t xml:space="preserve">         $ref: '</w:t>
      </w:r>
      <w:r>
        <w:t>TS29176_</w:t>
      </w:r>
      <w:r w:rsidRPr="00750465">
        <w:t>Nmf_MRM</w:t>
      </w:r>
      <w:r>
        <w:t>.yaml#/components/schemas/</w:t>
      </w:r>
      <w:r>
        <w:rPr>
          <w:lang w:eastAsia="zh-CN"/>
        </w:rPr>
        <w:t>AvatarMedia</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pPr>
      <w:r>
        <w:t xml:space="preserve">          $ref: 'TS29571_CommonData.yaml#/components/schemas/AppBindingInfo'</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qosHintInfo:</w:t>
      </w:r>
    </w:p>
    <w:p w14:paraId="0690776E" w14:textId="165B45D0" w:rsidR="002F7F20" w:rsidRDefault="009E281E" w:rsidP="009E281E">
      <w:pPr>
        <w:pStyle w:val="PL"/>
      </w:pPr>
      <w:r>
        <w:rPr>
          <w:lang w:eastAsia="zh-CN"/>
        </w:rPr>
        <w:t xml:space="preserve">          $ref: </w:t>
      </w:r>
      <w:r>
        <w:t>'TS29175_Nimsas_SessionEventControl.yaml#/components/schemas/QosHintInfo'</w:t>
      </w: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lastRenderedPageBreak/>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05" w:name="_Toc160489003"/>
      <w:bookmarkStart w:id="706" w:name="_Toc199173048"/>
      <w:bookmarkEnd w:id="703"/>
      <w:r>
        <w:t>A.</w:t>
      </w:r>
      <w:r>
        <w:rPr>
          <w:rFonts w:eastAsiaTheme="minorEastAsia" w:hint="eastAsia"/>
          <w:lang w:eastAsia="zh-CN"/>
        </w:rPr>
        <w:t>4</w:t>
      </w:r>
      <w:r>
        <w:tab/>
      </w:r>
      <w:r w:rsidRPr="002C6BFF">
        <w:t>Nimsas_</w:t>
      </w:r>
      <w:r>
        <w:t>ImsSessionManagement API</w:t>
      </w:r>
      <w:bookmarkEnd w:id="705"/>
      <w:bookmarkEnd w:id="706"/>
    </w:p>
    <w:p w14:paraId="1FAF1E2F" w14:textId="555335A1" w:rsidR="00E35279" w:rsidRDefault="00E35279" w:rsidP="00E35279">
      <w:pPr>
        <w:pStyle w:val="PL"/>
        <w:rPr>
          <w:lang w:eastAsia="zh-CN"/>
        </w:rPr>
      </w:pPr>
      <w:r w:rsidRPr="000B480E">
        <w:rPr>
          <w:lang w:val="en-US"/>
        </w:rPr>
        <w:t>openapi: 3.0.0</w:t>
      </w:r>
      <w:r w:rsidRPr="000B480E">
        <w:rPr>
          <w:lang w:val="en-US"/>
        </w:rPr>
        <w:br/>
      </w:r>
      <w:r w:rsidRPr="000B480E">
        <w:rPr>
          <w:lang w:val="en-US"/>
        </w:rPr>
        <w:br/>
        <w:t>info:</w:t>
      </w:r>
      <w:r w:rsidRPr="000B480E">
        <w:rPr>
          <w:lang w:val="en-US"/>
        </w:rPr>
        <w:br/>
        <w:t xml:space="preserve">  title: 'IMS AS ImsSessionManagement Service'</w:t>
      </w:r>
      <w:r w:rsidRPr="000B480E">
        <w:rPr>
          <w:lang w:val="en-US"/>
        </w:rPr>
        <w:br/>
        <w:t xml:space="preserve">  version: 1.</w:t>
      </w:r>
      <w:r>
        <w:rPr>
          <w:lang w:val="en-US"/>
        </w:rPr>
        <w:t>0</w:t>
      </w:r>
      <w:r w:rsidRPr="000B480E">
        <w:rPr>
          <w:lang w:val="en-US"/>
        </w:rPr>
        <w:t>.</w:t>
      </w:r>
      <w:r>
        <w:rPr>
          <w:lang w:val="en-US"/>
        </w:rPr>
        <w:t>0</w:t>
      </w:r>
      <w:r w:rsidRPr="000B480E">
        <w:rPr>
          <w:lang w:val="en-US"/>
        </w:rPr>
        <w:t>-alpha.1</w:t>
      </w:r>
      <w:r w:rsidRPr="000B480E">
        <w:rPr>
          <w:lang w:val="en-US"/>
        </w:rPr>
        <w:br/>
        <w:t xml:space="preserve">  description: |</w:t>
      </w:r>
      <w:r w:rsidRPr="000B480E">
        <w:rPr>
          <w:lang w:val="en-US"/>
        </w:rPr>
        <w:br/>
        <w:t xml:space="preserve">    Nimsas_ImsSessionManagement Service.  </w:t>
      </w:r>
      <w:r w:rsidRPr="000B480E">
        <w:rPr>
          <w:lang w:val="en-US"/>
        </w:rPr>
        <w:br/>
        <w:t xml:space="preserve">    © 2025, 3GPP Organizational Partners (ARIB, ATIS, CCSA, ETSI, TSDSI, TTA, TTC).  </w:t>
      </w:r>
      <w:r w:rsidRPr="000B480E">
        <w:rPr>
          <w:lang w:val="en-US"/>
        </w:rPr>
        <w:br/>
        <w:t xml:space="preserve">    All rights reserved.</w:t>
      </w:r>
      <w:r w:rsidRPr="000B480E">
        <w:rPr>
          <w:lang w:val="en-US"/>
        </w:rPr>
        <w:br/>
      </w:r>
      <w:r w:rsidRPr="000B480E">
        <w:rPr>
          <w:lang w:val="en-US"/>
        </w:rPr>
        <w:br/>
        <w:t>externalDocs:</w:t>
      </w:r>
      <w:r w:rsidRPr="000B480E">
        <w:rPr>
          <w:lang w:val="en-US"/>
        </w:rPr>
        <w:br/>
        <w:t xml:space="preserve">  description: &gt;</w:t>
      </w:r>
      <w:r w:rsidRPr="000B480E">
        <w:rPr>
          <w:lang w:val="en-US"/>
        </w:rPr>
        <w:br/>
        <w:t xml:space="preserve">    3GPP TS 29.175 V19.</w:t>
      </w:r>
      <w:r>
        <w:rPr>
          <w:lang w:val="en-US"/>
        </w:rPr>
        <w:t>2</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t>servers:</w:t>
      </w:r>
      <w:r w:rsidRPr="000B480E">
        <w:rPr>
          <w:lang w:val="en-US"/>
        </w:rPr>
        <w:br/>
        <w:t xml:space="preserve">  - url: '{apiRoot}/nimsas-ism/v1'</w:t>
      </w:r>
      <w:r w:rsidRPr="000B480E">
        <w:rPr>
          <w:lang w:val="en-US"/>
        </w:rPr>
        <w:br/>
        <w:t xml:space="preserve">    variables:</w:t>
      </w:r>
      <w:r w:rsidRPr="000B480E">
        <w:rPr>
          <w:lang w:val="en-US"/>
        </w:rPr>
        <w:br/>
        <w:t xml:space="preserve">      apiRoot:</w:t>
      </w:r>
      <w:r w:rsidRPr="000B480E">
        <w:rPr>
          <w:lang w:val="en-US"/>
        </w:rPr>
        <w:br/>
        <w:t xml:space="preserve">        default: https://example.com</w:t>
      </w:r>
      <w:r w:rsidRPr="000B480E">
        <w:rPr>
          <w:lang w:val="en-US"/>
        </w:rPr>
        <w:br/>
        <w:t xml:space="preserve">        description: apiRoot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nimsas-ism</w:t>
      </w:r>
      <w:r w:rsidRPr="000B480E">
        <w:rPr>
          <w:lang w:val="en-US"/>
        </w:rPr>
        <w:br/>
      </w:r>
      <w:r w:rsidRPr="000B480E">
        <w:rPr>
          <w:lang w:val="en-US"/>
        </w:rPr>
        <w:br/>
        <w:t>paths:</w:t>
      </w:r>
      <w:r w:rsidRPr="000B480E">
        <w:rPr>
          <w:lang w:val="en-US"/>
        </w:rPr>
        <w:br/>
        <w:t xml:space="preserve">  /ims-se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operationId: ImsSessionCreate</w:t>
      </w:r>
      <w:r w:rsidRPr="000B480E">
        <w:rPr>
          <w:lang w:val="en-US"/>
        </w:rPr>
        <w:br/>
        <w:t xml:space="preserve">      tags:</w:t>
      </w:r>
      <w:r w:rsidRPr="000B480E">
        <w:rPr>
          <w:lang w:val="en-US"/>
        </w:rPr>
        <w:br/>
        <w:t xml:space="preserve">        - IMS Sessions (Collection)</w:t>
      </w:r>
      <w:r w:rsidRPr="000B480E">
        <w:rPr>
          <w:lang w:val="en-US"/>
        </w:rPr>
        <w:br/>
        <w:t xml:space="preserve">      requestBody:</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r>
      <w:r w:rsidRPr="000B480E">
        <w:rPr>
          <w:lang w:val="en-US"/>
        </w:rPr>
        <w:lastRenderedPageBreak/>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{apiRoot}/nimsas-ism/&lt;apiVersion&gt;/ims-sessions/{sessionId}.</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sions/{sessionId}:</w:t>
      </w:r>
      <w:r w:rsidRPr="000B480E">
        <w:rPr>
          <w:lang w:val="en-US"/>
        </w:rPr>
        <w:br/>
        <w:t xml:space="preserve">    patch:</w:t>
      </w:r>
      <w:r w:rsidRPr="000B480E">
        <w:rPr>
          <w:lang w:val="en-US"/>
        </w:rPr>
        <w:br/>
        <w:t xml:space="preserve">      summary: modify the IMS session</w:t>
      </w:r>
      <w:r w:rsidRPr="000B480E">
        <w:rPr>
          <w:lang w:val="en-US"/>
        </w:rPr>
        <w:br/>
        <w:t xml:space="preserve">      operationId: ImsSessionModify</w:t>
      </w:r>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t xml:space="preserve">      requestBody:</w:t>
      </w:r>
      <w:r w:rsidRPr="000B480E">
        <w:rPr>
          <w:lang w:val="en-US"/>
        </w:rPr>
        <w:br/>
        <w:t xml:space="preserve">        content:</w:t>
      </w:r>
      <w:r w:rsidRPr="000B480E">
        <w:rPr>
          <w:lang w:val="en-US"/>
        </w:rPr>
        <w:br/>
        <w:t xml:space="preserve">          application/json-patch+json:</w:t>
      </w:r>
      <w:r w:rsidRPr="000B480E">
        <w:rPr>
          <w:lang w:val="en-US"/>
        </w:rPr>
        <w:br/>
        <w:t xml:space="preserve">            schema:</w:t>
      </w:r>
      <w:r w:rsidRPr="000B480E">
        <w:rPr>
          <w:lang w:val="en-US"/>
        </w:rPr>
        <w:br/>
        <w:t xml:space="preserve">              type: array</w:t>
      </w:r>
      <w:r w:rsidRPr="000B480E">
        <w:rPr>
          <w:lang w:val="en-US"/>
        </w:rPr>
        <w:br/>
      </w:r>
      <w:r w:rsidRPr="000B480E">
        <w:rPr>
          <w:lang w:val="en-US"/>
        </w:rPr>
        <w:lastRenderedPageBreak/>
        <w:t xml:space="preserve">              items:</w:t>
      </w:r>
      <w:r w:rsidRPr="000B480E">
        <w:rPr>
          <w:lang w:val="en-US"/>
        </w:rPr>
        <w:br/>
        <w:t xml:space="preserve">                $ref: 'TS29571_CommonData.yaml#/components/schemas/PatchItem'</w:t>
      </w:r>
      <w:r w:rsidRPr="000B480E">
        <w:rPr>
          <w:lang w:val="en-US"/>
        </w:rPr>
        <w:br/>
        <w:t xml:space="preserve">              minItems: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'#/components/schemas/ImsSessionInfo'</w:t>
      </w:r>
      <w:r w:rsidRPr="000B480E">
        <w:rPr>
          <w:lang w:val="en-US"/>
        </w:rPr>
        <w:b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t xml:space="preserve">    delete:</w:t>
      </w:r>
      <w:r w:rsidRPr="000B480E">
        <w:rPr>
          <w:lang w:val="en-US"/>
        </w:rPr>
        <w:br/>
        <w:t xml:space="preserve">      summary: delete the IMS session</w:t>
      </w:r>
      <w:r w:rsidRPr="000B480E">
        <w:rPr>
          <w:lang w:val="en-US"/>
        </w:rPr>
        <w:br/>
        <w:t xml:space="preserve">      operationId: ImsSessionDelete</w:t>
      </w:r>
      <w:r w:rsidRPr="000B480E">
        <w:rPr>
          <w:lang w:val="en-US"/>
        </w:rPr>
        <w:br/>
        <w:t xml:space="preserve">      tags:</w:t>
      </w:r>
      <w:r w:rsidRPr="000B480E">
        <w:rPr>
          <w:lang w:val="en-US"/>
        </w:rPr>
        <w:br/>
        <w:t xml:space="preserve">        - IMS Session Deletion</w:t>
      </w:r>
      <w:r w:rsidRPr="000B480E">
        <w:rPr>
          <w:lang w:val="en-US"/>
        </w:rPr>
        <w:br/>
        <w:t xml:space="preserve">      parameters:</w:t>
      </w:r>
      <w:r w:rsidRPr="000B480E">
        <w:rPr>
          <w:lang w:val="en-US"/>
        </w:rPr>
        <w:br/>
        <w:t xml:space="preserve">        - name: sessionId</w:t>
      </w:r>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'TS29571_CommonData.yaml#/components/schemas/SessionId'</w:t>
      </w:r>
      <w:r w:rsidRPr="000B480E">
        <w:rPr>
          <w:lang w:val="en-US"/>
        </w:rPr>
        <w:br/>
        <w:t xml:space="preserve">      responses:</w:t>
      </w:r>
      <w:r w:rsidRPr="000B480E">
        <w:rPr>
          <w:lang w:val="en-US"/>
        </w:rPr>
        <w:br/>
        <w:t xml:space="preserve">        '204':</w:t>
      </w:r>
      <w:r w:rsidRPr="000B480E">
        <w:rPr>
          <w:lang w:val="en-US"/>
        </w:rPr>
        <w:br/>
        <w:t xml:space="preserve">          description: No content, successful delete of the resource identified by sessionId.</w:t>
      </w:r>
      <w:r w:rsidRPr="000B480E">
        <w:rPr>
          <w:lang w:val="en-US"/>
        </w:rPr>
        <w:br/>
        <w:t xml:space="preserve">        '307':</w:t>
      </w:r>
      <w:r w:rsidRPr="000B480E">
        <w:rPr>
          <w:lang w:val="en-US"/>
        </w:rPr>
        <w:br/>
        <w:t xml:space="preserve">          description: Temporary Redirect</w:t>
      </w:r>
      <w:r w:rsidRPr="000B480E">
        <w:rPr>
          <w:lang w:val="en-US"/>
        </w:rPr>
        <w:br/>
      </w:r>
      <w:r w:rsidRPr="000B480E">
        <w:rPr>
          <w:lang w:val="en-US"/>
        </w:rPr>
        <w:lastRenderedPageBreak/>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/ims-se</w:t>
      </w:r>
      <w:r>
        <w:rPr>
          <w:lang w:val="en-US"/>
        </w:rPr>
        <w:t>s</w:t>
      </w:r>
      <w:r w:rsidRPr="000B480E">
        <w:rPr>
          <w:lang w:val="en-US"/>
        </w:rPr>
        <w:t>sions/event-subscriptions:</w:t>
      </w:r>
      <w:r w:rsidRPr="000B480E">
        <w:rPr>
          <w:lang w:val="en-US"/>
        </w:rPr>
        <w:br/>
        <w:t xml:space="preserve">    post:</w:t>
      </w:r>
      <w:r w:rsidRPr="000B480E">
        <w:rPr>
          <w:lang w:val="en-US"/>
        </w:rPr>
        <w:br/>
        <w:t xml:space="preserve">    </w:t>
      </w:r>
      <w:r w:rsidRPr="000B480E">
        <w:rPr>
          <w:i/>
          <w:iCs/>
          <w:lang w:val="en-US"/>
        </w:rPr>
        <w:t># This is a pseudo operation, NF service consumers shall NOT invoke this method!</w:t>
      </w:r>
      <w:r w:rsidRPr="000B480E">
        <w:rPr>
          <w:i/>
          <w:iCs/>
          <w:lang w:val="en-US"/>
        </w:rPr>
        <w:br/>
        <w:t xml:space="preserve">      </w:t>
      </w:r>
      <w:r w:rsidRPr="000B480E">
        <w:rPr>
          <w:lang w:val="en-US"/>
        </w:rPr>
        <w:t>summary: Nimsas_ImsSessionManagement Subscribe service operation, pseudo operation</w:t>
      </w:r>
      <w:r w:rsidRPr="000B480E">
        <w:rPr>
          <w:lang w:val="en-US"/>
        </w:rPr>
        <w:br/>
        <w:t xml:space="preserve">      tags:</w:t>
      </w:r>
      <w:r w:rsidRPr="000B480E">
        <w:rPr>
          <w:lang w:val="en-US"/>
        </w:rPr>
        <w:br/>
        <w:t xml:space="preserve">        - IMS Session Event Subscriptions (Collection)</w:t>
      </w:r>
      <w:r w:rsidRPr="000B480E">
        <w:rPr>
          <w:lang w:val="en-US"/>
        </w:rPr>
        <w:br/>
        <w:t xml:space="preserve">      operationId: Subscribe</w:t>
      </w:r>
      <w:r w:rsidRPr="000B480E">
        <w:rPr>
          <w:lang w:val="en-US"/>
        </w:rPr>
        <w:br/>
        <w:t xml:space="preserve">      requestBody:</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w:t>
      </w:r>
      <w:r w:rsidRPr="000B480E">
        <w:rPr>
          <w:i/>
          <w:iCs/>
          <w:lang w:val="en-US"/>
        </w:rPr>
        <w:t># Unspecified schema for the JSON body, since this is not used by consumer or producer.</w:t>
      </w:r>
      <w:r w:rsidRPr="000B480E">
        <w:rPr>
          <w:i/>
          <w:iCs/>
          <w:lang w:val="en-US"/>
        </w:rPr>
        <w:br/>
        <w:t xml:space="preserve">            </w:t>
      </w:r>
      <w:r w:rsidRPr="000B480E">
        <w:rPr>
          <w:lang w:val="en-US"/>
        </w:rPr>
        <w:t>schema: {}</w:t>
      </w:r>
      <w:r w:rsidRPr="000B480E">
        <w:rPr>
          <w:lang w:val="en-US"/>
        </w:rPr>
        <w:br/>
        <w:t xml:space="preserve">      responses:</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callbacks:</w:t>
      </w:r>
      <w:r w:rsidRPr="000B480E">
        <w:rPr>
          <w:lang w:val="en-US"/>
        </w:rPr>
        <w:br/>
        <w:t xml:space="preserve">        eventNotification:</w:t>
      </w:r>
      <w:r w:rsidRPr="000B480E">
        <w:rPr>
          <w:lang w:val="en-US"/>
        </w:rPr>
        <w:br/>
        <w:t xml:space="preserve">          '{</w:t>
      </w:r>
      <w:r w:rsidRPr="00154A67">
        <w:t>$request.body#</w:t>
      </w:r>
      <w:r w:rsidRPr="008748AA">
        <w:t>/</w:t>
      </w:r>
      <w:r w:rsidRPr="000B480E">
        <w:rPr>
          <w:lang w:val="en-US"/>
        </w:rPr>
        <w:t>notifUri}':</w:t>
      </w:r>
      <w:r w:rsidRPr="000B480E">
        <w:rPr>
          <w:lang w:val="en-US"/>
        </w:rPr>
        <w:br/>
        <w:t xml:space="preserve">          </w:t>
      </w:r>
      <w:r w:rsidRPr="000B480E">
        <w:rPr>
          <w:i/>
          <w:iCs/>
          <w:lang w:val="en-US"/>
        </w:rPr>
        <w:t xml:space="preserve"># </w:t>
      </w:r>
      <w:r w:rsidRPr="00B910B8">
        <w:t xml:space="preserve">The notification URI of </w:t>
      </w:r>
      <w:r>
        <w:t>the Service</w:t>
      </w:r>
      <w:r w:rsidRPr="00B910B8">
        <w:t xml:space="preserve"> Consumer to receive the </w:t>
      </w:r>
      <w:r>
        <w:t xml:space="preserve">IMS </w:t>
      </w:r>
      <w:r w:rsidRPr="00B910B8">
        <w:t>session event</w:t>
      </w:r>
      <w:r>
        <w:rPr>
          <w:rFonts w:eastAsiaTheme="minorEastAsia" w:hint="eastAsia"/>
          <w:lang w:eastAsia="zh-CN"/>
        </w:rPr>
        <w:t>s</w:t>
      </w:r>
      <w:r w:rsidRPr="000B480E">
        <w:rPr>
          <w:i/>
          <w:iCs/>
          <w:lang w:val="en-US"/>
        </w:rPr>
        <w:t>.</w:t>
      </w:r>
      <w:r w:rsidRPr="000B480E">
        <w:rPr>
          <w:i/>
          <w:iCs/>
          <w:lang w:val="en-US"/>
        </w:rPr>
        <w:br/>
        <w:t xml:space="preserve">            </w:t>
      </w:r>
      <w:r w:rsidRPr="000B480E">
        <w:rPr>
          <w:lang w:val="en-US"/>
        </w:rPr>
        <w:t>post:</w:t>
      </w:r>
      <w:r w:rsidRPr="000B480E">
        <w:rPr>
          <w:lang w:val="en-US"/>
        </w:rPr>
        <w:br/>
        <w:t xml:space="preserve">              requestBody:</w:t>
      </w:r>
      <w:r w:rsidRPr="000B480E">
        <w:rPr>
          <w:lang w:val="en-US"/>
        </w:rPr>
        <w:br/>
        <w:t xml:space="preserve">                required: true</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'#/components/schemas/ImsSessionEventNotification'</w:t>
      </w:r>
      <w:r w:rsidRPr="000B480E">
        <w:rPr>
          <w:lang w:val="en-US"/>
        </w:rPr>
        <w:br/>
        <w:t xml:space="preserve">              responses:</w:t>
      </w:r>
      <w:r w:rsidRPr="000B480E">
        <w:rPr>
          <w:lang w:val="en-US"/>
        </w:rPr>
        <w:br/>
        <w:t xml:space="preserve">                '204':</w:t>
      </w:r>
      <w:r w:rsidRPr="000B480E">
        <w:rPr>
          <w:lang w:val="en-US"/>
        </w:rPr>
        <w:br/>
        <w:t xml:space="preserve">                  description: No Content, notification was succesfull.</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r>
      <w:r w:rsidRPr="000B480E">
        <w:rPr>
          <w:lang w:val="en-US"/>
        </w:rPr>
        <w:lastRenderedPageBreak/>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application/json:</w:t>
      </w:r>
      <w:r w:rsidRPr="000B480E">
        <w:rPr>
          <w:lang w:val="en-US"/>
        </w:rPr>
        <w:br/>
        <w:t xml:space="preserve">                      schema:</w:t>
      </w:r>
      <w:r w:rsidRPr="000B480E">
        <w:rPr>
          <w:lang w:val="en-US"/>
        </w:rPr>
        <w:br/>
        <w:t xml:space="preserve">                        $ref: 'TS29571_CommonData.yaml#/components/schemas/RedirectResponse'</w:t>
      </w:r>
      <w:r w:rsidRPr="000B480E">
        <w:rPr>
          <w:lang w:val="en-US"/>
        </w:rPr>
        <w:br/>
        <w:t xml:space="preserve">                  headers:</w:t>
      </w:r>
      <w:r w:rsidRPr="000B480E">
        <w:rPr>
          <w:lang w:val="en-US"/>
        </w:rPr>
        <w:br/>
        <w:t xml:space="preserve">                    Location:</w:t>
      </w:r>
      <w:r w:rsidRPr="000B480E">
        <w:rPr>
          <w:lang w:val="en-US"/>
        </w:rPr>
        <w:br/>
        <w:t xml:space="preserve">                      description: &gt;</w:t>
      </w:r>
      <w:r w:rsidRPr="000B480E">
        <w:rPr>
          <w:lang w:val="en-US"/>
        </w:rPr>
        <w:br/>
        <w:t xml:space="preserve">                        The URI pointing to the resource located on the redirect target NF</w:t>
      </w:r>
      <w:r w:rsidRPr="000B480E">
        <w:rPr>
          <w:lang w:val="en-US"/>
        </w:rPr>
        <w:br/>
        <w:t xml:space="preserve">                        service consumer.</w:t>
      </w:r>
      <w:r w:rsidRPr="000B480E">
        <w:rPr>
          <w:lang w:val="en-US"/>
        </w:rPr>
        <w:br/>
        <w:t xml:space="preserve">                      required: true</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components:</w:t>
      </w:r>
      <w:r w:rsidRPr="000B480E">
        <w:rPr>
          <w:lang w:val="en-US"/>
        </w:rPr>
        <w:br/>
      </w:r>
      <w:r w:rsidRPr="000B480E">
        <w:rPr>
          <w:lang w:val="en-US"/>
        </w:rPr>
        <w:br/>
        <w:t xml:space="preserve">  securitySchemes:</w:t>
      </w:r>
      <w:r w:rsidRPr="000B480E">
        <w:rPr>
          <w:lang w:val="en-US"/>
        </w:rPr>
        <w:br/>
        <w:t xml:space="preserve">    oAuth2ClientCredentials:</w:t>
      </w:r>
      <w:r w:rsidRPr="000B480E">
        <w:rPr>
          <w:lang w:val="en-US"/>
        </w:rPr>
        <w:br/>
        <w:t xml:space="preserve">      type: oauth2</w:t>
      </w:r>
      <w:r w:rsidRPr="000B480E">
        <w:rPr>
          <w:lang w:val="en-US"/>
        </w:rPr>
        <w:br/>
        <w:t xml:space="preserve">      flows:</w:t>
      </w:r>
      <w:r w:rsidRPr="000B480E">
        <w:rPr>
          <w:lang w:val="en-US"/>
        </w:rPr>
        <w:br/>
        <w:t xml:space="preserve">        clientCredentials:</w:t>
      </w:r>
      <w:r w:rsidRPr="000B480E">
        <w:rPr>
          <w:lang w:val="en-US"/>
        </w:rPr>
        <w:br/>
        <w:t xml:space="preserve">          tokenUrl: '{nrfApiRoot}/oauth2/token'</w:t>
      </w:r>
      <w:r w:rsidRPr="000B480E">
        <w:rPr>
          <w:lang w:val="en-US"/>
        </w:rPr>
        <w:br/>
        <w:t xml:space="preserve">          scopes:</w:t>
      </w:r>
      <w:r w:rsidRPr="000B480E">
        <w:rPr>
          <w:lang w:val="en-US"/>
        </w:rPr>
        <w:br/>
        <w:t xml:space="preserve">            nimsas-ism: Access to the Nimsas_ImsSessionManagement API.</w:t>
      </w:r>
      <w:r w:rsidRPr="000B480E">
        <w:rPr>
          <w:lang w:val="en-US"/>
        </w:rPr>
        <w:br/>
      </w:r>
      <w:r w:rsidRPr="000B480E">
        <w:rPr>
          <w:lang w:val="en-US"/>
        </w:rPr>
        <w:br/>
        <w:t xml:space="preserve">  schemas:</w:t>
      </w:r>
      <w:r w:rsidRPr="000B480E">
        <w:rPr>
          <w:lang w:val="en-US"/>
        </w:rPr>
        <w:br/>
      </w:r>
      <w:r w:rsidRPr="000B480E">
        <w:rPr>
          <w:lang w:val="en-US"/>
        </w:rPr>
        <w:br/>
      </w:r>
      <w:r w:rsidRPr="000B480E">
        <w:rPr>
          <w:i/>
          <w:iCs/>
          <w:lang w:val="en-US"/>
        </w:rPr>
        <w:t># STRUCTURED DATA TYPES</w:t>
      </w:r>
      <w:r w:rsidRPr="000B480E">
        <w:rPr>
          <w:i/>
          <w:iCs/>
          <w:lang w:val="en-US"/>
        </w:rPr>
        <w:br/>
      </w:r>
      <w:r w:rsidRPr="000B480E">
        <w:rPr>
          <w:i/>
          <w:iCs/>
          <w:lang w:val="en-US"/>
        </w:rPr>
        <w:br/>
        <w:t xml:space="preserve">    </w:t>
      </w:r>
      <w:r w:rsidRPr="000B480E">
        <w:rPr>
          <w:lang w:val="en-US"/>
        </w:rPr>
        <w:t>ImsSessionInfo:</w:t>
      </w:r>
      <w:r w:rsidRPr="000B480E">
        <w:rPr>
          <w:lang w:val="en-US"/>
        </w:rPr>
        <w:br/>
        <w:t xml:space="preserve">      description: The IMS session information and the media list used in the IMS session.</w:t>
      </w:r>
      <w:r w:rsidRPr="000B480E">
        <w:rPr>
          <w:lang w:val="en-US"/>
        </w:rPr>
        <w:br/>
        <w:t xml:space="preserve">      type: object</w:t>
      </w:r>
      <w:r w:rsidRPr="000B480E">
        <w:rPr>
          <w:lang w:val="en-US"/>
        </w:rPr>
        <w:br/>
        <w:t xml:space="preserve">      required:</w:t>
      </w:r>
      <w:r w:rsidRPr="000B480E">
        <w:rPr>
          <w:lang w:val="en-US"/>
        </w:rPr>
        <w:br/>
        <w:t xml:space="preserve">        - sessionInfo</w:t>
      </w:r>
      <w:r w:rsidRPr="000B480E">
        <w:rPr>
          <w:lang w:val="en-US"/>
        </w:rPr>
        <w:br/>
        <w:t xml:space="preserve">        - mediaInfoSet</w:t>
      </w:r>
      <w:r w:rsidRPr="000B480E">
        <w:rPr>
          <w:lang w:val="en-US"/>
        </w:rPr>
        <w:br/>
        <w:t xml:space="preserve">      properties:</w:t>
      </w:r>
      <w:r w:rsidRPr="000B480E">
        <w:rPr>
          <w:lang w:val="en-US"/>
        </w:rPr>
        <w:br/>
        <w:t xml:space="preserve">        sessionInfo:</w:t>
      </w:r>
      <w:r w:rsidRPr="000B480E">
        <w:rPr>
          <w:lang w:val="en-US"/>
        </w:rPr>
        <w:br/>
        <w:t xml:space="preserve">          $ref: '#/components/schemas/SessionInfoSM'</w:t>
      </w:r>
      <w:r w:rsidRPr="000B480E">
        <w:rPr>
          <w:lang w:val="en-US"/>
        </w:rPr>
        <w:br/>
        <w:t xml:space="preserve">        mediaInfoSet:</w:t>
      </w:r>
      <w:r w:rsidRPr="000B480E">
        <w:rPr>
          <w:lang w:val="en-US"/>
        </w:rPr>
        <w:br/>
        <w:t xml:space="preserve">          description: Includes a list of media related information.</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'#/components/schemas/MediaInfoExternal'</w:t>
      </w:r>
      <w:r w:rsidRPr="000B480E">
        <w:rPr>
          <w:lang w:val="en-US"/>
        </w:rPr>
        <w:br/>
        <w:t xml:space="preserve">          min</w:t>
      </w:r>
      <w:r>
        <w:rPr>
          <w:lang w:val="en-US"/>
        </w:rPr>
        <w:t>Item</w:t>
      </w:r>
      <w:r w:rsidRPr="000B480E">
        <w:rPr>
          <w:lang w:val="en-US"/>
        </w:rPr>
        <w:t>s: 1</w:t>
      </w:r>
      <w:r w:rsidRPr="000B480E">
        <w:rPr>
          <w:lang w:val="en-US"/>
        </w:rPr>
        <w:br/>
        <w:t xml:space="preserve">        sessionId:</w:t>
      </w:r>
      <w:r w:rsidRPr="000B480E">
        <w:rPr>
          <w:lang w:val="en-US"/>
        </w:rPr>
        <w:br/>
        <w:t xml:space="preserve">          $ref: 'TS29571_CommonData.yaml#/components/schemas/SessionId'</w:t>
      </w:r>
      <w:r w:rsidRPr="000B480E">
        <w:rPr>
          <w:lang w:val="en-US"/>
        </w:rPr>
        <w:br/>
        <w:t xml:space="preserve">        notifUri:</w:t>
      </w:r>
      <w:r w:rsidRPr="000B480E">
        <w:rPr>
          <w:lang w:val="en-US"/>
        </w:rPr>
        <w:br/>
      </w:r>
      <w:r w:rsidRPr="000B480E">
        <w:rPr>
          <w:lang w:val="en-US"/>
        </w:rPr>
        <w:lastRenderedPageBreak/>
        <w:t xml:space="preserve">          $ref: 'TS29571_CommonData.yaml#/components/schemas/Uri'</w:t>
      </w:r>
      <w:r w:rsidRPr="000B480E">
        <w:rPr>
          <w:lang w:val="en-US"/>
        </w:rPr>
        <w:br/>
        <w:t xml:space="preserve">        notifCorrelationId:</w:t>
      </w:r>
      <w:r w:rsidRPr="000B480E">
        <w:rPr>
          <w:lang w:val="en-US"/>
        </w:rPr>
        <w:br/>
        <w:t xml:space="preserve">          type: string</w:t>
      </w:r>
      <w:r w:rsidRPr="000B480E">
        <w:rPr>
          <w:lang w:val="en-US"/>
        </w:rPr>
        <w:br/>
      </w:r>
      <w:r w:rsidRPr="000B480E">
        <w:rPr>
          <w:lang w:val="en-US"/>
        </w:rPr>
        <w:br/>
        <w:t xml:space="preserve">    SessionInfoSM:</w:t>
      </w:r>
      <w:r w:rsidRPr="000B480E">
        <w:rPr>
          <w:lang w:val="en-US"/>
        </w:rPr>
        <w:br/>
        <w:t xml:space="preserve">      description: The session information to be used.</w:t>
      </w:r>
      <w:r w:rsidRPr="000B480E">
        <w:rPr>
          <w:lang w:val="en-US"/>
        </w:rPr>
        <w:br/>
        <w:t xml:space="preserve">      type: object</w:t>
      </w:r>
      <w:r w:rsidRPr="000B480E">
        <w:rPr>
          <w:lang w:val="en-US"/>
        </w:rPr>
        <w:br/>
        <w:t xml:space="preserve">      required:</w:t>
      </w:r>
      <w:r w:rsidRPr="000B480E">
        <w:rPr>
          <w:lang w:val="en-US"/>
        </w:rPr>
        <w:br/>
        <w:t xml:space="preserve">        - callingId</w:t>
      </w:r>
      <w:r w:rsidRPr="000B480E">
        <w:rPr>
          <w:lang w:val="en-US"/>
        </w:rPr>
        <w:br/>
        <w:t xml:space="preserve">        - calledId</w:t>
      </w:r>
      <w:r w:rsidRPr="000B480E">
        <w:rPr>
          <w:lang w:val="en-US"/>
        </w:rPr>
        <w:br/>
        <w:t xml:space="preserve">      properties:</w:t>
      </w:r>
      <w:r w:rsidRPr="000B480E">
        <w:rPr>
          <w:lang w:val="en-US"/>
        </w:rPr>
        <w:br/>
        <w:t xml:space="preserve">        callingId:</w:t>
      </w:r>
      <w:r w:rsidRPr="000B480E">
        <w:rPr>
          <w:lang w:val="en-US"/>
        </w:rPr>
        <w:br/>
        <w:t xml:space="preserve">          $ref: 'TS29562_Nhss_imsSDM.yaml#/components/schemas/ImsPublicId'</w:t>
      </w:r>
      <w:r w:rsidRPr="000B480E">
        <w:rPr>
          <w:lang w:val="en-US"/>
        </w:rPr>
        <w:br/>
        <w:t xml:space="preserve">        calledId:</w:t>
      </w:r>
      <w:r w:rsidRPr="000B480E">
        <w:rPr>
          <w:lang w:val="en-US"/>
        </w:rPr>
        <w:br/>
        <w:t xml:space="preserve">          $ref: 'TS29562_Nhss_imsSDM.yaml#/components/schemas/ImsPublicId'</w:t>
      </w:r>
      <w:r w:rsidRPr="000B480E">
        <w:rPr>
          <w:lang w:val="en-US"/>
        </w:rPr>
        <w:br/>
      </w:r>
      <w:r w:rsidRPr="000B480E">
        <w:rPr>
          <w:lang w:val="en-US"/>
        </w:rPr>
        <w:br/>
        <w:t xml:space="preserve">    MediaInfoExternal:</w:t>
      </w:r>
      <w:r w:rsidRPr="000B480E">
        <w:rPr>
          <w:lang w:val="en-US"/>
        </w:rPr>
        <w:br/>
        <w:t xml:space="preserve">      description: The media information used in the external created or updated IMS session.</w:t>
      </w:r>
      <w:r w:rsidRPr="000B480E">
        <w:rPr>
          <w:lang w:val="en-US"/>
        </w:rPr>
        <w:br/>
        <w:t xml:space="preserve">      type: object</w:t>
      </w:r>
      <w:r w:rsidRPr="000B480E">
        <w:rPr>
          <w:lang w:val="en-US"/>
        </w:rPr>
        <w:br/>
        <w:t xml:space="preserve">      required:</w:t>
      </w:r>
      <w:r w:rsidRPr="000B480E">
        <w:rPr>
          <w:lang w:val="en-US"/>
        </w:rPr>
        <w:br/>
        <w:t xml:space="preserve">        - mediaType</w:t>
      </w:r>
      <w:r w:rsidRPr="000B480E">
        <w:rPr>
          <w:lang w:val="en-US"/>
        </w:rPr>
        <w:br/>
        <w:t xml:space="preserve">        - mediaCorrectionId</w:t>
      </w:r>
      <w:r w:rsidRPr="000B480E">
        <w:rPr>
          <w:lang w:val="en-US"/>
        </w:rPr>
        <w:br/>
        <w:t xml:space="preserve">      properties:</w:t>
      </w:r>
      <w:r w:rsidRPr="000B480E">
        <w:rPr>
          <w:lang w:val="en-US"/>
        </w:rPr>
        <w:br/>
        <w:t xml:space="preserve">        mediaType:</w:t>
      </w:r>
      <w:r w:rsidRPr="000B480E">
        <w:rPr>
          <w:lang w:val="en-US"/>
        </w:rPr>
        <w:br/>
        <w:t xml:space="preserve">          $ref: 'TS29175_Nimsas_SessionEventControl.yaml#/components/schemas/MediaType'</w:t>
      </w:r>
      <w:r w:rsidRPr="000B480E">
        <w:rPr>
          <w:lang w:val="en-US"/>
        </w:rPr>
        <w:br/>
        <w:t xml:space="preserve">        mediaCorrectionId:</w:t>
      </w:r>
      <w:r w:rsidRPr="000B480E">
        <w:rPr>
          <w:lang w:val="en-US"/>
        </w:rPr>
        <w:br/>
        <w:t xml:space="preserve">          type: string</w:t>
      </w:r>
      <w:r w:rsidRPr="000B480E">
        <w:rPr>
          <w:lang w:val="en-US"/>
        </w:rPr>
        <w:br/>
        <w:t xml:space="preserve">        dcMediaParas:</w:t>
      </w:r>
      <w:r w:rsidRPr="000B480E">
        <w:rPr>
          <w:lang w:val="en-US"/>
        </w:rPr>
        <w:br/>
        <w:t xml:space="preserve">          description: The information of the created data channel media.</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'#/components/schemas/DcMediaPara'</w:t>
      </w:r>
      <w:r w:rsidRPr="000B480E">
        <w:rPr>
          <w:lang w:val="en-US"/>
        </w:rPr>
        <w:br/>
        <w:t xml:space="preserve">          min</w:t>
      </w:r>
      <w:r>
        <w:rPr>
          <w:lang w:val="en-US"/>
        </w:rPr>
        <w:t>Items</w:t>
      </w:r>
      <w:r w:rsidRPr="000B480E">
        <w:rPr>
          <w:lang w:val="en-US"/>
        </w:rPr>
        <w:t>: 1</w:t>
      </w:r>
      <w:r w:rsidRPr="000B480E">
        <w:rPr>
          <w:lang w:val="en-US"/>
        </w:rPr>
        <w:br/>
      </w:r>
      <w:r w:rsidRPr="000B480E">
        <w:rPr>
          <w:lang w:val="en-US"/>
        </w:rPr>
        <w:br/>
        <w:t xml:space="preserve">    DcMediaPara:</w:t>
      </w:r>
      <w:r w:rsidRPr="000B480E">
        <w:rPr>
          <w:lang w:val="en-US"/>
        </w:rPr>
        <w:br/>
        <w:t xml:space="preserve">      description: The parameters of the IMS DC media.</w:t>
      </w:r>
      <w:r w:rsidRPr="000B480E">
        <w:rPr>
          <w:lang w:val="en-US"/>
        </w:rPr>
        <w:br/>
        <w:t xml:space="preserve">      type: object</w:t>
      </w:r>
      <w:r w:rsidRPr="000B480E">
        <w:rPr>
          <w:lang w:val="en-US"/>
        </w:rPr>
        <w:br/>
        <w:t xml:space="preserve">      required:</w:t>
      </w:r>
      <w:r w:rsidRPr="000B480E">
        <w:rPr>
          <w:lang w:val="en-US"/>
        </w:rPr>
        <w:br/>
        <w:t xml:space="preserve">        - dcType</w:t>
      </w:r>
      <w:r w:rsidRPr="000B480E">
        <w:rPr>
          <w:lang w:val="en-US"/>
        </w:rPr>
        <w:br/>
        <w:t xml:space="preserve">      properties:</w:t>
      </w:r>
      <w:r w:rsidRPr="000B480E">
        <w:rPr>
          <w:lang w:val="en-US"/>
        </w:rPr>
        <w:br/>
        <w:t xml:space="preserve">        dcType:</w:t>
      </w:r>
      <w:r w:rsidRPr="000B480E">
        <w:rPr>
          <w:lang w:val="en-US"/>
        </w:rPr>
        <w:br/>
        <w:t xml:space="preserve">          $ref: '#/components/schemas/DcType'</w:t>
      </w:r>
      <w:r w:rsidRPr="000B480E">
        <w:rPr>
          <w:lang w:val="en-US"/>
        </w:rPr>
        <w:br/>
        <w:t xml:space="preserve">        adcType:</w:t>
      </w:r>
      <w:r w:rsidRPr="000B480E">
        <w:rPr>
          <w:lang w:val="en-US"/>
        </w:rPr>
        <w:br/>
        <w:t xml:space="preserve">          $ref: '#/components/schemas/AdcType'</w:t>
      </w:r>
      <w:r w:rsidRPr="000B480E">
        <w:rPr>
          <w:lang w:val="en-US"/>
        </w:rPr>
        <w:br/>
        <w:t xml:space="preserve">        appBindingInfo:</w:t>
      </w:r>
      <w:r w:rsidRPr="000B480E">
        <w:rPr>
          <w:lang w:val="en-US"/>
        </w:rPr>
        <w:br/>
        <w:t xml:space="preserve">          $ref: 'TS29571_CommonData.yaml#/components/schemas/AppBindingInfo'</w:t>
      </w:r>
      <w:r w:rsidRPr="000B480E">
        <w:rPr>
          <w:lang w:val="en-US"/>
        </w:rPr>
        <w:br/>
        <w:t xml:space="preserve">        targetIds:</w:t>
      </w:r>
      <w:r w:rsidRPr="000B480E">
        <w:rPr>
          <w:lang w:val="en-US"/>
        </w:rPr>
        <w:br/>
        <w:t xml:space="preserve">          description: Representes the public identity(ies) of the IMS Subscriber the DC is targeted.</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'#/components/schemas/TargetIdInfo'</w:t>
      </w:r>
      <w:r w:rsidRPr="000B480E">
        <w:rPr>
          <w:lang w:val="en-US"/>
        </w:rPr>
        <w:br/>
        <w:t xml:space="preserve">          min</w:t>
      </w:r>
      <w:r>
        <w:rPr>
          <w:lang w:val="en-US"/>
        </w:rPr>
        <w:t>Items</w:t>
      </w:r>
      <w:r w:rsidRPr="000B480E">
        <w:rPr>
          <w:lang w:val="en-US"/>
        </w:rPr>
        <w:t>: 1</w:t>
      </w:r>
      <w:r w:rsidRPr="000B480E">
        <w:rPr>
          <w:lang w:val="en-US"/>
        </w:rPr>
        <w:br/>
        <w:t xml:space="preserve">        targetId:</w:t>
      </w:r>
      <w:r w:rsidRPr="000B480E">
        <w:rPr>
          <w:lang w:val="en-US"/>
        </w:rPr>
        <w:br/>
        <w:t xml:space="preserve">          $ref: 'TS29562_Nhss_imsSDM.yaml#/components/schemas/ImsPublicId'</w:t>
      </w:r>
      <w:r w:rsidRPr="000B480E">
        <w:rPr>
          <w:lang w:val="en-US"/>
        </w:rPr>
        <w:br/>
        <w:t xml:space="preserve">        mdc2EndpointInfo:</w:t>
      </w:r>
      <w:r w:rsidRPr="000B480E">
        <w:rPr>
          <w:lang w:val="en-US"/>
        </w:rPr>
        <w:br/>
        <w:t xml:space="preserve">          $ref: 'TS29175_Nimsas_MediaControl.yaml#/components/schemas/Mdc2EndpointInfo'</w:t>
      </w:r>
      <w:r w:rsidRPr="000B480E">
        <w:rPr>
          <w:lang w:val="en-US"/>
        </w:rPr>
        <w:br/>
        <w:t xml:space="preserve">        </w:t>
      </w:r>
      <w:r w:rsidRPr="000B480E">
        <w:rPr>
          <w:lang w:val="en-US"/>
        </w:rPr>
        <w:br/>
        <w:t xml:space="preserve">    ImsSessionEventNotification:</w:t>
      </w:r>
      <w:r w:rsidRPr="000B480E">
        <w:rPr>
          <w:lang w:val="en-US"/>
        </w:rPr>
        <w:br/>
        <w:t xml:space="preserve">      description: The IMS Session event notification.</w:t>
      </w:r>
      <w:r w:rsidRPr="000B480E">
        <w:rPr>
          <w:lang w:val="en-US"/>
        </w:rPr>
        <w:br/>
        <w:t xml:space="preserve">      type: object</w:t>
      </w:r>
      <w:r w:rsidRPr="000B480E">
        <w:rPr>
          <w:lang w:val="en-US"/>
        </w:rPr>
        <w:br/>
        <w:t xml:space="preserve">      required:</w:t>
      </w:r>
      <w:r w:rsidRPr="000B480E">
        <w:rPr>
          <w:lang w:val="en-US"/>
        </w:rPr>
        <w:br/>
        <w:t xml:space="preserve">        - sessionId</w:t>
      </w:r>
      <w:r w:rsidRPr="000B480E">
        <w:rPr>
          <w:lang w:val="en-US"/>
        </w:rPr>
        <w:br/>
        <w:t xml:space="preserve">        - eventType</w:t>
      </w:r>
      <w:r w:rsidRPr="000B480E">
        <w:rPr>
          <w:lang w:val="en-US"/>
        </w:rPr>
        <w:br/>
        <w:t xml:space="preserve">        - notifCorrelationId</w:t>
      </w:r>
      <w:r w:rsidRPr="000B480E">
        <w:rPr>
          <w:lang w:val="en-US"/>
        </w:rPr>
        <w:br/>
        <w:t xml:space="preserve">      properties:</w:t>
      </w:r>
      <w:r w:rsidRPr="000B480E">
        <w:rPr>
          <w:lang w:val="en-US"/>
        </w:rPr>
        <w:br/>
        <w:t xml:space="preserve">        sessionId:</w:t>
      </w:r>
      <w:r w:rsidRPr="000B480E">
        <w:rPr>
          <w:lang w:val="en-US"/>
        </w:rPr>
        <w:br/>
        <w:t xml:space="preserve">          $ref: 'TS29571_CommonData.yaml#/components/schemas/SessionId'</w:t>
      </w:r>
      <w:r w:rsidRPr="000B480E">
        <w:rPr>
          <w:lang w:val="en-US"/>
        </w:rPr>
        <w:br/>
        <w:t xml:space="preserve">        eventType:</w:t>
      </w:r>
      <w:r w:rsidRPr="000B480E">
        <w:rPr>
          <w:lang w:val="en-US"/>
        </w:rPr>
        <w:br/>
        <w:t xml:space="preserve">          $ref: '#/components/schemas/ImsSessionEventType'</w:t>
      </w:r>
      <w:r w:rsidRPr="000B480E">
        <w:rPr>
          <w:lang w:val="en-US"/>
        </w:rPr>
        <w:br/>
        <w:t xml:space="preserve">        notifCorrelationId:</w:t>
      </w:r>
      <w:r w:rsidRPr="000B480E">
        <w:rPr>
          <w:lang w:val="en-US"/>
        </w:rPr>
        <w:br/>
        <w:t xml:space="preserve">          type: string</w:t>
      </w:r>
      <w:r w:rsidRPr="000B480E">
        <w:rPr>
          <w:lang w:val="en-US"/>
        </w:rPr>
        <w:br/>
        <w:t xml:space="preserve">        mediaInfoSet:</w:t>
      </w:r>
      <w:r w:rsidRPr="000B480E">
        <w:rPr>
          <w:lang w:val="en-US"/>
        </w:rPr>
        <w:br/>
        <w:t xml:space="preserve">          description: Includes a list of media related information.</w:t>
      </w:r>
      <w:r w:rsidRPr="000B480E">
        <w:rPr>
          <w:lang w:val="en-US"/>
        </w:rPr>
        <w:br/>
        <w:t xml:space="preserve">          type: array</w:t>
      </w:r>
      <w:r w:rsidRPr="000B480E">
        <w:rPr>
          <w:lang w:val="en-US"/>
        </w:rPr>
        <w:br/>
        <w:t xml:space="preserve">          </w:t>
      </w:r>
      <w:r>
        <w:rPr>
          <w:lang w:val="en-US"/>
        </w:rPr>
        <w:t>items</w:t>
      </w:r>
      <w:r w:rsidRPr="000B480E">
        <w:rPr>
          <w:lang w:val="en-US"/>
        </w:rPr>
        <w:t>:</w:t>
      </w:r>
      <w:r w:rsidRPr="000B480E">
        <w:rPr>
          <w:lang w:val="en-US"/>
        </w:rPr>
        <w:br/>
        <w:t xml:space="preserve">            $ref: '#/components/schemas/MediaInfoExternal'</w:t>
      </w:r>
      <w:r w:rsidRPr="000B480E">
        <w:rPr>
          <w:lang w:val="en-US"/>
        </w:rPr>
        <w:br/>
        <w:t xml:space="preserve">          min</w:t>
      </w:r>
      <w:r>
        <w:rPr>
          <w:lang w:val="en-US"/>
        </w:rPr>
        <w:t>Item</w:t>
      </w:r>
      <w:r w:rsidRPr="000B480E">
        <w:rPr>
          <w:lang w:val="en-US"/>
        </w:rPr>
        <w:t xml:space="preserve">s: </w:t>
      </w:r>
      <w:r>
        <w:rPr>
          <w:lang w:val="en-US"/>
        </w:rPr>
        <w:t>1</w:t>
      </w:r>
      <w:r w:rsidRPr="000B480E">
        <w:rPr>
          <w:lang w:val="en-US"/>
        </w:rPr>
        <w:br/>
      </w:r>
      <w:r w:rsidRPr="000B480E">
        <w:rPr>
          <w:lang w:val="en-US"/>
        </w:rPr>
        <w:lastRenderedPageBreak/>
        <w:br/>
        <w:t xml:space="preserve">    TargetIdInfo:</w:t>
      </w:r>
      <w:r w:rsidRPr="000B480E">
        <w:rPr>
          <w:lang w:val="en-US"/>
        </w:rPr>
        <w:br/>
        <w:t xml:space="preserve">      description: The public identity(ies)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callingIdentity:</w:t>
      </w:r>
      <w:r w:rsidRPr="000B480E">
        <w:rPr>
          <w:lang w:val="en-US"/>
        </w:rPr>
        <w:br/>
        <w:t xml:space="preserve">          $ref: 'TS29562_Nhss_imsSDM.yaml#/components/schemas/ImsPublicId'</w:t>
      </w:r>
      <w:r w:rsidRPr="000B480E">
        <w:rPr>
          <w:lang w:val="en-US"/>
        </w:rPr>
        <w:br/>
        <w:t xml:space="preserve">        calledIdentity:</w:t>
      </w:r>
      <w:r w:rsidRPr="000B480E">
        <w:rPr>
          <w:lang w:val="en-US"/>
        </w:rPr>
        <w:br/>
        <w:t xml:space="preserve">          $ref: 'TS29562_Nhss_imsSDM.yaml#/components/schemas/ImsPublicId'</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r w:rsidRPr="000B480E">
        <w:rPr>
          <w:lang w:val="en-US"/>
        </w:rPr>
        <w:t>DcType:</w:t>
      </w:r>
      <w:r w:rsidRPr="000B480E">
        <w:rPr>
          <w:lang w:val="en-US"/>
        </w:rPr>
        <w:br/>
        <w:t xml:space="preserve">      description: The type of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AdcType:</w:t>
      </w:r>
      <w:r w:rsidRPr="000B480E">
        <w:rPr>
          <w:lang w:val="en-US"/>
        </w:rPr>
        <w:br/>
        <w:t xml:space="preserve">      description: The type of the application data channel.</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ImsSessionEventType:</w:t>
      </w:r>
      <w:r w:rsidRPr="000B480E">
        <w:rPr>
          <w:lang w:val="en-US"/>
        </w:rPr>
        <w:br/>
        <w:t xml:space="preserve">      description: The IMS session event type for which the notification is generated.</w:t>
      </w:r>
      <w:r w:rsidRPr="000B480E">
        <w:rPr>
          <w:lang w:val="en-US"/>
        </w:rPr>
        <w:br/>
        <w:t xml:space="preserve">      anyOf:</w:t>
      </w:r>
      <w:r w:rsidRPr="000B480E">
        <w:rPr>
          <w:lang w:val="en-US"/>
        </w:rPr>
        <w:br/>
        <w:t xml:space="preserve">        - type: string</w:t>
      </w:r>
      <w:r w:rsidRPr="000B480E">
        <w:rPr>
          <w:lang w:val="en-US"/>
        </w:rPr>
        <w:br/>
        <w:t xml:space="preserve">          enum:</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07" w:name="_Toc199173049"/>
      <w:r>
        <w:t>A.</w:t>
      </w:r>
      <w:r>
        <w:rPr>
          <w:rFonts w:eastAsiaTheme="minorEastAsia" w:hint="eastAsia"/>
          <w:lang w:eastAsia="zh-CN"/>
        </w:rPr>
        <w:t>5</w:t>
      </w:r>
      <w:r>
        <w:tab/>
      </w:r>
      <w:r w:rsidRPr="002C6BFF">
        <w:t>Nimsas_</w:t>
      </w:r>
      <w:r>
        <w:t>ImsEE API</w:t>
      </w:r>
      <w:bookmarkEnd w:id="707"/>
    </w:p>
    <w:p w14:paraId="084EC15A" w14:textId="77777777" w:rsidR="004E7B6F" w:rsidRDefault="004E7B6F" w:rsidP="004E7B6F">
      <w:pPr>
        <w:pStyle w:val="PL"/>
        <w:rPr>
          <w:lang w:eastAsia="zh-CN"/>
        </w:rPr>
      </w:pPr>
      <w:bookmarkStart w:id="708" w:name="historyclause"/>
      <w:r>
        <w:rPr>
          <w:lang w:eastAsia="zh-CN"/>
        </w:rPr>
        <w:t>openapi: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ImsEventExposure Service'</w:t>
      </w:r>
    </w:p>
    <w:p w14:paraId="4F876F08" w14:textId="77777777" w:rsidR="004E7B6F" w:rsidRDefault="004E7B6F" w:rsidP="004E7B6F">
      <w:pPr>
        <w:pStyle w:val="PL"/>
        <w:rPr>
          <w:lang w:eastAsia="zh-CN"/>
        </w:rPr>
      </w:pPr>
      <w:r>
        <w:rPr>
          <w:lang w:eastAsia="zh-CN"/>
        </w:rPr>
        <w:t xml:space="preserve">  version: 1.0.0-alpha.1</w:t>
      </w:r>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Nimsas_ImsEE Service.  </w:t>
      </w:r>
    </w:p>
    <w:p w14:paraId="3D88B836" w14:textId="77777777" w:rsidR="004E7B6F" w:rsidRDefault="004E7B6F" w:rsidP="004E7B6F">
      <w:pPr>
        <w:pStyle w:val="PL"/>
        <w:rPr>
          <w:lang w:eastAsia="zh-CN"/>
        </w:rPr>
      </w:pPr>
      <w:r>
        <w:rPr>
          <w:lang w:eastAsia="zh-CN"/>
        </w:rPr>
        <w:t xml:space="preserve">    © 2025,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r>
        <w:rPr>
          <w:lang w:eastAsia="zh-CN"/>
        </w:rPr>
        <w:t>externalDocs:</w:t>
      </w:r>
    </w:p>
    <w:p w14:paraId="5EB781D5" w14:textId="77777777" w:rsidR="004E7B6F" w:rsidRDefault="004E7B6F" w:rsidP="004E7B6F">
      <w:pPr>
        <w:pStyle w:val="PL"/>
        <w:rPr>
          <w:lang w:eastAsia="zh-CN"/>
        </w:rPr>
      </w:pPr>
      <w:r>
        <w:rPr>
          <w:lang w:eastAsia="zh-CN"/>
        </w:rPr>
        <w:t xml:space="preserve">  description: &gt;</w:t>
      </w:r>
    </w:p>
    <w:p w14:paraId="40FCB925" w14:textId="77777777" w:rsidR="004E7B6F" w:rsidRDefault="004E7B6F" w:rsidP="004E7B6F">
      <w:pPr>
        <w:pStyle w:val="PL"/>
        <w:rPr>
          <w:lang w:eastAsia="zh-CN"/>
        </w:rPr>
      </w:pPr>
      <w:r>
        <w:rPr>
          <w:lang w:eastAsia="zh-CN"/>
        </w:rPr>
        <w:t xml:space="preserve">    3GPP TS 29.175 V19.2.0;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lastRenderedPageBreak/>
        <w:t>servers:</w:t>
      </w:r>
    </w:p>
    <w:p w14:paraId="12AB3C39" w14:textId="77777777" w:rsidR="004E7B6F" w:rsidRDefault="004E7B6F" w:rsidP="004E7B6F">
      <w:pPr>
        <w:pStyle w:val="PL"/>
        <w:rPr>
          <w:lang w:eastAsia="zh-CN"/>
        </w:rPr>
      </w:pPr>
      <w:r>
        <w:rPr>
          <w:lang w:eastAsia="zh-CN"/>
        </w:rPr>
        <w:t xml:space="preserve">  - url: '{apiRoot}/nimsas-ee/v1'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apiRoot: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apiRoot as defined in clause 4.4 of 3GPP TS 29.501</w:t>
      </w:r>
    </w:p>
    <w:p w14:paraId="06E03F8F" w14:textId="77777777" w:rsidR="004E7B6F" w:rsidRDefault="004E7B6F" w:rsidP="004E7B6F">
      <w:pPr>
        <w:pStyle w:val="PL"/>
        <w:rPr>
          <w:lang w:eastAsia="zh-CN"/>
        </w:rPr>
      </w:pPr>
    </w:p>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nimsas-ee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/subscriptions:</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operationId: ImsEventSubscribe</w:t>
      </w:r>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t xml:space="preserve">        - IMS Event Subscriptions (Collection)</w:t>
      </w:r>
    </w:p>
    <w:p w14:paraId="59ACE0BC" w14:textId="77777777" w:rsidR="004E7B6F" w:rsidRDefault="004E7B6F" w:rsidP="004E7B6F">
      <w:pPr>
        <w:pStyle w:val="PL"/>
        <w:rPr>
          <w:lang w:eastAsia="zh-CN"/>
        </w:rPr>
      </w:pPr>
      <w:r>
        <w:rPr>
          <w:lang w:eastAsia="zh-CN"/>
        </w:rPr>
        <w:t xml:space="preserve">      requestBody:</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application/json:</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'#/components/schemas/ImsEventsSubscription'</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application/json:</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'#/components/schemas/ImsEventsSubscriptionCreated'</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{apiRoot}/nimsas-ee/&lt;apiVersion&gt;/subscriptions/{subscriptionId}.</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application/json:</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'TS29571_CommonData.yaml#/components/schemas/RedirectResponse'</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application/json:</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'TS29571_CommonData.yaml#/components/schemas/RedirectResponse'</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lastRenderedPageBreak/>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eventNotification:</w:t>
      </w:r>
    </w:p>
    <w:p w14:paraId="43996320" w14:textId="77777777" w:rsidR="004E7B6F" w:rsidRDefault="004E7B6F" w:rsidP="004E7B6F">
      <w:pPr>
        <w:pStyle w:val="PL"/>
        <w:rPr>
          <w:lang w:eastAsia="zh-CN"/>
        </w:rPr>
      </w:pPr>
      <w:r>
        <w:rPr>
          <w:lang w:eastAsia="zh-CN"/>
        </w:rPr>
        <w:t xml:space="preserve">          '{$request.body#/notificationURI}':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requestBody:</w:t>
      </w:r>
    </w:p>
    <w:p w14:paraId="61107A12" w14:textId="77777777" w:rsidR="004E7B6F" w:rsidRDefault="004E7B6F" w:rsidP="004E7B6F">
      <w:pPr>
        <w:pStyle w:val="PL"/>
        <w:rPr>
          <w:lang w:eastAsia="zh-CN"/>
        </w:rPr>
      </w:pPr>
      <w:r>
        <w:rPr>
          <w:lang w:eastAsia="zh-CN"/>
        </w:rPr>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application/json:</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'#/components/schemas/ImsEventsNotification'</w:t>
      </w:r>
    </w:p>
    <w:p w14:paraId="1BD1A4BA" w14:textId="77777777" w:rsidR="004E7B6F" w:rsidRDefault="004E7B6F" w:rsidP="004E7B6F">
      <w:pPr>
        <w:pStyle w:val="PL"/>
        <w:rPr>
          <w:lang w:eastAsia="zh-CN"/>
        </w:rPr>
      </w:pPr>
      <w:r>
        <w:rPr>
          <w:lang w:eastAsia="zh-CN"/>
        </w:rPr>
        <w:t xml:space="preserve">                      minItems: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application/json:</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'TS29571_CommonData.yaml#/components/schemas/RedirectResponse'</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application/json:</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'TS29571_CommonData.yaml#/components/schemas/RedirectResponse'</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lastRenderedPageBreak/>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/subscriptions/{subscriptionId}:</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operationId: GetSubscriptionInfo</w:t>
      </w:r>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subscriptionId</w:t>
      </w:r>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Subcription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application/json:</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'#/components/schemas/ImsEventsSubscription'</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application/json:</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'TS29571_CommonData.yaml#/components/schemas/RedirectResponse'</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application/json:</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'TS29571_CommonData.yaml#/components/schemas/RedirectResponse'</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operationId: ImsEventSubsModify</w:t>
      </w:r>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subscriptionId</w:t>
      </w:r>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lastRenderedPageBreak/>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requestBody:</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application/json:</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'#/components/schemas/ImsEventsSubscription'</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application/json:</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t xml:space="preserve">                $ref: '#/components/schemas/ImsEventsSubscriptionCreated'</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application/json:</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'TS29571_CommonData.yaml#/components/schemas/RedirectResponse'</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application/json:</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'TS29571_CommonData.yaml#/components/schemas/RedirectResponse'</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operationId: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subscriptionId</w:t>
      </w:r>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lastRenderedPageBreak/>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requestBody:</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application/json-patch+json:</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'TS29571_CommonData.yaml#/components/schemas/PatchItem'</w:t>
      </w:r>
    </w:p>
    <w:p w14:paraId="575BFA92" w14:textId="77777777" w:rsidR="004E7B6F" w:rsidRDefault="004E7B6F" w:rsidP="004E7B6F">
      <w:pPr>
        <w:pStyle w:val="PL"/>
        <w:rPr>
          <w:lang w:eastAsia="zh-CN"/>
        </w:rPr>
      </w:pPr>
      <w:r>
        <w:rPr>
          <w:lang w:eastAsia="zh-CN"/>
        </w:rPr>
        <w:t xml:space="preserve">              minItems: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t xml:space="preserve">            application/json:</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'#/components/schemas/ImsEventsSubscriptionCreated'</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application/json:</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'TS29571_CommonData.yaml#/components/schemas/RedirectResponse'</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application/json:</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'TS29571_CommonData.yaml#/components/schemas/RedirectResponse'</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operationId: ImsEventSubsDelete</w:t>
      </w:r>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subscriptionId</w:t>
      </w:r>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lastRenderedPageBreak/>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application/json:</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'TS29571_CommonData.yaml#/components/schemas/RedirectResponse'</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application/json:</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'TS29571_CommonData.yaml#/components/schemas/RedirectResponse'</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securitySchemes:</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clientCredentials:</w:t>
      </w:r>
    </w:p>
    <w:p w14:paraId="731C7AEF" w14:textId="77777777" w:rsidR="004E7B6F" w:rsidRDefault="004E7B6F" w:rsidP="004E7B6F">
      <w:pPr>
        <w:pStyle w:val="PL"/>
        <w:rPr>
          <w:lang w:eastAsia="zh-CN"/>
        </w:rPr>
      </w:pPr>
      <w:r>
        <w:rPr>
          <w:lang w:eastAsia="zh-CN"/>
        </w:rPr>
        <w:t xml:space="preserve">          tokenUrl: '{nrfApiRoot}/oauth2/token'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nimsas-ee: Access to the Nimsas_ImsEE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ImsEventsSubscription:</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eventList</w:t>
      </w:r>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eventList: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referenceId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additionalProperties:</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minProperties: 1</w:t>
      </w:r>
    </w:p>
    <w:p w14:paraId="22B8B5C9" w14:textId="77777777" w:rsidR="004E7B6F" w:rsidRDefault="004E7B6F" w:rsidP="004E7B6F">
      <w:pPr>
        <w:pStyle w:val="PL"/>
        <w:rPr>
          <w:lang w:eastAsia="zh-CN"/>
        </w:rPr>
      </w:pPr>
      <w:r>
        <w:rPr>
          <w:lang w:eastAsia="zh-CN"/>
        </w:rPr>
        <w:t xml:space="preserve">        subscriberId:</w:t>
      </w:r>
    </w:p>
    <w:p w14:paraId="23229213" w14:textId="77777777" w:rsidR="004E7B6F" w:rsidRDefault="004E7B6F" w:rsidP="004E7B6F">
      <w:pPr>
        <w:pStyle w:val="PL"/>
        <w:rPr>
          <w:lang w:eastAsia="zh-CN"/>
        </w:rPr>
      </w:pPr>
      <w:r>
        <w:rPr>
          <w:lang w:eastAsia="zh-CN"/>
        </w:rPr>
        <w:lastRenderedPageBreak/>
        <w:t xml:space="preserve">          $ref: 'TS29562_Nhss_imsSDM.yaml#/components/schemas/ImsPublicId'</w:t>
      </w:r>
    </w:p>
    <w:p w14:paraId="004ABA46" w14:textId="77777777" w:rsidR="004E7B6F" w:rsidRDefault="004E7B6F" w:rsidP="004E7B6F">
      <w:pPr>
        <w:pStyle w:val="PL"/>
        <w:rPr>
          <w:lang w:eastAsia="zh-CN"/>
        </w:rPr>
      </w:pPr>
      <w:r>
        <w:rPr>
          <w:lang w:eastAsia="zh-CN"/>
        </w:rPr>
        <w:t xml:space="preserve">        anyUeInd:</w:t>
      </w:r>
    </w:p>
    <w:p w14:paraId="4DD8BAF6" w14:textId="77777777" w:rsidR="004E7B6F" w:rsidRDefault="004E7B6F" w:rsidP="004E7B6F">
      <w:pPr>
        <w:pStyle w:val="PL"/>
        <w:rPr>
          <w:lang w:eastAsia="zh-CN"/>
        </w:rPr>
      </w:pPr>
      <w:r>
        <w:rPr>
          <w:lang w:eastAsia="zh-CN"/>
        </w:rPr>
        <w:t xml:space="preserve">          type: boolean</w:t>
      </w:r>
    </w:p>
    <w:p w14:paraId="0E895DAB" w14:textId="77777777" w:rsidR="004E7B6F" w:rsidRDefault="004E7B6F" w:rsidP="004E7B6F">
      <w:pPr>
        <w:pStyle w:val="PL"/>
        <w:rPr>
          <w:lang w:eastAsia="zh-CN"/>
        </w:rPr>
      </w:pPr>
      <w:r>
        <w:rPr>
          <w:lang w:eastAsia="zh-CN"/>
        </w:rPr>
        <w:t xml:space="preserve">        subscriptionId:</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imsReportingOptions:</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notificationURI:</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supportedFeatures:</w:t>
      </w:r>
    </w:p>
    <w:p w14:paraId="5B94EF49" w14:textId="77777777" w:rsidR="004E7B6F" w:rsidRDefault="004E7B6F" w:rsidP="004E7B6F">
      <w:pPr>
        <w:pStyle w:val="PL"/>
        <w:rPr>
          <w:lang w:eastAsia="zh-CN"/>
        </w:rPr>
      </w:pPr>
      <w:r>
        <w:rPr>
          <w:lang w:eastAsia="zh-CN"/>
        </w:rPr>
        <w:t xml:space="preserve">          $ref: 'TS29571_CommonData.yaml#/components/schemas/SupportedFeatures'</w:t>
      </w:r>
    </w:p>
    <w:p w14:paraId="7BACB0D6" w14:textId="77777777" w:rsidR="004E7B6F" w:rsidRDefault="004E7B6F" w:rsidP="004E7B6F">
      <w:pPr>
        <w:pStyle w:val="PL"/>
        <w:rPr>
          <w:lang w:eastAsia="zh-CN"/>
        </w:rPr>
      </w:pPr>
      <w:r>
        <w:rPr>
          <w:lang w:eastAsia="zh-CN"/>
        </w:rPr>
        <w:t xml:space="preserve">        notificationCorrelationId:</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ImsEventsNotification:</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t xml:space="preserve">        - eventNotifications</w:t>
      </w:r>
    </w:p>
    <w:p w14:paraId="6B2A8F3A" w14:textId="77777777" w:rsidR="004E7B6F" w:rsidRDefault="004E7B6F" w:rsidP="004E7B6F">
      <w:pPr>
        <w:pStyle w:val="PL"/>
        <w:rPr>
          <w:lang w:eastAsia="zh-CN"/>
        </w:rPr>
      </w:pPr>
      <w:r>
        <w:rPr>
          <w:lang w:eastAsia="zh-CN"/>
        </w:rPr>
        <w:t xml:space="preserve">        - notificationCorrelationId</w:t>
      </w:r>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eventNotifications:</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'#/components/schemas/EventNotification'</w:t>
      </w:r>
    </w:p>
    <w:p w14:paraId="38C4BC7A" w14:textId="77777777" w:rsidR="004E7B6F" w:rsidRDefault="004E7B6F" w:rsidP="004E7B6F">
      <w:pPr>
        <w:pStyle w:val="PL"/>
        <w:rPr>
          <w:lang w:eastAsia="zh-CN"/>
        </w:rPr>
      </w:pPr>
      <w:r>
        <w:rPr>
          <w:lang w:eastAsia="zh-CN"/>
        </w:rPr>
        <w:t xml:space="preserve">          minItems: 1</w:t>
      </w:r>
    </w:p>
    <w:p w14:paraId="6E7F6012" w14:textId="77777777" w:rsidR="004E7B6F" w:rsidRDefault="004E7B6F" w:rsidP="004E7B6F">
      <w:pPr>
        <w:pStyle w:val="PL"/>
        <w:rPr>
          <w:lang w:eastAsia="zh-CN"/>
        </w:rPr>
      </w:pPr>
      <w:r>
        <w:rPr>
          <w:lang w:eastAsia="zh-CN"/>
        </w:rPr>
        <w:t xml:space="preserve">        notificationCorrelationId:</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EventNotification:</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subscriberId</w:t>
      </w:r>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6735F121" w14:textId="77777777" w:rsidR="004E7B6F" w:rsidRDefault="004E7B6F" w:rsidP="004E7B6F">
      <w:pPr>
        <w:pStyle w:val="PL"/>
        <w:rPr>
          <w:lang w:eastAsia="zh-CN"/>
        </w:rPr>
      </w:pPr>
      <w:r>
        <w:rPr>
          <w:lang w:eastAsia="zh-CN"/>
        </w:rPr>
        <w:t xml:space="preserve">          $ref: 'TS29571_CommonData.yaml#/components/schemas/ImsEvent'</w:t>
      </w:r>
    </w:p>
    <w:p w14:paraId="1B705C47" w14:textId="77777777" w:rsidR="004E7B6F" w:rsidRDefault="004E7B6F" w:rsidP="004E7B6F">
      <w:pPr>
        <w:pStyle w:val="PL"/>
        <w:rPr>
          <w:lang w:eastAsia="zh-CN"/>
        </w:rPr>
      </w:pPr>
      <w:r>
        <w:rPr>
          <w:lang w:eastAsia="zh-CN"/>
        </w:rPr>
        <w:t xml:space="preserve">        subscriberId:</w:t>
      </w:r>
    </w:p>
    <w:p w14:paraId="4090C8BD" w14:textId="77777777" w:rsidR="004E7B6F" w:rsidRDefault="004E7B6F" w:rsidP="004E7B6F">
      <w:pPr>
        <w:pStyle w:val="PL"/>
        <w:rPr>
          <w:lang w:eastAsia="zh-CN"/>
        </w:rPr>
      </w:pPr>
      <w:r>
        <w:rPr>
          <w:lang w:eastAsia="zh-CN"/>
        </w:rPr>
        <w:t xml:space="preserve">          $ref: 'TS29562_Nhss_imsSDM.yaml#/components/schemas/ImsPublicId'</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'TS29571_CommonData.yaml#/components/schemas/DateTime'</w:t>
      </w:r>
    </w:p>
    <w:p w14:paraId="5030D2C0" w14:textId="77777777" w:rsidR="004E7B6F" w:rsidRDefault="004E7B6F" w:rsidP="004E7B6F">
      <w:pPr>
        <w:pStyle w:val="PL"/>
        <w:rPr>
          <w:lang w:eastAsia="zh-CN"/>
        </w:rPr>
      </w:pPr>
      <w:r>
        <w:rPr>
          <w:lang w:eastAsia="zh-CN"/>
        </w:rPr>
        <w:t xml:space="preserve">        eventReport:</w:t>
      </w:r>
    </w:p>
    <w:p w14:paraId="7C11E6F7" w14:textId="77777777" w:rsidR="004E7B6F" w:rsidRDefault="004E7B6F" w:rsidP="004E7B6F">
      <w:pPr>
        <w:pStyle w:val="PL"/>
        <w:rPr>
          <w:lang w:eastAsia="zh-CN"/>
        </w:rPr>
      </w:pPr>
      <w:r>
        <w:rPr>
          <w:lang w:eastAsia="zh-CN"/>
        </w:rPr>
        <w:t xml:space="preserve">          $ref: 'TS29571_CommonData.yaml#/components/schemas/ImsEventReportInfo'</w:t>
      </w:r>
    </w:p>
    <w:p w14:paraId="55D67C0D" w14:textId="77777777" w:rsidR="004E7B6F" w:rsidRDefault="004E7B6F" w:rsidP="004E7B6F">
      <w:pPr>
        <w:pStyle w:val="PL"/>
        <w:rPr>
          <w:lang w:eastAsia="zh-CN"/>
        </w:rPr>
      </w:pPr>
      <w:r>
        <w:rPr>
          <w:lang w:eastAsia="zh-CN"/>
        </w:rPr>
        <w:t xml:space="preserve">        sessionId:</w:t>
      </w:r>
    </w:p>
    <w:p w14:paraId="2061F556" w14:textId="77777777" w:rsidR="004E7B6F" w:rsidRDefault="004E7B6F" w:rsidP="004E7B6F">
      <w:pPr>
        <w:pStyle w:val="PL"/>
        <w:rPr>
          <w:lang w:eastAsia="zh-CN"/>
        </w:rPr>
      </w:pPr>
      <w:r>
        <w:rPr>
          <w:lang w:eastAsia="zh-CN"/>
        </w:rPr>
        <w:t xml:space="preserve">          $ref: 'TS29571_CommonData.yaml#/components/schemas/SessionId'</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ImsEventsSubscriptionCreated:</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subscriptiona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imsEventsSubscription</w:t>
      </w:r>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imsEventsSubscription:</w:t>
      </w:r>
    </w:p>
    <w:p w14:paraId="13A2C9FF" w14:textId="77777777" w:rsidR="004E7B6F" w:rsidRDefault="004E7B6F" w:rsidP="004E7B6F">
      <w:pPr>
        <w:pStyle w:val="PL"/>
        <w:rPr>
          <w:lang w:eastAsia="zh-CN"/>
        </w:rPr>
      </w:pPr>
      <w:r>
        <w:rPr>
          <w:lang w:eastAsia="zh-CN"/>
        </w:rPr>
        <w:t xml:space="preserve">          $ref: '#/components/schemas/ImsEventsSubscription'</w:t>
      </w:r>
    </w:p>
    <w:p w14:paraId="672C0331" w14:textId="77777777" w:rsidR="004E7B6F" w:rsidRDefault="004E7B6F" w:rsidP="004E7B6F">
      <w:pPr>
        <w:pStyle w:val="PL"/>
        <w:rPr>
          <w:lang w:eastAsia="zh-CN"/>
        </w:rPr>
      </w:pPr>
      <w:r>
        <w:rPr>
          <w:lang w:eastAsia="zh-CN"/>
        </w:rPr>
        <w:t xml:space="preserve">        eventReports:</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event(s)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'TS29571_CommonData.yaml#/components/schemas/ImsEventReport'</w:t>
      </w:r>
    </w:p>
    <w:p w14:paraId="07C22F7C" w14:textId="77777777" w:rsidR="004E7B6F" w:rsidRDefault="004E7B6F" w:rsidP="004E7B6F">
      <w:pPr>
        <w:pStyle w:val="PL"/>
        <w:rPr>
          <w:lang w:eastAsia="zh-CN"/>
        </w:rPr>
      </w:pPr>
      <w:r>
        <w:rPr>
          <w:lang w:eastAsia="zh-CN"/>
        </w:rPr>
        <w:t xml:space="preserve">          minItems: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1BC56306" w14:textId="0D948582" w:rsidR="007B3457" w:rsidRDefault="00000000">
      <w:pPr>
        <w:pStyle w:val="8"/>
      </w:pPr>
      <w:r>
        <w:br w:type="page"/>
      </w:r>
      <w:bookmarkStart w:id="709" w:name="_Toc2086459"/>
      <w:bookmarkStart w:id="710" w:name="_Toc199173050"/>
      <w:bookmarkEnd w:id="708"/>
      <w:r>
        <w:lastRenderedPageBreak/>
        <w:t>Annex B (informative):</w:t>
      </w:r>
      <w:r>
        <w:br/>
        <w:t>Change history</w:t>
      </w:r>
      <w:bookmarkEnd w:id="709"/>
      <w:bookmarkEnd w:id="710"/>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11"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711"/>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Supporting of network initiated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Update the description of EventInitiator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Definition of Nimsas_ImsSessionManagement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Definition of Nimsas_ImsEE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Clarification on the MediaInfo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Add Nimsas_ImsPP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Notify Service Operation of Nimsas_SessionManagement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Update Nimsas_ImsSessionManagement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Update the Nimsas_SessionEventControl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Update the description of callingIdentity for Nimsas_SessionEventControl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Update the Nimsas_SessionEventControl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r w:rsidRPr="00FC7D46">
              <w:rPr>
                <w:sz w:val="16"/>
                <w:szCs w:val="16"/>
              </w:rPr>
              <w:t>Nimsas_EE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Correction on the MediaInstructions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Removal of Mediain Nimsas_SessionEventControl</w:t>
            </w:r>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Editorial modification on the description of AdcType</w:t>
            </w:r>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Update SessionEventControl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Update Nimsas_ImsSessionManagement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Updates the Nimsas_MediaControl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Update the MediaProxy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Update the application errors for Nimsas_ImsEE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Remove the temporarily defined mediaInfoExternal</w:t>
            </w:r>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Correction on Nimsas_ImsEE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Add Nimsas_ImsEE OpenAPI</w:t>
            </w:r>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Add Nimsas_ImsSessionManagement OpenAPI</w:t>
            </w:r>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Correction on Nimsas_ImsSessionManagement</w:t>
            </w:r>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bl>
    <w:p w14:paraId="26BE07F8" w14:textId="77777777" w:rsidR="007B3457" w:rsidRDefault="007B3457"/>
    <w:p w14:paraId="5D2F01DD" w14:textId="77777777" w:rsidR="007B3457" w:rsidRDefault="007B3457">
      <w:pPr>
        <w:pStyle w:val="Guidance"/>
      </w:pPr>
    </w:p>
    <w:sectPr w:rsidR="007B3457">
      <w:headerReference w:type="default" r:id="rId55"/>
      <w:footerReference w:type="default" r:id="rId5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7BD9C" w14:textId="77777777" w:rsidR="009255AF" w:rsidRDefault="009255AF">
      <w:pPr>
        <w:spacing w:after="0"/>
      </w:pPr>
      <w:r>
        <w:separator/>
      </w:r>
    </w:p>
  </w:endnote>
  <w:endnote w:type="continuationSeparator" w:id="0">
    <w:p w14:paraId="14D97C50" w14:textId="77777777" w:rsidR="009255AF" w:rsidRDefault="009255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0C2B2" w14:textId="77777777" w:rsidR="009255AF" w:rsidRDefault="009255AF">
      <w:pPr>
        <w:spacing w:after="0"/>
      </w:pPr>
      <w:r>
        <w:separator/>
      </w:r>
    </w:p>
  </w:footnote>
  <w:footnote w:type="continuationSeparator" w:id="0">
    <w:p w14:paraId="22AF25B6" w14:textId="77777777" w:rsidR="009255AF" w:rsidRDefault="009255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64070A0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337B">
      <w:rPr>
        <w:rFonts w:ascii="Arial" w:hAnsi="Arial" w:cs="Arial"/>
        <w:b/>
        <w:noProof/>
        <w:sz w:val="18"/>
        <w:szCs w:val="18"/>
      </w:rPr>
      <w:t>3GPP TS 29.175 V19.2.0 (2025-06)</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28B20B4E"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337B">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208D7"/>
    <w:rsid w:val="00020DF9"/>
    <w:rsid w:val="00022420"/>
    <w:rsid w:val="0002335F"/>
    <w:rsid w:val="0003118B"/>
    <w:rsid w:val="000331F6"/>
    <w:rsid w:val="00033397"/>
    <w:rsid w:val="000339A1"/>
    <w:rsid w:val="000341AE"/>
    <w:rsid w:val="00034C6C"/>
    <w:rsid w:val="00040095"/>
    <w:rsid w:val="000414FB"/>
    <w:rsid w:val="00042EA0"/>
    <w:rsid w:val="00043E44"/>
    <w:rsid w:val="000444A0"/>
    <w:rsid w:val="0005041A"/>
    <w:rsid w:val="00050ED8"/>
    <w:rsid w:val="000514A5"/>
    <w:rsid w:val="00051834"/>
    <w:rsid w:val="00054A22"/>
    <w:rsid w:val="000602BD"/>
    <w:rsid w:val="00062023"/>
    <w:rsid w:val="000638E3"/>
    <w:rsid w:val="000655A6"/>
    <w:rsid w:val="00067353"/>
    <w:rsid w:val="00072406"/>
    <w:rsid w:val="000758D0"/>
    <w:rsid w:val="00076628"/>
    <w:rsid w:val="00077CF5"/>
    <w:rsid w:val="00080361"/>
    <w:rsid w:val="00080512"/>
    <w:rsid w:val="000838DC"/>
    <w:rsid w:val="0008580C"/>
    <w:rsid w:val="000932A4"/>
    <w:rsid w:val="000A221C"/>
    <w:rsid w:val="000A2AD1"/>
    <w:rsid w:val="000A41BA"/>
    <w:rsid w:val="000A6F44"/>
    <w:rsid w:val="000B5FCD"/>
    <w:rsid w:val="000B700C"/>
    <w:rsid w:val="000C0377"/>
    <w:rsid w:val="000C3261"/>
    <w:rsid w:val="000C3777"/>
    <w:rsid w:val="000C47C3"/>
    <w:rsid w:val="000C61C3"/>
    <w:rsid w:val="000D58AB"/>
    <w:rsid w:val="000E006B"/>
    <w:rsid w:val="000E2443"/>
    <w:rsid w:val="000E72AA"/>
    <w:rsid w:val="000F4873"/>
    <w:rsid w:val="00102B0E"/>
    <w:rsid w:val="00106A51"/>
    <w:rsid w:val="00106D55"/>
    <w:rsid w:val="001159DC"/>
    <w:rsid w:val="001170C1"/>
    <w:rsid w:val="00117C77"/>
    <w:rsid w:val="00120137"/>
    <w:rsid w:val="00124FDE"/>
    <w:rsid w:val="00127E9F"/>
    <w:rsid w:val="00133164"/>
    <w:rsid w:val="00133525"/>
    <w:rsid w:val="001520CA"/>
    <w:rsid w:val="00152853"/>
    <w:rsid w:val="001531C4"/>
    <w:rsid w:val="00157AB2"/>
    <w:rsid w:val="001632B8"/>
    <w:rsid w:val="0016361A"/>
    <w:rsid w:val="00176E96"/>
    <w:rsid w:val="00176FD7"/>
    <w:rsid w:val="001772C3"/>
    <w:rsid w:val="0018061C"/>
    <w:rsid w:val="0018197D"/>
    <w:rsid w:val="001835FC"/>
    <w:rsid w:val="00183DE4"/>
    <w:rsid w:val="00191076"/>
    <w:rsid w:val="00194847"/>
    <w:rsid w:val="00195970"/>
    <w:rsid w:val="001A0D73"/>
    <w:rsid w:val="001A39A2"/>
    <w:rsid w:val="001A4C42"/>
    <w:rsid w:val="001A7420"/>
    <w:rsid w:val="001B0E44"/>
    <w:rsid w:val="001B384E"/>
    <w:rsid w:val="001B6637"/>
    <w:rsid w:val="001B68F9"/>
    <w:rsid w:val="001B6BE2"/>
    <w:rsid w:val="001C00B8"/>
    <w:rsid w:val="001C21C3"/>
    <w:rsid w:val="001C4156"/>
    <w:rsid w:val="001C6F91"/>
    <w:rsid w:val="001D02C2"/>
    <w:rsid w:val="001D1B46"/>
    <w:rsid w:val="001E402F"/>
    <w:rsid w:val="001E6A64"/>
    <w:rsid w:val="001F0C1D"/>
    <w:rsid w:val="001F1132"/>
    <w:rsid w:val="001F168B"/>
    <w:rsid w:val="001F2CDD"/>
    <w:rsid w:val="002035C4"/>
    <w:rsid w:val="002056DE"/>
    <w:rsid w:val="002132A9"/>
    <w:rsid w:val="00215560"/>
    <w:rsid w:val="0021787C"/>
    <w:rsid w:val="00220B70"/>
    <w:rsid w:val="0022113D"/>
    <w:rsid w:val="00222A72"/>
    <w:rsid w:val="0022660F"/>
    <w:rsid w:val="002345D0"/>
    <w:rsid w:val="002347A2"/>
    <w:rsid w:val="00241C78"/>
    <w:rsid w:val="00242761"/>
    <w:rsid w:val="0024787A"/>
    <w:rsid w:val="00250334"/>
    <w:rsid w:val="0025586D"/>
    <w:rsid w:val="00260986"/>
    <w:rsid w:val="0026301D"/>
    <w:rsid w:val="002675F0"/>
    <w:rsid w:val="00267E7F"/>
    <w:rsid w:val="0027027D"/>
    <w:rsid w:val="0027398A"/>
    <w:rsid w:val="00273C42"/>
    <w:rsid w:val="002740E6"/>
    <w:rsid w:val="00282BBA"/>
    <w:rsid w:val="002830FE"/>
    <w:rsid w:val="00290A60"/>
    <w:rsid w:val="002A4581"/>
    <w:rsid w:val="002A51A9"/>
    <w:rsid w:val="002B1038"/>
    <w:rsid w:val="002B6339"/>
    <w:rsid w:val="002C02E9"/>
    <w:rsid w:val="002C2BB3"/>
    <w:rsid w:val="002C2DD3"/>
    <w:rsid w:val="002D02AF"/>
    <w:rsid w:val="002D6562"/>
    <w:rsid w:val="002D77B7"/>
    <w:rsid w:val="002E00EE"/>
    <w:rsid w:val="002E1E8B"/>
    <w:rsid w:val="002E5472"/>
    <w:rsid w:val="002F19AA"/>
    <w:rsid w:val="002F51D3"/>
    <w:rsid w:val="002F6EAA"/>
    <w:rsid w:val="002F77E3"/>
    <w:rsid w:val="002F7F20"/>
    <w:rsid w:val="00301214"/>
    <w:rsid w:val="003037AB"/>
    <w:rsid w:val="003037F0"/>
    <w:rsid w:val="00304320"/>
    <w:rsid w:val="003057AC"/>
    <w:rsid w:val="0031585F"/>
    <w:rsid w:val="00315980"/>
    <w:rsid w:val="003172DC"/>
    <w:rsid w:val="00320AC0"/>
    <w:rsid w:val="00320BDD"/>
    <w:rsid w:val="00323E91"/>
    <w:rsid w:val="00332B0E"/>
    <w:rsid w:val="00333899"/>
    <w:rsid w:val="003372E7"/>
    <w:rsid w:val="00337373"/>
    <w:rsid w:val="00340CDF"/>
    <w:rsid w:val="003446B6"/>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E3EEB"/>
    <w:rsid w:val="003E438A"/>
    <w:rsid w:val="003E58FE"/>
    <w:rsid w:val="003E6DF5"/>
    <w:rsid w:val="003F705C"/>
    <w:rsid w:val="0040289E"/>
    <w:rsid w:val="004034C6"/>
    <w:rsid w:val="004115B0"/>
    <w:rsid w:val="0041414A"/>
    <w:rsid w:val="00423334"/>
    <w:rsid w:val="00424765"/>
    <w:rsid w:val="0042529D"/>
    <w:rsid w:val="004345EC"/>
    <w:rsid w:val="00435ACB"/>
    <w:rsid w:val="00442A2B"/>
    <w:rsid w:val="004454EF"/>
    <w:rsid w:val="00451DCB"/>
    <w:rsid w:val="004546A4"/>
    <w:rsid w:val="00456520"/>
    <w:rsid w:val="00457A77"/>
    <w:rsid w:val="004605F6"/>
    <w:rsid w:val="00461952"/>
    <w:rsid w:val="004620AC"/>
    <w:rsid w:val="004622E3"/>
    <w:rsid w:val="00462819"/>
    <w:rsid w:val="00465515"/>
    <w:rsid w:val="0046662F"/>
    <w:rsid w:val="00466BD4"/>
    <w:rsid w:val="00467091"/>
    <w:rsid w:val="00472A82"/>
    <w:rsid w:val="004748C7"/>
    <w:rsid w:val="00477CE1"/>
    <w:rsid w:val="00481164"/>
    <w:rsid w:val="00485844"/>
    <w:rsid w:val="0049187D"/>
    <w:rsid w:val="004954E9"/>
    <w:rsid w:val="004A0CC0"/>
    <w:rsid w:val="004A2252"/>
    <w:rsid w:val="004A6999"/>
    <w:rsid w:val="004B25DC"/>
    <w:rsid w:val="004B4678"/>
    <w:rsid w:val="004B61FA"/>
    <w:rsid w:val="004B655E"/>
    <w:rsid w:val="004B6B68"/>
    <w:rsid w:val="004D08B1"/>
    <w:rsid w:val="004D3578"/>
    <w:rsid w:val="004D4F2B"/>
    <w:rsid w:val="004E213A"/>
    <w:rsid w:val="004E5547"/>
    <w:rsid w:val="004E6EAC"/>
    <w:rsid w:val="004E7B6F"/>
    <w:rsid w:val="004F0988"/>
    <w:rsid w:val="004F147D"/>
    <w:rsid w:val="004F3340"/>
    <w:rsid w:val="004F45EE"/>
    <w:rsid w:val="004F6F00"/>
    <w:rsid w:val="00500465"/>
    <w:rsid w:val="0051129F"/>
    <w:rsid w:val="00511522"/>
    <w:rsid w:val="0051452A"/>
    <w:rsid w:val="00515075"/>
    <w:rsid w:val="00522201"/>
    <w:rsid w:val="00522B94"/>
    <w:rsid w:val="005260FD"/>
    <w:rsid w:val="0053388B"/>
    <w:rsid w:val="00535773"/>
    <w:rsid w:val="00535E81"/>
    <w:rsid w:val="005360FD"/>
    <w:rsid w:val="005362BC"/>
    <w:rsid w:val="0054333B"/>
    <w:rsid w:val="00543B2C"/>
    <w:rsid w:val="00543E6C"/>
    <w:rsid w:val="00546F69"/>
    <w:rsid w:val="00563408"/>
    <w:rsid w:val="0056468C"/>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1139"/>
    <w:rsid w:val="005B17F7"/>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E5C06"/>
    <w:rsid w:val="005F1A3C"/>
    <w:rsid w:val="00600A97"/>
    <w:rsid w:val="00601F6D"/>
    <w:rsid w:val="00602AEA"/>
    <w:rsid w:val="0060407A"/>
    <w:rsid w:val="006049E2"/>
    <w:rsid w:val="0060512E"/>
    <w:rsid w:val="00606371"/>
    <w:rsid w:val="0061005F"/>
    <w:rsid w:val="00610F15"/>
    <w:rsid w:val="00614820"/>
    <w:rsid w:val="00614FDF"/>
    <w:rsid w:val="00622284"/>
    <w:rsid w:val="0062296E"/>
    <w:rsid w:val="0062312F"/>
    <w:rsid w:val="00623AB2"/>
    <w:rsid w:val="00626755"/>
    <w:rsid w:val="00626B18"/>
    <w:rsid w:val="00631990"/>
    <w:rsid w:val="00633BD1"/>
    <w:rsid w:val="0063543D"/>
    <w:rsid w:val="00637FFE"/>
    <w:rsid w:val="00642748"/>
    <w:rsid w:val="00643FDD"/>
    <w:rsid w:val="00647114"/>
    <w:rsid w:val="00652EE7"/>
    <w:rsid w:val="006534D3"/>
    <w:rsid w:val="00655FA0"/>
    <w:rsid w:val="00660889"/>
    <w:rsid w:val="006617A0"/>
    <w:rsid w:val="00662390"/>
    <w:rsid w:val="0066760C"/>
    <w:rsid w:val="0067343D"/>
    <w:rsid w:val="00680B7F"/>
    <w:rsid w:val="00683090"/>
    <w:rsid w:val="00683E31"/>
    <w:rsid w:val="006848E0"/>
    <w:rsid w:val="006856A1"/>
    <w:rsid w:val="006857B7"/>
    <w:rsid w:val="006858C1"/>
    <w:rsid w:val="00693E3F"/>
    <w:rsid w:val="00697410"/>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701116"/>
    <w:rsid w:val="00703C25"/>
    <w:rsid w:val="00706B5C"/>
    <w:rsid w:val="00710EA1"/>
    <w:rsid w:val="00711D8D"/>
    <w:rsid w:val="00711EDE"/>
    <w:rsid w:val="00713C44"/>
    <w:rsid w:val="00715752"/>
    <w:rsid w:val="007169BB"/>
    <w:rsid w:val="00722974"/>
    <w:rsid w:val="007233B9"/>
    <w:rsid w:val="00732CFC"/>
    <w:rsid w:val="00734A5B"/>
    <w:rsid w:val="00734C0E"/>
    <w:rsid w:val="00736187"/>
    <w:rsid w:val="0074026F"/>
    <w:rsid w:val="007407C6"/>
    <w:rsid w:val="00741112"/>
    <w:rsid w:val="00741232"/>
    <w:rsid w:val="00741673"/>
    <w:rsid w:val="007429F6"/>
    <w:rsid w:val="00744E76"/>
    <w:rsid w:val="00745A52"/>
    <w:rsid w:val="00750B02"/>
    <w:rsid w:val="00756442"/>
    <w:rsid w:val="00757B73"/>
    <w:rsid w:val="0076216A"/>
    <w:rsid w:val="0076436A"/>
    <w:rsid w:val="00764E49"/>
    <w:rsid w:val="00765400"/>
    <w:rsid w:val="00767567"/>
    <w:rsid w:val="00771789"/>
    <w:rsid w:val="00774DA4"/>
    <w:rsid w:val="00777B82"/>
    <w:rsid w:val="00780F4B"/>
    <w:rsid w:val="00781074"/>
    <w:rsid w:val="00781F0F"/>
    <w:rsid w:val="00782DAA"/>
    <w:rsid w:val="007850CC"/>
    <w:rsid w:val="00790C8D"/>
    <w:rsid w:val="007926DF"/>
    <w:rsid w:val="00796C29"/>
    <w:rsid w:val="007A11D0"/>
    <w:rsid w:val="007A1829"/>
    <w:rsid w:val="007A4424"/>
    <w:rsid w:val="007B14C1"/>
    <w:rsid w:val="007B3457"/>
    <w:rsid w:val="007B600E"/>
    <w:rsid w:val="007B76E2"/>
    <w:rsid w:val="007C34B9"/>
    <w:rsid w:val="007C500A"/>
    <w:rsid w:val="007C67DC"/>
    <w:rsid w:val="007D5A61"/>
    <w:rsid w:val="007D5A8A"/>
    <w:rsid w:val="007E4543"/>
    <w:rsid w:val="007E5838"/>
    <w:rsid w:val="007F0F4A"/>
    <w:rsid w:val="007F72EC"/>
    <w:rsid w:val="007F73DC"/>
    <w:rsid w:val="008028A4"/>
    <w:rsid w:val="00812B23"/>
    <w:rsid w:val="00816FB9"/>
    <w:rsid w:val="008174B8"/>
    <w:rsid w:val="0082702A"/>
    <w:rsid w:val="00830747"/>
    <w:rsid w:val="0083253C"/>
    <w:rsid w:val="00834179"/>
    <w:rsid w:val="00851A40"/>
    <w:rsid w:val="008524D2"/>
    <w:rsid w:val="00852EFA"/>
    <w:rsid w:val="00855FDA"/>
    <w:rsid w:val="00856B02"/>
    <w:rsid w:val="00860335"/>
    <w:rsid w:val="00864252"/>
    <w:rsid w:val="008768CA"/>
    <w:rsid w:val="00881198"/>
    <w:rsid w:val="00886A82"/>
    <w:rsid w:val="00886C9C"/>
    <w:rsid w:val="00887E88"/>
    <w:rsid w:val="008912E3"/>
    <w:rsid w:val="00894065"/>
    <w:rsid w:val="00897CEA"/>
    <w:rsid w:val="008A024B"/>
    <w:rsid w:val="008A63E8"/>
    <w:rsid w:val="008A6D4A"/>
    <w:rsid w:val="008A6DD7"/>
    <w:rsid w:val="008A7881"/>
    <w:rsid w:val="008B5E5E"/>
    <w:rsid w:val="008B7FDE"/>
    <w:rsid w:val="008C342B"/>
    <w:rsid w:val="008C384C"/>
    <w:rsid w:val="008D0AB6"/>
    <w:rsid w:val="008D1C66"/>
    <w:rsid w:val="008D2246"/>
    <w:rsid w:val="008D4BD0"/>
    <w:rsid w:val="008E2F13"/>
    <w:rsid w:val="008E4984"/>
    <w:rsid w:val="008E66C5"/>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52A43"/>
    <w:rsid w:val="00956A6C"/>
    <w:rsid w:val="00961BC3"/>
    <w:rsid w:val="00965484"/>
    <w:rsid w:val="00966616"/>
    <w:rsid w:val="009779C3"/>
    <w:rsid w:val="00987970"/>
    <w:rsid w:val="0099297A"/>
    <w:rsid w:val="00996788"/>
    <w:rsid w:val="00996B6F"/>
    <w:rsid w:val="0099732F"/>
    <w:rsid w:val="009A07E2"/>
    <w:rsid w:val="009A7E13"/>
    <w:rsid w:val="009B5285"/>
    <w:rsid w:val="009B6AE0"/>
    <w:rsid w:val="009B6B4D"/>
    <w:rsid w:val="009C3F13"/>
    <w:rsid w:val="009C3F4E"/>
    <w:rsid w:val="009E27A9"/>
    <w:rsid w:val="009E281E"/>
    <w:rsid w:val="009E2A29"/>
    <w:rsid w:val="009E2C9C"/>
    <w:rsid w:val="009E4880"/>
    <w:rsid w:val="009F37B7"/>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65BD"/>
    <w:rsid w:val="00A73129"/>
    <w:rsid w:val="00A7416D"/>
    <w:rsid w:val="00A755BC"/>
    <w:rsid w:val="00A7682A"/>
    <w:rsid w:val="00A776A6"/>
    <w:rsid w:val="00A77E58"/>
    <w:rsid w:val="00A82346"/>
    <w:rsid w:val="00A87885"/>
    <w:rsid w:val="00A90435"/>
    <w:rsid w:val="00A90B3B"/>
    <w:rsid w:val="00A92BA1"/>
    <w:rsid w:val="00A9337B"/>
    <w:rsid w:val="00A93BF4"/>
    <w:rsid w:val="00A96420"/>
    <w:rsid w:val="00AA3A25"/>
    <w:rsid w:val="00AA763D"/>
    <w:rsid w:val="00AB1805"/>
    <w:rsid w:val="00AB5B2A"/>
    <w:rsid w:val="00AB70D9"/>
    <w:rsid w:val="00AB7206"/>
    <w:rsid w:val="00AC1B58"/>
    <w:rsid w:val="00AC2304"/>
    <w:rsid w:val="00AC43F0"/>
    <w:rsid w:val="00AC6BC6"/>
    <w:rsid w:val="00AD1ECA"/>
    <w:rsid w:val="00AD5F72"/>
    <w:rsid w:val="00AD6189"/>
    <w:rsid w:val="00AD7D8D"/>
    <w:rsid w:val="00AE2A19"/>
    <w:rsid w:val="00AE4D1E"/>
    <w:rsid w:val="00AE65E2"/>
    <w:rsid w:val="00AF612D"/>
    <w:rsid w:val="00B00AA4"/>
    <w:rsid w:val="00B00BCD"/>
    <w:rsid w:val="00B02A24"/>
    <w:rsid w:val="00B046C2"/>
    <w:rsid w:val="00B06319"/>
    <w:rsid w:val="00B064FF"/>
    <w:rsid w:val="00B07EF2"/>
    <w:rsid w:val="00B15449"/>
    <w:rsid w:val="00B15B42"/>
    <w:rsid w:val="00B261DF"/>
    <w:rsid w:val="00B322B7"/>
    <w:rsid w:val="00B4047B"/>
    <w:rsid w:val="00B42939"/>
    <w:rsid w:val="00B43A02"/>
    <w:rsid w:val="00B4480E"/>
    <w:rsid w:val="00B4681D"/>
    <w:rsid w:val="00B50941"/>
    <w:rsid w:val="00B51E14"/>
    <w:rsid w:val="00B54FF5"/>
    <w:rsid w:val="00B60618"/>
    <w:rsid w:val="00B62FF6"/>
    <w:rsid w:val="00B665B8"/>
    <w:rsid w:val="00B67061"/>
    <w:rsid w:val="00B7369F"/>
    <w:rsid w:val="00B760AD"/>
    <w:rsid w:val="00B770CB"/>
    <w:rsid w:val="00B81A8B"/>
    <w:rsid w:val="00B82215"/>
    <w:rsid w:val="00B83F6E"/>
    <w:rsid w:val="00B84AD6"/>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D36A1"/>
    <w:rsid w:val="00BD7D31"/>
    <w:rsid w:val="00BE30D3"/>
    <w:rsid w:val="00BE3255"/>
    <w:rsid w:val="00BF128E"/>
    <w:rsid w:val="00BF3E3A"/>
    <w:rsid w:val="00BF464E"/>
    <w:rsid w:val="00BF523A"/>
    <w:rsid w:val="00BF56F1"/>
    <w:rsid w:val="00C00D18"/>
    <w:rsid w:val="00C0469B"/>
    <w:rsid w:val="00C074DD"/>
    <w:rsid w:val="00C147D4"/>
    <w:rsid w:val="00C1496A"/>
    <w:rsid w:val="00C16122"/>
    <w:rsid w:val="00C16606"/>
    <w:rsid w:val="00C20C13"/>
    <w:rsid w:val="00C2566A"/>
    <w:rsid w:val="00C262F6"/>
    <w:rsid w:val="00C33079"/>
    <w:rsid w:val="00C35EB9"/>
    <w:rsid w:val="00C41E09"/>
    <w:rsid w:val="00C45231"/>
    <w:rsid w:val="00C539FB"/>
    <w:rsid w:val="00C539FD"/>
    <w:rsid w:val="00C5649E"/>
    <w:rsid w:val="00C64CF6"/>
    <w:rsid w:val="00C652D0"/>
    <w:rsid w:val="00C67585"/>
    <w:rsid w:val="00C72833"/>
    <w:rsid w:val="00C767DE"/>
    <w:rsid w:val="00C80F1D"/>
    <w:rsid w:val="00C83C54"/>
    <w:rsid w:val="00C84143"/>
    <w:rsid w:val="00C84562"/>
    <w:rsid w:val="00C87041"/>
    <w:rsid w:val="00C90944"/>
    <w:rsid w:val="00C93F40"/>
    <w:rsid w:val="00CA3D0C"/>
    <w:rsid w:val="00CB008A"/>
    <w:rsid w:val="00CB202E"/>
    <w:rsid w:val="00CB2BD7"/>
    <w:rsid w:val="00CB3FCE"/>
    <w:rsid w:val="00CC0529"/>
    <w:rsid w:val="00CC0897"/>
    <w:rsid w:val="00CC12DD"/>
    <w:rsid w:val="00CC6DCF"/>
    <w:rsid w:val="00CC7DF7"/>
    <w:rsid w:val="00CD4754"/>
    <w:rsid w:val="00CE1014"/>
    <w:rsid w:val="00CF1477"/>
    <w:rsid w:val="00CF21FE"/>
    <w:rsid w:val="00CF3414"/>
    <w:rsid w:val="00CF3910"/>
    <w:rsid w:val="00CF68A3"/>
    <w:rsid w:val="00CF6ED5"/>
    <w:rsid w:val="00D014F1"/>
    <w:rsid w:val="00D0237C"/>
    <w:rsid w:val="00D038D8"/>
    <w:rsid w:val="00D04F56"/>
    <w:rsid w:val="00D052EE"/>
    <w:rsid w:val="00D15826"/>
    <w:rsid w:val="00D200C2"/>
    <w:rsid w:val="00D221FB"/>
    <w:rsid w:val="00D23C85"/>
    <w:rsid w:val="00D24401"/>
    <w:rsid w:val="00D3047E"/>
    <w:rsid w:val="00D31738"/>
    <w:rsid w:val="00D3246B"/>
    <w:rsid w:val="00D34FEF"/>
    <w:rsid w:val="00D3634B"/>
    <w:rsid w:val="00D37941"/>
    <w:rsid w:val="00D42267"/>
    <w:rsid w:val="00D47C4A"/>
    <w:rsid w:val="00D53F28"/>
    <w:rsid w:val="00D544E1"/>
    <w:rsid w:val="00D569BD"/>
    <w:rsid w:val="00D57972"/>
    <w:rsid w:val="00D636AC"/>
    <w:rsid w:val="00D65534"/>
    <w:rsid w:val="00D66618"/>
    <w:rsid w:val="00D66AAE"/>
    <w:rsid w:val="00D675A9"/>
    <w:rsid w:val="00D72146"/>
    <w:rsid w:val="00D738D6"/>
    <w:rsid w:val="00D755EB"/>
    <w:rsid w:val="00D76048"/>
    <w:rsid w:val="00D7649B"/>
    <w:rsid w:val="00D76AEF"/>
    <w:rsid w:val="00D76D8B"/>
    <w:rsid w:val="00D77FE2"/>
    <w:rsid w:val="00D81A09"/>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D0EAE"/>
    <w:rsid w:val="00DD1E86"/>
    <w:rsid w:val="00DD220D"/>
    <w:rsid w:val="00DD4C17"/>
    <w:rsid w:val="00DD74A5"/>
    <w:rsid w:val="00DD76F6"/>
    <w:rsid w:val="00DE279B"/>
    <w:rsid w:val="00DE37F0"/>
    <w:rsid w:val="00DE658C"/>
    <w:rsid w:val="00DE6B55"/>
    <w:rsid w:val="00DE7BF0"/>
    <w:rsid w:val="00DF1E52"/>
    <w:rsid w:val="00DF2B1F"/>
    <w:rsid w:val="00DF53BC"/>
    <w:rsid w:val="00DF62CD"/>
    <w:rsid w:val="00E013C0"/>
    <w:rsid w:val="00E020BB"/>
    <w:rsid w:val="00E0356A"/>
    <w:rsid w:val="00E06345"/>
    <w:rsid w:val="00E105F0"/>
    <w:rsid w:val="00E12F8B"/>
    <w:rsid w:val="00E13A37"/>
    <w:rsid w:val="00E14FBC"/>
    <w:rsid w:val="00E16509"/>
    <w:rsid w:val="00E265E5"/>
    <w:rsid w:val="00E27121"/>
    <w:rsid w:val="00E33111"/>
    <w:rsid w:val="00E35279"/>
    <w:rsid w:val="00E44582"/>
    <w:rsid w:val="00E55F72"/>
    <w:rsid w:val="00E6126C"/>
    <w:rsid w:val="00E62B0B"/>
    <w:rsid w:val="00E658F2"/>
    <w:rsid w:val="00E72992"/>
    <w:rsid w:val="00E75A52"/>
    <w:rsid w:val="00E77645"/>
    <w:rsid w:val="00EA15B0"/>
    <w:rsid w:val="00EA3536"/>
    <w:rsid w:val="00EA4A73"/>
    <w:rsid w:val="00EA4AD2"/>
    <w:rsid w:val="00EA5EA7"/>
    <w:rsid w:val="00EB08F4"/>
    <w:rsid w:val="00EB1FC2"/>
    <w:rsid w:val="00EB2FFD"/>
    <w:rsid w:val="00EB3DA2"/>
    <w:rsid w:val="00EC21AD"/>
    <w:rsid w:val="00EC3F15"/>
    <w:rsid w:val="00EC4A25"/>
    <w:rsid w:val="00ED09E6"/>
    <w:rsid w:val="00ED2666"/>
    <w:rsid w:val="00ED3CB3"/>
    <w:rsid w:val="00ED7A4D"/>
    <w:rsid w:val="00EE0755"/>
    <w:rsid w:val="00EE7D5D"/>
    <w:rsid w:val="00EF26F0"/>
    <w:rsid w:val="00EF485E"/>
    <w:rsid w:val="00F025A2"/>
    <w:rsid w:val="00F04712"/>
    <w:rsid w:val="00F05C98"/>
    <w:rsid w:val="00F05D86"/>
    <w:rsid w:val="00F06036"/>
    <w:rsid w:val="00F06E7E"/>
    <w:rsid w:val="00F112E4"/>
    <w:rsid w:val="00F11E64"/>
    <w:rsid w:val="00F11E9C"/>
    <w:rsid w:val="00F13360"/>
    <w:rsid w:val="00F2258B"/>
    <w:rsid w:val="00F22EC7"/>
    <w:rsid w:val="00F31800"/>
    <w:rsid w:val="00F325C8"/>
    <w:rsid w:val="00F33063"/>
    <w:rsid w:val="00F33894"/>
    <w:rsid w:val="00F42D98"/>
    <w:rsid w:val="00F43E0D"/>
    <w:rsid w:val="00F463F6"/>
    <w:rsid w:val="00F505E6"/>
    <w:rsid w:val="00F51027"/>
    <w:rsid w:val="00F5183B"/>
    <w:rsid w:val="00F51919"/>
    <w:rsid w:val="00F5637D"/>
    <w:rsid w:val="00F61A5F"/>
    <w:rsid w:val="00F6253C"/>
    <w:rsid w:val="00F63007"/>
    <w:rsid w:val="00F631DB"/>
    <w:rsid w:val="00F653B8"/>
    <w:rsid w:val="00F71821"/>
    <w:rsid w:val="00F73383"/>
    <w:rsid w:val="00F739B9"/>
    <w:rsid w:val="00F75D20"/>
    <w:rsid w:val="00F9008D"/>
    <w:rsid w:val="00F92716"/>
    <w:rsid w:val="00FA1266"/>
    <w:rsid w:val="00FA12F4"/>
    <w:rsid w:val="00FA3864"/>
    <w:rsid w:val="00FA6B98"/>
    <w:rsid w:val="00FB4846"/>
    <w:rsid w:val="00FC1192"/>
    <w:rsid w:val="00FC4BF4"/>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theme" Target="theme/theme1.xml"/><Relationship Id="rId5"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fontTable" Target="fontTable.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821</TotalTime>
  <Pages>105</Pages>
  <Words>33078</Words>
  <Characters>209718</Characters>
  <Application>Microsoft Office Word</Application>
  <DocSecurity>0</DocSecurity>
  <Lines>8388</Lines>
  <Paragraphs>6744</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236052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379</cp:revision>
  <cp:lastPrinted>2019-02-25T14:05:00Z</cp:lastPrinted>
  <dcterms:created xsi:type="dcterms:W3CDTF">2023-11-27T11:13:00Z</dcterms:created>
  <dcterms:modified xsi:type="dcterms:W3CDTF">2025-05-26T11:12:00Z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