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0D7A3CBC"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183809">
              <w:rPr>
                <w:lang w:eastAsia="zh-CN"/>
              </w:rPr>
              <w:t>3</w:t>
            </w:r>
            <w:r>
              <w:t xml:space="preserve">.0 </w:t>
            </w:r>
            <w:r>
              <w:rPr>
                <w:sz w:val="32"/>
              </w:rPr>
              <w:t>(</w:t>
            </w:r>
            <w:r w:rsidR="000A2578">
              <w:rPr>
                <w:sz w:val="32"/>
              </w:rPr>
              <w:t>2025</w:t>
            </w:r>
            <w:r>
              <w:rPr>
                <w:sz w:val="32"/>
              </w:rPr>
              <w:t>-</w:t>
            </w:r>
            <w:r w:rsidR="00183809">
              <w:rPr>
                <w:sz w:val="32"/>
              </w:rPr>
              <w:t>0</w:t>
            </w:r>
            <w:r w:rsidR="00183809">
              <w:rPr>
                <w:sz w:val="32"/>
              </w:rPr>
              <w:t>6</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5pt;height:62.6pt;mso-width-percent:0;mso-height-percent:0;mso-width-percent:0;mso-height-percent:0" o:ole="">
                  <v:imagedata r:id="rId8" o:title=""/>
                </v:shape>
                <o:OLEObject Type="Embed" ProgID="Word.Picture.8" ShapeID="_x0000_i1025" DrawAspect="Content" ObjectID="_1810062577"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24892BA9" w14:textId="13C37255" w:rsidR="00752B0B" w:rsidRDefault="00752B0B">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_Toc199449724 \h </w:instrText>
      </w:r>
      <w:r>
        <w:rPr>
          <w:noProof/>
        </w:rPr>
      </w:r>
      <w:r>
        <w:rPr>
          <w:noProof/>
        </w:rPr>
        <w:fldChar w:fldCharType="separate"/>
      </w:r>
      <w:r>
        <w:rPr>
          <w:noProof/>
        </w:rPr>
        <w:t>7</w:t>
      </w:r>
      <w:r>
        <w:rPr>
          <w:noProof/>
        </w:rPr>
        <w:fldChar w:fldCharType="end"/>
      </w:r>
    </w:p>
    <w:p w14:paraId="3D5CB30F" w14:textId="2A97010D" w:rsidR="00752B0B" w:rsidRDefault="00752B0B">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_Toc199449725 \h </w:instrText>
      </w:r>
      <w:r>
        <w:rPr>
          <w:noProof/>
        </w:rPr>
      </w:r>
      <w:r>
        <w:rPr>
          <w:noProof/>
        </w:rPr>
        <w:fldChar w:fldCharType="separate"/>
      </w:r>
      <w:r>
        <w:rPr>
          <w:noProof/>
        </w:rPr>
        <w:t>8</w:t>
      </w:r>
      <w:r>
        <w:rPr>
          <w:noProof/>
        </w:rPr>
        <w:fldChar w:fldCharType="end"/>
      </w:r>
    </w:p>
    <w:p w14:paraId="284E16ED" w14:textId="58A9F48E" w:rsidR="00752B0B" w:rsidRDefault="00752B0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_Toc199449726 \h </w:instrText>
      </w:r>
      <w:r>
        <w:rPr>
          <w:noProof/>
        </w:rPr>
      </w:r>
      <w:r>
        <w:rPr>
          <w:noProof/>
        </w:rPr>
        <w:fldChar w:fldCharType="separate"/>
      </w:r>
      <w:r>
        <w:rPr>
          <w:noProof/>
        </w:rPr>
        <w:t>9</w:t>
      </w:r>
      <w:r>
        <w:rPr>
          <w:noProof/>
        </w:rPr>
        <w:fldChar w:fldCharType="end"/>
      </w:r>
    </w:p>
    <w:p w14:paraId="56D238B8" w14:textId="407476FA" w:rsidR="00752B0B" w:rsidRDefault="00752B0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_Toc199449727 \h </w:instrText>
      </w:r>
      <w:r>
        <w:rPr>
          <w:noProof/>
        </w:rPr>
      </w:r>
      <w:r>
        <w:rPr>
          <w:noProof/>
        </w:rPr>
        <w:fldChar w:fldCharType="separate"/>
      </w:r>
      <w:r>
        <w:rPr>
          <w:noProof/>
        </w:rPr>
        <w:t>9</w:t>
      </w:r>
      <w:r>
        <w:rPr>
          <w:noProof/>
        </w:rPr>
        <w:fldChar w:fldCharType="end"/>
      </w:r>
    </w:p>
    <w:p w14:paraId="59D6D4A4" w14:textId="26613818" w:rsidR="00752B0B" w:rsidRDefault="00752B0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_Toc199449728 \h </w:instrText>
      </w:r>
      <w:r>
        <w:rPr>
          <w:noProof/>
        </w:rPr>
      </w:r>
      <w:r>
        <w:rPr>
          <w:noProof/>
        </w:rPr>
        <w:fldChar w:fldCharType="separate"/>
      </w:r>
      <w:r>
        <w:rPr>
          <w:noProof/>
        </w:rPr>
        <w:t>10</w:t>
      </w:r>
      <w:r>
        <w:rPr>
          <w:noProof/>
        </w:rPr>
        <w:fldChar w:fldCharType="end"/>
      </w:r>
    </w:p>
    <w:p w14:paraId="21A883B4" w14:textId="4A9126D2" w:rsidR="00752B0B" w:rsidRDefault="00752B0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_Toc199449729 \h </w:instrText>
      </w:r>
      <w:r>
        <w:rPr>
          <w:noProof/>
        </w:rPr>
      </w:r>
      <w:r>
        <w:rPr>
          <w:noProof/>
        </w:rPr>
        <w:fldChar w:fldCharType="separate"/>
      </w:r>
      <w:r>
        <w:rPr>
          <w:noProof/>
        </w:rPr>
        <w:t>10</w:t>
      </w:r>
      <w:r>
        <w:rPr>
          <w:noProof/>
        </w:rPr>
        <w:fldChar w:fldCharType="end"/>
      </w:r>
    </w:p>
    <w:p w14:paraId="58D147FC" w14:textId="2F318D9F" w:rsidR="00752B0B" w:rsidRDefault="00752B0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_Toc199449730 \h </w:instrText>
      </w:r>
      <w:r>
        <w:rPr>
          <w:noProof/>
        </w:rPr>
      </w:r>
      <w:r>
        <w:rPr>
          <w:noProof/>
        </w:rPr>
        <w:fldChar w:fldCharType="separate"/>
      </w:r>
      <w:r>
        <w:rPr>
          <w:noProof/>
        </w:rPr>
        <w:t>10</w:t>
      </w:r>
      <w:r>
        <w:rPr>
          <w:noProof/>
        </w:rPr>
        <w:fldChar w:fldCharType="end"/>
      </w:r>
    </w:p>
    <w:p w14:paraId="6FC38634" w14:textId="3A76B1E1" w:rsidR="00752B0B" w:rsidRDefault="00752B0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_Toc199449731 \h </w:instrText>
      </w:r>
      <w:r>
        <w:rPr>
          <w:noProof/>
        </w:rPr>
      </w:r>
      <w:r>
        <w:rPr>
          <w:noProof/>
        </w:rPr>
        <w:fldChar w:fldCharType="separate"/>
      </w:r>
      <w:r>
        <w:rPr>
          <w:noProof/>
        </w:rPr>
        <w:t>10</w:t>
      </w:r>
      <w:r>
        <w:rPr>
          <w:noProof/>
        </w:rPr>
        <w:fldChar w:fldCharType="end"/>
      </w:r>
    </w:p>
    <w:p w14:paraId="3B007C2A" w14:textId="38513293" w:rsidR="00752B0B" w:rsidRDefault="00752B0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_Toc199449732 \h </w:instrText>
      </w:r>
      <w:r>
        <w:rPr>
          <w:noProof/>
        </w:rPr>
      </w:r>
      <w:r>
        <w:rPr>
          <w:noProof/>
        </w:rPr>
        <w:fldChar w:fldCharType="separate"/>
      </w:r>
      <w:r>
        <w:rPr>
          <w:noProof/>
        </w:rPr>
        <w:t>11</w:t>
      </w:r>
      <w:r>
        <w:rPr>
          <w:noProof/>
        </w:rPr>
        <w:fldChar w:fldCharType="end"/>
      </w:r>
    </w:p>
    <w:p w14:paraId="1CA83A17" w14:textId="1FC20855" w:rsidR="00752B0B" w:rsidRDefault="00752B0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_Toc199449733 \h </w:instrText>
      </w:r>
      <w:r>
        <w:rPr>
          <w:noProof/>
        </w:rPr>
      </w:r>
      <w:r>
        <w:rPr>
          <w:noProof/>
        </w:rPr>
        <w:fldChar w:fldCharType="separate"/>
      </w:r>
      <w:r>
        <w:rPr>
          <w:noProof/>
        </w:rPr>
        <w:t>11</w:t>
      </w:r>
      <w:r>
        <w:rPr>
          <w:noProof/>
        </w:rPr>
        <w:fldChar w:fldCharType="end"/>
      </w:r>
    </w:p>
    <w:p w14:paraId="7CC94E3B" w14:textId="406CF744" w:rsidR="00752B0B" w:rsidRDefault="00752B0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_Toc199449734 \h </w:instrText>
      </w:r>
      <w:r>
        <w:rPr>
          <w:noProof/>
        </w:rPr>
      </w:r>
      <w:r>
        <w:rPr>
          <w:noProof/>
        </w:rPr>
        <w:fldChar w:fldCharType="separate"/>
      </w:r>
      <w:r>
        <w:rPr>
          <w:noProof/>
        </w:rPr>
        <w:t>12</w:t>
      </w:r>
      <w:r>
        <w:rPr>
          <w:noProof/>
        </w:rPr>
        <w:fldChar w:fldCharType="end"/>
      </w:r>
    </w:p>
    <w:p w14:paraId="51CB3162" w14:textId="1E7D5C18" w:rsidR="00752B0B" w:rsidRDefault="00752B0B">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_Toc199449735 \h </w:instrText>
      </w:r>
      <w:r>
        <w:rPr>
          <w:noProof/>
        </w:rPr>
      </w:r>
      <w:r>
        <w:rPr>
          <w:noProof/>
        </w:rPr>
        <w:fldChar w:fldCharType="separate"/>
      </w:r>
      <w:r>
        <w:rPr>
          <w:noProof/>
        </w:rPr>
        <w:t>12</w:t>
      </w:r>
      <w:r>
        <w:rPr>
          <w:noProof/>
        </w:rPr>
        <w:fldChar w:fldCharType="end"/>
      </w:r>
    </w:p>
    <w:p w14:paraId="7B32517E" w14:textId="4CC7677D" w:rsidR="00752B0B" w:rsidRDefault="00752B0B">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_Toc199449736 \h </w:instrText>
      </w:r>
      <w:r>
        <w:rPr>
          <w:noProof/>
        </w:rPr>
      </w:r>
      <w:r>
        <w:rPr>
          <w:noProof/>
        </w:rPr>
        <w:fldChar w:fldCharType="separate"/>
      </w:r>
      <w:r>
        <w:rPr>
          <w:noProof/>
        </w:rPr>
        <w:t>12</w:t>
      </w:r>
      <w:r>
        <w:rPr>
          <w:noProof/>
        </w:rPr>
        <w:fldChar w:fldCharType="end"/>
      </w:r>
    </w:p>
    <w:p w14:paraId="546D4742" w14:textId="4DE2ED05" w:rsidR="00752B0B" w:rsidRDefault="00752B0B">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_Toc199449737 \h </w:instrText>
      </w:r>
      <w:r>
        <w:rPr>
          <w:noProof/>
        </w:rPr>
      </w:r>
      <w:r>
        <w:rPr>
          <w:noProof/>
        </w:rPr>
        <w:fldChar w:fldCharType="separate"/>
      </w:r>
      <w:r>
        <w:rPr>
          <w:noProof/>
        </w:rPr>
        <w:t>12</w:t>
      </w:r>
      <w:r>
        <w:rPr>
          <w:noProof/>
        </w:rPr>
        <w:fldChar w:fldCharType="end"/>
      </w:r>
    </w:p>
    <w:p w14:paraId="7F538BCF" w14:textId="1A2B64B2" w:rsidR="00752B0B" w:rsidRDefault="00752B0B">
      <w:pPr>
        <w:pStyle w:val="TOC4"/>
        <w:rPr>
          <w:rFonts w:asciiTheme="minorHAnsi" w:eastAsiaTheme="minorEastAsia" w:hAnsiTheme="minorHAnsi" w:cstheme="minorBidi"/>
          <w:noProof/>
          <w:kern w:val="2"/>
          <w:sz w:val="21"/>
          <w:szCs w:val="22"/>
          <w:lang w:val="en-US" w:eastAsia="zh-CN"/>
        </w:rPr>
      </w:pPr>
      <w:r w:rsidRPr="00835868">
        <w:rPr>
          <w:noProof/>
          <w:lang w:val="en-US"/>
        </w:rPr>
        <w:t>4.2.</w:t>
      </w:r>
      <w:r w:rsidRPr="00835868">
        <w:rPr>
          <w:noProof/>
          <w:lang w:val="en-US" w:eastAsia="zh-CN"/>
        </w:rPr>
        <w:t>1.3</w:t>
      </w:r>
      <w:r>
        <w:rPr>
          <w:rFonts w:asciiTheme="minorHAnsi" w:eastAsiaTheme="minorEastAsia" w:hAnsiTheme="minorHAnsi" w:cstheme="minorBidi"/>
          <w:noProof/>
          <w:kern w:val="2"/>
          <w:sz w:val="21"/>
          <w:szCs w:val="22"/>
          <w:lang w:val="en-US" w:eastAsia="zh-CN"/>
        </w:rPr>
        <w:tab/>
      </w:r>
      <w:r w:rsidRPr="00835868">
        <w:rPr>
          <w:noProof/>
          <w:lang w:val="en-US"/>
        </w:rPr>
        <w:t>Network Functions</w:t>
      </w:r>
      <w:r>
        <w:rPr>
          <w:noProof/>
        </w:rPr>
        <w:tab/>
      </w:r>
      <w:r>
        <w:rPr>
          <w:noProof/>
        </w:rPr>
        <w:fldChar w:fldCharType="begin"/>
      </w:r>
      <w:r>
        <w:rPr>
          <w:noProof/>
        </w:rPr>
        <w:instrText xml:space="preserve"> PAGEREF _Toc199449738 \h </w:instrText>
      </w:r>
      <w:r>
        <w:rPr>
          <w:noProof/>
        </w:rPr>
      </w:r>
      <w:r>
        <w:rPr>
          <w:noProof/>
        </w:rPr>
        <w:fldChar w:fldCharType="separate"/>
      </w:r>
      <w:r>
        <w:rPr>
          <w:noProof/>
        </w:rPr>
        <w:t>13</w:t>
      </w:r>
      <w:r>
        <w:rPr>
          <w:noProof/>
        </w:rPr>
        <w:fldChar w:fldCharType="end"/>
      </w:r>
    </w:p>
    <w:p w14:paraId="4327866D" w14:textId="3C5CE4E5" w:rsidR="00752B0B" w:rsidRDefault="00752B0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_Toc199449739 \h </w:instrText>
      </w:r>
      <w:r>
        <w:rPr>
          <w:noProof/>
        </w:rPr>
      </w:r>
      <w:r>
        <w:rPr>
          <w:noProof/>
        </w:rPr>
        <w:fldChar w:fldCharType="separate"/>
      </w:r>
      <w:r>
        <w:rPr>
          <w:noProof/>
        </w:rPr>
        <w:t>13</w:t>
      </w:r>
      <w:r>
        <w:rPr>
          <w:noProof/>
        </w:rPr>
        <w:fldChar w:fldCharType="end"/>
      </w:r>
    </w:p>
    <w:p w14:paraId="5E5CD1BF" w14:textId="5B8EE826" w:rsidR="00752B0B" w:rsidRDefault="00752B0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_Toc199449740 \h </w:instrText>
      </w:r>
      <w:r>
        <w:rPr>
          <w:noProof/>
        </w:rPr>
      </w:r>
      <w:r>
        <w:rPr>
          <w:noProof/>
        </w:rPr>
        <w:fldChar w:fldCharType="separate"/>
      </w:r>
      <w:r>
        <w:rPr>
          <w:noProof/>
        </w:rPr>
        <w:t>13</w:t>
      </w:r>
      <w:r>
        <w:rPr>
          <w:noProof/>
        </w:rPr>
        <w:fldChar w:fldCharType="end"/>
      </w:r>
    </w:p>
    <w:p w14:paraId="29E77789" w14:textId="75873EB3" w:rsidR="00752B0B" w:rsidRDefault="00752B0B">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_Toc199449741 \h </w:instrText>
      </w:r>
      <w:r>
        <w:rPr>
          <w:noProof/>
        </w:rPr>
      </w:r>
      <w:r>
        <w:rPr>
          <w:noProof/>
        </w:rPr>
        <w:fldChar w:fldCharType="separate"/>
      </w:r>
      <w:r>
        <w:rPr>
          <w:noProof/>
        </w:rPr>
        <w:t>13</w:t>
      </w:r>
      <w:r>
        <w:rPr>
          <w:noProof/>
        </w:rPr>
        <w:fldChar w:fldCharType="end"/>
      </w:r>
    </w:p>
    <w:p w14:paraId="2FE192DF" w14:textId="02821B5B" w:rsidR="00752B0B" w:rsidRDefault="00752B0B">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_Toc199449742 \h </w:instrText>
      </w:r>
      <w:r>
        <w:rPr>
          <w:noProof/>
        </w:rPr>
      </w:r>
      <w:r>
        <w:rPr>
          <w:noProof/>
        </w:rPr>
        <w:fldChar w:fldCharType="separate"/>
      </w:r>
      <w:r>
        <w:rPr>
          <w:noProof/>
        </w:rPr>
        <w:t>13</w:t>
      </w:r>
      <w:r>
        <w:rPr>
          <w:noProof/>
        </w:rPr>
        <w:fldChar w:fldCharType="end"/>
      </w:r>
    </w:p>
    <w:p w14:paraId="7BCC2F27" w14:textId="043EB5D2" w:rsidR="00752B0B" w:rsidRDefault="00752B0B">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_Toc199449743 \h </w:instrText>
      </w:r>
      <w:r>
        <w:rPr>
          <w:noProof/>
        </w:rPr>
      </w:r>
      <w:r>
        <w:rPr>
          <w:noProof/>
        </w:rPr>
        <w:fldChar w:fldCharType="separate"/>
      </w:r>
      <w:r>
        <w:rPr>
          <w:noProof/>
        </w:rPr>
        <w:t>14</w:t>
      </w:r>
      <w:r>
        <w:rPr>
          <w:noProof/>
        </w:rPr>
        <w:fldChar w:fldCharType="end"/>
      </w:r>
    </w:p>
    <w:p w14:paraId="6339E992" w14:textId="06970AFB" w:rsidR="00752B0B" w:rsidRDefault="00752B0B">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_Toc199449744 \h </w:instrText>
      </w:r>
      <w:r>
        <w:rPr>
          <w:noProof/>
        </w:rPr>
      </w:r>
      <w:r>
        <w:rPr>
          <w:noProof/>
        </w:rPr>
        <w:fldChar w:fldCharType="separate"/>
      </w:r>
      <w:r>
        <w:rPr>
          <w:noProof/>
        </w:rPr>
        <w:t>14</w:t>
      </w:r>
      <w:r>
        <w:rPr>
          <w:noProof/>
        </w:rPr>
        <w:fldChar w:fldCharType="end"/>
      </w:r>
    </w:p>
    <w:p w14:paraId="3FC2705D" w14:textId="13C61F93" w:rsidR="00752B0B" w:rsidRDefault="00752B0B">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_Toc199449745 \h </w:instrText>
      </w:r>
      <w:r>
        <w:rPr>
          <w:noProof/>
        </w:rPr>
      </w:r>
      <w:r>
        <w:rPr>
          <w:noProof/>
        </w:rPr>
        <w:fldChar w:fldCharType="separate"/>
      </w:r>
      <w:r>
        <w:rPr>
          <w:noProof/>
        </w:rPr>
        <w:t>14</w:t>
      </w:r>
      <w:r>
        <w:rPr>
          <w:noProof/>
        </w:rPr>
        <w:fldChar w:fldCharType="end"/>
      </w:r>
    </w:p>
    <w:p w14:paraId="215D6FF6" w14:textId="78802CEC" w:rsidR="00752B0B" w:rsidRDefault="00752B0B">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_Toc199449746 \h </w:instrText>
      </w:r>
      <w:r>
        <w:rPr>
          <w:noProof/>
        </w:rPr>
      </w:r>
      <w:r>
        <w:rPr>
          <w:noProof/>
        </w:rPr>
        <w:fldChar w:fldCharType="separate"/>
      </w:r>
      <w:r>
        <w:rPr>
          <w:noProof/>
        </w:rPr>
        <w:t>15</w:t>
      </w:r>
      <w:r>
        <w:rPr>
          <w:noProof/>
        </w:rPr>
        <w:fldChar w:fldCharType="end"/>
      </w:r>
    </w:p>
    <w:p w14:paraId="189CF17C" w14:textId="61D80013" w:rsidR="00752B0B" w:rsidRDefault="00752B0B">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_Toc199449747 \h </w:instrText>
      </w:r>
      <w:r>
        <w:rPr>
          <w:noProof/>
        </w:rPr>
      </w:r>
      <w:r>
        <w:rPr>
          <w:noProof/>
        </w:rPr>
        <w:fldChar w:fldCharType="separate"/>
      </w:r>
      <w:r>
        <w:rPr>
          <w:noProof/>
        </w:rPr>
        <w:t>15</w:t>
      </w:r>
      <w:r>
        <w:rPr>
          <w:noProof/>
        </w:rPr>
        <w:fldChar w:fldCharType="end"/>
      </w:r>
    </w:p>
    <w:p w14:paraId="57E8CF9A" w14:textId="764F4A90" w:rsidR="00752B0B" w:rsidRDefault="00752B0B">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_Toc199449748 \h </w:instrText>
      </w:r>
      <w:r>
        <w:rPr>
          <w:noProof/>
        </w:rPr>
      </w:r>
      <w:r>
        <w:rPr>
          <w:noProof/>
        </w:rPr>
        <w:fldChar w:fldCharType="separate"/>
      </w:r>
      <w:r>
        <w:rPr>
          <w:noProof/>
        </w:rPr>
        <w:t>15</w:t>
      </w:r>
      <w:r>
        <w:rPr>
          <w:noProof/>
        </w:rPr>
        <w:fldChar w:fldCharType="end"/>
      </w:r>
    </w:p>
    <w:p w14:paraId="19713192" w14:textId="2E6F3BF6" w:rsidR="00752B0B" w:rsidRDefault="00752B0B">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_Toc199449749 \h </w:instrText>
      </w:r>
      <w:r>
        <w:rPr>
          <w:noProof/>
        </w:rPr>
      </w:r>
      <w:r>
        <w:rPr>
          <w:noProof/>
        </w:rPr>
        <w:fldChar w:fldCharType="separate"/>
      </w:r>
      <w:r>
        <w:rPr>
          <w:noProof/>
        </w:rPr>
        <w:t>16</w:t>
      </w:r>
      <w:r>
        <w:rPr>
          <w:noProof/>
        </w:rPr>
        <w:fldChar w:fldCharType="end"/>
      </w:r>
    </w:p>
    <w:p w14:paraId="268773B9" w14:textId="46C303B1" w:rsidR="00752B0B" w:rsidRDefault="00752B0B">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_Toc199449750 \h </w:instrText>
      </w:r>
      <w:r>
        <w:rPr>
          <w:noProof/>
        </w:rPr>
      </w:r>
      <w:r>
        <w:rPr>
          <w:noProof/>
        </w:rPr>
        <w:fldChar w:fldCharType="separate"/>
      </w:r>
      <w:r>
        <w:rPr>
          <w:noProof/>
        </w:rPr>
        <w:t>16</w:t>
      </w:r>
      <w:r>
        <w:rPr>
          <w:noProof/>
        </w:rPr>
        <w:fldChar w:fldCharType="end"/>
      </w:r>
    </w:p>
    <w:p w14:paraId="356F5733" w14:textId="5BD5C813" w:rsidR="00752B0B" w:rsidRDefault="00752B0B">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_Toc199449751 \h </w:instrText>
      </w:r>
      <w:r>
        <w:rPr>
          <w:noProof/>
        </w:rPr>
      </w:r>
      <w:r>
        <w:rPr>
          <w:noProof/>
        </w:rPr>
        <w:fldChar w:fldCharType="separate"/>
      </w:r>
      <w:r>
        <w:rPr>
          <w:noProof/>
        </w:rPr>
        <w:t>17</w:t>
      </w:r>
      <w:r>
        <w:rPr>
          <w:noProof/>
        </w:rPr>
        <w:fldChar w:fldCharType="end"/>
      </w:r>
    </w:p>
    <w:p w14:paraId="0B7114F3" w14:textId="23FC48B4" w:rsidR="00752B0B" w:rsidRDefault="00752B0B">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_Toc199449752 \h </w:instrText>
      </w:r>
      <w:r>
        <w:rPr>
          <w:noProof/>
        </w:rPr>
      </w:r>
      <w:r>
        <w:rPr>
          <w:noProof/>
        </w:rPr>
        <w:fldChar w:fldCharType="separate"/>
      </w:r>
      <w:r>
        <w:rPr>
          <w:noProof/>
        </w:rPr>
        <w:t>17</w:t>
      </w:r>
      <w:r>
        <w:rPr>
          <w:noProof/>
        </w:rPr>
        <w:fldChar w:fldCharType="end"/>
      </w:r>
    </w:p>
    <w:p w14:paraId="0C3D6474" w14:textId="2AED9520" w:rsidR="00752B0B" w:rsidRDefault="00752B0B">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_Toc199449753 \h </w:instrText>
      </w:r>
      <w:r>
        <w:rPr>
          <w:noProof/>
        </w:rPr>
      </w:r>
      <w:r>
        <w:rPr>
          <w:noProof/>
        </w:rPr>
        <w:fldChar w:fldCharType="separate"/>
      </w:r>
      <w:r>
        <w:rPr>
          <w:noProof/>
        </w:rPr>
        <w:t>17</w:t>
      </w:r>
      <w:r>
        <w:rPr>
          <w:noProof/>
        </w:rPr>
        <w:fldChar w:fldCharType="end"/>
      </w:r>
    </w:p>
    <w:p w14:paraId="2A437622" w14:textId="1EF28E06" w:rsidR="00752B0B" w:rsidRDefault="00752B0B">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_Toc199449754 \h </w:instrText>
      </w:r>
      <w:r>
        <w:rPr>
          <w:noProof/>
        </w:rPr>
      </w:r>
      <w:r>
        <w:rPr>
          <w:noProof/>
        </w:rPr>
        <w:fldChar w:fldCharType="separate"/>
      </w:r>
      <w:r>
        <w:rPr>
          <w:noProof/>
        </w:rPr>
        <w:t>17</w:t>
      </w:r>
      <w:r>
        <w:rPr>
          <w:noProof/>
        </w:rPr>
        <w:fldChar w:fldCharType="end"/>
      </w:r>
    </w:p>
    <w:p w14:paraId="7917AE78" w14:textId="5F18BFC4" w:rsidR="00752B0B" w:rsidRDefault="00752B0B">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_Toc199449755 \h </w:instrText>
      </w:r>
      <w:r>
        <w:rPr>
          <w:noProof/>
        </w:rPr>
      </w:r>
      <w:r>
        <w:rPr>
          <w:noProof/>
        </w:rPr>
        <w:fldChar w:fldCharType="separate"/>
      </w:r>
      <w:r>
        <w:rPr>
          <w:noProof/>
        </w:rPr>
        <w:t>19</w:t>
      </w:r>
      <w:r>
        <w:rPr>
          <w:noProof/>
        </w:rPr>
        <w:fldChar w:fldCharType="end"/>
      </w:r>
    </w:p>
    <w:p w14:paraId="1C8D33AC" w14:textId="6B02D363" w:rsidR="00752B0B" w:rsidRDefault="00752B0B">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_Toc199449756 \h </w:instrText>
      </w:r>
      <w:r>
        <w:rPr>
          <w:noProof/>
        </w:rPr>
      </w:r>
      <w:r>
        <w:rPr>
          <w:noProof/>
        </w:rPr>
        <w:fldChar w:fldCharType="separate"/>
      </w:r>
      <w:r>
        <w:rPr>
          <w:noProof/>
        </w:rPr>
        <w:t>19</w:t>
      </w:r>
      <w:r>
        <w:rPr>
          <w:noProof/>
        </w:rPr>
        <w:fldChar w:fldCharType="end"/>
      </w:r>
    </w:p>
    <w:p w14:paraId="70040D8C" w14:textId="255ADBF7" w:rsidR="00752B0B" w:rsidRDefault="00752B0B">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_Toc199449757 \h </w:instrText>
      </w:r>
      <w:r>
        <w:rPr>
          <w:noProof/>
        </w:rPr>
      </w:r>
      <w:r>
        <w:rPr>
          <w:noProof/>
        </w:rPr>
        <w:fldChar w:fldCharType="separate"/>
      </w:r>
      <w:r>
        <w:rPr>
          <w:noProof/>
        </w:rPr>
        <w:t>19</w:t>
      </w:r>
      <w:r>
        <w:rPr>
          <w:noProof/>
        </w:rPr>
        <w:fldChar w:fldCharType="end"/>
      </w:r>
    </w:p>
    <w:p w14:paraId="6688994F" w14:textId="4E95E715" w:rsidR="00752B0B" w:rsidRDefault="00752B0B">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_Toc199449758 \h </w:instrText>
      </w:r>
      <w:r>
        <w:rPr>
          <w:noProof/>
        </w:rPr>
      </w:r>
      <w:r>
        <w:rPr>
          <w:noProof/>
        </w:rPr>
        <w:fldChar w:fldCharType="separate"/>
      </w:r>
      <w:r>
        <w:rPr>
          <w:noProof/>
        </w:rPr>
        <w:t>20</w:t>
      </w:r>
      <w:r>
        <w:rPr>
          <w:noProof/>
        </w:rPr>
        <w:fldChar w:fldCharType="end"/>
      </w:r>
    </w:p>
    <w:p w14:paraId="216E69CE" w14:textId="7F8CA002" w:rsidR="00752B0B" w:rsidRDefault="00752B0B">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_Toc199449759 \h </w:instrText>
      </w:r>
      <w:r>
        <w:rPr>
          <w:noProof/>
        </w:rPr>
      </w:r>
      <w:r>
        <w:rPr>
          <w:noProof/>
        </w:rPr>
        <w:fldChar w:fldCharType="separate"/>
      </w:r>
      <w:r>
        <w:rPr>
          <w:noProof/>
        </w:rPr>
        <w:t>20</w:t>
      </w:r>
      <w:r>
        <w:rPr>
          <w:noProof/>
        </w:rPr>
        <w:fldChar w:fldCharType="end"/>
      </w:r>
    </w:p>
    <w:p w14:paraId="23DDD237" w14:textId="07B4432F" w:rsidR="00752B0B" w:rsidRDefault="00752B0B">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_Toc199449760 \h </w:instrText>
      </w:r>
      <w:r>
        <w:rPr>
          <w:noProof/>
        </w:rPr>
      </w:r>
      <w:r>
        <w:rPr>
          <w:noProof/>
        </w:rPr>
        <w:fldChar w:fldCharType="separate"/>
      </w:r>
      <w:r>
        <w:rPr>
          <w:noProof/>
        </w:rPr>
        <w:t>20</w:t>
      </w:r>
      <w:r>
        <w:rPr>
          <w:noProof/>
        </w:rPr>
        <w:fldChar w:fldCharType="end"/>
      </w:r>
    </w:p>
    <w:p w14:paraId="0FD63B4F" w14:textId="1705EC5D" w:rsidR="00752B0B" w:rsidRDefault="00752B0B">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_Toc199449761 \h </w:instrText>
      </w:r>
      <w:r>
        <w:rPr>
          <w:noProof/>
        </w:rPr>
      </w:r>
      <w:r>
        <w:rPr>
          <w:noProof/>
        </w:rPr>
        <w:fldChar w:fldCharType="separate"/>
      </w:r>
      <w:r>
        <w:rPr>
          <w:noProof/>
        </w:rPr>
        <w:t>21</w:t>
      </w:r>
      <w:r>
        <w:rPr>
          <w:noProof/>
        </w:rPr>
        <w:fldChar w:fldCharType="end"/>
      </w:r>
    </w:p>
    <w:p w14:paraId="28AE0970" w14:textId="2AF5AA3C" w:rsidR="00752B0B" w:rsidRDefault="00752B0B">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_Toc199449762 \h </w:instrText>
      </w:r>
      <w:r>
        <w:rPr>
          <w:noProof/>
        </w:rPr>
      </w:r>
      <w:r>
        <w:rPr>
          <w:noProof/>
        </w:rPr>
        <w:fldChar w:fldCharType="separate"/>
      </w:r>
      <w:r>
        <w:rPr>
          <w:noProof/>
        </w:rPr>
        <w:t>21</w:t>
      </w:r>
      <w:r>
        <w:rPr>
          <w:noProof/>
        </w:rPr>
        <w:fldChar w:fldCharType="end"/>
      </w:r>
    </w:p>
    <w:p w14:paraId="37ACC8F5" w14:textId="2C3B4F6F" w:rsidR="00752B0B" w:rsidRDefault="00752B0B">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_Toc199449763 \h </w:instrText>
      </w:r>
      <w:r>
        <w:rPr>
          <w:noProof/>
        </w:rPr>
      </w:r>
      <w:r>
        <w:rPr>
          <w:noProof/>
        </w:rPr>
        <w:fldChar w:fldCharType="separate"/>
      </w:r>
      <w:r>
        <w:rPr>
          <w:noProof/>
        </w:rPr>
        <w:t>21</w:t>
      </w:r>
      <w:r>
        <w:rPr>
          <w:noProof/>
        </w:rPr>
        <w:fldChar w:fldCharType="end"/>
      </w:r>
    </w:p>
    <w:p w14:paraId="7AA62C7A" w14:textId="12AC8ED7" w:rsidR="00752B0B" w:rsidRDefault="00752B0B">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_Toc199449764 \h </w:instrText>
      </w:r>
      <w:r>
        <w:rPr>
          <w:noProof/>
        </w:rPr>
      </w:r>
      <w:r>
        <w:rPr>
          <w:noProof/>
        </w:rPr>
        <w:fldChar w:fldCharType="separate"/>
      </w:r>
      <w:r>
        <w:rPr>
          <w:noProof/>
        </w:rPr>
        <w:t>22</w:t>
      </w:r>
      <w:r>
        <w:rPr>
          <w:noProof/>
        </w:rPr>
        <w:fldChar w:fldCharType="end"/>
      </w:r>
    </w:p>
    <w:p w14:paraId="54053D7A" w14:textId="36FDD644" w:rsidR="00752B0B" w:rsidRDefault="00752B0B">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_Toc199449765 \h </w:instrText>
      </w:r>
      <w:r>
        <w:rPr>
          <w:noProof/>
        </w:rPr>
      </w:r>
      <w:r>
        <w:rPr>
          <w:noProof/>
        </w:rPr>
        <w:fldChar w:fldCharType="separate"/>
      </w:r>
      <w:r>
        <w:rPr>
          <w:noProof/>
        </w:rPr>
        <w:t>23</w:t>
      </w:r>
      <w:r>
        <w:rPr>
          <w:noProof/>
        </w:rPr>
        <w:fldChar w:fldCharType="end"/>
      </w:r>
    </w:p>
    <w:p w14:paraId="68146695" w14:textId="1E1ECE10" w:rsidR="00752B0B" w:rsidRDefault="00752B0B">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_Toc199449766 \h </w:instrText>
      </w:r>
      <w:r>
        <w:rPr>
          <w:noProof/>
        </w:rPr>
      </w:r>
      <w:r>
        <w:rPr>
          <w:noProof/>
        </w:rPr>
        <w:fldChar w:fldCharType="separate"/>
      </w:r>
      <w:r>
        <w:rPr>
          <w:noProof/>
        </w:rPr>
        <w:t>23</w:t>
      </w:r>
      <w:r>
        <w:rPr>
          <w:noProof/>
        </w:rPr>
        <w:fldChar w:fldCharType="end"/>
      </w:r>
    </w:p>
    <w:p w14:paraId="71B0463B" w14:textId="77EFF086" w:rsidR="00752B0B" w:rsidRDefault="00752B0B">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_Toc199449767 \h </w:instrText>
      </w:r>
      <w:r>
        <w:rPr>
          <w:noProof/>
        </w:rPr>
      </w:r>
      <w:r>
        <w:rPr>
          <w:noProof/>
        </w:rPr>
        <w:fldChar w:fldCharType="separate"/>
      </w:r>
      <w:r>
        <w:rPr>
          <w:noProof/>
        </w:rPr>
        <w:t>23</w:t>
      </w:r>
      <w:r>
        <w:rPr>
          <w:noProof/>
        </w:rPr>
        <w:fldChar w:fldCharType="end"/>
      </w:r>
    </w:p>
    <w:p w14:paraId="1283390D" w14:textId="42BBD9E0" w:rsidR="00752B0B" w:rsidRDefault="00752B0B">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_Toc199449768 \h </w:instrText>
      </w:r>
      <w:r>
        <w:rPr>
          <w:noProof/>
        </w:rPr>
      </w:r>
      <w:r>
        <w:rPr>
          <w:noProof/>
        </w:rPr>
        <w:fldChar w:fldCharType="separate"/>
      </w:r>
      <w:r>
        <w:rPr>
          <w:noProof/>
        </w:rPr>
        <w:t>23</w:t>
      </w:r>
      <w:r>
        <w:rPr>
          <w:noProof/>
        </w:rPr>
        <w:fldChar w:fldCharType="end"/>
      </w:r>
    </w:p>
    <w:p w14:paraId="4F3065B0" w14:textId="0537F278" w:rsidR="00752B0B" w:rsidRDefault="00752B0B">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_Toc199449769 \h </w:instrText>
      </w:r>
      <w:r>
        <w:rPr>
          <w:noProof/>
        </w:rPr>
      </w:r>
      <w:r>
        <w:rPr>
          <w:noProof/>
        </w:rPr>
        <w:fldChar w:fldCharType="separate"/>
      </w:r>
      <w:r>
        <w:rPr>
          <w:noProof/>
        </w:rPr>
        <w:t>24</w:t>
      </w:r>
      <w:r>
        <w:rPr>
          <w:noProof/>
        </w:rPr>
        <w:fldChar w:fldCharType="end"/>
      </w:r>
    </w:p>
    <w:p w14:paraId="0EB9F319" w14:textId="36E2C5FE" w:rsidR="00752B0B" w:rsidRDefault="00752B0B">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_Toc199449770 \h </w:instrText>
      </w:r>
      <w:r>
        <w:rPr>
          <w:noProof/>
        </w:rPr>
      </w:r>
      <w:r>
        <w:rPr>
          <w:noProof/>
        </w:rPr>
        <w:fldChar w:fldCharType="separate"/>
      </w:r>
      <w:r>
        <w:rPr>
          <w:noProof/>
        </w:rPr>
        <w:t>24</w:t>
      </w:r>
      <w:r>
        <w:rPr>
          <w:noProof/>
        </w:rPr>
        <w:fldChar w:fldCharType="end"/>
      </w:r>
    </w:p>
    <w:p w14:paraId="0EAFB79D" w14:textId="50A04286" w:rsidR="00752B0B" w:rsidRDefault="00752B0B">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_Toc199449771 \h </w:instrText>
      </w:r>
      <w:r>
        <w:rPr>
          <w:noProof/>
        </w:rPr>
      </w:r>
      <w:r>
        <w:rPr>
          <w:noProof/>
        </w:rPr>
        <w:fldChar w:fldCharType="separate"/>
      </w:r>
      <w:r>
        <w:rPr>
          <w:noProof/>
        </w:rPr>
        <w:t>24</w:t>
      </w:r>
      <w:r>
        <w:rPr>
          <w:noProof/>
        </w:rPr>
        <w:fldChar w:fldCharType="end"/>
      </w:r>
    </w:p>
    <w:p w14:paraId="0623B7FD" w14:textId="514697A0" w:rsidR="00752B0B" w:rsidRDefault="00752B0B">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_Toc199449772 \h </w:instrText>
      </w:r>
      <w:r>
        <w:rPr>
          <w:noProof/>
        </w:rPr>
      </w:r>
      <w:r>
        <w:rPr>
          <w:noProof/>
        </w:rPr>
        <w:fldChar w:fldCharType="separate"/>
      </w:r>
      <w:r>
        <w:rPr>
          <w:noProof/>
        </w:rPr>
        <w:t>25</w:t>
      </w:r>
      <w:r>
        <w:rPr>
          <w:noProof/>
        </w:rPr>
        <w:fldChar w:fldCharType="end"/>
      </w:r>
    </w:p>
    <w:p w14:paraId="23560FFF" w14:textId="79EB6166" w:rsidR="00752B0B" w:rsidRDefault="00752B0B">
      <w:pPr>
        <w:pStyle w:val="TOC4"/>
        <w:rPr>
          <w:rFonts w:asciiTheme="minorHAnsi" w:eastAsiaTheme="minorEastAsia" w:hAnsiTheme="minorHAnsi" w:cstheme="minorBidi"/>
          <w:noProof/>
          <w:kern w:val="2"/>
          <w:sz w:val="21"/>
          <w:szCs w:val="22"/>
          <w:lang w:val="en-US" w:eastAsia="zh-CN"/>
        </w:rPr>
      </w:pPr>
      <w:r w:rsidRPr="00835868">
        <w:rPr>
          <w:noProof/>
          <w:lang w:val="en-US"/>
        </w:rPr>
        <w:t>4.3.</w:t>
      </w:r>
      <w:r w:rsidRPr="00835868">
        <w:rPr>
          <w:noProof/>
          <w:lang w:val="en-US" w:eastAsia="zh-CN"/>
        </w:rPr>
        <w:t>1.3</w:t>
      </w:r>
      <w:r>
        <w:rPr>
          <w:rFonts w:asciiTheme="minorHAnsi" w:eastAsiaTheme="minorEastAsia" w:hAnsiTheme="minorHAnsi" w:cstheme="minorBidi"/>
          <w:noProof/>
          <w:kern w:val="2"/>
          <w:sz w:val="21"/>
          <w:szCs w:val="22"/>
          <w:lang w:val="en-US" w:eastAsia="zh-CN"/>
        </w:rPr>
        <w:tab/>
      </w:r>
      <w:r w:rsidRPr="00835868">
        <w:rPr>
          <w:noProof/>
          <w:lang w:val="en-US"/>
        </w:rPr>
        <w:t>Network Functions</w:t>
      </w:r>
      <w:r>
        <w:rPr>
          <w:noProof/>
        </w:rPr>
        <w:tab/>
      </w:r>
      <w:r>
        <w:rPr>
          <w:noProof/>
        </w:rPr>
        <w:fldChar w:fldCharType="begin"/>
      </w:r>
      <w:r>
        <w:rPr>
          <w:noProof/>
        </w:rPr>
        <w:instrText xml:space="preserve"> PAGEREF _Toc199449773 \h </w:instrText>
      </w:r>
      <w:r>
        <w:rPr>
          <w:noProof/>
        </w:rPr>
      </w:r>
      <w:r>
        <w:rPr>
          <w:noProof/>
        </w:rPr>
        <w:fldChar w:fldCharType="separate"/>
      </w:r>
      <w:r>
        <w:rPr>
          <w:noProof/>
        </w:rPr>
        <w:t>25</w:t>
      </w:r>
      <w:r>
        <w:rPr>
          <w:noProof/>
        </w:rPr>
        <w:fldChar w:fldCharType="end"/>
      </w:r>
    </w:p>
    <w:p w14:paraId="37B06E1F" w14:textId="4963D35B" w:rsidR="00752B0B" w:rsidRDefault="00752B0B">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_Toc199449774 \h </w:instrText>
      </w:r>
      <w:r>
        <w:rPr>
          <w:noProof/>
        </w:rPr>
      </w:r>
      <w:r>
        <w:rPr>
          <w:noProof/>
        </w:rPr>
        <w:fldChar w:fldCharType="separate"/>
      </w:r>
      <w:r>
        <w:rPr>
          <w:noProof/>
        </w:rPr>
        <w:t>25</w:t>
      </w:r>
      <w:r>
        <w:rPr>
          <w:noProof/>
        </w:rPr>
        <w:fldChar w:fldCharType="end"/>
      </w:r>
    </w:p>
    <w:p w14:paraId="067D75DB" w14:textId="2848A40E" w:rsidR="00752B0B" w:rsidRDefault="00752B0B">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_Toc199449775 \h </w:instrText>
      </w:r>
      <w:r>
        <w:rPr>
          <w:noProof/>
        </w:rPr>
      </w:r>
      <w:r>
        <w:rPr>
          <w:noProof/>
        </w:rPr>
        <w:fldChar w:fldCharType="separate"/>
      </w:r>
      <w:r>
        <w:rPr>
          <w:noProof/>
        </w:rPr>
        <w:t>25</w:t>
      </w:r>
      <w:r>
        <w:rPr>
          <w:noProof/>
        </w:rPr>
        <w:fldChar w:fldCharType="end"/>
      </w:r>
    </w:p>
    <w:p w14:paraId="161EF6D4" w14:textId="50E7D8E0" w:rsidR="00752B0B" w:rsidRDefault="00752B0B">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_Toc199449776 \h </w:instrText>
      </w:r>
      <w:r>
        <w:rPr>
          <w:noProof/>
        </w:rPr>
      </w:r>
      <w:r>
        <w:rPr>
          <w:noProof/>
        </w:rPr>
        <w:fldChar w:fldCharType="separate"/>
      </w:r>
      <w:r>
        <w:rPr>
          <w:noProof/>
        </w:rPr>
        <w:t>26</w:t>
      </w:r>
      <w:r>
        <w:rPr>
          <w:noProof/>
        </w:rPr>
        <w:fldChar w:fldCharType="end"/>
      </w:r>
    </w:p>
    <w:p w14:paraId="3CEFD332" w14:textId="1D0D27A1" w:rsidR="00752B0B" w:rsidRDefault="00752B0B">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_Toc199449777 \h </w:instrText>
      </w:r>
      <w:r>
        <w:rPr>
          <w:noProof/>
        </w:rPr>
      </w:r>
      <w:r>
        <w:rPr>
          <w:noProof/>
        </w:rPr>
        <w:fldChar w:fldCharType="separate"/>
      </w:r>
      <w:r>
        <w:rPr>
          <w:noProof/>
        </w:rPr>
        <w:t>26</w:t>
      </w:r>
      <w:r>
        <w:rPr>
          <w:noProof/>
        </w:rPr>
        <w:fldChar w:fldCharType="end"/>
      </w:r>
    </w:p>
    <w:p w14:paraId="5785F722" w14:textId="47523293" w:rsidR="00752B0B" w:rsidRDefault="00752B0B">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_Toc199449778 \h </w:instrText>
      </w:r>
      <w:r>
        <w:rPr>
          <w:noProof/>
        </w:rPr>
      </w:r>
      <w:r>
        <w:rPr>
          <w:noProof/>
        </w:rPr>
        <w:fldChar w:fldCharType="separate"/>
      </w:r>
      <w:r>
        <w:rPr>
          <w:noProof/>
        </w:rPr>
        <w:t>26</w:t>
      </w:r>
      <w:r>
        <w:rPr>
          <w:noProof/>
        </w:rPr>
        <w:fldChar w:fldCharType="end"/>
      </w:r>
    </w:p>
    <w:p w14:paraId="4966C89D" w14:textId="212C8F54" w:rsidR="00752B0B" w:rsidRDefault="00752B0B">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_Toc199449779 \h </w:instrText>
      </w:r>
      <w:r>
        <w:rPr>
          <w:noProof/>
        </w:rPr>
      </w:r>
      <w:r>
        <w:rPr>
          <w:noProof/>
        </w:rPr>
        <w:fldChar w:fldCharType="separate"/>
      </w:r>
      <w:r>
        <w:rPr>
          <w:noProof/>
        </w:rPr>
        <w:t>26</w:t>
      </w:r>
      <w:r>
        <w:rPr>
          <w:noProof/>
        </w:rPr>
        <w:fldChar w:fldCharType="end"/>
      </w:r>
    </w:p>
    <w:p w14:paraId="072B1325" w14:textId="6DF53D2D" w:rsidR="00752B0B" w:rsidRDefault="00752B0B">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_Toc199449780 \h </w:instrText>
      </w:r>
      <w:r>
        <w:rPr>
          <w:noProof/>
        </w:rPr>
      </w:r>
      <w:r>
        <w:rPr>
          <w:noProof/>
        </w:rPr>
        <w:fldChar w:fldCharType="separate"/>
      </w:r>
      <w:r>
        <w:rPr>
          <w:noProof/>
        </w:rPr>
        <w:t>26</w:t>
      </w:r>
      <w:r>
        <w:rPr>
          <w:noProof/>
        </w:rPr>
        <w:fldChar w:fldCharType="end"/>
      </w:r>
    </w:p>
    <w:p w14:paraId="1A8A1955" w14:textId="6F7778C6" w:rsidR="00752B0B" w:rsidRDefault="00752B0B">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_Toc199449781 \h </w:instrText>
      </w:r>
      <w:r>
        <w:rPr>
          <w:noProof/>
        </w:rPr>
      </w:r>
      <w:r>
        <w:rPr>
          <w:noProof/>
        </w:rPr>
        <w:fldChar w:fldCharType="separate"/>
      </w:r>
      <w:r>
        <w:rPr>
          <w:noProof/>
        </w:rPr>
        <w:t>27</w:t>
      </w:r>
      <w:r>
        <w:rPr>
          <w:noProof/>
        </w:rPr>
        <w:fldChar w:fldCharType="end"/>
      </w:r>
    </w:p>
    <w:p w14:paraId="3EFA8FC5" w14:textId="65B23A57" w:rsidR="00752B0B" w:rsidRDefault="00752B0B">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_Toc199449782 \h </w:instrText>
      </w:r>
      <w:r>
        <w:rPr>
          <w:noProof/>
        </w:rPr>
      </w:r>
      <w:r>
        <w:rPr>
          <w:noProof/>
        </w:rPr>
        <w:fldChar w:fldCharType="separate"/>
      </w:r>
      <w:r>
        <w:rPr>
          <w:noProof/>
        </w:rPr>
        <w:t>28</w:t>
      </w:r>
      <w:r>
        <w:rPr>
          <w:noProof/>
        </w:rPr>
        <w:fldChar w:fldCharType="end"/>
      </w:r>
    </w:p>
    <w:p w14:paraId="2D6A53C1" w14:textId="5E33619F" w:rsidR="00752B0B" w:rsidRDefault="00752B0B">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_Toc199449783 \h </w:instrText>
      </w:r>
      <w:r>
        <w:rPr>
          <w:noProof/>
        </w:rPr>
      </w:r>
      <w:r>
        <w:rPr>
          <w:noProof/>
        </w:rPr>
        <w:fldChar w:fldCharType="separate"/>
      </w:r>
      <w:r>
        <w:rPr>
          <w:noProof/>
        </w:rPr>
        <w:t>28</w:t>
      </w:r>
      <w:r>
        <w:rPr>
          <w:noProof/>
        </w:rPr>
        <w:fldChar w:fldCharType="end"/>
      </w:r>
    </w:p>
    <w:p w14:paraId="631BEF20" w14:textId="346D2F76" w:rsidR="00752B0B" w:rsidRDefault="00752B0B">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_Toc199449784 \h </w:instrText>
      </w:r>
      <w:r>
        <w:rPr>
          <w:noProof/>
        </w:rPr>
      </w:r>
      <w:r>
        <w:rPr>
          <w:noProof/>
        </w:rPr>
        <w:fldChar w:fldCharType="separate"/>
      </w:r>
      <w:r>
        <w:rPr>
          <w:noProof/>
        </w:rPr>
        <w:t>28</w:t>
      </w:r>
      <w:r>
        <w:rPr>
          <w:noProof/>
        </w:rPr>
        <w:fldChar w:fldCharType="end"/>
      </w:r>
    </w:p>
    <w:p w14:paraId="41B17A90" w14:textId="3D8E6B7A" w:rsidR="00752B0B" w:rsidRDefault="00752B0B">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_Toc199449785 \h </w:instrText>
      </w:r>
      <w:r>
        <w:rPr>
          <w:noProof/>
        </w:rPr>
      </w:r>
      <w:r>
        <w:rPr>
          <w:noProof/>
        </w:rPr>
        <w:fldChar w:fldCharType="separate"/>
      </w:r>
      <w:r>
        <w:rPr>
          <w:noProof/>
        </w:rPr>
        <w:t>29</w:t>
      </w:r>
      <w:r>
        <w:rPr>
          <w:noProof/>
        </w:rPr>
        <w:fldChar w:fldCharType="end"/>
      </w:r>
    </w:p>
    <w:p w14:paraId="50B7BB48" w14:textId="1FA5C46F" w:rsidR="00752B0B" w:rsidRDefault="00752B0B">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_Toc199449786 \h </w:instrText>
      </w:r>
      <w:r>
        <w:rPr>
          <w:noProof/>
        </w:rPr>
      </w:r>
      <w:r>
        <w:rPr>
          <w:noProof/>
        </w:rPr>
        <w:fldChar w:fldCharType="separate"/>
      </w:r>
      <w:r>
        <w:rPr>
          <w:noProof/>
        </w:rPr>
        <w:t>29</w:t>
      </w:r>
      <w:r>
        <w:rPr>
          <w:noProof/>
        </w:rPr>
        <w:fldChar w:fldCharType="end"/>
      </w:r>
    </w:p>
    <w:p w14:paraId="3398923F" w14:textId="2B4E81AB" w:rsidR="00752B0B" w:rsidRDefault="00752B0B">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_Toc199449787 \h </w:instrText>
      </w:r>
      <w:r>
        <w:rPr>
          <w:noProof/>
        </w:rPr>
      </w:r>
      <w:r>
        <w:rPr>
          <w:noProof/>
        </w:rPr>
        <w:fldChar w:fldCharType="separate"/>
      </w:r>
      <w:r>
        <w:rPr>
          <w:noProof/>
        </w:rPr>
        <w:t>29</w:t>
      </w:r>
      <w:r>
        <w:rPr>
          <w:noProof/>
        </w:rPr>
        <w:fldChar w:fldCharType="end"/>
      </w:r>
    </w:p>
    <w:p w14:paraId="7F2F5399" w14:textId="7B94D61C" w:rsidR="00752B0B" w:rsidRDefault="00752B0B">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_Toc199449788 \h </w:instrText>
      </w:r>
      <w:r>
        <w:rPr>
          <w:noProof/>
        </w:rPr>
      </w:r>
      <w:r>
        <w:rPr>
          <w:noProof/>
        </w:rPr>
        <w:fldChar w:fldCharType="separate"/>
      </w:r>
      <w:r>
        <w:rPr>
          <w:noProof/>
        </w:rPr>
        <w:t>30</w:t>
      </w:r>
      <w:r>
        <w:rPr>
          <w:noProof/>
        </w:rPr>
        <w:fldChar w:fldCharType="end"/>
      </w:r>
    </w:p>
    <w:p w14:paraId="55A7172E" w14:textId="37B0876A" w:rsidR="00752B0B" w:rsidRDefault="00752B0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_Toc199449789 \h </w:instrText>
      </w:r>
      <w:r>
        <w:rPr>
          <w:noProof/>
        </w:rPr>
      </w:r>
      <w:r>
        <w:rPr>
          <w:noProof/>
        </w:rPr>
        <w:fldChar w:fldCharType="separate"/>
      </w:r>
      <w:r>
        <w:rPr>
          <w:noProof/>
        </w:rPr>
        <w:t>31</w:t>
      </w:r>
      <w:r>
        <w:rPr>
          <w:noProof/>
        </w:rPr>
        <w:fldChar w:fldCharType="end"/>
      </w:r>
    </w:p>
    <w:p w14:paraId="063130A2" w14:textId="37FF46D6" w:rsidR="00752B0B" w:rsidRDefault="00752B0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_Toc199449790 \h </w:instrText>
      </w:r>
      <w:r>
        <w:rPr>
          <w:noProof/>
        </w:rPr>
      </w:r>
      <w:r>
        <w:rPr>
          <w:noProof/>
        </w:rPr>
        <w:fldChar w:fldCharType="separate"/>
      </w:r>
      <w:r>
        <w:rPr>
          <w:noProof/>
        </w:rPr>
        <w:t>31</w:t>
      </w:r>
      <w:r>
        <w:rPr>
          <w:noProof/>
        </w:rPr>
        <w:fldChar w:fldCharType="end"/>
      </w:r>
    </w:p>
    <w:p w14:paraId="28236010" w14:textId="4A27092A" w:rsidR="00752B0B" w:rsidRDefault="00752B0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_Toc199449791 \h </w:instrText>
      </w:r>
      <w:r>
        <w:rPr>
          <w:noProof/>
        </w:rPr>
      </w:r>
      <w:r>
        <w:rPr>
          <w:noProof/>
        </w:rPr>
        <w:fldChar w:fldCharType="separate"/>
      </w:r>
      <w:r>
        <w:rPr>
          <w:noProof/>
        </w:rPr>
        <w:t>31</w:t>
      </w:r>
      <w:r>
        <w:rPr>
          <w:noProof/>
        </w:rPr>
        <w:fldChar w:fldCharType="end"/>
      </w:r>
    </w:p>
    <w:p w14:paraId="70291BE7" w14:textId="6AF94505" w:rsidR="00752B0B" w:rsidRDefault="00752B0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_Toc199449792 \h </w:instrText>
      </w:r>
      <w:r>
        <w:rPr>
          <w:noProof/>
        </w:rPr>
      </w:r>
      <w:r>
        <w:rPr>
          <w:noProof/>
        </w:rPr>
        <w:fldChar w:fldCharType="separate"/>
      </w:r>
      <w:r>
        <w:rPr>
          <w:noProof/>
        </w:rPr>
        <w:t>31</w:t>
      </w:r>
      <w:r>
        <w:rPr>
          <w:noProof/>
        </w:rPr>
        <w:fldChar w:fldCharType="end"/>
      </w:r>
    </w:p>
    <w:p w14:paraId="742061CE" w14:textId="47D52142" w:rsidR="00752B0B" w:rsidRDefault="00752B0B">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_Toc199449793 \h </w:instrText>
      </w:r>
      <w:r>
        <w:rPr>
          <w:noProof/>
        </w:rPr>
      </w:r>
      <w:r>
        <w:rPr>
          <w:noProof/>
        </w:rPr>
        <w:fldChar w:fldCharType="separate"/>
      </w:r>
      <w:r>
        <w:rPr>
          <w:noProof/>
        </w:rPr>
        <w:t>31</w:t>
      </w:r>
      <w:r>
        <w:rPr>
          <w:noProof/>
        </w:rPr>
        <w:fldChar w:fldCharType="end"/>
      </w:r>
    </w:p>
    <w:p w14:paraId="19550377" w14:textId="6D8EF551" w:rsidR="00752B0B" w:rsidRDefault="00752B0B">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_Toc199449794 \h </w:instrText>
      </w:r>
      <w:r>
        <w:rPr>
          <w:noProof/>
        </w:rPr>
      </w:r>
      <w:r>
        <w:rPr>
          <w:noProof/>
        </w:rPr>
        <w:fldChar w:fldCharType="separate"/>
      </w:r>
      <w:r>
        <w:rPr>
          <w:noProof/>
        </w:rPr>
        <w:t>32</w:t>
      </w:r>
      <w:r>
        <w:rPr>
          <w:noProof/>
        </w:rPr>
        <w:fldChar w:fldCharType="end"/>
      </w:r>
    </w:p>
    <w:p w14:paraId="6D72A7CC" w14:textId="730A29B2" w:rsidR="00752B0B" w:rsidRDefault="00752B0B">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_Toc199449795 \h </w:instrText>
      </w:r>
      <w:r>
        <w:rPr>
          <w:noProof/>
        </w:rPr>
      </w:r>
      <w:r>
        <w:rPr>
          <w:noProof/>
        </w:rPr>
        <w:fldChar w:fldCharType="separate"/>
      </w:r>
      <w:r>
        <w:rPr>
          <w:noProof/>
        </w:rPr>
        <w:t>32</w:t>
      </w:r>
      <w:r>
        <w:rPr>
          <w:noProof/>
        </w:rPr>
        <w:fldChar w:fldCharType="end"/>
      </w:r>
    </w:p>
    <w:p w14:paraId="629C2675" w14:textId="0BB77163" w:rsidR="00752B0B" w:rsidRDefault="00752B0B">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_Toc199449796 \h </w:instrText>
      </w:r>
      <w:r>
        <w:rPr>
          <w:noProof/>
        </w:rPr>
      </w:r>
      <w:r>
        <w:rPr>
          <w:noProof/>
        </w:rPr>
        <w:fldChar w:fldCharType="separate"/>
      </w:r>
      <w:r>
        <w:rPr>
          <w:noProof/>
        </w:rPr>
        <w:t>32</w:t>
      </w:r>
      <w:r>
        <w:rPr>
          <w:noProof/>
        </w:rPr>
        <w:fldChar w:fldCharType="end"/>
      </w:r>
    </w:p>
    <w:p w14:paraId="1B7C3F55" w14:textId="1DFF884A" w:rsidR="00752B0B" w:rsidRDefault="00752B0B">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_Toc199449797 \h </w:instrText>
      </w:r>
      <w:r>
        <w:rPr>
          <w:noProof/>
        </w:rPr>
      </w:r>
      <w:r>
        <w:rPr>
          <w:noProof/>
        </w:rPr>
        <w:fldChar w:fldCharType="separate"/>
      </w:r>
      <w:r>
        <w:rPr>
          <w:noProof/>
        </w:rPr>
        <w:t>32</w:t>
      </w:r>
      <w:r>
        <w:rPr>
          <w:noProof/>
        </w:rPr>
        <w:fldChar w:fldCharType="end"/>
      </w:r>
    </w:p>
    <w:p w14:paraId="089657C7" w14:textId="1CF37E67" w:rsidR="00752B0B" w:rsidRDefault="00752B0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_Toc199449798 \h </w:instrText>
      </w:r>
      <w:r>
        <w:rPr>
          <w:noProof/>
        </w:rPr>
      </w:r>
      <w:r>
        <w:rPr>
          <w:noProof/>
        </w:rPr>
        <w:fldChar w:fldCharType="separate"/>
      </w:r>
      <w:r>
        <w:rPr>
          <w:noProof/>
        </w:rPr>
        <w:t>32</w:t>
      </w:r>
      <w:r>
        <w:rPr>
          <w:noProof/>
        </w:rPr>
        <w:fldChar w:fldCharType="end"/>
      </w:r>
    </w:p>
    <w:p w14:paraId="0AB2341B" w14:textId="70413508" w:rsidR="00752B0B" w:rsidRDefault="00752B0B">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_Toc199449799 \h </w:instrText>
      </w:r>
      <w:r>
        <w:rPr>
          <w:noProof/>
        </w:rPr>
      </w:r>
      <w:r>
        <w:rPr>
          <w:noProof/>
        </w:rPr>
        <w:fldChar w:fldCharType="separate"/>
      </w:r>
      <w:r>
        <w:rPr>
          <w:noProof/>
        </w:rPr>
        <w:t>32</w:t>
      </w:r>
      <w:r>
        <w:rPr>
          <w:noProof/>
        </w:rPr>
        <w:fldChar w:fldCharType="end"/>
      </w:r>
    </w:p>
    <w:p w14:paraId="718595DF" w14:textId="4145CE77" w:rsidR="00752B0B" w:rsidRDefault="00752B0B">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_Toc199449800 \h </w:instrText>
      </w:r>
      <w:r>
        <w:rPr>
          <w:noProof/>
        </w:rPr>
      </w:r>
      <w:r>
        <w:rPr>
          <w:noProof/>
        </w:rPr>
        <w:fldChar w:fldCharType="separate"/>
      </w:r>
      <w:r>
        <w:rPr>
          <w:noProof/>
        </w:rPr>
        <w:t>33</w:t>
      </w:r>
      <w:r>
        <w:rPr>
          <w:noProof/>
        </w:rPr>
        <w:fldChar w:fldCharType="end"/>
      </w:r>
    </w:p>
    <w:p w14:paraId="2CD37058" w14:textId="11584FB9" w:rsidR="00752B0B" w:rsidRDefault="00752B0B">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_Toc199449801 \h </w:instrText>
      </w:r>
      <w:r>
        <w:rPr>
          <w:noProof/>
        </w:rPr>
      </w:r>
      <w:r>
        <w:rPr>
          <w:noProof/>
        </w:rPr>
        <w:fldChar w:fldCharType="separate"/>
      </w:r>
      <w:r>
        <w:rPr>
          <w:noProof/>
        </w:rPr>
        <w:t>33</w:t>
      </w:r>
      <w:r>
        <w:rPr>
          <w:noProof/>
        </w:rPr>
        <w:fldChar w:fldCharType="end"/>
      </w:r>
    </w:p>
    <w:p w14:paraId="46899BD6" w14:textId="4C5271B7" w:rsidR="00752B0B" w:rsidRDefault="00752B0B">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_Toc199449802 \h </w:instrText>
      </w:r>
      <w:r>
        <w:rPr>
          <w:noProof/>
        </w:rPr>
      </w:r>
      <w:r>
        <w:rPr>
          <w:noProof/>
        </w:rPr>
        <w:fldChar w:fldCharType="separate"/>
      </w:r>
      <w:r>
        <w:rPr>
          <w:noProof/>
        </w:rPr>
        <w:t>33</w:t>
      </w:r>
      <w:r>
        <w:rPr>
          <w:noProof/>
        </w:rPr>
        <w:fldChar w:fldCharType="end"/>
      </w:r>
    </w:p>
    <w:p w14:paraId="282C3F9A" w14:textId="74527C66" w:rsidR="00752B0B" w:rsidRDefault="00752B0B">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_Toc199449803 \h </w:instrText>
      </w:r>
      <w:r>
        <w:rPr>
          <w:noProof/>
        </w:rPr>
      </w:r>
      <w:r>
        <w:rPr>
          <w:noProof/>
        </w:rPr>
        <w:fldChar w:fldCharType="separate"/>
      </w:r>
      <w:r>
        <w:rPr>
          <w:noProof/>
        </w:rPr>
        <w:t>33</w:t>
      </w:r>
      <w:r>
        <w:rPr>
          <w:noProof/>
        </w:rPr>
        <w:fldChar w:fldCharType="end"/>
      </w:r>
    </w:p>
    <w:p w14:paraId="4490CF23" w14:textId="59D11539" w:rsidR="00752B0B" w:rsidRDefault="00752B0B">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_Toc199449804 \h </w:instrText>
      </w:r>
      <w:r>
        <w:rPr>
          <w:noProof/>
        </w:rPr>
      </w:r>
      <w:r>
        <w:rPr>
          <w:noProof/>
        </w:rPr>
        <w:fldChar w:fldCharType="separate"/>
      </w:r>
      <w:r>
        <w:rPr>
          <w:noProof/>
        </w:rPr>
        <w:t>33</w:t>
      </w:r>
      <w:r>
        <w:rPr>
          <w:noProof/>
        </w:rPr>
        <w:fldChar w:fldCharType="end"/>
      </w:r>
    </w:p>
    <w:p w14:paraId="0267438A" w14:textId="03CE5B0E" w:rsidR="00752B0B" w:rsidRDefault="00752B0B">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_Toc199449805 \h </w:instrText>
      </w:r>
      <w:r>
        <w:rPr>
          <w:noProof/>
        </w:rPr>
      </w:r>
      <w:r>
        <w:rPr>
          <w:noProof/>
        </w:rPr>
        <w:fldChar w:fldCharType="separate"/>
      </w:r>
      <w:r>
        <w:rPr>
          <w:noProof/>
        </w:rPr>
        <w:t>34</w:t>
      </w:r>
      <w:r>
        <w:rPr>
          <w:noProof/>
        </w:rPr>
        <w:fldChar w:fldCharType="end"/>
      </w:r>
    </w:p>
    <w:p w14:paraId="4E96C618" w14:textId="3898D021" w:rsidR="00752B0B" w:rsidRDefault="00752B0B">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_Toc199449806 \h </w:instrText>
      </w:r>
      <w:r>
        <w:rPr>
          <w:noProof/>
        </w:rPr>
      </w:r>
      <w:r>
        <w:rPr>
          <w:noProof/>
        </w:rPr>
        <w:fldChar w:fldCharType="separate"/>
      </w:r>
      <w:r>
        <w:rPr>
          <w:noProof/>
        </w:rPr>
        <w:t>35</w:t>
      </w:r>
      <w:r>
        <w:rPr>
          <w:noProof/>
        </w:rPr>
        <w:fldChar w:fldCharType="end"/>
      </w:r>
    </w:p>
    <w:p w14:paraId="093A7312" w14:textId="2F98314C" w:rsidR="00752B0B" w:rsidRDefault="00752B0B">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_Toc199449807 \h </w:instrText>
      </w:r>
      <w:r>
        <w:rPr>
          <w:noProof/>
        </w:rPr>
      </w:r>
      <w:r>
        <w:rPr>
          <w:noProof/>
        </w:rPr>
        <w:fldChar w:fldCharType="separate"/>
      </w:r>
      <w:r>
        <w:rPr>
          <w:noProof/>
        </w:rPr>
        <w:t>35</w:t>
      </w:r>
      <w:r>
        <w:rPr>
          <w:noProof/>
        </w:rPr>
        <w:fldChar w:fldCharType="end"/>
      </w:r>
    </w:p>
    <w:p w14:paraId="225D36AF" w14:textId="1EE9AE0B" w:rsidR="00752B0B" w:rsidRDefault="00752B0B">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_Toc199449808 \h </w:instrText>
      </w:r>
      <w:r>
        <w:rPr>
          <w:noProof/>
        </w:rPr>
      </w:r>
      <w:r>
        <w:rPr>
          <w:noProof/>
        </w:rPr>
        <w:fldChar w:fldCharType="separate"/>
      </w:r>
      <w:r>
        <w:rPr>
          <w:noProof/>
        </w:rPr>
        <w:t>35</w:t>
      </w:r>
      <w:r>
        <w:rPr>
          <w:noProof/>
        </w:rPr>
        <w:fldChar w:fldCharType="end"/>
      </w:r>
    </w:p>
    <w:p w14:paraId="6D079371" w14:textId="3305FFA8" w:rsidR="00752B0B" w:rsidRDefault="00752B0B">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_Toc199449809 \h </w:instrText>
      </w:r>
      <w:r>
        <w:rPr>
          <w:noProof/>
        </w:rPr>
      </w:r>
      <w:r>
        <w:rPr>
          <w:noProof/>
        </w:rPr>
        <w:fldChar w:fldCharType="separate"/>
      </w:r>
      <w:r>
        <w:rPr>
          <w:noProof/>
        </w:rPr>
        <w:t>35</w:t>
      </w:r>
      <w:r>
        <w:rPr>
          <w:noProof/>
        </w:rPr>
        <w:fldChar w:fldCharType="end"/>
      </w:r>
    </w:p>
    <w:p w14:paraId="56B034E9" w14:textId="49D171BD" w:rsidR="00752B0B" w:rsidRDefault="00752B0B">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_Toc199449810 \h </w:instrText>
      </w:r>
      <w:r>
        <w:rPr>
          <w:noProof/>
        </w:rPr>
      </w:r>
      <w:r>
        <w:rPr>
          <w:noProof/>
        </w:rPr>
        <w:fldChar w:fldCharType="separate"/>
      </w:r>
      <w:r>
        <w:rPr>
          <w:noProof/>
        </w:rPr>
        <w:t>35</w:t>
      </w:r>
      <w:r>
        <w:rPr>
          <w:noProof/>
        </w:rPr>
        <w:fldChar w:fldCharType="end"/>
      </w:r>
    </w:p>
    <w:p w14:paraId="40EAA6FC" w14:textId="6A9F0E3E" w:rsidR="00752B0B" w:rsidRDefault="00752B0B">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_Toc199449811 \h </w:instrText>
      </w:r>
      <w:r>
        <w:rPr>
          <w:noProof/>
        </w:rPr>
      </w:r>
      <w:r>
        <w:rPr>
          <w:noProof/>
        </w:rPr>
        <w:fldChar w:fldCharType="separate"/>
      </w:r>
      <w:r>
        <w:rPr>
          <w:noProof/>
        </w:rPr>
        <w:t>35</w:t>
      </w:r>
      <w:r>
        <w:rPr>
          <w:noProof/>
        </w:rPr>
        <w:fldChar w:fldCharType="end"/>
      </w:r>
    </w:p>
    <w:p w14:paraId="0514F14F" w14:textId="589C0D9E" w:rsidR="00752B0B" w:rsidRDefault="00752B0B">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_Toc199449812 \h </w:instrText>
      </w:r>
      <w:r>
        <w:rPr>
          <w:noProof/>
        </w:rPr>
      </w:r>
      <w:r>
        <w:rPr>
          <w:noProof/>
        </w:rPr>
        <w:fldChar w:fldCharType="separate"/>
      </w:r>
      <w:r>
        <w:rPr>
          <w:noProof/>
        </w:rPr>
        <w:t>37</w:t>
      </w:r>
      <w:r>
        <w:rPr>
          <w:noProof/>
        </w:rPr>
        <w:fldChar w:fldCharType="end"/>
      </w:r>
    </w:p>
    <w:p w14:paraId="0F7A1C6C" w14:textId="1AB39746" w:rsidR="00752B0B" w:rsidRDefault="00752B0B">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_Toc199449813 \h </w:instrText>
      </w:r>
      <w:r>
        <w:rPr>
          <w:noProof/>
        </w:rPr>
      </w:r>
      <w:r>
        <w:rPr>
          <w:noProof/>
        </w:rPr>
        <w:fldChar w:fldCharType="separate"/>
      </w:r>
      <w:r>
        <w:rPr>
          <w:noProof/>
        </w:rPr>
        <w:t>37</w:t>
      </w:r>
      <w:r>
        <w:rPr>
          <w:noProof/>
        </w:rPr>
        <w:fldChar w:fldCharType="end"/>
      </w:r>
    </w:p>
    <w:p w14:paraId="5AA121F7" w14:textId="75FD97FE" w:rsidR="00752B0B" w:rsidRDefault="00752B0B">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_Toc199449814 \h </w:instrText>
      </w:r>
      <w:r>
        <w:rPr>
          <w:noProof/>
        </w:rPr>
      </w:r>
      <w:r>
        <w:rPr>
          <w:noProof/>
        </w:rPr>
        <w:fldChar w:fldCharType="separate"/>
      </w:r>
      <w:r>
        <w:rPr>
          <w:noProof/>
        </w:rPr>
        <w:t>37</w:t>
      </w:r>
      <w:r>
        <w:rPr>
          <w:noProof/>
        </w:rPr>
        <w:fldChar w:fldCharType="end"/>
      </w:r>
    </w:p>
    <w:p w14:paraId="72A0EC8D" w14:textId="6460ADA2" w:rsidR="00752B0B" w:rsidRDefault="00752B0B">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_Toc199449815 \h </w:instrText>
      </w:r>
      <w:r>
        <w:rPr>
          <w:noProof/>
        </w:rPr>
      </w:r>
      <w:r>
        <w:rPr>
          <w:noProof/>
        </w:rPr>
        <w:fldChar w:fldCharType="separate"/>
      </w:r>
      <w:r>
        <w:rPr>
          <w:noProof/>
        </w:rPr>
        <w:t>37</w:t>
      </w:r>
      <w:r>
        <w:rPr>
          <w:noProof/>
        </w:rPr>
        <w:fldChar w:fldCharType="end"/>
      </w:r>
    </w:p>
    <w:p w14:paraId="229FC5AD" w14:textId="2A985606" w:rsidR="00752B0B" w:rsidRDefault="00752B0B">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_Toc199449816 \h </w:instrText>
      </w:r>
      <w:r>
        <w:rPr>
          <w:noProof/>
        </w:rPr>
      </w:r>
      <w:r>
        <w:rPr>
          <w:noProof/>
        </w:rPr>
        <w:fldChar w:fldCharType="separate"/>
      </w:r>
      <w:r>
        <w:rPr>
          <w:noProof/>
        </w:rPr>
        <w:t>37</w:t>
      </w:r>
      <w:r>
        <w:rPr>
          <w:noProof/>
        </w:rPr>
        <w:fldChar w:fldCharType="end"/>
      </w:r>
    </w:p>
    <w:p w14:paraId="666F396A" w14:textId="3463FB86" w:rsidR="00752B0B" w:rsidRDefault="00752B0B">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_Toc199449817 \h </w:instrText>
      </w:r>
      <w:r>
        <w:rPr>
          <w:noProof/>
        </w:rPr>
      </w:r>
      <w:r>
        <w:rPr>
          <w:noProof/>
        </w:rPr>
        <w:fldChar w:fldCharType="separate"/>
      </w:r>
      <w:r>
        <w:rPr>
          <w:noProof/>
        </w:rPr>
        <w:t>37</w:t>
      </w:r>
      <w:r>
        <w:rPr>
          <w:noProof/>
        </w:rPr>
        <w:fldChar w:fldCharType="end"/>
      </w:r>
    </w:p>
    <w:p w14:paraId="53FA80DB" w14:textId="5570A10F" w:rsidR="00752B0B" w:rsidRDefault="00752B0B">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_Toc199449818 \h </w:instrText>
      </w:r>
      <w:r>
        <w:rPr>
          <w:noProof/>
        </w:rPr>
      </w:r>
      <w:r>
        <w:rPr>
          <w:noProof/>
        </w:rPr>
        <w:fldChar w:fldCharType="separate"/>
      </w:r>
      <w:r>
        <w:rPr>
          <w:noProof/>
        </w:rPr>
        <w:t>38</w:t>
      </w:r>
      <w:r>
        <w:rPr>
          <w:noProof/>
        </w:rPr>
        <w:fldChar w:fldCharType="end"/>
      </w:r>
    </w:p>
    <w:p w14:paraId="4C2E3A3C" w14:textId="0B4AADBA" w:rsidR="00752B0B" w:rsidRDefault="00752B0B">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_Toc199449819 \h </w:instrText>
      </w:r>
      <w:r>
        <w:rPr>
          <w:noProof/>
        </w:rPr>
      </w:r>
      <w:r>
        <w:rPr>
          <w:noProof/>
        </w:rPr>
        <w:fldChar w:fldCharType="separate"/>
      </w:r>
      <w:r>
        <w:rPr>
          <w:noProof/>
        </w:rPr>
        <w:t>38</w:t>
      </w:r>
      <w:r>
        <w:rPr>
          <w:noProof/>
        </w:rPr>
        <w:fldChar w:fldCharType="end"/>
      </w:r>
    </w:p>
    <w:p w14:paraId="247CE01F" w14:textId="026C42EE" w:rsidR="00752B0B" w:rsidRDefault="00752B0B">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_Toc199449820 \h </w:instrText>
      </w:r>
      <w:r>
        <w:rPr>
          <w:noProof/>
        </w:rPr>
      </w:r>
      <w:r>
        <w:rPr>
          <w:noProof/>
        </w:rPr>
        <w:fldChar w:fldCharType="separate"/>
      </w:r>
      <w:r>
        <w:rPr>
          <w:noProof/>
        </w:rPr>
        <w:t>38</w:t>
      </w:r>
      <w:r>
        <w:rPr>
          <w:noProof/>
        </w:rPr>
        <w:fldChar w:fldCharType="end"/>
      </w:r>
    </w:p>
    <w:p w14:paraId="65AED44F" w14:textId="5D771163" w:rsidR="00752B0B" w:rsidRDefault="00752B0B">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_Toc199449821 \h </w:instrText>
      </w:r>
      <w:r>
        <w:rPr>
          <w:noProof/>
        </w:rPr>
      </w:r>
      <w:r>
        <w:rPr>
          <w:noProof/>
        </w:rPr>
        <w:fldChar w:fldCharType="separate"/>
      </w:r>
      <w:r>
        <w:rPr>
          <w:noProof/>
        </w:rPr>
        <w:t>38</w:t>
      </w:r>
      <w:r>
        <w:rPr>
          <w:noProof/>
        </w:rPr>
        <w:fldChar w:fldCharType="end"/>
      </w:r>
    </w:p>
    <w:p w14:paraId="7F13CCBD" w14:textId="353D6132" w:rsidR="00752B0B" w:rsidRDefault="00752B0B">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_Toc199449822 \h </w:instrText>
      </w:r>
      <w:r>
        <w:rPr>
          <w:noProof/>
        </w:rPr>
      </w:r>
      <w:r>
        <w:rPr>
          <w:noProof/>
        </w:rPr>
        <w:fldChar w:fldCharType="separate"/>
      </w:r>
      <w:r>
        <w:rPr>
          <w:noProof/>
        </w:rPr>
        <w:t>38</w:t>
      </w:r>
      <w:r>
        <w:rPr>
          <w:noProof/>
        </w:rPr>
        <w:fldChar w:fldCharType="end"/>
      </w:r>
    </w:p>
    <w:p w14:paraId="35A25A09" w14:textId="77BF0D7F" w:rsidR="00752B0B" w:rsidRDefault="00752B0B">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_Toc199449823 \h </w:instrText>
      </w:r>
      <w:r>
        <w:rPr>
          <w:noProof/>
        </w:rPr>
      </w:r>
      <w:r>
        <w:rPr>
          <w:noProof/>
        </w:rPr>
        <w:fldChar w:fldCharType="separate"/>
      </w:r>
      <w:r>
        <w:rPr>
          <w:noProof/>
        </w:rPr>
        <w:t>38</w:t>
      </w:r>
      <w:r>
        <w:rPr>
          <w:noProof/>
        </w:rPr>
        <w:fldChar w:fldCharType="end"/>
      </w:r>
    </w:p>
    <w:p w14:paraId="3064C9FC" w14:textId="62A4672F" w:rsidR="00752B0B" w:rsidRDefault="00752B0B">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_Toc199449824 \h </w:instrText>
      </w:r>
      <w:r>
        <w:rPr>
          <w:noProof/>
        </w:rPr>
      </w:r>
      <w:r>
        <w:rPr>
          <w:noProof/>
        </w:rPr>
        <w:fldChar w:fldCharType="separate"/>
      </w:r>
      <w:r>
        <w:rPr>
          <w:noProof/>
        </w:rPr>
        <w:t>39</w:t>
      </w:r>
      <w:r>
        <w:rPr>
          <w:noProof/>
        </w:rPr>
        <w:fldChar w:fldCharType="end"/>
      </w:r>
    </w:p>
    <w:p w14:paraId="25A5A3A9" w14:textId="62F15C9E" w:rsidR="00752B0B" w:rsidRDefault="00752B0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_Toc199449825 \h </w:instrText>
      </w:r>
      <w:r>
        <w:rPr>
          <w:noProof/>
        </w:rPr>
      </w:r>
      <w:r>
        <w:rPr>
          <w:noProof/>
        </w:rPr>
        <w:fldChar w:fldCharType="separate"/>
      </w:r>
      <w:r>
        <w:rPr>
          <w:noProof/>
        </w:rPr>
        <w:t>39</w:t>
      </w:r>
      <w:r>
        <w:rPr>
          <w:noProof/>
        </w:rPr>
        <w:fldChar w:fldCharType="end"/>
      </w:r>
    </w:p>
    <w:p w14:paraId="5E845F70" w14:textId="77A1DEB8" w:rsidR="00752B0B" w:rsidRDefault="00752B0B">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_Toc199449826 \h </w:instrText>
      </w:r>
      <w:r>
        <w:rPr>
          <w:noProof/>
        </w:rPr>
      </w:r>
      <w:r>
        <w:rPr>
          <w:noProof/>
        </w:rPr>
        <w:fldChar w:fldCharType="separate"/>
      </w:r>
      <w:r>
        <w:rPr>
          <w:noProof/>
        </w:rPr>
        <w:t>39</w:t>
      </w:r>
      <w:r>
        <w:rPr>
          <w:noProof/>
        </w:rPr>
        <w:fldChar w:fldCharType="end"/>
      </w:r>
    </w:p>
    <w:p w14:paraId="174E2BC0" w14:textId="41107BE3" w:rsidR="00752B0B" w:rsidRDefault="00752B0B">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_Toc199449827 \h </w:instrText>
      </w:r>
      <w:r>
        <w:rPr>
          <w:noProof/>
        </w:rPr>
      </w:r>
      <w:r>
        <w:rPr>
          <w:noProof/>
        </w:rPr>
        <w:fldChar w:fldCharType="separate"/>
      </w:r>
      <w:r>
        <w:rPr>
          <w:noProof/>
        </w:rPr>
        <w:t>40</w:t>
      </w:r>
      <w:r>
        <w:rPr>
          <w:noProof/>
        </w:rPr>
        <w:fldChar w:fldCharType="end"/>
      </w:r>
    </w:p>
    <w:p w14:paraId="2CF112FB" w14:textId="57DC43AD" w:rsidR="00752B0B" w:rsidRDefault="00752B0B">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_Toc199449828 \h </w:instrText>
      </w:r>
      <w:r>
        <w:rPr>
          <w:noProof/>
        </w:rPr>
      </w:r>
      <w:r>
        <w:rPr>
          <w:noProof/>
        </w:rPr>
        <w:fldChar w:fldCharType="separate"/>
      </w:r>
      <w:r>
        <w:rPr>
          <w:noProof/>
        </w:rPr>
        <w:t>40</w:t>
      </w:r>
      <w:r>
        <w:rPr>
          <w:noProof/>
        </w:rPr>
        <w:fldChar w:fldCharType="end"/>
      </w:r>
    </w:p>
    <w:p w14:paraId="377203CC" w14:textId="75DFC9B8" w:rsidR="00752B0B" w:rsidRDefault="00752B0B">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_Toc199449829 \h </w:instrText>
      </w:r>
      <w:r>
        <w:rPr>
          <w:noProof/>
        </w:rPr>
      </w:r>
      <w:r>
        <w:rPr>
          <w:noProof/>
        </w:rPr>
        <w:fldChar w:fldCharType="separate"/>
      </w:r>
      <w:r>
        <w:rPr>
          <w:noProof/>
        </w:rPr>
        <w:t>40</w:t>
      </w:r>
      <w:r>
        <w:rPr>
          <w:noProof/>
        </w:rPr>
        <w:fldChar w:fldCharType="end"/>
      </w:r>
    </w:p>
    <w:p w14:paraId="2C087011" w14:textId="76EE9941" w:rsidR="00752B0B" w:rsidRDefault="00752B0B">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_Toc199449830 \h </w:instrText>
      </w:r>
      <w:r>
        <w:rPr>
          <w:noProof/>
        </w:rPr>
      </w:r>
      <w:r>
        <w:rPr>
          <w:noProof/>
        </w:rPr>
        <w:fldChar w:fldCharType="separate"/>
      </w:r>
      <w:r>
        <w:rPr>
          <w:noProof/>
        </w:rPr>
        <w:t>41</w:t>
      </w:r>
      <w:r>
        <w:rPr>
          <w:noProof/>
        </w:rPr>
        <w:fldChar w:fldCharType="end"/>
      </w:r>
    </w:p>
    <w:p w14:paraId="5AC0168A" w14:textId="7DE78EFE" w:rsidR="00752B0B" w:rsidRDefault="00752B0B">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_Toc199449831 \h </w:instrText>
      </w:r>
      <w:r>
        <w:rPr>
          <w:noProof/>
        </w:rPr>
      </w:r>
      <w:r>
        <w:rPr>
          <w:noProof/>
        </w:rPr>
        <w:fldChar w:fldCharType="separate"/>
      </w:r>
      <w:r>
        <w:rPr>
          <w:noProof/>
        </w:rPr>
        <w:t>41</w:t>
      </w:r>
      <w:r>
        <w:rPr>
          <w:noProof/>
        </w:rPr>
        <w:fldChar w:fldCharType="end"/>
      </w:r>
    </w:p>
    <w:p w14:paraId="162D8839" w14:textId="6019D75C" w:rsidR="00752B0B" w:rsidRDefault="00752B0B">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_Toc199449832 \h </w:instrText>
      </w:r>
      <w:r>
        <w:rPr>
          <w:noProof/>
        </w:rPr>
      </w:r>
      <w:r>
        <w:rPr>
          <w:noProof/>
        </w:rPr>
        <w:fldChar w:fldCharType="separate"/>
      </w:r>
      <w:r>
        <w:rPr>
          <w:noProof/>
        </w:rPr>
        <w:t>41</w:t>
      </w:r>
      <w:r>
        <w:rPr>
          <w:noProof/>
        </w:rPr>
        <w:fldChar w:fldCharType="end"/>
      </w:r>
    </w:p>
    <w:p w14:paraId="6BCFAF3F" w14:textId="1DF0B59B" w:rsidR="00752B0B" w:rsidRDefault="00752B0B">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_Toc199449833 \h </w:instrText>
      </w:r>
      <w:r>
        <w:rPr>
          <w:noProof/>
        </w:rPr>
      </w:r>
      <w:r>
        <w:rPr>
          <w:noProof/>
        </w:rPr>
        <w:fldChar w:fldCharType="separate"/>
      </w:r>
      <w:r>
        <w:rPr>
          <w:noProof/>
        </w:rPr>
        <w:t>42</w:t>
      </w:r>
      <w:r>
        <w:rPr>
          <w:noProof/>
        </w:rPr>
        <w:fldChar w:fldCharType="end"/>
      </w:r>
    </w:p>
    <w:p w14:paraId="1982FB1A" w14:textId="56DC6448" w:rsidR="00752B0B" w:rsidRDefault="00752B0B">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_Toc199449834 \h </w:instrText>
      </w:r>
      <w:r>
        <w:rPr>
          <w:noProof/>
        </w:rPr>
      </w:r>
      <w:r>
        <w:rPr>
          <w:noProof/>
        </w:rPr>
        <w:fldChar w:fldCharType="separate"/>
      </w:r>
      <w:r>
        <w:rPr>
          <w:noProof/>
        </w:rPr>
        <w:t>42</w:t>
      </w:r>
      <w:r>
        <w:rPr>
          <w:noProof/>
        </w:rPr>
        <w:fldChar w:fldCharType="end"/>
      </w:r>
    </w:p>
    <w:p w14:paraId="50E7C79F" w14:textId="570422F1" w:rsidR="00752B0B" w:rsidRDefault="00752B0B">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_Toc199449835 \h </w:instrText>
      </w:r>
      <w:r>
        <w:rPr>
          <w:noProof/>
        </w:rPr>
      </w:r>
      <w:r>
        <w:rPr>
          <w:noProof/>
        </w:rPr>
        <w:fldChar w:fldCharType="separate"/>
      </w:r>
      <w:r>
        <w:rPr>
          <w:noProof/>
        </w:rPr>
        <w:t>42</w:t>
      </w:r>
      <w:r>
        <w:rPr>
          <w:noProof/>
        </w:rPr>
        <w:fldChar w:fldCharType="end"/>
      </w:r>
    </w:p>
    <w:p w14:paraId="66E1FAEC" w14:textId="197D1077" w:rsidR="00752B0B" w:rsidRDefault="00752B0B">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_Toc199449836 \h </w:instrText>
      </w:r>
      <w:r>
        <w:rPr>
          <w:noProof/>
        </w:rPr>
      </w:r>
      <w:r>
        <w:rPr>
          <w:noProof/>
        </w:rPr>
        <w:fldChar w:fldCharType="separate"/>
      </w:r>
      <w:r>
        <w:rPr>
          <w:noProof/>
        </w:rPr>
        <w:t>43</w:t>
      </w:r>
      <w:r>
        <w:rPr>
          <w:noProof/>
        </w:rPr>
        <w:fldChar w:fldCharType="end"/>
      </w:r>
    </w:p>
    <w:p w14:paraId="0664199D" w14:textId="24BB4B87" w:rsidR="00752B0B" w:rsidRDefault="00752B0B">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_Toc199449837 \h </w:instrText>
      </w:r>
      <w:r>
        <w:rPr>
          <w:noProof/>
        </w:rPr>
      </w:r>
      <w:r>
        <w:rPr>
          <w:noProof/>
        </w:rPr>
        <w:fldChar w:fldCharType="separate"/>
      </w:r>
      <w:r>
        <w:rPr>
          <w:noProof/>
        </w:rPr>
        <w:t>43</w:t>
      </w:r>
      <w:r>
        <w:rPr>
          <w:noProof/>
        </w:rPr>
        <w:fldChar w:fldCharType="end"/>
      </w:r>
    </w:p>
    <w:p w14:paraId="49374266" w14:textId="65E50CB9" w:rsidR="00752B0B" w:rsidRDefault="00752B0B">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_Toc199449838 \h </w:instrText>
      </w:r>
      <w:r>
        <w:rPr>
          <w:noProof/>
        </w:rPr>
      </w:r>
      <w:r>
        <w:rPr>
          <w:noProof/>
        </w:rPr>
        <w:fldChar w:fldCharType="separate"/>
      </w:r>
      <w:r>
        <w:rPr>
          <w:noProof/>
        </w:rPr>
        <w:t>44</w:t>
      </w:r>
      <w:r>
        <w:rPr>
          <w:noProof/>
        </w:rPr>
        <w:fldChar w:fldCharType="end"/>
      </w:r>
    </w:p>
    <w:p w14:paraId="67FB1CE4" w14:textId="4D92D360" w:rsidR="00752B0B" w:rsidRDefault="00752B0B">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_Toc199449839 \h </w:instrText>
      </w:r>
      <w:r>
        <w:rPr>
          <w:noProof/>
        </w:rPr>
      </w:r>
      <w:r>
        <w:rPr>
          <w:noProof/>
        </w:rPr>
        <w:fldChar w:fldCharType="separate"/>
      </w:r>
      <w:r>
        <w:rPr>
          <w:noProof/>
        </w:rPr>
        <w:t>44</w:t>
      </w:r>
      <w:r>
        <w:rPr>
          <w:noProof/>
        </w:rPr>
        <w:fldChar w:fldCharType="end"/>
      </w:r>
    </w:p>
    <w:p w14:paraId="27904EDD" w14:textId="5CF4D7D1" w:rsidR="00752B0B" w:rsidRDefault="00752B0B">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_Toc199449840 \h </w:instrText>
      </w:r>
      <w:r>
        <w:rPr>
          <w:noProof/>
        </w:rPr>
      </w:r>
      <w:r>
        <w:rPr>
          <w:noProof/>
        </w:rPr>
        <w:fldChar w:fldCharType="separate"/>
      </w:r>
      <w:r>
        <w:rPr>
          <w:noProof/>
        </w:rPr>
        <w:t>44</w:t>
      </w:r>
      <w:r>
        <w:rPr>
          <w:noProof/>
        </w:rPr>
        <w:fldChar w:fldCharType="end"/>
      </w:r>
    </w:p>
    <w:p w14:paraId="662E4DAC" w14:textId="0E2D3E10" w:rsidR="00752B0B" w:rsidRDefault="00752B0B">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_Toc199449841 \h </w:instrText>
      </w:r>
      <w:r>
        <w:rPr>
          <w:noProof/>
        </w:rPr>
      </w:r>
      <w:r>
        <w:rPr>
          <w:noProof/>
        </w:rPr>
        <w:fldChar w:fldCharType="separate"/>
      </w:r>
      <w:r>
        <w:rPr>
          <w:noProof/>
        </w:rPr>
        <w:t>44</w:t>
      </w:r>
      <w:r>
        <w:rPr>
          <w:noProof/>
        </w:rPr>
        <w:fldChar w:fldCharType="end"/>
      </w:r>
    </w:p>
    <w:p w14:paraId="1966B413" w14:textId="4B9DED6A" w:rsidR="00752B0B" w:rsidRDefault="00752B0B">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_Toc199449842 \h </w:instrText>
      </w:r>
      <w:r>
        <w:rPr>
          <w:noProof/>
        </w:rPr>
      </w:r>
      <w:r>
        <w:rPr>
          <w:noProof/>
        </w:rPr>
        <w:fldChar w:fldCharType="separate"/>
      </w:r>
      <w:r>
        <w:rPr>
          <w:noProof/>
        </w:rPr>
        <w:t>44</w:t>
      </w:r>
      <w:r>
        <w:rPr>
          <w:noProof/>
        </w:rPr>
        <w:fldChar w:fldCharType="end"/>
      </w:r>
    </w:p>
    <w:p w14:paraId="141708A8" w14:textId="1F212438" w:rsidR="00752B0B" w:rsidRDefault="00752B0B">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_Toc199449843 \h </w:instrText>
      </w:r>
      <w:r>
        <w:rPr>
          <w:noProof/>
        </w:rPr>
      </w:r>
      <w:r>
        <w:rPr>
          <w:noProof/>
        </w:rPr>
        <w:fldChar w:fldCharType="separate"/>
      </w:r>
      <w:r>
        <w:rPr>
          <w:noProof/>
        </w:rPr>
        <w:t>45</w:t>
      </w:r>
      <w:r>
        <w:rPr>
          <w:noProof/>
        </w:rPr>
        <w:fldChar w:fldCharType="end"/>
      </w:r>
    </w:p>
    <w:p w14:paraId="52B3E102" w14:textId="2D608B3D" w:rsidR="00752B0B" w:rsidRDefault="00752B0B">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_Toc199449844 \h </w:instrText>
      </w:r>
      <w:r>
        <w:rPr>
          <w:noProof/>
        </w:rPr>
      </w:r>
      <w:r>
        <w:rPr>
          <w:noProof/>
        </w:rPr>
        <w:fldChar w:fldCharType="separate"/>
      </w:r>
      <w:r>
        <w:rPr>
          <w:noProof/>
        </w:rPr>
        <w:t>45</w:t>
      </w:r>
      <w:r>
        <w:rPr>
          <w:noProof/>
        </w:rPr>
        <w:fldChar w:fldCharType="end"/>
      </w:r>
    </w:p>
    <w:p w14:paraId="59CBEA9C" w14:textId="664D8CC6" w:rsidR="00752B0B" w:rsidRDefault="00752B0B">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_Toc199449845 \h </w:instrText>
      </w:r>
      <w:r>
        <w:rPr>
          <w:noProof/>
        </w:rPr>
      </w:r>
      <w:r>
        <w:rPr>
          <w:noProof/>
        </w:rPr>
        <w:fldChar w:fldCharType="separate"/>
      </w:r>
      <w:r>
        <w:rPr>
          <w:noProof/>
        </w:rPr>
        <w:t>45</w:t>
      </w:r>
      <w:r>
        <w:rPr>
          <w:noProof/>
        </w:rPr>
        <w:fldChar w:fldCharType="end"/>
      </w:r>
    </w:p>
    <w:p w14:paraId="7EF43730" w14:textId="6B62D9EB" w:rsidR="00752B0B" w:rsidRDefault="00752B0B">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_Toc199449846 \h </w:instrText>
      </w:r>
      <w:r>
        <w:rPr>
          <w:noProof/>
        </w:rPr>
      </w:r>
      <w:r>
        <w:rPr>
          <w:noProof/>
        </w:rPr>
        <w:fldChar w:fldCharType="separate"/>
      </w:r>
      <w:r>
        <w:rPr>
          <w:noProof/>
        </w:rPr>
        <w:t>45</w:t>
      </w:r>
      <w:r>
        <w:rPr>
          <w:noProof/>
        </w:rPr>
        <w:fldChar w:fldCharType="end"/>
      </w:r>
    </w:p>
    <w:p w14:paraId="79F62871" w14:textId="0E72D7E7" w:rsidR="00752B0B" w:rsidRDefault="00752B0B">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_Toc199449847 \h </w:instrText>
      </w:r>
      <w:r>
        <w:rPr>
          <w:noProof/>
        </w:rPr>
      </w:r>
      <w:r>
        <w:rPr>
          <w:noProof/>
        </w:rPr>
        <w:fldChar w:fldCharType="separate"/>
      </w:r>
      <w:r>
        <w:rPr>
          <w:noProof/>
        </w:rPr>
        <w:t>46</w:t>
      </w:r>
      <w:r>
        <w:rPr>
          <w:noProof/>
        </w:rPr>
        <w:fldChar w:fldCharType="end"/>
      </w:r>
    </w:p>
    <w:p w14:paraId="737A6890" w14:textId="151993E7" w:rsidR="00752B0B" w:rsidRDefault="00752B0B">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_Toc199449848 \h </w:instrText>
      </w:r>
      <w:r>
        <w:rPr>
          <w:noProof/>
        </w:rPr>
      </w:r>
      <w:r>
        <w:rPr>
          <w:noProof/>
        </w:rPr>
        <w:fldChar w:fldCharType="separate"/>
      </w:r>
      <w:r>
        <w:rPr>
          <w:noProof/>
        </w:rPr>
        <w:t>46</w:t>
      </w:r>
      <w:r>
        <w:rPr>
          <w:noProof/>
        </w:rPr>
        <w:fldChar w:fldCharType="end"/>
      </w:r>
    </w:p>
    <w:p w14:paraId="3A0A63B5" w14:textId="599AC5BA" w:rsidR="00752B0B" w:rsidRDefault="00752B0B">
      <w:pPr>
        <w:pStyle w:val="TOC4"/>
        <w:rPr>
          <w:rFonts w:asciiTheme="minorHAnsi" w:eastAsiaTheme="minorEastAsia" w:hAnsiTheme="minorHAnsi" w:cstheme="minorBidi"/>
          <w:noProof/>
          <w:kern w:val="2"/>
          <w:sz w:val="21"/>
          <w:szCs w:val="22"/>
          <w:lang w:val="en-US" w:eastAsia="zh-CN"/>
        </w:rPr>
      </w:pPr>
      <w:r w:rsidRPr="00835868">
        <w:rPr>
          <w:noProof/>
          <w:lang w:val="en-US"/>
        </w:rPr>
        <w:t>5.1.6.2</w:t>
      </w:r>
      <w:r>
        <w:rPr>
          <w:rFonts w:asciiTheme="minorHAnsi" w:eastAsiaTheme="minorEastAsia" w:hAnsiTheme="minorHAnsi" w:cstheme="minorBidi"/>
          <w:noProof/>
          <w:kern w:val="2"/>
          <w:sz w:val="21"/>
          <w:szCs w:val="22"/>
          <w:lang w:val="en-US" w:eastAsia="zh-CN"/>
        </w:rPr>
        <w:tab/>
      </w:r>
      <w:r w:rsidRPr="00835868">
        <w:rPr>
          <w:noProof/>
          <w:lang w:val="en-US"/>
        </w:rPr>
        <w:t>Structured data types</w:t>
      </w:r>
      <w:r>
        <w:rPr>
          <w:noProof/>
        </w:rPr>
        <w:tab/>
      </w:r>
      <w:r>
        <w:rPr>
          <w:noProof/>
        </w:rPr>
        <w:fldChar w:fldCharType="begin"/>
      </w:r>
      <w:r>
        <w:rPr>
          <w:noProof/>
        </w:rPr>
        <w:instrText xml:space="preserve"> PAGEREF _Toc199449849 \h </w:instrText>
      </w:r>
      <w:r>
        <w:rPr>
          <w:noProof/>
        </w:rPr>
      </w:r>
      <w:r>
        <w:rPr>
          <w:noProof/>
        </w:rPr>
        <w:fldChar w:fldCharType="separate"/>
      </w:r>
      <w:r>
        <w:rPr>
          <w:noProof/>
        </w:rPr>
        <w:t>50</w:t>
      </w:r>
      <w:r>
        <w:rPr>
          <w:noProof/>
        </w:rPr>
        <w:fldChar w:fldCharType="end"/>
      </w:r>
    </w:p>
    <w:p w14:paraId="3B9FF949" w14:textId="3EA7FC00" w:rsidR="00752B0B" w:rsidRDefault="00752B0B">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_Toc199449850 \h </w:instrText>
      </w:r>
      <w:r>
        <w:rPr>
          <w:noProof/>
        </w:rPr>
      </w:r>
      <w:r>
        <w:rPr>
          <w:noProof/>
        </w:rPr>
        <w:fldChar w:fldCharType="separate"/>
      </w:r>
      <w:r>
        <w:rPr>
          <w:noProof/>
        </w:rPr>
        <w:t>50</w:t>
      </w:r>
      <w:r>
        <w:rPr>
          <w:noProof/>
        </w:rPr>
        <w:fldChar w:fldCharType="end"/>
      </w:r>
    </w:p>
    <w:p w14:paraId="032B39E5" w14:textId="3CFE5D14" w:rsidR="00752B0B" w:rsidRDefault="00752B0B">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_Toc199449851 \h </w:instrText>
      </w:r>
      <w:r>
        <w:rPr>
          <w:noProof/>
        </w:rPr>
      </w:r>
      <w:r>
        <w:rPr>
          <w:noProof/>
        </w:rPr>
        <w:fldChar w:fldCharType="separate"/>
      </w:r>
      <w:r>
        <w:rPr>
          <w:noProof/>
        </w:rPr>
        <w:t>50</w:t>
      </w:r>
      <w:r>
        <w:rPr>
          <w:noProof/>
        </w:rPr>
        <w:fldChar w:fldCharType="end"/>
      </w:r>
    </w:p>
    <w:p w14:paraId="2C58A789" w14:textId="75447AF8" w:rsidR="00752B0B" w:rsidRDefault="00752B0B">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_Toc199449852 \h </w:instrText>
      </w:r>
      <w:r>
        <w:rPr>
          <w:noProof/>
        </w:rPr>
      </w:r>
      <w:r>
        <w:rPr>
          <w:noProof/>
        </w:rPr>
        <w:fldChar w:fldCharType="separate"/>
      </w:r>
      <w:r>
        <w:rPr>
          <w:noProof/>
        </w:rPr>
        <w:t>51</w:t>
      </w:r>
      <w:r>
        <w:rPr>
          <w:noProof/>
        </w:rPr>
        <w:fldChar w:fldCharType="end"/>
      </w:r>
    </w:p>
    <w:p w14:paraId="60200617" w14:textId="728B0AC4" w:rsidR="00752B0B" w:rsidRDefault="00752B0B">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_Toc199449853 \h </w:instrText>
      </w:r>
      <w:r>
        <w:rPr>
          <w:noProof/>
        </w:rPr>
      </w:r>
      <w:r>
        <w:rPr>
          <w:noProof/>
        </w:rPr>
        <w:fldChar w:fldCharType="separate"/>
      </w:r>
      <w:r>
        <w:rPr>
          <w:noProof/>
        </w:rPr>
        <w:t>52</w:t>
      </w:r>
      <w:r>
        <w:rPr>
          <w:noProof/>
        </w:rPr>
        <w:fldChar w:fldCharType="end"/>
      </w:r>
    </w:p>
    <w:p w14:paraId="47969099" w14:textId="5B38AECF" w:rsidR="00752B0B" w:rsidRDefault="00752B0B">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_Toc199449854 \h </w:instrText>
      </w:r>
      <w:r>
        <w:rPr>
          <w:noProof/>
        </w:rPr>
      </w:r>
      <w:r>
        <w:rPr>
          <w:noProof/>
        </w:rPr>
        <w:fldChar w:fldCharType="separate"/>
      </w:r>
      <w:r>
        <w:rPr>
          <w:noProof/>
        </w:rPr>
        <w:t>53</w:t>
      </w:r>
      <w:r>
        <w:rPr>
          <w:noProof/>
        </w:rPr>
        <w:fldChar w:fldCharType="end"/>
      </w:r>
    </w:p>
    <w:p w14:paraId="76361B2A" w14:textId="237273BA" w:rsidR="00752B0B" w:rsidRDefault="00752B0B">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_Toc199449855 \h </w:instrText>
      </w:r>
      <w:r>
        <w:rPr>
          <w:noProof/>
        </w:rPr>
      </w:r>
      <w:r>
        <w:rPr>
          <w:noProof/>
        </w:rPr>
        <w:fldChar w:fldCharType="separate"/>
      </w:r>
      <w:r>
        <w:rPr>
          <w:noProof/>
        </w:rPr>
        <w:t>53</w:t>
      </w:r>
      <w:r>
        <w:rPr>
          <w:noProof/>
        </w:rPr>
        <w:fldChar w:fldCharType="end"/>
      </w:r>
    </w:p>
    <w:p w14:paraId="14BD1571" w14:textId="3B79C757" w:rsidR="00752B0B" w:rsidRDefault="00752B0B">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_Toc199449856 \h </w:instrText>
      </w:r>
      <w:r>
        <w:rPr>
          <w:noProof/>
        </w:rPr>
      </w:r>
      <w:r>
        <w:rPr>
          <w:noProof/>
        </w:rPr>
        <w:fldChar w:fldCharType="separate"/>
      </w:r>
      <w:r>
        <w:rPr>
          <w:noProof/>
        </w:rPr>
        <w:t>54</w:t>
      </w:r>
      <w:r>
        <w:rPr>
          <w:noProof/>
        </w:rPr>
        <w:fldChar w:fldCharType="end"/>
      </w:r>
    </w:p>
    <w:p w14:paraId="34EC5B34" w14:textId="7895BFEA" w:rsidR="00752B0B" w:rsidRDefault="00752B0B">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_Toc199449857 \h </w:instrText>
      </w:r>
      <w:r>
        <w:rPr>
          <w:noProof/>
        </w:rPr>
      </w:r>
      <w:r>
        <w:rPr>
          <w:noProof/>
        </w:rPr>
        <w:fldChar w:fldCharType="separate"/>
      </w:r>
      <w:r>
        <w:rPr>
          <w:noProof/>
        </w:rPr>
        <w:t>54</w:t>
      </w:r>
      <w:r>
        <w:rPr>
          <w:noProof/>
        </w:rPr>
        <w:fldChar w:fldCharType="end"/>
      </w:r>
    </w:p>
    <w:p w14:paraId="6A73BAD8" w14:textId="3A9B9BD2" w:rsidR="00752B0B" w:rsidRDefault="00752B0B">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_Toc199449858 \h </w:instrText>
      </w:r>
      <w:r>
        <w:rPr>
          <w:noProof/>
        </w:rPr>
      </w:r>
      <w:r>
        <w:rPr>
          <w:noProof/>
        </w:rPr>
        <w:fldChar w:fldCharType="separate"/>
      </w:r>
      <w:r>
        <w:rPr>
          <w:noProof/>
        </w:rPr>
        <w:t>56</w:t>
      </w:r>
      <w:r>
        <w:rPr>
          <w:noProof/>
        </w:rPr>
        <w:fldChar w:fldCharType="end"/>
      </w:r>
    </w:p>
    <w:p w14:paraId="74D3F251" w14:textId="702C4531" w:rsidR="00752B0B" w:rsidRDefault="00752B0B">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_Toc199449859 \h </w:instrText>
      </w:r>
      <w:r>
        <w:rPr>
          <w:noProof/>
        </w:rPr>
      </w:r>
      <w:r>
        <w:rPr>
          <w:noProof/>
        </w:rPr>
        <w:fldChar w:fldCharType="separate"/>
      </w:r>
      <w:r>
        <w:rPr>
          <w:noProof/>
        </w:rPr>
        <w:t>56</w:t>
      </w:r>
      <w:r>
        <w:rPr>
          <w:noProof/>
        </w:rPr>
        <w:fldChar w:fldCharType="end"/>
      </w:r>
    </w:p>
    <w:p w14:paraId="02040551" w14:textId="6DA1D074" w:rsidR="00752B0B" w:rsidRDefault="00752B0B">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_Toc199449860 \h </w:instrText>
      </w:r>
      <w:r>
        <w:rPr>
          <w:noProof/>
        </w:rPr>
      </w:r>
      <w:r>
        <w:rPr>
          <w:noProof/>
        </w:rPr>
        <w:fldChar w:fldCharType="separate"/>
      </w:r>
      <w:r>
        <w:rPr>
          <w:noProof/>
        </w:rPr>
        <w:t>56</w:t>
      </w:r>
      <w:r>
        <w:rPr>
          <w:noProof/>
        </w:rPr>
        <w:fldChar w:fldCharType="end"/>
      </w:r>
    </w:p>
    <w:p w14:paraId="6F4C9983" w14:textId="08BCD782" w:rsidR="00752B0B" w:rsidRDefault="00752B0B">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_Toc199449861 \h </w:instrText>
      </w:r>
      <w:r>
        <w:rPr>
          <w:noProof/>
        </w:rPr>
      </w:r>
      <w:r>
        <w:rPr>
          <w:noProof/>
        </w:rPr>
        <w:fldChar w:fldCharType="separate"/>
      </w:r>
      <w:r>
        <w:rPr>
          <w:noProof/>
        </w:rPr>
        <w:t>56</w:t>
      </w:r>
      <w:r>
        <w:rPr>
          <w:noProof/>
        </w:rPr>
        <w:fldChar w:fldCharType="end"/>
      </w:r>
    </w:p>
    <w:p w14:paraId="68AA336C" w14:textId="3510C4B1" w:rsidR="00752B0B" w:rsidRDefault="00752B0B">
      <w:pPr>
        <w:pStyle w:val="TOC4"/>
        <w:rPr>
          <w:rFonts w:asciiTheme="minorHAnsi" w:eastAsiaTheme="minorEastAsia" w:hAnsiTheme="minorHAnsi" w:cstheme="minorBidi"/>
          <w:noProof/>
          <w:kern w:val="2"/>
          <w:sz w:val="21"/>
          <w:szCs w:val="22"/>
          <w:lang w:val="en-US" w:eastAsia="zh-CN"/>
        </w:rPr>
      </w:pPr>
      <w:r w:rsidRPr="00835868">
        <w:rPr>
          <w:noProof/>
          <w:lang w:val="en-US"/>
        </w:rPr>
        <w:t>5.1.6.3</w:t>
      </w:r>
      <w:r>
        <w:rPr>
          <w:rFonts w:asciiTheme="minorHAnsi" w:eastAsiaTheme="minorEastAsia" w:hAnsiTheme="minorHAnsi" w:cstheme="minorBidi"/>
          <w:noProof/>
          <w:kern w:val="2"/>
          <w:sz w:val="21"/>
          <w:szCs w:val="22"/>
          <w:lang w:val="en-US" w:eastAsia="zh-CN"/>
        </w:rPr>
        <w:tab/>
      </w:r>
      <w:r w:rsidRPr="00835868">
        <w:rPr>
          <w:noProof/>
          <w:lang w:val="en-US"/>
        </w:rPr>
        <w:t>Simple data types and enumerations</w:t>
      </w:r>
      <w:r>
        <w:rPr>
          <w:noProof/>
        </w:rPr>
        <w:tab/>
      </w:r>
      <w:r>
        <w:rPr>
          <w:noProof/>
        </w:rPr>
        <w:fldChar w:fldCharType="begin"/>
      </w:r>
      <w:r>
        <w:rPr>
          <w:noProof/>
        </w:rPr>
        <w:instrText xml:space="preserve"> PAGEREF _Toc199449862 \h </w:instrText>
      </w:r>
      <w:r>
        <w:rPr>
          <w:noProof/>
        </w:rPr>
      </w:r>
      <w:r>
        <w:rPr>
          <w:noProof/>
        </w:rPr>
        <w:fldChar w:fldCharType="separate"/>
      </w:r>
      <w:r>
        <w:rPr>
          <w:noProof/>
        </w:rPr>
        <w:t>57</w:t>
      </w:r>
      <w:r>
        <w:rPr>
          <w:noProof/>
        </w:rPr>
        <w:fldChar w:fldCharType="end"/>
      </w:r>
    </w:p>
    <w:p w14:paraId="64839850" w14:textId="3F3DD785" w:rsidR="00752B0B" w:rsidRDefault="00752B0B">
      <w:pPr>
        <w:pStyle w:val="TOC4"/>
        <w:rPr>
          <w:rFonts w:asciiTheme="minorHAnsi" w:eastAsiaTheme="minorEastAsia" w:hAnsiTheme="minorHAnsi" w:cstheme="minorBidi"/>
          <w:noProof/>
          <w:kern w:val="2"/>
          <w:sz w:val="21"/>
          <w:szCs w:val="22"/>
          <w:lang w:val="en-US" w:eastAsia="zh-CN"/>
        </w:rPr>
      </w:pPr>
      <w:r w:rsidRPr="00835868">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_Toc199449863 \h </w:instrText>
      </w:r>
      <w:r>
        <w:rPr>
          <w:noProof/>
        </w:rPr>
      </w:r>
      <w:r>
        <w:rPr>
          <w:noProof/>
        </w:rPr>
        <w:fldChar w:fldCharType="separate"/>
      </w:r>
      <w:r>
        <w:rPr>
          <w:noProof/>
        </w:rPr>
        <w:t>57</w:t>
      </w:r>
      <w:r>
        <w:rPr>
          <w:noProof/>
        </w:rPr>
        <w:fldChar w:fldCharType="end"/>
      </w:r>
    </w:p>
    <w:p w14:paraId="27772C5A" w14:textId="6CEC8A19" w:rsidR="00752B0B" w:rsidRDefault="00752B0B">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_Toc199449864 \h </w:instrText>
      </w:r>
      <w:r>
        <w:rPr>
          <w:noProof/>
        </w:rPr>
      </w:r>
      <w:r>
        <w:rPr>
          <w:noProof/>
        </w:rPr>
        <w:fldChar w:fldCharType="separate"/>
      </w:r>
      <w:r>
        <w:rPr>
          <w:noProof/>
        </w:rPr>
        <w:t>57</w:t>
      </w:r>
      <w:r>
        <w:rPr>
          <w:noProof/>
        </w:rPr>
        <w:fldChar w:fldCharType="end"/>
      </w:r>
    </w:p>
    <w:p w14:paraId="21ED32C4" w14:textId="2CF22D25" w:rsidR="00752B0B" w:rsidRDefault="00752B0B">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_Toc199449865 \h </w:instrText>
      </w:r>
      <w:r>
        <w:rPr>
          <w:noProof/>
        </w:rPr>
      </w:r>
      <w:r>
        <w:rPr>
          <w:noProof/>
        </w:rPr>
        <w:fldChar w:fldCharType="separate"/>
      </w:r>
      <w:r>
        <w:rPr>
          <w:noProof/>
        </w:rPr>
        <w:t>57</w:t>
      </w:r>
      <w:r>
        <w:rPr>
          <w:noProof/>
        </w:rPr>
        <w:fldChar w:fldCharType="end"/>
      </w:r>
    </w:p>
    <w:p w14:paraId="23C15A47" w14:textId="168D73D8" w:rsidR="00752B0B" w:rsidRDefault="00752B0B">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_Toc199449866 \h </w:instrText>
      </w:r>
      <w:r>
        <w:rPr>
          <w:noProof/>
        </w:rPr>
      </w:r>
      <w:r>
        <w:rPr>
          <w:noProof/>
        </w:rPr>
        <w:fldChar w:fldCharType="separate"/>
      </w:r>
      <w:r>
        <w:rPr>
          <w:noProof/>
        </w:rPr>
        <w:t>57</w:t>
      </w:r>
      <w:r>
        <w:rPr>
          <w:noProof/>
        </w:rPr>
        <w:fldChar w:fldCharType="end"/>
      </w:r>
    </w:p>
    <w:p w14:paraId="4BB11DCC" w14:textId="7651F208" w:rsidR="00752B0B" w:rsidRDefault="00752B0B">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_Toc199449867 \h </w:instrText>
      </w:r>
      <w:r>
        <w:rPr>
          <w:noProof/>
        </w:rPr>
      </w:r>
      <w:r>
        <w:rPr>
          <w:noProof/>
        </w:rPr>
        <w:fldChar w:fldCharType="separate"/>
      </w:r>
      <w:r>
        <w:rPr>
          <w:noProof/>
        </w:rPr>
        <w:t>57</w:t>
      </w:r>
      <w:r>
        <w:rPr>
          <w:noProof/>
        </w:rPr>
        <w:fldChar w:fldCharType="end"/>
      </w:r>
    </w:p>
    <w:p w14:paraId="64D10A4D" w14:textId="72A07862" w:rsidR="00752B0B" w:rsidRDefault="00752B0B">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_Toc199449868 \h </w:instrText>
      </w:r>
      <w:r>
        <w:rPr>
          <w:noProof/>
        </w:rPr>
      </w:r>
      <w:r>
        <w:rPr>
          <w:noProof/>
        </w:rPr>
        <w:fldChar w:fldCharType="separate"/>
      </w:r>
      <w:r>
        <w:rPr>
          <w:noProof/>
        </w:rPr>
        <w:t>57</w:t>
      </w:r>
      <w:r>
        <w:rPr>
          <w:noProof/>
        </w:rPr>
        <w:fldChar w:fldCharType="end"/>
      </w:r>
    </w:p>
    <w:p w14:paraId="42851B17" w14:textId="60F09DBA" w:rsidR="00752B0B" w:rsidRDefault="00752B0B">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_Toc199449869 \h </w:instrText>
      </w:r>
      <w:r>
        <w:rPr>
          <w:noProof/>
        </w:rPr>
      </w:r>
      <w:r>
        <w:rPr>
          <w:noProof/>
        </w:rPr>
        <w:fldChar w:fldCharType="separate"/>
      </w:r>
      <w:r>
        <w:rPr>
          <w:noProof/>
        </w:rPr>
        <w:t>57</w:t>
      </w:r>
      <w:r>
        <w:rPr>
          <w:noProof/>
        </w:rPr>
        <w:fldChar w:fldCharType="end"/>
      </w:r>
    </w:p>
    <w:p w14:paraId="076D2982" w14:textId="290AD48A" w:rsidR="00752B0B" w:rsidRDefault="00752B0B">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_Toc199449870 \h </w:instrText>
      </w:r>
      <w:r>
        <w:rPr>
          <w:noProof/>
        </w:rPr>
      </w:r>
      <w:r>
        <w:rPr>
          <w:noProof/>
        </w:rPr>
        <w:fldChar w:fldCharType="separate"/>
      </w:r>
      <w:r>
        <w:rPr>
          <w:noProof/>
        </w:rPr>
        <w:t>58</w:t>
      </w:r>
      <w:r>
        <w:rPr>
          <w:noProof/>
        </w:rPr>
        <w:fldChar w:fldCharType="end"/>
      </w:r>
    </w:p>
    <w:p w14:paraId="01DE2624" w14:textId="42FAFA6C" w:rsidR="00752B0B" w:rsidRDefault="00752B0B">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_Toc199449871 \h </w:instrText>
      </w:r>
      <w:r>
        <w:rPr>
          <w:noProof/>
        </w:rPr>
      </w:r>
      <w:r>
        <w:rPr>
          <w:noProof/>
        </w:rPr>
        <w:fldChar w:fldCharType="separate"/>
      </w:r>
      <w:r>
        <w:rPr>
          <w:noProof/>
        </w:rPr>
        <w:t>58</w:t>
      </w:r>
      <w:r>
        <w:rPr>
          <w:noProof/>
        </w:rPr>
        <w:fldChar w:fldCharType="end"/>
      </w:r>
    </w:p>
    <w:p w14:paraId="4269D240" w14:textId="3B06BAFD" w:rsidR="00752B0B" w:rsidRDefault="00752B0B">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_Toc199449872 \h </w:instrText>
      </w:r>
      <w:r>
        <w:rPr>
          <w:noProof/>
        </w:rPr>
      </w:r>
      <w:r>
        <w:rPr>
          <w:noProof/>
        </w:rPr>
        <w:fldChar w:fldCharType="separate"/>
      </w:r>
      <w:r>
        <w:rPr>
          <w:noProof/>
        </w:rPr>
        <w:t>58</w:t>
      </w:r>
      <w:r>
        <w:rPr>
          <w:noProof/>
        </w:rPr>
        <w:fldChar w:fldCharType="end"/>
      </w:r>
    </w:p>
    <w:p w14:paraId="70B3AA4E" w14:textId="4428AD81" w:rsidR="00752B0B" w:rsidRDefault="00752B0B">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_Toc199449873 \h </w:instrText>
      </w:r>
      <w:r>
        <w:rPr>
          <w:noProof/>
        </w:rPr>
      </w:r>
      <w:r>
        <w:rPr>
          <w:noProof/>
        </w:rPr>
        <w:fldChar w:fldCharType="separate"/>
      </w:r>
      <w:r>
        <w:rPr>
          <w:noProof/>
        </w:rPr>
        <w:t>58</w:t>
      </w:r>
      <w:r>
        <w:rPr>
          <w:noProof/>
        </w:rPr>
        <w:fldChar w:fldCharType="end"/>
      </w:r>
    </w:p>
    <w:p w14:paraId="37996700" w14:textId="44F6F89A" w:rsidR="00752B0B" w:rsidRDefault="00752B0B">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_Toc199449874 \h </w:instrText>
      </w:r>
      <w:r>
        <w:rPr>
          <w:noProof/>
        </w:rPr>
      </w:r>
      <w:r>
        <w:rPr>
          <w:noProof/>
        </w:rPr>
        <w:fldChar w:fldCharType="separate"/>
      </w:r>
      <w:r>
        <w:rPr>
          <w:noProof/>
        </w:rPr>
        <w:t>58</w:t>
      </w:r>
      <w:r>
        <w:rPr>
          <w:noProof/>
        </w:rPr>
        <w:fldChar w:fldCharType="end"/>
      </w:r>
    </w:p>
    <w:p w14:paraId="13113DCD" w14:textId="1ED858AB" w:rsidR="00752B0B" w:rsidRDefault="00752B0B">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_Toc199449875 \h </w:instrText>
      </w:r>
      <w:r>
        <w:rPr>
          <w:noProof/>
        </w:rPr>
      </w:r>
      <w:r>
        <w:rPr>
          <w:noProof/>
        </w:rPr>
        <w:fldChar w:fldCharType="separate"/>
      </w:r>
      <w:r>
        <w:rPr>
          <w:noProof/>
        </w:rPr>
        <w:t>58</w:t>
      </w:r>
      <w:r>
        <w:rPr>
          <w:noProof/>
        </w:rPr>
        <w:fldChar w:fldCharType="end"/>
      </w:r>
    </w:p>
    <w:p w14:paraId="177C89F0" w14:textId="6D30640A" w:rsidR="00752B0B" w:rsidRDefault="00752B0B">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_Toc199449876 \h </w:instrText>
      </w:r>
      <w:r>
        <w:rPr>
          <w:noProof/>
        </w:rPr>
      </w:r>
      <w:r>
        <w:rPr>
          <w:noProof/>
        </w:rPr>
        <w:fldChar w:fldCharType="separate"/>
      </w:r>
      <w:r>
        <w:rPr>
          <w:noProof/>
        </w:rPr>
        <w:t>59</w:t>
      </w:r>
      <w:r>
        <w:rPr>
          <w:noProof/>
        </w:rPr>
        <w:fldChar w:fldCharType="end"/>
      </w:r>
    </w:p>
    <w:p w14:paraId="1FC472F6" w14:textId="2FAAF2B2" w:rsidR="00752B0B" w:rsidRDefault="00752B0B">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_Toc199449877 \h </w:instrText>
      </w:r>
      <w:r>
        <w:rPr>
          <w:noProof/>
        </w:rPr>
      </w:r>
      <w:r>
        <w:rPr>
          <w:noProof/>
        </w:rPr>
        <w:fldChar w:fldCharType="separate"/>
      </w:r>
      <w:r>
        <w:rPr>
          <w:noProof/>
        </w:rPr>
        <w:t>59</w:t>
      </w:r>
      <w:r>
        <w:rPr>
          <w:noProof/>
        </w:rPr>
        <w:fldChar w:fldCharType="end"/>
      </w:r>
    </w:p>
    <w:p w14:paraId="4E7B18BD" w14:textId="09EB6AE2" w:rsidR="00752B0B" w:rsidRDefault="00752B0B">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_Toc199449878 \h </w:instrText>
      </w:r>
      <w:r>
        <w:rPr>
          <w:noProof/>
        </w:rPr>
      </w:r>
      <w:r>
        <w:rPr>
          <w:noProof/>
        </w:rPr>
        <w:fldChar w:fldCharType="separate"/>
      </w:r>
      <w:r>
        <w:rPr>
          <w:noProof/>
        </w:rPr>
        <w:t>59</w:t>
      </w:r>
      <w:r>
        <w:rPr>
          <w:noProof/>
        </w:rPr>
        <w:fldChar w:fldCharType="end"/>
      </w:r>
    </w:p>
    <w:p w14:paraId="6370EE8A" w14:textId="6C5BCA07" w:rsidR="00752B0B" w:rsidRDefault="00752B0B">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_Toc199449879 \h </w:instrText>
      </w:r>
      <w:r>
        <w:rPr>
          <w:noProof/>
        </w:rPr>
      </w:r>
      <w:r>
        <w:rPr>
          <w:noProof/>
        </w:rPr>
        <w:fldChar w:fldCharType="separate"/>
      </w:r>
      <w:r>
        <w:rPr>
          <w:noProof/>
        </w:rPr>
        <w:t>59</w:t>
      </w:r>
      <w:r>
        <w:rPr>
          <w:noProof/>
        </w:rPr>
        <w:fldChar w:fldCharType="end"/>
      </w:r>
    </w:p>
    <w:p w14:paraId="7E7C02D7" w14:textId="76ABD29F" w:rsidR="00752B0B" w:rsidRDefault="00752B0B">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_Toc199449880 \h </w:instrText>
      </w:r>
      <w:r>
        <w:rPr>
          <w:noProof/>
        </w:rPr>
      </w:r>
      <w:r>
        <w:rPr>
          <w:noProof/>
        </w:rPr>
        <w:fldChar w:fldCharType="separate"/>
      </w:r>
      <w:r>
        <w:rPr>
          <w:noProof/>
        </w:rPr>
        <w:t>60</w:t>
      </w:r>
      <w:r>
        <w:rPr>
          <w:noProof/>
        </w:rPr>
        <w:fldChar w:fldCharType="end"/>
      </w:r>
    </w:p>
    <w:p w14:paraId="7685E2B8" w14:textId="60970FE3" w:rsidR="00752B0B" w:rsidRDefault="00752B0B">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_Toc199449881 \h </w:instrText>
      </w:r>
      <w:r>
        <w:rPr>
          <w:noProof/>
        </w:rPr>
      </w:r>
      <w:r>
        <w:rPr>
          <w:noProof/>
        </w:rPr>
        <w:fldChar w:fldCharType="separate"/>
      </w:r>
      <w:r>
        <w:rPr>
          <w:noProof/>
        </w:rPr>
        <w:t>60</w:t>
      </w:r>
      <w:r>
        <w:rPr>
          <w:noProof/>
        </w:rPr>
        <w:fldChar w:fldCharType="end"/>
      </w:r>
    </w:p>
    <w:p w14:paraId="0957AD59" w14:textId="47893A31" w:rsidR="00752B0B" w:rsidRDefault="00752B0B">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_Toc199449882 \h </w:instrText>
      </w:r>
      <w:r>
        <w:rPr>
          <w:noProof/>
        </w:rPr>
      </w:r>
      <w:r>
        <w:rPr>
          <w:noProof/>
        </w:rPr>
        <w:fldChar w:fldCharType="separate"/>
      </w:r>
      <w:r>
        <w:rPr>
          <w:noProof/>
        </w:rPr>
        <w:t>60</w:t>
      </w:r>
      <w:r>
        <w:rPr>
          <w:noProof/>
        </w:rPr>
        <w:fldChar w:fldCharType="end"/>
      </w:r>
    </w:p>
    <w:p w14:paraId="03A1F698" w14:textId="019D055C" w:rsidR="00752B0B" w:rsidRDefault="00752B0B">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_Toc199449883 \h </w:instrText>
      </w:r>
      <w:r>
        <w:rPr>
          <w:noProof/>
        </w:rPr>
      </w:r>
      <w:r>
        <w:rPr>
          <w:noProof/>
        </w:rPr>
        <w:fldChar w:fldCharType="separate"/>
      </w:r>
      <w:r>
        <w:rPr>
          <w:noProof/>
        </w:rPr>
        <w:t>60</w:t>
      </w:r>
      <w:r>
        <w:rPr>
          <w:noProof/>
        </w:rPr>
        <w:fldChar w:fldCharType="end"/>
      </w:r>
    </w:p>
    <w:p w14:paraId="777DCEBA" w14:textId="678938CE" w:rsidR="00752B0B" w:rsidRDefault="00752B0B">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_Toc199449884 \h </w:instrText>
      </w:r>
      <w:r>
        <w:rPr>
          <w:noProof/>
        </w:rPr>
      </w:r>
      <w:r>
        <w:rPr>
          <w:noProof/>
        </w:rPr>
        <w:fldChar w:fldCharType="separate"/>
      </w:r>
      <w:r>
        <w:rPr>
          <w:noProof/>
        </w:rPr>
        <w:t>60</w:t>
      </w:r>
      <w:r>
        <w:rPr>
          <w:noProof/>
        </w:rPr>
        <w:fldChar w:fldCharType="end"/>
      </w:r>
    </w:p>
    <w:p w14:paraId="3070A78A" w14:textId="758C01B3" w:rsidR="00752B0B" w:rsidRDefault="00752B0B">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_Toc199449885 \h </w:instrText>
      </w:r>
      <w:r>
        <w:rPr>
          <w:noProof/>
        </w:rPr>
      </w:r>
      <w:r>
        <w:rPr>
          <w:noProof/>
        </w:rPr>
        <w:fldChar w:fldCharType="separate"/>
      </w:r>
      <w:r>
        <w:rPr>
          <w:noProof/>
        </w:rPr>
        <w:t>61</w:t>
      </w:r>
      <w:r>
        <w:rPr>
          <w:noProof/>
        </w:rPr>
        <w:fldChar w:fldCharType="end"/>
      </w:r>
    </w:p>
    <w:p w14:paraId="6CD8173F" w14:textId="392F98F0" w:rsidR="00752B0B" w:rsidRDefault="00752B0B">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_Toc199449886 \h </w:instrText>
      </w:r>
      <w:r>
        <w:rPr>
          <w:noProof/>
        </w:rPr>
      </w:r>
      <w:r>
        <w:rPr>
          <w:noProof/>
        </w:rPr>
        <w:fldChar w:fldCharType="separate"/>
      </w:r>
      <w:r>
        <w:rPr>
          <w:noProof/>
        </w:rPr>
        <w:t>62</w:t>
      </w:r>
      <w:r>
        <w:rPr>
          <w:noProof/>
        </w:rPr>
        <w:fldChar w:fldCharType="end"/>
      </w:r>
    </w:p>
    <w:p w14:paraId="3900BBFB" w14:textId="1E3D3BB9" w:rsidR="00752B0B" w:rsidRDefault="00752B0B">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_Toc199449887 \h </w:instrText>
      </w:r>
      <w:r>
        <w:rPr>
          <w:noProof/>
        </w:rPr>
      </w:r>
      <w:r>
        <w:rPr>
          <w:noProof/>
        </w:rPr>
        <w:fldChar w:fldCharType="separate"/>
      </w:r>
      <w:r>
        <w:rPr>
          <w:noProof/>
        </w:rPr>
        <w:t>62</w:t>
      </w:r>
      <w:r>
        <w:rPr>
          <w:noProof/>
        </w:rPr>
        <w:fldChar w:fldCharType="end"/>
      </w:r>
    </w:p>
    <w:p w14:paraId="6C385BD4" w14:textId="5B7D79F2" w:rsidR="00752B0B" w:rsidRDefault="00752B0B">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_Toc199449888 \h </w:instrText>
      </w:r>
      <w:r>
        <w:rPr>
          <w:noProof/>
        </w:rPr>
      </w:r>
      <w:r>
        <w:rPr>
          <w:noProof/>
        </w:rPr>
        <w:fldChar w:fldCharType="separate"/>
      </w:r>
      <w:r>
        <w:rPr>
          <w:noProof/>
        </w:rPr>
        <w:t>62</w:t>
      </w:r>
      <w:r>
        <w:rPr>
          <w:noProof/>
        </w:rPr>
        <w:fldChar w:fldCharType="end"/>
      </w:r>
    </w:p>
    <w:p w14:paraId="4927D771" w14:textId="33A8A2E3" w:rsidR="00752B0B" w:rsidRDefault="00752B0B">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_Toc199449889 \h </w:instrText>
      </w:r>
      <w:r>
        <w:rPr>
          <w:noProof/>
        </w:rPr>
      </w:r>
      <w:r>
        <w:rPr>
          <w:noProof/>
        </w:rPr>
        <w:fldChar w:fldCharType="separate"/>
      </w:r>
      <w:r>
        <w:rPr>
          <w:noProof/>
        </w:rPr>
        <w:t>62</w:t>
      </w:r>
      <w:r>
        <w:rPr>
          <w:noProof/>
        </w:rPr>
        <w:fldChar w:fldCharType="end"/>
      </w:r>
    </w:p>
    <w:p w14:paraId="1880D49B" w14:textId="4F9EE748" w:rsidR="00752B0B" w:rsidRDefault="00752B0B">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_Toc199449890 \h </w:instrText>
      </w:r>
      <w:r>
        <w:rPr>
          <w:noProof/>
        </w:rPr>
      </w:r>
      <w:r>
        <w:rPr>
          <w:noProof/>
        </w:rPr>
        <w:fldChar w:fldCharType="separate"/>
      </w:r>
      <w:r>
        <w:rPr>
          <w:noProof/>
        </w:rPr>
        <w:t>62</w:t>
      </w:r>
      <w:r>
        <w:rPr>
          <w:noProof/>
        </w:rPr>
        <w:fldChar w:fldCharType="end"/>
      </w:r>
    </w:p>
    <w:p w14:paraId="21690DE2" w14:textId="2C65D4E8" w:rsidR="00752B0B" w:rsidRDefault="00752B0B">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_Toc199449891 \h </w:instrText>
      </w:r>
      <w:r>
        <w:rPr>
          <w:noProof/>
        </w:rPr>
      </w:r>
      <w:r>
        <w:rPr>
          <w:noProof/>
        </w:rPr>
        <w:fldChar w:fldCharType="separate"/>
      </w:r>
      <w:r>
        <w:rPr>
          <w:noProof/>
        </w:rPr>
        <w:t>62</w:t>
      </w:r>
      <w:r>
        <w:rPr>
          <w:noProof/>
        </w:rPr>
        <w:fldChar w:fldCharType="end"/>
      </w:r>
    </w:p>
    <w:p w14:paraId="56466D31" w14:textId="2BC28F39" w:rsidR="00752B0B" w:rsidRDefault="00752B0B">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_Toc199449892 \h </w:instrText>
      </w:r>
      <w:r>
        <w:rPr>
          <w:noProof/>
        </w:rPr>
      </w:r>
      <w:r>
        <w:rPr>
          <w:noProof/>
        </w:rPr>
        <w:fldChar w:fldCharType="separate"/>
      </w:r>
      <w:r>
        <w:rPr>
          <w:noProof/>
        </w:rPr>
        <w:t>64</w:t>
      </w:r>
      <w:r>
        <w:rPr>
          <w:noProof/>
        </w:rPr>
        <w:fldChar w:fldCharType="end"/>
      </w:r>
    </w:p>
    <w:p w14:paraId="66D7E5B0" w14:textId="342941D0" w:rsidR="00752B0B" w:rsidRDefault="00752B0B">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_Toc199449893 \h </w:instrText>
      </w:r>
      <w:r>
        <w:rPr>
          <w:noProof/>
        </w:rPr>
      </w:r>
      <w:r>
        <w:rPr>
          <w:noProof/>
        </w:rPr>
        <w:fldChar w:fldCharType="separate"/>
      </w:r>
      <w:r>
        <w:rPr>
          <w:noProof/>
        </w:rPr>
        <w:t>65</w:t>
      </w:r>
      <w:r>
        <w:rPr>
          <w:noProof/>
        </w:rPr>
        <w:fldChar w:fldCharType="end"/>
      </w:r>
    </w:p>
    <w:p w14:paraId="03937891" w14:textId="2C2529DC" w:rsidR="00752B0B" w:rsidRDefault="00752B0B">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_Toc199449894 \h </w:instrText>
      </w:r>
      <w:r>
        <w:rPr>
          <w:noProof/>
        </w:rPr>
      </w:r>
      <w:r>
        <w:rPr>
          <w:noProof/>
        </w:rPr>
        <w:fldChar w:fldCharType="separate"/>
      </w:r>
      <w:r>
        <w:rPr>
          <w:noProof/>
        </w:rPr>
        <w:t>65</w:t>
      </w:r>
      <w:r>
        <w:rPr>
          <w:noProof/>
        </w:rPr>
        <w:fldChar w:fldCharType="end"/>
      </w:r>
    </w:p>
    <w:p w14:paraId="4B850E2B" w14:textId="5F186977" w:rsidR="00752B0B" w:rsidRDefault="00752B0B">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_Toc199449895 \h </w:instrText>
      </w:r>
      <w:r>
        <w:rPr>
          <w:noProof/>
        </w:rPr>
      </w:r>
      <w:r>
        <w:rPr>
          <w:noProof/>
        </w:rPr>
        <w:fldChar w:fldCharType="separate"/>
      </w:r>
      <w:r>
        <w:rPr>
          <w:noProof/>
        </w:rPr>
        <w:t>65</w:t>
      </w:r>
      <w:r>
        <w:rPr>
          <w:noProof/>
        </w:rPr>
        <w:fldChar w:fldCharType="end"/>
      </w:r>
    </w:p>
    <w:p w14:paraId="4A7D6A00" w14:textId="71F7C65A" w:rsidR="00752B0B" w:rsidRDefault="00752B0B">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_Toc199449896 \h </w:instrText>
      </w:r>
      <w:r>
        <w:rPr>
          <w:noProof/>
        </w:rPr>
      </w:r>
      <w:r>
        <w:rPr>
          <w:noProof/>
        </w:rPr>
        <w:fldChar w:fldCharType="separate"/>
      </w:r>
      <w:r>
        <w:rPr>
          <w:noProof/>
        </w:rPr>
        <w:t>65</w:t>
      </w:r>
      <w:r>
        <w:rPr>
          <w:noProof/>
        </w:rPr>
        <w:fldChar w:fldCharType="end"/>
      </w:r>
    </w:p>
    <w:p w14:paraId="48586ECC" w14:textId="22D046E0" w:rsidR="00752B0B" w:rsidRDefault="00752B0B">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_Toc199449897 \h </w:instrText>
      </w:r>
      <w:r>
        <w:rPr>
          <w:noProof/>
        </w:rPr>
      </w:r>
      <w:r>
        <w:rPr>
          <w:noProof/>
        </w:rPr>
        <w:fldChar w:fldCharType="separate"/>
      </w:r>
      <w:r>
        <w:rPr>
          <w:noProof/>
        </w:rPr>
        <w:t>65</w:t>
      </w:r>
      <w:r>
        <w:rPr>
          <w:noProof/>
        </w:rPr>
        <w:fldChar w:fldCharType="end"/>
      </w:r>
    </w:p>
    <w:p w14:paraId="039F5810" w14:textId="69754B64" w:rsidR="00752B0B" w:rsidRDefault="00752B0B">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_Toc199449898 \h </w:instrText>
      </w:r>
      <w:r>
        <w:rPr>
          <w:noProof/>
        </w:rPr>
      </w:r>
      <w:r>
        <w:rPr>
          <w:noProof/>
        </w:rPr>
        <w:fldChar w:fldCharType="separate"/>
      </w:r>
      <w:r>
        <w:rPr>
          <w:noProof/>
        </w:rPr>
        <w:t>65</w:t>
      </w:r>
      <w:r>
        <w:rPr>
          <w:noProof/>
        </w:rPr>
        <w:fldChar w:fldCharType="end"/>
      </w:r>
    </w:p>
    <w:p w14:paraId="13020A06" w14:textId="3DCD1A50" w:rsidR="00752B0B" w:rsidRDefault="00752B0B">
      <w:pPr>
        <w:pStyle w:val="TOC3"/>
        <w:rPr>
          <w:rFonts w:asciiTheme="minorHAnsi" w:eastAsiaTheme="minorEastAsia" w:hAnsiTheme="minorHAnsi" w:cstheme="minorBidi"/>
          <w:noProof/>
          <w:kern w:val="2"/>
          <w:sz w:val="21"/>
          <w:szCs w:val="22"/>
          <w:lang w:val="en-US" w:eastAsia="zh-CN"/>
        </w:rPr>
      </w:pPr>
      <w:r w:rsidRPr="00835868">
        <w:rPr>
          <w:noProof/>
          <w:lang w:val="en-US"/>
        </w:rPr>
        <w:t>5.2.5</w:t>
      </w:r>
      <w:r>
        <w:rPr>
          <w:rFonts w:asciiTheme="minorHAnsi" w:eastAsiaTheme="minorEastAsia" w:hAnsiTheme="minorHAnsi" w:cstheme="minorBidi"/>
          <w:noProof/>
          <w:kern w:val="2"/>
          <w:sz w:val="21"/>
          <w:szCs w:val="22"/>
          <w:lang w:val="en-US" w:eastAsia="zh-CN"/>
        </w:rPr>
        <w:tab/>
      </w:r>
      <w:r w:rsidRPr="00835868">
        <w:rPr>
          <w:noProof/>
          <w:lang w:val="en-US"/>
        </w:rPr>
        <w:t>Notifications</w:t>
      </w:r>
      <w:r>
        <w:rPr>
          <w:noProof/>
        </w:rPr>
        <w:tab/>
      </w:r>
      <w:r>
        <w:rPr>
          <w:noProof/>
        </w:rPr>
        <w:fldChar w:fldCharType="begin"/>
      </w:r>
      <w:r>
        <w:rPr>
          <w:noProof/>
        </w:rPr>
        <w:instrText xml:space="preserve"> PAGEREF _Toc199449899 \h </w:instrText>
      </w:r>
      <w:r>
        <w:rPr>
          <w:noProof/>
        </w:rPr>
      </w:r>
      <w:r>
        <w:rPr>
          <w:noProof/>
        </w:rPr>
        <w:fldChar w:fldCharType="separate"/>
      </w:r>
      <w:r>
        <w:rPr>
          <w:noProof/>
        </w:rPr>
        <w:t>66</w:t>
      </w:r>
      <w:r>
        <w:rPr>
          <w:noProof/>
        </w:rPr>
        <w:fldChar w:fldCharType="end"/>
      </w:r>
    </w:p>
    <w:p w14:paraId="50474219" w14:textId="005B5E90" w:rsidR="00752B0B" w:rsidRDefault="00752B0B">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_Toc199449900 \h </w:instrText>
      </w:r>
      <w:r>
        <w:rPr>
          <w:noProof/>
        </w:rPr>
      </w:r>
      <w:r>
        <w:rPr>
          <w:noProof/>
        </w:rPr>
        <w:fldChar w:fldCharType="separate"/>
      </w:r>
      <w:r>
        <w:rPr>
          <w:noProof/>
        </w:rPr>
        <w:t>67</w:t>
      </w:r>
      <w:r>
        <w:rPr>
          <w:noProof/>
        </w:rPr>
        <w:fldChar w:fldCharType="end"/>
      </w:r>
    </w:p>
    <w:p w14:paraId="58BFA294" w14:textId="792D1F6B" w:rsidR="00752B0B" w:rsidRDefault="00752B0B">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_Toc199449901 \h </w:instrText>
      </w:r>
      <w:r>
        <w:rPr>
          <w:noProof/>
        </w:rPr>
      </w:r>
      <w:r>
        <w:rPr>
          <w:noProof/>
        </w:rPr>
        <w:fldChar w:fldCharType="separate"/>
      </w:r>
      <w:r>
        <w:rPr>
          <w:noProof/>
        </w:rPr>
        <w:t>67</w:t>
      </w:r>
      <w:r>
        <w:rPr>
          <w:noProof/>
        </w:rPr>
        <w:fldChar w:fldCharType="end"/>
      </w:r>
    </w:p>
    <w:p w14:paraId="4ACCFE60" w14:textId="5AAD698E" w:rsidR="00752B0B" w:rsidRDefault="00752B0B">
      <w:pPr>
        <w:pStyle w:val="TOC4"/>
        <w:rPr>
          <w:rFonts w:asciiTheme="minorHAnsi" w:eastAsiaTheme="minorEastAsia" w:hAnsiTheme="minorHAnsi" w:cstheme="minorBidi"/>
          <w:noProof/>
          <w:kern w:val="2"/>
          <w:sz w:val="21"/>
          <w:szCs w:val="22"/>
          <w:lang w:val="en-US" w:eastAsia="zh-CN"/>
        </w:rPr>
      </w:pPr>
      <w:r w:rsidRPr="00835868">
        <w:rPr>
          <w:noProof/>
          <w:lang w:val="en-US"/>
        </w:rPr>
        <w:lastRenderedPageBreak/>
        <w:t>5.2.6.2</w:t>
      </w:r>
      <w:r>
        <w:rPr>
          <w:rFonts w:asciiTheme="minorHAnsi" w:eastAsiaTheme="minorEastAsia" w:hAnsiTheme="minorHAnsi" w:cstheme="minorBidi"/>
          <w:noProof/>
          <w:kern w:val="2"/>
          <w:sz w:val="21"/>
          <w:szCs w:val="22"/>
          <w:lang w:val="en-US" w:eastAsia="zh-CN"/>
        </w:rPr>
        <w:tab/>
      </w:r>
      <w:r w:rsidRPr="00835868">
        <w:rPr>
          <w:noProof/>
          <w:lang w:val="en-US"/>
        </w:rPr>
        <w:t>Structured data types</w:t>
      </w:r>
      <w:r>
        <w:rPr>
          <w:noProof/>
        </w:rPr>
        <w:tab/>
      </w:r>
      <w:r>
        <w:rPr>
          <w:noProof/>
        </w:rPr>
        <w:fldChar w:fldCharType="begin"/>
      </w:r>
      <w:r>
        <w:rPr>
          <w:noProof/>
        </w:rPr>
        <w:instrText xml:space="preserve"> PAGEREF _Toc199449902 \h </w:instrText>
      </w:r>
      <w:r>
        <w:rPr>
          <w:noProof/>
        </w:rPr>
      </w:r>
      <w:r>
        <w:rPr>
          <w:noProof/>
        </w:rPr>
        <w:fldChar w:fldCharType="separate"/>
      </w:r>
      <w:r>
        <w:rPr>
          <w:noProof/>
        </w:rPr>
        <w:t>67</w:t>
      </w:r>
      <w:r>
        <w:rPr>
          <w:noProof/>
        </w:rPr>
        <w:fldChar w:fldCharType="end"/>
      </w:r>
    </w:p>
    <w:p w14:paraId="35479752" w14:textId="669D823F" w:rsidR="00752B0B" w:rsidRDefault="00752B0B">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_Toc199449903 \h </w:instrText>
      </w:r>
      <w:r>
        <w:rPr>
          <w:noProof/>
        </w:rPr>
      </w:r>
      <w:r>
        <w:rPr>
          <w:noProof/>
        </w:rPr>
        <w:fldChar w:fldCharType="separate"/>
      </w:r>
      <w:r>
        <w:rPr>
          <w:noProof/>
        </w:rPr>
        <w:t>67</w:t>
      </w:r>
      <w:r>
        <w:rPr>
          <w:noProof/>
        </w:rPr>
        <w:fldChar w:fldCharType="end"/>
      </w:r>
    </w:p>
    <w:p w14:paraId="1684F497" w14:textId="4F765BCA" w:rsidR="00752B0B" w:rsidRDefault="00752B0B">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_Toc199449904 \h </w:instrText>
      </w:r>
      <w:r>
        <w:rPr>
          <w:noProof/>
        </w:rPr>
      </w:r>
      <w:r>
        <w:rPr>
          <w:noProof/>
        </w:rPr>
        <w:fldChar w:fldCharType="separate"/>
      </w:r>
      <w:r>
        <w:rPr>
          <w:noProof/>
        </w:rPr>
        <w:t>68</w:t>
      </w:r>
      <w:r>
        <w:rPr>
          <w:noProof/>
        </w:rPr>
        <w:fldChar w:fldCharType="end"/>
      </w:r>
    </w:p>
    <w:p w14:paraId="05A8097E" w14:textId="417811E0" w:rsidR="00752B0B" w:rsidRDefault="00752B0B">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_Toc199449905 \h </w:instrText>
      </w:r>
      <w:r>
        <w:rPr>
          <w:noProof/>
        </w:rPr>
      </w:r>
      <w:r>
        <w:rPr>
          <w:noProof/>
        </w:rPr>
        <w:fldChar w:fldCharType="separate"/>
      </w:r>
      <w:r>
        <w:rPr>
          <w:noProof/>
        </w:rPr>
        <w:t>68</w:t>
      </w:r>
      <w:r>
        <w:rPr>
          <w:noProof/>
        </w:rPr>
        <w:fldChar w:fldCharType="end"/>
      </w:r>
    </w:p>
    <w:p w14:paraId="1A80E8F0" w14:textId="01461045" w:rsidR="00752B0B" w:rsidRDefault="00752B0B">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_Toc199449906 \h </w:instrText>
      </w:r>
      <w:r>
        <w:rPr>
          <w:noProof/>
        </w:rPr>
      </w:r>
      <w:r>
        <w:rPr>
          <w:noProof/>
        </w:rPr>
        <w:fldChar w:fldCharType="separate"/>
      </w:r>
      <w:r>
        <w:rPr>
          <w:noProof/>
        </w:rPr>
        <w:t>69</w:t>
      </w:r>
      <w:r>
        <w:rPr>
          <w:noProof/>
        </w:rPr>
        <w:fldChar w:fldCharType="end"/>
      </w:r>
    </w:p>
    <w:p w14:paraId="5E750193" w14:textId="52B9E384" w:rsidR="00752B0B" w:rsidRDefault="00752B0B">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_Toc199449907 \h </w:instrText>
      </w:r>
      <w:r>
        <w:rPr>
          <w:noProof/>
        </w:rPr>
      </w:r>
      <w:r>
        <w:rPr>
          <w:noProof/>
        </w:rPr>
        <w:fldChar w:fldCharType="separate"/>
      </w:r>
      <w:r>
        <w:rPr>
          <w:noProof/>
        </w:rPr>
        <w:t>69</w:t>
      </w:r>
      <w:r>
        <w:rPr>
          <w:noProof/>
        </w:rPr>
        <w:fldChar w:fldCharType="end"/>
      </w:r>
    </w:p>
    <w:p w14:paraId="49CA3BB2" w14:textId="7AE72C95" w:rsidR="00752B0B" w:rsidRDefault="00752B0B">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_Toc199449908 \h </w:instrText>
      </w:r>
      <w:r>
        <w:rPr>
          <w:noProof/>
        </w:rPr>
      </w:r>
      <w:r>
        <w:rPr>
          <w:noProof/>
        </w:rPr>
        <w:fldChar w:fldCharType="separate"/>
      </w:r>
      <w:r>
        <w:rPr>
          <w:noProof/>
        </w:rPr>
        <w:t>69</w:t>
      </w:r>
      <w:r>
        <w:rPr>
          <w:noProof/>
        </w:rPr>
        <w:fldChar w:fldCharType="end"/>
      </w:r>
    </w:p>
    <w:p w14:paraId="6E60E697" w14:textId="0D335A15" w:rsidR="00752B0B" w:rsidRDefault="00752B0B">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_Toc199449909 \h </w:instrText>
      </w:r>
      <w:r>
        <w:rPr>
          <w:noProof/>
        </w:rPr>
      </w:r>
      <w:r>
        <w:rPr>
          <w:noProof/>
        </w:rPr>
        <w:fldChar w:fldCharType="separate"/>
      </w:r>
      <w:r>
        <w:rPr>
          <w:noProof/>
        </w:rPr>
        <w:t>69</w:t>
      </w:r>
      <w:r>
        <w:rPr>
          <w:noProof/>
        </w:rPr>
        <w:fldChar w:fldCharType="end"/>
      </w:r>
    </w:p>
    <w:p w14:paraId="167B2146" w14:textId="45835702" w:rsidR="00752B0B" w:rsidRDefault="00752B0B">
      <w:pPr>
        <w:pStyle w:val="TOC4"/>
        <w:rPr>
          <w:rFonts w:asciiTheme="minorHAnsi" w:eastAsiaTheme="minorEastAsia" w:hAnsiTheme="minorHAnsi" w:cstheme="minorBidi"/>
          <w:noProof/>
          <w:kern w:val="2"/>
          <w:sz w:val="21"/>
          <w:szCs w:val="22"/>
          <w:lang w:val="en-US" w:eastAsia="zh-CN"/>
        </w:rPr>
      </w:pPr>
      <w:r w:rsidRPr="00835868">
        <w:rPr>
          <w:noProof/>
          <w:lang w:val="en-US"/>
        </w:rPr>
        <w:t>5.2.6.3</w:t>
      </w:r>
      <w:r>
        <w:rPr>
          <w:rFonts w:asciiTheme="minorHAnsi" w:eastAsiaTheme="minorEastAsia" w:hAnsiTheme="minorHAnsi" w:cstheme="minorBidi"/>
          <w:noProof/>
          <w:kern w:val="2"/>
          <w:sz w:val="21"/>
          <w:szCs w:val="22"/>
          <w:lang w:val="en-US" w:eastAsia="zh-CN"/>
        </w:rPr>
        <w:tab/>
      </w:r>
      <w:r w:rsidRPr="00835868">
        <w:rPr>
          <w:noProof/>
          <w:lang w:val="en-US"/>
        </w:rPr>
        <w:t>Simple data types and enumerations</w:t>
      </w:r>
      <w:r>
        <w:rPr>
          <w:noProof/>
        </w:rPr>
        <w:tab/>
      </w:r>
      <w:r>
        <w:rPr>
          <w:noProof/>
        </w:rPr>
        <w:fldChar w:fldCharType="begin"/>
      </w:r>
      <w:r>
        <w:rPr>
          <w:noProof/>
        </w:rPr>
        <w:instrText xml:space="preserve"> PAGEREF _Toc199449910 \h </w:instrText>
      </w:r>
      <w:r>
        <w:rPr>
          <w:noProof/>
        </w:rPr>
      </w:r>
      <w:r>
        <w:rPr>
          <w:noProof/>
        </w:rPr>
        <w:fldChar w:fldCharType="separate"/>
      </w:r>
      <w:r>
        <w:rPr>
          <w:noProof/>
        </w:rPr>
        <w:t>69</w:t>
      </w:r>
      <w:r>
        <w:rPr>
          <w:noProof/>
        </w:rPr>
        <w:fldChar w:fldCharType="end"/>
      </w:r>
    </w:p>
    <w:p w14:paraId="0CB83BFF" w14:textId="77036E5B" w:rsidR="00752B0B" w:rsidRDefault="00752B0B">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_Toc199449911 \h </w:instrText>
      </w:r>
      <w:r>
        <w:rPr>
          <w:noProof/>
        </w:rPr>
      </w:r>
      <w:r>
        <w:rPr>
          <w:noProof/>
        </w:rPr>
        <w:fldChar w:fldCharType="separate"/>
      </w:r>
      <w:r>
        <w:rPr>
          <w:noProof/>
        </w:rPr>
        <w:t>70</w:t>
      </w:r>
      <w:r>
        <w:rPr>
          <w:noProof/>
        </w:rPr>
        <w:fldChar w:fldCharType="end"/>
      </w:r>
    </w:p>
    <w:p w14:paraId="12E256A5" w14:textId="5AD0247E" w:rsidR="00752B0B" w:rsidRDefault="00752B0B">
      <w:pPr>
        <w:pStyle w:val="TOC4"/>
        <w:rPr>
          <w:rFonts w:asciiTheme="minorHAnsi" w:eastAsiaTheme="minorEastAsia" w:hAnsiTheme="minorHAnsi" w:cstheme="minorBidi"/>
          <w:noProof/>
          <w:kern w:val="2"/>
          <w:sz w:val="21"/>
          <w:szCs w:val="22"/>
          <w:lang w:val="en-US" w:eastAsia="zh-CN"/>
        </w:rPr>
      </w:pPr>
      <w:r w:rsidRPr="00835868">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_Toc199449912 \h </w:instrText>
      </w:r>
      <w:r>
        <w:rPr>
          <w:noProof/>
        </w:rPr>
      </w:r>
      <w:r>
        <w:rPr>
          <w:noProof/>
        </w:rPr>
        <w:fldChar w:fldCharType="separate"/>
      </w:r>
      <w:r>
        <w:rPr>
          <w:noProof/>
        </w:rPr>
        <w:t>70</w:t>
      </w:r>
      <w:r>
        <w:rPr>
          <w:noProof/>
        </w:rPr>
        <w:fldChar w:fldCharType="end"/>
      </w:r>
    </w:p>
    <w:p w14:paraId="1022A37A" w14:textId="55C9530B" w:rsidR="00752B0B" w:rsidRDefault="00752B0B">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_Toc199449913 \h </w:instrText>
      </w:r>
      <w:r>
        <w:rPr>
          <w:noProof/>
        </w:rPr>
      </w:r>
      <w:r>
        <w:rPr>
          <w:noProof/>
        </w:rPr>
        <w:fldChar w:fldCharType="separate"/>
      </w:r>
      <w:r>
        <w:rPr>
          <w:noProof/>
        </w:rPr>
        <w:t>70</w:t>
      </w:r>
      <w:r>
        <w:rPr>
          <w:noProof/>
        </w:rPr>
        <w:fldChar w:fldCharType="end"/>
      </w:r>
    </w:p>
    <w:p w14:paraId="1BE64741" w14:textId="60D90B28" w:rsidR="00752B0B" w:rsidRDefault="00752B0B">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_Toc199449914 \h </w:instrText>
      </w:r>
      <w:r>
        <w:rPr>
          <w:noProof/>
        </w:rPr>
      </w:r>
      <w:r>
        <w:rPr>
          <w:noProof/>
        </w:rPr>
        <w:fldChar w:fldCharType="separate"/>
      </w:r>
      <w:r>
        <w:rPr>
          <w:noProof/>
        </w:rPr>
        <w:t>70</w:t>
      </w:r>
      <w:r>
        <w:rPr>
          <w:noProof/>
        </w:rPr>
        <w:fldChar w:fldCharType="end"/>
      </w:r>
    </w:p>
    <w:p w14:paraId="6C484A79" w14:textId="48DDA7AD" w:rsidR="00752B0B" w:rsidRDefault="00752B0B">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_Toc199449915 \h </w:instrText>
      </w:r>
      <w:r>
        <w:rPr>
          <w:noProof/>
        </w:rPr>
      </w:r>
      <w:r>
        <w:rPr>
          <w:noProof/>
        </w:rPr>
        <w:fldChar w:fldCharType="separate"/>
      </w:r>
      <w:r>
        <w:rPr>
          <w:noProof/>
        </w:rPr>
        <w:t>70</w:t>
      </w:r>
      <w:r>
        <w:rPr>
          <w:noProof/>
        </w:rPr>
        <w:fldChar w:fldCharType="end"/>
      </w:r>
    </w:p>
    <w:p w14:paraId="2C5DF733" w14:textId="11CAB35F" w:rsidR="00752B0B" w:rsidRDefault="00752B0B">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_Toc199449916 \h </w:instrText>
      </w:r>
      <w:r>
        <w:rPr>
          <w:noProof/>
        </w:rPr>
      </w:r>
      <w:r>
        <w:rPr>
          <w:noProof/>
        </w:rPr>
        <w:fldChar w:fldCharType="separate"/>
      </w:r>
      <w:r>
        <w:rPr>
          <w:noProof/>
        </w:rPr>
        <w:t>70</w:t>
      </w:r>
      <w:r>
        <w:rPr>
          <w:noProof/>
        </w:rPr>
        <w:fldChar w:fldCharType="end"/>
      </w:r>
    </w:p>
    <w:p w14:paraId="2BE12117" w14:textId="79172576" w:rsidR="00752B0B" w:rsidRDefault="00752B0B">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_Toc199449917 \h </w:instrText>
      </w:r>
      <w:r>
        <w:rPr>
          <w:noProof/>
        </w:rPr>
      </w:r>
      <w:r>
        <w:rPr>
          <w:noProof/>
        </w:rPr>
        <w:fldChar w:fldCharType="separate"/>
      </w:r>
      <w:r>
        <w:rPr>
          <w:noProof/>
        </w:rPr>
        <w:t>70</w:t>
      </w:r>
      <w:r>
        <w:rPr>
          <w:noProof/>
        </w:rPr>
        <w:fldChar w:fldCharType="end"/>
      </w:r>
    </w:p>
    <w:p w14:paraId="76BF46B8" w14:textId="2FD3C69A" w:rsidR="00752B0B" w:rsidRDefault="00752B0B">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_Toc199449918 \h </w:instrText>
      </w:r>
      <w:r>
        <w:rPr>
          <w:noProof/>
        </w:rPr>
      </w:r>
      <w:r>
        <w:rPr>
          <w:noProof/>
        </w:rPr>
        <w:fldChar w:fldCharType="separate"/>
      </w:r>
      <w:r>
        <w:rPr>
          <w:noProof/>
        </w:rPr>
        <w:t>71</w:t>
      </w:r>
      <w:r>
        <w:rPr>
          <w:noProof/>
        </w:rPr>
        <w:fldChar w:fldCharType="end"/>
      </w:r>
    </w:p>
    <w:p w14:paraId="2308F91B" w14:textId="0811463F" w:rsidR="00752B0B" w:rsidRDefault="00752B0B">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_Toc199449919 \h </w:instrText>
      </w:r>
      <w:r>
        <w:rPr>
          <w:noProof/>
        </w:rPr>
      </w:r>
      <w:r>
        <w:rPr>
          <w:noProof/>
        </w:rPr>
        <w:fldChar w:fldCharType="separate"/>
      </w:r>
      <w:r>
        <w:rPr>
          <w:noProof/>
        </w:rPr>
        <w:t>72</w:t>
      </w:r>
      <w:r>
        <w:rPr>
          <w:noProof/>
        </w:rPr>
        <w:fldChar w:fldCharType="end"/>
      </w:r>
    </w:p>
    <w:p w14:paraId="2A4948D1" w14:textId="5DC12DA9" w:rsidR="00752B0B" w:rsidRDefault="00752B0B">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_Toc199449920 \h </w:instrText>
      </w:r>
      <w:r>
        <w:rPr>
          <w:noProof/>
        </w:rPr>
      </w:r>
      <w:r>
        <w:rPr>
          <w:noProof/>
        </w:rPr>
        <w:fldChar w:fldCharType="separate"/>
      </w:r>
      <w:r>
        <w:rPr>
          <w:noProof/>
        </w:rPr>
        <w:t>72</w:t>
      </w:r>
      <w:r>
        <w:rPr>
          <w:noProof/>
        </w:rPr>
        <w:fldChar w:fldCharType="end"/>
      </w:r>
    </w:p>
    <w:p w14:paraId="587B42C1" w14:textId="70AB60C7" w:rsidR="00752B0B" w:rsidRDefault="00752B0B">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_Toc199449921 \h </w:instrText>
      </w:r>
      <w:r>
        <w:rPr>
          <w:noProof/>
        </w:rPr>
      </w:r>
      <w:r>
        <w:rPr>
          <w:noProof/>
        </w:rPr>
        <w:fldChar w:fldCharType="separate"/>
      </w:r>
      <w:r>
        <w:rPr>
          <w:noProof/>
        </w:rPr>
        <w:t>72</w:t>
      </w:r>
      <w:r>
        <w:rPr>
          <w:noProof/>
        </w:rPr>
        <w:fldChar w:fldCharType="end"/>
      </w:r>
    </w:p>
    <w:p w14:paraId="0BBCD53C" w14:textId="332C304A" w:rsidR="00752B0B" w:rsidRDefault="00752B0B">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_Toc199449922 \h </w:instrText>
      </w:r>
      <w:r>
        <w:rPr>
          <w:noProof/>
        </w:rPr>
      </w:r>
      <w:r>
        <w:rPr>
          <w:noProof/>
        </w:rPr>
        <w:fldChar w:fldCharType="separate"/>
      </w:r>
      <w:r>
        <w:rPr>
          <w:noProof/>
        </w:rPr>
        <w:t>85</w:t>
      </w:r>
      <w:r>
        <w:rPr>
          <w:noProof/>
        </w:rPr>
        <w:fldChar w:fldCharType="end"/>
      </w:r>
    </w:p>
    <w:p w14:paraId="664D2095" w14:textId="7204958C" w:rsidR="00752B0B" w:rsidRDefault="00752B0B">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_Toc199449923 \h </w:instrText>
      </w:r>
      <w:r>
        <w:rPr>
          <w:noProof/>
        </w:rPr>
      </w:r>
      <w:r>
        <w:rPr>
          <w:noProof/>
        </w:rPr>
        <w:fldChar w:fldCharType="separate"/>
      </w:r>
      <w:r>
        <w:rPr>
          <w:noProof/>
        </w:rPr>
        <w:t>92</w:t>
      </w:r>
      <w:r>
        <w:rPr>
          <w:noProof/>
        </w:rPr>
        <w:fldChar w:fldCharType="end"/>
      </w:r>
    </w:p>
    <w:p w14:paraId="15FB20EE" w14:textId="37E7E067" w:rsidR="00E9750A" w:rsidRDefault="00752B0B">
      <w:r>
        <w:rPr>
          <w:sz w:val="22"/>
        </w:rP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199449724"/>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6B51FD0" w14:textId="77777777" w:rsidR="00E9750A" w:rsidRDefault="00A16F12">
      <w:r>
        <w:t xml:space="preserve">This Technical </w:t>
      </w:r>
      <w:bookmarkStart w:id="37" w:name="spectype3"/>
      <w:r>
        <w:t>Specification</w:t>
      </w:r>
      <w:bookmarkEnd w:id="37"/>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8" w:name="introduction"/>
      <w:bookmarkStart w:id="39" w:name="_Toc72766412"/>
      <w:bookmarkStart w:id="40" w:name="_Toc72766985"/>
      <w:bookmarkStart w:id="41" w:name="_Toc120681534"/>
      <w:bookmarkStart w:id="42" w:name="_Toc94020309"/>
      <w:bookmarkStart w:id="43" w:name="_Toc89426524"/>
      <w:bookmarkStart w:id="44" w:name="_Toc97037716"/>
      <w:bookmarkStart w:id="45" w:name="_Toc36812100"/>
      <w:bookmarkStart w:id="46" w:name="_Toc35971369"/>
      <w:bookmarkStart w:id="47" w:name="_Toc73042437"/>
      <w:bookmarkStart w:id="48" w:name="_Toc97034839"/>
      <w:bookmarkStart w:id="49" w:name="_Toc112937838"/>
      <w:bookmarkStart w:id="50" w:name="_Toc114134595"/>
      <w:bookmarkStart w:id="51" w:name="_Toc100939925"/>
      <w:bookmarkStart w:id="52" w:name="_Toc81242781"/>
      <w:bookmarkStart w:id="53" w:name="_Toc104546791"/>
      <w:bookmarkStart w:id="54" w:name="_Toc133434721"/>
      <w:bookmarkStart w:id="55" w:name="_Toc138693904"/>
      <w:bookmarkStart w:id="56" w:name="_Toc148535614"/>
      <w:bookmarkStart w:id="57" w:name="_Toc162009105"/>
      <w:bookmarkStart w:id="58" w:name="_Toc170160866"/>
      <w:bookmarkStart w:id="59" w:name="_Toc175843913"/>
      <w:bookmarkStart w:id="60" w:name="_Toc180485615"/>
      <w:bookmarkStart w:id="61" w:name="_Toc185517746"/>
      <w:bookmarkStart w:id="62" w:name="_Toc192875154"/>
      <w:bookmarkStart w:id="63" w:name="_Toc199449725"/>
      <w:bookmarkEnd w:id="38"/>
      <w:r>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4" w:name="_Toc112937839"/>
      <w:bookmarkStart w:id="65" w:name="_Toc81242782"/>
      <w:bookmarkStart w:id="66" w:name="_Toc104546792"/>
      <w:bookmarkStart w:id="67" w:name="_Toc120681535"/>
      <w:bookmarkStart w:id="68" w:name="_Toc94020310"/>
      <w:bookmarkStart w:id="69" w:name="_Toc114134596"/>
      <w:bookmarkStart w:id="70" w:name="_Toc72766986"/>
      <w:bookmarkStart w:id="71" w:name="_Toc510696578"/>
      <w:bookmarkStart w:id="72" w:name="_Toc89426525"/>
      <w:bookmarkStart w:id="73" w:name="_Toc36812101"/>
      <w:bookmarkStart w:id="74" w:name="_Toc97037717"/>
      <w:bookmarkStart w:id="75" w:name="_Toc72766413"/>
      <w:bookmarkStart w:id="76" w:name="_Toc73042438"/>
      <w:bookmarkStart w:id="77" w:name="_Toc35971370"/>
      <w:bookmarkStart w:id="78" w:name="_Toc97034840"/>
      <w:bookmarkStart w:id="79" w:name="_Toc100939926"/>
      <w:bookmarkStart w:id="80" w:name="_Toc133434722"/>
      <w:bookmarkStart w:id="81" w:name="_Toc138693905"/>
      <w:bookmarkStart w:id="82" w:name="_Toc148535615"/>
      <w:bookmarkStart w:id="83" w:name="_Toc162009106"/>
      <w:bookmarkStart w:id="84" w:name="_Toc170160867"/>
      <w:bookmarkStart w:id="85" w:name="_Toc175843914"/>
      <w:bookmarkStart w:id="86" w:name="_Toc180485616"/>
      <w:bookmarkStart w:id="87" w:name="_Toc185517747"/>
      <w:bookmarkStart w:id="88" w:name="_Toc192875155"/>
      <w:bookmarkStart w:id="89" w:name="_Toc199449726"/>
      <w:r>
        <w:lastRenderedPageBreak/>
        <w:t>1</w:t>
      </w:r>
      <w:r>
        <w:tab/>
        <w:t>Scope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90" w:name="_Toc35971371"/>
      <w:bookmarkStart w:id="91" w:name="_Toc36812102"/>
      <w:bookmarkStart w:id="92" w:name="_Toc72766414"/>
      <w:bookmarkStart w:id="93" w:name="_Toc510696579"/>
      <w:bookmarkStart w:id="94" w:name="_Toc72766987"/>
      <w:bookmarkStart w:id="95" w:name="_Toc94020311"/>
      <w:bookmarkStart w:id="96" w:name="_Toc73042439"/>
      <w:bookmarkStart w:id="97" w:name="_Toc81242783"/>
      <w:bookmarkStart w:id="98" w:name="_Toc97034841"/>
      <w:bookmarkStart w:id="99" w:name="_Toc120681536"/>
      <w:bookmarkStart w:id="100" w:name="_Toc89426526"/>
      <w:bookmarkStart w:id="101" w:name="_Toc114134597"/>
      <w:bookmarkStart w:id="102" w:name="_Toc112937840"/>
      <w:bookmarkStart w:id="103" w:name="_Toc97037718"/>
      <w:bookmarkStart w:id="104" w:name="_Toc100939927"/>
      <w:bookmarkStart w:id="105" w:name="_Toc104546793"/>
      <w:bookmarkStart w:id="106" w:name="_Toc133434723"/>
      <w:bookmarkStart w:id="107" w:name="_Toc138693906"/>
      <w:bookmarkStart w:id="108" w:name="_Toc148535616"/>
      <w:bookmarkStart w:id="109" w:name="_Toc162009107"/>
      <w:bookmarkStart w:id="110" w:name="_Toc170160868"/>
      <w:bookmarkStart w:id="111" w:name="_Toc175843915"/>
      <w:bookmarkStart w:id="112" w:name="_Toc180485617"/>
      <w:bookmarkStart w:id="113" w:name="_Toc185517748"/>
      <w:bookmarkStart w:id="114" w:name="_Toc192875156"/>
      <w:bookmarkStart w:id="115" w:name="_Toc199449727"/>
      <w:r>
        <w:t>2</w:t>
      </w:r>
      <w:r>
        <w:tab/>
        <w:t>References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6" w:name="OLE_LINK1"/>
      <w:bookmarkStart w:id="117" w:name="OLE_LINK4"/>
      <w:bookmarkStart w:id="118" w:name="OLE_LINK2"/>
      <w:bookmarkStart w:id="119"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6"/>
    <w:bookmarkEnd w:id="117"/>
    <w:bookmarkEnd w:id="118"/>
    <w:bookmarkEnd w:id="119"/>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20" w:name="_Hlk494379671"/>
      <w:r>
        <w:t>Session Management Event Exposure</w:t>
      </w:r>
      <w:bookmarkEnd w:id="120"/>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21" w:name="_Toc97034842"/>
      <w:bookmarkStart w:id="122" w:name="_Toc120681537"/>
      <w:bookmarkStart w:id="123" w:name="_Toc36812103"/>
      <w:bookmarkStart w:id="124" w:name="_Toc72766988"/>
      <w:bookmarkStart w:id="125" w:name="_Toc72766415"/>
      <w:bookmarkStart w:id="126" w:name="_Toc104546794"/>
      <w:bookmarkStart w:id="127" w:name="_Toc100939928"/>
      <w:bookmarkStart w:id="128" w:name="_Toc73042440"/>
      <w:bookmarkStart w:id="129" w:name="_Toc97037719"/>
      <w:bookmarkStart w:id="130" w:name="_Toc89426527"/>
      <w:bookmarkStart w:id="131" w:name="_Toc114134598"/>
      <w:bookmarkStart w:id="132" w:name="_Toc94020312"/>
      <w:bookmarkStart w:id="133" w:name="_Toc35971372"/>
      <w:bookmarkStart w:id="134" w:name="_Toc510696580"/>
      <w:bookmarkStart w:id="135" w:name="_Toc81242784"/>
      <w:bookmarkStart w:id="136"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37" w:name="_Toc133434724"/>
      <w:bookmarkStart w:id="138" w:name="_Toc138693907"/>
      <w:bookmarkStart w:id="139"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40" w:name="_Toc162009108"/>
      <w:bookmarkStart w:id="141" w:name="_Toc170160869"/>
      <w:bookmarkStart w:id="142" w:name="_Toc175843916"/>
      <w:bookmarkStart w:id="143" w:name="_Toc180485618"/>
      <w:bookmarkStart w:id="144" w:name="_Toc185517749"/>
      <w:bookmarkStart w:id="145" w:name="_Toc192875157"/>
      <w:bookmarkStart w:id="146" w:name="_Toc199449728"/>
      <w:r>
        <w:t>3</w:t>
      </w:r>
      <w:r>
        <w:tab/>
        <w:t>Definitions, symbols and 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4B01A31" w14:textId="77777777" w:rsidR="00E9750A" w:rsidRDefault="00A16F12">
      <w:pPr>
        <w:pStyle w:val="21"/>
      </w:pPr>
      <w:bookmarkStart w:id="147" w:name="_Toc72766416"/>
      <w:bookmarkStart w:id="148" w:name="_Toc94020313"/>
      <w:bookmarkStart w:id="149" w:name="_Toc114134599"/>
      <w:bookmarkStart w:id="150" w:name="_Toc72766989"/>
      <w:bookmarkStart w:id="151" w:name="_Toc35971373"/>
      <w:bookmarkStart w:id="152" w:name="_Toc73042441"/>
      <w:bookmarkStart w:id="153" w:name="_Toc112937842"/>
      <w:bookmarkStart w:id="154" w:name="_Toc120681538"/>
      <w:bookmarkStart w:id="155" w:name="_Toc97037720"/>
      <w:bookmarkStart w:id="156" w:name="_Toc510696581"/>
      <w:bookmarkStart w:id="157" w:name="_Toc100939929"/>
      <w:bookmarkStart w:id="158" w:name="_Toc104546795"/>
      <w:bookmarkStart w:id="159" w:name="_Toc89426528"/>
      <w:bookmarkStart w:id="160" w:name="_Toc36812104"/>
      <w:bookmarkStart w:id="161" w:name="_Toc97034843"/>
      <w:bookmarkStart w:id="162" w:name="_Toc81242785"/>
      <w:bookmarkStart w:id="163" w:name="_Toc133434725"/>
      <w:bookmarkStart w:id="164" w:name="_Toc138693908"/>
      <w:bookmarkStart w:id="165" w:name="_Toc148535618"/>
      <w:bookmarkStart w:id="166" w:name="_Toc162009109"/>
      <w:bookmarkStart w:id="167" w:name="_Toc170160870"/>
      <w:bookmarkStart w:id="168" w:name="_Toc175843917"/>
      <w:bookmarkStart w:id="169" w:name="_Toc180485619"/>
      <w:bookmarkStart w:id="170" w:name="_Toc185517750"/>
      <w:bookmarkStart w:id="171" w:name="_Toc192875158"/>
      <w:bookmarkStart w:id="172" w:name="_Toc199449729"/>
      <w:r>
        <w:t>3.1</w:t>
      </w:r>
      <w:r>
        <w:tab/>
        <w:t>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2E9A609" w14:textId="77777777" w:rsidR="00E9750A" w:rsidRDefault="00A16F12">
      <w:bookmarkStart w:id="173" w:name="_Toc35971374"/>
      <w:bookmarkStart w:id="174" w:name="_Toc510696582"/>
      <w:bookmarkStart w:id="175" w:name="_Toc97034844"/>
      <w:bookmarkStart w:id="176" w:name="_Toc94020314"/>
      <w:bookmarkStart w:id="177" w:name="_Toc81242786"/>
      <w:bookmarkStart w:id="178" w:name="_Toc72766417"/>
      <w:bookmarkStart w:id="179" w:name="_Toc72766990"/>
      <w:bookmarkStart w:id="180" w:name="_Toc100939930"/>
      <w:bookmarkStart w:id="181" w:name="_Toc104546796"/>
      <w:bookmarkStart w:id="182" w:name="_Toc97037721"/>
      <w:bookmarkStart w:id="183" w:name="_Toc112937843"/>
      <w:bookmarkStart w:id="184" w:name="_Toc73042442"/>
      <w:bookmarkStart w:id="185" w:name="_Toc36812105"/>
      <w:bookmarkStart w:id="186" w:name="_Toc114134600"/>
      <w:bookmarkStart w:id="187" w:name="_Toc89426529"/>
      <w:r>
        <w:t xml:space="preserve">For the purposes of the present document, the terms and definitions given in </w:t>
      </w:r>
      <w:bookmarkStart w:id="188" w:name="OLE_LINK6"/>
      <w:bookmarkStart w:id="189" w:name="OLE_LINK7"/>
      <w:bookmarkStart w:id="190" w:name="OLE_LINK8"/>
      <w:r>
        <w:t xml:space="preserve">3GPP </w:t>
      </w:r>
      <w:bookmarkEnd w:id="188"/>
      <w:bookmarkEnd w:id="189"/>
      <w:bookmarkEnd w:id="190"/>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91" w:name="_Toc120681539"/>
      <w:bookmarkStart w:id="192" w:name="_Toc133434726"/>
      <w:bookmarkStart w:id="193" w:name="_Toc138693909"/>
      <w:bookmarkStart w:id="194" w:name="_Toc148535619"/>
      <w:bookmarkStart w:id="195" w:name="_Toc162009110"/>
      <w:bookmarkStart w:id="196" w:name="_Toc170160871"/>
      <w:bookmarkStart w:id="197" w:name="_Toc175843918"/>
      <w:bookmarkStart w:id="198" w:name="_Toc180485620"/>
      <w:bookmarkStart w:id="199" w:name="_Toc185517751"/>
      <w:bookmarkStart w:id="200" w:name="_Toc192875159"/>
      <w:bookmarkStart w:id="201" w:name="_Toc199449730"/>
      <w:r>
        <w:t>3.2</w:t>
      </w:r>
      <w:r>
        <w:tab/>
        <w:t>Symbols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91"/>
      <w:bookmarkEnd w:id="192"/>
      <w:bookmarkEnd w:id="193"/>
      <w:bookmarkEnd w:id="194"/>
      <w:bookmarkEnd w:id="195"/>
      <w:bookmarkEnd w:id="196"/>
      <w:bookmarkEnd w:id="197"/>
      <w:bookmarkEnd w:id="198"/>
      <w:bookmarkEnd w:id="199"/>
      <w:bookmarkEnd w:id="200"/>
      <w:bookmarkEnd w:id="201"/>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202" w:name="_Toc112937844"/>
      <w:bookmarkStart w:id="203" w:name="_Toc104546797"/>
      <w:bookmarkStart w:id="204" w:name="_Toc100939931"/>
      <w:bookmarkStart w:id="205" w:name="_Toc81242787"/>
      <w:bookmarkStart w:id="206" w:name="_Toc36812106"/>
      <w:bookmarkStart w:id="207" w:name="_Toc114134601"/>
      <w:bookmarkStart w:id="208" w:name="_Toc89426530"/>
      <w:bookmarkStart w:id="209" w:name="_Toc94020315"/>
      <w:bookmarkStart w:id="210" w:name="_Toc97037722"/>
      <w:bookmarkStart w:id="211" w:name="_Toc73042443"/>
      <w:bookmarkStart w:id="212" w:name="_Toc35971375"/>
      <w:bookmarkStart w:id="213" w:name="_Toc510696583"/>
      <w:bookmarkStart w:id="214" w:name="_Toc97034845"/>
      <w:bookmarkStart w:id="215" w:name="_Toc120681540"/>
      <w:bookmarkStart w:id="216" w:name="_Toc72766991"/>
      <w:bookmarkStart w:id="217" w:name="_Toc72766418"/>
      <w:bookmarkStart w:id="218" w:name="_Toc133434727"/>
      <w:bookmarkStart w:id="219" w:name="_Toc138693910"/>
      <w:bookmarkStart w:id="220" w:name="_Toc148535620"/>
      <w:bookmarkStart w:id="221" w:name="_Toc162009111"/>
      <w:bookmarkStart w:id="222" w:name="_Toc170160872"/>
      <w:bookmarkStart w:id="223" w:name="_Toc175843919"/>
      <w:bookmarkStart w:id="224" w:name="_Toc180485621"/>
      <w:bookmarkStart w:id="225" w:name="_Toc185517752"/>
      <w:bookmarkStart w:id="226" w:name="_Toc192875160"/>
      <w:bookmarkStart w:id="227" w:name="_Toc199449731"/>
      <w:r>
        <w:t>3.3</w:t>
      </w:r>
      <w:r>
        <w:tab/>
        <w:t>Abbreviations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28" w:name="_Toc35971377"/>
      <w:bookmarkStart w:id="229" w:name="_Toc36812108"/>
      <w:bookmarkStart w:id="230" w:name="_Toc510696585"/>
      <w:bookmarkStart w:id="231" w:name="_Toc114134602"/>
      <w:bookmarkStart w:id="232" w:name="_Toc94020316"/>
      <w:bookmarkStart w:id="233" w:name="_Toc120681541"/>
      <w:bookmarkStart w:id="234" w:name="_Toc72766992"/>
      <w:bookmarkStart w:id="235" w:name="_Toc97034846"/>
      <w:bookmarkStart w:id="236" w:name="_Toc104546798"/>
      <w:bookmarkStart w:id="237" w:name="_Toc73042444"/>
      <w:bookmarkStart w:id="238" w:name="_Toc97037723"/>
      <w:bookmarkStart w:id="239" w:name="_Toc112937845"/>
      <w:bookmarkStart w:id="240" w:name="_Toc72766419"/>
      <w:bookmarkStart w:id="241" w:name="_Toc81242788"/>
      <w:bookmarkStart w:id="242" w:name="_Toc89426531"/>
      <w:bookmarkStart w:id="243"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44" w:name="_Toc133434728"/>
      <w:bookmarkStart w:id="245" w:name="_Toc138693911"/>
      <w:bookmarkStart w:id="246" w:name="_Toc148535621"/>
      <w:bookmarkStart w:id="247" w:name="_Toc162009112"/>
      <w:bookmarkStart w:id="248" w:name="_Toc170160873"/>
      <w:bookmarkStart w:id="249" w:name="_Toc175843920"/>
      <w:bookmarkStart w:id="250" w:name="_Toc180485622"/>
      <w:bookmarkStart w:id="251" w:name="_Toc185517753"/>
      <w:bookmarkStart w:id="252" w:name="_Toc192875161"/>
      <w:bookmarkStart w:id="253" w:name="_Toc199449732"/>
      <w:r>
        <w:t>4</w:t>
      </w:r>
      <w:r>
        <w:tab/>
        <w:t xml:space="preserve">Services offered by the </w:t>
      </w:r>
      <w:bookmarkEnd w:id="228"/>
      <w:bookmarkEnd w:id="229"/>
      <w:bookmarkEnd w:id="230"/>
      <w:r>
        <w:t>ADRF</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5E0619E" w14:textId="77777777" w:rsidR="00E9750A" w:rsidRDefault="00A16F12">
      <w:pPr>
        <w:pStyle w:val="21"/>
      </w:pPr>
      <w:bookmarkStart w:id="254" w:name="_Toc36812109"/>
      <w:bookmarkStart w:id="255" w:name="_Toc97034847"/>
      <w:bookmarkStart w:id="256" w:name="_Toc72766993"/>
      <w:bookmarkStart w:id="257" w:name="_Toc510696586"/>
      <w:bookmarkStart w:id="258" w:name="_Toc97037724"/>
      <w:bookmarkStart w:id="259" w:name="_Toc94020317"/>
      <w:bookmarkStart w:id="260" w:name="_Toc81242789"/>
      <w:bookmarkStart w:id="261" w:name="_Toc72766420"/>
      <w:bookmarkStart w:id="262" w:name="_Toc100939933"/>
      <w:bookmarkStart w:id="263" w:name="_Toc112937846"/>
      <w:bookmarkStart w:id="264" w:name="_Toc114134603"/>
      <w:bookmarkStart w:id="265" w:name="_Toc89426532"/>
      <w:bookmarkStart w:id="266" w:name="_Toc104546799"/>
      <w:bookmarkStart w:id="267" w:name="_Toc120681542"/>
      <w:bookmarkStart w:id="268" w:name="_Toc35971378"/>
      <w:bookmarkStart w:id="269" w:name="_Toc73042445"/>
      <w:bookmarkStart w:id="270" w:name="_Toc133434729"/>
      <w:bookmarkStart w:id="271" w:name="_Toc138693912"/>
      <w:bookmarkStart w:id="272" w:name="_Toc148535622"/>
      <w:bookmarkStart w:id="273" w:name="_Toc162009113"/>
      <w:bookmarkStart w:id="274" w:name="_Toc170160874"/>
      <w:bookmarkStart w:id="275" w:name="_Toc175843921"/>
      <w:bookmarkStart w:id="276" w:name="_Toc180485623"/>
      <w:bookmarkStart w:id="277" w:name="_Toc185517754"/>
      <w:bookmarkStart w:id="278" w:name="_Toc192875162"/>
      <w:bookmarkStart w:id="279" w:name="_Toc199449733"/>
      <w:r>
        <w:t>4.1</w:t>
      </w:r>
      <w:r>
        <w:tab/>
        <w:t>Introduction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A4BA4ED" w14:textId="173061F5" w:rsidR="00832B49" w:rsidRDefault="00832B49" w:rsidP="000E2DCF">
      <w:pPr>
        <w:rPr>
          <w:lang w:eastAsia="zh-CN"/>
        </w:rPr>
      </w:pPr>
      <w:bookmarkStart w:id="280" w:name="_Toc94020318"/>
      <w:bookmarkStart w:id="281" w:name="_Toc73042446"/>
      <w:bookmarkStart w:id="282" w:name="_Toc81242790"/>
      <w:bookmarkStart w:id="283" w:name="_Toc89426533"/>
      <w:bookmarkStart w:id="284" w:name="_Toc72766421"/>
      <w:bookmarkStart w:id="285" w:name="_Toc72766994"/>
      <w:bookmarkStart w:id="286" w:name="_Toc114134604"/>
      <w:bookmarkStart w:id="287" w:name="_Toc112937847"/>
      <w:bookmarkStart w:id="288" w:name="_Toc100939934"/>
      <w:bookmarkStart w:id="289" w:name="_Toc120681543"/>
      <w:bookmarkStart w:id="290" w:name="_Toc97034848"/>
      <w:bookmarkStart w:id="291" w:name="_Toc97037725"/>
      <w:bookmarkStart w:id="292" w:name="_Toc104546800"/>
      <w:bookmarkStart w:id="293" w:name="_Toc133434730"/>
      <w:bookmarkStart w:id="29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295" w:name="_Toc148535623"/>
      <w:bookmarkStart w:id="296" w:name="_Toc162009114"/>
      <w:bookmarkStart w:id="297" w:name="_Toc170160875"/>
      <w:bookmarkStart w:id="298"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299" w:name="_Toc180485624"/>
      <w:bookmarkStart w:id="300" w:name="_Toc185517755"/>
      <w:bookmarkStart w:id="301" w:name="_Toc192875163"/>
      <w:bookmarkStart w:id="302" w:name="_Toc199449734"/>
      <w:r>
        <w:lastRenderedPageBreak/>
        <w:t>4.2</w:t>
      </w:r>
      <w:r>
        <w:tab/>
        <w:t>Nadrf_DataManagement Service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306E1D9" w14:textId="77777777" w:rsidR="00E9750A" w:rsidRDefault="00A16F12">
      <w:pPr>
        <w:pStyle w:val="31"/>
      </w:pPr>
      <w:bookmarkStart w:id="303" w:name="_Toc114134605"/>
      <w:bookmarkStart w:id="304" w:name="_Toc120681544"/>
      <w:bookmarkStart w:id="305" w:name="_Toc100939935"/>
      <w:bookmarkStart w:id="306" w:name="_Toc112937848"/>
      <w:bookmarkStart w:id="307" w:name="_Toc104546801"/>
      <w:bookmarkStart w:id="308" w:name="_Toc97037726"/>
      <w:bookmarkStart w:id="309" w:name="_Toc73042447"/>
      <w:bookmarkStart w:id="310" w:name="_Toc97034849"/>
      <w:bookmarkStart w:id="311" w:name="_Toc72766422"/>
      <w:bookmarkStart w:id="312" w:name="_Toc81242791"/>
      <w:bookmarkStart w:id="313" w:name="_Toc94020319"/>
      <w:bookmarkStart w:id="314" w:name="_Toc72766995"/>
      <w:bookmarkStart w:id="315" w:name="_Toc89426534"/>
      <w:bookmarkStart w:id="316" w:name="_Toc133434731"/>
      <w:bookmarkStart w:id="317" w:name="_Toc138693914"/>
      <w:bookmarkStart w:id="318" w:name="_Toc148535624"/>
      <w:bookmarkStart w:id="319" w:name="_Toc162009115"/>
      <w:bookmarkStart w:id="320" w:name="_Toc170160876"/>
      <w:bookmarkStart w:id="321" w:name="_Toc175843923"/>
      <w:bookmarkStart w:id="322" w:name="_Toc180485625"/>
      <w:bookmarkStart w:id="323" w:name="_Toc185517756"/>
      <w:bookmarkStart w:id="324" w:name="_Toc192875164"/>
      <w:bookmarkStart w:id="325" w:name="_Toc199449735"/>
      <w:r>
        <w:t>4.2.1</w:t>
      </w:r>
      <w:r>
        <w:tab/>
        <w:t>Service Description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5A131680" w14:textId="77777777" w:rsidR="00E9750A" w:rsidRDefault="00A16F12">
      <w:pPr>
        <w:pStyle w:val="41"/>
      </w:pPr>
      <w:bookmarkStart w:id="326" w:name="_Toc50031910"/>
      <w:bookmarkStart w:id="327" w:name="_Toc51762830"/>
      <w:bookmarkStart w:id="328" w:name="_Toc94020320"/>
      <w:bookmarkStart w:id="329" w:name="_Toc81244729"/>
      <w:bookmarkStart w:id="330" w:name="_Toc120681545"/>
      <w:bookmarkStart w:id="331" w:name="_Toc100939936"/>
      <w:bookmarkStart w:id="332" w:name="_Toc36102395"/>
      <w:bookmarkStart w:id="333" w:name="_Toc34266224"/>
      <w:bookmarkStart w:id="334" w:name="_Toc97037727"/>
      <w:bookmarkStart w:id="335" w:name="_Toc114134606"/>
      <w:bookmarkStart w:id="336" w:name="_Toc43563437"/>
      <w:bookmarkStart w:id="337" w:name="_Toc89426535"/>
      <w:bookmarkStart w:id="338" w:name="_Toc73564345"/>
      <w:bookmarkStart w:id="339" w:name="_Toc56640897"/>
      <w:bookmarkStart w:id="340" w:name="_Toc112937849"/>
      <w:bookmarkStart w:id="341" w:name="_Toc97034850"/>
      <w:bookmarkStart w:id="342" w:name="_Toc45133980"/>
      <w:bookmarkStart w:id="343" w:name="_Toc66231733"/>
      <w:bookmarkStart w:id="344" w:name="_Toc68168894"/>
      <w:bookmarkStart w:id="345" w:name="_Toc59017865"/>
      <w:bookmarkStart w:id="346" w:name="_Toc28012754"/>
      <w:bookmarkStart w:id="347" w:name="_Toc70550540"/>
      <w:bookmarkStart w:id="348" w:name="_Toc104546802"/>
      <w:bookmarkStart w:id="349" w:name="_Toc133434732"/>
      <w:bookmarkStart w:id="350" w:name="_Toc138693915"/>
      <w:bookmarkStart w:id="351" w:name="_Toc148535625"/>
      <w:bookmarkStart w:id="352" w:name="_Toc162009116"/>
      <w:bookmarkStart w:id="353" w:name="_Toc170160877"/>
      <w:bookmarkStart w:id="354" w:name="_Toc175843924"/>
      <w:bookmarkStart w:id="355" w:name="_Toc180485626"/>
      <w:bookmarkStart w:id="356" w:name="_Toc185517757"/>
      <w:bookmarkStart w:id="357" w:name="_Toc192875165"/>
      <w:bookmarkStart w:id="358" w:name="_Toc199449736"/>
      <w:r>
        <w:t>4.2.</w:t>
      </w:r>
      <w:r>
        <w:rPr>
          <w:rFonts w:hint="eastAsia"/>
          <w:lang w:eastAsia="zh-CN"/>
        </w:rPr>
        <w:t>1</w:t>
      </w:r>
      <w:r>
        <w:rPr>
          <w:lang w:eastAsia="zh-CN"/>
        </w:rPr>
        <w:t>.1</w:t>
      </w:r>
      <w:r>
        <w:tab/>
      </w:r>
      <w:r>
        <w:rPr>
          <w:rFonts w:hint="eastAsia"/>
          <w:lang w:eastAsia="zh-CN"/>
        </w:rPr>
        <w:t>Overview</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C4FD1B4" w14:textId="77777777" w:rsidR="00832B49" w:rsidRDefault="00832B49" w:rsidP="00832B49">
      <w:bookmarkStart w:id="359" w:name="_Toc89426536"/>
      <w:bookmarkStart w:id="360" w:name="_Toc94020321"/>
      <w:bookmarkStart w:id="361" w:name="_Toc97034851"/>
      <w:bookmarkStart w:id="362" w:name="_Toc97037728"/>
      <w:bookmarkStart w:id="363" w:name="_Toc100939937"/>
      <w:bookmarkStart w:id="364" w:name="_Toc104546803"/>
      <w:bookmarkStart w:id="365" w:name="_Toc112937850"/>
      <w:bookmarkStart w:id="366" w:name="_Toc114134607"/>
      <w:bookmarkStart w:id="367" w:name="_Toc120681546"/>
      <w:bookmarkStart w:id="368" w:name="_Toc50031911"/>
      <w:bookmarkStart w:id="369" w:name="_Toc43563438"/>
      <w:bookmarkStart w:id="370" w:name="_Toc34266225"/>
      <w:bookmarkStart w:id="371" w:name="_Toc28012755"/>
      <w:bookmarkStart w:id="372" w:name="_Toc45133981"/>
      <w:bookmarkStart w:id="373" w:name="_Toc36102396"/>
      <w:bookmarkStart w:id="374" w:name="_Toc70550541"/>
      <w:bookmarkStart w:id="375" w:name="_Toc59017866"/>
      <w:bookmarkStart w:id="376" w:name="_Toc68168895"/>
      <w:bookmarkStart w:id="377" w:name="_Toc66231734"/>
      <w:bookmarkStart w:id="378" w:name="_Toc81244730"/>
      <w:bookmarkStart w:id="379" w:name="_Toc73564346"/>
      <w:bookmarkStart w:id="380" w:name="_Toc56640898"/>
      <w:bookmarkStart w:id="381" w:name="_Toc51762831"/>
      <w:bookmarkStart w:id="382" w:name="_Toc133434733"/>
      <w:bookmarkStart w:id="383" w:name="_Toc138693916"/>
      <w:bookmarkStart w:id="384"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85" w:name="_Toc162009117"/>
      <w:bookmarkStart w:id="386" w:name="_Toc170160878"/>
      <w:bookmarkStart w:id="387" w:name="_Toc175843925"/>
      <w:bookmarkStart w:id="388" w:name="_Toc180485627"/>
      <w:bookmarkStart w:id="389" w:name="_Toc185517758"/>
      <w:bookmarkStart w:id="390" w:name="_Toc192875166"/>
      <w:bookmarkStart w:id="391" w:name="_Toc199449737"/>
      <w:r>
        <w:t>4.2.</w:t>
      </w:r>
      <w:r>
        <w:rPr>
          <w:rFonts w:hint="eastAsia"/>
        </w:rPr>
        <w:t>1</w:t>
      </w:r>
      <w:r>
        <w:t>.2</w:t>
      </w:r>
      <w:r>
        <w:rPr>
          <w:rFonts w:hint="eastAsia"/>
        </w:rPr>
        <w:tab/>
      </w:r>
      <w:r>
        <w:t>Service Architecture</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pt;height:105.2pt;mso-width-percent:0;mso-height-percent:0;mso-width-percent:0;mso-height-percent:0" o:ole="">
            <v:imagedata r:id="rId12" o:title=""/>
          </v:shape>
          <o:OLEObject Type="Embed" ProgID="Visio.Drawing.15" ShapeID="_x0000_i1026" DrawAspect="Content" ObjectID="_1810062578"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6pt;height:119.6pt;mso-width-percent:0;mso-height-percent:0;mso-width-percent:0;mso-height-percent:0" o:ole="">
            <v:imagedata r:id="rId14" o:title=""/>
          </v:shape>
          <o:OLEObject Type="Embed" ProgID="Visio.Drawing.15" ShapeID="_x0000_i1027" DrawAspect="Content" ObjectID="_1810062579" r:id="rId15"/>
        </w:object>
      </w:r>
    </w:p>
    <w:p w14:paraId="5E8CC08C" w14:textId="77777777" w:rsidR="00E9750A" w:rsidRDefault="00A16F12">
      <w:pPr>
        <w:pStyle w:val="TF"/>
      </w:pPr>
      <w:r>
        <w:t xml:space="preserve">Figure 4.2.1.2-2: </w:t>
      </w:r>
      <w:bookmarkStart w:id="392" w:name="_Hlk68599672"/>
      <w:r>
        <w:t xml:space="preserve">Nadrf_DataManagement service </w:t>
      </w:r>
      <w:bookmarkEnd w:id="392"/>
      <w:r>
        <w:t>architecture, reference point representation</w:t>
      </w:r>
    </w:p>
    <w:p w14:paraId="58C3AFF9" w14:textId="77777777" w:rsidR="00E9750A" w:rsidRDefault="00A16F12">
      <w:pPr>
        <w:pStyle w:val="41"/>
        <w:rPr>
          <w:lang w:val="en-US"/>
        </w:rPr>
      </w:pPr>
      <w:bookmarkStart w:id="393" w:name="_Toc28012756"/>
      <w:bookmarkStart w:id="394" w:name="_Toc34266226"/>
      <w:bookmarkStart w:id="395" w:name="_Toc36102397"/>
      <w:bookmarkStart w:id="396" w:name="_Toc43563439"/>
      <w:bookmarkStart w:id="397" w:name="_Toc45133982"/>
      <w:bookmarkStart w:id="398" w:name="_Toc50031912"/>
      <w:bookmarkStart w:id="399" w:name="_Toc51762832"/>
      <w:bookmarkStart w:id="400" w:name="_Toc56640899"/>
      <w:bookmarkStart w:id="401" w:name="_Toc59017867"/>
      <w:bookmarkStart w:id="402" w:name="_Toc66231735"/>
      <w:bookmarkStart w:id="403" w:name="_Toc68168896"/>
      <w:bookmarkStart w:id="404" w:name="_Toc70550542"/>
      <w:bookmarkStart w:id="405" w:name="_Toc73564347"/>
      <w:bookmarkStart w:id="406" w:name="_Toc81244731"/>
      <w:bookmarkStart w:id="407" w:name="_Toc89426537"/>
      <w:bookmarkStart w:id="408" w:name="_Toc94020322"/>
      <w:bookmarkStart w:id="409" w:name="_Toc97034852"/>
      <w:bookmarkStart w:id="410" w:name="_Toc97037729"/>
      <w:bookmarkStart w:id="411" w:name="_Toc100939938"/>
      <w:bookmarkStart w:id="412" w:name="_Toc104546804"/>
      <w:bookmarkStart w:id="413" w:name="_Toc112937851"/>
      <w:bookmarkStart w:id="414" w:name="_Toc114134608"/>
      <w:bookmarkStart w:id="415" w:name="_Toc120681547"/>
      <w:bookmarkStart w:id="416" w:name="_Toc133434734"/>
      <w:bookmarkStart w:id="417" w:name="_Toc138693917"/>
      <w:bookmarkStart w:id="418" w:name="_Toc148535627"/>
      <w:bookmarkStart w:id="419" w:name="_Toc162009118"/>
      <w:bookmarkStart w:id="420" w:name="_Toc170160879"/>
      <w:bookmarkStart w:id="421" w:name="_Toc175843926"/>
      <w:bookmarkStart w:id="422" w:name="_Toc180485628"/>
      <w:bookmarkStart w:id="423" w:name="_Toc185517759"/>
      <w:bookmarkStart w:id="424" w:name="_Toc192875167"/>
      <w:bookmarkStart w:id="425" w:name="_Toc199449738"/>
      <w:r>
        <w:rPr>
          <w:lang w:val="en-US"/>
        </w:rPr>
        <w:lastRenderedPageBreak/>
        <w:t>4.2.</w:t>
      </w:r>
      <w:r>
        <w:rPr>
          <w:rFonts w:hint="eastAsia"/>
          <w:lang w:val="en-US" w:eastAsia="zh-CN"/>
        </w:rPr>
        <w:t>1.3</w:t>
      </w:r>
      <w:r>
        <w:rPr>
          <w:lang w:val="en-US"/>
        </w:rPr>
        <w:tab/>
        <w:t>Network Functions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6642B99F" w14:textId="77777777" w:rsidR="00E9750A" w:rsidRDefault="00A16F12">
      <w:pPr>
        <w:pStyle w:val="50"/>
        <w:rPr>
          <w:lang w:eastAsia="zh-CN"/>
        </w:rPr>
      </w:pPr>
      <w:bookmarkStart w:id="426" w:name="_Toc28012757"/>
      <w:bookmarkStart w:id="427" w:name="_Toc34266227"/>
      <w:bookmarkStart w:id="428" w:name="_Toc36102398"/>
      <w:bookmarkStart w:id="429" w:name="_Toc43563440"/>
      <w:bookmarkStart w:id="430" w:name="_Toc45133983"/>
      <w:bookmarkStart w:id="431" w:name="_Toc50031913"/>
      <w:bookmarkStart w:id="432" w:name="_Toc51762833"/>
      <w:bookmarkStart w:id="433" w:name="_Toc56640900"/>
      <w:bookmarkStart w:id="434" w:name="_Toc59017868"/>
      <w:bookmarkStart w:id="435" w:name="_Toc66231736"/>
      <w:bookmarkStart w:id="436" w:name="_Toc68168897"/>
      <w:bookmarkStart w:id="437" w:name="_Toc70550543"/>
      <w:bookmarkStart w:id="438" w:name="_Toc73564348"/>
      <w:bookmarkStart w:id="439" w:name="_Toc81244732"/>
      <w:bookmarkStart w:id="440" w:name="_Toc89426538"/>
      <w:bookmarkStart w:id="441" w:name="_Toc94020323"/>
      <w:bookmarkStart w:id="442" w:name="_Toc97034853"/>
      <w:bookmarkStart w:id="443" w:name="_Toc97037730"/>
      <w:bookmarkStart w:id="444" w:name="_Toc100939939"/>
      <w:bookmarkStart w:id="445" w:name="_Toc104546805"/>
      <w:bookmarkStart w:id="446" w:name="_Toc112937852"/>
      <w:bookmarkStart w:id="447" w:name="_Toc114134609"/>
      <w:bookmarkStart w:id="448" w:name="_Toc120681548"/>
      <w:bookmarkStart w:id="449" w:name="_Toc133434735"/>
      <w:bookmarkStart w:id="450" w:name="_Toc138693918"/>
      <w:bookmarkStart w:id="451" w:name="_Toc148535628"/>
      <w:bookmarkStart w:id="452" w:name="_Toc162009119"/>
      <w:bookmarkStart w:id="453" w:name="_Toc170160880"/>
      <w:bookmarkStart w:id="454" w:name="_Toc175843927"/>
      <w:bookmarkStart w:id="455" w:name="_Toc180485629"/>
      <w:bookmarkStart w:id="456" w:name="_Toc185517760"/>
      <w:bookmarkStart w:id="457" w:name="_Toc192875168"/>
      <w:bookmarkStart w:id="458" w:name="_Toc199449739"/>
      <w:r>
        <w:t>4.2.</w:t>
      </w:r>
      <w:r>
        <w:rPr>
          <w:rFonts w:hint="eastAsia"/>
          <w:lang w:eastAsia="zh-CN"/>
        </w:rPr>
        <w:t>1.3.1</w:t>
      </w:r>
      <w:r>
        <w:tab/>
      </w:r>
      <w:bookmarkEnd w:id="426"/>
      <w:bookmarkEnd w:id="427"/>
      <w:bookmarkEnd w:id="428"/>
      <w:bookmarkEnd w:id="429"/>
      <w:bookmarkEnd w:id="430"/>
      <w:bookmarkEnd w:id="431"/>
      <w:bookmarkEnd w:id="432"/>
      <w:bookmarkEnd w:id="433"/>
      <w:bookmarkEnd w:id="434"/>
      <w:bookmarkEnd w:id="435"/>
      <w:bookmarkEnd w:id="436"/>
      <w:bookmarkEnd w:id="437"/>
      <w:bookmarkEnd w:id="438"/>
      <w:r>
        <w:t>Analytics Data Repository Function (ADRF)</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6CC0D71E" w14:textId="77777777" w:rsidR="00832B49" w:rsidRDefault="00832B49" w:rsidP="00832B49">
      <w:bookmarkStart w:id="459" w:name="_Toc28012758"/>
      <w:bookmarkStart w:id="460" w:name="_Toc34266228"/>
      <w:bookmarkStart w:id="461" w:name="_Toc36102399"/>
      <w:bookmarkStart w:id="462" w:name="_Toc43563441"/>
      <w:bookmarkStart w:id="463" w:name="_Toc45133984"/>
      <w:bookmarkStart w:id="464" w:name="_Toc50031914"/>
      <w:bookmarkStart w:id="465" w:name="_Toc51762834"/>
      <w:bookmarkStart w:id="466" w:name="_Toc56640901"/>
      <w:bookmarkStart w:id="467" w:name="_Toc59017869"/>
      <w:bookmarkStart w:id="468" w:name="_Toc66231737"/>
      <w:bookmarkStart w:id="469" w:name="_Toc68168898"/>
      <w:bookmarkStart w:id="470" w:name="_Toc70550544"/>
      <w:bookmarkStart w:id="471" w:name="_Toc73564349"/>
      <w:bookmarkStart w:id="472" w:name="_Toc81244733"/>
      <w:bookmarkStart w:id="473" w:name="_Toc89426539"/>
      <w:bookmarkStart w:id="474" w:name="_Toc94020324"/>
      <w:bookmarkStart w:id="475" w:name="_Toc97034854"/>
      <w:bookmarkStart w:id="476" w:name="_Toc97037731"/>
      <w:bookmarkStart w:id="477" w:name="_Toc100939940"/>
      <w:bookmarkStart w:id="478" w:name="_Toc104546806"/>
      <w:bookmarkStart w:id="479" w:name="_Toc112937853"/>
      <w:bookmarkStart w:id="480" w:name="_Toc114134610"/>
      <w:bookmarkStart w:id="481" w:name="_Toc120681549"/>
      <w:bookmarkStart w:id="482" w:name="_Toc133434736"/>
      <w:bookmarkStart w:id="483" w:name="_Toc138693919"/>
      <w:bookmarkStart w:id="484"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85" w:name="_Toc162009120"/>
      <w:bookmarkStart w:id="486" w:name="_Toc170160881"/>
      <w:bookmarkStart w:id="487" w:name="_Toc175843928"/>
      <w:bookmarkStart w:id="488" w:name="_Toc180485630"/>
      <w:bookmarkStart w:id="489" w:name="_Toc185517761"/>
      <w:bookmarkStart w:id="490" w:name="_Toc192875169"/>
      <w:bookmarkStart w:id="491" w:name="_Toc199449740"/>
      <w:r>
        <w:t>4.2.</w:t>
      </w:r>
      <w:r>
        <w:rPr>
          <w:lang w:eastAsia="zh-CN"/>
        </w:rPr>
        <w:t>1.3.2</w:t>
      </w:r>
      <w:r>
        <w:tab/>
      </w:r>
      <w:r>
        <w:rPr>
          <w:lang w:eastAsia="zh-CN"/>
        </w:rPr>
        <w:t>NF Service Consumers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92" w:name="_Toc73042448"/>
      <w:bookmarkStart w:id="493" w:name="_Toc72766996"/>
      <w:bookmarkStart w:id="494" w:name="_Toc72766423"/>
      <w:bookmarkStart w:id="495" w:name="_Toc81242792"/>
      <w:bookmarkStart w:id="496" w:name="_Toc89426540"/>
      <w:bookmarkStart w:id="497" w:name="_Toc94020325"/>
      <w:bookmarkStart w:id="498" w:name="_Toc97034855"/>
      <w:bookmarkStart w:id="499" w:name="_Toc97037732"/>
      <w:bookmarkStart w:id="500" w:name="_Toc100939941"/>
      <w:bookmarkStart w:id="501" w:name="_Toc104546807"/>
      <w:bookmarkStart w:id="502" w:name="_Toc112937854"/>
      <w:bookmarkStart w:id="503" w:name="_Toc114134611"/>
      <w:bookmarkStart w:id="504" w:name="_Toc120681550"/>
      <w:bookmarkStart w:id="505" w:name="_Toc133434737"/>
      <w:bookmarkStart w:id="506" w:name="_Toc138693920"/>
      <w:bookmarkStart w:id="507" w:name="_Toc148535630"/>
      <w:bookmarkStart w:id="508" w:name="_Toc162009121"/>
      <w:bookmarkStart w:id="509" w:name="_Toc170160882"/>
      <w:bookmarkStart w:id="510" w:name="_Toc175843929"/>
      <w:bookmarkStart w:id="511" w:name="_Toc180485631"/>
      <w:bookmarkStart w:id="512" w:name="_Toc185517762"/>
      <w:bookmarkStart w:id="513" w:name="_Toc192875170"/>
      <w:bookmarkStart w:id="514" w:name="_Toc199449741"/>
      <w:r>
        <w:t>4.2.2</w:t>
      </w:r>
      <w:r>
        <w:tab/>
        <w:t>Service Operations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B0C48A1" w14:textId="77777777" w:rsidR="00E9750A" w:rsidRDefault="00A16F12">
      <w:pPr>
        <w:pStyle w:val="41"/>
      </w:pPr>
      <w:bookmarkStart w:id="515" w:name="_Toc72766424"/>
      <w:bookmarkStart w:id="516" w:name="_Toc72766997"/>
      <w:bookmarkStart w:id="517" w:name="_Toc73042449"/>
      <w:bookmarkStart w:id="518" w:name="_Toc81242793"/>
      <w:bookmarkStart w:id="519" w:name="_Toc89426541"/>
      <w:bookmarkStart w:id="520" w:name="_Toc94020326"/>
      <w:bookmarkStart w:id="521" w:name="_Toc97034856"/>
      <w:bookmarkStart w:id="522" w:name="_Toc97037733"/>
      <w:bookmarkStart w:id="523" w:name="_Toc100939942"/>
      <w:bookmarkStart w:id="524" w:name="_Toc104546808"/>
      <w:bookmarkStart w:id="525" w:name="_Toc112937855"/>
      <w:bookmarkStart w:id="526" w:name="_Toc114134612"/>
      <w:bookmarkStart w:id="527" w:name="_Toc120681551"/>
      <w:bookmarkStart w:id="528" w:name="_Toc133434738"/>
      <w:bookmarkStart w:id="529" w:name="_Toc138693921"/>
      <w:bookmarkStart w:id="530" w:name="_Toc148535631"/>
      <w:bookmarkStart w:id="531" w:name="_Toc162009122"/>
      <w:bookmarkStart w:id="532" w:name="_Toc170160883"/>
      <w:bookmarkStart w:id="533" w:name="_Toc175843930"/>
      <w:bookmarkStart w:id="534" w:name="_Toc180485632"/>
      <w:bookmarkStart w:id="535" w:name="_Toc185517763"/>
      <w:bookmarkStart w:id="536" w:name="_Toc192875171"/>
      <w:bookmarkStart w:id="537" w:name="_Toc199449742"/>
      <w:r>
        <w:t>4.2.2.1</w:t>
      </w:r>
      <w:r>
        <w:tab/>
        <w:t>Introduction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38" w:name="_Toc114134613"/>
      <w:bookmarkStart w:id="539" w:name="_Toc120681552"/>
      <w:bookmarkStart w:id="540" w:name="_Toc100939943"/>
      <w:bookmarkStart w:id="541" w:name="_Toc97037734"/>
      <w:bookmarkStart w:id="542" w:name="_Toc112937856"/>
      <w:bookmarkStart w:id="543" w:name="_Toc104546809"/>
      <w:bookmarkStart w:id="544" w:name="_Toc89426542"/>
      <w:bookmarkStart w:id="545" w:name="_Toc94020327"/>
      <w:bookmarkStart w:id="546" w:name="_Toc97034857"/>
      <w:bookmarkStart w:id="547" w:name="_Toc133434739"/>
      <w:bookmarkStart w:id="548" w:name="_Toc138693922"/>
      <w:bookmarkStart w:id="549" w:name="_Toc148535632"/>
      <w:bookmarkStart w:id="550" w:name="_Toc162009123"/>
      <w:bookmarkStart w:id="551" w:name="_Toc170160884"/>
      <w:bookmarkStart w:id="552" w:name="_Toc175843931"/>
      <w:bookmarkStart w:id="553" w:name="_Toc180485633"/>
      <w:bookmarkStart w:id="554" w:name="_Toc185517764"/>
      <w:bookmarkStart w:id="555" w:name="_Toc192875172"/>
      <w:bookmarkStart w:id="556" w:name="_Toc67903508"/>
      <w:bookmarkStart w:id="557" w:name="_Toc510696592"/>
      <w:bookmarkStart w:id="558" w:name="_Toc35971384"/>
      <w:bookmarkStart w:id="559" w:name="_Toc73173215"/>
      <w:bookmarkStart w:id="560" w:name="_Toc76110434"/>
      <w:bookmarkStart w:id="561" w:name="_Toc72766425"/>
      <w:bookmarkStart w:id="562" w:name="_Toc35971399"/>
      <w:bookmarkStart w:id="563" w:name="_Toc68594633"/>
      <w:bookmarkStart w:id="564" w:name="_Toc81242794"/>
      <w:bookmarkStart w:id="565" w:name="_Toc72766998"/>
      <w:bookmarkStart w:id="566" w:name="_Toc73042450"/>
      <w:bookmarkStart w:id="567" w:name="_Toc510696608"/>
      <w:bookmarkStart w:id="568" w:name="_Toc199449743"/>
      <w:r>
        <w:lastRenderedPageBreak/>
        <w:t>4.2.2.2</w:t>
      </w:r>
      <w:r>
        <w:tab/>
        <w:t>Nadrf_DataManagement_StorageRequest service operation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68"/>
    </w:p>
    <w:p w14:paraId="6245225D" w14:textId="77777777" w:rsidR="00E9750A" w:rsidRDefault="00A16F12">
      <w:pPr>
        <w:pStyle w:val="50"/>
      </w:pPr>
      <w:bookmarkStart w:id="569" w:name="_Toc97034858"/>
      <w:bookmarkStart w:id="570" w:name="_Toc97037735"/>
      <w:bookmarkStart w:id="571" w:name="_Toc104546810"/>
      <w:bookmarkStart w:id="572" w:name="_Toc112937857"/>
      <w:bookmarkStart w:id="573" w:name="_Toc94020328"/>
      <w:bookmarkStart w:id="574" w:name="_Toc100939944"/>
      <w:bookmarkStart w:id="575" w:name="_Toc120681553"/>
      <w:bookmarkStart w:id="576" w:name="_Toc114134614"/>
      <w:bookmarkStart w:id="577" w:name="_Toc89426543"/>
      <w:bookmarkStart w:id="578" w:name="_Toc133434740"/>
      <w:bookmarkStart w:id="579" w:name="_Toc138693923"/>
      <w:bookmarkStart w:id="580" w:name="_Toc148535633"/>
      <w:bookmarkStart w:id="581" w:name="_Toc162009124"/>
      <w:bookmarkStart w:id="582" w:name="_Toc170160885"/>
      <w:bookmarkStart w:id="583" w:name="_Toc175843932"/>
      <w:bookmarkStart w:id="584" w:name="_Toc180485634"/>
      <w:bookmarkStart w:id="585" w:name="_Toc185517765"/>
      <w:bookmarkStart w:id="586" w:name="_Toc192875173"/>
      <w:bookmarkStart w:id="587" w:name="_Toc199449744"/>
      <w:r>
        <w:t>4.2.2.2.1</w:t>
      </w:r>
      <w:r>
        <w:tab/>
        <w:t>General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88" w:name="_Toc112937858"/>
      <w:bookmarkStart w:id="589" w:name="_Toc120681554"/>
      <w:bookmarkStart w:id="590" w:name="_Toc97037736"/>
      <w:bookmarkStart w:id="591" w:name="_Toc89426544"/>
      <w:bookmarkStart w:id="592" w:name="_Toc100939945"/>
      <w:bookmarkStart w:id="593" w:name="_Toc114134615"/>
      <w:bookmarkStart w:id="594" w:name="_Toc104546811"/>
      <w:bookmarkStart w:id="595" w:name="_Toc97034859"/>
      <w:bookmarkStart w:id="596" w:name="_Toc94020329"/>
      <w:bookmarkStart w:id="597" w:name="_Toc133434741"/>
      <w:bookmarkStart w:id="598" w:name="_Toc138693924"/>
      <w:bookmarkStart w:id="599" w:name="_Toc148535634"/>
      <w:bookmarkStart w:id="600" w:name="_Toc162009125"/>
      <w:bookmarkStart w:id="601" w:name="_Toc170160886"/>
      <w:bookmarkStart w:id="602" w:name="_Toc175843933"/>
      <w:bookmarkStart w:id="603" w:name="_Toc180485635"/>
      <w:bookmarkStart w:id="604" w:name="_Toc185517766"/>
      <w:bookmarkStart w:id="605" w:name="_Toc192875174"/>
      <w:bookmarkStart w:id="606" w:name="_Toc199449745"/>
      <w:r>
        <w:t>4.2.2.2.2</w:t>
      </w:r>
      <w:r>
        <w:tab/>
        <w:t>Request Storage of data or analytics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15pt;height:149.65pt;mso-width-percent:0;mso-height-percent:0;mso-width-percent:0;mso-height-percent:0" o:ole="">
            <v:imagedata r:id="rId16" o:title=""/>
          </v:shape>
          <o:OLEObject Type="Embed" ProgID="Visio.Drawing.15" ShapeID="_x0000_i1028" DrawAspect="Content" ObjectID="_1810062580"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07" w:name="_Toc94020330"/>
      <w:bookmarkStart w:id="608" w:name="_Toc89426545"/>
      <w:bookmarkStart w:id="609" w:name="_Toc97034860"/>
      <w:bookmarkStart w:id="610" w:name="_Toc97037737"/>
      <w:bookmarkStart w:id="611" w:name="_Toc100939946"/>
      <w:bookmarkStart w:id="612" w:name="_Toc104546812"/>
      <w:bookmarkStart w:id="613" w:name="_Toc112937859"/>
      <w:bookmarkStart w:id="614" w:name="_Toc114134616"/>
      <w:bookmarkStart w:id="615" w:name="_Toc120681555"/>
      <w:bookmarkStart w:id="616"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617" w:name="_Toc138693925"/>
      <w:bookmarkStart w:id="618" w:name="_Toc148535635"/>
      <w:bookmarkStart w:id="619" w:name="_Toc162009126"/>
      <w:bookmarkStart w:id="620" w:name="_Toc170160887"/>
      <w:bookmarkStart w:id="621" w:name="_Toc175843934"/>
      <w:bookmarkStart w:id="622" w:name="_Toc180485636"/>
      <w:bookmarkStart w:id="623" w:name="_Toc185517767"/>
      <w:bookmarkStart w:id="624" w:name="_Toc192875175"/>
      <w:bookmarkStart w:id="625" w:name="_Toc199449746"/>
      <w:r>
        <w:t>4.2.2.3</w:t>
      </w:r>
      <w:r>
        <w:tab/>
        <w:t>Nadrf_DataManagement_StorageSubscriptionRequest service operation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6C46588C" w14:textId="77777777" w:rsidR="00E9750A" w:rsidRDefault="00A16F12">
      <w:pPr>
        <w:pStyle w:val="50"/>
      </w:pPr>
      <w:bookmarkStart w:id="626" w:name="_Toc89426546"/>
      <w:bookmarkStart w:id="627" w:name="_Toc94020331"/>
      <w:bookmarkStart w:id="628" w:name="_Toc97034861"/>
      <w:bookmarkStart w:id="629" w:name="_Toc97037738"/>
      <w:bookmarkStart w:id="630" w:name="_Toc100939947"/>
      <w:bookmarkStart w:id="631" w:name="_Toc104546813"/>
      <w:bookmarkStart w:id="632" w:name="_Toc112937860"/>
      <w:bookmarkStart w:id="633" w:name="_Toc120681556"/>
      <w:bookmarkStart w:id="634" w:name="_Toc114134617"/>
      <w:bookmarkStart w:id="635" w:name="_Toc133434743"/>
      <w:bookmarkStart w:id="636" w:name="_Toc138693926"/>
      <w:bookmarkStart w:id="637" w:name="_Toc148535636"/>
      <w:bookmarkStart w:id="638" w:name="_Toc162009127"/>
      <w:bookmarkStart w:id="639" w:name="_Toc170160888"/>
      <w:bookmarkStart w:id="640" w:name="_Toc175843935"/>
      <w:bookmarkStart w:id="641" w:name="_Toc180485637"/>
      <w:bookmarkStart w:id="642" w:name="_Toc185517768"/>
      <w:bookmarkStart w:id="643" w:name="_Toc192875176"/>
      <w:bookmarkStart w:id="644" w:name="_Toc199449747"/>
      <w:r>
        <w:t>4.2.2.3.1</w:t>
      </w:r>
      <w:r>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645" w:name="_Toc97037739"/>
      <w:bookmarkStart w:id="646" w:name="_Toc120681557"/>
      <w:bookmarkStart w:id="647" w:name="_Toc104546814"/>
      <w:bookmarkStart w:id="648" w:name="_Toc112937861"/>
      <w:bookmarkStart w:id="649" w:name="_Toc100939948"/>
      <w:bookmarkStart w:id="650" w:name="_Toc97034862"/>
      <w:bookmarkStart w:id="651" w:name="_Toc114134618"/>
      <w:bookmarkStart w:id="652" w:name="_Toc94020332"/>
      <w:bookmarkStart w:id="653" w:name="_Toc89426547"/>
      <w:bookmarkStart w:id="654" w:name="_Toc133434744"/>
      <w:bookmarkStart w:id="655" w:name="_Toc138693927"/>
      <w:bookmarkStart w:id="656" w:name="_Toc148535637"/>
      <w:bookmarkStart w:id="657" w:name="_Toc162009128"/>
      <w:bookmarkStart w:id="658" w:name="_Toc170160889"/>
      <w:bookmarkStart w:id="659" w:name="_Toc175843936"/>
      <w:bookmarkStart w:id="660" w:name="_Toc180485638"/>
      <w:bookmarkStart w:id="661" w:name="_Toc185517769"/>
      <w:bookmarkStart w:id="662" w:name="_Toc192875177"/>
      <w:bookmarkStart w:id="663" w:name="_Toc199449748"/>
      <w:r>
        <w:t>4.2.2.3.2</w:t>
      </w:r>
      <w:r>
        <w:tab/>
        <w:t>Requesting subscription and storage of data or analytics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65pt;height:149.65pt;mso-width-percent:0;mso-height-percent:0;mso-width-percent:0;mso-height-percent:0" o:ole="">
            <v:imagedata r:id="rId18" o:title=""/>
          </v:shape>
          <o:OLEObject Type="Embed" ProgID="Visio.Drawing.15" ShapeID="_x0000_i1029" DrawAspect="Content" ObjectID="_1810062581"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664" w:name="_Toc100939949"/>
      <w:bookmarkStart w:id="665" w:name="_Toc97037740"/>
      <w:bookmarkStart w:id="666" w:name="_Toc104546815"/>
      <w:bookmarkStart w:id="667" w:name="_Toc89426548"/>
      <w:bookmarkStart w:id="668" w:name="_Toc97034863"/>
      <w:bookmarkStart w:id="669" w:name="_Toc94020333"/>
      <w:bookmarkStart w:id="670" w:name="_Toc112937862"/>
      <w:bookmarkStart w:id="671" w:name="_Toc114134619"/>
      <w:bookmarkStart w:id="672" w:name="_Toc120681558"/>
      <w:bookmarkStart w:id="6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674" w:name="_Toc138693928"/>
      <w:bookmarkStart w:id="675" w:name="_Toc148535638"/>
      <w:bookmarkStart w:id="676" w:name="_Toc162009129"/>
      <w:bookmarkStart w:id="677" w:name="_Toc170160890"/>
      <w:bookmarkStart w:id="678" w:name="_Toc175843937"/>
      <w:bookmarkStart w:id="679" w:name="_Toc180485639"/>
      <w:bookmarkStart w:id="680" w:name="_Toc185517770"/>
      <w:bookmarkStart w:id="681" w:name="_Toc192875178"/>
      <w:bookmarkStart w:id="682" w:name="_Toc199449749"/>
      <w:r>
        <w:t>4.2.2.4</w:t>
      </w:r>
      <w:r>
        <w:tab/>
        <w:t>Nadrf_DataManagement_StorageSubscriptionRemoval service operation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82FD975" w14:textId="77777777" w:rsidR="00E9750A" w:rsidRDefault="00A16F12">
      <w:pPr>
        <w:pStyle w:val="50"/>
      </w:pPr>
      <w:bookmarkStart w:id="683" w:name="_Toc120681559"/>
      <w:bookmarkStart w:id="684" w:name="_Toc114134620"/>
      <w:bookmarkStart w:id="685" w:name="_Toc94020334"/>
      <w:bookmarkStart w:id="686" w:name="_Toc97034864"/>
      <w:bookmarkStart w:id="687" w:name="_Toc112937863"/>
      <w:bookmarkStart w:id="688" w:name="_Toc89426549"/>
      <w:bookmarkStart w:id="689" w:name="_Toc104546816"/>
      <w:bookmarkStart w:id="690" w:name="_Toc100939950"/>
      <w:bookmarkStart w:id="691" w:name="_Toc97037741"/>
      <w:bookmarkStart w:id="692" w:name="_Toc133434746"/>
      <w:bookmarkStart w:id="693" w:name="_Toc138693929"/>
      <w:bookmarkStart w:id="694" w:name="_Toc148535639"/>
      <w:bookmarkStart w:id="695" w:name="_Toc162009130"/>
      <w:bookmarkStart w:id="696" w:name="_Toc170160891"/>
      <w:bookmarkStart w:id="697" w:name="_Toc175843938"/>
      <w:bookmarkStart w:id="698" w:name="_Toc180485640"/>
      <w:bookmarkStart w:id="699" w:name="_Toc185517771"/>
      <w:bookmarkStart w:id="700" w:name="_Toc192875179"/>
      <w:bookmarkStart w:id="701" w:name="_Toc199449750"/>
      <w:r>
        <w:t>4.2.2.4.1</w:t>
      </w:r>
      <w: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702" w:name="_Toc89426550"/>
      <w:bookmarkStart w:id="703" w:name="_Toc94020335"/>
      <w:bookmarkStart w:id="704" w:name="_Toc100939951"/>
      <w:bookmarkStart w:id="705" w:name="_Toc114134621"/>
      <w:bookmarkStart w:id="706" w:name="_Toc112937864"/>
      <w:bookmarkStart w:id="707" w:name="_Toc97034865"/>
      <w:bookmarkStart w:id="708" w:name="_Toc97037742"/>
      <w:bookmarkStart w:id="709" w:name="_Toc120681560"/>
      <w:bookmarkStart w:id="710" w:name="_Toc104546817"/>
      <w:bookmarkStart w:id="711" w:name="_Toc133434747"/>
      <w:bookmarkStart w:id="712" w:name="_Toc138693930"/>
      <w:bookmarkStart w:id="713" w:name="_Toc148535640"/>
      <w:bookmarkStart w:id="714" w:name="_Toc162009131"/>
      <w:bookmarkStart w:id="715" w:name="_Toc170160892"/>
      <w:bookmarkStart w:id="716" w:name="_Toc175843939"/>
      <w:bookmarkStart w:id="717" w:name="_Toc180485641"/>
      <w:bookmarkStart w:id="718" w:name="_Toc185517772"/>
      <w:bookmarkStart w:id="719" w:name="_Toc192875180"/>
      <w:bookmarkStart w:id="720" w:name="_Toc199449751"/>
      <w:r>
        <w:lastRenderedPageBreak/>
        <w:t>4.2.2.4.2</w:t>
      </w:r>
      <w:r>
        <w:tab/>
        <w:t>Requesting removal of subscription of data or analytics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65pt;height:149.65pt;mso-width-percent:0;mso-height-percent:0;mso-width-percent:0;mso-height-percent:0" o:ole="">
            <v:imagedata r:id="rId20" o:title=""/>
          </v:shape>
          <o:OLEObject Type="Embed" ProgID="Visio.Drawing.15" ShapeID="_x0000_i1030" DrawAspect="Content" ObjectID="_1810062582" r:id="rId21"/>
        </w:object>
      </w:r>
    </w:p>
    <w:p w14:paraId="3BCA1A9C" w14:textId="337A6020" w:rsidR="007D661F" w:rsidRDefault="007D661F" w:rsidP="007F4D70">
      <w:pPr>
        <w:pStyle w:val="TF"/>
      </w:pPr>
      <w:bookmarkStart w:id="721" w:name="_Toc104546818"/>
      <w:bookmarkStart w:id="722" w:name="_Toc112937865"/>
      <w:bookmarkStart w:id="723" w:name="_Toc114134622"/>
      <w:bookmarkStart w:id="724" w:name="_Toc94020336"/>
      <w:bookmarkStart w:id="725" w:name="_Toc89426551"/>
      <w:bookmarkStart w:id="726" w:name="_Toc120681561"/>
      <w:bookmarkStart w:id="727" w:name="_Toc97037743"/>
      <w:bookmarkStart w:id="728" w:name="_Toc100939952"/>
      <w:bookmarkStart w:id="729" w:name="_Toc97034866"/>
      <w:bookmarkStart w:id="730"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731" w:name="_Toc138693931"/>
      <w:bookmarkStart w:id="732" w:name="_Toc148535641"/>
      <w:bookmarkStart w:id="733" w:name="_Toc162009132"/>
      <w:bookmarkStart w:id="734" w:name="_Toc170160893"/>
      <w:bookmarkStart w:id="735" w:name="_Toc175843940"/>
      <w:bookmarkStart w:id="736" w:name="_Toc180485642"/>
      <w:bookmarkStart w:id="737" w:name="_Toc185517773"/>
      <w:bookmarkStart w:id="738" w:name="_Toc192875181"/>
      <w:bookmarkStart w:id="739" w:name="_Toc199449752"/>
      <w:r>
        <w:t>4.2.2.5</w:t>
      </w:r>
      <w:r>
        <w:tab/>
        <w:t>Nadrf_DataManagement_RetrievalRequest service operation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2BAEE60" w14:textId="77777777" w:rsidR="00E9750A" w:rsidRDefault="00A16F12">
      <w:pPr>
        <w:pStyle w:val="50"/>
      </w:pPr>
      <w:bookmarkStart w:id="740" w:name="_Toc97034867"/>
      <w:bookmarkStart w:id="741" w:name="_Toc120681562"/>
      <w:bookmarkStart w:id="742" w:name="_Toc100939953"/>
      <w:bookmarkStart w:id="743" w:name="_Toc89426552"/>
      <w:bookmarkStart w:id="744" w:name="_Toc104546819"/>
      <w:bookmarkStart w:id="745" w:name="_Toc114134623"/>
      <w:bookmarkStart w:id="746" w:name="_Toc112937866"/>
      <w:bookmarkStart w:id="747" w:name="_Toc97037744"/>
      <w:bookmarkStart w:id="748" w:name="_Toc94020337"/>
      <w:bookmarkStart w:id="749" w:name="_Toc133434749"/>
      <w:bookmarkStart w:id="750" w:name="_Toc138693932"/>
      <w:bookmarkStart w:id="751" w:name="_Toc148535642"/>
      <w:bookmarkStart w:id="752" w:name="_Toc162009133"/>
      <w:bookmarkStart w:id="753" w:name="_Toc170160894"/>
      <w:bookmarkStart w:id="754" w:name="_Toc175843941"/>
      <w:bookmarkStart w:id="755" w:name="_Toc180485643"/>
      <w:bookmarkStart w:id="756" w:name="_Toc185517774"/>
      <w:bookmarkStart w:id="757" w:name="_Toc192875182"/>
      <w:bookmarkStart w:id="758" w:name="_Toc199449753"/>
      <w:r>
        <w:t>4.2.2.5.1</w:t>
      </w:r>
      <w:r>
        <w:tab/>
        <w:t>General</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BA4F527" w14:textId="77777777" w:rsidR="006C34CC" w:rsidRDefault="006C34CC" w:rsidP="006C34CC">
      <w:bookmarkStart w:id="759" w:name="_Toc94020338"/>
      <w:bookmarkStart w:id="760" w:name="_Toc97037745"/>
      <w:bookmarkStart w:id="761" w:name="_Toc112937867"/>
      <w:bookmarkStart w:id="762" w:name="_Toc97034868"/>
      <w:bookmarkStart w:id="763" w:name="_Toc120681563"/>
      <w:bookmarkStart w:id="764" w:name="_Toc89426553"/>
      <w:bookmarkStart w:id="765" w:name="_Toc104546820"/>
      <w:bookmarkStart w:id="766" w:name="_Toc100939954"/>
      <w:bookmarkStart w:id="767" w:name="_Toc114134624"/>
      <w:bookmarkStart w:id="768" w:name="_Toc133434750"/>
      <w:bookmarkStart w:id="769" w:name="_Toc138693933"/>
      <w:bookmarkStart w:id="77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771" w:name="_Toc162009134"/>
      <w:bookmarkStart w:id="772" w:name="_Toc170160895"/>
      <w:bookmarkStart w:id="773" w:name="_Toc175843942"/>
      <w:bookmarkStart w:id="774" w:name="_Toc180485644"/>
      <w:bookmarkStart w:id="775" w:name="_Toc185517775"/>
      <w:bookmarkStart w:id="776" w:name="_Toc192875183"/>
      <w:bookmarkStart w:id="777" w:name="_Toc199449754"/>
      <w:r>
        <w:t>4.2.2.5.2</w:t>
      </w:r>
      <w:r>
        <w:tab/>
        <w:t>Request and get stored data or analytics from ADRF Data Store</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15pt;mso-width-percent:0;mso-height-percent:0;mso-width-percent:0;mso-height-percent:0" o:ole="">
            <v:imagedata r:id="rId22" o:title=""/>
          </v:shape>
          <o:OLEObject Type="Embed" ProgID="Visio.Drawing.15" ShapeID="_x0000_i1031" DrawAspect="Content" ObjectID="_1810062583"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778" w:name="_Toc89426554"/>
      <w:bookmarkStart w:id="779" w:name="_Toc94020339"/>
      <w:bookmarkStart w:id="780" w:name="_Toc112937868"/>
      <w:bookmarkStart w:id="781" w:name="_Toc97034869"/>
      <w:bookmarkStart w:id="782" w:name="_Toc114134625"/>
      <w:bookmarkStart w:id="783" w:name="_Toc97037746"/>
      <w:bookmarkStart w:id="784" w:name="_Toc100939955"/>
      <w:bookmarkStart w:id="785" w:name="_Toc120681564"/>
      <w:bookmarkStart w:id="786" w:name="_Toc104546821"/>
      <w:bookmarkStart w:id="787" w:name="_Toc133434751"/>
      <w:bookmarkStart w:id="788" w:name="_Toc138693934"/>
      <w:bookmarkStart w:id="789" w:name="_Toc148535644"/>
      <w:bookmarkStart w:id="790" w:name="_Toc162009135"/>
      <w:bookmarkStart w:id="791" w:name="_Toc170160896"/>
      <w:bookmarkStart w:id="792" w:name="_Toc175843943"/>
      <w:bookmarkStart w:id="793" w:name="_Toc180485645"/>
      <w:bookmarkStart w:id="794" w:name="_Toc185517776"/>
      <w:bookmarkStart w:id="795" w:name="_Toc192875184"/>
      <w:bookmarkStart w:id="796" w:name="_Toc199449755"/>
      <w:r>
        <w:lastRenderedPageBreak/>
        <w:t>4.2.2.6</w:t>
      </w:r>
      <w:r>
        <w:tab/>
        <w:t>Nadrf_DataManagement_RetrievalSubscribe service operation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62863684" w14:textId="77777777" w:rsidR="00E9750A" w:rsidRDefault="00A16F12">
      <w:pPr>
        <w:pStyle w:val="50"/>
      </w:pPr>
      <w:bookmarkStart w:id="797" w:name="_Toc104546822"/>
      <w:bookmarkStart w:id="798" w:name="_Toc97034870"/>
      <w:bookmarkStart w:id="799" w:name="_Toc100939956"/>
      <w:bookmarkStart w:id="800" w:name="_Toc97037747"/>
      <w:bookmarkStart w:id="801" w:name="_Toc114134626"/>
      <w:bookmarkStart w:id="802" w:name="_Toc112937869"/>
      <w:bookmarkStart w:id="803" w:name="_Toc120681565"/>
      <w:bookmarkStart w:id="804" w:name="_Toc94020340"/>
      <w:bookmarkStart w:id="805" w:name="_Toc89426555"/>
      <w:bookmarkStart w:id="806" w:name="_Toc133434752"/>
      <w:bookmarkStart w:id="807" w:name="_Toc138693935"/>
      <w:bookmarkStart w:id="808" w:name="_Toc148535645"/>
      <w:bookmarkStart w:id="809" w:name="_Toc162009136"/>
      <w:bookmarkStart w:id="810" w:name="_Toc170160897"/>
      <w:bookmarkStart w:id="811" w:name="_Toc175843944"/>
      <w:bookmarkStart w:id="812" w:name="_Toc180485646"/>
      <w:bookmarkStart w:id="813" w:name="_Toc185517777"/>
      <w:bookmarkStart w:id="814" w:name="_Toc192875185"/>
      <w:bookmarkStart w:id="815" w:name="_Toc199449756"/>
      <w:r>
        <w:t>4.2.2.6.1</w:t>
      </w:r>
      <w:r>
        <w:tab/>
        <w:t>General</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8CE6E96" w14:textId="77777777" w:rsidR="006C34CC" w:rsidRDefault="006C34CC" w:rsidP="006C34CC">
      <w:bookmarkStart w:id="816" w:name="_Toc104546823"/>
      <w:bookmarkStart w:id="817" w:name="_Toc100939957"/>
      <w:bookmarkStart w:id="818" w:name="_Toc97037748"/>
      <w:bookmarkStart w:id="819" w:name="_Toc94020341"/>
      <w:bookmarkStart w:id="820" w:name="_Toc97034871"/>
      <w:bookmarkStart w:id="821" w:name="_Toc89426556"/>
      <w:bookmarkStart w:id="822" w:name="_Toc114134627"/>
      <w:bookmarkStart w:id="823" w:name="_Toc112937870"/>
      <w:bookmarkStart w:id="824" w:name="_Toc120681566"/>
      <w:bookmarkStart w:id="825" w:name="_Toc133434753"/>
      <w:bookmarkStart w:id="826" w:name="_Toc138693936"/>
      <w:bookmarkStart w:id="827"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828" w:name="_Toc162009137"/>
      <w:bookmarkStart w:id="829" w:name="_Toc170160898"/>
      <w:bookmarkStart w:id="830" w:name="_Toc175843945"/>
      <w:bookmarkStart w:id="831" w:name="_Toc180485647"/>
      <w:bookmarkStart w:id="832" w:name="_Toc185517778"/>
      <w:bookmarkStart w:id="833" w:name="_Toc192875186"/>
      <w:bookmarkStart w:id="834" w:name="_Toc199449757"/>
      <w:r>
        <w:t>4.2.2.6.2</w:t>
      </w:r>
      <w:r>
        <w:tab/>
        <w:t>Requesting retrieval and subscription of data or analytics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15pt;height:149.65pt;mso-width-percent:0;mso-height-percent:0;mso-width-percent:0;mso-height-percent:0" o:ole="">
            <v:imagedata r:id="rId24" o:title=""/>
          </v:shape>
          <o:OLEObject Type="Embed" ProgID="Visio.Drawing.15" ShapeID="_x0000_i1032" DrawAspect="Content" ObjectID="_1810062584"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835" w:name="_Toc120681567"/>
      <w:bookmarkStart w:id="836" w:name="_Toc104546824"/>
      <w:bookmarkStart w:id="837" w:name="_Toc114134628"/>
      <w:bookmarkStart w:id="838" w:name="_Toc112937871"/>
      <w:bookmarkStart w:id="839" w:name="_Toc100939958"/>
      <w:bookmarkStart w:id="840" w:name="_Toc97034872"/>
      <w:bookmarkStart w:id="841" w:name="_Toc97037749"/>
      <w:bookmarkStart w:id="842" w:name="_Toc94020342"/>
      <w:bookmarkStart w:id="843" w:name="_Toc89426557"/>
      <w:bookmarkStart w:id="844" w:name="_Toc133434754"/>
      <w:bookmarkStart w:id="845" w:name="_Toc138693937"/>
      <w:bookmarkStart w:id="846"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847" w:name="_Toc162009138"/>
      <w:bookmarkStart w:id="848" w:name="_Toc170160899"/>
      <w:bookmarkStart w:id="849" w:name="_Toc175843946"/>
      <w:bookmarkStart w:id="850" w:name="_Toc180485648"/>
      <w:bookmarkStart w:id="851" w:name="_Toc185517779"/>
      <w:bookmarkStart w:id="852" w:name="_Toc192875187"/>
      <w:bookmarkStart w:id="853" w:name="_Toc199449758"/>
      <w:r>
        <w:t>4.2.2.7</w:t>
      </w:r>
      <w:r>
        <w:tab/>
        <w:t>Nadrf_DataManagement_RetrievalUnsubscribe service operation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7E009C69" w14:textId="77777777" w:rsidR="00E9750A" w:rsidRDefault="00A16F12">
      <w:pPr>
        <w:pStyle w:val="50"/>
      </w:pPr>
      <w:bookmarkStart w:id="854" w:name="_Toc94020343"/>
      <w:bookmarkStart w:id="855" w:name="_Toc89426558"/>
      <w:bookmarkStart w:id="856" w:name="_Toc97034873"/>
      <w:bookmarkStart w:id="857" w:name="_Toc112937872"/>
      <w:bookmarkStart w:id="858" w:name="_Toc100939959"/>
      <w:bookmarkStart w:id="859" w:name="_Toc97037750"/>
      <w:bookmarkStart w:id="860" w:name="_Toc104546825"/>
      <w:bookmarkStart w:id="861" w:name="_Toc114134629"/>
      <w:bookmarkStart w:id="862" w:name="_Toc120681568"/>
      <w:bookmarkStart w:id="863" w:name="_Toc133434755"/>
      <w:bookmarkStart w:id="864" w:name="_Toc138693938"/>
      <w:bookmarkStart w:id="865" w:name="_Toc148535648"/>
      <w:bookmarkStart w:id="866" w:name="_Toc162009139"/>
      <w:bookmarkStart w:id="867" w:name="_Toc170160900"/>
      <w:bookmarkStart w:id="868" w:name="_Toc175843947"/>
      <w:bookmarkStart w:id="869" w:name="_Toc180485649"/>
      <w:bookmarkStart w:id="870" w:name="_Toc185517780"/>
      <w:bookmarkStart w:id="871" w:name="_Toc192875188"/>
      <w:bookmarkStart w:id="872" w:name="_Toc199449759"/>
      <w:r>
        <w:t>4.2.2.7.1</w:t>
      </w:r>
      <w:r>
        <w:tab/>
        <w:t>General</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873" w:name="_Toc112937873"/>
      <w:bookmarkStart w:id="874" w:name="_Toc97037751"/>
      <w:bookmarkStart w:id="875" w:name="_Toc97034874"/>
      <w:bookmarkStart w:id="876" w:name="_Toc94020344"/>
      <w:bookmarkStart w:id="877" w:name="_Toc104546826"/>
      <w:bookmarkStart w:id="878" w:name="_Toc100939960"/>
      <w:bookmarkStart w:id="879" w:name="_Toc120681569"/>
      <w:bookmarkStart w:id="880" w:name="_Toc114134630"/>
      <w:bookmarkStart w:id="881" w:name="_Toc89426559"/>
      <w:bookmarkStart w:id="882" w:name="_Toc133434756"/>
      <w:bookmarkStart w:id="883" w:name="_Toc138693939"/>
      <w:bookmarkStart w:id="884" w:name="_Toc148535649"/>
      <w:bookmarkStart w:id="885" w:name="_Toc162009140"/>
      <w:bookmarkStart w:id="886" w:name="_Toc170160901"/>
      <w:bookmarkStart w:id="887" w:name="_Toc175843948"/>
      <w:bookmarkStart w:id="888" w:name="_Toc180485650"/>
      <w:bookmarkStart w:id="889" w:name="_Toc185517781"/>
      <w:bookmarkStart w:id="890" w:name="_Toc192875189"/>
      <w:bookmarkStart w:id="891" w:name="_Toc199449760"/>
      <w:r>
        <w:t>4.2.2.7.2</w:t>
      </w:r>
      <w:r>
        <w:tab/>
        <w:t>Requesting removal of retrieval subscription for data or analytics</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15pt;height:149.65pt;mso-width-percent:0;mso-height-percent:0;mso-width-percent:0;mso-height-percent:0" o:ole="">
            <v:imagedata r:id="rId26" o:title=""/>
          </v:shape>
          <o:OLEObject Type="Embed" ProgID="Visio.Drawing.15" ShapeID="_x0000_i1033" DrawAspect="Content" ObjectID="_1810062585"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892" w:name="_Toc89426560"/>
      <w:bookmarkStart w:id="893" w:name="_Toc94020345"/>
      <w:bookmarkStart w:id="894" w:name="_Toc97034875"/>
      <w:bookmarkStart w:id="895" w:name="_Toc97037752"/>
      <w:bookmarkStart w:id="896" w:name="_Toc100939961"/>
      <w:bookmarkStart w:id="897" w:name="_Toc104546827"/>
      <w:bookmarkStart w:id="898" w:name="_Toc112937874"/>
      <w:bookmarkStart w:id="899" w:name="_Toc114134631"/>
      <w:bookmarkStart w:id="900" w:name="_Toc120681570"/>
      <w:bookmarkStart w:id="901" w:name="_Toc133434757"/>
      <w:bookmarkStart w:id="902" w:name="_Toc138693940"/>
      <w:bookmarkStart w:id="903" w:name="_Toc148535650"/>
      <w:bookmarkStart w:id="904" w:name="_Toc162009141"/>
      <w:bookmarkStart w:id="905" w:name="_Toc170160902"/>
      <w:bookmarkStart w:id="906" w:name="_Toc175843949"/>
      <w:bookmarkStart w:id="907" w:name="_Toc180485651"/>
      <w:bookmarkStart w:id="908" w:name="_Toc185517782"/>
      <w:bookmarkStart w:id="909" w:name="_Toc192875190"/>
      <w:bookmarkStart w:id="910" w:name="_Toc199449761"/>
      <w:r>
        <w:lastRenderedPageBreak/>
        <w:t>4.2.2.8</w:t>
      </w:r>
      <w:r>
        <w:tab/>
        <w:t>Nadrf_DataManagement_RetrievalNotify service operation</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57B7D282" w14:textId="77777777" w:rsidR="00E9750A" w:rsidRDefault="00A16F12">
      <w:pPr>
        <w:pStyle w:val="50"/>
      </w:pPr>
      <w:bookmarkStart w:id="911" w:name="_Toc89426561"/>
      <w:bookmarkStart w:id="912" w:name="_Toc94020346"/>
      <w:bookmarkStart w:id="913" w:name="_Toc97034876"/>
      <w:bookmarkStart w:id="914" w:name="_Toc97037753"/>
      <w:bookmarkStart w:id="915" w:name="_Toc100939962"/>
      <w:bookmarkStart w:id="916" w:name="_Toc104546828"/>
      <w:bookmarkStart w:id="917" w:name="_Toc112937875"/>
      <w:bookmarkStart w:id="918" w:name="_Toc114134632"/>
      <w:bookmarkStart w:id="919" w:name="_Toc120681571"/>
      <w:bookmarkStart w:id="920" w:name="_Toc133434758"/>
      <w:bookmarkStart w:id="921" w:name="_Toc138693941"/>
      <w:bookmarkStart w:id="922" w:name="_Toc148535651"/>
      <w:bookmarkStart w:id="923" w:name="_Toc162009142"/>
      <w:bookmarkStart w:id="924" w:name="_Toc170160903"/>
      <w:bookmarkStart w:id="925" w:name="_Toc175843950"/>
      <w:bookmarkStart w:id="926" w:name="_Toc180485652"/>
      <w:bookmarkStart w:id="927" w:name="_Toc185517783"/>
      <w:bookmarkStart w:id="928" w:name="_Toc192875191"/>
      <w:bookmarkStart w:id="929" w:name="_Toc199449762"/>
      <w:r>
        <w:t>4.2.2.8.1</w:t>
      </w:r>
      <w: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1E121D19" w14:textId="77777777" w:rsidR="00B22446" w:rsidRDefault="00B22446" w:rsidP="00B22446">
      <w:bookmarkStart w:id="930" w:name="_Toc89426562"/>
      <w:bookmarkStart w:id="931" w:name="_Toc94020347"/>
      <w:bookmarkStart w:id="932" w:name="_Toc97034877"/>
      <w:bookmarkStart w:id="933" w:name="_Toc97037754"/>
      <w:bookmarkStart w:id="934" w:name="_Toc100939963"/>
      <w:bookmarkStart w:id="935" w:name="_Toc104546829"/>
      <w:bookmarkStart w:id="936" w:name="_Toc112937876"/>
      <w:bookmarkStart w:id="937" w:name="_Toc114134633"/>
      <w:bookmarkStart w:id="938" w:name="_Toc120681572"/>
      <w:bookmarkStart w:id="939"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940" w:name="_Toc138693942"/>
      <w:bookmarkStart w:id="941" w:name="_Toc148535652"/>
      <w:bookmarkStart w:id="942" w:name="_Toc162009143"/>
      <w:bookmarkStart w:id="943" w:name="_Toc170160904"/>
      <w:bookmarkStart w:id="944" w:name="_Toc175843951"/>
      <w:bookmarkStart w:id="945" w:name="_Toc180485653"/>
      <w:bookmarkStart w:id="946" w:name="_Toc185517784"/>
      <w:bookmarkStart w:id="947" w:name="_Toc192875192"/>
      <w:bookmarkStart w:id="948" w:name="_Toc199449763"/>
      <w:r>
        <w:t>4.2.2.8.2</w:t>
      </w:r>
      <w:r>
        <w:tab/>
        <w:t>Notification about subscribed data or analytics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15pt;height:149.65pt;mso-width-percent:0;mso-height-percent:0;mso-width-percent:0;mso-height-percent:0" o:ole="">
            <v:imagedata r:id="rId28" o:title=""/>
          </v:shape>
          <o:OLEObject Type="Embed" ProgID="Visio.Drawing.15" ShapeID="_x0000_i1034" DrawAspect="Content" ObjectID="_1810062586"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949" w:name="_Toc89426563"/>
      <w:bookmarkStart w:id="950" w:name="_Toc94020348"/>
      <w:bookmarkStart w:id="951" w:name="_Toc97034878"/>
      <w:bookmarkStart w:id="952" w:name="_Toc97037755"/>
      <w:bookmarkStart w:id="953" w:name="_Toc100939964"/>
      <w:bookmarkStart w:id="954" w:name="_Toc104546830"/>
      <w:bookmarkStart w:id="955" w:name="_Toc112937877"/>
      <w:bookmarkStart w:id="956" w:name="_Toc114134634"/>
      <w:bookmarkStart w:id="95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958" w:name="_Toc162009144"/>
      <w:bookmarkStart w:id="959" w:name="_Toc170160905"/>
      <w:bookmarkStart w:id="960" w:name="_Toc175843952"/>
      <w:bookmarkStart w:id="961" w:name="_Toc180485654"/>
      <w:bookmarkStart w:id="962" w:name="_Toc185517785"/>
      <w:bookmarkStart w:id="963" w:name="_Toc192875193"/>
      <w:bookmarkStart w:id="964" w:name="_Toc199449764"/>
      <w:r w:rsidRPr="006C7DEC">
        <w:t>4.2.2.8.3</w:t>
      </w:r>
      <w:r w:rsidRPr="006C7DEC">
        <w:tab/>
        <w:t>Notification about data or analytics that are about to be deleted</w:t>
      </w:r>
      <w:bookmarkEnd w:id="958"/>
      <w:bookmarkEnd w:id="959"/>
      <w:bookmarkEnd w:id="960"/>
      <w:bookmarkEnd w:id="961"/>
      <w:bookmarkEnd w:id="962"/>
      <w:bookmarkEnd w:id="963"/>
      <w:bookmarkEnd w:id="964"/>
      <w:r w:rsidRPr="006C7DEC">
        <w:t xml:space="preserve"> </w:t>
      </w:r>
    </w:p>
    <w:p w14:paraId="17C1B60D" w14:textId="77777777" w:rsidR="009D6D52" w:rsidRPr="006C7DEC" w:rsidRDefault="009D6D52" w:rsidP="009D6D52">
      <w:bookmarkStart w:id="965" w:name="_Toc133434760"/>
      <w:bookmarkStart w:id="966" w:name="_Toc138693943"/>
      <w:bookmarkStart w:id="967" w:name="_Toc148535653"/>
      <w:bookmarkStart w:id="968" w:name="_Toc162009145"/>
      <w:r w:rsidRPr="006C7DEC">
        <w:t>Figure 4.2.2.8.3-1 shows a scenario where the ADRF sends a request to the NF service consumer to notify it about data or analytics that are about to be deleted.</w:t>
      </w:r>
    </w:p>
    <w:bookmarkStart w:id="969" w:name="_MON_1762057547"/>
    <w:bookmarkEnd w:id="969"/>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2pt;height:138.35pt;mso-width-percent:0;mso-height-percent:0;mso-width-percent:0;mso-height-percent:0" o:ole="">
            <v:imagedata r:id="rId30" o:title=""/>
          </v:shape>
          <o:OLEObject Type="Embed" ProgID="Word.Document.8" ShapeID="_x0000_i1035" DrawAspect="Content" ObjectID="_1810062587"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970" w:name="_Toc170160906"/>
      <w:bookmarkStart w:id="971" w:name="_Toc175843953"/>
      <w:bookmarkStart w:id="972" w:name="_Toc180485655"/>
      <w:bookmarkStart w:id="973" w:name="_Toc185517786"/>
      <w:bookmarkStart w:id="974" w:name="_Toc192875194"/>
      <w:bookmarkStart w:id="975" w:name="_Toc199449765"/>
      <w:r>
        <w:t>4.2.2.9</w:t>
      </w:r>
      <w:r>
        <w:tab/>
        <w:t>Nadrf_DataManagement_Delete service operation</w:t>
      </w:r>
      <w:bookmarkEnd w:id="949"/>
      <w:bookmarkEnd w:id="950"/>
      <w:bookmarkEnd w:id="951"/>
      <w:bookmarkEnd w:id="952"/>
      <w:bookmarkEnd w:id="953"/>
      <w:bookmarkEnd w:id="954"/>
      <w:bookmarkEnd w:id="955"/>
      <w:bookmarkEnd w:id="956"/>
      <w:bookmarkEnd w:id="957"/>
      <w:bookmarkEnd w:id="965"/>
      <w:bookmarkEnd w:id="966"/>
      <w:bookmarkEnd w:id="967"/>
      <w:bookmarkEnd w:id="968"/>
      <w:bookmarkEnd w:id="970"/>
      <w:bookmarkEnd w:id="971"/>
      <w:bookmarkEnd w:id="972"/>
      <w:bookmarkEnd w:id="973"/>
      <w:bookmarkEnd w:id="974"/>
      <w:bookmarkEnd w:id="975"/>
    </w:p>
    <w:p w14:paraId="7AE124AC" w14:textId="77777777" w:rsidR="00E9750A" w:rsidRDefault="00A16F12">
      <w:pPr>
        <w:pStyle w:val="50"/>
      </w:pPr>
      <w:bookmarkStart w:id="976" w:name="_Toc89426564"/>
      <w:bookmarkStart w:id="977" w:name="_Toc94020349"/>
      <w:bookmarkStart w:id="978" w:name="_Toc97034879"/>
      <w:bookmarkStart w:id="979" w:name="_Toc97037756"/>
      <w:bookmarkStart w:id="980" w:name="_Toc100939965"/>
      <w:bookmarkStart w:id="981" w:name="_Toc104546831"/>
      <w:bookmarkStart w:id="982" w:name="_Toc112937878"/>
      <w:bookmarkStart w:id="983" w:name="_Toc114134635"/>
      <w:bookmarkStart w:id="984" w:name="_Toc120681574"/>
      <w:bookmarkStart w:id="985" w:name="_Toc133434761"/>
      <w:bookmarkStart w:id="986" w:name="_Toc138693944"/>
      <w:bookmarkStart w:id="987" w:name="_Toc148535654"/>
      <w:bookmarkStart w:id="988" w:name="_Toc162009146"/>
      <w:bookmarkStart w:id="989" w:name="_Toc170160907"/>
      <w:bookmarkStart w:id="990" w:name="_Toc175843954"/>
      <w:bookmarkStart w:id="991" w:name="_Toc180485656"/>
      <w:bookmarkStart w:id="992" w:name="_Toc185517787"/>
      <w:bookmarkStart w:id="993" w:name="_Toc192875195"/>
      <w:bookmarkStart w:id="994" w:name="_Toc199449766"/>
      <w:r>
        <w:t>4.2.2.9.1</w:t>
      </w:r>
      <w:r>
        <w:tab/>
        <w:t>General</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48D96A" w14:textId="77777777" w:rsidR="00E9750A" w:rsidRDefault="00A16F12">
      <w:bookmarkStart w:id="995" w:name="_Hlk83722130"/>
      <w:r>
        <w:t>The Nadrf_DataManagement_Delete service operation is used by an NF service consumer to delete stored data or analytics.</w:t>
      </w:r>
      <w:bookmarkEnd w:id="995"/>
    </w:p>
    <w:p w14:paraId="47C985F5" w14:textId="77777777" w:rsidR="00E9750A" w:rsidRDefault="00A16F12">
      <w:pPr>
        <w:pStyle w:val="50"/>
      </w:pPr>
      <w:bookmarkStart w:id="996" w:name="_Toc89426565"/>
      <w:bookmarkStart w:id="997" w:name="_Toc94020350"/>
      <w:bookmarkStart w:id="998" w:name="_Toc97034880"/>
      <w:bookmarkStart w:id="999" w:name="_Toc97037757"/>
      <w:bookmarkStart w:id="1000" w:name="_Toc100939966"/>
      <w:bookmarkStart w:id="1001" w:name="_Toc104546832"/>
      <w:bookmarkStart w:id="1002" w:name="_Toc112937879"/>
      <w:bookmarkStart w:id="1003" w:name="_Toc114134636"/>
      <w:bookmarkStart w:id="1004" w:name="_Toc120681575"/>
      <w:bookmarkStart w:id="1005" w:name="_Toc133434762"/>
      <w:bookmarkStart w:id="1006" w:name="_Toc138693945"/>
      <w:bookmarkStart w:id="1007" w:name="_Toc148535655"/>
      <w:bookmarkStart w:id="1008" w:name="_Toc162009147"/>
      <w:bookmarkStart w:id="1009" w:name="_Toc170160908"/>
      <w:bookmarkStart w:id="1010" w:name="_Toc175843955"/>
      <w:bookmarkStart w:id="1011" w:name="_Toc180485657"/>
      <w:bookmarkStart w:id="1012" w:name="_Toc185517788"/>
      <w:bookmarkStart w:id="1013" w:name="_Toc192875196"/>
      <w:bookmarkStart w:id="1014" w:name="_Toc199449767"/>
      <w:r>
        <w:t>4.2.2.9.2</w:t>
      </w:r>
      <w:r>
        <w:tab/>
        <w:t>Requesting removal of stored data or analytics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bookmarkEnd w:id="556"/>
    <w:bookmarkEnd w:id="557"/>
    <w:bookmarkEnd w:id="558"/>
    <w:bookmarkEnd w:id="559"/>
    <w:bookmarkEnd w:id="560"/>
    <w:p w14:paraId="1924E8AA" w14:textId="77777777" w:rsidR="00E9750A" w:rsidRDefault="00A16F12">
      <w:r>
        <w:t xml:space="preserve">Figure 4.2.2.9.2-1 shows a scenario </w:t>
      </w:r>
      <w:bookmarkStart w:id="1015" w:name="_Hlk83722186"/>
      <w:r>
        <w:t>where the NF service consumer sends a request to the ADRF to</w:t>
      </w:r>
      <w:bookmarkEnd w:id="1015"/>
      <w:r>
        <w:t xml:space="preserve"> delete stored data or analytics.</w:t>
      </w:r>
    </w:p>
    <w:bookmarkStart w:id="1016"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15pt;height:149.65pt;mso-width-percent:0;mso-height-percent:0;mso-width-percent:0;mso-height-percent:0" o:ole="">
            <v:imagedata r:id="rId32" o:title=""/>
          </v:shape>
          <o:OLEObject Type="Embed" ProgID="Visio.Drawing.15" ShapeID="_x0000_i1036" DrawAspect="Content" ObjectID="_1810062588" r:id="rId33"/>
        </w:object>
      </w:r>
      <w:bookmarkEnd w:id="1016"/>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017" w:name="_Hlk83722371"/>
      <w:r>
        <w:t>representing an "Individual ADRF Data Store Record" resource, as shown in figure 4.2.2.9.2-1, step 1,</w:t>
      </w:r>
      <w:bookmarkEnd w:id="1017"/>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018" w:name="_Toc97034881"/>
      <w:bookmarkStart w:id="1019" w:name="_Toc97037758"/>
      <w:bookmarkStart w:id="1020" w:name="_Toc100939967"/>
      <w:bookmarkStart w:id="1021" w:name="_Toc104546833"/>
      <w:bookmarkStart w:id="1022" w:name="_Toc112937880"/>
      <w:bookmarkStart w:id="1023" w:name="_Toc114134637"/>
      <w:bookmarkStart w:id="1024" w:name="_Toc120681576"/>
      <w:bookmarkStart w:id="1025" w:name="_Toc133434763"/>
      <w:bookmarkStart w:id="1026" w:name="_Toc138693946"/>
      <w:bookmarkStart w:id="1027" w:name="_Toc148535656"/>
      <w:bookmarkStart w:id="1028" w:name="_Toc162009148"/>
      <w:bookmarkStart w:id="1029" w:name="_Toc170160909"/>
      <w:bookmarkStart w:id="1030" w:name="_Toc175843956"/>
      <w:bookmarkStart w:id="1031" w:name="_Toc180485658"/>
      <w:bookmarkStart w:id="1032" w:name="_Toc185517789"/>
      <w:bookmarkStart w:id="1033" w:name="_Toc192875197"/>
      <w:bookmarkStart w:id="1034" w:name="_Toc199449768"/>
      <w:bookmarkEnd w:id="561"/>
      <w:bookmarkEnd w:id="562"/>
      <w:bookmarkEnd w:id="563"/>
      <w:bookmarkEnd w:id="564"/>
      <w:bookmarkEnd w:id="565"/>
      <w:bookmarkEnd w:id="566"/>
      <w:bookmarkEnd w:id="567"/>
      <w:r>
        <w:t>4.2.2.9.3</w:t>
      </w:r>
      <w:r>
        <w:tab/>
        <w:t>Requesting removal of stored data or analytics using data or analytics specification</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65pt;height:149.65pt;mso-width-percent:0;mso-height-percent:0;mso-width-percent:0;mso-height-percent:0" o:ole="">
            <v:imagedata r:id="rId34" o:title=""/>
          </v:shape>
          <o:OLEObject Type="Embed" ProgID="Visio.Drawing.15" ShapeID="_x0000_i1037" DrawAspect="Content" ObjectID="_1810062589"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035" w:name="_Toc148535657"/>
      <w:bookmarkStart w:id="1036" w:name="_Toc162009149"/>
      <w:bookmarkStart w:id="1037" w:name="_Toc170160910"/>
      <w:bookmarkStart w:id="1038" w:name="_Toc175843957"/>
      <w:bookmarkStart w:id="1039" w:name="_Toc180485659"/>
      <w:bookmarkStart w:id="1040" w:name="_Toc185517790"/>
      <w:bookmarkStart w:id="1041" w:name="_Toc192875198"/>
      <w:bookmarkStart w:id="1042" w:name="_Toc199449769"/>
      <w:r>
        <w:t>4.3</w:t>
      </w:r>
      <w:r>
        <w:tab/>
        <w:t>Nadrf_ MLModelManagement Service</w:t>
      </w:r>
      <w:bookmarkEnd w:id="1035"/>
      <w:bookmarkEnd w:id="1036"/>
      <w:bookmarkEnd w:id="1037"/>
      <w:bookmarkEnd w:id="1038"/>
      <w:bookmarkEnd w:id="1039"/>
      <w:bookmarkEnd w:id="1040"/>
      <w:bookmarkEnd w:id="1041"/>
      <w:bookmarkEnd w:id="1042"/>
    </w:p>
    <w:p w14:paraId="73738A6F" w14:textId="77777777" w:rsidR="00356552" w:rsidRDefault="00356552" w:rsidP="00356552">
      <w:pPr>
        <w:pStyle w:val="31"/>
      </w:pPr>
      <w:bookmarkStart w:id="1043" w:name="_Toc148535658"/>
      <w:bookmarkStart w:id="1044" w:name="_Toc162009150"/>
      <w:bookmarkStart w:id="1045" w:name="_Toc170160911"/>
      <w:bookmarkStart w:id="1046" w:name="_Toc175843958"/>
      <w:bookmarkStart w:id="1047" w:name="_Toc180485660"/>
      <w:bookmarkStart w:id="1048" w:name="_Toc185517791"/>
      <w:bookmarkStart w:id="1049" w:name="_Toc192875199"/>
      <w:bookmarkStart w:id="1050" w:name="_Toc199449770"/>
      <w:r>
        <w:t>4.3.1</w:t>
      </w:r>
      <w:r>
        <w:tab/>
        <w:t>Service Description</w:t>
      </w:r>
      <w:bookmarkEnd w:id="1043"/>
      <w:bookmarkEnd w:id="1044"/>
      <w:bookmarkEnd w:id="1045"/>
      <w:bookmarkEnd w:id="1046"/>
      <w:bookmarkEnd w:id="1047"/>
      <w:bookmarkEnd w:id="1048"/>
      <w:bookmarkEnd w:id="1049"/>
      <w:bookmarkEnd w:id="1050"/>
    </w:p>
    <w:p w14:paraId="3292B9AA" w14:textId="77777777" w:rsidR="00356552" w:rsidRDefault="00356552" w:rsidP="00356552">
      <w:pPr>
        <w:pStyle w:val="41"/>
      </w:pPr>
      <w:bookmarkStart w:id="1051" w:name="_Toc148535659"/>
      <w:bookmarkStart w:id="1052" w:name="_Toc162009151"/>
      <w:bookmarkStart w:id="1053" w:name="_Toc170160912"/>
      <w:bookmarkStart w:id="1054" w:name="_Toc175843959"/>
      <w:bookmarkStart w:id="1055" w:name="_Toc180485661"/>
      <w:bookmarkStart w:id="1056" w:name="_Toc185517792"/>
      <w:bookmarkStart w:id="1057" w:name="_Toc192875200"/>
      <w:bookmarkStart w:id="1058" w:name="_Toc199449771"/>
      <w:r>
        <w:t>4.3.</w:t>
      </w:r>
      <w:r>
        <w:rPr>
          <w:lang w:eastAsia="zh-CN"/>
        </w:rPr>
        <w:t>1.1</w:t>
      </w:r>
      <w:r>
        <w:tab/>
      </w:r>
      <w:r>
        <w:rPr>
          <w:lang w:eastAsia="zh-CN"/>
        </w:rPr>
        <w:t>Overview</w:t>
      </w:r>
      <w:bookmarkEnd w:id="1051"/>
      <w:bookmarkEnd w:id="1052"/>
      <w:bookmarkEnd w:id="1053"/>
      <w:bookmarkEnd w:id="1054"/>
      <w:bookmarkEnd w:id="1055"/>
      <w:bookmarkEnd w:id="1056"/>
      <w:bookmarkEnd w:id="1057"/>
      <w:bookmarkEnd w:id="1058"/>
    </w:p>
    <w:p w14:paraId="124EC3DE" w14:textId="77777777" w:rsidR="00832B49" w:rsidRDefault="00832B49" w:rsidP="00832B49">
      <w:bookmarkStart w:id="1059"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060" w:name="_Toc162009152"/>
      <w:bookmarkStart w:id="1061" w:name="_Toc170160913"/>
      <w:bookmarkStart w:id="1062" w:name="_Toc175843960"/>
      <w:bookmarkStart w:id="1063" w:name="_Toc180485662"/>
      <w:bookmarkStart w:id="1064" w:name="_Toc185517793"/>
      <w:bookmarkStart w:id="1065" w:name="_Toc192875201"/>
      <w:bookmarkStart w:id="1066" w:name="_Toc199449772"/>
      <w:r>
        <w:lastRenderedPageBreak/>
        <w:t>4.3.1.2</w:t>
      </w:r>
      <w:r>
        <w:tab/>
        <w:t>Service Architecture</w:t>
      </w:r>
      <w:bookmarkEnd w:id="1059"/>
      <w:bookmarkEnd w:id="1060"/>
      <w:bookmarkEnd w:id="1061"/>
      <w:bookmarkEnd w:id="1062"/>
      <w:bookmarkEnd w:id="1063"/>
      <w:bookmarkEnd w:id="1064"/>
      <w:bookmarkEnd w:id="1065"/>
      <w:bookmarkEnd w:id="1066"/>
    </w:p>
    <w:p w14:paraId="6D4FC8AF" w14:textId="77777777" w:rsidR="00CA68FF" w:rsidRDefault="00CA68FF" w:rsidP="00CA68FF">
      <w:bookmarkStart w:id="1067" w:name="_Toc148535661"/>
      <w:bookmarkStart w:id="1068" w:name="_Toc162009153"/>
      <w:bookmarkStart w:id="1069" w:name="_Toc170160914"/>
      <w:bookmarkStart w:id="1070" w:name="_Toc175843961"/>
      <w:bookmarkStart w:id="1071" w:name="_Toc180485663"/>
      <w:bookmarkStart w:id="1072"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8.6pt;height:139.6pt" o:ole="">
            <v:imagedata r:id="rId36" o:title=""/>
          </v:shape>
          <o:OLEObject Type="Embed" ProgID="Visio.Drawing.15" ShapeID="_x0000_i1038" DrawAspect="Content" ObjectID="_1810062590"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2.25pt;height:146.5pt" o:ole="">
            <v:imagedata r:id="rId38" o:title=""/>
          </v:shape>
          <o:OLEObject Type="Embed" ProgID="Visio.Drawing.15" ShapeID="_x0000_i1039" DrawAspect="Content" ObjectID="_1810062591"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073" w:name="_Toc192875202"/>
      <w:bookmarkStart w:id="1074" w:name="_Toc199449773"/>
      <w:r>
        <w:rPr>
          <w:lang w:val="en-US"/>
        </w:rPr>
        <w:t>4.3.</w:t>
      </w:r>
      <w:r>
        <w:rPr>
          <w:lang w:val="en-US" w:eastAsia="zh-CN"/>
        </w:rPr>
        <w:t>1.3</w:t>
      </w:r>
      <w:r>
        <w:rPr>
          <w:lang w:val="en-US"/>
        </w:rPr>
        <w:tab/>
        <w:t>Network Functions</w:t>
      </w:r>
      <w:bookmarkEnd w:id="1067"/>
      <w:bookmarkEnd w:id="1068"/>
      <w:bookmarkEnd w:id="1069"/>
      <w:bookmarkEnd w:id="1070"/>
      <w:bookmarkEnd w:id="1071"/>
      <w:bookmarkEnd w:id="1072"/>
      <w:bookmarkEnd w:id="1073"/>
      <w:bookmarkEnd w:id="1074"/>
    </w:p>
    <w:p w14:paraId="27896FDA" w14:textId="77777777" w:rsidR="00356552" w:rsidRDefault="00356552" w:rsidP="00356552">
      <w:pPr>
        <w:pStyle w:val="50"/>
        <w:rPr>
          <w:lang w:eastAsia="zh-CN"/>
        </w:rPr>
      </w:pPr>
      <w:bookmarkStart w:id="1075" w:name="_Toc148535662"/>
      <w:bookmarkStart w:id="1076" w:name="_Toc162009154"/>
      <w:bookmarkStart w:id="1077" w:name="_Toc170160915"/>
      <w:bookmarkStart w:id="1078" w:name="_Toc175843962"/>
      <w:bookmarkStart w:id="1079" w:name="_Toc180485664"/>
      <w:bookmarkStart w:id="1080" w:name="_Toc185517795"/>
      <w:bookmarkStart w:id="1081" w:name="_Toc192875203"/>
      <w:bookmarkStart w:id="1082" w:name="_Toc199449774"/>
      <w:r>
        <w:t>4.3.</w:t>
      </w:r>
      <w:r>
        <w:rPr>
          <w:lang w:eastAsia="zh-CN"/>
        </w:rPr>
        <w:t>1.3.1</w:t>
      </w:r>
      <w:r>
        <w:tab/>
        <w:t>Analytics Data Repository Function (ADRF)</w:t>
      </w:r>
      <w:bookmarkEnd w:id="1075"/>
      <w:bookmarkEnd w:id="1076"/>
      <w:bookmarkEnd w:id="1077"/>
      <w:bookmarkEnd w:id="1078"/>
      <w:bookmarkEnd w:id="1079"/>
      <w:bookmarkEnd w:id="1080"/>
      <w:bookmarkEnd w:id="1081"/>
      <w:bookmarkEnd w:id="1082"/>
    </w:p>
    <w:p w14:paraId="7CD3A6DF" w14:textId="7D2B7F86" w:rsidR="001535D4" w:rsidRDefault="001535D4" w:rsidP="001535D4">
      <w:bookmarkStart w:id="1083" w:name="_Toc148535663"/>
      <w:bookmarkStart w:id="1084"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085" w:name="_Toc170160916"/>
      <w:bookmarkStart w:id="1086" w:name="_Toc175843963"/>
      <w:bookmarkStart w:id="1087" w:name="_Toc180485665"/>
      <w:bookmarkStart w:id="1088" w:name="_Toc185517796"/>
      <w:bookmarkStart w:id="1089" w:name="_Toc192875204"/>
      <w:bookmarkStart w:id="1090" w:name="_Toc199449775"/>
      <w:r>
        <w:t>4.3.</w:t>
      </w:r>
      <w:r>
        <w:rPr>
          <w:lang w:eastAsia="zh-CN"/>
        </w:rPr>
        <w:t>1.3.2</w:t>
      </w:r>
      <w:r>
        <w:tab/>
      </w:r>
      <w:r>
        <w:rPr>
          <w:lang w:eastAsia="zh-CN"/>
        </w:rPr>
        <w:t>NF Service Consumers</w:t>
      </w:r>
      <w:bookmarkEnd w:id="1083"/>
      <w:bookmarkEnd w:id="1084"/>
      <w:bookmarkEnd w:id="1085"/>
      <w:bookmarkEnd w:id="1086"/>
      <w:bookmarkEnd w:id="1087"/>
      <w:bookmarkEnd w:id="1088"/>
      <w:bookmarkEnd w:id="1089"/>
      <w:bookmarkEnd w:id="1090"/>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1091" w:name="_Toc148535664"/>
      <w:bookmarkStart w:id="1092" w:name="_Toc162009156"/>
      <w:bookmarkStart w:id="1093" w:name="_Toc170160917"/>
      <w:bookmarkStart w:id="1094" w:name="_Toc175843964"/>
      <w:bookmarkStart w:id="1095" w:name="_Toc180485666"/>
      <w:bookmarkStart w:id="1096" w:name="_Toc185517797"/>
      <w:bookmarkStart w:id="1097" w:name="_Toc192875205"/>
      <w:bookmarkStart w:id="1098" w:name="_Toc199449776"/>
      <w:r>
        <w:t>4.3.2</w:t>
      </w:r>
      <w:r>
        <w:tab/>
        <w:t>Service Operations</w:t>
      </w:r>
      <w:bookmarkEnd w:id="1091"/>
      <w:bookmarkEnd w:id="1092"/>
      <w:bookmarkEnd w:id="1093"/>
      <w:bookmarkEnd w:id="1094"/>
      <w:bookmarkEnd w:id="1095"/>
      <w:bookmarkEnd w:id="1096"/>
      <w:bookmarkEnd w:id="1097"/>
      <w:bookmarkEnd w:id="1098"/>
    </w:p>
    <w:p w14:paraId="7C9BC013" w14:textId="77777777" w:rsidR="00356552" w:rsidRDefault="00356552" w:rsidP="00356552">
      <w:pPr>
        <w:pStyle w:val="41"/>
      </w:pPr>
      <w:bookmarkStart w:id="1099" w:name="_Toc148535665"/>
      <w:bookmarkStart w:id="1100" w:name="_Toc162009157"/>
      <w:bookmarkStart w:id="1101" w:name="_Toc170160918"/>
      <w:bookmarkStart w:id="1102" w:name="_Toc175843965"/>
      <w:bookmarkStart w:id="1103" w:name="_Toc180485667"/>
      <w:bookmarkStart w:id="1104" w:name="_Toc185517798"/>
      <w:bookmarkStart w:id="1105" w:name="_Toc192875206"/>
      <w:bookmarkStart w:id="1106" w:name="_Toc199449777"/>
      <w:r>
        <w:t>4.3.2.1</w:t>
      </w:r>
      <w:r>
        <w:tab/>
        <w:t>Introduction</w:t>
      </w:r>
      <w:bookmarkEnd w:id="1099"/>
      <w:bookmarkEnd w:id="1100"/>
      <w:bookmarkEnd w:id="1101"/>
      <w:bookmarkEnd w:id="1102"/>
      <w:bookmarkEnd w:id="1103"/>
      <w:bookmarkEnd w:id="1104"/>
      <w:bookmarkEnd w:id="1105"/>
      <w:bookmarkEnd w:id="1106"/>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107" w:name="_Toc148535666"/>
      <w:bookmarkStart w:id="1108" w:name="_Toc162009158"/>
      <w:bookmarkStart w:id="1109" w:name="_Toc170160919"/>
      <w:bookmarkStart w:id="1110" w:name="_Toc175843966"/>
      <w:bookmarkStart w:id="1111" w:name="_Toc180485668"/>
      <w:bookmarkStart w:id="1112"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113" w:name="_Toc192875207"/>
      <w:bookmarkStart w:id="1114" w:name="_Toc199449778"/>
      <w:r>
        <w:t>4.3.2.2</w:t>
      </w:r>
      <w:r>
        <w:tab/>
        <w:t>Nadrf_</w:t>
      </w:r>
      <w:bookmarkStart w:id="1115" w:name="_Hlk138939161"/>
      <w:r>
        <w:t>MLModelManagement</w:t>
      </w:r>
      <w:bookmarkEnd w:id="1115"/>
      <w:r>
        <w:t>_StorageRequest service operation</w:t>
      </w:r>
      <w:bookmarkEnd w:id="1107"/>
      <w:bookmarkEnd w:id="1108"/>
      <w:bookmarkEnd w:id="1109"/>
      <w:bookmarkEnd w:id="1110"/>
      <w:bookmarkEnd w:id="1111"/>
      <w:bookmarkEnd w:id="1112"/>
      <w:bookmarkEnd w:id="1113"/>
      <w:bookmarkEnd w:id="1114"/>
    </w:p>
    <w:p w14:paraId="64079C9A" w14:textId="77777777" w:rsidR="00356552" w:rsidRDefault="00356552" w:rsidP="00356552">
      <w:pPr>
        <w:pStyle w:val="50"/>
      </w:pPr>
      <w:bookmarkStart w:id="1116" w:name="_Toc148535667"/>
      <w:bookmarkStart w:id="1117" w:name="_Toc162009159"/>
      <w:bookmarkStart w:id="1118" w:name="_Toc170160920"/>
      <w:bookmarkStart w:id="1119" w:name="_Toc175843967"/>
      <w:bookmarkStart w:id="1120" w:name="_Toc180485669"/>
      <w:bookmarkStart w:id="1121" w:name="_Toc185517800"/>
      <w:bookmarkStart w:id="1122" w:name="_Toc192875208"/>
      <w:bookmarkStart w:id="1123" w:name="_Toc199449779"/>
      <w:r>
        <w:t>4.3.2.2.1</w:t>
      </w:r>
      <w:r>
        <w:tab/>
        <w:t>General</w:t>
      </w:r>
      <w:bookmarkEnd w:id="1116"/>
      <w:bookmarkEnd w:id="1117"/>
      <w:bookmarkEnd w:id="1118"/>
      <w:bookmarkEnd w:id="1119"/>
      <w:bookmarkEnd w:id="1120"/>
      <w:bookmarkEnd w:id="1121"/>
      <w:bookmarkEnd w:id="1122"/>
      <w:bookmarkEnd w:id="1123"/>
    </w:p>
    <w:p w14:paraId="43D4ECD0" w14:textId="6E8A56E4" w:rsidR="001535D4" w:rsidRDefault="001535D4" w:rsidP="001535D4">
      <w:bookmarkStart w:id="1124" w:name="_Toc148535668"/>
      <w:bookmarkStart w:id="1125"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126" w:name="_Toc170160921"/>
      <w:bookmarkStart w:id="1127" w:name="_Toc175843968"/>
      <w:bookmarkStart w:id="1128" w:name="_Toc180485670"/>
      <w:bookmarkStart w:id="1129" w:name="_Toc185517801"/>
      <w:bookmarkStart w:id="1130" w:name="_Toc192875209"/>
      <w:bookmarkStart w:id="1131" w:name="_Toc199449780"/>
      <w:r>
        <w:t>4.3.2.2.2</w:t>
      </w:r>
      <w:r>
        <w:tab/>
        <w:t>Request Storage of ML model(s)</w:t>
      </w:r>
      <w:bookmarkEnd w:id="1124"/>
      <w:bookmarkEnd w:id="1125"/>
      <w:bookmarkEnd w:id="1126"/>
      <w:bookmarkEnd w:id="1127"/>
      <w:bookmarkEnd w:id="1128"/>
      <w:bookmarkEnd w:id="1129"/>
      <w:bookmarkEnd w:id="1130"/>
      <w:bookmarkEnd w:id="1131"/>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5pt;height:167.8pt;mso-width-percent:0;mso-height-percent:0;mso-width-percent:0;mso-height-percent:0" o:ole="">
            <v:imagedata r:id="rId40" o:title=""/>
          </v:shape>
          <o:OLEObject Type="Embed" ProgID="Visio.Drawing.15" ShapeID="_x0000_i1040" DrawAspect="Content" ObjectID="_1810062592"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132" w:name="_Hlk135843134"/>
      <w:bookmarkStart w:id="1133"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134" w:name="_Toc170160922"/>
      <w:bookmarkStart w:id="1135" w:name="_Toc175843969"/>
      <w:bookmarkStart w:id="1136" w:name="_Toc180485671"/>
      <w:bookmarkStart w:id="1137" w:name="_Toc185517802"/>
      <w:bookmarkStart w:id="1138" w:name="_Toc192875210"/>
      <w:bookmarkStart w:id="1139" w:name="_Toc199449781"/>
      <w:r>
        <w:t>4.3.2.2.3</w:t>
      </w:r>
      <w:r>
        <w:tab/>
        <w:t>Update Storage of ML model(s)</w:t>
      </w:r>
      <w:bookmarkEnd w:id="1134"/>
      <w:bookmarkEnd w:id="1135"/>
      <w:bookmarkEnd w:id="1136"/>
      <w:bookmarkEnd w:id="1137"/>
      <w:bookmarkEnd w:id="1138"/>
      <w:bookmarkEnd w:id="1139"/>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9pt;height:132.1pt;mso-width-percent:0;mso-height-percent:0;mso-width-percent:0;mso-height-percent:0" o:ole="">
            <v:imagedata r:id="rId42" o:title=""/>
          </v:shape>
          <o:OLEObject Type="Embed" ProgID="Visio.Drawing.11" ShapeID="_x0000_i1041" DrawAspect="Content" ObjectID="_1810062593"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140" w:name="_Toc162009161"/>
      <w:bookmarkStart w:id="1141" w:name="_Toc170160923"/>
      <w:bookmarkStart w:id="1142" w:name="_Toc175843970"/>
      <w:bookmarkStart w:id="1143" w:name="_Toc180485672"/>
      <w:bookmarkStart w:id="1144" w:name="_Toc185517803"/>
      <w:bookmarkStart w:id="1145" w:name="_Toc192875211"/>
      <w:bookmarkStart w:id="1146" w:name="_Toc199449782"/>
      <w:bookmarkEnd w:id="1132"/>
      <w:r>
        <w:t>4.3.2.3</w:t>
      </w:r>
      <w:r>
        <w:tab/>
        <w:t>Nadrf_MLModelManagement_RetrievalRequest service operation</w:t>
      </w:r>
      <w:bookmarkEnd w:id="1133"/>
      <w:bookmarkEnd w:id="1140"/>
      <w:bookmarkEnd w:id="1141"/>
      <w:bookmarkEnd w:id="1142"/>
      <w:bookmarkEnd w:id="1143"/>
      <w:bookmarkEnd w:id="1144"/>
      <w:bookmarkEnd w:id="1145"/>
      <w:bookmarkEnd w:id="1146"/>
    </w:p>
    <w:p w14:paraId="642AE5A6" w14:textId="77777777" w:rsidR="004C60A9" w:rsidRDefault="004C60A9" w:rsidP="004C60A9">
      <w:pPr>
        <w:pStyle w:val="50"/>
      </w:pPr>
      <w:bookmarkStart w:id="1147" w:name="_Toc148535670"/>
      <w:bookmarkStart w:id="1148" w:name="_Toc162009162"/>
      <w:bookmarkStart w:id="1149" w:name="_Toc170160924"/>
      <w:bookmarkStart w:id="1150" w:name="_Toc175843971"/>
      <w:bookmarkStart w:id="1151" w:name="_Toc180485673"/>
      <w:bookmarkStart w:id="1152" w:name="_Toc185517804"/>
      <w:bookmarkStart w:id="1153" w:name="_Toc192875212"/>
      <w:bookmarkStart w:id="1154" w:name="_Toc199449783"/>
      <w:r>
        <w:t>4.3.2.3.1</w:t>
      </w:r>
      <w:r>
        <w:tab/>
        <w:t>General</w:t>
      </w:r>
      <w:bookmarkEnd w:id="1147"/>
      <w:bookmarkEnd w:id="1148"/>
      <w:bookmarkEnd w:id="1149"/>
      <w:bookmarkEnd w:id="1150"/>
      <w:bookmarkEnd w:id="1151"/>
      <w:bookmarkEnd w:id="1152"/>
      <w:bookmarkEnd w:id="1153"/>
      <w:bookmarkEnd w:id="115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155" w:name="_Toc148535671"/>
      <w:bookmarkStart w:id="1156" w:name="_Toc162009163"/>
      <w:bookmarkStart w:id="1157" w:name="_Toc170160925"/>
      <w:bookmarkStart w:id="1158" w:name="_Toc175843972"/>
      <w:bookmarkStart w:id="1159" w:name="_Toc180485674"/>
      <w:bookmarkStart w:id="1160" w:name="_Toc185517805"/>
      <w:bookmarkStart w:id="1161" w:name="_Toc192875213"/>
      <w:bookmarkStart w:id="1162" w:name="_Toc199449784"/>
      <w:r>
        <w:t>4.3.2.3.2</w:t>
      </w:r>
      <w:r>
        <w:tab/>
        <w:t>Request and get stored ML model(s) from ADRF ML Model Store</w:t>
      </w:r>
      <w:bookmarkEnd w:id="1155"/>
      <w:bookmarkEnd w:id="1156"/>
      <w:bookmarkEnd w:id="1157"/>
      <w:bookmarkEnd w:id="1158"/>
      <w:bookmarkEnd w:id="1159"/>
      <w:bookmarkEnd w:id="1160"/>
      <w:bookmarkEnd w:id="1161"/>
      <w:bookmarkEnd w:id="1162"/>
    </w:p>
    <w:p w14:paraId="465B6A1E" w14:textId="77777777" w:rsidR="00832B49" w:rsidRDefault="00832B49" w:rsidP="00832B49">
      <w:bookmarkStart w:id="1163"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2.15pt;mso-width-percent:0;mso-height-percent:0;mso-width-percent:0;mso-height-percent:0" o:ole="">
            <v:imagedata r:id="rId44" o:title=""/>
          </v:shape>
          <o:OLEObject Type="Embed" ProgID="Visio.Drawing.15" ShapeID="_x0000_i1042" DrawAspect="Content" ObjectID="_1810062594"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164"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165" w:name="_Toc170160926"/>
      <w:bookmarkStart w:id="1166" w:name="_Toc175843973"/>
      <w:bookmarkStart w:id="1167" w:name="_Toc180485675"/>
      <w:bookmarkStart w:id="1168" w:name="_Toc185517806"/>
      <w:bookmarkStart w:id="1169" w:name="_Toc192875214"/>
      <w:bookmarkStart w:id="1170" w:name="_Toc199449785"/>
      <w:r>
        <w:t>4.3.2.4</w:t>
      </w:r>
      <w:r>
        <w:tab/>
        <w:t>Nadrf_MLModelManagement_Delete service operation</w:t>
      </w:r>
      <w:bookmarkEnd w:id="1163"/>
      <w:bookmarkEnd w:id="1164"/>
      <w:bookmarkEnd w:id="1165"/>
      <w:bookmarkEnd w:id="1166"/>
      <w:bookmarkEnd w:id="1167"/>
      <w:bookmarkEnd w:id="1168"/>
      <w:bookmarkEnd w:id="1169"/>
      <w:bookmarkEnd w:id="1170"/>
    </w:p>
    <w:p w14:paraId="1BB68217" w14:textId="77777777" w:rsidR="00356552" w:rsidRDefault="00356552" w:rsidP="00356552">
      <w:pPr>
        <w:pStyle w:val="50"/>
      </w:pPr>
      <w:bookmarkStart w:id="1171" w:name="_Toc148535673"/>
      <w:bookmarkStart w:id="1172" w:name="_Toc162009165"/>
      <w:bookmarkStart w:id="1173" w:name="_Toc170160927"/>
      <w:bookmarkStart w:id="1174" w:name="_Toc175843974"/>
      <w:bookmarkStart w:id="1175" w:name="_Toc180485676"/>
      <w:bookmarkStart w:id="1176" w:name="_Toc185517807"/>
      <w:bookmarkStart w:id="1177" w:name="_Toc192875215"/>
      <w:bookmarkStart w:id="1178" w:name="_Toc199449786"/>
      <w:r>
        <w:t>4.3.2.4.1</w:t>
      </w:r>
      <w:r>
        <w:tab/>
        <w:t>General</w:t>
      </w:r>
      <w:bookmarkEnd w:id="1171"/>
      <w:bookmarkEnd w:id="1172"/>
      <w:bookmarkEnd w:id="1173"/>
      <w:bookmarkEnd w:id="1174"/>
      <w:bookmarkEnd w:id="1175"/>
      <w:bookmarkEnd w:id="1176"/>
      <w:bookmarkEnd w:id="1177"/>
      <w:bookmarkEnd w:id="1178"/>
    </w:p>
    <w:p w14:paraId="1849453F" w14:textId="09B147AA" w:rsidR="001535D4" w:rsidRPr="006F7153" w:rsidRDefault="001535D4" w:rsidP="001535D4">
      <w:bookmarkStart w:id="1179" w:name="_Toc148535674"/>
      <w:bookmarkStart w:id="1180"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181" w:name="_Toc170160928"/>
      <w:bookmarkStart w:id="1182" w:name="_Toc175843975"/>
      <w:bookmarkStart w:id="1183" w:name="_Toc180485677"/>
      <w:bookmarkStart w:id="1184" w:name="_Toc185517808"/>
      <w:bookmarkStart w:id="1185" w:name="_Toc192875216"/>
      <w:bookmarkStart w:id="1186" w:name="_Toc199449787"/>
      <w:r>
        <w:t>4.3.2.4.2</w:t>
      </w:r>
      <w:r>
        <w:tab/>
        <w:t>Requesting removal of stored ML model(s)</w:t>
      </w:r>
      <w:bookmarkEnd w:id="1179"/>
      <w:bookmarkEnd w:id="1180"/>
      <w:bookmarkEnd w:id="1181"/>
      <w:bookmarkEnd w:id="1182"/>
      <w:bookmarkEnd w:id="1183"/>
      <w:bookmarkEnd w:id="1184"/>
      <w:bookmarkEnd w:id="1185"/>
      <w:bookmarkEnd w:id="1186"/>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5pt;height:167.8pt;mso-width-percent:0;mso-height-percent:0;mso-width-percent:0;mso-height-percent:0" o:ole="">
            <v:imagedata r:id="rId46" o:title=""/>
          </v:shape>
          <o:OLEObject Type="Embed" ProgID="Visio.Drawing.15" ShapeID="_x0000_i1043" DrawAspect="Content" ObjectID="_1810062595"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187" w:name="_Toc148535675"/>
      <w:bookmarkStart w:id="1188" w:name="_Toc510696597"/>
      <w:bookmarkStart w:id="1189" w:name="_Toc35971389"/>
      <w:bookmarkStart w:id="1190" w:name="_Toc36812120"/>
      <w:bookmarkStart w:id="1191" w:name="_Toc72766434"/>
      <w:bookmarkStart w:id="1192" w:name="_Toc72767001"/>
      <w:bookmarkStart w:id="1193" w:name="_Toc73042453"/>
      <w:bookmarkStart w:id="1194" w:name="_Toc81242797"/>
      <w:bookmarkStart w:id="1195" w:name="_Toc89426566"/>
      <w:bookmarkStart w:id="1196" w:name="_Toc94020351"/>
      <w:bookmarkStart w:id="1197" w:name="_Toc97034882"/>
      <w:bookmarkStart w:id="1198" w:name="_Toc97037759"/>
      <w:bookmarkStart w:id="1199" w:name="_Toc100939968"/>
      <w:bookmarkStart w:id="1200" w:name="_Toc104546834"/>
      <w:bookmarkStart w:id="1201" w:name="_Toc112937881"/>
      <w:bookmarkStart w:id="1202" w:name="_Toc114134638"/>
      <w:bookmarkStart w:id="1203" w:name="_Toc120681577"/>
      <w:bookmarkStart w:id="1204" w:name="_Toc133434764"/>
      <w:bookmarkStart w:id="1205"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206" w:name="_Toc162009167"/>
      <w:bookmarkStart w:id="1207" w:name="_Toc170160929"/>
      <w:bookmarkStart w:id="1208" w:name="_Toc175843976"/>
      <w:bookmarkStart w:id="1209" w:name="_Toc180485678"/>
      <w:bookmarkStart w:id="1210" w:name="_Toc185517809"/>
      <w:bookmarkStart w:id="1211" w:name="_Toc192875217"/>
      <w:bookmarkStart w:id="1212" w:name="_Toc199449788"/>
      <w:r>
        <w:t>4.3.2.4.3</w:t>
      </w:r>
      <w:r>
        <w:tab/>
        <w:t>Requesting removal of stored ML model(s) using unique ML model identifier</w:t>
      </w:r>
      <w:bookmarkEnd w:id="1187"/>
      <w:bookmarkEnd w:id="1206"/>
      <w:bookmarkEnd w:id="1207"/>
      <w:bookmarkEnd w:id="1208"/>
      <w:bookmarkEnd w:id="1209"/>
      <w:bookmarkEnd w:id="1210"/>
      <w:bookmarkEnd w:id="1211"/>
      <w:bookmarkEnd w:id="1212"/>
    </w:p>
    <w:p w14:paraId="266D1338" w14:textId="0965A521" w:rsidR="00832B49" w:rsidRDefault="00832B49" w:rsidP="007F4D70">
      <w:pPr>
        <w:rPr>
          <w:lang w:eastAsia="zh-CN"/>
        </w:rPr>
      </w:pPr>
      <w:bookmarkStart w:id="121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3pt;mso-width-percent:0;mso-height-percent:0;mso-width-percent:0;mso-height-percent:0" o:ole="">
            <v:imagedata r:id="rId48" o:title=""/>
          </v:shape>
          <o:OLEObject Type="Embed" ProgID="Visio.Drawing.15" ShapeID="_x0000_i1044" DrawAspect="Content" ObjectID="_1810062596"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214" w:name="_Toc162009168"/>
      <w:bookmarkStart w:id="1215" w:name="_Toc170160930"/>
      <w:bookmarkStart w:id="1216" w:name="_Toc175843977"/>
      <w:bookmarkStart w:id="1217" w:name="_Toc180485679"/>
      <w:bookmarkStart w:id="1218" w:name="_Toc185517810"/>
      <w:bookmarkStart w:id="1219" w:name="_Toc192875218"/>
      <w:bookmarkStart w:id="1220" w:name="_Toc199449789"/>
      <w:r>
        <w:t>5</w:t>
      </w:r>
      <w:r>
        <w:tab/>
        <w:t>API Definitions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13"/>
      <w:bookmarkEnd w:id="1214"/>
      <w:bookmarkEnd w:id="1215"/>
      <w:bookmarkEnd w:id="1216"/>
      <w:bookmarkEnd w:id="1217"/>
      <w:bookmarkEnd w:id="1218"/>
      <w:bookmarkEnd w:id="1219"/>
      <w:bookmarkEnd w:id="1220"/>
    </w:p>
    <w:p w14:paraId="721E4BDF" w14:textId="77777777" w:rsidR="00E9750A" w:rsidRDefault="00A16F12">
      <w:pPr>
        <w:pStyle w:val="21"/>
      </w:pPr>
      <w:bookmarkStart w:id="1221" w:name="_Toc72766435"/>
      <w:bookmarkStart w:id="1222" w:name="_Toc72767002"/>
      <w:bookmarkStart w:id="1223" w:name="_Toc73042454"/>
      <w:bookmarkStart w:id="1224" w:name="_Toc81242798"/>
      <w:bookmarkStart w:id="1225" w:name="_Toc89426567"/>
      <w:bookmarkStart w:id="1226" w:name="_Toc94020352"/>
      <w:bookmarkStart w:id="1227" w:name="_Toc97034883"/>
      <w:bookmarkStart w:id="1228" w:name="_Toc97037760"/>
      <w:bookmarkStart w:id="1229" w:name="_Toc100939969"/>
      <w:bookmarkStart w:id="1230" w:name="_Toc104546835"/>
      <w:bookmarkStart w:id="1231" w:name="_Toc112937882"/>
      <w:bookmarkStart w:id="1232" w:name="_Toc114134639"/>
      <w:bookmarkStart w:id="1233" w:name="_Toc120681578"/>
      <w:bookmarkStart w:id="1234" w:name="_Toc133434765"/>
      <w:bookmarkStart w:id="1235" w:name="_Toc138693948"/>
      <w:bookmarkStart w:id="1236" w:name="_Toc148535677"/>
      <w:bookmarkStart w:id="1237" w:name="_Toc162009169"/>
      <w:bookmarkStart w:id="1238" w:name="_Toc170160931"/>
      <w:bookmarkStart w:id="1239" w:name="_Toc175843978"/>
      <w:bookmarkStart w:id="1240" w:name="_Toc180485680"/>
      <w:bookmarkStart w:id="1241" w:name="_Toc185517811"/>
      <w:bookmarkStart w:id="1242" w:name="_Toc192875219"/>
      <w:bookmarkStart w:id="1243" w:name="_Toc510696649"/>
      <w:bookmarkStart w:id="1244" w:name="_Hlk530142087"/>
      <w:bookmarkStart w:id="1245" w:name="_Toc199449790"/>
      <w:r>
        <w:t>5.1</w:t>
      </w:r>
      <w:r>
        <w:tab/>
        <w:t>Nadrf_DataManagement Service API</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5"/>
    </w:p>
    <w:p w14:paraId="0F51931A" w14:textId="77777777" w:rsidR="00E9750A" w:rsidRDefault="00A16F12">
      <w:pPr>
        <w:pStyle w:val="31"/>
      </w:pPr>
      <w:bookmarkStart w:id="1246" w:name="_Toc72766436"/>
      <w:bookmarkStart w:id="1247" w:name="_Toc72767003"/>
      <w:bookmarkStart w:id="1248" w:name="_Toc73042455"/>
      <w:bookmarkStart w:id="1249" w:name="_Toc81242799"/>
      <w:bookmarkStart w:id="1250" w:name="_Toc89426568"/>
      <w:bookmarkStart w:id="1251" w:name="_Toc94020353"/>
      <w:bookmarkStart w:id="1252" w:name="_Toc97034884"/>
      <w:bookmarkStart w:id="1253" w:name="_Toc97037761"/>
      <w:bookmarkStart w:id="1254" w:name="_Toc100939970"/>
      <w:bookmarkStart w:id="1255" w:name="_Toc104546836"/>
      <w:bookmarkStart w:id="1256" w:name="_Toc112937883"/>
      <w:bookmarkStart w:id="1257" w:name="_Toc114134640"/>
      <w:bookmarkStart w:id="1258" w:name="_Toc120681579"/>
      <w:bookmarkStart w:id="1259" w:name="_Toc133434766"/>
      <w:bookmarkStart w:id="1260" w:name="_Toc138693949"/>
      <w:bookmarkStart w:id="1261" w:name="_Toc148535678"/>
      <w:bookmarkStart w:id="1262" w:name="_Toc162009170"/>
      <w:bookmarkStart w:id="1263" w:name="_Toc170160932"/>
      <w:bookmarkStart w:id="1264" w:name="_Toc175843979"/>
      <w:bookmarkStart w:id="1265" w:name="_Toc180485681"/>
      <w:bookmarkStart w:id="1266" w:name="_Toc185517812"/>
      <w:bookmarkStart w:id="1267" w:name="_Toc192875220"/>
      <w:bookmarkStart w:id="1268" w:name="_Toc199449791"/>
      <w:r>
        <w:t>5.1.1</w:t>
      </w:r>
      <w:r>
        <w:tab/>
        <w:t>Introduction</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478509A9" w14:textId="77777777" w:rsidR="00E9750A" w:rsidRDefault="00A16F12">
      <w:pPr>
        <w:rPr>
          <w:lang w:eastAsia="zh-CN"/>
        </w:rPr>
      </w:pPr>
      <w:bookmarkStart w:id="1269" w:name="_Toc72766437"/>
      <w:bookmarkStart w:id="1270" w:name="_Toc72767004"/>
      <w:bookmarkStart w:id="1271" w:name="_Toc73042456"/>
      <w:bookmarkStart w:id="1272" w:name="_Toc81242800"/>
      <w:bookmarkStart w:id="1273" w:name="_Toc89426569"/>
      <w:bookmarkStart w:id="1274" w:name="_Toc94020354"/>
      <w:bookmarkStart w:id="1275" w:name="_Toc97034885"/>
      <w:bookmarkStart w:id="1276" w:name="_Toc97037762"/>
      <w:bookmarkStart w:id="1277" w:name="_Toc100939971"/>
      <w:bookmarkStart w:id="1278" w:name="_Toc104546837"/>
      <w:bookmarkStart w:id="1279" w:name="_Toc112937884"/>
      <w:bookmarkStart w:id="128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281" w:name="_Toc120681580"/>
      <w:bookmarkStart w:id="1282" w:name="_Toc133434767"/>
      <w:bookmarkStart w:id="1283" w:name="_Toc138693950"/>
      <w:bookmarkStart w:id="1284" w:name="_Toc148535679"/>
      <w:bookmarkStart w:id="1285" w:name="_Toc162009171"/>
      <w:bookmarkStart w:id="1286" w:name="_Toc170160933"/>
      <w:bookmarkStart w:id="1287" w:name="_Toc175843980"/>
      <w:bookmarkStart w:id="1288" w:name="_Toc180485682"/>
      <w:bookmarkStart w:id="1289" w:name="_Toc185517813"/>
      <w:bookmarkStart w:id="1290" w:name="_Toc192875221"/>
      <w:bookmarkStart w:id="1291" w:name="_Toc199449792"/>
      <w:r>
        <w:t>5.1.2</w:t>
      </w:r>
      <w:r>
        <w:tab/>
        <w:t>Usage of HTTP</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074F5FB5" w14:textId="77777777" w:rsidR="00E9750A" w:rsidRDefault="00A16F12">
      <w:pPr>
        <w:pStyle w:val="41"/>
      </w:pPr>
      <w:bookmarkStart w:id="1292" w:name="_Toc97037763"/>
      <w:bookmarkStart w:id="1293" w:name="_Toc104546838"/>
      <w:bookmarkStart w:id="1294" w:name="_Toc94020355"/>
      <w:bookmarkStart w:id="1295" w:name="_Toc120681581"/>
      <w:bookmarkStart w:id="1296" w:name="_Toc72767005"/>
      <w:bookmarkStart w:id="1297" w:name="_Toc100939972"/>
      <w:bookmarkStart w:id="1298" w:name="_Toc114134642"/>
      <w:bookmarkStart w:id="1299" w:name="_Toc97034886"/>
      <w:bookmarkStart w:id="1300" w:name="_Toc81242801"/>
      <w:bookmarkStart w:id="1301" w:name="_Toc89426570"/>
      <w:bookmarkStart w:id="1302" w:name="_Toc73042457"/>
      <w:bookmarkStart w:id="1303" w:name="_Toc72766438"/>
      <w:bookmarkStart w:id="1304" w:name="_Toc112937885"/>
      <w:bookmarkStart w:id="1305" w:name="_Toc133434768"/>
      <w:bookmarkStart w:id="1306" w:name="_Toc138693951"/>
      <w:bookmarkStart w:id="1307" w:name="_Toc148535680"/>
      <w:bookmarkStart w:id="1308" w:name="_Toc162009172"/>
      <w:bookmarkStart w:id="1309" w:name="_Toc170160934"/>
      <w:bookmarkStart w:id="1310" w:name="_Toc175843981"/>
      <w:bookmarkStart w:id="1311" w:name="_Toc180485683"/>
      <w:bookmarkStart w:id="1312" w:name="_Toc185517814"/>
      <w:bookmarkStart w:id="1313" w:name="_Toc192875222"/>
      <w:bookmarkStart w:id="1314" w:name="_Toc199449793"/>
      <w:r>
        <w:t>5.1.2.1</w:t>
      </w:r>
      <w:r>
        <w:tab/>
        <w:t>General</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315" w:name="_Toc120681582"/>
      <w:bookmarkStart w:id="1316" w:name="_Toc100939973"/>
      <w:bookmarkStart w:id="1317" w:name="_Toc104546839"/>
      <w:bookmarkStart w:id="1318" w:name="_Toc112937886"/>
      <w:bookmarkStart w:id="1319" w:name="_Toc114134643"/>
      <w:bookmarkStart w:id="1320" w:name="_Toc94020356"/>
      <w:bookmarkStart w:id="1321" w:name="_Toc97034887"/>
      <w:bookmarkStart w:id="1322" w:name="_Toc97037764"/>
      <w:bookmarkStart w:id="1323" w:name="_Toc73042458"/>
      <w:bookmarkStart w:id="1324" w:name="_Toc81242802"/>
      <w:bookmarkStart w:id="1325" w:name="_Toc89426571"/>
      <w:bookmarkStart w:id="1326" w:name="_Toc72766439"/>
      <w:bookmarkStart w:id="1327" w:name="_Toc72767006"/>
      <w:bookmarkStart w:id="1328" w:name="_Toc133434769"/>
      <w:bookmarkStart w:id="1329" w:name="_Toc138693952"/>
      <w:bookmarkStart w:id="1330" w:name="_Toc148535681"/>
      <w:bookmarkStart w:id="1331" w:name="_Toc162009173"/>
      <w:bookmarkStart w:id="1332" w:name="_Toc170160935"/>
      <w:bookmarkStart w:id="1333" w:name="_Toc175843982"/>
      <w:bookmarkStart w:id="1334" w:name="_Toc180485684"/>
      <w:bookmarkStart w:id="1335" w:name="_Toc185517815"/>
      <w:bookmarkStart w:id="1336" w:name="_Toc192875223"/>
      <w:bookmarkStart w:id="1337" w:name="_Toc199449794"/>
      <w:r>
        <w:lastRenderedPageBreak/>
        <w:t>5.1.2.2</w:t>
      </w:r>
      <w:r>
        <w:tab/>
        <w:t>HTTP standard headers</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62BDC2C6" w14:textId="77777777" w:rsidR="00E9750A" w:rsidRDefault="00A16F12">
      <w:pPr>
        <w:pStyle w:val="50"/>
        <w:rPr>
          <w:lang w:eastAsia="zh-CN"/>
        </w:rPr>
      </w:pPr>
      <w:bookmarkStart w:id="1338" w:name="_Toc120681583"/>
      <w:bookmarkStart w:id="1339" w:name="_Toc114134644"/>
      <w:bookmarkStart w:id="1340" w:name="_Toc89426572"/>
      <w:bookmarkStart w:id="1341" w:name="_Toc104546840"/>
      <w:bookmarkStart w:id="1342" w:name="_Toc112937887"/>
      <w:bookmarkStart w:id="1343" w:name="_Toc97037765"/>
      <w:bookmarkStart w:id="1344" w:name="_Toc73042459"/>
      <w:bookmarkStart w:id="1345" w:name="_Toc72766440"/>
      <w:bookmarkStart w:id="1346" w:name="_Toc100939974"/>
      <w:bookmarkStart w:id="1347" w:name="_Toc81242803"/>
      <w:bookmarkStart w:id="1348" w:name="_Toc72767007"/>
      <w:bookmarkStart w:id="1349" w:name="_Toc94020357"/>
      <w:bookmarkStart w:id="1350" w:name="_Toc97034888"/>
      <w:bookmarkStart w:id="1351" w:name="_Toc133434770"/>
      <w:bookmarkStart w:id="1352" w:name="_Toc138693953"/>
      <w:bookmarkStart w:id="1353" w:name="_Toc148535682"/>
      <w:bookmarkStart w:id="1354" w:name="_Toc162009174"/>
      <w:bookmarkStart w:id="1355" w:name="_Toc170160936"/>
      <w:bookmarkStart w:id="1356" w:name="_Toc175843983"/>
      <w:bookmarkStart w:id="1357" w:name="_Toc180485685"/>
      <w:bookmarkStart w:id="1358" w:name="_Toc185517816"/>
      <w:bookmarkStart w:id="1359" w:name="_Toc192875224"/>
      <w:bookmarkStart w:id="1360" w:name="_Toc199449795"/>
      <w:r>
        <w:t>5.1.2.2.1</w:t>
      </w:r>
      <w:r>
        <w:rPr>
          <w:rFonts w:hint="eastAsia"/>
          <w:lang w:eastAsia="zh-CN"/>
        </w:rPr>
        <w:tab/>
      </w:r>
      <w:r>
        <w:rPr>
          <w:lang w:eastAsia="zh-CN"/>
        </w:rPr>
        <w:t>General</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4E60491" w14:textId="77777777" w:rsidR="00E9750A" w:rsidRDefault="00A16F12">
      <w:bookmarkStart w:id="1361" w:name="_Toc97034889"/>
      <w:bookmarkStart w:id="1362" w:name="_Toc72767008"/>
      <w:bookmarkStart w:id="1363" w:name="_Toc114134645"/>
      <w:bookmarkStart w:id="1364" w:name="_Toc97037766"/>
      <w:bookmarkStart w:id="1365" w:name="_Toc100939975"/>
      <w:bookmarkStart w:id="1366" w:name="_Toc94020358"/>
      <w:bookmarkStart w:id="1367" w:name="_Toc73042460"/>
      <w:bookmarkStart w:id="1368" w:name="_Toc112937888"/>
      <w:bookmarkStart w:id="1369" w:name="_Toc72766441"/>
      <w:bookmarkStart w:id="1370" w:name="_Toc104546841"/>
      <w:bookmarkStart w:id="1371" w:name="_Toc89426573"/>
      <w:bookmarkStart w:id="1372" w:name="_Toc81242804"/>
      <w:r>
        <w:t>See clause 5.2.2 of 3GPP TS 29.500 [4] for the usage of HTTP standard headers.</w:t>
      </w:r>
    </w:p>
    <w:p w14:paraId="2749F1F7" w14:textId="77777777" w:rsidR="00E9750A" w:rsidRDefault="00A16F12">
      <w:pPr>
        <w:pStyle w:val="50"/>
      </w:pPr>
      <w:bookmarkStart w:id="1373" w:name="_Toc120681584"/>
      <w:bookmarkStart w:id="1374" w:name="_Toc133434771"/>
      <w:bookmarkStart w:id="1375" w:name="_Toc138693954"/>
      <w:bookmarkStart w:id="1376" w:name="_Toc148535683"/>
      <w:bookmarkStart w:id="1377" w:name="_Toc162009175"/>
      <w:bookmarkStart w:id="1378" w:name="_Toc170160937"/>
      <w:bookmarkStart w:id="1379" w:name="_Toc175843984"/>
      <w:bookmarkStart w:id="1380" w:name="_Toc180485686"/>
      <w:bookmarkStart w:id="1381" w:name="_Toc185517817"/>
      <w:bookmarkStart w:id="1382" w:name="_Toc192875225"/>
      <w:bookmarkStart w:id="1383" w:name="_Toc199449796"/>
      <w:r>
        <w:t>5.1.2.2.2</w:t>
      </w:r>
      <w:r>
        <w:tab/>
        <w:t>Content type</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384" w:name="_Toc97037767"/>
      <w:bookmarkStart w:id="1385" w:name="_Toc100939976"/>
      <w:bookmarkStart w:id="1386" w:name="_Toc112937889"/>
      <w:bookmarkStart w:id="1387" w:name="_Toc104546842"/>
      <w:bookmarkStart w:id="1388" w:name="_Toc114134646"/>
      <w:bookmarkStart w:id="1389" w:name="_Toc120681585"/>
      <w:bookmarkStart w:id="1390" w:name="_Toc73042461"/>
      <w:bookmarkStart w:id="1391" w:name="_Toc72767009"/>
      <w:bookmarkStart w:id="1392" w:name="_Toc89426574"/>
      <w:bookmarkStart w:id="1393" w:name="_Toc97034890"/>
      <w:bookmarkStart w:id="1394" w:name="_Toc72766442"/>
      <w:bookmarkStart w:id="1395" w:name="_Toc94020359"/>
      <w:bookmarkStart w:id="1396" w:name="_Toc81242805"/>
      <w:bookmarkStart w:id="1397" w:name="_Toc133434772"/>
      <w:bookmarkStart w:id="1398" w:name="_Toc138693955"/>
      <w:bookmarkStart w:id="139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400" w:name="_Toc162009176"/>
      <w:bookmarkStart w:id="1401" w:name="_Toc170160938"/>
      <w:bookmarkStart w:id="1402" w:name="_Toc175843985"/>
      <w:bookmarkStart w:id="1403" w:name="_Toc180485687"/>
      <w:bookmarkStart w:id="1404" w:name="_Toc185517818"/>
      <w:bookmarkStart w:id="1405" w:name="_Toc192875226"/>
      <w:bookmarkStart w:id="1406" w:name="_Toc199449797"/>
      <w:r>
        <w:t>5.1.2.3</w:t>
      </w:r>
      <w:r>
        <w:tab/>
        <w:t>HTTP custom headers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76893FB9" w14:textId="5E98B172" w:rsidR="0000143C" w:rsidRDefault="0000143C" w:rsidP="0000143C">
      <w:bookmarkStart w:id="1407" w:name="_Toc73042462"/>
      <w:bookmarkStart w:id="1408" w:name="_Toc100939977"/>
      <w:bookmarkStart w:id="1409" w:name="_Toc97037768"/>
      <w:bookmarkStart w:id="1410" w:name="_Toc97034891"/>
      <w:bookmarkStart w:id="1411" w:name="_Toc89426575"/>
      <w:bookmarkStart w:id="1412" w:name="_Toc94020360"/>
      <w:bookmarkStart w:id="1413" w:name="_Toc81242806"/>
      <w:bookmarkStart w:id="1414" w:name="_Toc112937890"/>
      <w:bookmarkStart w:id="1415" w:name="_Toc104546843"/>
      <w:bookmarkStart w:id="1416" w:name="_Toc72767010"/>
      <w:bookmarkStart w:id="1417" w:name="_Toc72766443"/>
      <w:bookmarkStart w:id="1418" w:name="_Toc114134647"/>
      <w:bookmarkStart w:id="1419" w:name="_Toc120681586"/>
      <w:bookmarkStart w:id="1420" w:name="_Toc133434773"/>
      <w:bookmarkStart w:id="1421" w:name="_Toc138693956"/>
      <w:bookmarkStart w:id="1422" w:name="_Toc148535685"/>
      <w:bookmarkStart w:id="1423"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424" w:name="_Toc170160939"/>
      <w:bookmarkStart w:id="1425" w:name="_Toc175843986"/>
      <w:bookmarkStart w:id="1426" w:name="_Toc180485688"/>
      <w:bookmarkStart w:id="1427" w:name="_Toc185517819"/>
      <w:bookmarkStart w:id="1428" w:name="_Toc192875227"/>
      <w:bookmarkStart w:id="1429" w:name="_Toc199449798"/>
      <w:r>
        <w:t>5.1.3</w:t>
      </w:r>
      <w:r>
        <w:tab/>
        <w:t>Resources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E272EA6" w14:textId="77777777" w:rsidR="00E9750A" w:rsidRDefault="00A16F12">
      <w:pPr>
        <w:pStyle w:val="41"/>
      </w:pPr>
      <w:bookmarkStart w:id="1430" w:name="_Toc89426576"/>
      <w:bookmarkStart w:id="1431" w:name="_Toc72767011"/>
      <w:bookmarkStart w:id="1432" w:name="_Toc97034892"/>
      <w:bookmarkStart w:id="1433" w:name="_Toc112937891"/>
      <w:bookmarkStart w:id="1434" w:name="_Toc100939978"/>
      <w:bookmarkStart w:id="1435" w:name="_Toc97037769"/>
      <w:bookmarkStart w:id="1436" w:name="_Toc120681587"/>
      <w:bookmarkStart w:id="1437" w:name="_Toc73042463"/>
      <w:bookmarkStart w:id="1438" w:name="_Toc81242807"/>
      <w:bookmarkStart w:id="1439" w:name="_Toc94020361"/>
      <w:bookmarkStart w:id="1440" w:name="_Toc72766444"/>
      <w:bookmarkStart w:id="1441" w:name="_Toc104546844"/>
      <w:bookmarkStart w:id="1442" w:name="_Toc114134648"/>
      <w:bookmarkStart w:id="1443" w:name="_Toc133434774"/>
      <w:bookmarkStart w:id="1444" w:name="_Toc138693957"/>
      <w:bookmarkStart w:id="1445" w:name="_Toc148535686"/>
      <w:bookmarkStart w:id="1446" w:name="_Toc162009178"/>
      <w:bookmarkStart w:id="1447" w:name="_Toc170160940"/>
      <w:bookmarkStart w:id="1448" w:name="_Toc175843987"/>
      <w:bookmarkStart w:id="1449" w:name="_Toc180485689"/>
      <w:bookmarkStart w:id="1450" w:name="_Toc185517820"/>
      <w:bookmarkStart w:id="1451" w:name="_Toc192875228"/>
      <w:bookmarkStart w:id="1452" w:name="_Toc199449799"/>
      <w:r>
        <w:t>5.1.3.1</w:t>
      </w:r>
      <w:r>
        <w:tab/>
        <w:t>Overview</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4pt;height:156.5pt;mso-width-percent:0;mso-height-percent:0;mso-width-percent:0;mso-height-percent:0" o:ole="">
            <v:imagedata r:id="rId50" o:title="" cropbottom="7081f" cropright="4734f"/>
          </v:shape>
          <o:OLEObject Type="Embed" ProgID="Visio.Drawing.15" ShapeID="_x0000_i1045" DrawAspect="Content" ObjectID="_1810062597"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453" w:name="_Toc114134649"/>
      <w:bookmarkStart w:id="1454" w:name="_Toc112937892"/>
      <w:bookmarkStart w:id="1455" w:name="_Toc104546845"/>
      <w:bookmarkStart w:id="1456" w:name="_Toc120681588"/>
      <w:bookmarkStart w:id="1457" w:name="_Toc89426577"/>
      <w:bookmarkStart w:id="1458" w:name="_Toc73042464"/>
      <w:bookmarkStart w:id="1459" w:name="_Toc94020362"/>
      <w:bookmarkStart w:id="1460" w:name="_Toc97034893"/>
      <w:bookmarkStart w:id="1461" w:name="_Toc72766445"/>
      <w:bookmarkStart w:id="1462" w:name="_Toc97037770"/>
      <w:bookmarkStart w:id="1463" w:name="_Toc72767012"/>
      <w:bookmarkStart w:id="1464" w:name="_Toc81242808"/>
      <w:bookmarkStart w:id="1465" w:name="_Toc100939979"/>
      <w:bookmarkStart w:id="1466" w:name="_Toc133434775"/>
      <w:bookmarkStart w:id="1467" w:name="_Toc138693958"/>
      <w:bookmarkStart w:id="1468" w:name="_Toc148535687"/>
      <w:bookmarkStart w:id="1469" w:name="_Toc162009179"/>
      <w:bookmarkStart w:id="1470" w:name="_Toc170160941"/>
      <w:bookmarkStart w:id="1471" w:name="_Toc175843988"/>
      <w:bookmarkStart w:id="1472" w:name="_Toc180485690"/>
      <w:bookmarkStart w:id="1473" w:name="_Toc185517821"/>
      <w:bookmarkStart w:id="1474" w:name="_Toc192875229"/>
      <w:bookmarkStart w:id="1475" w:name="_Toc199449800"/>
      <w:r>
        <w:t>5.1.3.2</w:t>
      </w:r>
      <w:r>
        <w:tab/>
        <w:t>Resource: ADRF Data Store Records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13681A9C" w14:textId="77777777" w:rsidR="00E9750A" w:rsidRDefault="00A16F12">
      <w:pPr>
        <w:pStyle w:val="50"/>
      </w:pPr>
      <w:bookmarkStart w:id="1476" w:name="_Toc114134650"/>
      <w:bookmarkStart w:id="1477" w:name="_Toc120681589"/>
      <w:bookmarkStart w:id="1478" w:name="_Toc97034894"/>
      <w:bookmarkStart w:id="1479" w:name="_Toc72767013"/>
      <w:bookmarkStart w:id="1480" w:name="_Toc112937893"/>
      <w:bookmarkStart w:id="1481" w:name="_Toc89426578"/>
      <w:bookmarkStart w:id="1482" w:name="_Toc100939980"/>
      <w:bookmarkStart w:id="1483" w:name="_Toc104546846"/>
      <w:bookmarkStart w:id="1484" w:name="_Toc94020363"/>
      <w:bookmarkStart w:id="1485" w:name="_Toc97037771"/>
      <w:bookmarkStart w:id="1486" w:name="_Toc81242809"/>
      <w:bookmarkStart w:id="1487" w:name="_Toc73042465"/>
      <w:bookmarkStart w:id="1488" w:name="_Toc72766446"/>
      <w:bookmarkStart w:id="1489" w:name="_Toc133434776"/>
      <w:bookmarkStart w:id="1490" w:name="_Toc138693959"/>
      <w:bookmarkStart w:id="1491" w:name="_Toc148535688"/>
      <w:bookmarkStart w:id="1492" w:name="_Toc162009180"/>
      <w:bookmarkStart w:id="1493" w:name="_Toc170160942"/>
      <w:bookmarkStart w:id="1494" w:name="_Toc175843989"/>
      <w:bookmarkStart w:id="1495" w:name="_Toc180485691"/>
      <w:bookmarkStart w:id="1496" w:name="_Toc185517822"/>
      <w:bookmarkStart w:id="1497" w:name="_Toc192875230"/>
      <w:bookmarkStart w:id="1498" w:name="_Toc199449801"/>
      <w:r>
        <w:t>5.1.3.2.1</w:t>
      </w:r>
      <w:r>
        <w:tab/>
        <w:t>Description</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499" w:name="_Toc73042466"/>
      <w:bookmarkStart w:id="1500" w:name="_Toc72766447"/>
      <w:bookmarkStart w:id="1501" w:name="_Toc72767014"/>
      <w:bookmarkStart w:id="1502" w:name="_Toc97034895"/>
      <w:bookmarkStart w:id="1503" w:name="_Toc89426579"/>
      <w:bookmarkStart w:id="1504" w:name="_Toc94020364"/>
      <w:bookmarkStart w:id="1505" w:name="_Toc81242810"/>
      <w:bookmarkStart w:id="1506" w:name="_Toc97037772"/>
      <w:bookmarkStart w:id="1507" w:name="_Toc120681590"/>
      <w:bookmarkStart w:id="1508" w:name="_Toc112937894"/>
      <w:bookmarkStart w:id="1509" w:name="_Toc114134651"/>
      <w:bookmarkStart w:id="1510" w:name="_Toc104546847"/>
      <w:bookmarkStart w:id="1511" w:name="_Toc100939981"/>
      <w:bookmarkStart w:id="1512" w:name="_Toc133434777"/>
      <w:bookmarkStart w:id="1513" w:name="_Toc138693960"/>
      <w:bookmarkStart w:id="1514" w:name="_Toc148535689"/>
      <w:bookmarkStart w:id="1515" w:name="_Toc162009181"/>
      <w:bookmarkStart w:id="1516" w:name="_Toc170160943"/>
      <w:bookmarkStart w:id="1517" w:name="_Toc175843990"/>
      <w:bookmarkStart w:id="1518" w:name="_Toc180485692"/>
      <w:bookmarkStart w:id="1519" w:name="_Toc185517823"/>
      <w:bookmarkStart w:id="1520" w:name="_Toc192875231"/>
      <w:bookmarkStart w:id="1521" w:name="_Toc199449802"/>
      <w:r>
        <w:t>5.1.3.2.2</w:t>
      </w:r>
      <w:r>
        <w:tab/>
        <w:t>Resource Definition</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522" w:name="_Toc81242811"/>
      <w:bookmarkStart w:id="1523" w:name="_Toc89426580"/>
      <w:bookmarkStart w:id="1524" w:name="_Toc73042467"/>
      <w:bookmarkStart w:id="1525" w:name="_Toc72767015"/>
      <w:bookmarkStart w:id="1526" w:name="_Toc72766448"/>
      <w:bookmarkStart w:id="1527" w:name="_Toc94020365"/>
      <w:bookmarkStart w:id="1528" w:name="_Toc97034896"/>
      <w:bookmarkStart w:id="1529" w:name="_Toc104546848"/>
      <w:bookmarkStart w:id="1530" w:name="_Toc112937895"/>
      <w:bookmarkStart w:id="1531" w:name="_Toc114134652"/>
      <w:bookmarkStart w:id="1532" w:name="_Toc120681591"/>
      <w:bookmarkStart w:id="1533" w:name="_Toc100939982"/>
      <w:bookmarkStart w:id="1534" w:name="_Toc97037773"/>
      <w:bookmarkStart w:id="1535" w:name="_Toc133434778"/>
      <w:bookmarkStart w:id="1536" w:name="_Toc138693961"/>
      <w:bookmarkStart w:id="1537" w:name="_Toc148535690"/>
      <w:bookmarkStart w:id="1538" w:name="_Toc162009182"/>
      <w:bookmarkStart w:id="1539" w:name="_Toc170160944"/>
      <w:bookmarkStart w:id="1540" w:name="_Toc175843991"/>
      <w:bookmarkStart w:id="1541" w:name="_Toc180485693"/>
      <w:bookmarkStart w:id="1542" w:name="_Toc185517824"/>
      <w:bookmarkStart w:id="1543" w:name="_Toc192875232"/>
      <w:bookmarkStart w:id="1544" w:name="_Toc199449803"/>
      <w:r>
        <w:t>5.1.3.2.3</w:t>
      </w:r>
      <w:r>
        <w:tab/>
        <w:t>Resource Standard Methods</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048C90A8" w14:textId="77777777" w:rsidR="00E9750A" w:rsidRDefault="00A16F12">
      <w:pPr>
        <w:pStyle w:val="6"/>
      </w:pPr>
      <w:bookmarkStart w:id="1545" w:name="_Toc97034897"/>
      <w:bookmarkStart w:id="1546" w:name="_Toc72766449"/>
      <w:bookmarkStart w:id="1547" w:name="_Toc73042468"/>
      <w:bookmarkStart w:id="1548" w:name="_Toc72767016"/>
      <w:bookmarkStart w:id="1549" w:name="_Toc97037774"/>
      <w:bookmarkStart w:id="1550" w:name="_Toc114134653"/>
      <w:bookmarkStart w:id="1551" w:name="_Toc89426581"/>
      <w:bookmarkStart w:id="1552" w:name="_Toc100939983"/>
      <w:bookmarkStart w:id="1553" w:name="_Toc94020366"/>
      <w:bookmarkStart w:id="1554" w:name="_Toc120681592"/>
      <w:bookmarkStart w:id="1555" w:name="_Toc112937896"/>
      <w:bookmarkStart w:id="1556" w:name="_Toc81242812"/>
      <w:bookmarkStart w:id="1557" w:name="_Toc104546849"/>
      <w:bookmarkStart w:id="1558" w:name="_Toc133434779"/>
      <w:bookmarkStart w:id="1559" w:name="_Toc138693962"/>
      <w:bookmarkStart w:id="1560" w:name="_Toc148535691"/>
      <w:bookmarkStart w:id="1561" w:name="_Toc162009183"/>
      <w:bookmarkStart w:id="1562" w:name="_Toc170160945"/>
      <w:bookmarkStart w:id="1563" w:name="_Toc175843992"/>
      <w:bookmarkStart w:id="1564" w:name="_Toc180485694"/>
      <w:bookmarkStart w:id="1565" w:name="_Toc185517825"/>
      <w:bookmarkStart w:id="1566" w:name="_Toc192875233"/>
      <w:bookmarkStart w:id="1567" w:name="_Toc199449804"/>
      <w:r>
        <w:t>5.1.3.2.3.1</w:t>
      </w:r>
      <w:r>
        <w:tab/>
        <w:t>POST</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568" w:name="_Toc120681593"/>
      <w:bookmarkStart w:id="1569" w:name="_Toc114134654"/>
      <w:bookmarkStart w:id="1570" w:name="_Toc72767017"/>
      <w:bookmarkStart w:id="1571" w:name="_Toc94020367"/>
      <w:bookmarkStart w:id="1572" w:name="_Toc73042469"/>
      <w:bookmarkStart w:id="1573" w:name="_Toc72766450"/>
      <w:bookmarkStart w:id="1574" w:name="_Toc89426582"/>
      <w:bookmarkStart w:id="1575" w:name="_Toc112937897"/>
      <w:bookmarkStart w:id="1576" w:name="_Toc97034898"/>
      <w:bookmarkStart w:id="1577" w:name="_Toc97037775"/>
      <w:bookmarkStart w:id="1578" w:name="_Toc81242813"/>
      <w:bookmarkStart w:id="1579" w:name="_Toc100939984"/>
      <w:bookmarkStart w:id="1580" w:name="_Toc104546850"/>
      <w:bookmarkStart w:id="1581" w:name="_Toc133434780"/>
      <w:bookmarkStart w:id="1582" w:name="_Toc138693963"/>
      <w:bookmarkStart w:id="1583" w:name="_Toc148535692"/>
      <w:bookmarkStart w:id="1584"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585" w:name="_Toc170160946"/>
      <w:bookmarkStart w:id="1586" w:name="_Toc175843993"/>
      <w:bookmarkStart w:id="1587" w:name="_Toc180485695"/>
      <w:bookmarkStart w:id="1588" w:name="_Toc185517826"/>
      <w:bookmarkStart w:id="1589" w:name="_Toc192875234"/>
      <w:bookmarkStart w:id="1590" w:name="_Toc199449805"/>
      <w:r>
        <w:t>5.1.3.2.3.2</w:t>
      </w:r>
      <w:r>
        <w:tab/>
        <w:t>GET</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591" w:name="_Toc100939985"/>
      <w:bookmarkStart w:id="1592" w:name="_Toc97037776"/>
      <w:bookmarkStart w:id="1593" w:name="_Toc120681594"/>
      <w:bookmarkStart w:id="1594" w:name="_Toc114134655"/>
      <w:bookmarkStart w:id="1595" w:name="_Toc104546851"/>
      <w:bookmarkStart w:id="1596" w:name="_Toc112937898"/>
      <w:bookmarkStart w:id="1597" w:name="_Toc72767018"/>
      <w:bookmarkStart w:id="1598" w:name="_Toc72766451"/>
      <w:bookmarkStart w:id="1599" w:name="_Toc73042470"/>
      <w:bookmarkStart w:id="1600" w:name="_Toc89426583"/>
      <w:bookmarkStart w:id="1601" w:name="_Toc81242814"/>
      <w:bookmarkStart w:id="1602" w:name="_Toc97034899"/>
      <w:bookmarkStart w:id="1603" w:name="_Toc94020368"/>
      <w:bookmarkStart w:id="1604" w:name="_Toc133434781"/>
      <w:bookmarkStart w:id="1605" w:name="_Toc138693964"/>
      <w:bookmarkStart w:id="1606" w:name="_Toc148535693"/>
      <w:bookmarkStart w:id="1607"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608" w:name="_Toc170160947"/>
      <w:bookmarkStart w:id="1609" w:name="_Toc175843994"/>
      <w:bookmarkStart w:id="1610" w:name="_Toc180485696"/>
      <w:bookmarkStart w:id="1611" w:name="_Toc185517827"/>
      <w:bookmarkStart w:id="1612" w:name="_Toc192875235"/>
      <w:bookmarkStart w:id="1613" w:name="_Toc199449806"/>
      <w:r>
        <w:t>5.1.3.2.4</w:t>
      </w:r>
      <w:r>
        <w:tab/>
        <w:t>Resource Custom Operations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1678171" w14:textId="77777777" w:rsidR="00E9750A" w:rsidRDefault="00A16F12">
      <w:r>
        <w:t>None.</w:t>
      </w:r>
    </w:p>
    <w:p w14:paraId="0ADDB8ED" w14:textId="77777777" w:rsidR="00E9750A" w:rsidRDefault="00A16F12">
      <w:pPr>
        <w:pStyle w:val="41"/>
      </w:pPr>
      <w:bookmarkStart w:id="1614" w:name="_Toc72766457"/>
      <w:bookmarkStart w:id="1615" w:name="_Toc97037777"/>
      <w:bookmarkStart w:id="1616" w:name="_Toc73042476"/>
      <w:bookmarkStart w:id="1617" w:name="_Toc72767024"/>
      <w:bookmarkStart w:id="1618" w:name="_Toc94020369"/>
      <w:bookmarkStart w:id="1619" w:name="_Toc89426584"/>
      <w:bookmarkStart w:id="1620" w:name="_Toc120681595"/>
      <w:bookmarkStart w:id="1621" w:name="_Toc100939986"/>
      <w:bookmarkStart w:id="1622" w:name="_Toc97034900"/>
      <w:bookmarkStart w:id="1623" w:name="_Toc81242820"/>
      <w:bookmarkStart w:id="1624" w:name="_Toc112937899"/>
      <w:bookmarkStart w:id="1625" w:name="_Toc114134656"/>
      <w:bookmarkStart w:id="1626" w:name="_Toc104546852"/>
      <w:bookmarkStart w:id="1627" w:name="_Toc133434782"/>
      <w:bookmarkStart w:id="1628" w:name="_Toc138693965"/>
      <w:bookmarkStart w:id="1629" w:name="_Toc148535694"/>
      <w:bookmarkStart w:id="1630" w:name="_Toc162009186"/>
      <w:bookmarkStart w:id="1631" w:name="_Toc170160948"/>
      <w:bookmarkStart w:id="1632" w:name="_Toc175843995"/>
      <w:bookmarkStart w:id="1633" w:name="_Toc180485697"/>
      <w:bookmarkStart w:id="1634" w:name="_Toc185517828"/>
      <w:bookmarkStart w:id="1635" w:name="_Toc192875236"/>
      <w:bookmarkStart w:id="1636" w:name="_Toc199449807"/>
      <w:r>
        <w:t>5.1.3.3</w:t>
      </w:r>
      <w:r>
        <w:tab/>
        <w:t>Resource: Individual ADRF Data Store Record</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770C0CA6" w14:textId="77777777" w:rsidR="00E9750A" w:rsidRDefault="00A16F12">
      <w:pPr>
        <w:pStyle w:val="50"/>
      </w:pPr>
      <w:bookmarkStart w:id="1637" w:name="_Toc100939987"/>
      <w:bookmarkStart w:id="1638" w:name="_Toc97034901"/>
      <w:bookmarkStart w:id="1639" w:name="_Toc112937900"/>
      <w:bookmarkStart w:id="1640" w:name="_Toc104546853"/>
      <w:bookmarkStart w:id="1641" w:name="_Toc120681596"/>
      <w:bookmarkStart w:id="1642" w:name="_Toc114134657"/>
      <w:bookmarkStart w:id="1643" w:name="_Toc94020370"/>
      <w:bookmarkStart w:id="1644" w:name="_Toc97037778"/>
      <w:bookmarkStart w:id="1645" w:name="_Toc89426585"/>
      <w:bookmarkStart w:id="1646" w:name="_Toc133434783"/>
      <w:bookmarkStart w:id="1647" w:name="_Toc138693966"/>
      <w:bookmarkStart w:id="1648" w:name="_Toc148535695"/>
      <w:bookmarkStart w:id="1649" w:name="_Toc162009187"/>
      <w:bookmarkStart w:id="1650" w:name="_Toc170160949"/>
      <w:bookmarkStart w:id="1651" w:name="_Toc175843996"/>
      <w:bookmarkStart w:id="1652" w:name="_Toc180485698"/>
      <w:bookmarkStart w:id="1653" w:name="_Toc185517829"/>
      <w:bookmarkStart w:id="1654" w:name="_Toc192875237"/>
      <w:bookmarkStart w:id="1655" w:name="_Toc199449808"/>
      <w:r>
        <w:t>5.1.3.3.1</w:t>
      </w:r>
      <w:r>
        <w:tab/>
        <w:t>Description</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656" w:name="_Toc100939988"/>
      <w:bookmarkStart w:id="1657" w:name="_Toc114134658"/>
      <w:bookmarkStart w:id="1658" w:name="_Toc120681597"/>
      <w:bookmarkStart w:id="1659" w:name="_Toc89426586"/>
      <w:bookmarkStart w:id="1660" w:name="_Toc104546854"/>
      <w:bookmarkStart w:id="1661" w:name="_Toc112937901"/>
      <w:bookmarkStart w:id="1662" w:name="_Toc97034902"/>
      <w:bookmarkStart w:id="1663" w:name="_Toc94020371"/>
      <w:bookmarkStart w:id="1664" w:name="_Toc97037779"/>
      <w:bookmarkStart w:id="1665" w:name="_Toc133434784"/>
      <w:bookmarkStart w:id="1666" w:name="_Toc138693967"/>
      <w:bookmarkStart w:id="1667" w:name="_Toc148535696"/>
      <w:bookmarkStart w:id="1668" w:name="_Toc162009188"/>
      <w:bookmarkStart w:id="1669" w:name="_Toc170160950"/>
      <w:bookmarkStart w:id="1670" w:name="_Toc175843997"/>
      <w:bookmarkStart w:id="1671" w:name="_Toc180485699"/>
      <w:bookmarkStart w:id="1672" w:name="_Toc185517830"/>
      <w:bookmarkStart w:id="1673" w:name="_Toc192875238"/>
      <w:bookmarkStart w:id="1674" w:name="_Toc199449809"/>
      <w:r>
        <w:t>5.1.3.3.2</w:t>
      </w:r>
      <w:r>
        <w:tab/>
        <w:t>Resource Definition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675" w:name="_Toc89426587"/>
      <w:bookmarkStart w:id="1676" w:name="_Toc94020372"/>
      <w:bookmarkStart w:id="1677" w:name="_Toc97034903"/>
      <w:bookmarkStart w:id="1678" w:name="_Toc97037780"/>
      <w:bookmarkStart w:id="1679" w:name="_Toc100939989"/>
      <w:bookmarkStart w:id="1680" w:name="_Toc104546855"/>
      <w:bookmarkStart w:id="1681" w:name="_Toc112937902"/>
      <w:bookmarkStart w:id="1682" w:name="_Toc114134659"/>
      <w:bookmarkStart w:id="1683" w:name="_Toc120681598"/>
      <w:bookmarkStart w:id="1684" w:name="_Toc133434785"/>
      <w:bookmarkStart w:id="1685" w:name="_Toc138693968"/>
      <w:bookmarkStart w:id="1686" w:name="_Toc148535697"/>
      <w:bookmarkStart w:id="1687" w:name="_Toc162009189"/>
      <w:bookmarkStart w:id="1688" w:name="_Toc170160951"/>
      <w:bookmarkStart w:id="1689" w:name="_Toc175843998"/>
      <w:bookmarkStart w:id="1690" w:name="_Toc180485700"/>
      <w:bookmarkStart w:id="1691" w:name="_Toc185517831"/>
      <w:bookmarkStart w:id="1692" w:name="_Toc192875239"/>
      <w:bookmarkStart w:id="1693" w:name="_Toc199449810"/>
      <w:r>
        <w:t>5.1.3.3.3</w:t>
      </w:r>
      <w:r>
        <w:tab/>
        <w:t>Resource Standard Methods</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141FC66A" w14:textId="77777777" w:rsidR="00E9750A" w:rsidRDefault="00A16F12">
      <w:pPr>
        <w:pStyle w:val="6"/>
      </w:pPr>
      <w:bookmarkStart w:id="1694" w:name="_Toc89426588"/>
      <w:bookmarkStart w:id="1695" w:name="_Toc94020373"/>
      <w:bookmarkStart w:id="1696" w:name="_Toc97034904"/>
      <w:bookmarkStart w:id="1697" w:name="_Toc97037781"/>
      <w:bookmarkStart w:id="1698" w:name="_Toc100939990"/>
      <w:bookmarkStart w:id="1699" w:name="_Toc104546856"/>
      <w:bookmarkStart w:id="1700" w:name="_Toc112937903"/>
      <w:bookmarkStart w:id="1701" w:name="_Toc114134660"/>
      <w:bookmarkStart w:id="1702" w:name="_Toc120681599"/>
      <w:bookmarkStart w:id="1703" w:name="_Toc133434786"/>
      <w:bookmarkStart w:id="1704" w:name="_Toc138693969"/>
      <w:bookmarkStart w:id="1705" w:name="_Toc148535698"/>
      <w:bookmarkStart w:id="1706" w:name="_Toc162009190"/>
      <w:bookmarkStart w:id="1707" w:name="_Toc170160952"/>
      <w:bookmarkStart w:id="1708" w:name="_Toc175843999"/>
      <w:bookmarkStart w:id="1709" w:name="_Toc180485701"/>
      <w:bookmarkStart w:id="1710" w:name="_Toc185517832"/>
      <w:bookmarkStart w:id="1711" w:name="_Toc192875240"/>
      <w:bookmarkStart w:id="1712" w:name="_Toc199449811"/>
      <w:r>
        <w:t>5.1.3.3.3.1</w:t>
      </w:r>
      <w:r>
        <w:tab/>
        <w:t>DELETE</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713" w:name="_Toc114134661"/>
      <w:bookmarkStart w:id="1714" w:name="_Toc120681600"/>
      <w:bookmarkStart w:id="1715" w:name="_Toc97037782"/>
      <w:bookmarkStart w:id="1716" w:name="_Toc112937904"/>
      <w:bookmarkStart w:id="1717" w:name="_Toc104546857"/>
      <w:bookmarkStart w:id="1718" w:name="_Toc100939991"/>
      <w:bookmarkStart w:id="1719" w:name="_Toc97034905"/>
      <w:bookmarkStart w:id="1720" w:name="_Toc89426589"/>
      <w:bookmarkStart w:id="1721" w:name="_Toc94020374"/>
      <w:bookmarkStart w:id="1722"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723" w:name="_Toc138693970"/>
      <w:bookmarkStart w:id="1724" w:name="_Toc148535699"/>
      <w:bookmarkStart w:id="1725" w:name="_Toc162009191"/>
      <w:bookmarkStart w:id="1726" w:name="_Toc170160953"/>
      <w:bookmarkStart w:id="1727" w:name="_Toc175844000"/>
      <w:bookmarkStart w:id="1728" w:name="_Toc180485702"/>
      <w:bookmarkStart w:id="1729" w:name="_Toc185517833"/>
      <w:bookmarkStart w:id="1730" w:name="_Toc192875241"/>
      <w:bookmarkStart w:id="1731" w:name="_Toc199449812"/>
      <w:r>
        <w:lastRenderedPageBreak/>
        <w:t>5.1.3.3.4</w:t>
      </w:r>
      <w:r>
        <w:tab/>
        <w:t>Resource Custom Operations</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00869F77" w14:textId="77777777" w:rsidR="00E9750A" w:rsidRDefault="00A16F12">
      <w:r>
        <w:t>None in this release of the specification.</w:t>
      </w:r>
    </w:p>
    <w:p w14:paraId="47A04437" w14:textId="77777777" w:rsidR="00E9750A" w:rsidRDefault="00A16F12">
      <w:pPr>
        <w:pStyle w:val="41"/>
      </w:pPr>
      <w:bookmarkStart w:id="1732" w:name="_Toc89426590"/>
      <w:bookmarkStart w:id="1733" w:name="_Toc94020375"/>
      <w:bookmarkStart w:id="1734" w:name="_Toc97034906"/>
      <w:bookmarkStart w:id="1735" w:name="_Toc97037783"/>
      <w:bookmarkStart w:id="1736" w:name="_Toc100939992"/>
      <w:bookmarkStart w:id="1737" w:name="_Toc104546858"/>
      <w:bookmarkStart w:id="1738" w:name="_Toc112937905"/>
      <w:bookmarkStart w:id="1739" w:name="_Toc114134662"/>
      <w:bookmarkStart w:id="1740" w:name="_Toc120681601"/>
      <w:bookmarkStart w:id="1741" w:name="_Toc133434788"/>
      <w:bookmarkStart w:id="1742" w:name="_Toc138693971"/>
      <w:bookmarkStart w:id="1743" w:name="_Toc148535700"/>
      <w:bookmarkStart w:id="1744" w:name="_Toc162009192"/>
      <w:bookmarkStart w:id="1745" w:name="_Toc170160954"/>
      <w:bookmarkStart w:id="1746" w:name="_Toc175844001"/>
      <w:bookmarkStart w:id="1747" w:name="_Toc180485703"/>
      <w:bookmarkStart w:id="1748" w:name="_Toc185517834"/>
      <w:bookmarkStart w:id="1749" w:name="_Toc192875242"/>
      <w:bookmarkStart w:id="1750" w:name="_Toc199449813"/>
      <w:r>
        <w:t>5.1.3.4</w:t>
      </w:r>
      <w:r>
        <w:tab/>
        <w:t>Resource: ADRF Data Retrieval Subscriptions</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6A65BD5B" w14:textId="77777777" w:rsidR="00E9750A" w:rsidRDefault="00A16F12">
      <w:pPr>
        <w:pStyle w:val="50"/>
      </w:pPr>
      <w:bookmarkStart w:id="1751" w:name="_Toc89426591"/>
      <w:bookmarkStart w:id="1752" w:name="_Toc94020376"/>
      <w:bookmarkStart w:id="1753" w:name="_Toc97034907"/>
      <w:bookmarkStart w:id="1754" w:name="_Toc97037784"/>
      <w:bookmarkStart w:id="1755" w:name="_Toc100939993"/>
      <w:bookmarkStart w:id="1756" w:name="_Toc104546859"/>
      <w:bookmarkStart w:id="1757" w:name="_Toc112937906"/>
      <w:bookmarkStart w:id="1758" w:name="_Toc114134663"/>
      <w:bookmarkStart w:id="1759" w:name="_Toc120681602"/>
      <w:bookmarkStart w:id="1760" w:name="_Toc133434789"/>
      <w:bookmarkStart w:id="1761" w:name="_Toc138693972"/>
      <w:bookmarkStart w:id="1762" w:name="_Toc148535701"/>
      <w:bookmarkStart w:id="1763" w:name="_Toc162009193"/>
      <w:bookmarkStart w:id="1764" w:name="_Toc170160955"/>
      <w:bookmarkStart w:id="1765" w:name="_Toc175844002"/>
      <w:bookmarkStart w:id="1766" w:name="_Toc180485704"/>
      <w:bookmarkStart w:id="1767" w:name="_Toc185517835"/>
      <w:bookmarkStart w:id="1768" w:name="_Toc192875243"/>
      <w:bookmarkStart w:id="1769" w:name="_Toc199449814"/>
      <w:r>
        <w:t>5.1.3.4.1</w:t>
      </w:r>
      <w:r>
        <w:tab/>
        <w:t>Description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770" w:name="_Toc89426592"/>
      <w:bookmarkStart w:id="1771" w:name="_Toc94020377"/>
      <w:bookmarkStart w:id="1772" w:name="_Toc97034908"/>
      <w:bookmarkStart w:id="1773" w:name="_Toc97037785"/>
      <w:bookmarkStart w:id="1774" w:name="_Toc100939994"/>
      <w:bookmarkStart w:id="1775" w:name="_Toc104546860"/>
      <w:bookmarkStart w:id="1776" w:name="_Toc112937907"/>
      <w:bookmarkStart w:id="1777" w:name="_Toc114134664"/>
      <w:bookmarkStart w:id="1778" w:name="_Toc120681603"/>
      <w:bookmarkStart w:id="1779" w:name="_Toc133434790"/>
      <w:bookmarkStart w:id="1780" w:name="_Toc138693973"/>
      <w:bookmarkStart w:id="1781" w:name="_Toc148535702"/>
      <w:bookmarkStart w:id="1782" w:name="_Toc162009194"/>
      <w:bookmarkStart w:id="1783" w:name="_Toc170160956"/>
      <w:bookmarkStart w:id="1784" w:name="_Toc175844003"/>
      <w:bookmarkStart w:id="1785" w:name="_Toc180485705"/>
      <w:bookmarkStart w:id="1786" w:name="_Toc185517836"/>
      <w:bookmarkStart w:id="1787" w:name="_Toc192875244"/>
      <w:bookmarkStart w:id="1788" w:name="_Toc199449815"/>
      <w:r>
        <w:t>5.1.3.4.2</w:t>
      </w:r>
      <w:r>
        <w:tab/>
        <w:t>Resource Definition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789" w:name="_Toc94020378"/>
      <w:bookmarkStart w:id="1790" w:name="_Toc89426593"/>
      <w:bookmarkStart w:id="1791" w:name="_Toc97034909"/>
      <w:bookmarkStart w:id="1792" w:name="_Toc97037786"/>
      <w:bookmarkStart w:id="1793" w:name="_Toc100939995"/>
      <w:bookmarkStart w:id="1794" w:name="_Toc104546861"/>
      <w:bookmarkStart w:id="1795" w:name="_Toc112937908"/>
      <w:bookmarkStart w:id="1796" w:name="_Toc114134665"/>
      <w:bookmarkStart w:id="1797" w:name="_Toc120681604"/>
      <w:bookmarkStart w:id="1798" w:name="_Toc133434791"/>
      <w:bookmarkStart w:id="1799" w:name="_Toc138693974"/>
      <w:bookmarkStart w:id="1800" w:name="_Toc148535703"/>
      <w:bookmarkStart w:id="1801" w:name="_Toc162009195"/>
      <w:bookmarkStart w:id="1802" w:name="_Toc170160957"/>
      <w:bookmarkStart w:id="1803" w:name="_Toc175844004"/>
      <w:bookmarkStart w:id="1804" w:name="_Toc180485706"/>
      <w:bookmarkStart w:id="1805" w:name="_Toc185517837"/>
      <w:bookmarkStart w:id="1806" w:name="_Toc192875245"/>
      <w:bookmarkStart w:id="1807" w:name="_Toc199449816"/>
      <w:r>
        <w:t>5.1.3.4.3</w:t>
      </w:r>
      <w:r>
        <w:tab/>
        <w:t>Resource Standard Methods</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A2614A6" w14:textId="77777777" w:rsidR="00E9750A" w:rsidRDefault="00A16F12">
      <w:pPr>
        <w:pStyle w:val="6"/>
      </w:pPr>
      <w:bookmarkStart w:id="1808" w:name="_Toc89426594"/>
      <w:bookmarkStart w:id="1809" w:name="_Toc94020379"/>
      <w:bookmarkStart w:id="1810" w:name="_Toc97034910"/>
      <w:bookmarkStart w:id="1811" w:name="_Toc97037787"/>
      <w:bookmarkStart w:id="1812" w:name="_Toc100939996"/>
      <w:bookmarkStart w:id="1813" w:name="_Toc104546862"/>
      <w:bookmarkStart w:id="1814" w:name="_Toc112937909"/>
      <w:bookmarkStart w:id="1815" w:name="_Toc114134666"/>
      <w:bookmarkStart w:id="1816" w:name="_Toc120681605"/>
      <w:bookmarkStart w:id="1817" w:name="_Toc133434792"/>
      <w:bookmarkStart w:id="1818" w:name="_Toc138693975"/>
      <w:bookmarkStart w:id="1819" w:name="_Toc148535704"/>
      <w:bookmarkStart w:id="1820" w:name="_Toc162009196"/>
      <w:bookmarkStart w:id="1821" w:name="_Toc170160958"/>
      <w:bookmarkStart w:id="1822" w:name="_Toc175844005"/>
      <w:bookmarkStart w:id="1823" w:name="_Toc180485707"/>
      <w:bookmarkStart w:id="1824" w:name="_Toc185517838"/>
      <w:bookmarkStart w:id="1825" w:name="_Toc192875246"/>
      <w:bookmarkStart w:id="1826" w:name="_Toc199449817"/>
      <w:r>
        <w:t>5.1.3.4.3.1</w:t>
      </w:r>
      <w:r>
        <w:tab/>
        <w:t>POST</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827" w:name="_Toc97037788"/>
      <w:bookmarkStart w:id="1828" w:name="_Toc97034911"/>
      <w:bookmarkStart w:id="1829" w:name="_Toc89426595"/>
      <w:bookmarkStart w:id="1830" w:name="_Toc94020380"/>
      <w:bookmarkStart w:id="1831" w:name="_Toc100939997"/>
      <w:bookmarkStart w:id="1832" w:name="_Toc104546863"/>
      <w:bookmarkStart w:id="1833" w:name="_Toc112937910"/>
      <w:bookmarkStart w:id="1834" w:name="_Toc114134667"/>
      <w:bookmarkStart w:id="1835" w:name="_Toc120681606"/>
      <w:bookmarkStart w:id="1836" w:name="_Toc133434793"/>
      <w:bookmarkStart w:id="1837" w:name="_Toc138693976"/>
      <w:bookmarkStart w:id="1838" w:name="_Toc148535705"/>
      <w:bookmarkStart w:id="1839" w:name="_Toc162009197"/>
      <w:bookmarkStart w:id="1840" w:name="_Toc170160959"/>
      <w:bookmarkStart w:id="1841" w:name="_Toc175844006"/>
      <w:bookmarkStart w:id="1842" w:name="_Toc180485708"/>
      <w:bookmarkStart w:id="1843" w:name="_Toc185517839"/>
      <w:bookmarkStart w:id="1844" w:name="_Toc192875247"/>
      <w:bookmarkStart w:id="1845" w:name="_Toc199449818"/>
      <w:r>
        <w:t>5.1.3.4.4</w:t>
      </w:r>
      <w:r>
        <w:tab/>
        <w:t>Resource Custom Operations</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3791E135" w14:textId="77777777" w:rsidR="00E9750A" w:rsidRDefault="00A16F12">
      <w:r>
        <w:t>None in this release of the specification.</w:t>
      </w:r>
    </w:p>
    <w:p w14:paraId="72797429" w14:textId="77777777" w:rsidR="00E9750A" w:rsidRDefault="00A16F12">
      <w:pPr>
        <w:pStyle w:val="41"/>
      </w:pPr>
      <w:bookmarkStart w:id="1846" w:name="_Toc89426596"/>
      <w:bookmarkStart w:id="1847" w:name="_Toc94020381"/>
      <w:bookmarkStart w:id="1848" w:name="_Toc97034912"/>
      <w:bookmarkStart w:id="1849" w:name="_Toc97037789"/>
      <w:bookmarkStart w:id="1850" w:name="_Toc100939998"/>
      <w:bookmarkStart w:id="1851" w:name="_Toc104546864"/>
      <w:bookmarkStart w:id="1852" w:name="_Toc112937911"/>
      <w:bookmarkStart w:id="1853" w:name="_Toc114134668"/>
      <w:bookmarkStart w:id="1854" w:name="_Toc120681607"/>
      <w:bookmarkStart w:id="1855" w:name="_Toc133434794"/>
      <w:bookmarkStart w:id="1856" w:name="_Toc138693977"/>
      <w:bookmarkStart w:id="1857" w:name="_Toc148535706"/>
      <w:bookmarkStart w:id="1858" w:name="_Toc162009198"/>
      <w:bookmarkStart w:id="1859" w:name="_Toc170160960"/>
      <w:bookmarkStart w:id="1860" w:name="_Toc175844007"/>
      <w:bookmarkStart w:id="1861" w:name="_Toc180485709"/>
      <w:bookmarkStart w:id="1862" w:name="_Toc185517840"/>
      <w:bookmarkStart w:id="1863" w:name="_Toc192875248"/>
      <w:bookmarkStart w:id="1864" w:name="_Toc199449819"/>
      <w:r>
        <w:t>5.1.3.5</w:t>
      </w:r>
      <w:r>
        <w:tab/>
        <w:t>Resource: Individual ADRF Data Retrieval Subscription</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386A34CB" w14:textId="77777777" w:rsidR="00E9750A" w:rsidRDefault="00A16F12">
      <w:pPr>
        <w:pStyle w:val="50"/>
      </w:pPr>
      <w:bookmarkStart w:id="1865" w:name="_Toc89426597"/>
      <w:bookmarkStart w:id="1866" w:name="_Toc94020382"/>
      <w:bookmarkStart w:id="1867" w:name="_Toc97034913"/>
      <w:bookmarkStart w:id="1868" w:name="_Toc97037790"/>
      <w:bookmarkStart w:id="1869" w:name="_Toc100939999"/>
      <w:bookmarkStart w:id="1870" w:name="_Toc104546865"/>
      <w:bookmarkStart w:id="1871" w:name="_Toc112937912"/>
      <w:bookmarkStart w:id="1872" w:name="_Toc114134669"/>
      <w:bookmarkStart w:id="1873" w:name="_Toc120681608"/>
      <w:bookmarkStart w:id="1874" w:name="_Toc133434795"/>
      <w:bookmarkStart w:id="1875" w:name="_Toc138693978"/>
      <w:bookmarkStart w:id="1876" w:name="_Toc148535707"/>
      <w:bookmarkStart w:id="1877" w:name="_Toc162009199"/>
      <w:bookmarkStart w:id="1878" w:name="_Toc170160961"/>
      <w:bookmarkStart w:id="1879" w:name="_Toc175844008"/>
      <w:bookmarkStart w:id="1880" w:name="_Toc180485710"/>
      <w:bookmarkStart w:id="1881" w:name="_Toc185517841"/>
      <w:bookmarkStart w:id="1882" w:name="_Toc192875249"/>
      <w:bookmarkStart w:id="1883" w:name="_Toc199449820"/>
      <w:r>
        <w:t>5.1.3.5.1</w:t>
      </w:r>
      <w:r>
        <w:tab/>
        <w:t>Description</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884" w:name="_Toc89426598"/>
      <w:bookmarkStart w:id="1885" w:name="_Toc94020383"/>
      <w:bookmarkStart w:id="1886" w:name="_Toc97034914"/>
      <w:bookmarkStart w:id="1887" w:name="_Toc97037791"/>
      <w:bookmarkStart w:id="1888" w:name="_Toc100940000"/>
      <w:bookmarkStart w:id="1889" w:name="_Toc104546866"/>
      <w:bookmarkStart w:id="1890" w:name="_Toc112937913"/>
      <w:bookmarkStart w:id="1891" w:name="_Toc114134670"/>
      <w:bookmarkStart w:id="1892" w:name="_Toc120681609"/>
      <w:bookmarkStart w:id="1893" w:name="_Toc133434796"/>
      <w:bookmarkStart w:id="1894" w:name="_Toc138693979"/>
      <w:bookmarkStart w:id="1895" w:name="_Toc148535708"/>
      <w:bookmarkStart w:id="1896" w:name="_Toc162009200"/>
      <w:bookmarkStart w:id="1897" w:name="_Toc170160962"/>
      <w:bookmarkStart w:id="1898" w:name="_Toc175844009"/>
      <w:bookmarkStart w:id="1899" w:name="_Toc180485711"/>
      <w:bookmarkStart w:id="1900" w:name="_Toc185517842"/>
      <w:bookmarkStart w:id="1901" w:name="_Toc192875250"/>
      <w:bookmarkStart w:id="1902" w:name="_Toc199449821"/>
      <w:r>
        <w:t>5.1.3.5.2</w:t>
      </w:r>
      <w:r>
        <w:tab/>
        <w:t>Resource Definition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903" w:name="_Toc100940001"/>
      <w:bookmarkStart w:id="1904" w:name="_Toc89426599"/>
      <w:bookmarkStart w:id="1905" w:name="_Toc97034915"/>
      <w:bookmarkStart w:id="1906" w:name="_Toc97037792"/>
      <w:bookmarkStart w:id="1907" w:name="_Toc94020384"/>
      <w:bookmarkStart w:id="1908" w:name="_Toc114134671"/>
      <w:bookmarkStart w:id="1909" w:name="_Toc104546867"/>
      <w:bookmarkStart w:id="1910" w:name="_Toc112937914"/>
      <w:bookmarkStart w:id="1911" w:name="_Toc120681610"/>
      <w:bookmarkStart w:id="1912" w:name="_Toc133434797"/>
      <w:bookmarkStart w:id="1913" w:name="_Toc138693980"/>
      <w:bookmarkStart w:id="1914" w:name="_Toc148535709"/>
      <w:bookmarkStart w:id="1915" w:name="_Toc162009201"/>
      <w:bookmarkStart w:id="1916" w:name="_Toc170160963"/>
      <w:bookmarkStart w:id="1917" w:name="_Toc175844010"/>
      <w:bookmarkStart w:id="1918" w:name="_Toc180485712"/>
      <w:bookmarkStart w:id="1919" w:name="_Toc185517843"/>
      <w:bookmarkStart w:id="1920" w:name="_Toc192875251"/>
      <w:bookmarkStart w:id="1921" w:name="_Toc199449822"/>
      <w:r>
        <w:t>5.1.3.5.3</w:t>
      </w:r>
      <w:r>
        <w:tab/>
        <w:t>Resource Standard Methods</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4DECD73B" w14:textId="77777777" w:rsidR="00E9750A" w:rsidRDefault="00A16F12">
      <w:pPr>
        <w:pStyle w:val="6"/>
      </w:pPr>
      <w:bookmarkStart w:id="1922" w:name="_Toc89426600"/>
      <w:bookmarkStart w:id="1923" w:name="_Toc94020385"/>
      <w:bookmarkStart w:id="1924" w:name="_Toc97034916"/>
      <w:bookmarkStart w:id="1925" w:name="_Toc97037793"/>
      <w:bookmarkStart w:id="1926" w:name="_Toc100940002"/>
      <w:bookmarkStart w:id="1927" w:name="_Toc104546868"/>
      <w:bookmarkStart w:id="1928" w:name="_Toc112937915"/>
      <w:bookmarkStart w:id="1929" w:name="_Toc114134672"/>
      <w:bookmarkStart w:id="1930" w:name="_Toc120681611"/>
      <w:bookmarkStart w:id="1931" w:name="_Toc133434798"/>
      <w:bookmarkStart w:id="1932" w:name="_Toc138693981"/>
      <w:bookmarkStart w:id="1933" w:name="_Toc148535710"/>
      <w:bookmarkStart w:id="1934" w:name="_Toc162009202"/>
      <w:bookmarkStart w:id="1935" w:name="_Toc170160964"/>
      <w:bookmarkStart w:id="1936" w:name="_Toc175844011"/>
      <w:bookmarkStart w:id="1937" w:name="_Toc180485713"/>
      <w:bookmarkStart w:id="1938" w:name="_Toc185517844"/>
      <w:bookmarkStart w:id="1939" w:name="_Toc192875252"/>
      <w:bookmarkStart w:id="1940" w:name="_Toc199449823"/>
      <w:r>
        <w:t>5.1.3.5.3.1</w:t>
      </w:r>
      <w:r>
        <w:tab/>
        <w:t>DELETE</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1941" w:name="_Toc112937916"/>
      <w:bookmarkStart w:id="1942" w:name="_Toc97037794"/>
      <w:bookmarkStart w:id="1943" w:name="_Toc114134673"/>
      <w:bookmarkStart w:id="1944" w:name="_Toc120681612"/>
      <w:bookmarkStart w:id="1945" w:name="_Toc104546869"/>
      <w:bookmarkStart w:id="1946" w:name="_Toc100940003"/>
      <w:bookmarkStart w:id="1947" w:name="_Toc97034917"/>
      <w:bookmarkStart w:id="1948" w:name="_Toc89426601"/>
      <w:bookmarkStart w:id="1949" w:name="_Toc94020386"/>
      <w:bookmarkStart w:id="19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951" w:name="_Toc138693982"/>
      <w:bookmarkStart w:id="1952" w:name="_Toc148535711"/>
      <w:bookmarkStart w:id="1953" w:name="_Toc162009203"/>
      <w:bookmarkStart w:id="1954" w:name="_Toc170160965"/>
      <w:bookmarkStart w:id="1955" w:name="_Toc175844012"/>
      <w:bookmarkStart w:id="1956" w:name="_Toc180485714"/>
      <w:bookmarkStart w:id="1957" w:name="_Toc185517845"/>
      <w:bookmarkStart w:id="1958" w:name="_Toc192875253"/>
      <w:bookmarkStart w:id="1959" w:name="_Toc199449824"/>
      <w:r>
        <w:t>5.1.3.5.4</w:t>
      </w:r>
      <w:r>
        <w:tab/>
        <w:t>Resource Custom Operations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4563DA5A" w14:textId="77777777" w:rsidR="00E9750A" w:rsidRDefault="00A16F12">
      <w:r>
        <w:t>None in this release of the specification.</w:t>
      </w:r>
    </w:p>
    <w:p w14:paraId="22BC993F" w14:textId="77777777" w:rsidR="00E9750A" w:rsidRDefault="00A16F12">
      <w:pPr>
        <w:pStyle w:val="31"/>
      </w:pPr>
      <w:bookmarkStart w:id="1960" w:name="_Toc72766458"/>
      <w:bookmarkStart w:id="1961" w:name="_Toc72767025"/>
      <w:bookmarkStart w:id="1962" w:name="_Toc73042477"/>
      <w:bookmarkStart w:id="1963" w:name="_Toc81242821"/>
      <w:bookmarkStart w:id="1964" w:name="_Toc89426602"/>
      <w:bookmarkStart w:id="1965" w:name="_Toc94020387"/>
      <w:bookmarkStart w:id="1966" w:name="_Toc97034918"/>
      <w:bookmarkStart w:id="1967" w:name="_Toc97037795"/>
      <w:bookmarkStart w:id="1968" w:name="_Toc100940004"/>
      <w:bookmarkStart w:id="1969" w:name="_Toc104546870"/>
      <w:bookmarkStart w:id="1970" w:name="_Toc112937917"/>
      <w:bookmarkStart w:id="1971" w:name="_Toc114134674"/>
      <w:bookmarkStart w:id="1972" w:name="_Toc120681613"/>
      <w:bookmarkStart w:id="1973" w:name="_Toc133434800"/>
      <w:bookmarkStart w:id="1974" w:name="_Toc138693983"/>
      <w:bookmarkStart w:id="1975" w:name="_Toc148535712"/>
      <w:bookmarkStart w:id="1976" w:name="_Toc162009204"/>
      <w:bookmarkStart w:id="1977" w:name="_Toc170160966"/>
      <w:bookmarkStart w:id="1978" w:name="_Toc175844013"/>
      <w:bookmarkStart w:id="1979" w:name="_Toc180485715"/>
      <w:bookmarkStart w:id="1980" w:name="_Toc185517846"/>
      <w:bookmarkStart w:id="1981" w:name="_Toc192875254"/>
      <w:bookmarkStart w:id="1982" w:name="_Toc199449825"/>
      <w:r>
        <w:t>5.1.4</w:t>
      </w:r>
      <w:r>
        <w:tab/>
        <w:t>Custom Operations without associated resources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384FC49A" w14:textId="77777777" w:rsidR="00E9750A" w:rsidRDefault="00A16F12">
      <w:pPr>
        <w:pStyle w:val="41"/>
      </w:pPr>
      <w:bookmarkStart w:id="1983" w:name="_Toc72766459"/>
      <w:bookmarkStart w:id="1984" w:name="_Toc72767026"/>
      <w:bookmarkStart w:id="1985" w:name="_Toc73042478"/>
      <w:bookmarkStart w:id="1986" w:name="_Toc81242822"/>
      <w:bookmarkStart w:id="1987" w:name="_Toc89426603"/>
      <w:bookmarkStart w:id="1988" w:name="_Toc94020388"/>
      <w:bookmarkStart w:id="1989" w:name="_Toc97034919"/>
      <w:bookmarkStart w:id="1990" w:name="_Toc97037796"/>
      <w:bookmarkStart w:id="1991" w:name="_Toc100940005"/>
      <w:bookmarkStart w:id="1992" w:name="_Toc104546871"/>
      <w:bookmarkStart w:id="1993" w:name="_Toc112937918"/>
      <w:bookmarkStart w:id="1994" w:name="_Toc114134675"/>
      <w:bookmarkStart w:id="1995" w:name="_Toc120681614"/>
      <w:bookmarkStart w:id="1996" w:name="_Toc133434801"/>
      <w:bookmarkStart w:id="1997" w:name="_Toc138693984"/>
      <w:bookmarkStart w:id="1998" w:name="_Toc148535713"/>
      <w:bookmarkStart w:id="1999" w:name="_Toc162009205"/>
      <w:bookmarkStart w:id="2000" w:name="_Toc170160967"/>
      <w:bookmarkStart w:id="2001" w:name="_Toc175844014"/>
      <w:bookmarkStart w:id="2002" w:name="_Toc180485716"/>
      <w:bookmarkStart w:id="2003" w:name="_Toc185517847"/>
      <w:bookmarkStart w:id="2004" w:name="_Toc192875255"/>
      <w:bookmarkStart w:id="2005" w:name="_Toc199449826"/>
      <w:r>
        <w:t>5.1.4.1</w:t>
      </w:r>
      <w:r>
        <w:tab/>
        <w:t>Overview</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4pt;height:190.35pt;mso-width-percent:0;mso-height-percent:0;mso-width-percent:0;mso-height-percent:0" o:ole="">
            <v:imagedata r:id="rId52" o:title="" cropbottom="7081f" cropright="4734f"/>
          </v:shape>
          <o:OLEObject Type="Embed" ProgID="Visio.Drawing.15" ShapeID="_x0000_i1046" DrawAspect="Content" ObjectID="_1810062598"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006" w:name="_Toc97034920"/>
      <w:bookmarkStart w:id="2007" w:name="_Toc112937919"/>
      <w:bookmarkStart w:id="2008" w:name="_Toc94020389"/>
      <w:bookmarkStart w:id="2009" w:name="_Toc97037797"/>
      <w:bookmarkStart w:id="2010" w:name="_Toc81242823"/>
      <w:bookmarkStart w:id="2011" w:name="_Toc89426604"/>
      <w:bookmarkStart w:id="2012" w:name="_Toc72767027"/>
      <w:bookmarkStart w:id="2013" w:name="_Toc73042479"/>
      <w:bookmarkStart w:id="2014" w:name="_Toc72766460"/>
      <w:bookmarkStart w:id="2015" w:name="_Toc100940006"/>
      <w:bookmarkStart w:id="2016" w:name="_Toc104546872"/>
      <w:bookmarkStart w:id="2017" w:name="_Toc114134676"/>
      <w:bookmarkStart w:id="2018" w:name="_Toc120681615"/>
      <w:bookmarkStart w:id="2019" w:name="_Toc133434802"/>
      <w:bookmarkStart w:id="2020" w:name="_Toc138693985"/>
      <w:bookmarkStart w:id="2021" w:name="_Toc148535714"/>
      <w:bookmarkStart w:id="2022" w:name="_Toc162009206"/>
      <w:bookmarkStart w:id="2023" w:name="_Toc170160968"/>
      <w:bookmarkStart w:id="2024" w:name="_Toc175844015"/>
      <w:bookmarkStart w:id="2025" w:name="_Toc180485717"/>
      <w:bookmarkStart w:id="2026" w:name="_Toc185517848"/>
      <w:bookmarkStart w:id="2027" w:name="_Toc192875256"/>
      <w:bookmarkStart w:id="2028" w:name="_Toc199449827"/>
      <w:r>
        <w:t>5.1.4.2</w:t>
      </w:r>
      <w:r>
        <w:tab/>
        <w:t>Operation: request-storage-sub</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4E6209B3" w14:textId="77777777" w:rsidR="00E9750A" w:rsidRDefault="00A16F12">
      <w:pPr>
        <w:pStyle w:val="50"/>
      </w:pPr>
      <w:bookmarkStart w:id="2029" w:name="_Toc97034921"/>
      <w:bookmarkStart w:id="2030" w:name="_Toc94020390"/>
      <w:bookmarkStart w:id="2031" w:name="_Toc112937920"/>
      <w:bookmarkStart w:id="2032" w:name="_Toc104546873"/>
      <w:bookmarkStart w:id="2033" w:name="_Toc100940007"/>
      <w:bookmarkStart w:id="2034" w:name="_Toc114134677"/>
      <w:bookmarkStart w:id="2035" w:name="_Toc120681616"/>
      <w:bookmarkStart w:id="2036" w:name="_Toc97037798"/>
      <w:bookmarkStart w:id="2037" w:name="_Toc72766461"/>
      <w:bookmarkStart w:id="2038" w:name="_Toc72767028"/>
      <w:bookmarkStart w:id="2039" w:name="_Toc73042480"/>
      <w:bookmarkStart w:id="2040" w:name="_Toc81242824"/>
      <w:bookmarkStart w:id="2041" w:name="_Toc89426605"/>
      <w:bookmarkStart w:id="2042" w:name="_Toc133434803"/>
      <w:bookmarkStart w:id="2043" w:name="_Toc138693986"/>
      <w:bookmarkStart w:id="2044" w:name="_Toc148535715"/>
      <w:bookmarkStart w:id="2045" w:name="_Toc162009207"/>
      <w:bookmarkStart w:id="2046" w:name="_Toc170160969"/>
      <w:bookmarkStart w:id="2047" w:name="_Toc175844016"/>
      <w:bookmarkStart w:id="2048" w:name="_Toc180485718"/>
      <w:bookmarkStart w:id="2049" w:name="_Toc185517849"/>
      <w:bookmarkStart w:id="2050" w:name="_Toc192875257"/>
      <w:bookmarkStart w:id="2051" w:name="_Toc199449828"/>
      <w:r>
        <w:t>5.1.4.2.1</w:t>
      </w:r>
      <w:r>
        <w:tab/>
        <w:t>Description</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052" w:name="_Toc73042481"/>
      <w:bookmarkStart w:id="2053" w:name="_Toc89426606"/>
      <w:bookmarkStart w:id="2054" w:name="_Toc81242825"/>
      <w:bookmarkStart w:id="2055" w:name="_Toc72767029"/>
      <w:bookmarkStart w:id="2056" w:name="_Toc72766462"/>
      <w:bookmarkStart w:id="2057" w:name="_Toc94020391"/>
      <w:bookmarkStart w:id="2058" w:name="_Toc97034922"/>
      <w:bookmarkStart w:id="2059" w:name="_Toc97037799"/>
      <w:bookmarkStart w:id="2060" w:name="_Toc100940008"/>
      <w:bookmarkStart w:id="2061" w:name="_Toc104546874"/>
      <w:bookmarkStart w:id="2062" w:name="_Toc112937921"/>
      <w:bookmarkStart w:id="2063" w:name="_Toc114134678"/>
      <w:bookmarkStart w:id="2064" w:name="_Toc120681617"/>
      <w:bookmarkStart w:id="2065" w:name="_Toc133434804"/>
      <w:bookmarkStart w:id="2066" w:name="_Toc138693987"/>
      <w:bookmarkStart w:id="2067" w:name="_Toc148535716"/>
      <w:bookmarkStart w:id="2068" w:name="_Toc162009208"/>
      <w:bookmarkStart w:id="2069" w:name="_Toc170160970"/>
      <w:bookmarkStart w:id="2070" w:name="_Toc175844017"/>
      <w:bookmarkStart w:id="2071" w:name="_Toc180485719"/>
      <w:bookmarkStart w:id="2072" w:name="_Toc185517850"/>
      <w:bookmarkStart w:id="2073" w:name="_Toc192875258"/>
      <w:bookmarkStart w:id="2074" w:name="_Toc199449829"/>
      <w:r>
        <w:t>5.1.4.2.2</w:t>
      </w:r>
      <w:r>
        <w:tab/>
        <w:t>Operation Definition</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075" w:name="_Toc72767030"/>
      <w:bookmarkStart w:id="2076" w:name="_Toc72766463"/>
      <w:bookmarkStart w:id="2077" w:name="_Toc81242826"/>
      <w:bookmarkStart w:id="2078" w:name="_Toc73042482"/>
      <w:bookmarkStart w:id="2079" w:name="_Toc94020392"/>
      <w:bookmarkStart w:id="2080" w:name="_Toc89426607"/>
      <w:bookmarkStart w:id="2081" w:name="_Toc97037800"/>
      <w:bookmarkStart w:id="2082" w:name="_Toc97034923"/>
      <w:bookmarkStart w:id="2083" w:name="_Toc100940009"/>
      <w:bookmarkStart w:id="2084" w:name="_Toc104546875"/>
      <w:bookmarkStart w:id="2085" w:name="_Toc112937922"/>
      <w:bookmarkStart w:id="2086" w:name="_Toc114134679"/>
      <w:bookmarkStart w:id="2087" w:name="_Toc120681618"/>
      <w:bookmarkStart w:id="2088" w:name="_Toc133434805"/>
      <w:bookmarkStart w:id="2089" w:name="_Toc138693988"/>
      <w:bookmarkStart w:id="2090" w:name="_Toc148535717"/>
      <w:bookmarkStart w:id="2091"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092" w:name="_Toc170160971"/>
      <w:bookmarkStart w:id="2093" w:name="_Toc175844018"/>
      <w:bookmarkStart w:id="2094" w:name="_Toc180485720"/>
      <w:bookmarkStart w:id="2095" w:name="_Toc185517851"/>
      <w:bookmarkStart w:id="2096" w:name="_Toc192875259"/>
      <w:bookmarkStart w:id="2097" w:name="_Toc199449830"/>
      <w:r>
        <w:t>5.1.4.3</w:t>
      </w:r>
      <w:r>
        <w:tab/>
        <w:t>Operation: request-storage-sub-removal</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393F017C" w14:textId="77777777" w:rsidR="00E9750A" w:rsidRDefault="00A16F12">
      <w:pPr>
        <w:pStyle w:val="50"/>
      </w:pPr>
      <w:bookmarkStart w:id="2098" w:name="_Toc97034924"/>
      <w:bookmarkStart w:id="2099" w:name="_Toc94020393"/>
      <w:bookmarkStart w:id="2100" w:name="_Toc97037801"/>
      <w:bookmarkStart w:id="2101" w:name="_Toc100940010"/>
      <w:bookmarkStart w:id="2102" w:name="_Toc89426608"/>
      <w:bookmarkStart w:id="2103" w:name="_Toc104546876"/>
      <w:bookmarkStart w:id="2104" w:name="_Toc112937923"/>
      <w:bookmarkStart w:id="2105" w:name="_Toc114134680"/>
      <w:bookmarkStart w:id="2106" w:name="_Toc120681619"/>
      <w:bookmarkStart w:id="2107" w:name="_Toc133434806"/>
      <w:bookmarkStart w:id="2108" w:name="_Toc138693989"/>
      <w:bookmarkStart w:id="2109" w:name="_Toc148535718"/>
      <w:bookmarkStart w:id="2110" w:name="_Toc162009210"/>
      <w:bookmarkStart w:id="2111" w:name="_Toc170160972"/>
      <w:bookmarkStart w:id="2112" w:name="_Toc175844019"/>
      <w:bookmarkStart w:id="2113" w:name="_Toc180485721"/>
      <w:bookmarkStart w:id="2114" w:name="_Toc185517852"/>
      <w:bookmarkStart w:id="2115" w:name="_Toc192875260"/>
      <w:bookmarkStart w:id="2116" w:name="_Toc199449831"/>
      <w:r>
        <w:t>5.1.4.3.1</w:t>
      </w:r>
      <w:r>
        <w:tab/>
        <w:t>Description</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117" w:name="_Toc89426609"/>
      <w:bookmarkStart w:id="2118" w:name="_Toc94020394"/>
      <w:bookmarkStart w:id="2119" w:name="_Toc97034925"/>
      <w:bookmarkStart w:id="2120" w:name="_Toc97037802"/>
      <w:bookmarkStart w:id="2121" w:name="_Toc100940011"/>
      <w:bookmarkStart w:id="2122" w:name="_Toc104546877"/>
      <w:bookmarkStart w:id="2123" w:name="_Toc112937924"/>
      <w:bookmarkStart w:id="2124" w:name="_Toc114134681"/>
      <w:bookmarkStart w:id="2125" w:name="_Toc120681620"/>
      <w:bookmarkStart w:id="2126" w:name="_Toc133434807"/>
      <w:bookmarkStart w:id="2127" w:name="_Toc138693990"/>
      <w:bookmarkStart w:id="2128" w:name="_Toc148535719"/>
      <w:bookmarkStart w:id="2129" w:name="_Toc162009211"/>
      <w:bookmarkStart w:id="2130" w:name="_Toc170160973"/>
      <w:bookmarkStart w:id="2131" w:name="_Toc175844020"/>
      <w:bookmarkStart w:id="2132" w:name="_Toc180485722"/>
      <w:bookmarkStart w:id="2133" w:name="_Toc185517853"/>
      <w:bookmarkStart w:id="2134" w:name="_Toc192875261"/>
      <w:bookmarkStart w:id="2135" w:name="_Toc199449832"/>
      <w:r>
        <w:t>5.1.4.3.2</w:t>
      </w:r>
      <w:r>
        <w:tab/>
        <w:t>Operation Definition</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136" w:name="_Toc114134682"/>
      <w:bookmarkStart w:id="2137" w:name="_Toc120681621"/>
      <w:bookmarkStart w:id="2138" w:name="_Toc97037803"/>
      <w:bookmarkStart w:id="2139" w:name="_Toc97034926"/>
      <w:bookmarkStart w:id="2140" w:name="_Toc112937925"/>
      <w:bookmarkStart w:id="2141" w:name="_Toc104546878"/>
      <w:bookmarkStart w:id="2142" w:name="_Toc100940012"/>
      <w:bookmarkStart w:id="2143" w:name="_Toc133434808"/>
      <w:bookmarkStart w:id="2144" w:name="_Toc138693991"/>
      <w:bookmarkStart w:id="2145" w:name="_Toc148535720"/>
      <w:bookmarkStart w:id="2146"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147" w:name="_Toc170160974"/>
      <w:bookmarkStart w:id="2148" w:name="_Toc175844021"/>
      <w:bookmarkStart w:id="2149" w:name="_Toc180485723"/>
      <w:bookmarkStart w:id="2150" w:name="_Toc185517854"/>
      <w:bookmarkStart w:id="2151" w:name="_Toc192875262"/>
      <w:bookmarkStart w:id="2152" w:name="_Toc199449833"/>
      <w:r>
        <w:t>5.1.4.4</w:t>
      </w:r>
      <w:r>
        <w:tab/>
        <w:t>Operation: remove-stored-data-analytics</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397148E8" w14:textId="77777777" w:rsidR="00E9750A" w:rsidRDefault="00A16F12">
      <w:pPr>
        <w:pStyle w:val="50"/>
      </w:pPr>
      <w:bookmarkStart w:id="2153" w:name="_Toc104546879"/>
      <w:bookmarkStart w:id="2154" w:name="_Toc97037804"/>
      <w:bookmarkStart w:id="2155" w:name="_Toc100940013"/>
      <w:bookmarkStart w:id="2156" w:name="_Toc97034927"/>
      <w:bookmarkStart w:id="2157" w:name="_Toc114134683"/>
      <w:bookmarkStart w:id="2158" w:name="_Toc112937926"/>
      <w:bookmarkStart w:id="2159" w:name="_Toc120681622"/>
      <w:bookmarkStart w:id="2160" w:name="_Toc133434809"/>
      <w:bookmarkStart w:id="2161" w:name="_Toc138693992"/>
      <w:bookmarkStart w:id="2162" w:name="_Toc148535721"/>
      <w:bookmarkStart w:id="2163" w:name="_Toc162009213"/>
      <w:bookmarkStart w:id="2164" w:name="_Toc170160975"/>
      <w:bookmarkStart w:id="2165" w:name="_Toc175844022"/>
      <w:bookmarkStart w:id="2166" w:name="_Toc180485724"/>
      <w:bookmarkStart w:id="2167" w:name="_Toc185517855"/>
      <w:bookmarkStart w:id="2168" w:name="_Toc192875263"/>
      <w:bookmarkStart w:id="2169" w:name="_Toc199449834"/>
      <w:r>
        <w:t>5.1.4.4.1</w:t>
      </w:r>
      <w:r>
        <w:tab/>
        <w:t>Description</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170" w:name="_Toc97034928"/>
      <w:bookmarkStart w:id="2171" w:name="_Toc97037805"/>
      <w:bookmarkStart w:id="2172" w:name="_Toc100940014"/>
      <w:bookmarkStart w:id="2173" w:name="_Toc104546880"/>
      <w:bookmarkStart w:id="2174" w:name="_Toc112937927"/>
      <w:bookmarkStart w:id="2175" w:name="_Toc114134684"/>
      <w:bookmarkStart w:id="2176" w:name="_Toc120681623"/>
      <w:bookmarkStart w:id="2177" w:name="_Toc133434810"/>
      <w:bookmarkStart w:id="2178" w:name="_Toc138693993"/>
      <w:bookmarkStart w:id="2179" w:name="_Toc148535722"/>
      <w:bookmarkStart w:id="2180" w:name="_Toc162009214"/>
      <w:bookmarkStart w:id="2181" w:name="_Toc170160976"/>
      <w:bookmarkStart w:id="2182" w:name="_Toc175844023"/>
      <w:bookmarkStart w:id="2183" w:name="_Toc180485725"/>
      <w:bookmarkStart w:id="2184" w:name="_Toc185517856"/>
      <w:bookmarkStart w:id="2185" w:name="_Toc192875264"/>
      <w:bookmarkStart w:id="2186" w:name="_Toc199449835"/>
      <w:r>
        <w:t>5.1.4.4.2</w:t>
      </w:r>
      <w:r>
        <w:tab/>
        <w:t>Operation Definition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187" w:name="_Toc72766464"/>
      <w:bookmarkStart w:id="2188" w:name="_Toc72767031"/>
      <w:bookmarkStart w:id="2189" w:name="_Toc73042483"/>
      <w:bookmarkStart w:id="2190" w:name="_Toc89426610"/>
      <w:bookmarkStart w:id="2191" w:name="_Toc81242827"/>
      <w:bookmarkStart w:id="2192" w:name="_Toc97034929"/>
      <w:bookmarkStart w:id="2193" w:name="_Toc94020395"/>
      <w:bookmarkStart w:id="2194" w:name="_Toc100940015"/>
      <w:bookmarkStart w:id="2195" w:name="_Toc97037806"/>
      <w:bookmarkStart w:id="2196" w:name="_Toc104546881"/>
      <w:bookmarkStart w:id="2197" w:name="_Toc112937928"/>
      <w:bookmarkStart w:id="2198" w:name="_Toc114134685"/>
      <w:bookmarkStart w:id="2199" w:name="_Toc120681624"/>
      <w:bookmarkStart w:id="2200" w:name="_Toc133434811"/>
      <w:bookmarkStart w:id="2201" w:name="_Toc138693994"/>
      <w:bookmarkStart w:id="2202" w:name="_Toc148535723"/>
      <w:bookmarkStart w:id="2203"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204" w:name="_Toc170160977"/>
      <w:bookmarkStart w:id="2205" w:name="_Toc175844024"/>
      <w:bookmarkStart w:id="2206" w:name="_Toc180485726"/>
      <w:bookmarkStart w:id="2207" w:name="_Toc185517857"/>
      <w:bookmarkStart w:id="2208" w:name="_Toc192875265"/>
      <w:bookmarkStart w:id="2209" w:name="_Toc199449836"/>
      <w:r>
        <w:t>5.1.5</w:t>
      </w:r>
      <w:r>
        <w:tab/>
        <w:t>Notifications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0990CC5C" w14:textId="77777777" w:rsidR="00E9750A" w:rsidRDefault="00A16F12">
      <w:pPr>
        <w:pStyle w:val="41"/>
      </w:pPr>
      <w:bookmarkStart w:id="2210" w:name="_Toc72766465"/>
      <w:bookmarkStart w:id="2211" w:name="_Toc72767032"/>
      <w:bookmarkStart w:id="2212" w:name="_Toc73042484"/>
      <w:bookmarkStart w:id="2213" w:name="_Toc81242828"/>
      <w:bookmarkStart w:id="2214" w:name="_Toc89426611"/>
      <w:bookmarkStart w:id="2215" w:name="_Toc94020396"/>
      <w:bookmarkStart w:id="2216" w:name="_Toc97034930"/>
      <w:bookmarkStart w:id="2217" w:name="_Toc97037807"/>
      <w:bookmarkStart w:id="2218" w:name="_Toc100940016"/>
      <w:bookmarkStart w:id="2219" w:name="_Toc104546882"/>
      <w:bookmarkStart w:id="2220" w:name="_Toc112937929"/>
      <w:bookmarkStart w:id="2221" w:name="_Toc114134686"/>
      <w:bookmarkStart w:id="2222" w:name="_Toc120681625"/>
      <w:bookmarkStart w:id="2223" w:name="_Toc133434812"/>
      <w:bookmarkStart w:id="2224" w:name="_Toc138693995"/>
      <w:bookmarkStart w:id="2225" w:name="_Toc148535724"/>
      <w:bookmarkStart w:id="2226" w:name="_Toc162009216"/>
      <w:bookmarkStart w:id="2227" w:name="_Toc170160978"/>
      <w:bookmarkStart w:id="2228" w:name="_Toc175844025"/>
      <w:bookmarkStart w:id="2229" w:name="_Toc180485727"/>
      <w:bookmarkStart w:id="2230" w:name="_Toc185517858"/>
      <w:bookmarkStart w:id="2231" w:name="_Toc192875266"/>
      <w:bookmarkStart w:id="2232" w:name="_Toc199449837"/>
      <w:r>
        <w:t>5.1.5.1</w:t>
      </w:r>
      <w:r>
        <w:tab/>
        <w:t>General</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233" w:name="_Toc72766466"/>
      <w:bookmarkStart w:id="2234" w:name="_Toc72767033"/>
      <w:bookmarkStart w:id="2235" w:name="_Toc73042485"/>
      <w:bookmarkStart w:id="2236" w:name="_Toc81242829"/>
      <w:bookmarkStart w:id="2237" w:name="_Toc89426612"/>
      <w:bookmarkStart w:id="2238" w:name="_Toc94020397"/>
      <w:bookmarkStart w:id="2239" w:name="_Toc97034931"/>
      <w:bookmarkStart w:id="2240" w:name="_Toc97037808"/>
      <w:bookmarkStart w:id="2241" w:name="_Toc100940017"/>
      <w:bookmarkStart w:id="2242" w:name="_Toc104546883"/>
      <w:bookmarkStart w:id="2243" w:name="_Toc112937930"/>
      <w:bookmarkStart w:id="2244" w:name="_Toc114134687"/>
      <w:bookmarkStart w:id="2245" w:name="_Toc120681626"/>
      <w:bookmarkStart w:id="2246" w:name="_Toc133434813"/>
      <w:bookmarkStart w:id="2247" w:name="_Toc138693996"/>
      <w:bookmarkStart w:id="2248" w:name="_Toc148535725"/>
      <w:bookmarkStart w:id="2249"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250" w:name="_Toc170160979"/>
      <w:bookmarkStart w:id="2251" w:name="_Toc175844026"/>
      <w:bookmarkStart w:id="2252" w:name="_Toc180485728"/>
      <w:bookmarkStart w:id="2253" w:name="_Toc185517859"/>
      <w:bookmarkStart w:id="2254" w:name="_Toc192875267"/>
      <w:bookmarkStart w:id="2255" w:name="_Toc199449838"/>
      <w:r>
        <w:lastRenderedPageBreak/>
        <w:t>5.1.5.2</w:t>
      </w:r>
      <w:r>
        <w:tab/>
        <w:t>Retrieval Notification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2B666E6E" w14:textId="77777777" w:rsidR="00E9750A" w:rsidRDefault="00A16F12">
      <w:pPr>
        <w:pStyle w:val="50"/>
      </w:pPr>
      <w:bookmarkStart w:id="2256" w:name="_Toc72766467"/>
      <w:bookmarkStart w:id="2257" w:name="_Toc72767034"/>
      <w:bookmarkStart w:id="2258" w:name="_Toc73042486"/>
      <w:bookmarkStart w:id="2259" w:name="_Toc81242830"/>
      <w:bookmarkStart w:id="2260" w:name="_Toc89426613"/>
      <w:bookmarkStart w:id="2261" w:name="_Toc94020398"/>
      <w:bookmarkStart w:id="2262" w:name="_Toc97034932"/>
      <w:bookmarkStart w:id="2263" w:name="_Toc97037809"/>
      <w:bookmarkStart w:id="2264" w:name="_Toc100940018"/>
      <w:bookmarkStart w:id="2265" w:name="_Toc104546884"/>
      <w:bookmarkStart w:id="2266" w:name="_Toc112937931"/>
      <w:bookmarkStart w:id="2267" w:name="_Toc114134688"/>
      <w:bookmarkStart w:id="2268" w:name="_Toc120681627"/>
      <w:bookmarkStart w:id="2269" w:name="_Toc133434814"/>
      <w:bookmarkStart w:id="2270" w:name="_Toc138693997"/>
      <w:bookmarkStart w:id="2271" w:name="_Toc148535726"/>
      <w:bookmarkStart w:id="2272" w:name="_Toc162009218"/>
      <w:bookmarkStart w:id="2273" w:name="_Toc170160980"/>
      <w:bookmarkStart w:id="2274" w:name="_Toc175844027"/>
      <w:bookmarkStart w:id="2275" w:name="_Toc180485729"/>
      <w:bookmarkStart w:id="2276" w:name="_Toc185517860"/>
      <w:bookmarkStart w:id="2277" w:name="_Toc192875268"/>
      <w:bookmarkStart w:id="2278" w:name="_Toc199449839"/>
      <w:r>
        <w:t>5.1.5.2.1</w:t>
      </w:r>
      <w:r>
        <w:tab/>
        <w:t>Description</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279" w:name="_Toc72766468"/>
      <w:bookmarkStart w:id="2280" w:name="_Toc72767035"/>
      <w:bookmarkStart w:id="2281" w:name="_Toc73042487"/>
      <w:bookmarkStart w:id="2282" w:name="_Toc81242831"/>
      <w:bookmarkStart w:id="2283" w:name="_Toc89426614"/>
      <w:bookmarkStart w:id="2284" w:name="_Toc94020399"/>
      <w:bookmarkStart w:id="2285" w:name="_Toc97034933"/>
      <w:bookmarkStart w:id="2286" w:name="_Toc97037810"/>
      <w:bookmarkStart w:id="2287" w:name="_Toc100940019"/>
      <w:bookmarkStart w:id="2288" w:name="_Toc104546885"/>
      <w:bookmarkStart w:id="2289" w:name="_Toc112937932"/>
      <w:bookmarkStart w:id="2290" w:name="_Toc114134689"/>
      <w:bookmarkStart w:id="2291" w:name="_Toc120681628"/>
      <w:bookmarkStart w:id="2292" w:name="_Toc133434815"/>
      <w:bookmarkStart w:id="2293" w:name="_Toc138693998"/>
      <w:bookmarkStart w:id="2294" w:name="_Toc148535727"/>
      <w:bookmarkStart w:id="2295" w:name="_Toc162009219"/>
      <w:bookmarkStart w:id="2296" w:name="_Toc170160981"/>
      <w:bookmarkStart w:id="2297" w:name="_Toc175844028"/>
      <w:bookmarkStart w:id="2298" w:name="_Toc180485730"/>
      <w:bookmarkStart w:id="2299" w:name="_Toc185517861"/>
      <w:bookmarkStart w:id="2300" w:name="_Toc192875269"/>
      <w:bookmarkStart w:id="2301" w:name="_Toc199449840"/>
      <w:r>
        <w:t>5.1.5.2.2</w:t>
      </w:r>
      <w:r>
        <w:tab/>
        <w:t>Target URI</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302" w:name="_Toc72766469"/>
      <w:bookmarkStart w:id="2303" w:name="_Toc72767036"/>
      <w:bookmarkStart w:id="2304" w:name="_Toc73042488"/>
      <w:bookmarkStart w:id="2305" w:name="_Toc81242832"/>
      <w:bookmarkStart w:id="2306" w:name="_Toc89426615"/>
      <w:bookmarkStart w:id="2307" w:name="_Toc94020400"/>
      <w:bookmarkStart w:id="2308" w:name="_Toc97034934"/>
      <w:bookmarkStart w:id="2309" w:name="_Toc97037811"/>
      <w:bookmarkStart w:id="2310" w:name="_Toc100940020"/>
      <w:bookmarkStart w:id="2311" w:name="_Toc104546886"/>
      <w:bookmarkStart w:id="2312" w:name="_Toc112937933"/>
      <w:bookmarkStart w:id="2313" w:name="_Toc114134690"/>
      <w:bookmarkStart w:id="2314" w:name="_Toc120681629"/>
      <w:bookmarkStart w:id="2315" w:name="_Toc133434816"/>
      <w:bookmarkStart w:id="2316" w:name="_Toc138693999"/>
      <w:bookmarkStart w:id="2317" w:name="_Toc148535728"/>
      <w:bookmarkStart w:id="2318" w:name="_Toc162009220"/>
      <w:bookmarkStart w:id="2319" w:name="_Toc170160982"/>
      <w:bookmarkStart w:id="2320" w:name="_Toc175844029"/>
      <w:bookmarkStart w:id="2321" w:name="_Toc180485731"/>
      <w:bookmarkStart w:id="2322" w:name="_Toc185517862"/>
      <w:bookmarkStart w:id="2323" w:name="_Toc192875270"/>
      <w:bookmarkStart w:id="2324" w:name="_Toc199449841"/>
      <w:r>
        <w:t>5.1.5.2.3</w:t>
      </w:r>
      <w:r>
        <w:tab/>
        <w:t>Standard Methods</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5C058296" w14:textId="77777777" w:rsidR="00E9750A" w:rsidRDefault="00A16F12">
      <w:pPr>
        <w:pStyle w:val="6"/>
      </w:pPr>
      <w:bookmarkStart w:id="2325" w:name="_Toc72766470"/>
      <w:bookmarkStart w:id="2326" w:name="_Toc72767037"/>
      <w:bookmarkStart w:id="2327" w:name="_Toc73042489"/>
      <w:bookmarkStart w:id="2328" w:name="_Toc81242833"/>
      <w:bookmarkStart w:id="2329" w:name="_Toc89426616"/>
      <w:bookmarkStart w:id="2330" w:name="_Toc94020401"/>
      <w:bookmarkStart w:id="2331" w:name="_Toc97034935"/>
      <w:bookmarkStart w:id="2332" w:name="_Toc97037812"/>
      <w:bookmarkStart w:id="2333" w:name="_Toc100940021"/>
      <w:bookmarkStart w:id="2334" w:name="_Toc104546887"/>
      <w:bookmarkStart w:id="2335" w:name="_Toc112937934"/>
      <w:bookmarkStart w:id="2336" w:name="_Toc114134691"/>
      <w:bookmarkStart w:id="2337" w:name="_Toc120681630"/>
      <w:bookmarkStart w:id="2338" w:name="_Toc133434817"/>
      <w:bookmarkStart w:id="2339" w:name="_Toc138694000"/>
      <w:bookmarkStart w:id="2340" w:name="_Toc148535729"/>
      <w:bookmarkStart w:id="2341" w:name="_Toc162009221"/>
      <w:bookmarkStart w:id="2342" w:name="_Toc170160983"/>
      <w:bookmarkStart w:id="2343" w:name="_Toc175844030"/>
      <w:bookmarkStart w:id="2344" w:name="_Toc180485732"/>
      <w:bookmarkStart w:id="2345" w:name="_Toc185517863"/>
      <w:bookmarkStart w:id="2346" w:name="_Toc192875271"/>
      <w:bookmarkStart w:id="2347" w:name="_Toc199449842"/>
      <w:r>
        <w:t>5.1.5.2.3.1</w:t>
      </w:r>
      <w:r>
        <w:tab/>
        <w:t>POST</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348" w:name="_Toc162009222"/>
      <w:bookmarkStart w:id="2349" w:name="_Toc170160984"/>
      <w:bookmarkStart w:id="2350" w:name="_Toc175844031"/>
      <w:bookmarkStart w:id="2351" w:name="_Toc180485733"/>
      <w:bookmarkStart w:id="2352" w:name="_Toc185517864"/>
      <w:bookmarkStart w:id="2353" w:name="_Toc192875272"/>
      <w:bookmarkStart w:id="2354" w:name="_Toc199449843"/>
      <w:r w:rsidRPr="00C11E5F">
        <w:t>5.1.5.3</w:t>
      </w:r>
      <w:r w:rsidRPr="00C11E5F">
        <w:tab/>
        <w:t>ADRF Alert Notification</w:t>
      </w:r>
      <w:bookmarkEnd w:id="2348"/>
      <w:bookmarkEnd w:id="2349"/>
      <w:bookmarkEnd w:id="2350"/>
      <w:bookmarkEnd w:id="2351"/>
      <w:bookmarkEnd w:id="2352"/>
      <w:bookmarkEnd w:id="2353"/>
      <w:bookmarkEnd w:id="2354"/>
    </w:p>
    <w:p w14:paraId="185AD17D" w14:textId="77777777" w:rsidR="006C7DEC" w:rsidRDefault="006C7DEC" w:rsidP="00C11E5F">
      <w:pPr>
        <w:pStyle w:val="50"/>
      </w:pPr>
      <w:bookmarkStart w:id="2355" w:name="_Toc162009223"/>
      <w:bookmarkStart w:id="2356" w:name="_Toc170160985"/>
      <w:bookmarkStart w:id="2357" w:name="_Toc175844032"/>
      <w:bookmarkStart w:id="2358" w:name="_Toc180485734"/>
      <w:bookmarkStart w:id="2359" w:name="_Toc185517865"/>
      <w:bookmarkStart w:id="2360" w:name="_Toc192875273"/>
      <w:bookmarkStart w:id="2361" w:name="_Toc199449844"/>
      <w:r>
        <w:t>5.1.5.3.1</w:t>
      </w:r>
      <w:r>
        <w:tab/>
        <w:t>Description</w:t>
      </w:r>
      <w:bookmarkEnd w:id="2355"/>
      <w:bookmarkEnd w:id="2356"/>
      <w:bookmarkEnd w:id="2357"/>
      <w:bookmarkEnd w:id="2358"/>
      <w:bookmarkEnd w:id="2359"/>
      <w:bookmarkEnd w:id="2360"/>
      <w:bookmarkEnd w:id="236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362" w:name="_Toc162009224"/>
      <w:bookmarkStart w:id="2363" w:name="_Toc170160986"/>
      <w:bookmarkStart w:id="2364" w:name="_Toc175844033"/>
      <w:bookmarkStart w:id="2365" w:name="_Toc180485735"/>
      <w:bookmarkStart w:id="2366" w:name="_Toc185517866"/>
      <w:bookmarkStart w:id="2367" w:name="_Toc192875274"/>
      <w:bookmarkStart w:id="2368" w:name="_Toc199449845"/>
      <w:r>
        <w:t>5.1.5.3.2</w:t>
      </w:r>
      <w:r>
        <w:tab/>
        <w:t>Target URI</w:t>
      </w:r>
      <w:bookmarkEnd w:id="2362"/>
      <w:bookmarkEnd w:id="2363"/>
      <w:bookmarkEnd w:id="2364"/>
      <w:bookmarkEnd w:id="2365"/>
      <w:bookmarkEnd w:id="2366"/>
      <w:bookmarkEnd w:id="2367"/>
      <w:bookmarkEnd w:id="2368"/>
    </w:p>
    <w:p w14:paraId="05EC6E70" w14:textId="38A73BED" w:rsidR="009D6D52" w:rsidRDefault="009D6D52" w:rsidP="009D6D52">
      <w:pPr>
        <w:rPr>
          <w:rFonts w:ascii="Arial" w:hAnsi="Arial" w:cs="Arial"/>
        </w:rPr>
      </w:pPr>
      <w:bookmarkStart w:id="2369"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370" w:name="_Toc170160987"/>
      <w:bookmarkStart w:id="2371" w:name="_Toc175844034"/>
      <w:bookmarkStart w:id="2372" w:name="_Toc180485736"/>
      <w:bookmarkStart w:id="2373" w:name="_Toc185517867"/>
      <w:bookmarkStart w:id="2374" w:name="_Toc192875275"/>
      <w:bookmarkStart w:id="2375" w:name="_Toc199449846"/>
      <w:r>
        <w:t>5.1.5.3.3</w:t>
      </w:r>
      <w:r>
        <w:tab/>
        <w:t>Standard Methods</w:t>
      </w:r>
      <w:bookmarkEnd w:id="2369"/>
      <w:bookmarkEnd w:id="2370"/>
      <w:bookmarkEnd w:id="2371"/>
      <w:bookmarkEnd w:id="2372"/>
      <w:bookmarkEnd w:id="2373"/>
      <w:bookmarkEnd w:id="2374"/>
      <w:bookmarkEnd w:id="2375"/>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376" w:name="_Toc97037813"/>
      <w:bookmarkStart w:id="2377" w:name="_Toc97034937"/>
      <w:bookmarkStart w:id="2378" w:name="_Toc81242835"/>
      <w:bookmarkStart w:id="2379" w:name="_Toc104546888"/>
      <w:bookmarkStart w:id="2380" w:name="_Toc100940022"/>
      <w:bookmarkStart w:id="2381" w:name="_Toc89426618"/>
      <w:bookmarkStart w:id="2382" w:name="_Toc94020403"/>
      <w:bookmarkStart w:id="2383" w:name="_Toc112937935"/>
      <w:bookmarkStart w:id="2384" w:name="_Toc73042491"/>
      <w:bookmarkStart w:id="2385" w:name="_Toc72766472"/>
      <w:bookmarkStart w:id="2386" w:name="_Toc72767039"/>
      <w:bookmarkStart w:id="2387" w:name="_Toc114134692"/>
      <w:bookmarkStart w:id="2388" w:name="_Toc120681631"/>
      <w:bookmarkStart w:id="2389" w:name="_Toc133434818"/>
      <w:bookmarkStart w:id="2390" w:name="_Toc138694001"/>
      <w:bookmarkStart w:id="2391" w:name="_Toc148535730"/>
      <w:bookmarkStart w:id="2392" w:name="_Toc162009226"/>
      <w:bookmarkStart w:id="2393" w:name="_Toc170160988"/>
      <w:bookmarkStart w:id="2394" w:name="_Toc175844035"/>
      <w:bookmarkStart w:id="2395" w:name="_Toc180485737"/>
      <w:bookmarkStart w:id="2396" w:name="_Toc185517868"/>
      <w:bookmarkStart w:id="2397" w:name="_Toc192875276"/>
      <w:bookmarkStart w:id="2398" w:name="_Toc199449847"/>
      <w:r>
        <w:t>5.1.6</w:t>
      </w:r>
      <w:r>
        <w:tab/>
        <w:t>Data Model</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5C6AF3A6" w14:textId="77777777" w:rsidR="00E9750A" w:rsidRDefault="00A16F12">
      <w:pPr>
        <w:pStyle w:val="41"/>
      </w:pPr>
      <w:bookmarkStart w:id="2399" w:name="_Toc72766473"/>
      <w:bookmarkStart w:id="2400" w:name="_Toc72767040"/>
      <w:bookmarkStart w:id="2401" w:name="_Toc73042492"/>
      <w:bookmarkStart w:id="2402" w:name="_Toc81242836"/>
      <w:bookmarkStart w:id="2403" w:name="_Toc89426619"/>
      <w:bookmarkStart w:id="2404" w:name="_Toc94020404"/>
      <w:bookmarkStart w:id="2405" w:name="_Toc97034938"/>
      <w:bookmarkStart w:id="2406" w:name="_Toc97037814"/>
      <w:bookmarkStart w:id="2407" w:name="_Toc100940023"/>
      <w:bookmarkStart w:id="2408" w:name="_Toc104546889"/>
      <w:bookmarkStart w:id="2409" w:name="_Toc112937936"/>
      <w:bookmarkStart w:id="2410" w:name="_Toc114134693"/>
      <w:bookmarkStart w:id="2411" w:name="_Toc120681632"/>
      <w:bookmarkStart w:id="2412" w:name="_Toc133434819"/>
      <w:bookmarkStart w:id="2413" w:name="_Toc138694002"/>
      <w:bookmarkStart w:id="2414" w:name="_Toc148535731"/>
      <w:bookmarkStart w:id="2415" w:name="_Toc162009227"/>
      <w:bookmarkStart w:id="2416" w:name="_Toc170160989"/>
      <w:bookmarkStart w:id="2417" w:name="_Toc175844036"/>
      <w:bookmarkStart w:id="2418" w:name="_Toc180485738"/>
      <w:bookmarkStart w:id="2419" w:name="_Toc185517869"/>
      <w:bookmarkStart w:id="2420" w:name="_Toc192875277"/>
      <w:bookmarkStart w:id="2421" w:name="_Toc199449848"/>
      <w:r>
        <w:t>5.1.6.1</w:t>
      </w:r>
      <w:r>
        <w:tab/>
        <w:t>General</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422" w:name="_Hlk91663035"/>
            <w:r>
              <w:rPr>
                <w:lang w:eastAsia="zh-CN"/>
              </w:rPr>
              <w:t>Contains information about Data or Analytics specification.</w:t>
            </w:r>
            <w:bookmarkEnd w:id="24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CA68FF">
      <w:pPr>
        <w:keepNext/>
        <w:keepLines/>
        <w:spacing w:before="60"/>
        <w:jc w:val="center"/>
        <w:rPr>
          <w:rFonts w:ascii="Arial" w:hAnsi="Arial"/>
          <w:b/>
        </w:rPr>
      </w:pPr>
      <w:bookmarkStart w:id="2423" w:name="_Toc114134694"/>
      <w:bookmarkStart w:id="2424" w:name="_Toc120681633"/>
      <w:bookmarkStart w:id="2425" w:name="_Toc112937937"/>
      <w:bookmarkStart w:id="2426" w:name="_Toc100940024"/>
      <w:bookmarkStart w:id="2427" w:name="_Toc104546890"/>
      <w:bookmarkStart w:id="2428" w:name="_Toc97034939"/>
      <w:bookmarkStart w:id="2429" w:name="_Toc97037815"/>
      <w:bookmarkStart w:id="2430" w:name="_Toc81242837"/>
      <w:bookmarkStart w:id="2431" w:name="_Toc89426620"/>
      <w:bookmarkStart w:id="2432" w:name="_Toc94020405"/>
      <w:bookmarkStart w:id="2433" w:name="_Toc73042493"/>
      <w:bookmarkStart w:id="2434" w:name="_Toc72766474"/>
      <w:bookmarkStart w:id="2435" w:name="_Toc72767041"/>
      <w:bookmarkStart w:id="2436" w:name="_Toc133434820"/>
      <w:bookmarkStart w:id="2437" w:name="_Toc138694003"/>
      <w:bookmarkStart w:id="2438" w:name="_Toc148535732"/>
      <w:bookmarkStart w:id="2439" w:name="_Toc162009228"/>
      <w:bookmarkStart w:id="2440" w:name="_Toc170160990"/>
      <w:bookmarkStart w:id="2441" w:name="_Toc175844037"/>
      <w:bookmarkStart w:id="2442" w:name="_Toc180485739"/>
      <w:bookmarkStart w:id="2443" w:name="_Toc185517870"/>
      <w:r w:rsidRPr="00582C53">
        <w:rPr>
          <w:rFonts w:ascii="Arial" w:hAnsi="Arial"/>
          <w:b/>
        </w:rPr>
        <w:lastRenderedPageBreak/>
        <w:t xml:space="preserve">Table 5.1.6.1-2: </w:t>
      </w:r>
      <w:r w:rsidRPr="00582C53">
        <w:rPr>
          <w:rFonts w:ascii="Arial" w:hAnsi="Arial"/>
          <w:b/>
          <w:lang w:eastAsia="ja-JP"/>
        </w:rPr>
        <w:t>Nadrf_DataManagement</w:t>
      </w:r>
      <w:r w:rsidRPr="00582C53">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CA68FF" w:rsidRPr="00582C53" w14:paraId="47E36633" w14:textId="77777777" w:rsidTr="00207F08">
        <w:trPr>
          <w:jc w:val="center"/>
        </w:trPr>
        <w:tc>
          <w:tcPr>
            <w:tcW w:w="3178" w:type="dxa"/>
          </w:tcPr>
          <w:p w14:paraId="45EAF112" w14:textId="77777777" w:rsidR="00CA68FF" w:rsidRPr="00582C53" w:rsidRDefault="00CA68FF" w:rsidP="00207F08">
            <w:pPr>
              <w:keepNext/>
              <w:keepLines/>
              <w:spacing w:after="0"/>
              <w:rPr>
                <w:rFonts w:ascii="Arial" w:hAnsi="Arial"/>
                <w:sz w:val="18"/>
              </w:rPr>
            </w:pPr>
            <w:r w:rsidRPr="00582C53">
              <w:rPr>
                <w:rFonts w:ascii="Arial" w:hAnsi="Arial"/>
                <w:sz w:val="18"/>
              </w:rPr>
              <w:t>SupportedFeatures</w:t>
            </w:r>
          </w:p>
        </w:tc>
        <w:tc>
          <w:tcPr>
            <w:tcW w:w="2078" w:type="dxa"/>
          </w:tcPr>
          <w:p w14:paraId="612F2C7C" w14:textId="77777777" w:rsidR="00CA68FF" w:rsidRPr="00582C53" w:rsidRDefault="00CA68FF" w:rsidP="00207F08">
            <w:pPr>
              <w:keepNext/>
              <w:keepLines/>
              <w:spacing w:after="0"/>
              <w:rPr>
                <w:rFonts w:ascii="Arial" w:hAnsi="Arial"/>
                <w:sz w:val="18"/>
              </w:rPr>
            </w:pPr>
            <w:r w:rsidRPr="00582C53">
              <w:rPr>
                <w:rFonts w:ascii="Arial" w:hAnsi="Arial"/>
                <w:sz w:val="18"/>
              </w:rPr>
              <w:t>3GPP TS 29.571 [6]</w:t>
            </w:r>
          </w:p>
        </w:tc>
        <w:tc>
          <w:tcPr>
            <w:tcW w:w="2435" w:type="dxa"/>
          </w:tcPr>
          <w:p w14:paraId="69CA6EEE" w14:textId="77777777" w:rsidR="00CA68FF" w:rsidRPr="00582C53" w:rsidRDefault="00CA68FF" w:rsidP="00207F08">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CA68FF" w:rsidRPr="00582C53" w:rsidRDefault="00CA68FF" w:rsidP="00207F08">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444" w:name="_Toc192875278"/>
      <w:bookmarkStart w:id="2445" w:name="_Toc199449849"/>
      <w:r>
        <w:rPr>
          <w:lang w:val="en-US"/>
        </w:rPr>
        <w:t>5.1.6.2</w:t>
      </w:r>
      <w:r>
        <w:rPr>
          <w:lang w:val="en-US"/>
        </w:rPr>
        <w:tab/>
        <w:t>Structured data types</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6DB2A745" w14:textId="77777777" w:rsidR="00E9750A" w:rsidRDefault="00A16F12">
      <w:pPr>
        <w:pStyle w:val="50"/>
      </w:pPr>
      <w:bookmarkStart w:id="2446" w:name="_Toc104546891"/>
      <w:bookmarkStart w:id="2447" w:name="_Toc120681634"/>
      <w:bookmarkStart w:id="2448" w:name="_Toc114134695"/>
      <w:bookmarkStart w:id="2449" w:name="_Toc112937938"/>
      <w:bookmarkStart w:id="2450" w:name="_Toc73042494"/>
      <w:bookmarkStart w:id="2451" w:name="_Toc100940025"/>
      <w:bookmarkStart w:id="2452" w:name="_Toc97034940"/>
      <w:bookmarkStart w:id="2453" w:name="_Toc97037816"/>
      <w:bookmarkStart w:id="2454" w:name="_Toc94020406"/>
      <w:bookmarkStart w:id="2455" w:name="_Toc89426621"/>
      <w:bookmarkStart w:id="2456" w:name="_Toc81242838"/>
      <w:bookmarkStart w:id="2457" w:name="_Toc72767042"/>
      <w:bookmarkStart w:id="2458" w:name="_Toc72766475"/>
      <w:bookmarkStart w:id="2459" w:name="_Toc133434821"/>
      <w:bookmarkStart w:id="2460" w:name="_Toc138694004"/>
      <w:bookmarkStart w:id="2461" w:name="_Toc148535733"/>
      <w:bookmarkStart w:id="2462" w:name="_Toc162009229"/>
      <w:bookmarkStart w:id="2463" w:name="_Toc170160991"/>
      <w:bookmarkStart w:id="2464" w:name="_Toc175844038"/>
      <w:bookmarkStart w:id="2465" w:name="_Toc180485740"/>
      <w:bookmarkStart w:id="2466" w:name="_Toc185517871"/>
      <w:bookmarkStart w:id="2467" w:name="_Toc192875279"/>
      <w:bookmarkStart w:id="2468" w:name="_Toc199449850"/>
      <w:r>
        <w:t>5.1.6.2.1</w:t>
      </w:r>
      <w:r>
        <w:tab/>
        <w:t>Introduction</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469" w:name="_Toc120681635"/>
      <w:bookmarkStart w:id="2470" w:name="_Toc114134696"/>
      <w:bookmarkStart w:id="2471" w:name="_Toc104546892"/>
      <w:bookmarkStart w:id="2472" w:name="_Toc112937939"/>
      <w:bookmarkStart w:id="2473" w:name="_Toc100940026"/>
      <w:bookmarkStart w:id="2474" w:name="_Toc97034941"/>
      <w:bookmarkStart w:id="2475" w:name="_Toc97037817"/>
      <w:bookmarkStart w:id="2476" w:name="_Toc94020407"/>
      <w:bookmarkStart w:id="2477" w:name="_Toc81242839"/>
      <w:bookmarkStart w:id="2478" w:name="_Toc89426622"/>
      <w:bookmarkStart w:id="2479" w:name="_Toc73042495"/>
      <w:bookmarkStart w:id="2480" w:name="_Toc72766476"/>
      <w:bookmarkStart w:id="2481" w:name="_Toc72767043"/>
      <w:bookmarkStart w:id="2482" w:name="_Toc133434822"/>
      <w:bookmarkStart w:id="2483" w:name="_Toc138694005"/>
      <w:bookmarkStart w:id="2484" w:name="_Toc148535734"/>
      <w:bookmarkStart w:id="2485" w:name="_Toc162009230"/>
      <w:bookmarkStart w:id="2486" w:name="_Toc170160992"/>
      <w:bookmarkStart w:id="2487" w:name="_Toc175844039"/>
      <w:bookmarkStart w:id="2488" w:name="_Toc180485741"/>
      <w:bookmarkStart w:id="2489" w:name="_Toc185517872"/>
      <w:bookmarkStart w:id="2490" w:name="_Toc192875280"/>
      <w:bookmarkStart w:id="2491" w:name="_Toc199449851"/>
      <w:r>
        <w:t>5.1.6.2.2</w:t>
      </w:r>
      <w:r>
        <w:tab/>
        <w:t>Type: NadrfDataStoreRecord</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5A20780E" w14:textId="77777777" w:rsidR="00F547CF" w:rsidRDefault="00F547CF" w:rsidP="00C11E5F">
      <w:pPr>
        <w:pStyle w:val="TH"/>
      </w:pPr>
      <w:bookmarkStart w:id="2492" w:name="_Toc100940027"/>
      <w:bookmarkStart w:id="2493" w:name="_Toc97037818"/>
      <w:bookmarkStart w:id="2494" w:name="_Toc97034942"/>
      <w:bookmarkStart w:id="2495" w:name="_Toc120681636"/>
      <w:bookmarkStart w:id="2496" w:name="_Toc94020408"/>
      <w:bookmarkStart w:id="2497" w:name="_Toc114134697"/>
      <w:bookmarkStart w:id="2498" w:name="_Toc89426623"/>
      <w:bookmarkStart w:id="2499" w:name="_Toc81242840"/>
      <w:bookmarkStart w:id="2500" w:name="_Toc112937940"/>
      <w:bookmarkStart w:id="2501" w:name="_Toc73042496"/>
      <w:bookmarkStart w:id="2502" w:name="_Toc72766477"/>
      <w:bookmarkStart w:id="2503" w:name="_Toc104546893"/>
      <w:bookmarkStart w:id="2504" w:name="_Toc72767044"/>
      <w:bookmarkStart w:id="2505" w:name="_Toc133434823"/>
      <w:bookmarkStart w:id="2506"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507" w:name="_Hlk99036241"/>
            <w:r>
              <w:rPr>
                <w:rFonts w:ascii="Arial" w:hAnsi="Arial"/>
                <w:sz w:val="18"/>
                <w:lang w:eastAsia="zh-CN"/>
              </w:rPr>
              <w:t>dataNotif</w:t>
            </w:r>
            <w:bookmarkEnd w:id="2507"/>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508" w:name="_Hlk99036224"/>
            <w:r>
              <w:rPr>
                <w:rFonts w:ascii="Arial" w:hAnsi="Arial"/>
                <w:sz w:val="18"/>
              </w:rPr>
              <w:t>DataNotificatio</w:t>
            </w:r>
            <w:bookmarkEnd w:id="2508"/>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509" w:name="_Toc148535735"/>
      <w:bookmarkStart w:id="2510" w:name="_Toc162009231"/>
      <w:bookmarkStart w:id="2511" w:name="_Toc170160993"/>
      <w:bookmarkStart w:id="2512" w:name="_Toc175844040"/>
      <w:bookmarkStart w:id="2513" w:name="_Toc180485742"/>
      <w:bookmarkStart w:id="2514" w:name="_Toc185517873"/>
      <w:bookmarkStart w:id="2515" w:name="_Toc192875281"/>
      <w:bookmarkStart w:id="2516" w:name="_Toc199449852"/>
      <w:r>
        <w:lastRenderedPageBreak/>
        <w:t>5.1.6.2.3</w:t>
      </w:r>
      <w:r>
        <w:tab/>
        <w:t>Type: NadrfDataStoreSubscription</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9"/>
      <w:bookmarkEnd w:id="2510"/>
      <w:bookmarkEnd w:id="2511"/>
      <w:bookmarkEnd w:id="2512"/>
      <w:bookmarkEnd w:id="2513"/>
      <w:bookmarkEnd w:id="2514"/>
      <w:bookmarkEnd w:id="2515"/>
      <w:bookmarkEnd w:id="2516"/>
    </w:p>
    <w:p w14:paraId="73A01962" w14:textId="77777777" w:rsidR="00E9750A" w:rsidRDefault="00A16F12">
      <w:pPr>
        <w:pStyle w:val="TH"/>
      </w:pPr>
      <w:bookmarkStart w:id="2517" w:name="_Toc114134698"/>
      <w:bookmarkStart w:id="2518" w:name="_Toc100940028"/>
      <w:bookmarkStart w:id="2519" w:name="_Toc104546894"/>
      <w:bookmarkStart w:id="2520" w:name="_Toc112937941"/>
      <w:bookmarkStart w:id="2521" w:name="_Toc89426624"/>
      <w:bookmarkStart w:id="2522" w:name="_Toc97034943"/>
      <w:bookmarkStart w:id="2523" w:name="_Toc94020409"/>
      <w:bookmarkStart w:id="2524"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525" w:name="_Toc120681637"/>
      <w:bookmarkStart w:id="2526" w:name="_Toc133434824"/>
      <w:bookmarkStart w:id="2527" w:name="_Toc138694007"/>
      <w:bookmarkStart w:id="2528" w:name="_Toc148535736"/>
      <w:bookmarkStart w:id="2529" w:name="_Toc162009232"/>
      <w:bookmarkStart w:id="2530" w:name="_Toc170160994"/>
      <w:bookmarkStart w:id="2531" w:name="_Toc175844041"/>
      <w:bookmarkStart w:id="2532" w:name="_Toc180485743"/>
      <w:bookmarkStart w:id="2533" w:name="_Toc185517874"/>
      <w:bookmarkStart w:id="2534" w:name="_Toc192875282"/>
      <w:bookmarkStart w:id="2535" w:name="_Toc199449853"/>
      <w:r>
        <w:lastRenderedPageBreak/>
        <w:t>5.1.6.2.4</w:t>
      </w:r>
      <w:r>
        <w:tab/>
        <w:t xml:space="preserve">Type: </w:t>
      </w:r>
      <w:bookmarkStart w:id="2536" w:name="_Hlk86138818"/>
      <w:r>
        <w:t>NadrfDataRetrievalSubscription</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51C876EB" w14:textId="77777777" w:rsidR="00E9750A" w:rsidRDefault="00A16F12">
      <w:pPr>
        <w:pStyle w:val="TH"/>
      </w:pPr>
      <w:bookmarkStart w:id="2537" w:name="_Toc104546895"/>
      <w:bookmarkStart w:id="2538" w:name="_Toc100940029"/>
      <w:bookmarkStart w:id="2539" w:name="_Toc97037820"/>
      <w:bookmarkStart w:id="2540" w:name="_Toc97034944"/>
      <w:bookmarkStart w:id="2541" w:name="_Toc94020410"/>
      <w:bookmarkStart w:id="2542" w:name="_Toc89426625"/>
      <w:bookmarkStart w:id="2543" w:name="_Toc120681638"/>
      <w:bookmarkStart w:id="2544" w:name="_Toc114134699"/>
      <w:bookmarkStart w:id="254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546" w:name="_Toc133434825"/>
      <w:bookmarkStart w:id="2547" w:name="_Toc138694008"/>
      <w:bookmarkStart w:id="2548" w:name="_Toc148535737"/>
      <w:bookmarkStart w:id="2549" w:name="_Toc162009233"/>
      <w:bookmarkStart w:id="2550" w:name="_Toc170160995"/>
      <w:bookmarkStart w:id="2551" w:name="_Toc175844042"/>
      <w:bookmarkStart w:id="2552" w:name="_Toc180485744"/>
      <w:bookmarkStart w:id="2553" w:name="_Toc185517875"/>
      <w:bookmarkStart w:id="2554" w:name="_Toc192875283"/>
      <w:bookmarkStart w:id="2555" w:name="_Toc199449854"/>
      <w:r>
        <w:lastRenderedPageBreak/>
        <w:t>5.1.6.2.5</w:t>
      </w:r>
      <w:r>
        <w:tab/>
        <w:t>Type: NadrfDataRetrievalNotification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2B302834" w14:textId="77777777" w:rsidR="00F547CF" w:rsidRDefault="00F547CF" w:rsidP="00C11E5F">
      <w:pPr>
        <w:pStyle w:val="TH"/>
      </w:pPr>
      <w:bookmarkStart w:id="2556" w:name="_Toc114134700"/>
      <w:bookmarkStart w:id="2557" w:name="_Toc120681639"/>
      <w:bookmarkStart w:id="2558" w:name="_Toc94020411"/>
      <w:bookmarkStart w:id="2559" w:name="_Toc89426626"/>
      <w:bookmarkStart w:id="2560" w:name="_Toc97037821"/>
      <w:bookmarkStart w:id="2561" w:name="_Toc97034945"/>
      <w:bookmarkStart w:id="2562" w:name="_Toc104546896"/>
      <w:bookmarkStart w:id="2563" w:name="_Toc112937943"/>
      <w:bookmarkStart w:id="2564" w:name="_Toc100940030"/>
      <w:bookmarkStart w:id="2565" w:name="_Toc133434826"/>
      <w:bookmarkStart w:id="2566"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567" w:name="_Toc148535738"/>
      <w:bookmarkStart w:id="2568" w:name="_Toc162009234"/>
      <w:bookmarkStart w:id="2569" w:name="_Toc170160996"/>
      <w:bookmarkStart w:id="2570" w:name="_Toc175844043"/>
      <w:bookmarkStart w:id="2571" w:name="_Toc180485745"/>
      <w:bookmarkStart w:id="2572" w:name="_Toc185517876"/>
      <w:bookmarkStart w:id="2573" w:name="_Toc192875284"/>
      <w:bookmarkStart w:id="2574" w:name="_Toc199449855"/>
      <w:r>
        <w:t>5.1.6.2.6</w:t>
      </w:r>
      <w:r>
        <w:tab/>
        <w:t>Type: NadrfDataStoreSubscriptionRef</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1DDA7397" w14:textId="77777777" w:rsidR="007D661F" w:rsidRDefault="007D661F" w:rsidP="00C11E5F">
      <w:pPr>
        <w:pStyle w:val="TH"/>
      </w:pPr>
      <w:bookmarkStart w:id="2575" w:name="_Toc114134701"/>
      <w:bookmarkStart w:id="2576" w:name="_Toc112937944"/>
      <w:bookmarkStart w:id="2577" w:name="_Toc97037822"/>
      <w:bookmarkStart w:id="2578" w:name="_Toc100940031"/>
      <w:bookmarkStart w:id="2579" w:name="_Toc97034946"/>
      <w:bookmarkStart w:id="2580" w:name="_Toc104546897"/>
      <w:bookmarkStart w:id="2581" w:name="_Toc94020412"/>
      <w:bookmarkStart w:id="2582" w:name="_Toc120681640"/>
      <w:bookmarkStart w:id="2583"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584" w:name="_Toc138694010"/>
      <w:bookmarkStart w:id="2585" w:name="_Toc148535739"/>
      <w:bookmarkStart w:id="2586" w:name="_Toc162009235"/>
      <w:bookmarkStart w:id="2587" w:name="_Toc170160997"/>
      <w:bookmarkStart w:id="2588" w:name="_Toc175844044"/>
      <w:bookmarkStart w:id="2589" w:name="_Toc180485746"/>
      <w:bookmarkStart w:id="2590" w:name="_Toc185517877"/>
      <w:bookmarkStart w:id="2591" w:name="_Toc192875285"/>
      <w:bookmarkStart w:id="2592" w:name="_Toc199449856"/>
      <w:r>
        <w:lastRenderedPageBreak/>
        <w:t>5.1.6.2.7</w:t>
      </w:r>
      <w:r>
        <w:tab/>
        <w:t>Type: NadrfStoredDataSpec</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593" w:name="_Toc114134702"/>
      <w:bookmarkStart w:id="2594" w:name="_Toc120681641"/>
      <w:bookmarkStart w:id="2595" w:name="_Toc94020413"/>
      <w:bookmarkStart w:id="2596" w:name="_Toc112937945"/>
      <w:bookmarkStart w:id="2597" w:name="_Toc100940032"/>
      <w:bookmarkStart w:id="2598" w:name="_Toc104546898"/>
      <w:bookmarkStart w:id="2599" w:name="_Toc97034947"/>
      <w:bookmarkStart w:id="2600" w:name="_Toc97037823"/>
      <w:bookmarkStart w:id="2601" w:name="_Toc133434828"/>
      <w:bookmarkStart w:id="2602" w:name="_Toc138694011"/>
      <w:bookmarkStart w:id="2603" w:name="_Toc148535740"/>
      <w:bookmarkStart w:id="2604" w:name="_Toc162009236"/>
      <w:bookmarkStart w:id="2605" w:name="_Toc170160998"/>
      <w:bookmarkStart w:id="2606" w:name="_Toc175844045"/>
      <w:bookmarkStart w:id="2607" w:name="_Toc180485747"/>
      <w:bookmarkStart w:id="2608" w:name="_Toc185517878"/>
      <w:bookmarkStart w:id="2609" w:name="_Toc192875286"/>
      <w:bookmarkStart w:id="2610" w:name="_Toc199449857"/>
      <w:r>
        <w:t>5.1.6.2.8</w:t>
      </w:r>
      <w:r>
        <w:tab/>
        <w:t>Type: DataSubscription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12EDCEA1" w14:textId="77777777" w:rsidR="00CA68FF" w:rsidRPr="00582C53" w:rsidRDefault="00CA68FF" w:rsidP="00CA68FF">
      <w:pPr>
        <w:keepNext/>
        <w:keepLines/>
        <w:spacing w:before="60"/>
        <w:jc w:val="center"/>
        <w:rPr>
          <w:rFonts w:ascii="Arial" w:hAnsi="Arial"/>
          <w:b/>
        </w:rPr>
      </w:pPr>
      <w:bookmarkStart w:id="2611" w:name="_Toc97192465"/>
      <w:bookmarkStart w:id="2612" w:name="_Toc97192586"/>
      <w:bookmarkStart w:id="2613" w:name="_Toc100940033"/>
      <w:bookmarkStart w:id="2614" w:name="_Toc104546899"/>
      <w:bookmarkStart w:id="2615" w:name="_Toc112937946"/>
      <w:bookmarkStart w:id="2616" w:name="_Toc114134703"/>
      <w:bookmarkStart w:id="2617" w:name="_Toc120681642"/>
      <w:bookmarkStart w:id="2618" w:name="_Toc133434829"/>
      <w:bookmarkStart w:id="2619" w:name="_Toc138694012"/>
      <w:bookmarkStart w:id="2620" w:name="_Toc148535741"/>
      <w:bookmarkStart w:id="2621" w:name="_Toc162009237"/>
      <w:bookmarkStart w:id="2622" w:name="_Toc170160999"/>
      <w:bookmarkStart w:id="2623" w:name="_Toc175844046"/>
      <w:bookmarkStart w:id="2624" w:name="_Toc180485748"/>
      <w:bookmarkStart w:id="2625" w:name="_Toc185517879"/>
      <w:bookmarkStart w:id="2626" w:name="_Toc510696633"/>
      <w:bookmarkStart w:id="2627" w:name="_Toc35971428"/>
      <w:bookmarkStart w:id="2628" w:name="_Toc67903544"/>
      <w:bookmarkStart w:id="2629" w:name="_Toc73173276"/>
      <w:bookmarkStart w:id="2630" w:name="_Toc96959865"/>
      <w:bookmarkStart w:id="2631" w:name="_Toc72784243"/>
      <w:bookmarkStart w:id="2632" w:name="_Toc73041789"/>
      <w:bookmarkStart w:id="2633" w:name="_Toc81244850"/>
      <w:bookmarkStart w:id="2634" w:name="_Toc88645414"/>
      <w:bookmarkStart w:id="2635" w:name="_Toc89426326"/>
      <w:bookmarkStart w:id="2636" w:name="_Toc94033205"/>
      <w:bookmarkStart w:id="2637" w:name="_Toc97037353"/>
      <w:bookmarkStart w:id="2638" w:name="_Toc97038363"/>
      <w:bookmarkStart w:id="2639" w:name="_Toc96959878"/>
      <w:r w:rsidRPr="00582C53">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CA68FF">
      <w:pPr>
        <w:keepNext/>
        <w:keepLines/>
        <w:spacing w:before="60"/>
        <w:jc w:val="center"/>
        <w:rPr>
          <w:rFonts w:ascii="Arial" w:hAnsi="Arial"/>
          <w:b/>
        </w:rPr>
      </w:pPr>
      <w:r w:rsidRPr="00582C53">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2640" w:name="_Toc162009238"/>
      <w:bookmarkStart w:id="2641" w:name="_Toc170161000"/>
      <w:bookmarkStart w:id="2642" w:name="_Toc175844047"/>
      <w:bookmarkStart w:id="2643" w:name="_Toc180485749"/>
      <w:bookmarkStart w:id="2644" w:name="_Toc185517880"/>
      <w:bookmarkStart w:id="2645" w:name="_Toc192875287"/>
      <w:bookmarkStart w:id="2646" w:name="_Toc72766478"/>
      <w:bookmarkStart w:id="2647" w:name="_Toc72767045"/>
      <w:bookmarkStart w:id="2648" w:name="_Toc73042497"/>
      <w:bookmarkStart w:id="2649" w:name="_Toc81242841"/>
      <w:bookmarkStart w:id="2650" w:name="_Toc89426627"/>
      <w:bookmarkStart w:id="2651" w:name="_Toc94020414"/>
      <w:bookmarkStart w:id="2652" w:name="_Toc97034948"/>
      <w:bookmarkStart w:id="2653" w:name="_Toc97037824"/>
      <w:bookmarkStart w:id="2654" w:name="_Toc100940034"/>
      <w:bookmarkStart w:id="2655" w:name="_Toc104546900"/>
      <w:bookmarkStart w:id="2656" w:name="_Toc112937947"/>
      <w:bookmarkStart w:id="2657" w:name="_Toc114134704"/>
      <w:bookmarkStart w:id="2658" w:name="_Toc120681643"/>
      <w:bookmarkStart w:id="2659" w:name="_Toc133434830"/>
      <w:bookmarkStart w:id="2660" w:name="_Toc199449858"/>
      <w:r>
        <w:lastRenderedPageBreak/>
        <w:t>5.1.6.2</w:t>
      </w:r>
      <w:r w:rsidRPr="00B22446">
        <w:t>.10</w:t>
      </w:r>
      <w:r w:rsidRPr="00B22446">
        <w:tab/>
        <w:t>Type: StorageHandlingInfo</w:t>
      </w:r>
      <w:bookmarkEnd w:id="2640"/>
      <w:bookmarkEnd w:id="2641"/>
      <w:bookmarkEnd w:id="2642"/>
      <w:bookmarkEnd w:id="2643"/>
      <w:bookmarkEnd w:id="2644"/>
      <w:bookmarkEnd w:id="2645"/>
      <w:bookmarkEnd w:id="2660"/>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661" w:name="_Toc162009239"/>
      <w:bookmarkStart w:id="2662" w:name="_Toc170161001"/>
      <w:bookmarkStart w:id="2663" w:name="_Toc175844048"/>
      <w:bookmarkStart w:id="2664" w:name="_Toc180485750"/>
      <w:bookmarkStart w:id="2665" w:name="_Toc185517881"/>
      <w:bookmarkStart w:id="2666" w:name="_Toc192875288"/>
      <w:bookmarkStart w:id="2667" w:name="_Toc199449859"/>
      <w:r>
        <w:t>5.1.</w:t>
      </w:r>
      <w:r w:rsidRPr="006C7DEC">
        <w:t>6.2.11</w:t>
      </w:r>
      <w:r w:rsidRPr="006C7DEC">
        <w:tab/>
        <w:t>Type: NadrfAlertNotification</w:t>
      </w:r>
      <w:bookmarkEnd w:id="2661"/>
      <w:bookmarkEnd w:id="2662"/>
      <w:bookmarkEnd w:id="2663"/>
      <w:bookmarkEnd w:id="2664"/>
      <w:bookmarkEnd w:id="2665"/>
      <w:bookmarkEnd w:id="2666"/>
      <w:bookmarkEnd w:id="2667"/>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668" w:name="_Toc162009240"/>
      <w:bookmarkStart w:id="2669" w:name="_Toc170161002"/>
      <w:bookmarkStart w:id="2670" w:name="_Toc175844049"/>
      <w:bookmarkStart w:id="2671" w:name="_Toc180485751"/>
      <w:bookmarkStart w:id="2672" w:name="_Toc185517882"/>
      <w:bookmarkStart w:id="2673" w:name="_Toc192875289"/>
      <w:bookmarkStart w:id="2674" w:name="_Toc199449860"/>
      <w:r w:rsidRPr="006C7DEC">
        <w:t>5.1.6.2.12</w:t>
      </w:r>
      <w:r w:rsidRPr="006C7DEC">
        <w:tab/>
        <w:t>Type: NadrfAlertNotificationResponse</w:t>
      </w:r>
      <w:bookmarkEnd w:id="2668"/>
      <w:bookmarkEnd w:id="2669"/>
      <w:bookmarkEnd w:id="2670"/>
      <w:bookmarkEnd w:id="2671"/>
      <w:bookmarkEnd w:id="2672"/>
      <w:bookmarkEnd w:id="2673"/>
      <w:bookmarkEnd w:id="267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675" w:name="_Toc162009241"/>
      <w:bookmarkStart w:id="2676" w:name="_Toc170161003"/>
      <w:bookmarkStart w:id="2677" w:name="_Toc175844050"/>
      <w:bookmarkStart w:id="2678" w:name="_Toc180485752"/>
      <w:bookmarkStart w:id="2679" w:name="_Toc185517883"/>
      <w:bookmarkStart w:id="2680" w:name="_Toc192875290"/>
      <w:bookmarkStart w:id="2681" w:name="_Toc199449861"/>
      <w:r w:rsidRPr="006C7DEC">
        <w:t>5.1.6.2.13</w:t>
      </w:r>
      <w:r w:rsidRPr="006C7DEC">
        <w:tab/>
        <w:t>Type: DataSetTag</w:t>
      </w:r>
      <w:bookmarkEnd w:id="2675"/>
      <w:bookmarkEnd w:id="2676"/>
      <w:bookmarkEnd w:id="2677"/>
      <w:bookmarkEnd w:id="2678"/>
      <w:bookmarkEnd w:id="2679"/>
      <w:bookmarkEnd w:id="2680"/>
      <w:bookmarkEnd w:id="2681"/>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682" w:name="_Toc138694013"/>
      <w:bookmarkStart w:id="2683" w:name="_Toc148535742"/>
      <w:bookmarkStart w:id="2684" w:name="_Toc162009242"/>
      <w:bookmarkStart w:id="2685" w:name="_Toc170161004"/>
      <w:bookmarkStart w:id="2686" w:name="_Toc175844051"/>
      <w:bookmarkStart w:id="2687" w:name="_Toc180485753"/>
      <w:bookmarkStart w:id="2688" w:name="_Toc185517884"/>
      <w:bookmarkStart w:id="2689" w:name="_Toc192875291"/>
      <w:bookmarkStart w:id="2690" w:name="_Toc199449862"/>
      <w:r>
        <w:rPr>
          <w:lang w:val="en-US"/>
        </w:rPr>
        <w:lastRenderedPageBreak/>
        <w:t>5.1.6.3</w:t>
      </w:r>
      <w:r>
        <w:rPr>
          <w:lang w:val="en-US"/>
        </w:rPr>
        <w:tab/>
        <w:t>Simple data types and enumerations</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82"/>
      <w:bookmarkEnd w:id="2683"/>
      <w:bookmarkEnd w:id="2684"/>
      <w:bookmarkEnd w:id="2685"/>
      <w:bookmarkEnd w:id="2686"/>
      <w:bookmarkEnd w:id="2687"/>
      <w:bookmarkEnd w:id="2688"/>
      <w:bookmarkEnd w:id="2689"/>
      <w:bookmarkEnd w:id="2690"/>
    </w:p>
    <w:p w14:paraId="171ED0E7" w14:textId="77777777" w:rsidR="00E9750A" w:rsidRDefault="00A16F12">
      <w:pPr>
        <w:rPr>
          <w:lang w:val="en-US"/>
        </w:rPr>
      </w:pPr>
      <w:bookmarkStart w:id="2691" w:name="_Toc97034953"/>
      <w:bookmarkStart w:id="2692" w:name="_Toc94020419"/>
      <w:bookmarkStart w:id="2693" w:name="_Toc89426632"/>
      <w:bookmarkStart w:id="2694" w:name="_Toc81242846"/>
      <w:bookmarkStart w:id="2695" w:name="_Toc73042502"/>
      <w:bookmarkStart w:id="2696" w:name="_Toc72767050"/>
      <w:bookmarkStart w:id="2697" w:name="_Toc72766483"/>
      <w:bookmarkStart w:id="2698" w:name="_Toc97037825"/>
      <w:bookmarkStart w:id="2699" w:name="_Toc100940035"/>
      <w:bookmarkStart w:id="2700" w:name="_Toc104546901"/>
      <w:bookmarkStart w:id="2701" w:name="_Toc112937948"/>
      <w:bookmarkStart w:id="2702" w:name="_Toc114134705"/>
      <w:r>
        <w:rPr>
          <w:lang w:val="en-US"/>
        </w:rPr>
        <w:t>None.</w:t>
      </w:r>
    </w:p>
    <w:p w14:paraId="1440ECF0" w14:textId="77777777" w:rsidR="00E9750A" w:rsidRDefault="00A16F12">
      <w:pPr>
        <w:pStyle w:val="41"/>
        <w:rPr>
          <w:lang w:val="en-US"/>
        </w:rPr>
      </w:pPr>
      <w:bookmarkStart w:id="2703" w:name="_Toc120681644"/>
      <w:bookmarkStart w:id="2704" w:name="_Toc133434831"/>
      <w:bookmarkStart w:id="2705" w:name="_Toc138694014"/>
      <w:bookmarkStart w:id="2706" w:name="_Toc148535743"/>
      <w:bookmarkStart w:id="2707" w:name="_Toc162009243"/>
      <w:bookmarkStart w:id="2708" w:name="_Toc170161005"/>
      <w:bookmarkStart w:id="2709" w:name="_Toc175844052"/>
      <w:bookmarkStart w:id="2710" w:name="_Toc180485754"/>
      <w:bookmarkStart w:id="2711" w:name="_Toc185517885"/>
      <w:bookmarkStart w:id="2712" w:name="_Toc192875292"/>
      <w:bookmarkStart w:id="2713" w:name="_Toc19944986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19CE5D73" w14:textId="77777777" w:rsidR="00E9750A" w:rsidRDefault="00A16F12">
      <w:pPr>
        <w:rPr>
          <w:lang w:val="en-US"/>
        </w:rPr>
      </w:pPr>
      <w:bookmarkStart w:id="2714" w:name="_Toc72767055"/>
      <w:bookmarkStart w:id="2715" w:name="_Toc72766488"/>
      <w:bookmarkStart w:id="2716" w:name="_Toc73042507"/>
      <w:bookmarkStart w:id="2717" w:name="_Toc81242851"/>
      <w:bookmarkStart w:id="2718" w:name="_Toc89426637"/>
      <w:bookmarkStart w:id="2719" w:name="_Toc94020424"/>
      <w:bookmarkStart w:id="2720" w:name="_Toc97034958"/>
      <w:bookmarkStart w:id="2721" w:name="_Toc97037826"/>
      <w:bookmarkStart w:id="2722" w:name="_Toc100940036"/>
      <w:bookmarkStart w:id="2723" w:name="_Toc104546902"/>
      <w:bookmarkStart w:id="2724" w:name="_Toc112937949"/>
      <w:bookmarkStart w:id="2725" w:name="_Toc114134706"/>
      <w:r>
        <w:rPr>
          <w:lang w:val="en-US"/>
        </w:rPr>
        <w:t>None.</w:t>
      </w:r>
    </w:p>
    <w:p w14:paraId="1CE3C957" w14:textId="77777777" w:rsidR="00E9750A" w:rsidRDefault="00A16F12">
      <w:pPr>
        <w:pStyle w:val="31"/>
      </w:pPr>
      <w:bookmarkStart w:id="2726" w:name="_Toc120681645"/>
      <w:bookmarkStart w:id="2727" w:name="_Toc133434832"/>
      <w:bookmarkStart w:id="2728" w:name="_Toc138694015"/>
      <w:bookmarkStart w:id="2729" w:name="_Toc148535744"/>
      <w:bookmarkStart w:id="2730" w:name="_Toc162009244"/>
      <w:bookmarkStart w:id="2731" w:name="_Toc170161006"/>
      <w:bookmarkStart w:id="2732" w:name="_Toc175844053"/>
      <w:bookmarkStart w:id="2733" w:name="_Toc180485755"/>
      <w:bookmarkStart w:id="2734" w:name="_Toc185517886"/>
      <w:bookmarkStart w:id="2735" w:name="_Toc192875293"/>
      <w:bookmarkStart w:id="2736" w:name="_Toc199449864"/>
      <w:r>
        <w:t>5.1.7</w:t>
      </w:r>
      <w:r>
        <w:tab/>
        <w:t>Error Handling</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69AFC9CC" w14:textId="77777777" w:rsidR="00E9750A" w:rsidRDefault="00A16F12">
      <w:pPr>
        <w:pStyle w:val="41"/>
      </w:pPr>
      <w:bookmarkStart w:id="2737" w:name="_Toc72766489"/>
      <w:bookmarkStart w:id="2738" w:name="_Toc72767056"/>
      <w:bookmarkStart w:id="2739" w:name="_Toc73042508"/>
      <w:bookmarkStart w:id="2740" w:name="_Toc81242852"/>
      <w:bookmarkStart w:id="2741" w:name="_Toc89426638"/>
      <w:bookmarkStart w:id="2742" w:name="_Toc94020425"/>
      <w:bookmarkStart w:id="2743" w:name="_Toc97034959"/>
      <w:bookmarkStart w:id="2744" w:name="_Toc97037827"/>
      <w:bookmarkStart w:id="2745" w:name="_Toc100940037"/>
      <w:bookmarkStart w:id="2746" w:name="_Toc104546903"/>
      <w:bookmarkStart w:id="2747" w:name="_Toc112937950"/>
      <w:bookmarkStart w:id="2748" w:name="_Toc114134707"/>
      <w:bookmarkStart w:id="2749" w:name="_Toc120681646"/>
      <w:bookmarkStart w:id="2750" w:name="_Toc133434833"/>
      <w:bookmarkStart w:id="2751" w:name="_Toc138694016"/>
      <w:bookmarkStart w:id="2752" w:name="_Toc148535745"/>
      <w:bookmarkStart w:id="2753" w:name="_Toc162009245"/>
      <w:bookmarkStart w:id="2754" w:name="_Toc170161007"/>
      <w:bookmarkStart w:id="2755" w:name="_Toc175844054"/>
      <w:bookmarkStart w:id="2756" w:name="_Toc180485756"/>
      <w:bookmarkStart w:id="2757" w:name="_Toc185517887"/>
      <w:bookmarkStart w:id="2758" w:name="_Toc192875294"/>
      <w:bookmarkStart w:id="2759" w:name="_Toc199449865"/>
      <w:r>
        <w:t>5.1.7.1</w:t>
      </w:r>
      <w:r>
        <w:tab/>
        <w:t>General</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F86F374" w14:textId="4D86C312" w:rsidR="006225F9" w:rsidRDefault="006225F9" w:rsidP="006225F9">
      <w:bookmarkStart w:id="2760" w:name="_Toc72766490"/>
      <w:bookmarkStart w:id="2761" w:name="_Toc72767057"/>
      <w:bookmarkStart w:id="2762" w:name="_Toc73042509"/>
      <w:bookmarkStart w:id="2763" w:name="_Toc81242853"/>
      <w:bookmarkStart w:id="2764" w:name="_Toc89426639"/>
      <w:bookmarkStart w:id="2765" w:name="_Toc94020426"/>
      <w:bookmarkStart w:id="2766" w:name="_Toc97034960"/>
      <w:bookmarkStart w:id="2767" w:name="_Toc97037828"/>
      <w:bookmarkStart w:id="2768" w:name="_Toc100940038"/>
      <w:bookmarkStart w:id="2769" w:name="_Toc104546904"/>
      <w:bookmarkStart w:id="2770" w:name="_Toc112937951"/>
      <w:bookmarkStart w:id="2771" w:name="_Toc114134708"/>
      <w:bookmarkStart w:id="2772" w:name="_Toc120681647"/>
      <w:bookmarkStart w:id="2773" w:name="_Toc133434834"/>
      <w:bookmarkStart w:id="277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775" w:name="_Toc148535746"/>
      <w:bookmarkStart w:id="2776" w:name="_Toc162009246"/>
      <w:bookmarkStart w:id="2777" w:name="_Toc170161008"/>
      <w:bookmarkStart w:id="2778" w:name="_Toc175844055"/>
      <w:bookmarkStart w:id="2779" w:name="_Toc180485757"/>
      <w:bookmarkStart w:id="2780" w:name="_Toc185517888"/>
      <w:bookmarkStart w:id="2781" w:name="_Toc192875295"/>
      <w:bookmarkStart w:id="2782" w:name="_Toc199449866"/>
      <w:r>
        <w:t>5.1.7.2</w:t>
      </w:r>
      <w:r>
        <w:tab/>
        <w:t>Protocol Errors</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783" w:name="_Toc72766491"/>
      <w:bookmarkStart w:id="2784" w:name="_Toc72767058"/>
      <w:bookmarkStart w:id="2785" w:name="_Toc73042510"/>
      <w:bookmarkStart w:id="2786" w:name="_Toc81242854"/>
      <w:bookmarkStart w:id="2787" w:name="_Toc89426640"/>
      <w:bookmarkStart w:id="2788" w:name="_Toc94020427"/>
      <w:bookmarkStart w:id="2789" w:name="_Toc97034961"/>
      <w:bookmarkStart w:id="2790" w:name="_Toc97037829"/>
      <w:bookmarkStart w:id="2791" w:name="_Toc100940039"/>
      <w:bookmarkStart w:id="2792" w:name="_Toc104546905"/>
      <w:bookmarkStart w:id="2793" w:name="_Toc112937952"/>
      <w:bookmarkStart w:id="2794" w:name="_Toc114134709"/>
      <w:bookmarkStart w:id="2795" w:name="_Toc120681648"/>
      <w:bookmarkStart w:id="2796" w:name="_Toc133434835"/>
      <w:bookmarkStart w:id="2797" w:name="_Toc138694018"/>
      <w:bookmarkStart w:id="2798" w:name="_Toc148535747"/>
      <w:bookmarkStart w:id="2799" w:name="_Toc162009247"/>
      <w:bookmarkStart w:id="2800" w:name="_Toc170161009"/>
      <w:bookmarkStart w:id="2801" w:name="_Toc175844056"/>
      <w:bookmarkStart w:id="2802" w:name="_Toc180485758"/>
      <w:bookmarkStart w:id="2803" w:name="_Toc185517889"/>
      <w:bookmarkStart w:id="2804" w:name="_Toc192875296"/>
      <w:bookmarkStart w:id="2805" w:name="_Toc199449867"/>
      <w:r>
        <w:t>5.1.7.3</w:t>
      </w:r>
      <w:r>
        <w:tab/>
        <w:t>Application Errors</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806" w:name="_Toc72766492"/>
      <w:bookmarkStart w:id="2807" w:name="_Toc72767059"/>
      <w:bookmarkStart w:id="2808" w:name="_Toc73042511"/>
      <w:bookmarkStart w:id="2809" w:name="_Toc81242855"/>
      <w:bookmarkStart w:id="2810" w:name="_Toc89426641"/>
      <w:bookmarkStart w:id="2811" w:name="_Toc94020428"/>
      <w:bookmarkStart w:id="2812" w:name="_Toc97034962"/>
      <w:bookmarkStart w:id="2813" w:name="_Toc97037830"/>
      <w:bookmarkStart w:id="2814" w:name="_Toc100940040"/>
      <w:bookmarkStart w:id="2815" w:name="_Toc104546906"/>
      <w:bookmarkStart w:id="2816" w:name="_Toc112937953"/>
      <w:bookmarkStart w:id="2817" w:name="_Toc114134710"/>
      <w:bookmarkStart w:id="2818" w:name="_Toc120681649"/>
      <w:bookmarkStart w:id="2819" w:name="_Toc133434836"/>
      <w:bookmarkStart w:id="2820" w:name="_Toc138694019"/>
      <w:bookmarkStart w:id="2821" w:name="_Toc148535748"/>
      <w:bookmarkStart w:id="2822" w:name="_Toc162009248"/>
      <w:bookmarkStart w:id="2823" w:name="_Toc170161010"/>
      <w:bookmarkStart w:id="2824" w:name="_Toc175844057"/>
      <w:bookmarkStart w:id="2825" w:name="_Toc180485759"/>
      <w:bookmarkStart w:id="2826" w:name="_Toc185517890"/>
      <w:bookmarkStart w:id="2827" w:name="_Toc192875297"/>
      <w:bookmarkStart w:id="2828" w:name="_Toc199449868"/>
      <w:r>
        <w:t>5.1.8</w:t>
      </w:r>
      <w:r>
        <w:rPr>
          <w:lang w:eastAsia="zh-CN"/>
        </w:rPr>
        <w:tab/>
        <w:t>Feature negotiation</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CA68FF">
      <w:pPr>
        <w:keepNext/>
        <w:keepLines/>
        <w:spacing w:before="60"/>
        <w:jc w:val="center"/>
        <w:rPr>
          <w:rFonts w:ascii="Arial" w:hAnsi="Arial"/>
          <w:b/>
        </w:rPr>
      </w:pPr>
      <w:bookmarkStart w:id="2829" w:name="_Toc97034963"/>
      <w:bookmarkStart w:id="2830" w:name="_Toc81242856"/>
      <w:bookmarkStart w:id="2831" w:name="_Toc73042512"/>
      <w:bookmarkStart w:id="2832" w:name="_Toc89426642"/>
      <w:bookmarkStart w:id="2833" w:name="_Toc94020429"/>
      <w:bookmarkStart w:id="2834" w:name="_Toc72767060"/>
      <w:bookmarkStart w:id="2835" w:name="_Toc72766493"/>
      <w:bookmarkStart w:id="2836" w:name="_Toc97037831"/>
      <w:bookmarkStart w:id="2837" w:name="_Toc100940041"/>
      <w:bookmarkStart w:id="2838" w:name="_Toc104546907"/>
      <w:bookmarkStart w:id="2839" w:name="_Toc112937954"/>
      <w:bookmarkStart w:id="2840" w:name="_Toc114134711"/>
      <w:bookmarkStart w:id="2841" w:name="_Toc120681650"/>
      <w:bookmarkStart w:id="2842" w:name="_Toc133434837"/>
      <w:bookmarkStart w:id="2843" w:name="_Toc138694020"/>
      <w:bookmarkStart w:id="2844" w:name="_Toc148535749"/>
      <w:bookmarkStart w:id="2845" w:name="_Toc162009249"/>
      <w:bookmarkStart w:id="2846" w:name="_Toc170161011"/>
      <w:bookmarkStart w:id="2847" w:name="_Toc175844058"/>
      <w:bookmarkStart w:id="2848" w:name="_Toc180485760"/>
      <w:bookmarkStart w:id="2849" w:name="_Toc185517891"/>
      <w:r w:rsidRPr="00582C53">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2850" w:name="_Toc192875298"/>
      <w:bookmarkStart w:id="2851" w:name="_Toc199449869"/>
      <w:r>
        <w:t>5.1.9</w:t>
      </w:r>
      <w:r>
        <w:tab/>
        <w:t>Security</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852" w:name="_Toc148535750"/>
      <w:bookmarkStart w:id="2853" w:name="_Toc162009250"/>
      <w:bookmarkStart w:id="2854" w:name="_Toc170161012"/>
      <w:bookmarkStart w:id="2855" w:name="_Toc175844059"/>
      <w:bookmarkStart w:id="2856" w:name="_Toc180485761"/>
      <w:bookmarkStart w:id="2857" w:name="_Toc185517892"/>
      <w:bookmarkStart w:id="2858" w:name="_Toc192875299"/>
      <w:bookmarkStart w:id="2859" w:name="_Toc199449870"/>
      <w:r>
        <w:t>5.2</w:t>
      </w:r>
      <w:r>
        <w:tab/>
        <w:t>Nadrf_MLModelManagement Service API</w:t>
      </w:r>
      <w:bookmarkEnd w:id="2852"/>
      <w:bookmarkEnd w:id="2853"/>
      <w:bookmarkEnd w:id="2854"/>
      <w:bookmarkEnd w:id="2855"/>
      <w:bookmarkEnd w:id="2856"/>
      <w:bookmarkEnd w:id="2857"/>
      <w:bookmarkEnd w:id="2858"/>
      <w:bookmarkEnd w:id="2859"/>
    </w:p>
    <w:p w14:paraId="3D671463" w14:textId="77777777" w:rsidR="00356552" w:rsidRDefault="00356552" w:rsidP="00356552">
      <w:pPr>
        <w:pStyle w:val="31"/>
      </w:pPr>
      <w:bookmarkStart w:id="2860" w:name="_Toc148535751"/>
      <w:bookmarkStart w:id="2861" w:name="_Toc162009251"/>
      <w:bookmarkStart w:id="2862" w:name="_Toc170161013"/>
      <w:bookmarkStart w:id="2863" w:name="_Toc175844060"/>
      <w:bookmarkStart w:id="2864" w:name="_Toc180485762"/>
      <w:bookmarkStart w:id="2865" w:name="_Toc185517893"/>
      <w:bookmarkStart w:id="2866" w:name="_Toc192875300"/>
      <w:bookmarkStart w:id="2867" w:name="_Toc199449871"/>
      <w:r>
        <w:t>5.2.1</w:t>
      </w:r>
      <w:r>
        <w:tab/>
        <w:t>Introduction</w:t>
      </w:r>
      <w:bookmarkEnd w:id="2860"/>
      <w:bookmarkEnd w:id="2861"/>
      <w:bookmarkEnd w:id="2862"/>
      <w:bookmarkEnd w:id="2863"/>
      <w:bookmarkEnd w:id="2864"/>
      <w:bookmarkEnd w:id="2865"/>
      <w:bookmarkEnd w:id="2866"/>
      <w:bookmarkEnd w:id="2867"/>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868" w:name="_Toc148535752"/>
      <w:bookmarkStart w:id="2869" w:name="_Toc162009252"/>
      <w:bookmarkStart w:id="2870" w:name="_Toc170161014"/>
      <w:bookmarkStart w:id="2871" w:name="_Toc175844061"/>
      <w:bookmarkStart w:id="2872" w:name="_Toc180485763"/>
      <w:bookmarkStart w:id="2873" w:name="_Toc185517894"/>
      <w:bookmarkStart w:id="2874" w:name="_Toc192875301"/>
      <w:bookmarkStart w:id="2875" w:name="_Toc199449872"/>
      <w:r>
        <w:t>5.2.2</w:t>
      </w:r>
      <w:r>
        <w:tab/>
        <w:t>Usage of HTTP</w:t>
      </w:r>
      <w:bookmarkEnd w:id="2868"/>
      <w:bookmarkEnd w:id="2869"/>
      <w:bookmarkEnd w:id="2870"/>
      <w:bookmarkEnd w:id="2871"/>
      <w:bookmarkEnd w:id="2872"/>
      <w:bookmarkEnd w:id="2873"/>
      <w:bookmarkEnd w:id="2874"/>
      <w:bookmarkEnd w:id="2875"/>
    </w:p>
    <w:p w14:paraId="4C6F41AA" w14:textId="77777777" w:rsidR="00356552" w:rsidRDefault="00356552" w:rsidP="00356552">
      <w:pPr>
        <w:pStyle w:val="41"/>
      </w:pPr>
      <w:bookmarkStart w:id="2876" w:name="_Toc148535753"/>
      <w:bookmarkStart w:id="2877" w:name="_Toc162009253"/>
      <w:bookmarkStart w:id="2878" w:name="_Toc170161015"/>
      <w:bookmarkStart w:id="2879" w:name="_Toc175844062"/>
      <w:bookmarkStart w:id="2880" w:name="_Toc180485764"/>
      <w:bookmarkStart w:id="2881" w:name="_Toc185517895"/>
      <w:bookmarkStart w:id="2882" w:name="_Toc192875302"/>
      <w:bookmarkStart w:id="2883" w:name="_Toc199449873"/>
      <w:r>
        <w:t>5.2.2.1</w:t>
      </w:r>
      <w:r>
        <w:tab/>
        <w:t>General</w:t>
      </w:r>
      <w:bookmarkEnd w:id="2876"/>
      <w:bookmarkEnd w:id="2877"/>
      <w:bookmarkEnd w:id="2878"/>
      <w:bookmarkEnd w:id="2879"/>
      <w:bookmarkEnd w:id="2880"/>
      <w:bookmarkEnd w:id="2881"/>
      <w:bookmarkEnd w:id="2882"/>
      <w:bookmarkEnd w:id="288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884" w:name="_Toc148535754"/>
      <w:bookmarkStart w:id="2885" w:name="_Toc162009254"/>
      <w:bookmarkStart w:id="2886" w:name="_Toc170161016"/>
      <w:bookmarkStart w:id="2887" w:name="_Toc175844063"/>
      <w:bookmarkStart w:id="2888" w:name="_Toc180485765"/>
      <w:bookmarkStart w:id="2889" w:name="_Toc185517896"/>
      <w:bookmarkStart w:id="2890" w:name="_Toc192875303"/>
      <w:bookmarkStart w:id="2891" w:name="_Toc199449874"/>
      <w:r>
        <w:t>5.2.2.2</w:t>
      </w:r>
      <w:r>
        <w:tab/>
        <w:t>HTTP standard headers</w:t>
      </w:r>
      <w:bookmarkEnd w:id="2884"/>
      <w:bookmarkEnd w:id="2885"/>
      <w:bookmarkEnd w:id="2886"/>
      <w:bookmarkEnd w:id="2887"/>
      <w:bookmarkEnd w:id="2888"/>
      <w:bookmarkEnd w:id="2889"/>
      <w:bookmarkEnd w:id="2890"/>
      <w:bookmarkEnd w:id="2891"/>
    </w:p>
    <w:p w14:paraId="519C0AC8" w14:textId="77777777" w:rsidR="00356552" w:rsidRDefault="00356552" w:rsidP="00356552">
      <w:pPr>
        <w:pStyle w:val="50"/>
        <w:rPr>
          <w:lang w:eastAsia="zh-CN"/>
        </w:rPr>
      </w:pPr>
      <w:bookmarkStart w:id="2892" w:name="_Toc148535755"/>
      <w:bookmarkStart w:id="2893" w:name="_Toc162009255"/>
      <w:bookmarkStart w:id="2894" w:name="_Toc170161017"/>
      <w:bookmarkStart w:id="2895" w:name="_Toc175844064"/>
      <w:bookmarkStart w:id="2896" w:name="_Toc180485766"/>
      <w:bookmarkStart w:id="2897" w:name="_Toc185517897"/>
      <w:bookmarkStart w:id="2898" w:name="_Toc192875304"/>
      <w:bookmarkStart w:id="2899" w:name="_Toc199449875"/>
      <w:r>
        <w:t>5.2.2.2.1</w:t>
      </w:r>
      <w:r>
        <w:rPr>
          <w:lang w:eastAsia="zh-CN"/>
        </w:rPr>
        <w:tab/>
        <w:t>General</w:t>
      </w:r>
      <w:bookmarkEnd w:id="2892"/>
      <w:bookmarkEnd w:id="2893"/>
      <w:bookmarkEnd w:id="2894"/>
      <w:bookmarkEnd w:id="2895"/>
      <w:bookmarkEnd w:id="2896"/>
      <w:bookmarkEnd w:id="2897"/>
      <w:bookmarkEnd w:id="2898"/>
      <w:bookmarkEnd w:id="289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900" w:name="_Toc148535756"/>
      <w:bookmarkStart w:id="2901" w:name="_Toc162009256"/>
      <w:bookmarkStart w:id="2902" w:name="_Toc170161018"/>
      <w:bookmarkStart w:id="2903" w:name="_Toc175844065"/>
      <w:bookmarkStart w:id="2904" w:name="_Toc180485767"/>
      <w:bookmarkStart w:id="2905" w:name="_Toc185517898"/>
      <w:bookmarkStart w:id="2906" w:name="_Toc192875305"/>
      <w:bookmarkStart w:id="2907" w:name="_Toc199449876"/>
      <w:r>
        <w:lastRenderedPageBreak/>
        <w:t>5.2.2.2.2</w:t>
      </w:r>
      <w:r>
        <w:tab/>
        <w:t>Content type</w:t>
      </w:r>
      <w:bookmarkEnd w:id="2900"/>
      <w:bookmarkEnd w:id="2901"/>
      <w:bookmarkEnd w:id="2902"/>
      <w:bookmarkEnd w:id="2903"/>
      <w:bookmarkEnd w:id="2904"/>
      <w:bookmarkEnd w:id="2905"/>
      <w:bookmarkEnd w:id="2906"/>
      <w:bookmarkEnd w:id="2907"/>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908"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909" w:name="_Toc162009257"/>
      <w:bookmarkStart w:id="2910" w:name="_Toc170161019"/>
      <w:bookmarkStart w:id="2911" w:name="_Toc175844066"/>
      <w:bookmarkStart w:id="2912" w:name="_Toc180485768"/>
      <w:bookmarkStart w:id="2913" w:name="_Toc185517899"/>
      <w:bookmarkStart w:id="2914" w:name="_Toc192875306"/>
      <w:bookmarkStart w:id="2915" w:name="_Toc199449877"/>
      <w:r>
        <w:t>5.2.2.3</w:t>
      </w:r>
      <w:r>
        <w:tab/>
        <w:t>HTTP custom headers</w:t>
      </w:r>
      <w:bookmarkEnd w:id="2908"/>
      <w:bookmarkEnd w:id="2909"/>
      <w:bookmarkEnd w:id="2910"/>
      <w:bookmarkEnd w:id="2911"/>
      <w:bookmarkEnd w:id="2912"/>
      <w:bookmarkEnd w:id="2913"/>
      <w:bookmarkEnd w:id="2914"/>
      <w:bookmarkEnd w:id="2915"/>
    </w:p>
    <w:p w14:paraId="7BC994B7" w14:textId="4A92200F" w:rsidR="00371AC1" w:rsidRDefault="00371AC1" w:rsidP="00371AC1">
      <w:bookmarkStart w:id="2916" w:name="_Toc148535758"/>
      <w:bookmarkStart w:id="2917"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918" w:name="_Toc170161020"/>
      <w:bookmarkStart w:id="2919" w:name="_Toc175844067"/>
      <w:bookmarkStart w:id="2920" w:name="_Toc180485769"/>
      <w:bookmarkStart w:id="2921" w:name="_Toc185517900"/>
      <w:bookmarkStart w:id="2922" w:name="_Toc192875307"/>
      <w:bookmarkStart w:id="2923" w:name="_Toc199449878"/>
      <w:r>
        <w:t>5.2.3</w:t>
      </w:r>
      <w:r>
        <w:tab/>
        <w:t>Resources</w:t>
      </w:r>
      <w:bookmarkEnd w:id="2916"/>
      <w:bookmarkEnd w:id="2917"/>
      <w:bookmarkEnd w:id="2918"/>
      <w:bookmarkEnd w:id="2919"/>
      <w:bookmarkEnd w:id="2920"/>
      <w:bookmarkEnd w:id="2921"/>
      <w:bookmarkEnd w:id="2922"/>
      <w:bookmarkEnd w:id="2923"/>
    </w:p>
    <w:p w14:paraId="7FAF89C0" w14:textId="77777777" w:rsidR="00356552" w:rsidRDefault="00356552" w:rsidP="00356552">
      <w:pPr>
        <w:pStyle w:val="41"/>
      </w:pPr>
      <w:bookmarkStart w:id="2924" w:name="_Toc148535759"/>
      <w:bookmarkStart w:id="2925" w:name="_Toc162009259"/>
      <w:bookmarkStart w:id="2926" w:name="_Toc170161021"/>
      <w:bookmarkStart w:id="2927" w:name="_Toc175844068"/>
      <w:bookmarkStart w:id="2928" w:name="_Toc180485770"/>
      <w:bookmarkStart w:id="2929" w:name="_Toc185517901"/>
      <w:bookmarkStart w:id="2930" w:name="_Toc192875308"/>
      <w:bookmarkStart w:id="2931" w:name="_Toc199449879"/>
      <w:r>
        <w:t>5.2.3.1</w:t>
      </w:r>
      <w:r>
        <w:tab/>
        <w:t>Overview</w:t>
      </w:r>
      <w:bookmarkEnd w:id="2924"/>
      <w:bookmarkEnd w:id="2925"/>
      <w:bookmarkEnd w:id="2926"/>
      <w:bookmarkEnd w:id="2927"/>
      <w:bookmarkEnd w:id="2928"/>
      <w:bookmarkEnd w:id="2929"/>
      <w:bookmarkEnd w:id="2930"/>
      <w:bookmarkEnd w:id="2931"/>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05pt;mso-width-percent:0;mso-height-percent:0;mso-width-percent:0;mso-height-percent:0" o:ole="">
            <v:imagedata r:id="rId54" o:title=""/>
          </v:shape>
          <o:OLEObject Type="Embed" ProgID="Visio.Drawing.15" ShapeID="_x0000_i1047" DrawAspect="Content" ObjectID="_1810062599"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932" w:name="_Toc148535760"/>
      <w:bookmarkStart w:id="2933" w:name="_Toc162009260"/>
      <w:bookmarkStart w:id="2934" w:name="_Toc170161022"/>
      <w:bookmarkStart w:id="2935" w:name="_Toc175844069"/>
      <w:bookmarkStart w:id="2936" w:name="_Toc180485771"/>
      <w:bookmarkStart w:id="2937" w:name="_Toc185517902"/>
      <w:bookmarkStart w:id="2938" w:name="_Toc192875309"/>
      <w:bookmarkStart w:id="2939" w:name="_Toc199449880"/>
      <w:r>
        <w:lastRenderedPageBreak/>
        <w:t>5.2.3.2</w:t>
      </w:r>
      <w:r>
        <w:tab/>
        <w:t>Resource: ADRF ML Model Store Records</w:t>
      </w:r>
      <w:bookmarkEnd w:id="2932"/>
      <w:bookmarkEnd w:id="2933"/>
      <w:bookmarkEnd w:id="2934"/>
      <w:bookmarkEnd w:id="2935"/>
      <w:bookmarkEnd w:id="2936"/>
      <w:bookmarkEnd w:id="2937"/>
      <w:bookmarkEnd w:id="2938"/>
      <w:bookmarkEnd w:id="2939"/>
    </w:p>
    <w:p w14:paraId="3993DC3D" w14:textId="77777777" w:rsidR="00356552" w:rsidRDefault="00356552" w:rsidP="00356552">
      <w:pPr>
        <w:pStyle w:val="50"/>
      </w:pPr>
      <w:bookmarkStart w:id="2940" w:name="_Toc148535761"/>
      <w:bookmarkStart w:id="2941" w:name="_Toc162009261"/>
      <w:bookmarkStart w:id="2942" w:name="_Toc170161023"/>
      <w:bookmarkStart w:id="2943" w:name="_Toc175844070"/>
      <w:bookmarkStart w:id="2944" w:name="_Toc180485772"/>
      <w:bookmarkStart w:id="2945" w:name="_Toc185517903"/>
      <w:bookmarkStart w:id="2946" w:name="_Toc192875310"/>
      <w:bookmarkStart w:id="2947" w:name="_Toc199449881"/>
      <w:r>
        <w:t>5.2.3.2.1</w:t>
      </w:r>
      <w:r>
        <w:tab/>
        <w:t>Description</w:t>
      </w:r>
      <w:bookmarkEnd w:id="2940"/>
      <w:bookmarkEnd w:id="2941"/>
      <w:bookmarkEnd w:id="2942"/>
      <w:bookmarkEnd w:id="2943"/>
      <w:bookmarkEnd w:id="2944"/>
      <w:bookmarkEnd w:id="2945"/>
      <w:bookmarkEnd w:id="2946"/>
      <w:bookmarkEnd w:id="2947"/>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948" w:name="_Toc148535762"/>
      <w:bookmarkStart w:id="2949" w:name="_Toc162009262"/>
      <w:bookmarkStart w:id="2950" w:name="_Toc170161024"/>
      <w:bookmarkStart w:id="2951" w:name="_Toc175844071"/>
      <w:bookmarkStart w:id="2952" w:name="_Toc180485773"/>
      <w:bookmarkStart w:id="2953" w:name="_Toc185517904"/>
      <w:bookmarkStart w:id="2954" w:name="_Toc192875311"/>
      <w:bookmarkStart w:id="2955" w:name="_Toc199449882"/>
      <w:r>
        <w:t>5.2.3.2.2</w:t>
      </w:r>
      <w:r>
        <w:tab/>
        <w:t>Resource Definition</w:t>
      </w:r>
      <w:bookmarkEnd w:id="2948"/>
      <w:bookmarkEnd w:id="2949"/>
      <w:bookmarkEnd w:id="2950"/>
      <w:bookmarkEnd w:id="2951"/>
      <w:bookmarkEnd w:id="2952"/>
      <w:bookmarkEnd w:id="2953"/>
      <w:bookmarkEnd w:id="2954"/>
      <w:bookmarkEnd w:id="2955"/>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956" w:name="_Toc148535763"/>
      <w:bookmarkStart w:id="2957" w:name="_Toc162009263"/>
      <w:bookmarkStart w:id="2958" w:name="_Toc170161025"/>
      <w:bookmarkStart w:id="2959" w:name="_Toc175844072"/>
      <w:bookmarkStart w:id="2960" w:name="_Toc180485774"/>
      <w:bookmarkStart w:id="2961" w:name="_Toc185517905"/>
      <w:bookmarkStart w:id="2962" w:name="_Toc192875312"/>
      <w:bookmarkStart w:id="2963" w:name="_Toc199449883"/>
      <w:r>
        <w:t>5.2.3.2.3</w:t>
      </w:r>
      <w:r>
        <w:tab/>
        <w:t>Resource Standard Methods</w:t>
      </w:r>
      <w:bookmarkEnd w:id="2956"/>
      <w:bookmarkEnd w:id="2957"/>
      <w:bookmarkEnd w:id="2958"/>
      <w:bookmarkEnd w:id="2959"/>
      <w:bookmarkEnd w:id="2960"/>
      <w:bookmarkEnd w:id="2961"/>
      <w:bookmarkEnd w:id="2962"/>
      <w:bookmarkEnd w:id="2963"/>
    </w:p>
    <w:p w14:paraId="0D66DB0F" w14:textId="77777777" w:rsidR="00356552" w:rsidRDefault="00356552" w:rsidP="00356552">
      <w:pPr>
        <w:pStyle w:val="6"/>
      </w:pPr>
      <w:bookmarkStart w:id="2964" w:name="_Toc148535764"/>
      <w:bookmarkStart w:id="2965" w:name="_Toc162009264"/>
      <w:bookmarkStart w:id="2966" w:name="_Toc170161026"/>
      <w:bookmarkStart w:id="2967" w:name="_Toc175844073"/>
      <w:bookmarkStart w:id="2968" w:name="_Toc180485775"/>
      <w:bookmarkStart w:id="2969" w:name="_Toc185517906"/>
      <w:bookmarkStart w:id="2970" w:name="_Toc192875313"/>
      <w:bookmarkStart w:id="2971" w:name="_Toc199449884"/>
      <w:r>
        <w:t>5.2.3.2.3.1</w:t>
      </w:r>
      <w:r>
        <w:tab/>
        <w:t>POST</w:t>
      </w:r>
      <w:bookmarkEnd w:id="2964"/>
      <w:bookmarkEnd w:id="2965"/>
      <w:bookmarkEnd w:id="2966"/>
      <w:bookmarkEnd w:id="2967"/>
      <w:bookmarkEnd w:id="2968"/>
      <w:bookmarkEnd w:id="2969"/>
      <w:bookmarkEnd w:id="2970"/>
      <w:bookmarkEnd w:id="2971"/>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972" w:name="_Toc148535765"/>
      <w:bookmarkStart w:id="2973"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974" w:name="_Toc170161027"/>
      <w:bookmarkStart w:id="2975" w:name="_Toc175844074"/>
      <w:bookmarkStart w:id="2976" w:name="_Toc180485776"/>
      <w:bookmarkStart w:id="2977" w:name="_Toc185517907"/>
      <w:bookmarkStart w:id="2978" w:name="_Toc192875314"/>
      <w:bookmarkStart w:id="2979" w:name="_Toc199449885"/>
      <w:r>
        <w:t>5.2.3.2.3.2</w:t>
      </w:r>
      <w:r>
        <w:tab/>
        <w:t>GET</w:t>
      </w:r>
      <w:bookmarkEnd w:id="2972"/>
      <w:bookmarkEnd w:id="2973"/>
      <w:bookmarkEnd w:id="2974"/>
      <w:bookmarkEnd w:id="2975"/>
      <w:bookmarkEnd w:id="2976"/>
      <w:bookmarkEnd w:id="2977"/>
      <w:bookmarkEnd w:id="2978"/>
      <w:bookmarkEnd w:id="2979"/>
    </w:p>
    <w:p w14:paraId="4FEDE52B" w14:textId="77777777" w:rsidR="00D4025D" w:rsidRDefault="00D4025D" w:rsidP="00D4025D">
      <w:bookmarkStart w:id="2980" w:name="_Toc148535766"/>
      <w:bookmarkStart w:id="2981"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982" w:name="_Toc170161028"/>
      <w:bookmarkStart w:id="2983" w:name="_Toc175844075"/>
      <w:bookmarkStart w:id="2984" w:name="_Toc180485777"/>
      <w:bookmarkStart w:id="2985" w:name="_Toc185517908"/>
      <w:bookmarkStart w:id="2986" w:name="_Toc192875315"/>
      <w:bookmarkStart w:id="2987" w:name="_Toc199449886"/>
      <w:r>
        <w:t>5.2.3.2.4</w:t>
      </w:r>
      <w:r>
        <w:tab/>
        <w:t>Resource Custom Operations</w:t>
      </w:r>
      <w:bookmarkEnd w:id="2980"/>
      <w:bookmarkEnd w:id="2981"/>
      <w:bookmarkEnd w:id="2982"/>
      <w:bookmarkEnd w:id="2983"/>
      <w:bookmarkEnd w:id="2984"/>
      <w:bookmarkEnd w:id="2985"/>
      <w:bookmarkEnd w:id="2986"/>
      <w:bookmarkEnd w:id="2987"/>
    </w:p>
    <w:p w14:paraId="45A2F56A" w14:textId="77777777" w:rsidR="00356552" w:rsidRDefault="00356552" w:rsidP="00356552">
      <w:r>
        <w:t>None.</w:t>
      </w:r>
    </w:p>
    <w:p w14:paraId="17ADBBA0" w14:textId="77777777" w:rsidR="00356552" w:rsidRDefault="00356552" w:rsidP="00356552">
      <w:pPr>
        <w:pStyle w:val="41"/>
      </w:pPr>
      <w:bookmarkStart w:id="2988" w:name="_Toc148535767"/>
      <w:bookmarkStart w:id="2989" w:name="_Toc162009267"/>
      <w:bookmarkStart w:id="2990" w:name="_Toc170161029"/>
      <w:bookmarkStart w:id="2991" w:name="_Toc175844076"/>
      <w:bookmarkStart w:id="2992" w:name="_Toc180485778"/>
      <w:bookmarkStart w:id="2993" w:name="_Toc185517909"/>
      <w:bookmarkStart w:id="2994" w:name="_Toc192875316"/>
      <w:bookmarkStart w:id="2995" w:name="_Toc199449887"/>
      <w:r>
        <w:t>5.2.3.3</w:t>
      </w:r>
      <w:r>
        <w:tab/>
        <w:t>Resource: Individual ADRF ML Model Store Record</w:t>
      </w:r>
      <w:bookmarkEnd w:id="2988"/>
      <w:bookmarkEnd w:id="2989"/>
      <w:bookmarkEnd w:id="2990"/>
      <w:bookmarkEnd w:id="2991"/>
      <w:bookmarkEnd w:id="2992"/>
      <w:bookmarkEnd w:id="2993"/>
      <w:bookmarkEnd w:id="2994"/>
      <w:bookmarkEnd w:id="2995"/>
    </w:p>
    <w:p w14:paraId="7F03B3FA" w14:textId="77777777" w:rsidR="00356552" w:rsidRDefault="00356552" w:rsidP="00356552">
      <w:pPr>
        <w:pStyle w:val="50"/>
      </w:pPr>
      <w:bookmarkStart w:id="2996" w:name="_Toc148535768"/>
      <w:bookmarkStart w:id="2997" w:name="_Toc162009268"/>
      <w:bookmarkStart w:id="2998" w:name="_Toc170161030"/>
      <w:bookmarkStart w:id="2999" w:name="_Toc175844077"/>
      <w:bookmarkStart w:id="3000" w:name="_Toc180485779"/>
      <w:bookmarkStart w:id="3001" w:name="_Toc185517910"/>
      <w:bookmarkStart w:id="3002" w:name="_Toc192875317"/>
      <w:bookmarkStart w:id="3003" w:name="_Toc199449888"/>
      <w:r>
        <w:t>5.2.3.3.1</w:t>
      </w:r>
      <w:r>
        <w:tab/>
        <w:t>Description</w:t>
      </w:r>
      <w:bookmarkEnd w:id="2996"/>
      <w:bookmarkEnd w:id="2997"/>
      <w:bookmarkEnd w:id="2998"/>
      <w:bookmarkEnd w:id="2999"/>
      <w:bookmarkEnd w:id="3000"/>
      <w:bookmarkEnd w:id="3001"/>
      <w:bookmarkEnd w:id="3002"/>
      <w:bookmarkEnd w:id="3003"/>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004" w:name="_Toc148535769"/>
      <w:bookmarkStart w:id="3005" w:name="_Toc162009269"/>
      <w:bookmarkStart w:id="3006" w:name="_Toc170161031"/>
      <w:bookmarkStart w:id="3007" w:name="_Toc175844078"/>
      <w:bookmarkStart w:id="3008" w:name="_Toc180485780"/>
      <w:bookmarkStart w:id="3009" w:name="_Toc185517911"/>
      <w:bookmarkStart w:id="3010" w:name="_Toc192875318"/>
      <w:bookmarkStart w:id="3011" w:name="_Toc199449889"/>
      <w:r>
        <w:t>5.2.3.3.2</w:t>
      </w:r>
      <w:r>
        <w:tab/>
        <w:t>Resource Definition</w:t>
      </w:r>
      <w:bookmarkEnd w:id="3004"/>
      <w:bookmarkEnd w:id="3005"/>
      <w:bookmarkEnd w:id="3006"/>
      <w:bookmarkEnd w:id="3007"/>
      <w:bookmarkEnd w:id="3008"/>
      <w:bookmarkEnd w:id="3009"/>
      <w:bookmarkEnd w:id="3010"/>
      <w:bookmarkEnd w:id="3011"/>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012" w:name="_Toc148535770"/>
      <w:bookmarkStart w:id="3013" w:name="_Toc162009270"/>
      <w:bookmarkStart w:id="3014" w:name="_Toc170161032"/>
      <w:bookmarkStart w:id="3015" w:name="_Toc175844079"/>
      <w:bookmarkStart w:id="3016" w:name="_Toc180485781"/>
      <w:bookmarkStart w:id="3017" w:name="_Toc185517912"/>
      <w:bookmarkStart w:id="3018" w:name="_Toc192875319"/>
      <w:bookmarkStart w:id="3019" w:name="_Toc199449890"/>
      <w:r>
        <w:t>5.2.3.3.3</w:t>
      </w:r>
      <w:r>
        <w:tab/>
        <w:t>Resource Standard Methods</w:t>
      </w:r>
      <w:bookmarkEnd w:id="3012"/>
      <w:bookmarkEnd w:id="3013"/>
      <w:bookmarkEnd w:id="3014"/>
      <w:bookmarkEnd w:id="3015"/>
      <w:bookmarkEnd w:id="3016"/>
      <w:bookmarkEnd w:id="3017"/>
      <w:bookmarkEnd w:id="3018"/>
      <w:bookmarkEnd w:id="3019"/>
    </w:p>
    <w:p w14:paraId="4A8E217A" w14:textId="77777777" w:rsidR="00356552" w:rsidRDefault="00356552" w:rsidP="00356552">
      <w:pPr>
        <w:pStyle w:val="6"/>
      </w:pPr>
      <w:bookmarkStart w:id="3020" w:name="_Toc148535771"/>
      <w:bookmarkStart w:id="3021" w:name="_Toc162009271"/>
      <w:bookmarkStart w:id="3022" w:name="_Toc170161033"/>
      <w:bookmarkStart w:id="3023" w:name="_Toc175844080"/>
      <w:bookmarkStart w:id="3024" w:name="_Toc180485782"/>
      <w:bookmarkStart w:id="3025" w:name="_Toc185517913"/>
      <w:bookmarkStart w:id="3026" w:name="_Toc192875320"/>
      <w:bookmarkStart w:id="3027" w:name="_Toc199449891"/>
      <w:r>
        <w:t>5.2.3.3.3.1</w:t>
      </w:r>
      <w:r>
        <w:tab/>
        <w:t>DELETE</w:t>
      </w:r>
      <w:bookmarkEnd w:id="3020"/>
      <w:bookmarkEnd w:id="3021"/>
      <w:bookmarkEnd w:id="3022"/>
      <w:bookmarkEnd w:id="3023"/>
      <w:bookmarkEnd w:id="3024"/>
      <w:bookmarkEnd w:id="3025"/>
      <w:bookmarkEnd w:id="3026"/>
      <w:bookmarkEnd w:id="302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3028" w:name="_Toc170161034"/>
      <w:bookmarkStart w:id="3029" w:name="_Toc175844081"/>
      <w:bookmarkStart w:id="3030" w:name="_Toc180485783"/>
      <w:bookmarkStart w:id="3031" w:name="_Toc185517914"/>
      <w:bookmarkStart w:id="3032" w:name="_Toc192875321"/>
      <w:bookmarkStart w:id="3033" w:name="_Toc148535772"/>
      <w:bookmarkStart w:id="3034" w:name="_Toc162009272"/>
      <w:bookmarkStart w:id="3035" w:name="_Toc170161035"/>
      <w:bookmarkStart w:id="3036" w:name="_Toc199449892"/>
      <w:r>
        <w:t>5.2.3.3.3.2</w:t>
      </w:r>
      <w:r>
        <w:tab/>
      </w:r>
      <w:r>
        <w:rPr>
          <w:lang w:eastAsia="zh-CN"/>
        </w:rPr>
        <w:t>PUT</w:t>
      </w:r>
      <w:bookmarkEnd w:id="3028"/>
      <w:bookmarkEnd w:id="3029"/>
      <w:bookmarkEnd w:id="3030"/>
      <w:bookmarkEnd w:id="3031"/>
      <w:bookmarkEnd w:id="3032"/>
      <w:bookmarkEnd w:id="3036"/>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037" w:name="_Toc175844082"/>
      <w:bookmarkStart w:id="3038" w:name="_Toc180485784"/>
      <w:bookmarkStart w:id="3039" w:name="_Toc185517915"/>
      <w:bookmarkStart w:id="3040" w:name="_Toc192875322"/>
      <w:bookmarkStart w:id="3041" w:name="_Toc199449893"/>
      <w:r>
        <w:lastRenderedPageBreak/>
        <w:t>5.2.3.3.4</w:t>
      </w:r>
      <w:r>
        <w:tab/>
        <w:t>Resource Custom Operations</w:t>
      </w:r>
      <w:bookmarkEnd w:id="3033"/>
      <w:bookmarkEnd w:id="3034"/>
      <w:bookmarkEnd w:id="3035"/>
      <w:bookmarkEnd w:id="3037"/>
      <w:bookmarkEnd w:id="3038"/>
      <w:bookmarkEnd w:id="3039"/>
      <w:bookmarkEnd w:id="3040"/>
      <w:bookmarkEnd w:id="3041"/>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042" w:name="_Toc148535773"/>
      <w:bookmarkStart w:id="3043" w:name="_Toc162009273"/>
      <w:bookmarkStart w:id="3044" w:name="_Toc170161036"/>
      <w:bookmarkStart w:id="3045" w:name="_Toc175844083"/>
      <w:bookmarkStart w:id="3046" w:name="_Toc180485785"/>
      <w:bookmarkStart w:id="3047" w:name="_Toc185517916"/>
      <w:bookmarkStart w:id="3048" w:name="_Toc192875323"/>
      <w:bookmarkStart w:id="3049" w:name="_Toc199449894"/>
      <w:r>
        <w:t>5.2.4</w:t>
      </w:r>
      <w:r>
        <w:tab/>
        <w:t>Custom Operations without associated resources</w:t>
      </w:r>
      <w:bookmarkEnd w:id="3042"/>
      <w:bookmarkEnd w:id="3043"/>
      <w:bookmarkEnd w:id="3044"/>
      <w:bookmarkEnd w:id="3045"/>
      <w:bookmarkEnd w:id="3046"/>
      <w:bookmarkEnd w:id="3047"/>
      <w:bookmarkEnd w:id="3048"/>
      <w:bookmarkEnd w:id="3049"/>
    </w:p>
    <w:p w14:paraId="309064D3" w14:textId="77777777" w:rsidR="00356552" w:rsidRDefault="00356552" w:rsidP="00356552">
      <w:pPr>
        <w:pStyle w:val="41"/>
      </w:pPr>
      <w:bookmarkStart w:id="3050" w:name="_Toc148535774"/>
      <w:bookmarkStart w:id="3051" w:name="_Toc162009274"/>
      <w:bookmarkStart w:id="3052" w:name="_Toc170161037"/>
      <w:bookmarkStart w:id="3053" w:name="_Toc175844084"/>
      <w:bookmarkStart w:id="3054" w:name="_Toc180485786"/>
      <w:bookmarkStart w:id="3055" w:name="_Toc185517917"/>
      <w:bookmarkStart w:id="3056" w:name="_Toc192875324"/>
      <w:bookmarkStart w:id="3057" w:name="_Toc199449895"/>
      <w:r>
        <w:t>5.2.4.1</w:t>
      </w:r>
      <w:r>
        <w:tab/>
        <w:t>Overview</w:t>
      </w:r>
      <w:bookmarkEnd w:id="3050"/>
      <w:bookmarkEnd w:id="3051"/>
      <w:bookmarkEnd w:id="3052"/>
      <w:bookmarkEnd w:id="3053"/>
      <w:bookmarkEnd w:id="3054"/>
      <w:bookmarkEnd w:id="3055"/>
      <w:bookmarkEnd w:id="3056"/>
      <w:bookmarkEnd w:id="3057"/>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pt;height:87.65pt;mso-width-percent:0;mso-height-percent:0;mso-width-percent:0;mso-height-percent:0" o:ole="">
            <v:imagedata r:id="rId56" o:title="" cropbottom="7081f" cropright="4734f"/>
          </v:shape>
          <o:OLEObject Type="Embed" ProgID="Visio.Drawing.15" ShapeID="_x0000_i1048" DrawAspect="Content" ObjectID="_1810062600"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058" w:name="_Toc148535775"/>
      <w:bookmarkStart w:id="3059" w:name="_Toc162009275"/>
      <w:bookmarkStart w:id="3060" w:name="_Toc170161038"/>
      <w:bookmarkStart w:id="3061" w:name="_Toc175844085"/>
      <w:bookmarkStart w:id="3062" w:name="_Toc180485787"/>
      <w:bookmarkStart w:id="3063" w:name="_Toc185517918"/>
      <w:bookmarkStart w:id="3064" w:name="_Toc192875325"/>
      <w:bookmarkStart w:id="3065" w:name="_Toc199449896"/>
      <w:r>
        <w:t>5.2.4.4</w:t>
      </w:r>
      <w:r>
        <w:tab/>
        <w:t>Operation: remove-stored-mlmodel</w:t>
      </w:r>
      <w:bookmarkEnd w:id="3058"/>
      <w:bookmarkEnd w:id="3059"/>
      <w:bookmarkEnd w:id="3060"/>
      <w:bookmarkEnd w:id="3061"/>
      <w:bookmarkEnd w:id="3062"/>
      <w:bookmarkEnd w:id="3063"/>
      <w:bookmarkEnd w:id="3064"/>
      <w:bookmarkEnd w:id="3065"/>
    </w:p>
    <w:p w14:paraId="7727E1A6" w14:textId="77777777" w:rsidR="00356552" w:rsidRDefault="00356552" w:rsidP="00356552">
      <w:pPr>
        <w:pStyle w:val="50"/>
      </w:pPr>
      <w:bookmarkStart w:id="3066" w:name="_Toc148535776"/>
      <w:bookmarkStart w:id="3067" w:name="_Toc162009276"/>
      <w:bookmarkStart w:id="3068" w:name="_Toc170161039"/>
      <w:bookmarkStart w:id="3069" w:name="_Toc175844086"/>
      <w:bookmarkStart w:id="3070" w:name="_Toc180485788"/>
      <w:bookmarkStart w:id="3071" w:name="_Toc185517919"/>
      <w:bookmarkStart w:id="3072" w:name="_Toc192875326"/>
      <w:bookmarkStart w:id="3073" w:name="_Toc199449897"/>
      <w:r>
        <w:t>5.2.4.4.1</w:t>
      </w:r>
      <w:r>
        <w:tab/>
        <w:t>Description</w:t>
      </w:r>
      <w:bookmarkEnd w:id="3066"/>
      <w:bookmarkEnd w:id="3067"/>
      <w:bookmarkEnd w:id="3068"/>
      <w:bookmarkEnd w:id="3069"/>
      <w:bookmarkEnd w:id="3070"/>
      <w:bookmarkEnd w:id="3071"/>
      <w:bookmarkEnd w:id="3072"/>
      <w:bookmarkEnd w:id="3073"/>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074" w:name="_Toc148535777"/>
      <w:bookmarkStart w:id="3075" w:name="_Toc162009277"/>
      <w:bookmarkStart w:id="3076" w:name="_Toc170161040"/>
      <w:bookmarkStart w:id="3077" w:name="_Toc175844087"/>
      <w:bookmarkStart w:id="3078" w:name="_Toc180485789"/>
      <w:bookmarkStart w:id="3079" w:name="_Toc185517920"/>
      <w:bookmarkStart w:id="3080" w:name="_Toc192875327"/>
      <w:bookmarkStart w:id="3081" w:name="_Toc199449898"/>
      <w:r>
        <w:t>5.2.4.4.2</w:t>
      </w:r>
      <w:r>
        <w:tab/>
        <w:t>Operation Definition</w:t>
      </w:r>
      <w:bookmarkEnd w:id="3074"/>
      <w:bookmarkEnd w:id="3075"/>
      <w:bookmarkEnd w:id="3076"/>
      <w:bookmarkEnd w:id="3077"/>
      <w:bookmarkEnd w:id="3078"/>
      <w:bookmarkEnd w:id="3079"/>
      <w:bookmarkEnd w:id="3080"/>
      <w:bookmarkEnd w:id="3081"/>
    </w:p>
    <w:p w14:paraId="067A24B8" w14:textId="77777777" w:rsidR="00371AC1" w:rsidRDefault="00371AC1" w:rsidP="00371AC1">
      <w:bookmarkStart w:id="3082" w:name="_Toc94064366"/>
      <w:bookmarkStart w:id="3083" w:name="_Toc85557168"/>
      <w:bookmarkStart w:id="3084" w:name="_Toc120702428"/>
      <w:bookmarkStart w:id="3085" w:name="_Toc85553069"/>
      <w:bookmarkStart w:id="3086" w:name="_Toc70550695"/>
      <w:bookmarkStart w:id="3087" w:name="_Toc114133927"/>
      <w:bookmarkStart w:id="3088" w:name="_Toc51762962"/>
      <w:bookmarkStart w:id="3089" w:name="_Toc101244530"/>
      <w:bookmarkStart w:id="3090" w:name="_Toc43563564"/>
      <w:bookmarkStart w:id="3091" w:name="_Toc90655961"/>
      <w:bookmarkStart w:id="3092" w:name="_Toc56641031"/>
      <w:bookmarkStart w:id="3093" w:name="_Toc66231867"/>
      <w:bookmarkStart w:id="3094" w:name="_Toc68169028"/>
      <w:bookmarkStart w:id="3095" w:name="_Toc98233753"/>
      <w:bookmarkStart w:id="3096" w:name="_Toc50032042"/>
      <w:bookmarkStart w:id="3097" w:name="_Toc112951248"/>
      <w:bookmarkStart w:id="3098" w:name="_Toc59017999"/>
      <w:bookmarkStart w:id="3099" w:name="_Toc36102520"/>
      <w:bookmarkStart w:id="3100" w:name="_Toc83233148"/>
      <w:bookmarkStart w:id="3101" w:name="_Toc88667676"/>
      <w:bookmarkStart w:id="3102" w:name="_Toc104539125"/>
      <w:bookmarkStart w:id="3103" w:name="_Toc28012863"/>
      <w:bookmarkStart w:id="3104" w:name="_Toc113031788"/>
      <w:bookmarkStart w:id="3105" w:name="_Toc136562524"/>
      <w:bookmarkStart w:id="3106" w:name="_Toc34266349"/>
      <w:bookmarkStart w:id="3107" w:name="_Toc45134110"/>
      <w:bookmarkStart w:id="3108" w:name="_Toc138754358"/>
      <w:bookmarkStart w:id="3109" w:name="_Toc148535778"/>
      <w:bookmarkStart w:id="3110"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111" w:name="_Toc170161041"/>
      <w:bookmarkStart w:id="3112" w:name="_Toc175844088"/>
      <w:bookmarkStart w:id="3113" w:name="_Toc180485790"/>
      <w:bookmarkStart w:id="3114" w:name="_Toc185517921"/>
      <w:bookmarkStart w:id="3115" w:name="_Toc192875328"/>
      <w:bookmarkStart w:id="3116" w:name="_Toc199449899"/>
      <w:r>
        <w:rPr>
          <w:lang w:val="en-US"/>
        </w:rPr>
        <w:t>5.2.5</w:t>
      </w:r>
      <w:r>
        <w:rPr>
          <w:lang w:val="en-US"/>
        </w:rPr>
        <w:tab/>
        <w:t>Notifications</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117" w:name="_Toc148535779"/>
      <w:bookmarkStart w:id="3118" w:name="_Toc162009279"/>
      <w:bookmarkStart w:id="3119" w:name="_Toc170161042"/>
      <w:bookmarkStart w:id="3120" w:name="_Toc175844089"/>
      <w:bookmarkStart w:id="3121" w:name="_Toc180485791"/>
      <w:bookmarkStart w:id="3122" w:name="_Toc185517922"/>
      <w:bookmarkStart w:id="3123" w:name="_Toc192875329"/>
      <w:bookmarkStart w:id="3124" w:name="_Toc199449900"/>
      <w:r>
        <w:lastRenderedPageBreak/>
        <w:t>5.2.6</w:t>
      </w:r>
      <w:r>
        <w:tab/>
        <w:t>Data Model</w:t>
      </w:r>
      <w:bookmarkEnd w:id="3117"/>
      <w:bookmarkEnd w:id="3118"/>
      <w:bookmarkEnd w:id="3119"/>
      <w:bookmarkEnd w:id="3120"/>
      <w:bookmarkEnd w:id="3121"/>
      <w:bookmarkEnd w:id="3122"/>
      <w:bookmarkEnd w:id="3123"/>
      <w:bookmarkEnd w:id="3124"/>
    </w:p>
    <w:p w14:paraId="2CC7CA0C" w14:textId="77777777" w:rsidR="006225F9" w:rsidRDefault="006225F9" w:rsidP="006225F9">
      <w:pPr>
        <w:pStyle w:val="41"/>
      </w:pPr>
      <w:bookmarkStart w:id="3125" w:name="_Toc148535780"/>
      <w:bookmarkStart w:id="3126" w:name="_Toc162009280"/>
      <w:bookmarkStart w:id="3127" w:name="_Toc170161043"/>
      <w:bookmarkStart w:id="3128" w:name="_Toc175844090"/>
      <w:bookmarkStart w:id="3129" w:name="_Toc180485792"/>
      <w:bookmarkStart w:id="3130" w:name="_Toc185517923"/>
      <w:bookmarkStart w:id="3131" w:name="_Toc192875330"/>
      <w:bookmarkStart w:id="3132" w:name="_Hlk138946652"/>
      <w:bookmarkStart w:id="3133" w:name="_Toc199449901"/>
      <w:r>
        <w:t>5.2.6.1</w:t>
      </w:r>
      <w:r>
        <w:tab/>
        <w:t>General</w:t>
      </w:r>
      <w:bookmarkEnd w:id="3125"/>
      <w:bookmarkEnd w:id="3126"/>
      <w:bookmarkEnd w:id="3127"/>
      <w:bookmarkEnd w:id="3128"/>
      <w:bookmarkEnd w:id="3129"/>
      <w:bookmarkEnd w:id="3130"/>
      <w:bookmarkEnd w:id="3131"/>
      <w:bookmarkEnd w:id="3133"/>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134" w:name="_Toc148535781"/>
      <w:bookmarkStart w:id="3135" w:name="_Toc162009281"/>
      <w:bookmarkStart w:id="3136" w:name="_Toc170161044"/>
      <w:bookmarkStart w:id="3137" w:name="_Toc175844091"/>
      <w:bookmarkStart w:id="3138" w:name="_Toc180485793"/>
      <w:bookmarkStart w:id="3139" w:name="_Toc185517924"/>
      <w:bookmarkStart w:id="3140" w:name="_Toc192875331"/>
      <w:bookmarkStart w:id="3141" w:name="_Toc199449902"/>
      <w:r>
        <w:rPr>
          <w:lang w:val="en-US"/>
        </w:rPr>
        <w:t>5.2.6.2</w:t>
      </w:r>
      <w:r>
        <w:rPr>
          <w:lang w:val="en-US"/>
        </w:rPr>
        <w:tab/>
        <w:t>Structured data types</w:t>
      </w:r>
      <w:bookmarkEnd w:id="3134"/>
      <w:bookmarkEnd w:id="3135"/>
      <w:bookmarkEnd w:id="3136"/>
      <w:bookmarkEnd w:id="3137"/>
      <w:bookmarkEnd w:id="3138"/>
      <w:bookmarkEnd w:id="3139"/>
      <w:bookmarkEnd w:id="3140"/>
      <w:bookmarkEnd w:id="3141"/>
    </w:p>
    <w:p w14:paraId="7B10CA63" w14:textId="77777777" w:rsidR="00356552" w:rsidRDefault="00356552" w:rsidP="00356552">
      <w:pPr>
        <w:pStyle w:val="50"/>
      </w:pPr>
      <w:bookmarkStart w:id="3142" w:name="_Toc148535782"/>
      <w:bookmarkStart w:id="3143" w:name="_Toc162009282"/>
      <w:bookmarkStart w:id="3144" w:name="_Toc170161045"/>
      <w:bookmarkStart w:id="3145" w:name="_Toc175844092"/>
      <w:bookmarkStart w:id="3146" w:name="_Toc180485794"/>
      <w:bookmarkStart w:id="3147" w:name="_Toc185517925"/>
      <w:bookmarkStart w:id="3148" w:name="_Toc192875332"/>
      <w:bookmarkStart w:id="3149" w:name="_Toc199449903"/>
      <w:r>
        <w:t>5.2.6.2.1</w:t>
      </w:r>
      <w:r>
        <w:tab/>
        <w:t>Introduction</w:t>
      </w:r>
      <w:bookmarkEnd w:id="3142"/>
      <w:bookmarkEnd w:id="3143"/>
      <w:bookmarkEnd w:id="3144"/>
      <w:bookmarkEnd w:id="3145"/>
      <w:bookmarkEnd w:id="3146"/>
      <w:bookmarkEnd w:id="3147"/>
      <w:bookmarkEnd w:id="3148"/>
      <w:bookmarkEnd w:id="3149"/>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3150" w:name="_Toc148535783"/>
      <w:bookmarkStart w:id="3151" w:name="_Toc162009283"/>
      <w:bookmarkStart w:id="3152" w:name="_Toc170161046"/>
      <w:bookmarkStart w:id="3153" w:name="_Toc175844093"/>
      <w:bookmarkStart w:id="3154" w:name="_Toc180485795"/>
      <w:bookmarkStart w:id="3155" w:name="_Toc185517926"/>
      <w:bookmarkStart w:id="3156" w:name="_Toc192875333"/>
      <w:bookmarkStart w:id="3157" w:name="_Toc122419262"/>
      <w:bookmarkStart w:id="3158" w:name="_Toc138669905"/>
      <w:bookmarkStart w:id="3159" w:name="_Toc148535784"/>
      <w:bookmarkStart w:id="3160" w:name="_Toc162009284"/>
      <w:bookmarkStart w:id="3161" w:name="_Toc170161047"/>
      <w:bookmarkStart w:id="3162" w:name="_Toc199449904"/>
      <w:bookmarkEnd w:id="3132"/>
      <w:r>
        <w:lastRenderedPageBreak/>
        <w:t>5.2.6.2.2</w:t>
      </w:r>
      <w:r>
        <w:tab/>
        <w:t>Type: NadrfMLModelStoreRecord</w:t>
      </w:r>
      <w:bookmarkEnd w:id="3150"/>
      <w:bookmarkEnd w:id="3151"/>
      <w:bookmarkEnd w:id="3152"/>
      <w:bookmarkEnd w:id="3153"/>
      <w:bookmarkEnd w:id="3154"/>
      <w:bookmarkEnd w:id="3155"/>
      <w:bookmarkEnd w:id="3156"/>
      <w:bookmarkEnd w:id="3162"/>
    </w:p>
    <w:p w14:paraId="0A7E126C" w14:textId="77777777" w:rsidR="00C3056B" w:rsidRDefault="00C3056B" w:rsidP="00C3056B">
      <w:pPr>
        <w:pStyle w:val="TH"/>
      </w:pPr>
      <w:bookmarkStart w:id="3163" w:name="_Toc175844094"/>
      <w:bookmarkStart w:id="3164" w:name="_Toc180485796"/>
      <w:bookmarkStart w:id="3165" w:name="_Toc185517927"/>
      <w:bookmarkStart w:id="3166" w:name="_Toc192875334"/>
      <w:bookmarkEnd w:id="3157"/>
      <w:bookmarkEnd w:id="3158"/>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3056B" w14:paraId="51B3BB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9572DB" w14:textId="77777777" w:rsidR="00C3056B" w:rsidRDefault="00C3056B" w:rsidP="0075240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D64092E" w14:textId="77777777" w:rsidR="00C3056B" w:rsidRDefault="00C3056B" w:rsidP="0075240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C130D0" w14:textId="77777777" w:rsidR="00C3056B" w:rsidRDefault="00C3056B" w:rsidP="0075240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7A3BDB" w14:textId="77777777" w:rsidR="00C3056B" w:rsidRDefault="00C3056B" w:rsidP="0075240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57256A" w14:textId="77777777" w:rsidR="00C3056B" w:rsidRDefault="00C3056B" w:rsidP="0075240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4330CB" w14:textId="77777777" w:rsidR="00C3056B" w:rsidRDefault="00C3056B" w:rsidP="0075240D">
            <w:pPr>
              <w:pStyle w:val="TAH"/>
              <w:rPr>
                <w:rFonts w:cs="Arial"/>
                <w:szCs w:val="18"/>
              </w:rPr>
            </w:pPr>
            <w:r>
              <w:rPr>
                <w:rFonts w:cs="Arial"/>
                <w:szCs w:val="18"/>
              </w:rPr>
              <w:t>Applicability</w:t>
            </w:r>
          </w:p>
        </w:tc>
      </w:tr>
      <w:tr w:rsidR="00C3056B" w14:paraId="4654F4F6"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771BE3B8" w14:textId="77777777" w:rsidR="00C3056B" w:rsidRDefault="00C3056B" w:rsidP="0075240D">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03FC0FAB" w14:textId="77777777" w:rsidR="00C3056B" w:rsidRDefault="00C3056B" w:rsidP="0075240D">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7F1D67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BE11D7"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BF20F8" w14:textId="77777777" w:rsidR="00C3056B" w:rsidRDefault="00C3056B" w:rsidP="0075240D">
            <w:pPr>
              <w:keepNext/>
              <w:keepLines/>
              <w:spacing w:after="0"/>
              <w:rPr>
                <w:rFonts w:ascii="Arial" w:hAnsi="Arial"/>
                <w:sz w:val="18"/>
              </w:rPr>
            </w:pPr>
            <w:r>
              <w:rPr>
                <w:rFonts w:ascii="Arial" w:hAnsi="Arial"/>
                <w:sz w:val="18"/>
              </w:rPr>
              <w:t>NF instance Identifier of the NWDAF containing MTLF.</w:t>
            </w:r>
          </w:p>
          <w:p w14:paraId="2860CF51"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4FE2EC5" w14:textId="77777777" w:rsidR="00C3056B" w:rsidRDefault="00C3056B" w:rsidP="0075240D">
            <w:pPr>
              <w:keepNext/>
              <w:keepLines/>
              <w:spacing w:after="0"/>
              <w:rPr>
                <w:rFonts w:ascii="Arial" w:hAnsi="Arial" w:cs="Arial"/>
                <w:sz w:val="18"/>
                <w:szCs w:val="18"/>
              </w:rPr>
            </w:pPr>
          </w:p>
        </w:tc>
      </w:tr>
      <w:tr w:rsidR="00C3056B" w14:paraId="47A44C72"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44466074" w14:textId="77777777" w:rsidR="00C3056B" w:rsidRDefault="00C3056B" w:rsidP="0075240D">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EF08DF" w14:textId="77777777" w:rsidR="00C3056B" w:rsidRDefault="00C3056B" w:rsidP="0075240D">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F343ED6"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5B59D5"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591FBCB" w14:textId="77777777" w:rsidR="00C3056B" w:rsidRDefault="00C3056B" w:rsidP="0075240D">
            <w:pPr>
              <w:keepNext/>
              <w:keepLines/>
              <w:spacing w:after="0"/>
              <w:rPr>
                <w:rFonts w:ascii="Arial" w:hAnsi="Arial"/>
                <w:sz w:val="18"/>
              </w:rPr>
            </w:pPr>
            <w:r>
              <w:rPr>
                <w:rFonts w:ascii="Arial" w:hAnsi="Arial"/>
                <w:sz w:val="18"/>
              </w:rPr>
              <w:t>NF set identifier of the NWDAF containing MTLF.</w:t>
            </w:r>
          </w:p>
          <w:p w14:paraId="7C759C85"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47028B3C" w14:textId="77777777" w:rsidR="00C3056B" w:rsidRDefault="00C3056B" w:rsidP="0075240D">
            <w:pPr>
              <w:keepNext/>
              <w:keepLines/>
              <w:spacing w:after="0"/>
              <w:rPr>
                <w:rFonts w:ascii="Arial" w:hAnsi="Arial" w:cs="Arial"/>
                <w:sz w:val="18"/>
                <w:szCs w:val="18"/>
              </w:rPr>
            </w:pPr>
          </w:p>
        </w:tc>
      </w:tr>
      <w:tr w:rsidR="00C3056B" w14:paraId="131C04A3"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05158E7B" w14:textId="77777777" w:rsidR="00C3056B" w:rsidRDefault="00C3056B" w:rsidP="0075240D">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2707A8BA" w14:textId="77777777" w:rsidR="00C3056B" w:rsidRDefault="00C3056B" w:rsidP="0075240D">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6BE0A935"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C83497"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F9652B5" w14:textId="77777777" w:rsidR="00C3056B" w:rsidRDefault="00C3056B" w:rsidP="0075240D">
            <w:pPr>
              <w:keepNext/>
              <w:keepLines/>
              <w:spacing w:after="0"/>
              <w:rPr>
                <w:rFonts w:ascii="Arial" w:hAnsi="Arial"/>
                <w:sz w:val="18"/>
              </w:rPr>
            </w:pPr>
            <w:r>
              <w:rPr>
                <w:rFonts w:ascii="Arial" w:hAnsi="Arial"/>
                <w:sz w:val="18"/>
              </w:rPr>
              <w:t>ML Model information.</w:t>
            </w:r>
          </w:p>
          <w:p w14:paraId="34EFB90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6B9A2220" w14:textId="77777777" w:rsidR="00C3056B" w:rsidRDefault="00C3056B" w:rsidP="0075240D">
            <w:pPr>
              <w:keepNext/>
              <w:keepLines/>
              <w:spacing w:after="0"/>
              <w:rPr>
                <w:rFonts w:ascii="Arial" w:hAnsi="Arial" w:cs="Arial"/>
                <w:sz w:val="18"/>
                <w:szCs w:val="18"/>
              </w:rPr>
            </w:pPr>
          </w:p>
        </w:tc>
      </w:tr>
      <w:tr w:rsidR="00C3056B" w14:paraId="5CA186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4EAA0FB" w14:textId="77777777" w:rsidR="00C3056B" w:rsidRDefault="00C3056B" w:rsidP="0075240D">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282E86C4" w14:textId="77777777" w:rsidR="00C3056B" w:rsidRDefault="00C3056B" w:rsidP="0075240D">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1BF4CEE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9B2CC50"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B54E2B7" w14:textId="77777777" w:rsidR="00C3056B" w:rsidRDefault="00C3056B" w:rsidP="0075240D">
            <w:pPr>
              <w:keepNext/>
              <w:keepLines/>
              <w:spacing w:after="0"/>
              <w:rPr>
                <w:rFonts w:ascii="Arial" w:hAnsi="Arial"/>
                <w:sz w:val="18"/>
              </w:rPr>
            </w:pPr>
            <w:r>
              <w:rPr>
                <w:rFonts w:ascii="Arial" w:hAnsi="Arial"/>
                <w:sz w:val="18"/>
              </w:rPr>
              <w:t>Each element represents an ML model.</w:t>
            </w:r>
          </w:p>
          <w:p w14:paraId="028A758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4CB7704" w14:textId="77777777" w:rsidR="00C3056B" w:rsidRDefault="00C3056B" w:rsidP="0075240D">
            <w:pPr>
              <w:keepNext/>
              <w:keepLines/>
              <w:spacing w:after="0"/>
              <w:rPr>
                <w:rFonts w:ascii="Arial" w:hAnsi="Arial" w:cs="Arial"/>
                <w:sz w:val="18"/>
                <w:szCs w:val="18"/>
              </w:rPr>
            </w:pPr>
          </w:p>
        </w:tc>
      </w:tr>
      <w:tr w:rsidR="00C3056B" w14:paraId="14C3BC2A"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BA0C15F" w14:textId="77777777" w:rsidR="00C3056B" w:rsidRDefault="00C3056B" w:rsidP="0075240D">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21271DC6" w14:textId="50A19EED" w:rsidR="00C3056B" w:rsidRDefault="00C3056B" w:rsidP="0075240D">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74ADFA9C" w14:textId="77777777" w:rsidR="00C3056B" w:rsidRDefault="00C3056B" w:rsidP="0075240D">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1743007" w14:textId="635AC4E9" w:rsidR="00C3056B" w:rsidRDefault="00C3056B" w:rsidP="0075240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E9EF2BE" w14:textId="77777777" w:rsidR="00C3056B" w:rsidRDefault="00C3056B" w:rsidP="00C3056B">
            <w:pPr>
              <w:pStyle w:val="TAL"/>
            </w:pPr>
            <w:r>
              <w:t>Indicates the result of the store operation.</w:t>
            </w:r>
          </w:p>
          <w:p w14:paraId="22D31ED1" w14:textId="77777777" w:rsidR="00C3056B" w:rsidRDefault="00C3056B" w:rsidP="00C3056B">
            <w:pPr>
              <w:pStyle w:val="TAL"/>
            </w:pPr>
            <w:r>
              <w:t>If the "</w:t>
            </w:r>
            <w:r>
              <w:rPr>
                <w:rFonts w:cs="Arial"/>
                <w:szCs w:val="18"/>
                <w:lang w:eastAsia="zh-CN"/>
              </w:rPr>
              <w:t>En</w:t>
            </w:r>
            <w:r w:rsidRPr="008112C0">
              <w:t>ModelMgmt</w:t>
            </w:r>
            <w:r>
              <w:t>" feature is supported, the attribute also indicates the failure cause of the retrieval operation.</w:t>
            </w:r>
          </w:p>
          <w:p w14:paraId="71635209" w14:textId="2C40FE2E" w:rsidR="00C3056B" w:rsidRDefault="00C3056B" w:rsidP="00C3056B">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0A4F06C7" w14:textId="77777777" w:rsidR="00C3056B" w:rsidRDefault="00C3056B" w:rsidP="0075240D">
            <w:pPr>
              <w:keepNext/>
              <w:keepLines/>
              <w:spacing w:after="0"/>
              <w:rPr>
                <w:rFonts w:ascii="Arial" w:hAnsi="Arial" w:cs="Arial"/>
                <w:sz w:val="18"/>
                <w:szCs w:val="18"/>
              </w:rPr>
            </w:pPr>
          </w:p>
        </w:tc>
      </w:tr>
      <w:tr w:rsidR="00C3056B" w14:paraId="2719C8D9"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tcPr>
          <w:p w14:paraId="34164FC1" w14:textId="77777777" w:rsidR="00C3056B" w:rsidRDefault="00C3056B" w:rsidP="0075240D">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56FE774E" w14:textId="77777777" w:rsidR="00C3056B" w:rsidRDefault="00C3056B" w:rsidP="0075240D">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7B33BD28" w14:textId="77777777" w:rsidR="00C3056B" w:rsidRDefault="00C3056B" w:rsidP="0075240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AEC8EDC" w14:textId="77777777" w:rsidR="00C3056B" w:rsidRDefault="00C3056B" w:rsidP="0075240D">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303153FB" w14:textId="77777777" w:rsidR="00C3056B" w:rsidRDefault="00C3056B" w:rsidP="0075240D">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F6F97A7" w14:textId="77777777" w:rsidR="00C3056B" w:rsidRDefault="00C3056B" w:rsidP="0075240D">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C3056B" w14:paraId="6548D61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233AE4F5" w14:textId="77777777" w:rsidR="00C3056B" w:rsidRDefault="00C3056B" w:rsidP="0075240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56E405B" w14:textId="77777777" w:rsidR="00C3056B" w:rsidRDefault="00C3056B" w:rsidP="0075240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1A7A320" w14:textId="77777777" w:rsidR="00C3056B" w:rsidRDefault="00C3056B" w:rsidP="0075240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729C1B6" w14:textId="77777777" w:rsidR="00C3056B" w:rsidRDefault="00C3056B" w:rsidP="0075240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7F96112" w14:textId="77777777" w:rsidR="00C3056B" w:rsidRDefault="00C3056B" w:rsidP="0075240D">
            <w:pPr>
              <w:pStyle w:val="TAL"/>
            </w:pPr>
            <w:r>
              <w:rPr>
                <w:rFonts w:cs="Arial"/>
                <w:szCs w:val="18"/>
                <w:lang w:eastAsia="zh-CN"/>
              </w:rPr>
              <w:t>This IE represents a l</w:t>
            </w:r>
            <w:r>
              <w:t>ist of Supported features as described in clause 5.2.8.</w:t>
            </w:r>
          </w:p>
          <w:p w14:paraId="450DD657" w14:textId="77777777" w:rsidR="00C3056B" w:rsidRDefault="00C3056B" w:rsidP="0075240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3EE4A98A" w14:textId="77777777" w:rsidR="00C3056B" w:rsidRDefault="00C3056B" w:rsidP="0075240D">
            <w:pPr>
              <w:pStyle w:val="TAL"/>
              <w:rPr>
                <w:rFonts w:cs="Arial"/>
                <w:szCs w:val="18"/>
              </w:rPr>
            </w:pPr>
          </w:p>
        </w:tc>
      </w:tr>
      <w:tr w:rsidR="00C3056B" w14:paraId="36355D84" w14:textId="77777777" w:rsidTr="0075240D">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64B2593" w14:textId="77777777" w:rsidR="00C3056B" w:rsidRDefault="00C3056B" w:rsidP="0075240D">
            <w:pPr>
              <w:pStyle w:val="TAN"/>
            </w:pPr>
            <w:r>
              <w:t>NOTE 1:</w:t>
            </w:r>
            <w:r>
              <w:tab/>
              <w:t>One of "</w:t>
            </w:r>
            <w:r>
              <w:rPr>
                <w:lang w:val="en-US" w:eastAsia="zh-CN"/>
              </w:rPr>
              <w:t>nfInstanceId</w:t>
            </w:r>
            <w:r>
              <w:t>" and "nfSetId" attributes shall be provided.</w:t>
            </w:r>
          </w:p>
          <w:p w14:paraId="7BED48B9" w14:textId="77777777" w:rsidR="00C3056B" w:rsidRDefault="00C3056B" w:rsidP="0075240D">
            <w:pPr>
              <w:pStyle w:val="TAN"/>
            </w:pPr>
            <w:r>
              <w:t>NOTE 2:</w:t>
            </w:r>
            <w:r>
              <w:tab/>
              <w:t>Any of the "mlModelInfo" and "mlModels" attributes shall be provided.</w:t>
            </w:r>
          </w:p>
          <w:p w14:paraId="590BD69E" w14:textId="5463F4E4" w:rsidR="00C3056B" w:rsidRDefault="00C3056B" w:rsidP="0075240D">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38515CEE" w14:textId="77777777" w:rsidR="00C3056B" w:rsidRDefault="00C3056B" w:rsidP="00C3056B"/>
    <w:p w14:paraId="79F1918D" w14:textId="77777777" w:rsidR="006225F9" w:rsidRDefault="006225F9" w:rsidP="006225F9">
      <w:pPr>
        <w:pStyle w:val="50"/>
      </w:pPr>
      <w:bookmarkStart w:id="3167" w:name="_Toc199449905"/>
      <w:r>
        <w:t>5.2.6.2.3</w:t>
      </w:r>
      <w:r>
        <w:tab/>
        <w:t>Type: MLModelInfo</w:t>
      </w:r>
      <w:bookmarkEnd w:id="3159"/>
      <w:bookmarkEnd w:id="3160"/>
      <w:bookmarkEnd w:id="3161"/>
      <w:bookmarkEnd w:id="3163"/>
      <w:bookmarkEnd w:id="3164"/>
      <w:bookmarkEnd w:id="3165"/>
      <w:bookmarkEnd w:id="3166"/>
      <w:bookmarkEnd w:id="316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168" w:name="_Toc148535785"/>
      <w:bookmarkStart w:id="3169" w:name="_Toc162009285"/>
      <w:bookmarkStart w:id="3170" w:name="_Toc170161048"/>
      <w:bookmarkStart w:id="3171" w:name="_Toc175844095"/>
      <w:bookmarkStart w:id="3172" w:name="_Toc180485797"/>
      <w:bookmarkStart w:id="3173" w:name="_Toc185517928"/>
      <w:bookmarkStart w:id="3174" w:name="_Toc192875335"/>
      <w:bookmarkStart w:id="3175" w:name="_Toc199449906"/>
      <w:r>
        <w:lastRenderedPageBreak/>
        <w:t>5.2.6.2.4</w:t>
      </w:r>
      <w:r>
        <w:tab/>
        <w:t>Type: MLModel</w:t>
      </w:r>
      <w:bookmarkEnd w:id="3168"/>
      <w:bookmarkEnd w:id="3169"/>
      <w:bookmarkEnd w:id="3170"/>
      <w:bookmarkEnd w:id="3171"/>
      <w:bookmarkEnd w:id="3172"/>
      <w:bookmarkEnd w:id="3173"/>
      <w:bookmarkEnd w:id="3174"/>
      <w:bookmarkEnd w:id="3175"/>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176" w:name="_Toc148535786"/>
      <w:bookmarkStart w:id="3177" w:name="_Toc162009286"/>
      <w:bookmarkStart w:id="3178" w:name="_Toc170161049"/>
      <w:bookmarkStart w:id="3179" w:name="_Toc175844096"/>
      <w:bookmarkStart w:id="3180" w:name="_Toc180485798"/>
      <w:bookmarkStart w:id="3181" w:name="_Toc185517929"/>
      <w:bookmarkStart w:id="3182" w:name="_Toc192875336"/>
      <w:bookmarkStart w:id="3183" w:name="_Toc199449907"/>
      <w:r>
        <w:t>5.2.6.2.5</w:t>
      </w:r>
      <w:r>
        <w:tab/>
        <w:t>Type: MLModelDelResult</w:t>
      </w:r>
      <w:bookmarkEnd w:id="3176"/>
      <w:bookmarkEnd w:id="3177"/>
      <w:bookmarkEnd w:id="3178"/>
      <w:bookmarkEnd w:id="3179"/>
      <w:bookmarkEnd w:id="3180"/>
      <w:bookmarkEnd w:id="3181"/>
      <w:bookmarkEnd w:id="3182"/>
      <w:bookmarkEnd w:id="3183"/>
    </w:p>
    <w:p w14:paraId="3CEE99FF" w14:textId="77777777" w:rsidR="00F3585A" w:rsidRDefault="00F3585A" w:rsidP="00F3585A">
      <w:pPr>
        <w:pStyle w:val="TH"/>
      </w:pPr>
      <w:bookmarkStart w:id="3184" w:name="_Toc148535787"/>
      <w:bookmarkStart w:id="3185" w:name="_Toc162009287"/>
      <w:bookmarkStart w:id="3186"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187" w:name="_Toc175844097"/>
      <w:bookmarkStart w:id="3188" w:name="_Toc180485799"/>
      <w:bookmarkStart w:id="3189" w:name="_Toc185517930"/>
      <w:bookmarkStart w:id="3190" w:name="_Toc192875337"/>
      <w:bookmarkStart w:id="3191" w:name="_Toc199449908"/>
      <w:r>
        <w:t>5.2.6.2.6</w:t>
      </w:r>
      <w:r>
        <w:tab/>
        <w:t>Type: AllowedConsumer</w:t>
      </w:r>
      <w:bookmarkEnd w:id="3184"/>
      <w:bookmarkEnd w:id="3185"/>
      <w:bookmarkEnd w:id="3186"/>
      <w:bookmarkEnd w:id="3187"/>
      <w:bookmarkEnd w:id="3188"/>
      <w:bookmarkEnd w:id="3189"/>
      <w:bookmarkEnd w:id="3190"/>
      <w:bookmarkEnd w:id="3191"/>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192" w:name="_Toc162009288"/>
      <w:bookmarkStart w:id="3193" w:name="_Toc170161051"/>
      <w:bookmarkStart w:id="3194" w:name="_Toc175844098"/>
      <w:bookmarkStart w:id="3195" w:name="_Toc180485800"/>
      <w:bookmarkStart w:id="3196" w:name="_Toc185517931"/>
      <w:bookmarkStart w:id="3197" w:name="_Toc192875338"/>
      <w:bookmarkStart w:id="3198" w:name="_Toc199449909"/>
      <w:r>
        <w:t>5.2.6.2.7</w:t>
      </w:r>
      <w:r>
        <w:tab/>
        <w:t>Type: ModelStoreResult</w:t>
      </w:r>
      <w:bookmarkEnd w:id="3192"/>
      <w:bookmarkEnd w:id="3193"/>
      <w:bookmarkEnd w:id="3194"/>
      <w:bookmarkEnd w:id="3195"/>
      <w:bookmarkEnd w:id="3196"/>
      <w:bookmarkEnd w:id="3197"/>
      <w:bookmarkEnd w:id="319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199" w:name="_Toc148535788"/>
      <w:bookmarkStart w:id="3200" w:name="_Toc162009289"/>
      <w:bookmarkStart w:id="3201" w:name="_Toc170161052"/>
      <w:bookmarkStart w:id="3202" w:name="_Toc175844099"/>
      <w:bookmarkStart w:id="3203" w:name="_Toc180485801"/>
      <w:bookmarkStart w:id="3204" w:name="_Toc185517932"/>
      <w:bookmarkStart w:id="3205" w:name="_Toc192875339"/>
      <w:bookmarkStart w:id="3206" w:name="_Toc199449910"/>
      <w:r>
        <w:rPr>
          <w:lang w:val="en-US"/>
        </w:rPr>
        <w:t>5.2.6.3</w:t>
      </w:r>
      <w:r>
        <w:rPr>
          <w:lang w:val="en-US"/>
        </w:rPr>
        <w:tab/>
        <w:t>Simple data types and enumerations</w:t>
      </w:r>
      <w:bookmarkEnd w:id="3199"/>
      <w:bookmarkEnd w:id="3200"/>
      <w:bookmarkEnd w:id="3201"/>
      <w:bookmarkEnd w:id="3202"/>
      <w:bookmarkEnd w:id="3203"/>
      <w:bookmarkEnd w:id="3204"/>
      <w:bookmarkEnd w:id="3205"/>
      <w:bookmarkEnd w:id="320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207" w:name="_Toc114133877"/>
      <w:bookmarkStart w:id="3208" w:name="_Toc59017966"/>
      <w:bookmarkStart w:id="3209" w:name="_Toc90655918"/>
      <w:bookmarkStart w:id="3210" w:name="_Toc88667633"/>
      <w:bookmarkStart w:id="3211" w:name="_Toc113031738"/>
      <w:bookmarkStart w:id="3212" w:name="_Toc104539075"/>
      <w:bookmarkStart w:id="3213" w:name="_Toc51762930"/>
      <w:bookmarkStart w:id="3214" w:name="_Toc136562463"/>
      <w:bookmarkStart w:id="3215" w:name="_Toc50032010"/>
      <w:bookmarkStart w:id="3216" w:name="_Toc85557126"/>
      <w:bookmarkStart w:id="3217" w:name="_Toc34266320"/>
      <w:bookmarkStart w:id="3218" w:name="_Toc120702377"/>
      <w:bookmarkStart w:id="3219" w:name="_Toc94064317"/>
      <w:bookmarkStart w:id="3220" w:name="_Toc28012838"/>
      <w:bookmarkStart w:id="3221" w:name="_Toc66231834"/>
      <w:bookmarkStart w:id="3222" w:name="_Toc98233703"/>
      <w:bookmarkStart w:id="3223" w:name="_Toc70550662"/>
      <w:bookmarkStart w:id="3224" w:name="_Toc43563535"/>
      <w:bookmarkStart w:id="3225" w:name="_Toc85553027"/>
      <w:bookmarkStart w:id="3226" w:name="_Toc45134078"/>
      <w:bookmarkStart w:id="3227" w:name="_Toc56640998"/>
      <w:bookmarkStart w:id="3228" w:name="_Toc112951198"/>
      <w:bookmarkStart w:id="3229" w:name="_Toc83233112"/>
      <w:bookmarkStart w:id="3230" w:name="_Toc36102491"/>
      <w:bookmarkStart w:id="3231" w:name="_Toc101244480"/>
      <w:bookmarkStart w:id="3232" w:name="_Toc68168995"/>
      <w:bookmarkStart w:id="3233" w:name="_Toc138754297"/>
      <w:bookmarkStart w:id="3234" w:name="_Toc162009290"/>
      <w:bookmarkStart w:id="3235" w:name="_Toc170161053"/>
      <w:bookmarkStart w:id="3236" w:name="_Toc175844100"/>
      <w:bookmarkStart w:id="3237" w:name="_Toc180485802"/>
      <w:bookmarkStart w:id="3238" w:name="_Toc185517933"/>
      <w:bookmarkStart w:id="3239" w:name="_Toc192875340"/>
      <w:bookmarkStart w:id="3240" w:name="_Toc199449911"/>
      <w:r>
        <w:lastRenderedPageBreak/>
        <w:t>5.2.6.3.2</w:t>
      </w:r>
      <w:r>
        <w:tab/>
        <w:t>Enumeration: StoreResult</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241" w:name="_Toc148535789"/>
      <w:bookmarkStart w:id="3242" w:name="_Toc162009291"/>
      <w:bookmarkStart w:id="3243" w:name="_Toc170161054"/>
      <w:bookmarkStart w:id="3244" w:name="_Toc175844101"/>
      <w:bookmarkStart w:id="3245" w:name="_Toc180485803"/>
      <w:bookmarkStart w:id="3246" w:name="_Toc185517934"/>
      <w:bookmarkStart w:id="3247" w:name="_Toc192875341"/>
      <w:bookmarkStart w:id="3248" w:name="_Toc199449912"/>
      <w:r>
        <w:rPr>
          <w:lang w:val="en-US"/>
        </w:rPr>
        <w:t>5.2.6.4</w:t>
      </w:r>
      <w:r>
        <w:rPr>
          <w:lang w:val="en-US"/>
        </w:rPr>
        <w:tab/>
      </w:r>
      <w:r>
        <w:rPr>
          <w:lang w:eastAsia="zh-CN"/>
        </w:rPr>
        <w:t>Data types describing alternative data types or combinations of data types</w:t>
      </w:r>
      <w:bookmarkEnd w:id="3241"/>
      <w:bookmarkEnd w:id="3242"/>
      <w:bookmarkEnd w:id="3243"/>
      <w:bookmarkEnd w:id="3244"/>
      <w:bookmarkEnd w:id="3245"/>
      <w:bookmarkEnd w:id="3246"/>
      <w:bookmarkEnd w:id="3247"/>
      <w:bookmarkEnd w:id="3248"/>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249" w:name="_Toc148535790"/>
      <w:bookmarkStart w:id="3250" w:name="_Toc162009292"/>
      <w:bookmarkStart w:id="3251" w:name="_Toc170161055"/>
      <w:bookmarkStart w:id="3252" w:name="_Toc175844102"/>
      <w:bookmarkStart w:id="3253" w:name="_Toc180485804"/>
      <w:bookmarkStart w:id="3254" w:name="_Toc185517935"/>
      <w:bookmarkStart w:id="3255" w:name="_Toc192875342"/>
      <w:bookmarkStart w:id="3256" w:name="_Toc199449913"/>
      <w:r>
        <w:t>5.2.7</w:t>
      </w:r>
      <w:r>
        <w:tab/>
        <w:t>Error Handling</w:t>
      </w:r>
      <w:bookmarkEnd w:id="3249"/>
      <w:bookmarkEnd w:id="3250"/>
      <w:bookmarkEnd w:id="3251"/>
      <w:bookmarkEnd w:id="3252"/>
      <w:bookmarkEnd w:id="3253"/>
      <w:bookmarkEnd w:id="3254"/>
      <w:bookmarkEnd w:id="3255"/>
      <w:bookmarkEnd w:id="3256"/>
    </w:p>
    <w:p w14:paraId="3AD1F0A1" w14:textId="77777777" w:rsidR="00356552" w:rsidRDefault="00356552" w:rsidP="00356552">
      <w:pPr>
        <w:pStyle w:val="41"/>
      </w:pPr>
      <w:bookmarkStart w:id="3257" w:name="_Toc148535791"/>
      <w:bookmarkStart w:id="3258" w:name="_Toc162009293"/>
      <w:bookmarkStart w:id="3259" w:name="_Toc170161056"/>
      <w:bookmarkStart w:id="3260" w:name="_Toc175844103"/>
      <w:bookmarkStart w:id="3261" w:name="_Toc180485805"/>
      <w:bookmarkStart w:id="3262" w:name="_Toc185517936"/>
      <w:bookmarkStart w:id="3263" w:name="_Toc192875343"/>
      <w:bookmarkStart w:id="3264" w:name="_Toc199449914"/>
      <w:r>
        <w:t>5.2.7.1</w:t>
      </w:r>
      <w:r>
        <w:tab/>
        <w:t>General</w:t>
      </w:r>
      <w:bookmarkEnd w:id="3257"/>
      <w:bookmarkEnd w:id="3258"/>
      <w:bookmarkEnd w:id="3259"/>
      <w:bookmarkEnd w:id="3260"/>
      <w:bookmarkEnd w:id="3261"/>
      <w:bookmarkEnd w:id="3262"/>
      <w:bookmarkEnd w:id="3263"/>
      <w:bookmarkEnd w:id="3264"/>
    </w:p>
    <w:p w14:paraId="14E80ED7" w14:textId="600C25E0" w:rsidR="006225F9" w:rsidRDefault="006225F9" w:rsidP="006225F9">
      <w:r>
        <w:t>For the Nadrf_</w:t>
      </w:r>
      <w:bookmarkStart w:id="3265" w:name="_Hlk141195725"/>
      <w:r>
        <w:t>MLModel</w:t>
      </w:r>
      <w:bookmarkEnd w:id="326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266" w:name="_Toc148535792"/>
      <w:bookmarkStart w:id="3267" w:name="_Toc162009294"/>
      <w:bookmarkStart w:id="3268" w:name="_Toc170161057"/>
      <w:bookmarkStart w:id="3269" w:name="_Toc175844104"/>
      <w:bookmarkStart w:id="3270" w:name="_Toc180485806"/>
      <w:bookmarkStart w:id="3271" w:name="_Toc185517937"/>
      <w:bookmarkStart w:id="3272" w:name="_Toc192875344"/>
      <w:bookmarkStart w:id="3273" w:name="_Toc199449915"/>
      <w:r>
        <w:t>5.2.7.2</w:t>
      </w:r>
      <w:r>
        <w:tab/>
        <w:t>Protocol Errors</w:t>
      </w:r>
      <w:bookmarkEnd w:id="3266"/>
      <w:bookmarkEnd w:id="3267"/>
      <w:bookmarkEnd w:id="3268"/>
      <w:bookmarkEnd w:id="3269"/>
      <w:bookmarkEnd w:id="3270"/>
      <w:bookmarkEnd w:id="3271"/>
      <w:bookmarkEnd w:id="3272"/>
      <w:bookmarkEnd w:id="327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274" w:name="_Toc148535793"/>
      <w:bookmarkStart w:id="3275" w:name="_Toc162009295"/>
      <w:bookmarkStart w:id="3276" w:name="_Toc170161058"/>
      <w:bookmarkStart w:id="3277" w:name="_Toc175844105"/>
      <w:bookmarkStart w:id="3278" w:name="_Toc180485807"/>
      <w:bookmarkStart w:id="3279" w:name="_Toc185517938"/>
      <w:bookmarkStart w:id="3280" w:name="_Toc192875345"/>
      <w:bookmarkStart w:id="3281" w:name="_Toc199449916"/>
      <w:r>
        <w:t>5.2.7.3</w:t>
      </w:r>
      <w:r>
        <w:tab/>
        <w:t>Application Errors</w:t>
      </w:r>
      <w:bookmarkEnd w:id="3274"/>
      <w:bookmarkEnd w:id="3275"/>
      <w:bookmarkEnd w:id="3276"/>
      <w:bookmarkEnd w:id="3277"/>
      <w:bookmarkEnd w:id="3278"/>
      <w:bookmarkEnd w:id="3279"/>
      <w:bookmarkEnd w:id="3280"/>
      <w:bookmarkEnd w:id="3281"/>
    </w:p>
    <w:p w14:paraId="26A23FDC" w14:textId="7663854A" w:rsidR="00832B49" w:rsidRDefault="00832B49" w:rsidP="00832B49">
      <w:bookmarkStart w:id="3282"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283" w:name="_Hlk158822527"/>
            <w:r>
              <w:t>ML_MODEL_FOUND_BUT_NOT_DELETED</w:t>
            </w:r>
            <w:bookmarkEnd w:id="3283"/>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284" w:name="_Toc162009296"/>
      <w:bookmarkStart w:id="3285" w:name="_Toc170161059"/>
      <w:bookmarkStart w:id="3286" w:name="_Toc175844106"/>
      <w:bookmarkStart w:id="3287" w:name="_Toc180485808"/>
      <w:bookmarkStart w:id="3288" w:name="_Toc185517939"/>
      <w:bookmarkStart w:id="3289" w:name="_Toc192875346"/>
      <w:bookmarkStart w:id="3290" w:name="_Toc199449917"/>
      <w:r>
        <w:t>5.2.8</w:t>
      </w:r>
      <w:r>
        <w:rPr>
          <w:lang w:eastAsia="zh-CN"/>
        </w:rPr>
        <w:tab/>
        <w:t>Feature negotiation</w:t>
      </w:r>
      <w:bookmarkEnd w:id="3282"/>
      <w:bookmarkEnd w:id="3284"/>
      <w:bookmarkEnd w:id="3285"/>
      <w:bookmarkEnd w:id="3286"/>
      <w:bookmarkEnd w:id="3287"/>
      <w:bookmarkEnd w:id="3288"/>
      <w:bookmarkEnd w:id="3289"/>
      <w:bookmarkEnd w:id="3290"/>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291" w:name="_Toc148535795"/>
      <w:bookmarkStart w:id="3292" w:name="_Toc162009297"/>
      <w:bookmarkStart w:id="3293" w:name="_Toc170161060"/>
      <w:bookmarkStart w:id="3294" w:name="_Toc175844107"/>
      <w:bookmarkStart w:id="3295" w:name="_Toc180485809"/>
      <w:bookmarkStart w:id="3296" w:name="_Toc185517940"/>
      <w:bookmarkStart w:id="3297"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3298" w:name="_Toc199449918"/>
      <w:r>
        <w:t>5.2.9</w:t>
      </w:r>
      <w:r>
        <w:tab/>
        <w:t>Security</w:t>
      </w:r>
      <w:bookmarkEnd w:id="3291"/>
      <w:bookmarkEnd w:id="3292"/>
      <w:bookmarkEnd w:id="3293"/>
      <w:bookmarkEnd w:id="3294"/>
      <w:bookmarkEnd w:id="3295"/>
      <w:bookmarkEnd w:id="3296"/>
      <w:bookmarkEnd w:id="3297"/>
      <w:bookmarkEnd w:id="3298"/>
    </w:p>
    <w:bookmarkEnd w:id="1243"/>
    <w:bookmarkEnd w:id="1244"/>
    <w:p w14:paraId="5E53DA4D" w14:textId="77777777" w:rsidR="00F3585A" w:rsidRDefault="00F3585A" w:rsidP="00F3585A">
      <w:r>
        <w:t>As indicated in 3GPP TS 33.501 [8] and 3GPP TS 29.500 [4], the access to the Nadrf_</w:t>
      </w:r>
      <w:bookmarkStart w:id="3299" w:name="_Hlk141195963"/>
      <w:r>
        <w:t>MLModelManagement</w:t>
      </w:r>
      <w:bookmarkEnd w:id="3299"/>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300" w:name="_Toc510696650"/>
      <w:bookmarkStart w:id="3301" w:name="_Toc35971450"/>
      <w:bookmarkStart w:id="3302" w:name="_Toc36812181"/>
      <w:bookmarkStart w:id="3303" w:name="_Toc72766494"/>
      <w:bookmarkStart w:id="3304" w:name="_Toc72767061"/>
      <w:bookmarkStart w:id="3305" w:name="_Toc73042513"/>
      <w:bookmarkStart w:id="3306" w:name="_Toc81242857"/>
      <w:bookmarkStart w:id="3307" w:name="_Toc89426643"/>
      <w:bookmarkStart w:id="3308" w:name="_Toc94020430"/>
      <w:bookmarkStart w:id="3309" w:name="_Toc97034964"/>
      <w:bookmarkStart w:id="3310" w:name="_Toc97037832"/>
      <w:bookmarkStart w:id="3311" w:name="_Toc100940042"/>
      <w:bookmarkStart w:id="3312" w:name="_Toc104546908"/>
      <w:bookmarkStart w:id="3313" w:name="_Toc112937955"/>
      <w:bookmarkStart w:id="3314" w:name="_Toc120681651"/>
      <w:bookmarkStart w:id="3315" w:name="_Toc114134712"/>
      <w:bookmarkStart w:id="3316" w:name="_Toc133434838"/>
      <w:bookmarkStart w:id="3317" w:name="_Toc138694021"/>
      <w:bookmarkStart w:id="3318" w:name="_Toc148535796"/>
      <w:bookmarkStart w:id="3319" w:name="_Toc162009298"/>
      <w:bookmarkStart w:id="3320" w:name="_Toc170161061"/>
      <w:bookmarkStart w:id="3321" w:name="_Toc175844108"/>
      <w:bookmarkStart w:id="3322" w:name="_Toc180485810"/>
      <w:bookmarkStart w:id="3323" w:name="_Toc185517941"/>
      <w:bookmarkStart w:id="3324" w:name="_Toc192875348"/>
      <w:bookmarkStart w:id="3325" w:name="_Toc199449919"/>
      <w:r>
        <w:lastRenderedPageBreak/>
        <w:t>Annex A (normative):</w:t>
      </w:r>
      <w:r>
        <w:br/>
        <w:t>OpenAPI specification</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1E93BFF9" w14:textId="77777777" w:rsidR="00E9750A" w:rsidRDefault="00A16F12">
      <w:pPr>
        <w:pStyle w:val="1"/>
      </w:pPr>
      <w:bookmarkStart w:id="3326" w:name="_Toc94020431"/>
      <w:bookmarkStart w:id="3327" w:name="_Toc72767062"/>
      <w:bookmarkStart w:id="3328" w:name="_Toc72766495"/>
      <w:bookmarkStart w:id="3329" w:name="_Toc510696651"/>
      <w:bookmarkStart w:id="3330" w:name="_Toc35971451"/>
      <w:bookmarkStart w:id="3331" w:name="_Toc36812182"/>
      <w:bookmarkStart w:id="3332" w:name="_Toc73042514"/>
      <w:bookmarkStart w:id="3333" w:name="_Toc81242858"/>
      <w:bookmarkStart w:id="3334" w:name="_Toc89426644"/>
      <w:bookmarkStart w:id="3335" w:name="_Toc97034965"/>
      <w:bookmarkStart w:id="3336" w:name="_Toc120681652"/>
      <w:bookmarkStart w:id="3337" w:name="_Toc112937956"/>
      <w:bookmarkStart w:id="3338" w:name="_Toc114134713"/>
      <w:bookmarkStart w:id="3339" w:name="_Toc100940043"/>
      <w:bookmarkStart w:id="3340" w:name="_Toc104546909"/>
      <w:bookmarkStart w:id="3341" w:name="_Toc97037833"/>
      <w:bookmarkStart w:id="3342" w:name="_Toc133434839"/>
      <w:bookmarkStart w:id="3343" w:name="_Toc138694022"/>
      <w:bookmarkStart w:id="3344" w:name="_Toc148535797"/>
      <w:bookmarkStart w:id="3345" w:name="_Toc162009299"/>
      <w:bookmarkStart w:id="3346" w:name="_Toc170161062"/>
      <w:bookmarkStart w:id="3347" w:name="_Toc175844109"/>
      <w:bookmarkStart w:id="3348" w:name="_Toc180485811"/>
      <w:bookmarkStart w:id="3349" w:name="_Toc185517942"/>
      <w:bookmarkStart w:id="3350" w:name="_Toc192875349"/>
      <w:bookmarkStart w:id="3351" w:name="_Toc199449920"/>
      <w:r>
        <w:t>A.1</w:t>
      </w:r>
      <w:r>
        <w:tab/>
        <w:t>General</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2538771F" w14:textId="77777777" w:rsidR="00E9750A" w:rsidRDefault="00A16F12">
      <w:bookmarkStart w:id="335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35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354" w:name="_Toc114134714"/>
      <w:bookmarkStart w:id="3355" w:name="_Toc120681653"/>
      <w:bookmarkStart w:id="3356" w:name="_Toc112937957"/>
      <w:bookmarkStart w:id="3357" w:name="_Toc100940044"/>
      <w:bookmarkStart w:id="3358" w:name="_Toc104546910"/>
      <w:bookmarkStart w:id="3359" w:name="_Toc97037834"/>
      <w:bookmarkStart w:id="3360" w:name="_Toc97034966"/>
      <w:bookmarkStart w:id="3361" w:name="_Toc94020432"/>
      <w:bookmarkStart w:id="3362" w:name="_Toc81242859"/>
      <w:bookmarkStart w:id="3363" w:name="_Toc89426645"/>
      <w:bookmarkStart w:id="3364" w:name="_Toc73042515"/>
      <w:bookmarkStart w:id="3365" w:name="_Toc72766496"/>
      <w:bookmarkStart w:id="3366" w:name="_Toc72767063"/>
      <w:bookmarkStart w:id="3367" w:name="_Toc133434840"/>
      <w:bookmarkStart w:id="3368" w:name="_Toc138694023"/>
      <w:bookmarkStart w:id="3369" w:name="_Toc148535798"/>
      <w:bookmarkStart w:id="3370" w:name="_Toc162009300"/>
      <w:bookmarkStart w:id="3371" w:name="_Toc170161063"/>
      <w:bookmarkStart w:id="3372" w:name="_Toc175844110"/>
      <w:bookmarkStart w:id="3373" w:name="_Toc180485812"/>
      <w:bookmarkStart w:id="3374" w:name="_Toc185517943"/>
      <w:bookmarkStart w:id="3375" w:name="_Toc192875350"/>
      <w:bookmarkStart w:id="3376" w:name="_Toc199449921"/>
      <w:bookmarkEnd w:id="3352"/>
      <w:bookmarkEnd w:id="3353"/>
      <w:r>
        <w:t>A.2</w:t>
      </w:r>
      <w:r>
        <w:tab/>
        <w:t>Nadrf_DataManagement API</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6A9A29BB"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w:t>
      </w:r>
      <w:r w:rsidR="00C3056B">
        <w:rPr>
          <w:lang w:val="en-US" w:eastAsia="en-IN"/>
        </w:rPr>
        <w:t>3</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73FE30B" w:rsidR="00E9750A" w:rsidRDefault="00A16F12">
      <w:pPr>
        <w:pStyle w:val="PL"/>
        <w:rPr>
          <w:lang w:val="en-IN" w:eastAsia="en-IN"/>
        </w:rPr>
      </w:pPr>
      <w:r>
        <w:rPr>
          <w:lang w:val="en-IN" w:eastAsia="en-IN"/>
        </w:rPr>
        <w:t xml:space="preserve">  description: </w:t>
      </w:r>
      <w:r>
        <w:t>3GPP TS 29.575 V1</w:t>
      </w:r>
      <w:r w:rsidR="004673BA">
        <w:t>9</w:t>
      </w:r>
      <w:r>
        <w:t>.</w:t>
      </w:r>
      <w:r w:rsidR="00C3056B">
        <w:t>3</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377"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378"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378"/>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379" w:name="_Toc148535799"/>
      <w:bookmarkStart w:id="3380" w:name="_Toc162009301"/>
      <w:bookmarkStart w:id="3381" w:name="_Toc170161064"/>
      <w:bookmarkStart w:id="3382" w:name="_Toc175844111"/>
      <w:bookmarkStart w:id="3383" w:name="_Toc180485813"/>
      <w:bookmarkStart w:id="3384" w:name="_Toc185517944"/>
      <w:bookmarkStart w:id="3385" w:name="_Toc192875351"/>
      <w:bookmarkStart w:id="3386" w:name="_Toc199449922"/>
      <w:r>
        <w:lastRenderedPageBreak/>
        <w:t>A.3</w:t>
      </w:r>
      <w:r>
        <w:tab/>
      </w:r>
      <w:bookmarkStart w:id="3387" w:name="_Hlk141197165"/>
      <w:r>
        <w:t>Nadrf_MLModelManagement</w:t>
      </w:r>
      <w:bookmarkEnd w:id="3387"/>
      <w:r>
        <w:t xml:space="preserve"> API</w:t>
      </w:r>
      <w:bookmarkEnd w:id="3379"/>
      <w:bookmarkEnd w:id="3380"/>
      <w:bookmarkEnd w:id="3381"/>
      <w:bookmarkEnd w:id="3382"/>
      <w:bookmarkEnd w:id="3383"/>
      <w:bookmarkEnd w:id="3384"/>
      <w:bookmarkEnd w:id="3385"/>
      <w:bookmarkEnd w:id="3386"/>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28F5FD5B"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r w:rsidR="00C3056B">
        <w:rPr>
          <w:lang w:val="en-US"/>
        </w:rPr>
        <w:t>3</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005562B" w:rsidR="00356552" w:rsidRDefault="00356552" w:rsidP="00356552">
      <w:pPr>
        <w:pStyle w:val="PL"/>
      </w:pPr>
      <w:r>
        <w:t xml:space="preserve">  description: 3GPP TS 29.575 V1</w:t>
      </w:r>
      <w:r w:rsidR="004453CF">
        <w:t>9</w:t>
      </w:r>
      <w:r>
        <w:t>.</w:t>
      </w:r>
      <w:r w:rsidR="00C3056B">
        <w:t>3</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388" w:name="_Hlk144890286"/>
      <w:r>
        <w:t>StoreResult</w:t>
      </w:r>
      <w:bookmarkEnd w:id="3388"/>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3389" w:name="_Toc112937958"/>
      <w:bookmarkStart w:id="3390" w:name="_Toc104546911"/>
      <w:bookmarkStart w:id="3391" w:name="_Toc100940045"/>
      <w:bookmarkStart w:id="3392" w:name="_Toc97037835"/>
      <w:bookmarkStart w:id="3393" w:name="_Toc94020433"/>
      <w:bookmarkStart w:id="3394" w:name="_Toc97034967"/>
      <w:bookmarkStart w:id="3395" w:name="_Toc89426646"/>
      <w:bookmarkStart w:id="3396" w:name="_Toc81242860"/>
      <w:bookmarkStart w:id="3397" w:name="_Toc2086459"/>
      <w:bookmarkStart w:id="3398" w:name="_Toc72767064"/>
      <w:bookmarkStart w:id="3399" w:name="_Toc73042516"/>
      <w:bookmarkStart w:id="3400" w:name="_Toc72766497"/>
      <w:bookmarkStart w:id="3401" w:name="_Toc114134715"/>
      <w:bookmarkStart w:id="3402" w:name="_Toc120681654"/>
      <w:bookmarkStart w:id="3403" w:name="_Toc133434841"/>
      <w:bookmarkStart w:id="3404" w:name="_Toc138694024"/>
      <w:bookmarkStart w:id="3405" w:name="_Toc148535800"/>
      <w:bookmarkStart w:id="3406" w:name="_Toc162009302"/>
      <w:bookmarkStart w:id="3407" w:name="_Toc170161065"/>
      <w:bookmarkStart w:id="3408" w:name="_Toc175844112"/>
      <w:bookmarkStart w:id="3409" w:name="_Toc180485814"/>
      <w:bookmarkStart w:id="3410" w:name="_Toc185517945"/>
      <w:bookmarkStart w:id="3411" w:name="_Toc192875352"/>
      <w:bookmarkStart w:id="3412" w:name="_Toc199449923"/>
      <w:bookmarkEnd w:id="3377"/>
      <w:r>
        <w:lastRenderedPageBreak/>
        <w:t>Annex B (informative):</w:t>
      </w:r>
      <w:r>
        <w:br/>
        <w:t>Change history</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183809"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183809" w:rsidRPr="00183809" w:rsidRDefault="00183809" w:rsidP="00183809">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183809" w:rsidRPr="00183809" w:rsidRDefault="00183809" w:rsidP="00183809">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77777777" w:rsidR="00183809" w:rsidRPr="00183809" w:rsidRDefault="00183809" w:rsidP="00183809">
            <w:pPr>
              <w:pStyle w:val="TAC"/>
              <w:rPr>
                <w:rFonts w:cs="Arial"/>
                <w:sz w:val="16"/>
                <w:szCs w:val="16"/>
              </w:rPr>
            </w:pPr>
            <w:r w:rsidRPr="00183809">
              <w:rPr>
                <w:rFonts w:cs="Arial"/>
                <w:sz w:val="16"/>
                <w:szCs w:val="16"/>
              </w:rPr>
              <w:t>C3-252481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183809" w:rsidRPr="00183809" w:rsidRDefault="00183809" w:rsidP="00183809">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183809" w:rsidRPr="00183809" w:rsidRDefault="00183809" w:rsidP="00183809">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183809" w:rsidRPr="00183809" w:rsidRDefault="00183809" w:rsidP="00183809">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183809" w:rsidRPr="00183809" w:rsidRDefault="00183809" w:rsidP="00183809">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183809" w:rsidRPr="00183809" w:rsidRDefault="00183809" w:rsidP="00183809">
            <w:pPr>
              <w:pStyle w:val="TAC"/>
              <w:rPr>
                <w:sz w:val="16"/>
                <w:szCs w:val="16"/>
                <w:lang w:val="en-US" w:eastAsia="zh-CN"/>
              </w:rPr>
            </w:pPr>
            <w:r w:rsidRPr="00576E0E">
              <w:rPr>
                <w:sz w:val="16"/>
                <w:szCs w:val="16"/>
                <w:lang w:val="en-US" w:eastAsia="zh-CN"/>
              </w:rPr>
              <w:t>19.3.0</w:t>
            </w:r>
          </w:p>
        </w:tc>
      </w:tr>
      <w:tr w:rsidR="00183809"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183809" w:rsidRPr="00183809" w:rsidRDefault="00183809" w:rsidP="00183809">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183809" w:rsidRPr="00183809" w:rsidRDefault="00183809" w:rsidP="00183809">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77777777" w:rsidR="00183809" w:rsidRPr="00183809" w:rsidRDefault="00183809" w:rsidP="00183809">
            <w:pPr>
              <w:pStyle w:val="TAC"/>
              <w:rPr>
                <w:rFonts w:cs="Arial"/>
                <w:sz w:val="16"/>
                <w:szCs w:val="16"/>
              </w:rPr>
            </w:pPr>
            <w:r w:rsidRPr="00183809">
              <w:rPr>
                <w:rFonts w:cs="Arial"/>
                <w:sz w:val="16"/>
                <w:szCs w:val="16"/>
              </w:rPr>
              <w:t>C3-252482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183809" w:rsidRPr="00183809" w:rsidRDefault="00183809" w:rsidP="00183809">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183809" w:rsidRPr="00183809" w:rsidRDefault="00183809" w:rsidP="00183809">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183809" w:rsidRPr="00183809" w:rsidRDefault="00183809" w:rsidP="00183809">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183809" w:rsidRPr="00183809" w:rsidRDefault="00183809" w:rsidP="00183809">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183809" w:rsidRPr="00183809" w:rsidRDefault="00183809" w:rsidP="00183809">
            <w:pPr>
              <w:pStyle w:val="TAC"/>
              <w:rPr>
                <w:sz w:val="16"/>
                <w:szCs w:val="16"/>
                <w:lang w:val="en-US" w:eastAsia="zh-CN"/>
              </w:rPr>
            </w:pPr>
            <w:r w:rsidRPr="00576E0E">
              <w:rPr>
                <w:sz w:val="16"/>
                <w:szCs w:val="16"/>
                <w:lang w:val="en-US" w:eastAsia="zh-CN"/>
              </w:rPr>
              <w:t>19.3.0</w:t>
            </w:r>
          </w:p>
        </w:tc>
      </w:tr>
      <w:tr w:rsidR="00183809"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183809" w:rsidRPr="00183809" w:rsidRDefault="00183809" w:rsidP="00183809">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183809" w:rsidRPr="00183809" w:rsidRDefault="00183809" w:rsidP="00183809">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77777777" w:rsidR="00183809" w:rsidRPr="00183809" w:rsidRDefault="00183809" w:rsidP="00183809">
            <w:pPr>
              <w:pStyle w:val="TAC"/>
              <w:rPr>
                <w:rFonts w:cs="Arial"/>
                <w:sz w:val="16"/>
                <w:szCs w:val="16"/>
              </w:rPr>
            </w:pPr>
            <w:r w:rsidRPr="00183809">
              <w:rPr>
                <w:rFonts w:cs="Arial"/>
                <w:sz w:val="16"/>
                <w:szCs w:val="16"/>
              </w:rPr>
              <w:t>C3-252483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183809" w:rsidRPr="00183809" w:rsidRDefault="00183809" w:rsidP="00183809">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183809" w:rsidRPr="00183809" w:rsidRDefault="00183809" w:rsidP="00183809">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183809" w:rsidRPr="00183809" w:rsidRDefault="00183809" w:rsidP="00183809">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183809" w:rsidRPr="00183809" w:rsidRDefault="00183809" w:rsidP="00183809">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183809" w:rsidRPr="00183809" w:rsidRDefault="00183809" w:rsidP="00183809">
            <w:pPr>
              <w:pStyle w:val="TAC"/>
              <w:rPr>
                <w:sz w:val="16"/>
                <w:szCs w:val="16"/>
                <w:lang w:val="en-US" w:eastAsia="zh-CN"/>
              </w:rPr>
            </w:pPr>
            <w:r w:rsidRPr="00576E0E">
              <w:rPr>
                <w:sz w:val="16"/>
                <w:szCs w:val="16"/>
                <w:lang w:val="en-US" w:eastAsia="zh-CN"/>
              </w:rPr>
              <w:t>19.3.0</w:t>
            </w:r>
          </w:p>
        </w:tc>
      </w:tr>
      <w:tr w:rsidR="00183809"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183809" w:rsidRPr="00183809" w:rsidRDefault="00183809" w:rsidP="00183809">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183809" w:rsidRPr="00183809" w:rsidRDefault="00183809" w:rsidP="00183809">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77777777" w:rsidR="00183809" w:rsidRPr="00183809" w:rsidRDefault="00183809" w:rsidP="00183809">
            <w:pPr>
              <w:pStyle w:val="TAC"/>
              <w:rPr>
                <w:rFonts w:cs="Arial"/>
                <w:sz w:val="16"/>
                <w:szCs w:val="16"/>
              </w:rPr>
            </w:pPr>
            <w:r w:rsidRPr="00183809">
              <w:rPr>
                <w:rFonts w:cs="Arial"/>
                <w:sz w:val="16"/>
                <w:szCs w:val="16"/>
              </w:rPr>
              <w:t>C3-252265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183809" w:rsidRPr="00183809" w:rsidRDefault="00183809" w:rsidP="00183809">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183809" w:rsidRPr="00183809" w:rsidRDefault="00183809" w:rsidP="00183809">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183809" w:rsidRPr="00183809" w:rsidRDefault="00183809" w:rsidP="00183809">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183809" w:rsidRPr="00183809" w:rsidRDefault="00183809" w:rsidP="00183809">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183809" w:rsidRPr="00183809" w:rsidRDefault="00183809" w:rsidP="00183809">
            <w:pPr>
              <w:pStyle w:val="TAC"/>
              <w:rPr>
                <w:sz w:val="16"/>
                <w:szCs w:val="16"/>
                <w:lang w:val="en-US" w:eastAsia="zh-CN"/>
              </w:rPr>
            </w:pPr>
            <w:r w:rsidRPr="00576E0E">
              <w:rPr>
                <w:sz w:val="16"/>
                <w:szCs w:val="16"/>
                <w:lang w:val="en-US" w:eastAsia="zh-CN"/>
              </w:rPr>
              <w:t>19.3.0</w:t>
            </w:r>
          </w:p>
        </w:tc>
      </w:tr>
      <w:tr w:rsidR="00183809"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183809" w:rsidRPr="00183809" w:rsidRDefault="00183809" w:rsidP="00183809">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183809" w:rsidRPr="00183809" w:rsidRDefault="00183809" w:rsidP="00183809">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77777777" w:rsidR="00183809" w:rsidRPr="00183809" w:rsidRDefault="00183809" w:rsidP="00183809">
            <w:pPr>
              <w:pStyle w:val="TAC"/>
              <w:rPr>
                <w:rFonts w:cs="Arial"/>
                <w:sz w:val="16"/>
                <w:szCs w:val="16"/>
              </w:rPr>
            </w:pPr>
            <w:r w:rsidRPr="00183809">
              <w:rPr>
                <w:rFonts w:cs="Arial"/>
                <w:sz w:val="16"/>
                <w:szCs w:val="16"/>
              </w:rPr>
              <w:t>C3-252512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183809" w:rsidRPr="00183809" w:rsidRDefault="00183809" w:rsidP="00183809">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77777777" w:rsidR="00183809" w:rsidRPr="00183809" w:rsidRDefault="00183809" w:rsidP="00183809">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183809" w:rsidRPr="00183809" w:rsidRDefault="00183809" w:rsidP="00183809">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183809" w:rsidRPr="00183809" w:rsidRDefault="00183809" w:rsidP="00183809">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183809" w:rsidRPr="00183809" w:rsidRDefault="00183809" w:rsidP="00183809">
            <w:pPr>
              <w:pStyle w:val="TAC"/>
              <w:rPr>
                <w:sz w:val="16"/>
                <w:szCs w:val="16"/>
                <w:lang w:val="en-US" w:eastAsia="zh-CN"/>
              </w:rPr>
            </w:pPr>
            <w:r w:rsidRPr="00576E0E">
              <w:rPr>
                <w:sz w:val="16"/>
                <w:szCs w:val="16"/>
                <w:lang w:val="en-US" w:eastAsia="zh-CN"/>
              </w:rPr>
              <w:t>19.3.0</w:t>
            </w:r>
          </w:p>
        </w:tc>
      </w:tr>
      <w:tr w:rsidR="00183809"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183809" w:rsidRPr="0091148A" w:rsidRDefault="00183809" w:rsidP="00183809">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183809" w:rsidRPr="0091148A" w:rsidRDefault="00183809" w:rsidP="00183809">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67548BF3" w:rsidR="00183809" w:rsidRPr="00183809" w:rsidRDefault="00183809" w:rsidP="00183809">
            <w:pPr>
              <w:pStyle w:val="TAC"/>
              <w:rPr>
                <w:rFonts w:cs="Arial"/>
                <w:sz w:val="16"/>
                <w:szCs w:val="16"/>
              </w:rPr>
            </w:pPr>
            <w:r w:rsidRPr="00183809">
              <w:rPr>
                <w:rFonts w:cs="Arial"/>
                <w:sz w:val="16"/>
                <w:szCs w:val="16"/>
              </w:rPr>
              <w:t>C3-25</w:t>
            </w:r>
            <w:r>
              <w:rPr>
                <w:rFonts w:cs="Arial"/>
                <w:sz w:val="16"/>
                <w:szCs w:val="16"/>
              </w:rPr>
              <w:t>2604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183809" w:rsidRPr="0091148A" w:rsidRDefault="00183809" w:rsidP="00183809">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183809" w:rsidRPr="0091148A" w:rsidRDefault="00183809" w:rsidP="00183809">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183809" w:rsidRPr="0091148A" w:rsidRDefault="00183809" w:rsidP="00183809">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183809" w:rsidRPr="0091148A" w:rsidRDefault="00183809" w:rsidP="0018380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183809" w:rsidRPr="00FC2BB9" w:rsidRDefault="00183809" w:rsidP="00183809">
            <w:pPr>
              <w:pStyle w:val="TAC"/>
              <w:rPr>
                <w:sz w:val="16"/>
                <w:szCs w:val="16"/>
                <w:lang w:val="en-US" w:eastAsia="zh-CN"/>
              </w:rPr>
            </w:pPr>
            <w:r w:rsidRPr="00576E0E">
              <w:rPr>
                <w:sz w:val="16"/>
                <w:szCs w:val="16"/>
                <w:lang w:val="en-US" w:eastAsia="zh-CN"/>
              </w:rPr>
              <w:t>19.3.0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1BF62" w14:textId="77777777" w:rsidR="001738F1" w:rsidRDefault="001738F1">
      <w:pPr>
        <w:spacing w:after="0"/>
      </w:pPr>
      <w:r>
        <w:separator/>
      </w:r>
    </w:p>
  </w:endnote>
  <w:endnote w:type="continuationSeparator" w:id="0">
    <w:p w14:paraId="756ECFB7" w14:textId="77777777" w:rsidR="001738F1" w:rsidRDefault="001738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053BD" w14:textId="77777777" w:rsidR="001738F1" w:rsidRDefault="001738F1">
      <w:pPr>
        <w:spacing w:after="0"/>
      </w:pPr>
      <w:r>
        <w:separator/>
      </w:r>
    </w:p>
  </w:footnote>
  <w:footnote w:type="continuationSeparator" w:id="0">
    <w:p w14:paraId="4FA48FD6" w14:textId="77777777" w:rsidR="001738F1" w:rsidRDefault="001738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429E6105"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2B0B">
      <w:rPr>
        <w:rFonts w:ascii="Arial" w:hAnsi="Arial" w:cs="Arial"/>
        <w:b/>
        <w:noProof/>
        <w:sz w:val="18"/>
        <w:szCs w:val="18"/>
      </w:rPr>
      <w:t>3GPP TS 29.575 V19.3.0 (2025-06)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0F7235C"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2B0B">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2578"/>
    <w:rsid w:val="000A6E75"/>
    <w:rsid w:val="000C0F99"/>
    <w:rsid w:val="000E793D"/>
    <w:rsid w:val="000F7FCF"/>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371E"/>
    <w:rsid w:val="004E5B97"/>
    <w:rsid w:val="0050051A"/>
    <w:rsid w:val="0050268D"/>
    <w:rsid w:val="005074E8"/>
    <w:rsid w:val="00516466"/>
    <w:rsid w:val="00521098"/>
    <w:rsid w:val="00536F62"/>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25F77"/>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93</Pages>
  <Words>32722</Words>
  <Characters>186518</Characters>
  <Application>Microsoft Office Word</Application>
  <DocSecurity>0</DocSecurity>
  <Lines>1554</Lines>
  <Paragraphs>437</Paragraphs>
  <ScaleCrop>false</ScaleCrop>
  <Company>ETSI</Company>
  <LinksUpToDate>false</LinksUpToDate>
  <CharactersWithSpaces>218803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CR0115</cp:lastModifiedBy>
  <cp:revision>3</cp:revision>
  <cp:lastPrinted>2019-02-25T22:05:00Z</cp:lastPrinted>
  <dcterms:created xsi:type="dcterms:W3CDTF">2025-05-29T14:21:00Z</dcterms:created>
  <dcterms:modified xsi:type="dcterms:W3CDTF">2025-05-29T14:21:00Z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