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8A057F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4F9DE98">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8</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5</w:t>
            </w:r>
            <w:r>
              <w:rPr>
                <w:sz w:val="32"/>
              </w:rPr>
              <w:t>-</w:t>
            </w:r>
            <w:bookmarkEnd w:id="4"/>
            <w:r>
              <w:rPr>
                <w:sz w:val="32"/>
                <w:lang w:val="en-US" w:eastAsia="zh-CN"/>
              </w:rPr>
              <w:t>0</w:t>
            </w:r>
            <w:r>
              <w:rPr>
                <w:rFonts w:hint="eastAsia"/>
                <w:sz w:val="32"/>
                <w:lang w:val="en-US" w:eastAsia="zh-CN"/>
              </w:rPr>
              <w:t>3</w:t>
            </w:r>
            <w:r>
              <w:rPr>
                <w:sz w:val="32"/>
              </w:rPr>
              <w:t>)</w:t>
            </w:r>
          </w:p>
        </w:tc>
      </w:tr>
      <w:tr w14:paraId="1CC9B0F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64A289AC">
            <w:pPr>
              <w:pStyle w:val="114"/>
              <w:framePr w:w="0" w:hRule="auto" w:wrap="auto" w:vAnchor="margin" w:hAnchor="text" w:yAlign="inline"/>
            </w:pPr>
            <w:r>
              <w:t xml:space="preserve">Technical </w:t>
            </w:r>
            <w:bookmarkStart w:id="5" w:name="spectype2"/>
            <w:r>
              <w:t>Specification</w:t>
            </w:r>
            <w:bookmarkEnd w:id="5"/>
          </w:p>
          <w:p w14:paraId="69992918">
            <w:pPr>
              <w:pStyle w:val="128"/>
            </w:pPr>
            <w:r>
              <w:br w:type="textWrapping"/>
            </w:r>
            <w:r>
              <w:br w:type="textWrapping"/>
            </w:r>
          </w:p>
        </w:tc>
      </w:tr>
      <w:tr w14:paraId="50B6F29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F05625A">
            <w:pPr>
              <w:pStyle w:val="115"/>
              <w:framePr w:wrap="auto" w:vAnchor="margin" w:hAnchor="text" w:yAlign="inline"/>
              <w:rPr>
                <w:kern w:val="2"/>
                <w:szCs w:val="22"/>
              </w:rPr>
            </w:pPr>
            <w:r>
              <w:rPr>
                <w:kern w:val="2"/>
                <w:szCs w:val="22"/>
              </w:rPr>
              <w:t>3rd Generation Partnership Project;</w:t>
            </w:r>
          </w:p>
          <w:p w14:paraId="24AE25F3">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23C59A48">
            <w:pPr>
              <w:pStyle w:val="115"/>
              <w:framePr w:wrap="auto" w:vAnchor="margin" w:hAnchor="text" w:yAlign="inline"/>
              <w:rPr>
                <w:kern w:val="2"/>
                <w:szCs w:val="22"/>
              </w:rPr>
            </w:pPr>
            <w:r>
              <w:rPr>
                <w:kern w:val="2"/>
                <w:szCs w:val="22"/>
              </w:rPr>
              <w:t>Enabling MSGin5G Service;</w:t>
            </w:r>
          </w:p>
          <w:p w14:paraId="6F6D5BF0">
            <w:pPr>
              <w:pStyle w:val="115"/>
              <w:framePr w:wrap="auto" w:vAnchor="margin" w:hAnchor="text" w:yAlign="inline"/>
              <w:rPr>
                <w:kern w:val="2"/>
                <w:szCs w:val="22"/>
              </w:rPr>
            </w:pPr>
            <w:r>
              <w:rPr>
                <w:kern w:val="2"/>
                <w:szCs w:val="22"/>
              </w:rPr>
              <w:t>Application Programming Interfaces (API) specification;</w:t>
            </w:r>
          </w:p>
          <w:p w14:paraId="54B9D1FF">
            <w:pPr>
              <w:pStyle w:val="115"/>
              <w:framePr w:wrap="auto" w:vAnchor="margin" w:hAnchor="text" w:yAlign="inline"/>
              <w:rPr>
                <w:kern w:val="2"/>
                <w:szCs w:val="22"/>
              </w:rPr>
            </w:pPr>
            <w:r>
              <w:rPr>
                <w:kern w:val="2"/>
                <w:szCs w:val="22"/>
              </w:rPr>
              <w:t>Stage 3;</w:t>
            </w:r>
          </w:p>
          <w:bookmarkEnd w:id="6"/>
          <w:p w14:paraId="3FA6FC0D">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r>
              <w:rPr>
                <w:rStyle w:val="95"/>
                <w:rFonts w:hint="eastAsia"/>
              </w:rPr>
              <w:t>8</w:t>
            </w:r>
            <w:bookmarkEnd w:id="7"/>
            <w:r>
              <w:rPr>
                <w:kern w:val="2"/>
                <w:szCs w:val="22"/>
              </w:rPr>
              <w:t>)</w:t>
            </w:r>
          </w:p>
        </w:tc>
      </w:tr>
      <w:tr w14:paraId="2EBEB80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E0F4116">
            <w:pPr>
              <w:pStyle w:val="116"/>
              <w:framePr w:w="0" w:wrap="auto" w:vAnchor="margin" w:hAnchor="text" w:yAlign="inline"/>
              <w:tabs>
                <w:tab w:val="right" w:pos="10206"/>
              </w:tabs>
              <w:jc w:val="left"/>
              <w:rPr>
                <w:color w:val="0000FF"/>
              </w:rPr>
            </w:pPr>
            <w:r>
              <w:rPr>
                <w:color w:val="0000FF"/>
              </w:rPr>
              <w:tab/>
            </w:r>
          </w:p>
        </w:tc>
      </w:tr>
      <w:tr w14:paraId="491FCD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680623C">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3D6EC759">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225FB26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4813E18D">
            <w:pPr>
              <w:pStyle w:val="128"/>
              <w:rPr>
                <w:b/>
              </w:rPr>
            </w:pPr>
          </w:p>
        </w:tc>
      </w:tr>
      <w:tr w14:paraId="321C65B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219BA8F">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37D6E2E">
            <w:pPr>
              <w:pStyle w:val="126"/>
            </w:pPr>
          </w:p>
          <w:p w14:paraId="1D8D3AA6">
            <w:pPr>
              <w:rPr>
                <w:sz w:val="16"/>
              </w:rPr>
            </w:pPr>
          </w:p>
        </w:tc>
      </w:tr>
      <w:bookmarkEnd w:id="0"/>
    </w:tbl>
    <w:p w14:paraId="1719F69D">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D459E96">
        <w:tblPrEx>
          <w:tblCellMar>
            <w:top w:w="0" w:type="dxa"/>
            <w:left w:w="108" w:type="dxa"/>
            <w:bottom w:w="0" w:type="dxa"/>
            <w:right w:w="108" w:type="dxa"/>
          </w:tblCellMar>
        </w:tblPrEx>
        <w:trPr>
          <w:trHeight w:val="5670" w:hRule="exact"/>
        </w:trPr>
        <w:tc>
          <w:tcPr>
            <w:tcW w:w="10423" w:type="dxa"/>
            <w:shd w:val="clear" w:color="auto" w:fill="auto"/>
          </w:tcPr>
          <w:p w14:paraId="0064EBF8">
            <w:pPr>
              <w:pStyle w:val="128"/>
            </w:pPr>
            <w:bookmarkStart w:id="11" w:name="page2"/>
          </w:p>
        </w:tc>
      </w:tr>
      <w:tr w14:paraId="077D9F36">
        <w:tblPrEx>
          <w:tblCellMar>
            <w:top w:w="0" w:type="dxa"/>
            <w:left w:w="108" w:type="dxa"/>
            <w:bottom w:w="0" w:type="dxa"/>
            <w:right w:w="108" w:type="dxa"/>
          </w:tblCellMar>
        </w:tblPrEx>
        <w:trPr>
          <w:trHeight w:val="5387" w:hRule="exact"/>
        </w:trPr>
        <w:tc>
          <w:tcPr>
            <w:tcW w:w="10423" w:type="dxa"/>
            <w:shd w:val="clear" w:color="auto" w:fill="auto"/>
          </w:tcPr>
          <w:p w14:paraId="73F43C7C">
            <w:pPr>
              <w:pStyle w:val="107"/>
              <w:spacing w:after="240"/>
              <w:ind w:left="2835" w:right="2835"/>
              <w:jc w:val="center"/>
              <w:rPr>
                <w:rFonts w:ascii="Arial" w:hAnsi="Arial"/>
                <w:b/>
                <w:i/>
              </w:rPr>
            </w:pPr>
            <w:bookmarkStart w:id="12" w:name="coords3gpp"/>
            <w:r>
              <w:rPr>
                <w:rFonts w:ascii="Arial" w:hAnsi="Arial"/>
                <w:b/>
                <w:i/>
              </w:rPr>
              <w:t>3GPP</w:t>
            </w:r>
          </w:p>
          <w:p w14:paraId="13F4EB07">
            <w:pPr>
              <w:pStyle w:val="107"/>
              <w:pBdr>
                <w:bottom w:val="single" w:color="auto" w:sz="6" w:space="1"/>
              </w:pBdr>
              <w:ind w:left="2835" w:right="2835"/>
              <w:jc w:val="center"/>
            </w:pPr>
            <w:r>
              <w:t>Postal address</w:t>
            </w:r>
          </w:p>
          <w:p w14:paraId="3EEE457A">
            <w:pPr>
              <w:pStyle w:val="107"/>
              <w:ind w:left="2835" w:right="2835"/>
              <w:jc w:val="center"/>
              <w:rPr>
                <w:rFonts w:ascii="Arial" w:hAnsi="Arial"/>
                <w:sz w:val="18"/>
              </w:rPr>
            </w:pPr>
          </w:p>
          <w:p w14:paraId="52A99F4B">
            <w:pPr>
              <w:pStyle w:val="107"/>
              <w:pBdr>
                <w:bottom w:val="single" w:color="auto" w:sz="6" w:space="1"/>
              </w:pBdr>
              <w:spacing w:before="240"/>
              <w:ind w:left="2835" w:right="2835"/>
              <w:jc w:val="center"/>
            </w:pPr>
            <w:r>
              <w:t>3GPP support office address</w:t>
            </w:r>
          </w:p>
          <w:p w14:paraId="01412B7E">
            <w:pPr>
              <w:pStyle w:val="107"/>
              <w:ind w:left="2835" w:right="2835"/>
              <w:jc w:val="center"/>
              <w:rPr>
                <w:rFonts w:ascii="Arial" w:hAnsi="Arial"/>
                <w:sz w:val="18"/>
                <w:lang w:val="fr-FR"/>
              </w:rPr>
            </w:pPr>
            <w:r>
              <w:rPr>
                <w:rFonts w:ascii="Arial" w:hAnsi="Arial"/>
                <w:sz w:val="18"/>
                <w:lang w:val="fr-FR"/>
              </w:rPr>
              <w:t>650 Route des Lucioles - Sophia Antipolis</w:t>
            </w:r>
          </w:p>
          <w:p w14:paraId="568C12DB">
            <w:pPr>
              <w:pStyle w:val="107"/>
              <w:ind w:left="2835" w:right="2835"/>
              <w:jc w:val="center"/>
              <w:rPr>
                <w:rFonts w:ascii="Arial" w:hAnsi="Arial"/>
                <w:sz w:val="18"/>
                <w:lang w:val="fr-FR"/>
              </w:rPr>
            </w:pPr>
            <w:r>
              <w:rPr>
                <w:rFonts w:ascii="Arial" w:hAnsi="Arial"/>
                <w:sz w:val="18"/>
                <w:lang w:val="fr-FR"/>
              </w:rPr>
              <w:t>Valbonne - FRANCE</w:t>
            </w:r>
          </w:p>
          <w:p w14:paraId="08E4D572">
            <w:pPr>
              <w:pStyle w:val="107"/>
              <w:spacing w:after="20"/>
              <w:ind w:left="2835" w:right="2835"/>
              <w:jc w:val="center"/>
              <w:rPr>
                <w:rFonts w:ascii="Arial" w:hAnsi="Arial"/>
                <w:sz w:val="18"/>
              </w:rPr>
            </w:pPr>
            <w:r>
              <w:rPr>
                <w:rFonts w:ascii="Arial" w:hAnsi="Arial"/>
                <w:sz w:val="18"/>
              </w:rPr>
              <w:t>Tel.: +33 4 92 94 42 00 Fax: +33 4 93 65 47 16</w:t>
            </w:r>
          </w:p>
          <w:p w14:paraId="6259950B">
            <w:pPr>
              <w:pStyle w:val="107"/>
              <w:pBdr>
                <w:bottom w:val="single" w:color="auto" w:sz="6" w:space="1"/>
              </w:pBdr>
              <w:spacing w:before="240"/>
              <w:ind w:left="2835" w:right="2835"/>
              <w:jc w:val="center"/>
            </w:pPr>
            <w:r>
              <w:t>Internet</w:t>
            </w:r>
          </w:p>
          <w:p w14:paraId="021DF0D4">
            <w:pPr>
              <w:pStyle w:val="107"/>
              <w:ind w:left="2835" w:right="2835"/>
              <w:jc w:val="center"/>
              <w:rPr>
                <w:rFonts w:ascii="Arial" w:hAnsi="Arial"/>
                <w:sz w:val="18"/>
              </w:rPr>
            </w:pPr>
            <w:r>
              <w:rPr>
                <w:rFonts w:ascii="Arial" w:hAnsi="Arial"/>
                <w:sz w:val="18"/>
              </w:rPr>
              <w:t>http://www.3gpp.org</w:t>
            </w:r>
            <w:bookmarkEnd w:id="12"/>
          </w:p>
          <w:p w14:paraId="616796E0"/>
        </w:tc>
      </w:tr>
      <w:tr w14:paraId="0E783AC4">
        <w:tblPrEx>
          <w:tblCellMar>
            <w:top w:w="0" w:type="dxa"/>
            <w:left w:w="108" w:type="dxa"/>
            <w:bottom w:w="0" w:type="dxa"/>
            <w:right w:w="108" w:type="dxa"/>
          </w:tblCellMar>
        </w:tblPrEx>
        <w:tc>
          <w:tcPr>
            <w:tcW w:w="10423" w:type="dxa"/>
            <w:shd w:val="clear" w:color="auto" w:fill="auto"/>
            <w:vAlign w:val="bottom"/>
          </w:tcPr>
          <w:p w14:paraId="604E74F5">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7B1EE6">
            <w:pPr>
              <w:pStyle w:val="107"/>
              <w:jc w:val="center"/>
            </w:pPr>
            <w:r>
              <w:t>No part may be reproduced except as authorized by written permission.</w:t>
            </w:r>
            <w:r>
              <w:br w:type="textWrapping"/>
            </w:r>
            <w:r>
              <w:t>The copyright and the foregoing restriction extend to reproduction in all media.</w:t>
            </w:r>
          </w:p>
          <w:p w14:paraId="0A726CC6">
            <w:pPr>
              <w:pStyle w:val="107"/>
              <w:jc w:val="center"/>
            </w:pPr>
          </w:p>
          <w:p w14:paraId="5738817E">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44B34EE3">
            <w:pPr>
              <w:pStyle w:val="107"/>
              <w:jc w:val="center"/>
              <w:rPr>
                <w:sz w:val="18"/>
              </w:rPr>
            </w:pPr>
            <w:r>
              <w:rPr>
                <w:sz w:val="18"/>
              </w:rPr>
              <w:t>All rights reserved.</w:t>
            </w:r>
          </w:p>
          <w:p w14:paraId="543DCD4F">
            <w:pPr>
              <w:pStyle w:val="107"/>
              <w:rPr>
                <w:sz w:val="18"/>
              </w:rPr>
            </w:pPr>
          </w:p>
          <w:p w14:paraId="5D559099">
            <w:pPr>
              <w:pStyle w:val="107"/>
              <w:rPr>
                <w:sz w:val="18"/>
              </w:rPr>
            </w:pPr>
            <w:r>
              <w:rPr>
                <w:sz w:val="18"/>
              </w:rPr>
              <w:t>UMTS™ is a Trade Mark of ETSI registered for the benefit of its members</w:t>
            </w:r>
          </w:p>
          <w:p w14:paraId="71AC02B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6D5E5A3">
            <w:pPr>
              <w:pStyle w:val="107"/>
              <w:rPr>
                <w:sz w:val="18"/>
              </w:rPr>
            </w:pPr>
            <w:r>
              <w:rPr>
                <w:sz w:val="18"/>
              </w:rPr>
              <w:t>GSM® and the GSM logo are registered and owned by the GSM Association</w:t>
            </w:r>
            <w:bookmarkEnd w:id="13"/>
          </w:p>
          <w:p w14:paraId="3BDF2E95"/>
        </w:tc>
      </w:tr>
      <w:bookmarkEnd w:id="11"/>
    </w:tbl>
    <w:p w14:paraId="2F6DDC66">
      <w:pPr>
        <w:pStyle w:val="97"/>
      </w:pPr>
      <w:r>
        <w:br w:type="page"/>
      </w:r>
      <w:bookmarkStart w:id="16" w:name="tableOfContents"/>
      <w:bookmarkEnd w:id="16"/>
      <w:r>
        <w:t>Contents</w:t>
      </w:r>
    </w:p>
    <w:p w14:paraId="1C4A6445">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6D4A35B4">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712B4FCA">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0F75FD3A">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3B2CB944">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039765FF">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3BB7D640">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241255D4">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0210A112">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4008F0C8">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6C9D13B9">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6CAA3675">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55F6BA5D">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15C8DEEA">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718CC415">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55EA6273">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3509A320">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6C91C93B">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339E764C">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66D4082C">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1C007C73">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48185E3C">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6730A12B">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4BF8CC66">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3429D9E4">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071EC4F4">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146EE2F6">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0C362E2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3AF287F5">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003F4CD8">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1855041F">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6F62AE8E">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6354AEA1">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11C881F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4500A1CA">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55D840FB">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7450CD8D">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4DBC73DD">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6D18E17D">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5E574214">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7210F7C0">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254B849C">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5BFEB5AE">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390E96B4">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035B070D">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1F4B7986">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36165C6E">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20B6FB09">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1544AEC0">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20F9D7EA">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022B9EB5">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66C22072">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4E513AB2">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0DA079C1">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7AAB3B19">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7599CDC6">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1971FBB8">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444B2562">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339945AA">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16E3849F">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3077FEE8">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5074235C">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2EBD1203">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695F824A">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0108F84B">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69E917E5">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70042AB8">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55455F6D">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680803E3">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32E64AD7">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4C423520">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1626240D">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02F9F4F1">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0B33E7B9">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0ECA3E96">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1159FF70">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5428D166">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623D1F41">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55429729">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7B526B6A">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7180CF1D">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2FF41377">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0FDD4487">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5015C5D7">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40852143">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30EE3AE0">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1A5E034C">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57DF04E2">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150DC1ED">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1A14C696">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41771CFD">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7EC32AA9">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4A2C464A">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300A6A89">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17975911">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0BBFD76F">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4BB5EE8A">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580020C6">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50D8D252">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05A01508">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11C78323">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1DA31CF6">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543D6D99">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1A5726D3">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4D563EAF">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63A93C49">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2BA431D7">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153EA9B7">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616EB640">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0358E9A5">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57FC477C">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19130622">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50A4F0B6">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73456BB3">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283C67DE">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02389EFD">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26EA3936">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14639031">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128E2C6C">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68C8BE71">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6F21F4E7">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2C563214">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25D222F0">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2DD23B9F">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21517574">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3AE56125">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12418F29">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652F4E50">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1B241DB1">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28E0BAC0">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5148093B">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79431DE6">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3CE24D7C">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2F0FF28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48E43989">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79FD9A4B">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4AD8B5CC">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1ECAF382">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2FD98FB1">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4B3DB406">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7AAD8A2A">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6F6F5DD3">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58C8CDBA">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5D493C29">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071D50A3">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6113A443">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30101C8D">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2540B869">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2E4CE333">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1FB9E216">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2BB3613E">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4CFD740E">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47137625">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058B6544">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48ACF2B7">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5E7C7C3F">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22480A28">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02B92807">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38F2FE47">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7D6C961B">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43BAE4B1">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2D8A8F6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3E8A85AE">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092DEBF6">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3D79020C">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677BD13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50AD4B1D">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552C20BA">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26869EA4">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799A5CA2">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0AF84E06">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20F847E5">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68C86326">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3D6BA37A">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6DD9C2D9">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4576D836">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37149AE8">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3E269D73">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6C76599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5FE07798">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24FE12B3">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29BA1A24">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15DD6AA3">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60E96A0F">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38FE44EE">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7436300B">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47247CEA">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160F32A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12E30F99">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755411F9">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1403C3DC">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5B9FC572">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4B855D4F">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58BEA0B5">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7C448964">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6BF3420C">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7C3C79FD">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1B20DCEB">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1DAF141C">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5F2EA7B2">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681659B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05B6770B">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12B8D54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52E1B9B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1E7C6CA9">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72C591A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34F3D81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7C6F5BED">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09D7FE6B">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4B0C68C8">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7239A892">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709012C8">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125C28F9">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39119E7A">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2A48918C">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2E8E05E4">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3442F62E">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55428F4F">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2A5311AF">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16E7AB8E">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48309897">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0092A6CE">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5EC42C84">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5F65D00F">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36118323">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31A7F763">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20CFEEC9">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50FDA06D">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2320DD93">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29ED4AED">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1A947F78">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715E2724">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72A4EC04">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73663455">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3EB32B20">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77E84441">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389078BE">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3BCA366E">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2D269611">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7DB46B59">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324AAD01">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312CD8BF">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59A993C0">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7776F1BA">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2395DFA8">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2624A7B6">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0C634951">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1CA64A2F">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5D2FA2C1">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28470C5E">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7F77B438">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5B86207A">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734ADC8A">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21345393">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558F8665">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4CA11C29">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28D01629">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73F59156">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601E8FCE">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26D1B38C">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20384125">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128B2587">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044664A8">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4EB2124A">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1944DC55">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46C45616">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54435574">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1FA51ECE">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4DA09C1A">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3070B27A">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69E07173">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3F9A1F45">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536432BA">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7634D1C7">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5BD8FFA2">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275A96AB">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45DD9042">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230E00DF">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238A510E">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5666B9F4">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1F6DB4B6">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5D6559E8">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35AE08EE">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1859BC5B">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2CD91424">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7012FBA5">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15E98DAC">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12A82705">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7760B424">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3A3962FD">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14:paraId="7C1A1201">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6A27FAD5">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3D68401E">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731744B8">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79A01F4D">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49C6A82B">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14:paraId="48FD4EEC">
      <w:r>
        <w:rPr>
          <w:sz w:val="22"/>
        </w:rPr>
        <w:fldChar w:fldCharType="end"/>
      </w:r>
    </w:p>
    <w:p w14:paraId="41CDA0B0">
      <w:pPr>
        <w:pStyle w:val="3"/>
      </w:pPr>
      <w:bookmarkStart w:id="17" w:name="foreword"/>
      <w:bookmarkEnd w:id="17"/>
      <w:r>
        <w:br w:type="page"/>
      </w:r>
      <w:bookmarkStart w:id="18" w:name="_Toc162005420"/>
      <w:r>
        <w:t>Foreword</w:t>
      </w:r>
      <w:bookmarkEnd w:id="18"/>
    </w:p>
    <w:p w14:paraId="4A9D71D4">
      <w:r>
        <w:t xml:space="preserve">This Technical </w:t>
      </w:r>
      <w:bookmarkStart w:id="19" w:name="spectype3"/>
      <w:r>
        <w:t>Specification</w:t>
      </w:r>
      <w:bookmarkEnd w:id="19"/>
      <w:r>
        <w:t xml:space="preserve"> has been produced by the 3rd Generation Partnership Project (3GPP).</w:t>
      </w:r>
    </w:p>
    <w:p w14:paraId="01DF1B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80668">
      <w:pPr>
        <w:pStyle w:val="110"/>
      </w:pPr>
      <w:r>
        <w:t>Version x.y.z</w:t>
      </w:r>
    </w:p>
    <w:p w14:paraId="26C9CD9A">
      <w:pPr>
        <w:pStyle w:val="110"/>
      </w:pPr>
      <w:r>
        <w:t>where:</w:t>
      </w:r>
    </w:p>
    <w:p w14:paraId="0272DECD">
      <w:pPr>
        <w:pStyle w:val="121"/>
      </w:pPr>
      <w:r>
        <w:t>x</w:t>
      </w:r>
      <w:r>
        <w:tab/>
      </w:r>
      <w:r>
        <w:t>the first digit:</w:t>
      </w:r>
    </w:p>
    <w:p w14:paraId="21D434D5">
      <w:pPr>
        <w:pStyle w:val="122"/>
      </w:pPr>
      <w:r>
        <w:t>1</w:t>
      </w:r>
      <w:r>
        <w:tab/>
      </w:r>
      <w:r>
        <w:t>presented to TSG for information;</w:t>
      </w:r>
    </w:p>
    <w:p w14:paraId="51BA8B17">
      <w:pPr>
        <w:pStyle w:val="122"/>
      </w:pPr>
      <w:r>
        <w:t>2</w:t>
      </w:r>
      <w:r>
        <w:tab/>
      </w:r>
      <w:r>
        <w:t>presented to TSG for approval;</w:t>
      </w:r>
    </w:p>
    <w:p w14:paraId="1D029290">
      <w:pPr>
        <w:pStyle w:val="122"/>
      </w:pPr>
      <w:r>
        <w:t>3</w:t>
      </w:r>
      <w:r>
        <w:tab/>
      </w:r>
      <w:r>
        <w:t>or greater indicates TSG approved document under change control.</w:t>
      </w:r>
    </w:p>
    <w:p w14:paraId="798CAAB7">
      <w:pPr>
        <w:pStyle w:val="121"/>
      </w:pPr>
      <w:r>
        <w:t>y</w:t>
      </w:r>
      <w:r>
        <w:tab/>
      </w:r>
      <w:r>
        <w:t>the second digit is incremented for all changes of substance, i.e. technical enhancements, corrections, updates, etc.</w:t>
      </w:r>
    </w:p>
    <w:p w14:paraId="4BFF62A1">
      <w:pPr>
        <w:pStyle w:val="121"/>
      </w:pPr>
      <w:r>
        <w:t>z</w:t>
      </w:r>
      <w:r>
        <w:tab/>
      </w:r>
      <w:r>
        <w:t>the third digit is incremented when editorial only changes have been incorporated in the document.</w:t>
      </w:r>
    </w:p>
    <w:p w14:paraId="25E4250C">
      <w:r>
        <w:t>In the present document, modal verbs have the following meanings:</w:t>
      </w:r>
    </w:p>
    <w:p w14:paraId="3C13CFC1">
      <w:pPr>
        <w:pStyle w:val="106"/>
      </w:pPr>
      <w:r>
        <w:rPr>
          <w:b/>
        </w:rPr>
        <w:t>shall</w:t>
      </w:r>
      <w:r>
        <w:tab/>
      </w:r>
      <w:r>
        <w:tab/>
      </w:r>
      <w:r>
        <w:t>indicates a mandatory requirement to do something</w:t>
      </w:r>
    </w:p>
    <w:p w14:paraId="4CB5869F">
      <w:pPr>
        <w:pStyle w:val="106"/>
      </w:pPr>
      <w:r>
        <w:rPr>
          <w:b/>
        </w:rPr>
        <w:t>shall not</w:t>
      </w:r>
      <w:r>
        <w:tab/>
      </w:r>
      <w:r>
        <w:t>indicates an interdiction (prohibition) to do something</w:t>
      </w:r>
    </w:p>
    <w:p w14:paraId="751CDB29">
      <w:r>
        <w:t>The constructions "shall" and "shall not" are confined to the context of normative provisions, and do not appear in Technical Reports.</w:t>
      </w:r>
    </w:p>
    <w:p w14:paraId="3A495A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23A2B8">
      <w:pPr>
        <w:pStyle w:val="106"/>
      </w:pPr>
      <w:r>
        <w:rPr>
          <w:b/>
        </w:rPr>
        <w:t>should</w:t>
      </w:r>
      <w:r>
        <w:tab/>
      </w:r>
      <w:r>
        <w:tab/>
      </w:r>
      <w:r>
        <w:t>indicates a recommendation to do something</w:t>
      </w:r>
    </w:p>
    <w:p w14:paraId="1E3FC5A1">
      <w:pPr>
        <w:pStyle w:val="106"/>
      </w:pPr>
      <w:r>
        <w:rPr>
          <w:b/>
        </w:rPr>
        <w:t>should not</w:t>
      </w:r>
      <w:r>
        <w:tab/>
      </w:r>
      <w:r>
        <w:t>indicates a recommendation not to do something</w:t>
      </w:r>
    </w:p>
    <w:p w14:paraId="42C9A567">
      <w:pPr>
        <w:pStyle w:val="106"/>
      </w:pPr>
      <w:r>
        <w:rPr>
          <w:b/>
        </w:rPr>
        <w:t>may</w:t>
      </w:r>
      <w:r>
        <w:tab/>
      </w:r>
      <w:r>
        <w:tab/>
      </w:r>
      <w:r>
        <w:t>indicates permission to do something</w:t>
      </w:r>
    </w:p>
    <w:p w14:paraId="279532BC">
      <w:pPr>
        <w:pStyle w:val="106"/>
      </w:pPr>
      <w:r>
        <w:rPr>
          <w:b/>
        </w:rPr>
        <w:t>need not</w:t>
      </w:r>
      <w:r>
        <w:tab/>
      </w:r>
      <w:r>
        <w:t>indicates permission not to do something</w:t>
      </w:r>
    </w:p>
    <w:p w14:paraId="78659653">
      <w:r>
        <w:t>The construction "may not" is ambiguous and is not used in normative elements. The unambiguous constructions "might not" or "shall not" are used instead, depending upon the meaning intended.</w:t>
      </w:r>
    </w:p>
    <w:p w14:paraId="5532E514">
      <w:pPr>
        <w:pStyle w:val="106"/>
      </w:pPr>
      <w:r>
        <w:rPr>
          <w:b/>
        </w:rPr>
        <w:t>can</w:t>
      </w:r>
      <w:r>
        <w:tab/>
      </w:r>
      <w:r>
        <w:tab/>
      </w:r>
      <w:r>
        <w:t>indicates that something is possible</w:t>
      </w:r>
    </w:p>
    <w:p w14:paraId="6E0D792E">
      <w:pPr>
        <w:pStyle w:val="106"/>
      </w:pPr>
      <w:r>
        <w:rPr>
          <w:b/>
        </w:rPr>
        <w:t>cannot</w:t>
      </w:r>
      <w:r>
        <w:tab/>
      </w:r>
      <w:r>
        <w:tab/>
      </w:r>
      <w:r>
        <w:t>indicates that something is impossible</w:t>
      </w:r>
    </w:p>
    <w:p w14:paraId="18E75B7A">
      <w:r>
        <w:t>The constructions "can" and "cannot" are not substitutes for "may" and "need not".</w:t>
      </w:r>
    </w:p>
    <w:p w14:paraId="5CA85E1B">
      <w:pPr>
        <w:pStyle w:val="106"/>
      </w:pPr>
      <w:r>
        <w:rPr>
          <w:b/>
        </w:rPr>
        <w:t>will</w:t>
      </w:r>
      <w:r>
        <w:tab/>
      </w:r>
      <w:r>
        <w:tab/>
      </w:r>
      <w:r>
        <w:t>indicates that something is certain or expected to happen as a result of action taken by an agency the behaviour of which is outside the scope of the present document</w:t>
      </w:r>
    </w:p>
    <w:p w14:paraId="34C95CD8">
      <w:pPr>
        <w:pStyle w:val="106"/>
      </w:pPr>
      <w:r>
        <w:rPr>
          <w:b/>
        </w:rPr>
        <w:t>will not</w:t>
      </w:r>
      <w:r>
        <w:tab/>
      </w:r>
      <w:r>
        <w:tab/>
      </w:r>
      <w:r>
        <w:t>indicates that something is certain or expected not to happen as a result of action taken by an agency the behaviour of which is outside the scope of the present document</w:t>
      </w:r>
    </w:p>
    <w:p w14:paraId="5A744543">
      <w:pPr>
        <w:pStyle w:val="106"/>
      </w:pPr>
      <w:r>
        <w:rPr>
          <w:b/>
        </w:rPr>
        <w:t>might</w:t>
      </w:r>
      <w:r>
        <w:tab/>
      </w:r>
      <w:r>
        <w:t>indicates a likelihood that something will happen as a result of action taken by some agency the behaviour of which is outside the scope of the present document</w:t>
      </w:r>
    </w:p>
    <w:p w14:paraId="1E709A58">
      <w:pPr>
        <w:pStyle w:val="106"/>
      </w:pPr>
      <w:r>
        <w:rPr>
          <w:b/>
        </w:rPr>
        <w:t>might not</w:t>
      </w:r>
      <w:r>
        <w:tab/>
      </w:r>
      <w:r>
        <w:t>indicates a likelihood that something will not happen as a result of action taken by some agency the behaviour of which is outside the scope of the present document</w:t>
      </w:r>
    </w:p>
    <w:p w14:paraId="49A7DE39">
      <w:r>
        <w:t>In addition:</w:t>
      </w:r>
    </w:p>
    <w:p w14:paraId="23A5ADD2">
      <w:pPr>
        <w:pStyle w:val="106"/>
      </w:pPr>
      <w:r>
        <w:rPr>
          <w:b/>
        </w:rPr>
        <w:t>is</w:t>
      </w:r>
      <w:r>
        <w:tab/>
      </w:r>
      <w:r>
        <w:t>(or any other verb in the indicative mood) indicates a statement of fact</w:t>
      </w:r>
    </w:p>
    <w:p w14:paraId="33B321FE">
      <w:pPr>
        <w:pStyle w:val="106"/>
      </w:pPr>
      <w:r>
        <w:rPr>
          <w:b/>
        </w:rPr>
        <w:t>is not</w:t>
      </w:r>
      <w:r>
        <w:tab/>
      </w:r>
      <w:r>
        <w:t>(or any other negative verb in the indicative mood) indicates a statement of fact</w:t>
      </w:r>
    </w:p>
    <w:p w14:paraId="40F5EBCE">
      <w:r>
        <w:t>The constructions "is" and "is not" do not indicate requirements.</w:t>
      </w:r>
    </w:p>
    <w:p w14:paraId="0E26975D">
      <w:pPr>
        <w:pStyle w:val="3"/>
      </w:pPr>
      <w:bookmarkStart w:id="20" w:name="introduction"/>
      <w:bookmarkEnd w:id="20"/>
      <w:r>
        <w:br w:type="page"/>
      </w:r>
      <w:bookmarkStart w:id="21" w:name="scope"/>
      <w:bookmarkEnd w:id="21"/>
      <w:bookmarkStart w:id="22" w:name="_Toc162005421"/>
      <w:r>
        <w:t>1</w:t>
      </w:r>
      <w:r>
        <w:tab/>
      </w:r>
      <w:r>
        <w:t>Scope</w:t>
      </w:r>
      <w:bookmarkEnd w:id="22"/>
    </w:p>
    <w:p w14:paraId="649638B7">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19DA4896">
      <w:pPr>
        <w:pStyle w:val="3"/>
      </w:pPr>
      <w:bookmarkStart w:id="24" w:name="_Toc162005422"/>
      <w:r>
        <w:t>2</w:t>
      </w:r>
      <w:r>
        <w:tab/>
      </w:r>
      <w:r>
        <w:t>References</w:t>
      </w:r>
      <w:bookmarkEnd w:id="24"/>
    </w:p>
    <w:p w14:paraId="014F7AAF">
      <w:r>
        <w:t>The following documents contain provisions which, through reference in this text, constitute provisions of the present document.</w:t>
      </w:r>
    </w:p>
    <w:p w14:paraId="082457FE">
      <w:pPr>
        <w:pStyle w:val="110"/>
      </w:pPr>
      <w:r>
        <w:t>-</w:t>
      </w:r>
      <w:r>
        <w:tab/>
      </w:r>
      <w:r>
        <w:t>References are either specific (identified by date of publication, edition number, version number, etc.) or non</w:t>
      </w:r>
      <w:r>
        <w:noBreakHyphen/>
      </w:r>
      <w:r>
        <w:t>specific.</w:t>
      </w:r>
    </w:p>
    <w:p w14:paraId="1C98C1AA">
      <w:pPr>
        <w:pStyle w:val="110"/>
      </w:pPr>
      <w:r>
        <w:t>-</w:t>
      </w:r>
      <w:r>
        <w:tab/>
      </w:r>
      <w:r>
        <w:t>For a specific reference, subsequent revisions do not apply.</w:t>
      </w:r>
    </w:p>
    <w:p w14:paraId="453E13B4">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56CC1">
      <w:pPr>
        <w:pStyle w:val="106"/>
      </w:pPr>
      <w:bookmarkStart w:id="25" w:name="definitions"/>
      <w:bookmarkEnd w:id="25"/>
      <w:r>
        <w:t>[1]</w:t>
      </w:r>
      <w:r>
        <w:tab/>
      </w:r>
      <w:r>
        <w:t>3GPP TR 21.905: "Vocabulary for 3GPP Specifications".</w:t>
      </w:r>
    </w:p>
    <w:p w14:paraId="2963B68E">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540A8140">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3C406260">
      <w:pPr>
        <w:pStyle w:val="106"/>
      </w:pPr>
      <w:r>
        <w:t>[</w:t>
      </w:r>
      <w:r>
        <w:rPr>
          <w:lang w:eastAsia="zh-CN"/>
        </w:rPr>
        <w:t>4</w:t>
      </w:r>
      <w:r>
        <w:t>]</w:t>
      </w:r>
      <w:r>
        <w:tab/>
      </w:r>
      <w:r>
        <w:t>3GPP TS 29.500: "5G System; Technical Realization of Service Based Architecture; Stage 3".</w:t>
      </w:r>
    </w:p>
    <w:p w14:paraId="5B05AC32">
      <w:pPr>
        <w:pStyle w:val="106"/>
      </w:pPr>
      <w:r>
        <w:t>[</w:t>
      </w:r>
      <w:r>
        <w:rPr>
          <w:lang w:eastAsia="zh-CN"/>
        </w:rPr>
        <w:t>5</w:t>
      </w:r>
      <w:r>
        <w:t>]</w:t>
      </w:r>
      <w:r>
        <w:tab/>
      </w:r>
      <w:r>
        <w:t>3GPP TS 29.571: "5G System; Common Data Types for Service Based Interfaces Stage 3".</w:t>
      </w:r>
    </w:p>
    <w:p w14:paraId="08CAB20E">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1F3813DC">
      <w:pPr>
        <w:pStyle w:val="106"/>
      </w:pPr>
      <w:r>
        <w:t>[7]</w:t>
      </w:r>
      <w:r>
        <w:tab/>
      </w:r>
      <w:r>
        <w:t>3GPP TS 23.222: "Functional architecture and information flows to support Common API Framework for 3GPP Northbound APIs; Stage 2".</w:t>
      </w:r>
    </w:p>
    <w:p w14:paraId="33939703">
      <w:pPr>
        <w:pStyle w:val="106"/>
      </w:pPr>
      <w:r>
        <w:t>[8]</w:t>
      </w:r>
      <w:r>
        <w:tab/>
      </w:r>
      <w:r>
        <w:t>3GPP TS 29.222: "Common API Framework for 3GPP Northbound APIs; Stage 3".</w:t>
      </w:r>
    </w:p>
    <w:p w14:paraId="603C73C3">
      <w:pPr>
        <w:pStyle w:val="106"/>
      </w:pPr>
      <w:r>
        <w:t>[9]</w:t>
      </w:r>
      <w:r>
        <w:tab/>
      </w:r>
      <w:r>
        <w:t>3GPP TS 29.501: "5G System; Principles and Guidelines for Services Definition; Stage 3".</w:t>
      </w:r>
    </w:p>
    <w:p w14:paraId="6461ADCA">
      <w:pPr>
        <w:pStyle w:val="106"/>
      </w:pPr>
      <w:r>
        <w:t>[10]</w:t>
      </w:r>
      <w:r>
        <w:tab/>
      </w:r>
      <w:r>
        <w:t>IETF RFC 9112: "HTTP/1.1".</w:t>
      </w:r>
    </w:p>
    <w:p w14:paraId="328D12B1">
      <w:pPr>
        <w:pStyle w:val="106"/>
      </w:pPr>
      <w:r>
        <w:t>[11]</w:t>
      </w:r>
      <w:r>
        <w:tab/>
      </w:r>
      <w:r>
        <w:t>IETF RFC 9110: "HTTP Semantics"</w:t>
      </w:r>
    </w:p>
    <w:p w14:paraId="150EC93C">
      <w:pPr>
        <w:pStyle w:val="106"/>
      </w:pPr>
      <w:r>
        <w:t>[12]</w:t>
      </w:r>
      <w:r>
        <w:tab/>
      </w:r>
      <w:r>
        <w:t>Void.</w:t>
      </w:r>
    </w:p>
    <w:p w14:paraId="6DB7D97F">
      <w:pPr>
        <w:pStyle w:val="106"/>
      </w:pPr>
      <w:r>
        <w:t>[13]</w:t>
      </w:r>
      <w:r>
        <w:tab/>
      </w:r>
      <w:r>
        <w:t>Void.</w:t>
      </w:r>
    </w:p>
    <w:p w14:paraId="2FD34A48">
      <w:pPr>
        <w:pStyle w:val="106"/>
      </w:pPr>
      <w:r>
        <w:t>[14]</w:t>
      </w:r>
      <w:r>
        <w:tab/>
      </w:r>
      <w:r>
        <w:t>IETF RFC 9111: Caching".</w:t>
      </w:r>
    </w:p>
    <w:p w14:paraId="53F75153">
      <w:pPr>
        <w:pStyle w:val="106"/>
      </w:pPr>
      <w:r>
        <w:t>[15]</w:t>
      </w:r>
      <w:r>
        <w:tab/>
      </w:r>
      <w:r>
        <w:t>Void</w:t>
      </w:r>
    </w:p>
    <w:p w14:paraId="69810D79">
      <w:pPr>
        <w:pStyle w:val="106"/>
      </w:pPr>
      <w:r>
        <w:t>[16]</w:t>
      </w:r>
      <w:r>
        <w:tab/>
      </w:r>
      <w:r>
        <w:t>IETF RFC 9113: HTTP/2".</w:t>
      </w:r>
    </w:p>
    <w:p w14:paraId="0498D278">
      <w:pPr>
        <w:pStyle w:val="106"/>
        <w:rPr>
          <w:lang w:eastAsia="zh-CN"/>
        </w:rPr>
      </w:pPr>
      <w:r>
        <w:t>[17]</w:t>
      </w:r>
      <w:r>
        <w:tab/>
      </w:r>
      <w:r>
        <w:t>IETF RFC 8259: "The JavaScript Object Notation (JSON) Data Interchange Format".</w:t>
      </w:r>
    </w:p>
    <w:p w14:paraId="6858894A">
      <w:pPr>
        <w:pStyle w:val="106"/>
        <w:rPr>
          <w:lang w:eastAsia="zh-CN"/>
        </w:rPr>
      </w:pPr>
      <w:r>
        <w:t>[18]</w:t>
      </w:r>
      <w:r>
        <w:tab/>
      </w:r>
      <w:r>
        <w:t>3GPP TR 21.900: "Technical Specification Group working methods".</w:t>
      </w:r>
    </w:p>
    <w:p w14:paraId="1835D70F">
      <w:pPr>
        <w:pStyle w:val="106"/>
      </w:pPr>
      <w:r>
        <w:t>[19]</w:t>
      </w:r>
      <w:r>
        <w:tab/>
      </w:r>
      <w:r>
        <w:t>3GPP TR 33.862: "Study on security aspects of the Message Service for MIoT over the 5G System (MSGin5G)".</w:t>
      </w:r>
    </w:p>
    <w:p w14:paraId="5FE03931">
      <w:pPr>
        <w:pStyle w:val="106"/>
      </w:pPr>
      <w:r>
        <w:t>[20]</w:t>
      </w:r>
      <w:r>
        <w:tab/>
      </w:r>
      <w:r>
        <w:t>3GPP TS 33.501: "Security architecture and procedures for 5G system".</w:t>
      </w:r>
    </w:p>
    <w:p w14:paraId="05C94989">
      <w:pPr>
        <w:pStyle w:val="106"/>
      </w:pPr>
      <w:r>
        <w:t>[21]</w:t>
      </w:r>
      <w:r>
        <w:tab/>
      </w:r>
      <w:r>
        <w:t>IETF RFC 6749: "The OAuth 2.0 Authorization Framework".</w:t>
      </w:r>
    </w:p>
    <w:p w14:paraId="51E1C402">
      <w:pPr>
        <w:pStyle w:val="106"/>
        <w:rPr>
          <w:lang w:eastAsia="zh-CN"/>
        </w:rPr>
      </w:pPr>
      <w:r>
        <w:t>[22]</w:t>
      </w:r>
      <w:r>
        <w:tab/>
      </w:r>
      <w:r>
        <w:t>3GPP TS 33.122: "Security Aspects of Common API Framework for 3GPP Northbound APIs".</w:t>
      </w:r>
    </w:p>
    <w:p w14:paraId="1E4DE819">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7EE206E3">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64B2F473">
      <w:pPr>
        <w:pStyle w:val="3"/>
      </w:pPr>
      <w:bookmarkStart w:id="26" w:name="_Toc162005423"/>
      <w:r>
        <w:t>3</w:t>
      </w:r>
      <w:r>
        <w:tab/>
      </w:r>
      <w:r>
        <w:t>Definitions of terms, symbols and abbreviations</w:t>
      </w:r>
      <w:bookmarkEnd w:id="26"/>
    </w:p>
    <w:p w14:paraId="02F39356">
      <w:pPr>
        <w:pStyle w:val="4"/>
      </w:pPr>
      <w:bookmarkStart w:id="27" w:name="_Toc162005424"/>
      <w:r>
        <w:t>3.1</w:t>
      </w:r>
      <w:r>
        <w:tab/>
      </w:r>
      <w:r>
        <w:t>Terms</w:t>
      </w:r>
      <w:bookmarkEnd w:id="27"/>
    </w:p>
    <w:p w14:paraId="5E5010CD">
      <w:r>
        <w:t>For the purposes of the present document, the terms given in 3GPP TR 21.905 [1] and the following apply. A term defined in the present document takes precedence over the definition of the same term, if any, in 3GPP TR 21.905 [1].</w:t>
      </w:r>
    </w:p>
    <w:p w14:paraId="1C4F5C44">
      <w:r>
        <w:t>For the purposes of the present document, the following terms and its definitions given in 3GPP TS 23.554 [</w:t>
      </w:r>
      <w:r>
        <w:rPr>
          <w:lang w:eastAsia="zh-CN"/>
        </w:rPr>
        <w:t>2</w:t>
      </w:r>
      <w:r>
        <w:t>] shall apply:</w:t>
      </w:r>
    </w:p>
    <w:p w14:paraId="1B9A47FC">
      <w:pPr>
        <w:pStyle w:val="109"/>
        <w:rPr>
          <w:lang w:eastAsia="zh-CN"/>
        </w:rPr>
      </w:pPr>
      <w:r>
        <w:rPr>
          <w:lang w:eastAsia="zh-CN"/>
        </w:rPr>
        <w:t>MSGin5G Service</w:t>
      </w:r>
    </w:p>
    <w:p w14:paraId="5B38424E">
      <w:pPr>
        <w:pStyle w:val="109"/>
        <w:rPr>
          <w:lang w:eastAsia="zh-CN"/>
        </w:rPr>
      </w:pPr>
      <w:r>
        <w:rPr>
          <w:lang w:eastAsia="zh-CN"/>
        </w:rPr>
        <w:t>MSGin5G message</w:t>
      </w:r>
    </w:p>
    <w:p w14:paraId="086AF9CB">
      <w:pPr>
        <w:pStyle w:val="109"/>
        <w:rPr>
          <w:lang w:eastAsia="zh-CN"/>
        </w:rPr>
      </w:pPr>
      <w:r>
        <w:rPr>
          <w:lang w:eastAsia="zh-CN"/>
        </w:rPr>
        <w:t>MSGin5G UE</w:t>
      </w:r>
    </w:p>
    <w:p w14:paraId="5688C2F5">
      <w:pPr>
        <w:pStyle w:val="109"/>
        <w:rPr>
          <w:lang w:eastAsia="zh-CN"/>
        </w:rPr>
      </w:pPr>
      <w:r>
        <w:rPr>
          <w:lang w:eastAsia="zh-CN"/>
        </w:rPr>
        <w:t>MSGin5G Group</w:t>
      </w:r>
    </w:p>
    <w:p w14:paraId="718DBD05">
      <w:pPr>
        <w:pStyle w:val="109"/>
        <w:rPr>
          <w:lang w:eastAsia="zh-CN"/>
        </w:rPr>
      </w:pPr>
      <w:r>
        <w:rPr>
          <w:lang w:eastAsia="zh-CN"/>
        </w:rPr>
        <w:t>MSGin5G Client</w:t>
      </w:r>
    </w:p>
    <w:p w14:paraId="4FAAF785">
      <w:pPr>
        <w:pStyle w:val="109"/>
        <w:rPr>
          <w:lang w:eastAsia="zh-CN"/>
        </w:rPr>
      </w:pPr>
      <w:r>
        <w:rPr>
          <w:lang w:eastAsia="zh-CN"/>
        </w:rPr>
        <w:t>MSGin5G Server</w:t>
      </w:r>
    </w:p>
    <w:p w14:paraId="4BFC32E5">
      <w:pPr>
        <w:pStyle w:val="109"/>
        <w:rPr>
          <w:lang w:eastAsia="zh-CN"/>
        </w:rPr>
      </w:pPr>
      <w:r>
        <w:rPr>
          <w:lang w:eastAsia="zh-CN"/>
        </w:rPr>
        <w:t>Legacy 3GPP Message Gateway</w:t>
      </w:r>
    </w:p>
    <w:p w14:paraId="384488CD">
      <w:pPr>
        <w:pStyle w:val="109"/>
        <w:rPr>
          <w:lang w:eastAsia="zh-CN"/>
        </w:rPr>
      </w:pPr>
      <w:r>
        <w:rPr>
          <w:lang w:eastAsia="zh-CN"/>
        </w:rPr>
        <w:t>Non-3GPP Message Gateway</w:t>
      </w:r>
    </w:p>
    <w:p w14:paraId="07401DDC">
      <w:pPr>
        <w:pStyle w:val="109"/>
        <w:rPr>
          <w:lang w:eastAsia="zh-CN"/>
        </w:rPr>
      </w:pPr>
      <w:r>
        <w:rPr>
          <w:rFonts w:hint="eastAsia"/>
          <w:lang w:eastAsia="zh-CN"/>
        </w:rPr>
        <w:t>Broadcast Message Gateway</w:t>
      </w:r>
    </w:p>
    <w:p w14:paraId="4DB81FA9">
      <w:pPr>
        <w:pStyle w:val="109"/>
        <w:rPr>
          <w:lang w:eastAsia="zh-CN"/>
        </w:rPr>
      </w:pPr>
      <w:r>
        <w:rPr>
          <w:lang w:eastAsia="zh-CN"/>
        </w:rPr>
        <w:t>Legacy 3GPP UE</w:t>
      </w:r>
    </w:p>
    <w:p w14:paraId="38404C8E">
      <w:pPr>
        <w:pStyle w:val="109"/>
        <w:rPr>
          <w:lang w:eastAsia="zh-CN"/>
        </w:rPr>
      </w:pPr>
      <w:r>
        <w:rPr>
          <w:lang w:eastAsia="zh-CN"/>
        </w:rPr>
        <w:t>Non-3GPP UE</w:t>
      </w:r>
    </w:p>
    <w:p w14:paraId="2E4482BC">
      <w:pPr>
        <w:pStyle w:val="109"/>
        <w:rPr>
          <w:lang w:eastAsia="zh-CN"/>
        </w:rPr>
      </w:pPr>
      <w:r>
        <w:rPr>
          <w:lang w:eastAsia="zh-CN"/>
        </w:rPr>
        <w:t>Point-to-Point messaging</w:t>
      </w:r>
    </w:p>
    <w:p w14:paraId="2DC7EA4D">
      <w:pPr>
        <w:pStyle w:val="109"/>
        <w:rPr>
          <w:lang w:eastAsia="zh-CN"/>
        </w:rPr>
      </w:pPr>
      <w:r>
        <w:rPr>
          <w:lang w:eastAsia="zh-CN"/>
        </w:rPr>
        <w:t>Point-to-Application messaging</w:t>
      </w:r>
    </w:p>
    <w:p w14:paraId="6DFE9AD8">
      <w:pPr>
        <w:pStyle w:val="109"/>
        <w:rPr>
          <w:lang w:eastAsia="zh-CN"/>
        </w:rPr>
      </w:pPr>
      <w:r>
        <w:rPr>
          <w:lang w:eastAsia="zh-CN"/>
        </w:rPr>
        <w:t>Application-to-Point messaging</w:t>
      </w:r>
    </w:p>
    <w:p w14:paraId="7654B952">
      <w:pPr>
        <w:pStyle w:val="109"/>
        <w:rPr>
          <w:lang w:eastAsia="zh-CN"/>
        </w:rPr>
      </w:pPr>
      <w:r>
        <w:rPr>
          <w:lang w:eastAsia="zh-CN"/>
        </w:rPr>
        <w:t>Group messaging</w:t>
      </w:r>
    </w:p>
    <w:p w14:paraId="1E54F493">
      <w:pPr>
        <w:pStyle w:val="109"/>
        <w:rPr>
          <w:lang w:eastAsia="zh-CN"/>
        </w:rPr>
      </w:pPr>
      <w:r>
        <w:rPr>
          <w:lang w:eastAsia="zh-CN"/>
        </w:rPr>
        <w:t>Broadcast messaging</w:t>
      </w:r>
    </w:p>
    <w:p w14:paraId="7FAC881F">
      <w:pPr>
        <w:pStyle w:val="109"/>
        <w:rPr>
          <w:lang w:eastAsia="zh-CN"/>
        </w:rPr>
      </w:pPr>
      <w:r>
        <w:rPr>
          <w:lang w:eastAsia="zh-CN"/>
        </w:rPr>
        <w:t>Messaging Topic</w:t>
      </w:r>
    </w:p>
    <w:p w14:paraId="755598D9">
      <w:pPr>
        <w:pStyle w:val="109"/>
        <w:rPr>
          <w:lang w:eastAsia="zh-CN"/>
        </w:rPr>
      </w:pPr>
      <w:r>
        <w:rPr>
          <w:lang w:eastAsia="zh-CN"/>
        </w:rPr>
        <w:t>Message Gateway</w:t>
      </w:r>
    </w:p>
    <w:p w14:paraId="00F4B026">
      <w:pPr>
        <w:pStyle w:val="109"/>
        <w:rPr>
          <w:lang w:eastAsia="zh-CN"/>
        </w:rPr>
      </w:pPr>
      <w:r>
        <w:rPr>
          <w:rFonts w:hint="eastAsia"/>
          <w:lang w:eastAsia="zh-CN"/>
        </w:rPr>
        <w:t>Broadcast Area</w:t>
      </w:r>
    </w:p>
    <w:p w14:paraId="02931F58">
      <w:pPr>
        <w:pStyle w:val="4"/>
      </w:pPr>
      <w:bookmarkStart w:id="28" w:name="_Toc162005425"/>
      <w:r>
        <w:t>3.2</w:t>
      </w:r>
      <w:r>
        <w:tab/>
      </w:r>
      <w:r>
        <w:t>Symbols</w:t>
      </w:r>
      <w:bookmarkEnd w:id="28"/>
    </w:p>
    <w:p w14:paraId="0566BBAE">
      <w:pPr>
        <w:keepNext/>
      </w:pPr>
      <w:r>
        <w:t>For the purposes of the present document, the following symbols apply:</w:t>
      </w:r>
    </w:p>
    <w:p w14:paraId="6AACC606">
      <w:pPr>
        <w:pStyle w:val="109"/>
      </w:pPr>
      <w:r>
        <w:t>&lt;symbol&gt;</w:t>
      </w:r>
      <w:r>
        <w:tab/>
      </w:r>
      <w:r>
        <w:t>&lt;Explanation&gt;</w:t>
      </w:r>
    </w:p>
    <w:p w14:paraId="7B28EE0A">
      <w:pPr>
        <w:pStyle w:val="109"/>
      </w:pPr>
    </w:p>
    <w:p w14:paraId="46A37212">
      <w:pPr>
        <w:pStyle w:val="4"/>
      </w:pPr>
      <w:bookmarkStart w:id="29" w:name="_Toc162005426"/>
      <w:r>
        <w:t>3.3</w:t>
      </w:r>
      <w:r>
        <w:tab/>
      </w:r>
      <w:r>
        <w:t>Abbreviations</w:t>
      </w:r>
      <w:bookmarkEnd w:id="29"/>
    </w:p>
    <w:p w14:paraId="157FA9C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4C76A2">
      <w:pPr>
        <w:pStyle w:val="109"/>
        <w:rPr>
          <w:lang w:eastAsia="zh-CN"/>
        </w:rPr>
      </w:pPr>
      <w:r>
        <w:t>AS</w:t>
      </w:r>
      <w:r>
        <w:tab/>
      </w:r>
      <w:r>
        <w:t>Application Server</w:t>
      </w:r>
    </w:p>
    <w:p w14:paraId="31766561">
      <w:pPr>
        <w:pStyle w:val="109"/>
        <w:rPr>
          <w:lang w:eastAsia="zh-CN"/>
        </w:rPr>
      </w:pPr>
      <w:r>
        <w:rPr>
          <w:rFonts w:hint="eastAsia"/>
          <w:lang w:eastAsia="zh-CN"/>
        </w:rPr>
        <w:t>BC</w:t>
      </w:r>
      <w:r>
        <w:tab/>
      </w:r>
      <w:r>
        <w:rPr>
          <w:rFonts w:hint="eastAsia"/>
          <w:lang w:eastAsia="zh-CN"/>
        </w:rPr>
        <w:t>Broadcast</w:t>
      </w:r>
    </w:p>
    <w:p w14:paraId="74FCCF41">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5E86F5B2">
      <w:pPr>
        <w:pStyle w:val="109"/>
      </w:pPr>
      <w:r>
        <w:t>CAPIF</w:t>
      </w:r>
      <w:r>
        <w:tab/>
      </w:r>
      <w:r>
        <w:t>Common API Framework</w:t>
      </w:r>
    </w:p>
    <w:p w14:paraId="311B31E9">
      <w:pPr>
        <w:pStyle w:val="109"/>
        <w:rPr>
          <w:lang w:val="en-US" w:eastAsia="zh-CN"/>
        </w:rPr>
      </w:pPr>
      <w:r>
        <w:rPr>
          <w:rFonts w:hint="eastAsia"/>
          <w:lang w:val="en-US" w:eastAsia="zh-CN"/>
        </w:rPr>
        <w:t>L3G</w:t>
      </w:r>
      <w:r>
        <w:tab/>
      </w:r>
      <w:r>
        <w:rPr>
          <w:rFonts w:hint="eastAsia"/>
          <w:lang w:val="en-US" w:eastAsia="zh-CN"/>
        </w:rPr>
        <w:t>Legacy 3GPP Message Gateway</w:t>
      </w:r>
    </w:p>
    <w:p w14:paraId="23233AEA">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5414A392">
      <w:pPr>
        <w:rPr>
          <w:lang w:val="en-US" w:eastAsia="zh-CN"/>
        </w:rPr>
      </w:pPr>
    </w:p>
    <w:p w14:paraId="19AF4AE2">
      <w:pPr>
        <w:pStyle w:val="3"/>
      </w:pPr>
      <w:bookmarkStart w:id="30" w:name="clause4"/>
      <w:bookmarkEnd w:id="30"/>
      <w:bookmarkStart w:id="31" w:name="_Toc162005427"/>
      <w:r>
        <w:t>4</w:t>
      </w:r>
      <w:r>
        <w:tab/>
      </w:r>
      <w:r>
        <w:t>Overview</w:t>
      </w:r>
      <w:bookmarkEnd w:id="31"/>
    </w:p>
    <w:p w14:paraId="6DB10D55">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208A0BB">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FD0D0D2">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529FDEE0">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821E41D">
      <w:pPr>
        <w:pStyle w:val="110"/>
      </w:pPr>
      <w:r>
        <w:t>2.</w:t>
      </w:r>
      <w:r>
        <w:tab/>
      </w:r>
      <w:r>
        <w:t>Interconnecting two different messaging delivery mechanisms and assure the message integrity between different message delivery mechanisms, provided by Message Gateway.</w:t>
      </w:r>
    </w:p>
    <w:p w14:paraId="02B3E34A">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1C694A41">
      <w:pPr>
        <w:pStyle w:val="3"/>
      </w:pPr>
      <w:bookmarkStart w:id="33" w:name="_Toc162005428"/>
      <w:bookmarkStart w:id="34" w:name="_Toc93878862"/>
      <w:bookmarkStart w:id="35" w:name="_Toc97197060"/>
      <w:bookmarkStart w:id="36" w:name="_Toc83768234"/>
      <w:bookmarkStart w:id="37" w:name="_Toc96996654"/>
      <w:r>
        <w:rPr>
          <w:lang w:eastAsia="zh-CN"/>
        </w:rPr>
        <w:t>5</w:t>
      </w:r>
      <w:r>
        <w:rPr>
          <w:lang w:eastAsia="zh-CN"/>
        </w:rPr>
        <w:tab/>
      </w:r>
      <w:r>
        <w:t>Services offered by the MSGin5G Servers</w:t>
      </w:r>
      <w:bookmarkEnd w:id="33"/>
      <w:bookmarkEnd w:id="34"/>
      <w:bookmarkEnd w:id="35"/>
      <w:bookmarkEnd w:id="36"/>
      <w:bookmarkEnd w:id="37"/>
    </w:p>
    <w:p w14:paraId="41B3182D">
      <w:pPr>
        <w:pStyle w:val="4"/>
        <w:rPr>
          <w:lang w:eastAsia="zh-CN"/>
        </w:rPr>
      </w:pPr>
      <w:bookmarkStart w:id="38" w:name="_Toc93878863"/>
      <w:bookmarkStart w:id="39" w:name="_Toc96996655"/>
      <w:bookmarkStart w:id="40" w:name="_Toc97197061"/>
      <w:bookmarkStart w:id="41" w:name="_Toc83768235"/>
      <w:bookmarkStart w:id="42" w:name="_Toc162005429"/>
      <w:r>
        <w:t>5.1</w:t>
      </w:r>
      <w:r>
        <w:tab/>
      </w:r>
      <w:r>
        <w:rPr>
          <w:lang w:eastAsia="zh-CN"/>
        </w:rPr>
        <w:t>Introduction</w:t>
      </w:r>
      <w:bookmarkEnd w:id="38"/>
      <w:bookmarkEnd w:id="39"/>
      <w:bookmarkEnd w:id="40"/>
      <w:bookmarkEnd w:id="41"/>
      <w:bookmarkEnd w:id="42"/>
    </w:p>
    <w:p w14:paraId="62308039">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1FBC276E">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882A5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5490507E">
            <w:pPr>
              <w:pStyle w:val="103"/>
            </w:pPr>
            <w:r>
              <w:t>Service Name</w:t>
            </w:r>
          </w:p>
        </w:tc>
        <w:tc>
          <w:tcPr>
            <w:tcW w:w="3332" w:type="dxa"/>
            <w:shd w:val="clear" w:color="auto" w:fill="C0C0C0"/>
          </w:tcPr>
          <w:p w14:paraId="74DD2A51">
            <w:pPr>
              <w:pStyle w:val="103"/>
            </w:pPr>
            <w:r>
              <w:t>Service Operations</w:t>
            </w:r>
          </w:p>
        </w:tc>
        <w:tc>
          <w:tcPr>
            <w:tcW w:w="2790" w:type="dxa"/>
            <w:shd w:val="clear" w:color="auto" w:fill="C0C0C0"/>
          </w:tcPr>
          <w:p w14:paraId="0095AECD">
            <w:pPr>
              <w:pStyle w:val="103"/>
            </w:pPr>
            <w:r>
              <w:t>Operation</w:t>
            </w:r>
          </w:p>
          <w:p w14:paraId="6036D7B6">
            <w:pPr>
              <w:pStyle w:val="103"/>
            </w:pPr>
            <w:r>
              <w:t>Semantics</w:t>
            </w:r>
          </w:p>
        </w:tc>
        <w:tc>
          <w:tcPr>
            <w:tcW w:w="2160" w:type="dxa"/>
            <w:shd w:val="clear" w:color="auto" w:fill="C0C0C0"/>
          </w:tcPr>
          <w:p w14:paraId="1BBF64F4">
            <w:pPr>
              <w:pStyle w:val="103"/>
            </w:pPr>
            <w:r>
              <w:t>Example Consumer(s)</w:t>
            </w:r>
          </w:p>
        </w:tc>
      </w:tr>
      <w:tr w14:paraId="66C3D1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1073520D">
            <w:pPr>
              <w:pStyle w:val="102"/>
            </w:pPr>
            <w:r>
              <w:t>MSGS_ASRegistration</w:t>
            </w:r>
          </w:p>
        </w:tc>
        <w:tc>
          <w:tcPr>
            <w:tcW w:w="3332" w:type="dxa"/>
          </w:tcPr>
          <w:p w14:paraId="518A683B">
            <w:pPr>
              <w:pStyle w:val="102"/>
            </w:pPr>
            <w:r>
              <w:t>MSGS_ASRegistration_Request</w:t>
            </w:r>
          </w:p>
        </w:tc>
        <w:tc>
          <w:tcPr>
            <w:tcW w:w="2790" w:type="dxa"/>
            <w:vMerge w:val="restart"/>
          </w:tcPr>
          <w:p w14:paraId="579A6538">
            <w:pPr>
              <w:pStyle w:val="102"/>
            </w:pPr>
            <w:r>
              <w:t>Request/Response</w:t>
            </w:r>
          </w:p>
        </w:tc>
        <w:tc>
          <w:tcPr>
            <w:tcW w:w="2160" w:type="dxa"/>
            <w:vMerge w:val="restart"/>
          </w:tcPr>
          <w:p w14:paraId="7C7AC3E9">
            <w:pPr>
              <w:pStyle w:val="102"/>
            </w:pPr>
            <w:r>
              <w:t>AS</w:t>
            </w:r>
          </w:p>
        </w:tc>
      </w:tr>
      <w:tr w14:paraId="3EB01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186B1DB">
            <w:pPr>
              <w:pStyle w:val="102"/>
            </w:pPr>
          </w:p>
        </w:tc>
        <w:tc>
          <w:tcPr>
            <w:tcW w:w="3332" w:type="dxa"/>
          </w:tcPr>
          <w:p w14:paraId="0BC2E7F4">
            <w:pPr>
              <w:pStyle w:val="102"/>
            </w:pPr>
            <w:r>
              <w:t>MSGS_ASRegistration_Deregister</w:t>
            </w:r>
          </w:p>
        </w:tc>
        <w:tc>
          <w:tcPr>
            <w:tcW w:w="2790" w:type="dxa"/>
            <w:vMerge w:val="continue"/>
          </w:tcPr>
          <w:p w14:paraId="6BF13039">
            <w:pPr>
              <w:pStyle w:val="102"/>
            </w:pPr>
          </w:p>
        </w:tc>
        <w:tc>
          <w:tcPr>
            <w:tcW w:w="2160" w:type="dxa"/>
            <w:vMerge w:val="continue"/>
          </w:tcPr>
          <w:p w14:paraId="754B54F7">
            <w:pPr>
              <w:pStyle w:val="102"/>
            </w:pPr>
          </w:p>
        </w:tc>
      </w:tr>
      <w:tr w14:paraId="4D1B44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743F3BF">
            <w:pPr>
              <w:pStyle w:val="102"/>
            </w:pPr>
            <w:r>
              <w:t>MSGS_MSGDelivery</w:t>
            </w:r>
          </w:p>
        </w:tc>
        <w:tc>
          <w:tcPr>
            <w:tcW w:w="3332" w:type="dxa"/>
          </w:tcPr>
          <w:p w14:paraId="6DBE57A9">
            <w:pPr>
              <w:pStyle w:val="102"/>
            </w:pPr>
            <w:r>
              <w:t>MSGS_MSGDelivery_ASODelivery</w:t>
            </w:r>
          </w:p>
        </w:tc>
        <w:tc>
          <w:tcPr>
            <w:tcW w:w="2790" w:type="dxa"/>
            <w:vMerge w:val="restart"/>
          </w:tcPr>
          <w:p w14:paraId="24EC268B">
            <w:pPr>
              <w:pStyle w:val="102"/>
            </w:pPr>
            <w:r>
              <w:t>Request/ Response</w:t>
            </w:r>
          </w:p>
        </w:tc>
        <w:tc>
          <w:tcPr>
            <w:tcW w:w="2160" w:type="dxa"/>
            <w:vMerge w:val="restart"/>
          </w:tcPr>
          <w:p w14:paraId="7C9E48CC">
            <w:pPr>
              <w:pStyle w:val="102"/>
            </w:pPr>
            <w:r>
              <w:t>AS, Legacy 3GPP Message Gateway, Non-3GPP Message Gateway</w:t>
            </w:r>
          </w:p>
        </w:tc>
      </w:tr>
      <w:tr w14:paraId="519697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03A0867">
            <w:pPr>
              <w:pStyle w:val="102"/>
            </w:pPr>
          </w:p>
        </w:tc>
        <w:tc>
          <w:tcPr>
            <w:tcW w:w="3332" w:type="dxa"/>
          </w:tcPr>
          <w:p w14:paraId="209A83CE">
            <w:pPr>
              <w:pStyle w:val="102"/>
            </w:pPr>
            <w:r>
              <w:t>MSGS_MSGDelivery_ASODeliveryReport</w:t>
            </w:r>
          </w:p>
        </w:tc>
        <w:tc>
          <w:tcPr>
            <w:tcW w:w="2790" w:type="dxa"/>
            <w:vMerge w:val="continue"/>
          </w:tcPr>
          <w:p w14:paraId="7E87D1A4">
            <w:pPr>
              <w:pStyle w:val="102"/>
            </w:pPr>
          </w:p>
        </w:tc>
        <w:tc>
          <w:tcPr>
            <w:tcW w:w="2160" w:type="dxa"/>
            <w:vMerge w:val="continue"/>
          </w:tcPr>
          <w:p w14:paraId="0E08E10C">
            <w:pPr>
              <w:pStyle w:val="102"/>
            </w:pPr>
          </w:p>
        </w:tc>
      </w:tr>
      <w:tr w14:paraId="670810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FD52B93">
            <w:pPr>
              <w:pStyle w:val="102"/>
            </w:pPr>
          </w:p>
        </w:tc>
        <w:tc>
          <w:tcPr>
            <w:tcW w:w="3332" w:type="dxa"/>
          </w:tcPr>
          <w:p w14:paraId="6BCEF200">
            <w:pPr>
              <w:pStyle w:val="102"/>
            </w:pPr>
            <w:r>
              <w:t>MSGS_MSGDelivery_UEODelivery</w:t>
            </w:r>
          </w:p>
        </w:tc>
        <w:tc>
          <w:tcPr>
            <w:tcW w:w="2790" w:type="dxa"/>
            <w:vMerge w:val="continue"/>
          </w:tcPr>
          <w:p w14:paraId="3FCFE7AC">
            <w:pPr>
              <w:pStyle w:val="102"/>
            </w:pPr>
          </w:p>
        </w:tc>
        <w:tc>
          <w:tcPr>
            <w:tcW w:w="2160" w:type="dxa"/>
            <w:vMerge w:val="continue"/>
          </w:tcPr>
          <w:p w14:paraId="2B671936">
            <w:pPr>
              <w:pStyle w:val="102"/>
            </w:pPr>
          </w:p>
        </w:tc>
      </w:tr>
      <w:tr w14:paraId="220E97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2018D130">
            <w:pPr>
              <w:pStyle w:val="102"/>
            </w:pPr>
          </w:p>
        </w:tc>
        <w:tc>
          <w:tcPr>
            <w:tcW w:w="3332" w:type="dxa"/>
          </w:tcPr>
          <w:p w14:paraId="0B38ADD8">
            <w:pPr>
              <w:pStyle w:val="102"/>
            </w:pPr>
            <w:r>
              <w:t>MSGS_MSGDelivery_UEODeliveryReport</w:t>
            </w:r>
          </w:p>
        </w:tc>
        <w:tc>
          <w:tcPr>
            <w:tcW w:w="2790" w:type="dxa"/>
            <w:vMerge w:val="continue"/>
          </w:tcPr>
          <w:p w14:paraId="00754D94">
            <w:pPr>
              <w:pStyle w:val="102"/>
            </w:pPr>
          </w:p>
        </w:tc>
        <w:tc>
          <w:tcPr>
            <w:tcW w:w="2160" w:type="dxa"/>
            <w:vMerge w:val="continue"/>
          </w:tcPr>
          <w:p w14:paraId="4E5A9D4D">
            <w:pPr>
              <w:pStyle w:val="102"/>
            </w:pPr>
          </w:p>
        </w:tc>
      </w:tr>
      <w:tr w14:paraId="57F3F0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497AB83C">
            <w:pPr>
              <w:pStyle w:val="102"/>
            </w:pPr>
            <w:r>
              <w:t>MSGS</w:t>
            </w:r>
            <w:r>
              <w:rPr>
                <w:rFonts w:hint="eastAsia"/>
              </w:rPr>
              <w:t>_TopiclistEvent</w:t>
            </w:r>
          </w:p>
        </w:tc>
        <w:tc>
          <w:tcPr>
            <w:tcW w:w="3332" w:type="dxa"/>
          </w:tcPr>
          <w:p w14:paraId="432FCCD4">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687DA7B2">
            <w:pPr>
              <w:pStyle w:val="102"/>
            </w:pPr>
            <w:r>
              <w:rPr>
                <w:rFonts w:hint="eastAsia"/>
                <w:lang w:val="en-US" w:eastAsia="zh-CN"/>
              </w:rPr>
              <w:t>Subscribe/Notify</w:t>
            </w:r>
          </w:p>
        </w:tc>
        <w:tc>
          <w:tcPr>
            <w:tcW w:w="2160" w:type="dxa"/>
            <w:vMerge w:val="restart"/>
          </w:tcPr>
          <w:p w14:paraId="32873518">
            <w:pPr>
              <w:pStyle w:val="102"/>
            </w:pPr>
            <w:r>
              <w:rPr>
                <w:rFonts w:hint="eastAsia"/>
              </w:rPr>
              <w:t>MSGin5G Server</w:t>
            </w:r>
          </w:p>
        </w:tc>
      </w:tr>
      <w:tr w14:paraId="683C91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9207477">
            <w:pPr>
              <w:pStyle w:val="102"/>
            </w:pPr>
          </w:p>
        </w:tc>
        <w:tc>
          <w:tcPr>
            <w:tcW w:w="3332" w:type="dxa"/>
          </w:tcPr>
          <w:p w14:paraId="104047EF">
            <w:pPr>
              <w:pStyle w:val="102"/>
              <w:rPr>
                <w:lang w:val="en-US" w:eastAsia="zh-CN"/>
              </w:rPr>
            </w:pPr>
            <w:r>
              <w:rPr>
                <w:rFonts w:hint="eastAsia"/>
                <w:lang w:val="en-US" w:eastAsia="zh-CN"/>
              </w:rPr>
              <w:t>MSGS_TopiclistEvent_UnsubscribeMSGTopiclist</w:t>
            </w:r>
          </w:p>
        </w:tc>
        <w:tc>
          <w:tcPr>
            <w:tcW w:w="2790" w:type="dxa"/>
            <w:vMerge w:val="continue"/>
          </w:tcPr>
          <w:p w14:paraId="4FB62C86">
            <w:pPr>
              <w:pStyle w:val="102"/>
            </w:pPr>
          </w:p>
        </w:tc>
        <w:tc>
          <w:tcPr>
            <w:tcW w:w="2160" w:type="dxa"/>
            <w:vMerge w:val="continue"/>
          </w:tcPr>
          <w:p w14:paraId="1590C4EA">
            <w:pPr>
              <w:pStyle w:val="102"/>
            </w:pPr>
          </w:p>
        </w:tc>
      </w:tr>
      <w:tr w14:paraId="38183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E6852A0">
            <w:pPr>
              <w:pStyle w:val="102"/>
            </w:pPr>
          </w:p>
        </w:tc>
        <w:tc>
          <w:tcPr>
            <w:tcW w:w="3332" w:type="dxa"/>
          </w:tcPr>
          <w:p w14:paraId="173DD5AB">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220AADFB">
            <w:pPr>
              <w:pStyle w:val="102"/>
            </w:pPr>
          </w:p>
        </w:tc>
        <w:tc>
          <w:tcPr>
            <w:tcW w:w="2160" w:type="dxa"/>
            <w:vMerge w:val="continue"/>
          </w:tcPr>
          <w:p w14:paraId="59D48987">
            <w:pPr>
              <w:pStyle w:val="102"/>
            </w:pPr>
          </w:p>
        </w:tc>
      </w:tr>
      <w:tr w14:paraId="6DEDDA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64578C6">
            <w:pPr>
              <w:pStyle w:val="102"/>
            </w:pPr>
          </w:p>
        </w:tc>
        <w:tc>
          <w:tcPr>
            <w:tcW w:w="3332" w:type="dxa"/>
          </w:tcPr>
          <w:p w14:paraId="16DEFEA1">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1B945BDC">
            <w:pPr>
              <w:pStyle w:val="102"/>
            </w:pPr>
            <w:r>
              <w:rPr>
                <w:rFonts w:hint="eastAsia"/>
              </w:rPr>
              <w:t>Request/ Response</w:t>
            </w:r>
          </w:p>
        </w:tc>
        <w:tc>
          <w:tcPr>
            <w:tcW w:w="2160" w:type="dxa"/>
            <w:vMerge w:val="restart"/>
          </w:tcPr>
          <w:p w14:paraId="29C8447C">
            <w:pPr>
              <w:pStyle w:val="102"/>
            </w:pPr>
            <w:r>
              <w:rPr>
                <w:rFonts w:hint="eastAsia"/>
              </w:rPr>
              <w:t>MSGin5G Server</w:t>
            </w:r>
          </w:p>
        </w:tc>
      </w:tr>
      <w:tr w14:paraId="5A6AE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BE458FE">
            <w:pPr>
              <w:pStyle w:val="102"/>
            </w:pPr>
          </w:p>
        </w:tc>
        <w:tc>
          <w:tcPr>
            <w:tcW w:w="3332" w:type="dxa"/>
          </w:tcPr>
          <w:p w14:paraId="6E15144E">
            <w:pPr>
              <w:pStyle w:val="102"/>
            </w:pPr>
            <w:r>
              <w:rPr>
                <w:rFonts w:hint="eastAsia"/>
              </w:rPr>
              <w:t>MSGS_TopiclistEvent_UnsubscribeMSGTopic</w:t>
            </w:r>
          </w:p>
        </w:tc>
        <w:tc>
          <w:tcPr>
            <w:tcW w:w="2790" w:type="dxa"/>
            <w:vMerge w:val="continue"/>
          </w:tcPr>
          <w:p w14:paraId="13489C8F">
            <w:pPr>
              <w:pStyle w:val="102"/>
            </w:pPr>
          </w:p>
        </w:tc>
        <w:tc>
          <w:tcPr>
            <w:tcW w:w="2160" w:type="dxa"/>
            <w:vMerge w:val="continue"/>
          </w:tcPr>
          <w:p w14:paraId="7846A348">
            <w:pPr>
              <w:pStyle w:val="102"/>
            </w:pPr>
          </w:p>
        </w:tc>
      </w:tr>
    </w:tbl>
    <w:p w14:paraId="56F58C87">
      <w:pPr>
        <w:rPr>
          <w:lang w:eastAsia="zh-CN"/>
        </w:rPr>
      </w:pPr>
    </w:p>
    <w:p w14:paraId="65484816">
      <w:pPr>
        <w:rPr>
          <w:lang w:eastAsia="zh-CN"/>
        </w:rPr>
      </w:pPr>
      <w:r>
        <w:rPr>
          <w:lang w:eastAsia="zh-CN"/>
        </w:rPr>
        <w:t>Table</w:t>
      </w:r>
      <w:r>
        <w:t> </w:t>
      </w:r>
      <w:r>
        <w:rPr>
          <w:lang w:eastAsia="zh-CN"/>
        </w:rPr>
        <w:t>5.1-2 summarizes the corresponding APIs defined in this specification.</w:t>
      </w:r>
    </w:p>
    <w:p w14:paraId="7E50738F">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63FEE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02F0F816">
            <w:pPr>
              <w:pStyle w:val="103"/>
            </w:pPr>
            <w:r>
              <w:t>Service Name</w:t>
            </w:r>
          </w:p>
        </w:tc>
        <w:tc>
          <w:tcPr>
            <w:tcW w:w="885" w:type="dxa"/>
            <w:shd w:val="clear" w:color="000000" w:fill="C0C0C0"/>
          </w:tcPr>
          <w:p w14:paraId="39CFBAFD">
            <w:pPr>
              <w:pStyle w:val="103"/>
            </w:pPr>
            <w:r>
              <w:t>Clause</w:t>
            </w:r>
          </w:p>
        </w:tc>
        <w:tc>
          <w:tcPr>
            <w:tcW w:w="1701" w:type="dxa"/>
            <w:shd w:val="clear" w:color="000000" w:fill="C0C0C0"/>
          </w:tcPr>
          <w:p w14:paraId="34FA9BF1">
            <w:pPr>
              <w:pStyle w:val="103"/>
            </w:pPr>
            <w:r>
              <w:t>Description</w:t>
            </w:r>
          </w:p>
        </w:tc>
        <w:tc>
          <w:tcPr>
            <w:tcW w:w="3209" w:type="dxa"/>
            <w:shd w:val="clear" w:color="000000" w:fill="C0C0C0"/>
          </w:tcPr>
          <w:p w14:paraId="1F573EAE">
            <w:pPr>
              <w:pStyle w:val="103"/>
            </w:pPr>
            <w:r>
              <w:t>OpenAPI Specification File</w:t>
            </w:r>
          </w:p>
        </w:tc>
        <w:tc>
          <w:tcPr>
            <w:tcW w:w="991" w:type="dxa"/>
            <w:shd w:val="clear" w:color="000000" w:fill="C0C0C0"/>
          </w:tcPr>
          <w:p w14:paraId="576F2CB8">
            <w:pPr>
              <w:pStyle w:val="103"/>
            </w:pPr>
            <w:r>
              <w:t>apiName</w:t>
            </w:r>
          </w:p>
        </w:tc>
        <w:tc>
          <w:tcPr>
            <w:tcW w:w="1470" w:type="dxa"/>
            <w:shd w:val="clear" w:color="000000" w:fill="C0C0C0"/>
          </w:tcPr>
          <w:p w14:paraId="7A53FC63">
            <w:pPr>
              <w:pStyle w:val="103"/>
            </w:pPr>
            <w:r>
              <w:t>Annex</w:t>
            </w:r>
          </w:p>
        </w:tc>
      </w:tr>
      <w:tr w14:paraId="17550D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D8B4BF3">
            <w:pPr>
              <w:pStyle w:val="102"/>
            </w:pPr>
            <w:r>
              <w:t>MSGS_ASRegistration</w:t>
            </w:r>
          </w:p>
        </w:tc>
        <w:tc>
          <w:tcPr>
            <w:tcW w:w="885" w:type="dxa"/>
            <w:shd w:val="clear" w:color="auto" w:fill="auto"/>
          </w:tcPr>
          <w:p w14:paraId="192B40D0">
            <w:pPr>
              <w:pStyle w:val="102"/>
            </w:pPr>
            <w:r>
              <w:t>8.1</w:t>
            </w:r>
          </w:p>
        </w:tc>
        <w:tc>
          <w:tcPr>
            <w:tcW w:w="1701" w:type="dxa"/>
            <w:shd w:val="clear" w:color="auto" w:fill="auto"/>
          </w:tcPr>
          <w:p w14:paraId="3CF2061E">
            <w:pPr>
              <w:pStyle w:val="102"/>
            </w:pPr>
            <w:r>
              <w:t>AS Registration Service</w:t>
            </w:r>
          </w:p>
        </w:tc>
        <w:tc>
          <w:tcPr>
            <w:tcW w:w="3209" w:type="dxa"/>
            <w:shd w:val="clear" w:color="auto" w:fill="auto"/>
          </w:tcPr>
          <w:p w14:paraId="33E9AB71">
            <w:pPr>
              <w:pStyle w:val="102"/>
            </w:pPr>
            <w:r>
              <w:t>TS29538_MSGS_ASRegistration.yaml</w:t>
            </w:r>
          </w:p>
        </w:tc>
        <w:tc>
          <w:tcPr>
            <w:tcW w:w="991" w:type="dxa"/>
            <w:shd w:val="clear" w:color="auto" w:fill="auto"/>
          </w:tcPr>
          <w:p w14:paraId="1664AD23">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082DA868">
            <w:pPr>
              <w:pStyle w:val="102"/>
            </w:pPr>
            <w:r>
              <w:t>A.2</w:t>
            </w:r>
          </w:p>
        </w:tc>
      </w:tr>
      <w:tr w14:paraId="05D938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B86A47F">
            <w:pPr>
              <w:pStyle w:val="102"/>
            </w:pPr>
            <w:r>
              <w:t>MSGS_MSGDelivery</w:t>
            </w:r>
          </w:p>
        </w:tc>
        <w:tc>
          <w:tcPr>
            <w:tcW w:w="885" w:type="dxa"/>
            <w:shd w:val="clear" w:color="auto" w:fill="auto"/>
          </w:tcPr>
          <w:p w14:paraId="3DD8792B">
            <w:pPr>
              <w:pStyle w:val="102"/>
            </w:pPr>
            <w:r>
              <w:t>8.2</w:t>
            </w:r>
          </w:p>
        </w:tc>
        <w:tc>
          <w:tcPr>
            <w:tcW w:w="1701" w:type="dxa"/>
            <w:shd w:val="clear" w:color="auto" w:fill="auto"/>
          </w:tcPr>
          <w:p w14:paraId="3E527CDA">
            <w:pPr>
              <w:pStyle w:val="102"/>
            </w:pPr>
            <w:r>
              <w:t>Message Delivery Service</w:t>
            </w:r>
          </w:p>
        </w:tc>
        <w:tc>
          <w:tcPr>
            <w:tcW w:w="3209" w:type="dxa"/>
            <w:shd w:val="clear" w:color="auto" w:fill="auto"/>
          </w:tcPr>
          <w:p w14:paraId="72656034">
            <w:pPr>
              <w:pStyle w:val="102"/>
            </w:pPr>
            <w:r>
              <w:t>TS29538_MSGS_MSGDelivery.yaml</w:t>
            </w:r>
          </w:p>
        </w:tc>
        <w:tc>
          <w:tcPr>
            <w:tcW w:w="991" w:type="dxa"/>
            <w:shd w:val="clear" w:color="auto" w:fill="auto"/>
          </w:tcPr>
          <w:p w14:paraId="69801CD0">
            <w:pPr>
              <w:pStyle w:val="102"/>
            </w:pPr>
            <w:r>
              <w:t>Msgs</w:t>
            </w:r>
            <w:r>
              <w:rPr>
                <w:rFonts w:hint="eastAsia"/>
                <w:lang w:eastAsia="zh-CN"/>
              </w:rPr>
              <w:t>-</w:t>
            </w:r>
            <w:r>
              <w:t>msgdelivery</w:t>
            </w:r>
          </w:p>
        </w:tc>
        <w:tc>
          <w:tcPr>
            <w:tcW w:w="1470" w:type="dxa"/>
            <w:shd w:val="clear" w:color="auto" w:fill="auto"/>
          </w:tcPr>
          <w:p w14:paraId="6F844863">
            <w:pPr>
              <w:pStyle w:val="102"/>
            </w:pPr>
            <w:r>
              <w:t>A.3</w:t>
            </w:r>
          </w:p>
        </w:tc>
      </w:tr>
      <w:tr w14:paraId="49B52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483C18F">
            <w:pPr>
              <w:pStyle w:val="102"/>
            </w:pPr>
            <w:r>
              <w:rPr>
                <w:rFonts w:hint="eastAsia"/>
              </w:rPr>
              <w:t>MSGS_TopiclistEvent</w:t>
            </w:r>
          </w:p>
        </w:tc>
        <w:tc>
          <w:tcPr>
            <w:tcW w:w="885" w:type="dxa"/>
            <w:shd w:val="clear" w:color="auto" w:fill="auto"/>
          </w:tcPr>
          <w:p w14:paraId="0B47A908">
            <w:pPr>
              <w:pStyle w:val="102"/>
            </w:pPr>
            <w:r>
              <w:rPr>
                <w:rFonts w:hint="eastAsia"/>
                <w:lang w:val="en-US" w:eastAsia="zh-CN"/>
              </w:rPr>
              <w:t>8.3</w:t>
            </w:r>
          </w:p>
        </w:tc>
        <w:tc>
          <w:tcPr>
            <w:tcW w:w="1701" w:type="dxa"/>
            <w:shd w:val="clear" w:color="auto" w:fill="auto"/>
          </w:tcPr>
          <w:p w14:paraId="4D45475C">
            <w:pPr>
              <w:pStyle w:val="102"/>
            </w:pPr>
            <w:r>
              <w:rPr>
                <w:rFonts w:hint="eastAsia"/>
                <w:lang w:val="en-US" w:eastAsia="zh-CN"/>
              </w:rPr>
              <w:t>Topic Messaging Service</w:t>
            </w:r>
          </w:p>
        </w:tc>
        <w:tc>
          <w:tcPr>
            <w:tcW w:w="3209" w:type="dxa"/>
            <w:shd w:val="clear" w:color="auto" w:fill="auto"/>
          </w:tcPr>
          <w:p w14:paraId="21A29676">
            <w:pPr>
              <w:pStyle w:val="102"/>
            </w:pPr>
            <w:r>
              <w:rPr>
                <w:rFonts w:hint="eastAsia"/>
                <w:lang w:val="en-US" w:eastAsia="zh-CN"/>
              </w:rPr>
              <w:t>TS29538_MSGS_TopiclistEvent.yaml</w:t>
            </w:r>
          </w:p>
        </w:tc>
        <w:tc>
          <w:tcPr>
            <w:tcW w:w="991" w:type="dxa"/>
            <w:shd w:val="clear" w:color="auto" w:fill="auto"/>
          </w:tcPr>
          <w:p w14:paraId="1306DB9D">
            <w:pPr>
              <w:pStyle w:val="102"/>
            </w:pPr>
            <w:r>
              <w:rPr>
                <w:rFonts w:hint="eastAsia"/>
                <w:lang w:val="en-US" w:eastAsia="zh-CN"/>
              </w:rPr>
              <w:t>Msgs-topiclistevent</w:t>
            </w:r>
          </w:p>
        </w:tc>
        <w:tc>
          <w:tcPr>
            <w:tcW w:w="1470" w:type="dxa"/>
            <w:shd w:val="clear" w:color="auto" w:fill="auto"/>
          </w:tcPr>
          <w:p w14:paraId="6509EE6F">
            <w:pPr>
              <w:pStyle w:val="102"/>
            </w:pPr>
            <w:r>
              <w:rPr>
                <w:rFonts w:hint="eastAsia"/>
                <w:lang w:val="en-US" w:eastAsia="zh-CN"/>
              </w:rPr>
              <w:t>A.7</w:t>
            </w:r>
          </w:p>
        </w:tc>
      </w:tr>
    </w:tbl>
    <w:p w14:paraId="3ADA2845">
      <w:pPr>
        <w:rPr>
          <w:lang w:eastAsia="zh-CN"/>
        </w:rPr>
      </w:pPr>
    </w:p>
    <w:p w14:paraId="327C6BCB">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14:paraId="3603667A">
      <w:pPr>
        <w:pStyle w:val="5"/>
      </w:pPr>
      <w:bookmarkStart w:id="45" w:name="_Toc96996657"/>
      <w:bookmarkStart w:id="46" w:name="_Toc83768237"/>
      <w:bookmarkStart w:id="47" w:name="_Toc162005431"/>
      <w:bookmarkStart w:id="48" w:name="_Toc97197063"/>
      <w:bookmarkStart w:id="49" w:name="_Toc93878865"/>
      <w:r>
        <w:t>5.</w:t>
      </w:r>
      <w:r>
        <w:rPr>
          <w:lang w:eastAsia="zh-CN"/>
        </w:rPr>
        <w:t>2</w:t>
      </w:r>
      <w:r>
        <w:t>.1</w:t>
      </w:r>
      <w:r>
        <w:tab/>
      </w:r>
      <w:r>
        <w:t>Service Description</w:t>
      </w:r>
      <w:bookmarkEnd w:id="45"/>
      <w:bookmarkEnd w:id="46"/>
      <w:bookmarkEnd w:id="47"/>
      <w:bookmarkEnd w:id="48"/>
      <w:bookmarkEnd w:id="49"/>
    </w:p>
    <w:p w14:paraId="0EF21D2A">
      <w:pPr>
        <w:rPr>
          <w:lang w:eastAsia="zh-CN"/>
        </w:rPr>
      </w:pPr>
      <w:r>
        <w:rPr>
          <w:lang w:eastAsia="zh-CN"/>
        </w:rPr>
        <w:t>The MSGS_ASRegistration API, as defined in 3GPP TS 23.554 [2], allows an AS via Mm5s interface to register, and deregister at a given MSGin5G Server.</w:t>
      </w:r>
    </w:p>
    <w:p w14:paraId="690E6690">
      <w:pPr>
        <w:pStyle w:val="5"/>
        <w:rPr>
          <w:lang w:eastAsia="zh-CN"/>
        </w:rPr>
      </w:pPr>
      <w:bookmarkStart w:id="50" w:name="_Toc93878866"/>
      <w:bookmarkStart w:id="51" w:name="_Toc162005432"/>
      <w:bookmarkStart w:id="52" w:name="_Toc83768238"/>
      <w:bookmarkStart w:id="53" w:name="_Toc96996658"/>
      <w:bookmarkStart w:id="54" w:name="_Toc97197064"/>
      <w:r>
        <w:t>5.</w:t>
      </w:r>
      <w:r>
        <w:rPr>
          <w:lang w:eastAsia="zh-CN"/>
        </w:rPr>
        <w:t>2</w:t>
      </w:r>
      <w:r>
        <w:t>.2</w:t>
      </w:r>
      <w:r>
        <w:tab/>
      </w:r>
      <w:r>
        <w:t>Service Operations</w:t>
      </w:r>
      <w:bookmarkEnd w:id="50"/>
      <w:bookmarkEnd w:id="51"/>
      <w:bookmarkEnd w:id="52"/>
      <w:bookmarkEnd w:id="53"/>
      <w:bookmarkEnd w:id="54"/>
    </w:p>
    <w:p w14:paraId="3077A7BB">
      <w:pPr>
        <w:pStyle w:val="6"/>
      </w:pPr>
      <w:bookmarkStart w:id="55" w:name="_Toc93878867"/>
      <w:bookmarkStart w:id="56" w:name="_Toc97197065"/>
      <w:bookmarkStart w:id="57" w:name="_Toc83768239"/>
      <w:bookmarkStart w:id="58" w:name="_Toc96996659"/>
      <w:bookmarkStart w:id="59" w:name="_Toc162005433"/>
      <w:r>
        <w:t>5.</w:t>
      </w:r>
      <w:r>
        <w:rPr>
          <w:lang w:eastAsia="zh-CN"/>
        </w:rPr>
        <w:t>2</w:t>
      </w:r>
      <w:r>
        <w:t>.2.1</w:t>
      </w:r>
      <w:r>
        <w:tab/>
      </w:r>
      <w:r>
        <w:t>Introduction</w:t>
      </w:r>
      <w:bookmarkEnd w:id="55"/>
      <w:bookmarkEnd w:id="56"/>
      <w:bookmarkEnd w:id="57"/>
      <w:bookmarkEnd w:id="58"/>
      <w:bookmarkEnd w:id="59"/>
    </w:p>
    <w:p w14:paraId="072DF9D5">
      <w:pPr>
        <w:rPr>
          <w:lang w:eastAsia="zh-CN"/>
        </w:rPr>
      </w:pPr>
      <w:r>
        <w:rPr>
          <w:lang w:eastAsia="zh-CN"/>
        </w:rPr>
        <w:t>The service operation defined for MSGS_ASRegistration API is shown in the Table 5.2.2.1-1.</w:t>
      </w:r>
    </w:p>
    <w:p w14:paraId="53CA822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BB0DC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0D923E6">
            <w:pPr>
              <w:pStyle w:val="103"/>
              <w:rPr>
                <w:kern w:val="2"/>
                <w:szCs w:val="22"/>
              </w:rPr>
            </w:pPr>
            <w:r>
              <w:rPr>
                <w:kern w:val="2"/>
                <w:szCs w:val="22"/>
              </w:rPr>
              <w:t>Service operation name</w:t>
            </w:r>
          </w:p>
        </w:tc>
        <w:tc>
          <w:tcPr>
            <w:tcW w:w="4395" w:type="dxa"/>
            <w:shd w:val="clear" w:color="000000" w:fill="C0C0C0"/>
          </w:tcPr>
          <w:p w14:paraId="39A4F5D6">
            <w:pPr>
              <w:pStyle w:val="103"/>
              <w:rPr>
                <w:kern w:val="2"/>
                <w:szCs w:val="22"/>
              </w:rPr>
            </w:pPr>
            <w:r>
              <w:rPr>
                <w:kern w:val="2"/>
                <w:szCs w:val="22"/>
              </w:rPr>
              <w:t>Description</w:t>
            </w:r>
          </w:p>
        </w:tc>
        <w:tc>
          <w:tcPr>
            <w:tcW w:w="1565" w:type="dxa"/>
            <w:shd w:val="clear" w:color="000000" w:fill="C0C0C0"/>
          </w:tcPr>
          <w:p w14:paraId="442D8BA7">
            <w:pPr>
              <w:pStyle w:val="103"/>
              <w:rPr>
                <w:kern w:val="2"/>
                <w:szCs w:val="22"/>
              </w:rPr>
            </w:pPr>
            <w:r>
              <w:rPr>
                <w:kern w:val="2"/>
                <w:szCs w:val="22"/>
              </w:rPr>
              <w:t>Initiated by</w:t>
            </w:r>
          </w:p>
        </w:tc>
      </w:tr>
      <w:tr w14:paraId="3BE07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06AB62B">
            <w:pPr>
              <w:pStyle w:val="102"/>
              <w:rPr>
                <w:kern w:val="2"/>
                <w:szCs w:val="22"/>
              </w:rPr>
            </w:pPr>
            <w:r>
              <w:rPr>
                <w:kern w:val="2"/>
                <w:szCs w:val="22"/>
              </w:rPr>
              <w:t>MSGS_ASRegistration_Request</w:t>
            </w:r>
          </w:p>
        </w:tc>
        <w:tc>
          <w:tcPr>
            <w:tcW w:w="4395" w:type="dxa"/>
          </w:tcPr>
          <w:p w14:paraId="4C89C217">
            <w:pPr>
              <w:pStyle w:val="102"/>
              <w:rPr>
                <w:kern w:val="2"/>
                <w:szCs w:val="22"/>
              </w:rPr>
            </w:pPr>
            <w:r>
              <w:rPr>
                <w:kern w:val="2"/>
                <w:szCs w:val="22"/>
              </w:rPr>
              <w:t>This service operation is used by the AS to register itself to MSGin5G Server.</w:t>
            </w:r>
          </w:p>
        </w:tc>
        <w:tc>
          <w:tcPr>
            <w:tcW w:w="1565" w:type="dxa"/>
          </w:tcPr>
          <w:p w14:paraId="498C9C62">
            <w:pPr>
              <w:pStyle w:val="102"/>
              <w:rPr>
                <w:kern w:val="2"/>
                <w:szCs w:val="22"/>
              </w:rPr>
            </w:pPr>
            <w:r>
              <w:rPr>
                <w:kern w:val="2"/>
                <w:szCs w:val="22"/>
              </w:rPr>
              <w:t>AS</w:t>
            </w:r>
          </w:p>
        </w:tc>
      </w:tr>
      <w:tr w14:paraId="0D6788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B65D7D">
            <w:pPr>
              <w:pStyle w:val="102"/>
              <w:rPr>
                <w:kern w:val="2"/>
                <w:szCs w:val="22"/>
              </w:rPr>
            </w:pPr>
            <w:r>
              <w:rPr>
                <w:kern w:val="2"/>
              </w:rPr>
              <w:t>MSGS_ASRegistration_Deregister</w:t>
            </w:r>
          </w:p>
        </w:tc>
        <w:tc>
          <w:tcPr>
            <w:tcW w:w="4395" w:type="dxa"/>
          </w:tcPr>
          <w:p w14:paraId="29FD7D0B">
            <w:pPr>
              <w:pStyle w:val="102"/>
              <w:rPr>
                <w:kern w:val="2"/>
                <w:szCs w:val="22"/>
              </w:rPr>
            </w:pPr>
            <w:r>
              <w:rPr>
                <w:kern w:val="2"/>
                <w:szCs w:val="22"/>
              </w:rPr>
              <w:t>This service operation is used by the AS to deregister itself from a MSGin5G Server.</w:t>
            </w:r>
          </w:p>
        </w:tc>
        <w:tc>
          <w:tcPr>
            <w:tcW w:w="1565" w:type="dxa"/>
          </w:tcPr>
          <w:p w14:paraId="56F174EB">
            <w:pPr>
              <w:pStyle w:val="102"/>
              <w:rPr>
                <w:kern w:val="2"/>
                <w:szCs w:val="22"/>
              </w:rPr>
            </w:pPr>
            <w:r>
              <w:rPr>
                <w:kern w:val="2"/>
                <w:szCs w:val="22"/>
              </w:rPr>
              <w:t>AS</w:t>
            </w:r>
          </w:p>
        </w:tc>
      </w:tr>
    </w:tbl>
    <w:p w14:paraId="23D25C40">
      <w:pPr>
        <w:rPr>
          <w:lang w:eastAsia="zh-CN"/>
        </w:rPr>
      </w:pPr>
    </w:p>
    <w:p w14:paraId="59DA62C8">
      <w:pPr>
        <w:pStyle w:val="6"/>
      </w:pPr>
      <w:bookmarkStart w:id="60" w:name="_Toc93878868"/>
      <w:bookmarkStart w:id="61" w:name="_Toc97197066"/>
      <w:bookmarkStart w:id="62" w:name="_Toc96996660"/>
      <w:bookmarkStart w:id="63" w:name="_Toc162005434"/>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30EAB69">
      <w:pPr>
        <w:pStyle w:val="7"/>
      </w:pPr>
      <w:bookmarkStart w:id="65" w:name="_Toc97197067"/>
      <w:bookmarkStart w:id="66" w:name="_Toc96996661"/>
      <w:bookmarkStart w:id="67" w:name="_Toc83768241"/>
      <w:bookmarkStart w:id="68" w:name="_Toc162005435"/>
      <w:bookmarkStart w:id="69" w:name="_Toc93878869"/>
      <w:r>
        <w:t>5.</w:t>
      </w:r>
      <w:r>
        <w:rPr>
          <w:lang w:eastAsia="zh-CN"/>
        </w:rPr>
        <w:t>2</w:t>
      </w:r>
      <w:r>
        <w:t>.2.2.1</w:t>
      </w:r>
      <w:r>
        <w:tab/>
      </w:r>
      <w:r>
        <w:t>General</w:t>
      </w:r>
      <w:bookmarkEnd w:id="65"/>
      <w:bookmarkEnd w:id="66"/>
      <w:bookmarkEnd w:id="67"/>
      <w:bookmarkEnd w:id="68"/>
      <w:bookmarkEnd w:id="69"/>
    </w:p>
    <w:p w14:paraId="2AB93E65">
      <w:r>
        <w:t>This service operation is used by the AS to register itself to MSGin5G Server.</w:t>
      </w:r>
    </w:p>
    <w:p w14:paraId="35339A96">
      <w:pPr>
        <w:pStyle w:val="7"/>
        <w:rPr>
          <w:lang w:eastAsia="zh-CN"/>
        </w:rPr>
      </w:pPr>
      <w:bookmarkStart w:id="70" w:name="_Toc162005436"/>
      <w:bookmarkStart w:id="71" w:name="_Toc93878870"/>
      <w:bookmarkStart w:id="72" w:name="_Toc97197068"/>
      <w:bookmarkStart w:id="73" w:name="_Toc83768242"/>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74AB864">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7C40FF11">
      <w:pPr>
        <w:pStyle w:val="119"/>
      </w:pPr>
      <w:r>
        <w:t>Figure 5.2.2.2.2-1:</w:t>
      </w:r>
      <w:r>
        <w:rPr>
          <w:rFonts w:hint="eastAsia"/>
        </w:rPr>
        <w:t xml:space="preserve"> </w:t>
      </w:r>
      <w:r>
        <w:t>AS Registering to MSGin5G Server</w:t>
      </w:r>
    </w:p>
    <w:p w14:paraId="7FD04D94">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33113928">
      <w:pPr>
        <w:pStyle w:val="110"/>
      </w:pPr>
      <w:r>
        <w:t>-</w:t>
      </w:r>
      <w:r>
        <w:tab/>
      </w:r>
      <w:r>
        <w:t>the Application Server Identifier within the "</w:t>
      </w:r>
      <w:r>
        <w:rPr>
          <w:szCs w:val="22"/>
        </w:rPr>
        <w:t>asSvcId</w:t>
      </w:r>
      <w:r>
        <w:t>" attribute; and</w:t>
      </w:r>
    </w:p>
    <w:p w14:paraId="1B39D3CB">
      <w:pPr>
        <w:pStyle w:val="110"/>
      </w:pPr>
      <w:r>
        <w:t>may include:</w:t>
      </w:r>
    </w:p>
    <w:p w14:paraId="7E8E8608">
      <w:pPr>
        <w:pStyle w:val="110"/>
      </w:pPr>
      <w:r>
        <w:t>-</w:t>
      </w:r>
      <w:r>
        <w:tab/>
      </w:r>
      <w:r>
        <w:t>the Application Identifier within the "appId" attribute;</w:t>
      </w:r>
    </w:p>
    <w:p w14:paraId="73A202F3">
      <w:pPr>
        <w:pStyle w:val="110"/>
      </w:pPr>
      <w:r>
        <w:t>-</w:t>
      </w:r>
      <w:r>
        <w:tab/>
      </w:r>
      <w:r>
        <w:t>the notification target URI within the "</w:t>
      </w:r>
      <w:r>
        <w:rPr>
          <w:szCs w:val="22"/>
        </w:rPr>
        <w:t>targetUri</w:t>
      </w:r>
      <w:r>
        <w:t>" attribute; and</w:t>
      </w:r>
    </w:p>
    <w:p w14:paraId="3E482B6A">
      <w:pPr>
        <w:pStyle w:val="110"/>
      </w:pPr>
      <w:r>
        <w:t>-</w:t>
      </w:r>
      <w:r>
        <w:tab/>
      </w:r>
      <w:r>
        <w:t>the Application Server Profile Information within the "</w:t>
      </w:r>
      <w:r>
        <w:rPr>
          <w:szCs w:val="22"/>
        </w:rPr>
        <w:t>asProf</w:t>
      </w:r>
      <w:r>
        <w:t>" attribute, that may include:</w:t>
      </w:r>
    </w:p>
    <w:p w14:paraId="57C60B07">
      <w:pPr>
        <w:pStyle w:val="121"/>
      </w:pPr>
      <w:r>
        <w:t>-</w:t>
      </w:r>
      <w:r>
        <w:tab/>
      </w:r>
      <w:r>
        <w:t>the Application Server name within the "appName" attribute;</w:t>
      </w:r>
    </w:p>
    <w:p w14:paraId="718F7D9C">
      <w:pPr>
        <w:pStyle w:val="121"/>
      </w:pPr>
      <w:r>
        <w:t>-</w:t>
      </w:r>
      <w:r>
        <w:tab/>
      </w:r>
      <w:r>
        <w:t>the list of Application Providers name within the "appProviders" attribute;</w:t>
      </w:r>
    </w:p>
    <w:p w14:paraId="2A494DAB">
      <w:pPr>
        <w:pStyle w:val="121"/>
      </w:pPr>
      <w:r>
        <w:t>-</w:t>
      </w:r>
      <w:r>
        <w:tab/>
      </w:r>
      <w:r>
        <w:t>the list of Application scenarios within the "appScenarios" attribute;</w:t>
      </w:r>
    </w:p>
    <w:p w14:paraId="1584AAC9">
      <w:pPr>
        <w:pStyle w:val="121"/>
      </w:pPr>
      <w:r>
        <w:t>-</w:t>
      </w:r>
      <w:r>
        <w:tab/>
      </w:r>
      <w:r>
        <w:t>the list of Application Server category within the "appCategory" attribute; and</w:t>
      </w:r>
    </w:p>
    <w:p w14:paraId="3615186E">
      <w:pPr>
        <w:pStyle w:val="121"/>
        <w:rPr>
          <w:lang w:eastAsia="zh-CN"/>
        </w:rPr>
      </w:pPr>
      <w:r>
        <w:rPr>
          <w:lang w:eastAsia="zh-CN"/>
        </w:rPr>
        <w:t>-</w:t>
      </w:r>
      <w:r>
        <w:rPr>
          <w:lang w:eastAsia="zh-CN"/>
        </w:rPr>
        <w:tab/>
      </w:r>
      <w:r>
        <w:rPr>
          <w:lang w:eastAsia="zh-CN"/>
        </w:rPr>
        <w:t>the list of Application Server status within the "asStatus" attribute.</w:t>
      </w:r>
    </w:p>
    <w:p w14:paraId="7350EC0A">
      <w:r>
        <w:t>Upon receiving the HTTP POST message from the AS, the MSGin5G Server shall:</w:t>
      </w:r>
    </w:p>
    <w:p w14:paraId="1A43A92E">
      <w:pPr>
        <w:pStyle w:val="110"/>
      </w:pPr>
      <w:r>
        <w:t>1.</w:t>
      </w:r>
      <w:r>
        <w:rPr>
          <w:lang w:eastAsia="zh-CN"/>
        </w:rPr>
        <w:tab/>
      </w:r>
      <w:r>
        <w:t>process the AS registration request information;</w:t>
      </w:r>
    </w:p>
    <w:p w14:paraId="7CB3AF78">
      <w:pPr>
        <w:pStyle w:val="110"/>
      </w:pPr>
      <w:r>
        <w:t>2.</w:t>
      </w:r>
      <w:r>
        <w:rPr>
          <w:lang w:eastAsia="zh-CN"/>
        </w:rPr>
        <w:tab/>
      </w:r>
      <w:r>
        <w:t>verify the identity of the AS and check if the AS is authorized to register itself at MSGin5G Server; and</w:t>
      </w:r>
    </w:p>
    <w:p w14:paraId="615E6C6E">
      <w:pPr>
        <w:pStyle w:val="110"/>
      </w:pPr>
      <w:r>
        <w:t>3.</w:t>
      </w:r>
      <w:r>
        <w:rPr>
          <w:lang w:eastAsia="zh-CN"/>
        </w:rPr>
        <w:tab/>
      </w:r>
      <w:r>
        <w:t>if the AS is authorized to register to MSGin5G Server, then the MSGin5G Server shall:</w:t>
      </w:r>
    </w:p>
    <w:p w14:paraId="034A22E1">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7C08F45D">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51A61D60">
      <w:pPr>
        <w:pStyle w:val="122"/>
      </w:pPr>
      <w:r>
        <w:t>-</w:t>
      </w:r>
      <w:r>
        <w:tab/>
      </w:r>
      <w:r>
        <w:t>the Application Server Identifier within the "</w:t>
      </w:r>
      <w:r>
        <w:rPr>
          <w:szCs w:val="22"/>
        </w:rPr>
        <w:t>asSvcId</w:t>
      </w:r>
      <w:r>
        <w:t>" attribute; and</w:t>
      </w:r>
    </w:p>
    <w:p w14:paraId="01CBFD1E">
      <w:pPr>
        <w:pStyle w:val="122"/>
      </w:pPr>
      <w:r>
        <w:t>-</w:t>
      </w:r>
      <w:r>
        <w:tab/>
      </w:r>
      <w:r>
        <w:t>the registration result within the "</w:t>
      </w:r>
      <w:r>
        <w:rPr>
          <w:szCs w:val="22"/>
        </w:rPr>
        <w:t>result</w:t>
      </w:r>
      <w:r>
        <w:t>" attribute.</w:t>
      </w:r>
    </w:p>
    <w:p w14:paraId="432C33C1">
      <w:pPr>
        <w:rPr>
          <w:lang w:eastAsia="zh-CN"/>
        </w:rPr>
      </w:pPr>
      <w:r>
        <w:rPr>
          <w:lang w:eastAsia="zh-CN"/>
        </w:rPr>
        <w:t>If errors occur when processing the HTTP POST request, the MSGin5G Server shall apply error handling procedures as specified in clause 8.1.6.</w:t>
      </w:r>
    </w:p>
    <w:p w14:paraId="03C92FE9">
      <w:pPr>
        <w:pStyle w:val="6"/>
        <w:rPr>
          <w:lang w:eastAsia="zh-CN"/>
        </w:rPr>
      </w:pPr>
      <w:bookmarkStart w:id="76" w:name="_Toc162005437"/>
      <w:bookmarkStart w:id="77" w:name="_Toc83768243"/>
      <w:bookmarkStart w:id="78" w:name="_Toc96996663"/>
      <w:bookmarkStart w:id="79" w:name="_Toc97197069"/>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7498D8E3">
      <w:pPr>
        <w:pStyle w:val="7"/>
      </w:pPr>
      <w:bookmarkStart w:id="81" w:name="_Toc96996664"/>
      <w:bookmarkStart w:id="82" w:name="_Toc162005438"/>
      <w:bookmarkStart w:id="83" w:name="_Toc97197070"/>
      <w:bookmarkStart w:id="84" w:name="_Toc83768244"/>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14:paraId="4775813B">
      <w:r>
        <w:t>This service operation is used by the AS to deregister itself from a MSGin5G Server.</w:t>
      </w:r>
    </w:p>
    <w:p w14:paraId="613C703C">
      <w:pPr>
        <w:pStyle w:val="7"/>
        <w:rPr>
          <w:lang w:eastAsia="zh-CN"/>
        </w:rPr>
      </w:pPr>
      <w:bookmarkStart w:id="86" w:name="_Toc83768245"/>
      <w:bookmarkStart w:id="87" w:name="_Toc93878873"/>
      <w:bookmarkStart w:id="88" w:name="_Toc162005439"/>
      <w:bookmarkStart w:id="89" w:name="_Toc97197071"/>
      <w:bookmarkStart w:id="90"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00BDE0B3">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5087908D">
      <w:pPr>
        <w:pStyle w:val="119"/>
      </w:pPr>
      <w:r>
        <w:t>Figure 5.2.2.3.2-1: AS Deregistering from MSGin5G Server</w:t>
      </w:r>
    </w:p>
    <w:p w14:paraId="6EC7233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7436EA0F">
      <w:r>
        <w:t>Upon receiving the HTTP DELETE request, the MSGin5G Server shall:</w:t>
      </w:r>
    </w:p>
    <w:p w14:paraId="6ABF372C">
      <w:pPr>
        <w:pStyle w:val="110"/>
      </w:pPr>
      <w:r>
        <w:t>1.</w:t>
      </w:r>
      <w:r>
        <w:tab/>
      </w:r>
      <w:r>
        <w:t>verify the identity of the AS and check if the AS is authorized to deregister the AS registration information;</w:t>
      </w:r>
    </w:p>
    <w:p w14:paraId="63321CAD">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71D8B7CC">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26EFEFD7">
      <w:pPr>
        <w:rPr>
          <w:lang w:eastAsia="zh-CN"/>
        </w:rPr>
      </w:pPr>
      <w:r>
        <w:rPr>
          <w:lang w:eastAsia="zh-CN"/>
        </w:rPr>
        <w:t>If errors occur when processing the HTTP DELETE request, the MSGin5G Server shall apply error handling procedures as specified in clause 8.1.6.</w:t>
      </w:r>
    </w:p>
    <w:p w14:paraId="1E3853F5">
      <w:pPr>
        <w:pStyle w:val="4"/>
        <w:rPr>
          <w:lang w:eastAsia="zh-CN"/>
        </w:rPr>
      </w:pPr>
      <w:bookmarkStart w:id="91" w:name="_Toc83768246"/>
      <w:bookmarkStart w:id="92" w:name="_Toc162005440"/>
      <w:bookmarkStart w:id="93" w:name="_Toc96996666"/>
      <w:bookmarkStart w:id="94" w:name="_Toc97197072"/>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14:paraId="4D28BC6D">
      <w:pPr>
        <w:pStyle w:val="5"/>
      </w:pPr>
      <w:bookmarkStart w:id="96" w:name="_Toc45132698"/>
      <w:bookmarkStart w:id="97" w:name="_Toc73435647"/>
      <w:bookmarkStart w:id="98" w:name="_Toc70426202"/>
      <w:bookmarkStart w:id="99" w:name="_Toc36037291"/>
      <w:bookmarkStart w:id="100" w:name="_Toc38877437"/>
      <w:bookmarkStart w:id="101" w:name="_Toc73437053"/>
      <w:bookmarkStart w:id="102" w:name="_Toc34035298"/>
      <w:bookmarkStart w:id="103" w:name="_Toc96996667"/>
      <w:bookmarkStart w:id="104" w:name="_Toc93878875"/>
      <w:bookmarkStart w:id="105" w:name="_Toc43199519"/>
      <w:bookmarkStart w:id="106" w:name="_Toc162005441"/>
      <w:bookmarkStart w:id="107" w:name="_Toc66282034"/>
      <w:bookmarkStart w:id="108" w:name="_Toc83768247"/>
      <w:bookmarkStart w:id="109" w:name="_Toc510696588"/>
      <w:bookmarkStart w:id="110" w:name="_Toc68165910"/>
      <w:bookmarkStart w:id="111" w:name="_Toc75351463"/>
      <w:bookmarkStart w:id="112" w:name="_Toc73433550"/>
      <w:bookmarkStart w:id="113" w:name="_Toc97197073"/>
      <w:bookmarkStart w:id="114" w:name="_Toc63170997"/>
      <w:bookmarkStart w:id="115" w:name="_Toc59015441"/>
      <w:bookmarkStart w:id="116" w:name="_Toc36037595"/>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926E40E">
      <w:pPr>
        <w:rPr>
          <w:lang w:eastAsia="zh-CN"/>
        </w:rPr>
      </w:pPr>
      <w:r>
        <w:rPr>
          <w:lang w:eastAsia="zh-CN"/>
        </w:rPr>
        <w:t>The MSGS_MSGDelivery Service corresponding to Mm5s as defined in 3GPP TS 23.554 [2], is provided by the MSGin5G Server.</w:t>
      </w:r>
    </w:p>
    <w:p w14:paraId="23ABC183">
      <w:pPr>
        <w:rPr>
          <w:lang w:eastAsia="zh-CN"/>
        </w:rPr>
      </w:pPr>
      <w:r>
        <w:rPr>
          <w:lang w:eastAsia="zh-CN"/>
        </w:rPr>
        <w:t>This service:</w:t>
      </w:r>
    </w:p>
    <w:p w14:paraId="49235050">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20747570">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45813DA">
      <w:pPr>
        <w:ind w:left="568" w:hanging="284"/>
        <w:rPr>
          <w:rFonts w:eastAsia="等线"/>
          <w:lang w:eastAsia="zh-CN"/>
        </w:rPr>
      </w:pPr>
      <w:bookmarkStart w:id="117" w:name="_Toc43199520"/>
      <w:bookmarkStart w:id="118" w:name="_Toc34035299"/>
      <w:bookmarkStart w:id="119" w:name="_Toc66282035"/>
      <w:bookmarkStart w:id="120" w:name="_Toc73433551"/>
      <w:bookmarkStart w:id="121" w:name="_Toc73437054"/>
      <w:bookmarkStart w:id="122" w:name="_Toc63170998"/>
      <w:bookmarkStart w:id="123" w:name="_Toc97197074"/>
      <w:bookmarkStart w:id="124" w:name="_Toc93878876"/>
      <w:bookmarkStart w:id="125" w:name="_Toc96996668"/>
      <w:bookmarkStart w:id="126" w:name="_Toc38877438"/>
      <w:bookmarkStart w:id="127" w:name="_Toc36037596"/>
      <w:bookmarkStart w:id="128" w:name="_Toc70426203"/>
      <w:bookmarkStart w:id="129" w:name="_Toc45132699"/>
      <w:bookmarkStart w:id="130" w:name="_Toc59015442"/>
      <w:bookmarkStart w:id="131" w:name="_Toc68165911"/>
      <w:bookmarkStart w:id="132" w:name="_Toc75351464"/>
      <w:bookmarkStart w:id="133" w:name="_Toc83768248"/>
      <w:bookmarkStart w:id="134" w:name="_Toc73435648"/>
      <w:bookmarkStart w:id="135" w:name="_Toc510696589"/>
      <w:bookmarkStart w:id="136" w:name="_Toc36037292"/>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63B8EE1D">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67C480F6">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DDEC707">
      <w:pPr>
        <w:pStyle w:val="6"/>
      </w:pPr>
      <w:bookmarkStart w:id="138" w:name="_Toc66282036"/>
      <w:bookmarkStart w:id="139" w:name="_Toc73433552"/>
      <w:bookmarkStart w:id="140" w:name="_Toc162005443"/>
      <w:bookmarkStart w:id="141" w:name="_Toc73435649"/>
      <w:bookmarkStart w:id="142" w:name="_Toc68165912"/>
      <w:bookmarkStart w:id="143" w:name="_Toc34035300"/>
      <w:bookmarkStart w:id="144" w:name="_Toc510696590"/>
      <w:bookmarkStart w:id="145" w:name="_Toc43199521"/>
      <w:bookmarkStart w:id="146" w:name="_Toc73437055"/>
      <w:bookmarkStart w:id="147" w:name="_Toc96996669"/>
      <w:bookmarkStart w:id="148" w:name="_Toc83768249"/>
      <w:bookmarkStart w:id="149" w:name="_Toc36037597"/>
      <w:bookmarkStart w:id="150" w:name="_Toc59015443"/>
      <w:bookmarkStart w:id="151" w:name="_Toc75351465"/>
      <w:bookmarkStart w:id="152" w:name="_Toc63170999"/>
      <w:bookmarkStart w:id="153" w:name="_Toc38877439"/>
      <w:bookmarkStart w:id="154" w:name="_Toc97197075"/>
      <w:bookmarkStart w:id="155" w:name="_Toc70426204"/>
      <w:bookmarkStart w:id="156" w:name="_Toc36037293"/>
      <w:bookmarkStart w:id="157" w:name="_Toc93878877"/>
      <w:bookmarkStart w:id="158" w:name="_Toc45132700"/>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0CD6C1D">
      <w:pPr>
        <w:rPr>
          <w:lang w:eastAsia="zh-CN"/>
        </w:rPr>
      </w:pPr>
      <w:bookmarkStart w:id="159" w:name="_Toc63171000"/>
      <w:bookmarkStart w:id="160" w:name="_Toc73437056"/>
      <w:bookmarkStart w:id="161" w:name="_Toc73433553"/>
      <w:bookmarkStart w:id="162" w:name="_Toc36037294"/>
      <w:bookmarkStart w:id="163" w:name="_Toc70426205"/>
      <w:bookmarkStart w:id="164" w:name="_Toc66282037"/>
      <w:bookmarkStart w:id="165" w:name="_Toc34035301"/>
      <w:bookmarkStart w:id="166" w:name="_Toc45132701"/>
      <w:bookmarkStart w:id="167" w:name="_Toc59015444"/>
      <w:bookmarkStart w:id="168" w:name="_Toc75351466"/>
      <w:bookmarkStart w:id="169" w:name="_Toc36037598"/>
      <w:bookmarkStart w:id="170" w:name="_Toc38877440"/>
      <w:bookmarkStart w:id="171" w:name="_Toc73435650"/>
      <w:bookmarkStart w:id="172" w:name="_Toc43199522"/>
      <w:bookmarkStart w:id="173" w:name="_Toc68165913"/>
      <w:bookmarkStart w:id="174" w:name="_Toc510696591"/>
      <w:r>
        <w:rPr>
          <w:lang w:eastAsia="zh-CN"/>
        </w:rPr>
        <w:t>The service operation defined for MSGS_MSGDelivery Service is shown in the Table 5.3.2.1-1.</w:t>
      </w:r>
    </w:p>
    <w:p w14:paraId="5E77A3D5">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3920A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271BD09">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5FD66483">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0B003CC6">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010C85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F10CA07">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7239BCB3">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1DEF74CE">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7584FC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8E63703">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171E2B80">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185814C">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11033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ED91D5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5A5491C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578153B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34B43B0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6489577A">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01796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6D5C585">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3917550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4D43EE4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68414BA2">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408B81A7">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3249158C">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4BAEA959">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402BCB4B">
      <w:pPr>
        <w:pStyle w:val="6"/>
        <w:rPr>
          <w:lang w:eastAsia="zh-CN"/>
        </w:rPr>
      </w:pPr>
      <w:bookmarkStart w:id="175" w:name="_Toc43199528"/>
      <w:bookmarkStart w:id="176" w:name="_Toc34035307"/>
      <w:bookmarkStart w:id="177" w:name="_Toc70426211"/>
      <w:bookmarkStart w:id="178" w:name="_Toc36037300"/>
      <w:bookmarkStart w:id="179" w:name="_Toc66282043"/>
      <w:bookmarkStart w:id="180" w:name="_Toc36037604"/>
      <w:bookmarkStart w:id="181" w:name="_Toc73437062"/>
      <w:bookmarkStart w:id="182" w:name="_Toc73435656"/>
      <w:bookmarkStart w:id="183" w:name="_Toc75351472"/>
      <w:bookmarkStart w:id="184" w:name="_Toc45132707"/>
      <w:bookmarkStart w:id="185" w:name="_Toc59015450"/>
      <w:bookmarkStart w:id="186" w:name="_Toc63171006"/>
      <w:bookmarkStart w:id="187" w:name="_Toc73433559"/>
      <w:bookmarkStart w:id="188" w:name="_Toc68165919"/>
      <w:bookmarkStart w:id="189" w:name="_Toc38877446"/>
      <w:bookmarkStart w:id="190" w:name="_Toc96996670"/>
      <w:bookmarkStart w:id="191" w:name="_Toc83768256"/>
      <w:bookmarkStart w:id="192" w:name="_Toc162005444"/>
      <w:bookmarkStart w:id="193" w:name="_Toc93878878"/>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1FB84633">
      <w:pPr>
        <w:pStyle w:val="7"/>
      </w:pPr>
      <w:bookmarkStart w:id="195" w:name="_Toc73435657"/>
      <w:bookmarkStart w:id="196" w:name="_Toc68165920"/>
      <w:bookmarkStart w:id="197" w:name="_Toc36037605"/>
      <w:bookmarkStart w:id="198" w:name="_Toc70426212"/>
      <w:bookmarkStart w:id="199" w:name="_Toc73437063"/>
      <w:bookmarkStart w:id="200" w:name="_Toc43199529"/>
      <w:bookmarkStart w:id="201" w:name="_Toc66282044"/>
      <w:bookmarkStart w:id="202" w:name="_Toc45132708"/>
      <w:bookmarkStart w:id="203" w:name="_Toc59015451"/>
      <w:bookmarkStart w:id="204" w:name="_Toc73433560"/>
      <w:bookmarkStart w:id="205" w:name="_Toc97197077"/>
      <w:bookmarkStart w:id="206" w:name="_Toc36037301"/>
      <w:bookmarkStart w:id="207" w:name="_Toc63171007"/>
      <w:bookmarkStart w:id="208" w:name="_Toc510696592"/>
      <w:bookmarkStart w:id="209" w:name="_Toc96996671"/>
      <w:bookmarkStart w:id="210" w:name="_Toc38877447"/>
      <w:bookmarkStart w:id="211" w:name="_Toc162005445"/>
      <w:bookmarkStart w:id="212" w:name="_Toc93878879"/>
      <w:bookmarkStart w:id="213" w:name="_Toc34035308"/>
      <w:bookmarkStart w:id="214" w:name="_Toc83768257"/>
      <w:bookmarkStart w:id="215" w:name="_Toc7535147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A4302D5">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68B7BF8">
      <w:pPr>
        <w:pStyle w:val="7"/>
      </w:pPr>
      <w:bookmarkStart w:id="216" w:name="_Toc38877448"/>
      <w:bookmarkStart w:id="217" w:name="_Toc66282045"/>
      <w:bookmarkStart w:id="218" w:name="_Toc36037302"/>
      <w:bookmarkStart w:id="219" w:name="_Toc63171008"/>
      <w:bookmarkStart w:id="220" w:name="_Toc162005446"/>
      <w:bookmarkStart w:id="221" w:name="_Toc70426213"/>
      <w:bookmarkStart w:id="222" w:name="_Toc36037606"/>
      <w:bookmarkStart w:id="223" w:name="_Toc510696593"/>
      <w:bookmarkStart w:id="224" w:name="_Toc43199530"/>
      <w:bookmarkStart w:id="225" w:name="_Toc93878880"/>
      <w:bookmarkStart w:id="226" w:name="_Toc96996672"/>
      <w:bookmarkStart w:id="227" w:name="_Toc97197078"/>
      <w:bookmarkStart w:id="228" w:name="_Toc73435658"/>
      <w:bookmarkStart w:id="229" w:name="_Toc73437064"/>
      <w:bookmarkStart w:id="230" w:name="_Toc59015452"/>
      <w:bookmarkStart w:id="231" w:name="_Toc45132709"/>
      <w:bookmarkStart w:id="232" w:name="_Toc34035309"/>
      <w:bookmarkStart w:id="233" w:name="_Toc73433561"/>
      <w:bookmarkStart w:id="234" w:name="_Toc75351474"/>
      <w:bookmarkStart w:id="235" w:name="_Toc68165921"/>
      <w:bookmarkStart w:id="236" w:name="_Toc8376825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D108A7F">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56334282">
      <w:pPr>
        <w:pStyle w:val="119"/>
      </w:pPr>
      <w:r>
        <w:t>Figure 5.3.2.2.2-1: AS Originating MSGin5G Message Delivery</w:t>
      </w:r>
    </w:p>
    <w:p w14:paraId="1CCD3CEE">
      <w:pPr>
        <w:rPr>
          <w:lang w:eastAsia="zh-CN"/>
        </w:rPr>
      </w:pPr>
      <w:r>
        <w:rPr>
          <w:lang w:eastAsia="zh-CN"/>
        </w:rPr>
        <w:t>When the AS needs to send the message to the MSGin5G Server, the AS shall send the HTTP POST method as step 1 of the Figure 5.3.2.2.2-1.</w:t>
      </w:r>
    </w:p>
    <w:p w14:paraId="5CE79E03">
      <w:pPr>
        <w:rPr>
          <w:lang w:eastAsia="zh-CN"/>
        </w:rPr>
      </w:pPr>
      <w:r>
        <w:rPr>
          <w:lang w:eastAsia="zh-CN"/>
        </w:rPr>
        <w:t>The AS shall include ASMessageDelivery data structure in the content of the HTTP POST request.</w:t>
      </w:r>
    </w:p>
    <w:p w14:paraId="721B7F21">
      <w:pPr>
        <w:rPr>
          <w:lang w:eastAsia="zh-CN"/>
        </w:rPr>
      </w:pPr>
      <w:r>
        <w:rPr>
          <w:lang w:eastAsia="zh-CN"/>
        </w:rPr>
        <w:t>The ASMessageDelivery data structure shall include:</w:t>
      </w:r>
    </w:p>
    <w:p w14:paraId="73CEA5A4">
      <w:pPr>
        <w:pStyle w:val="110"/>
        <w:rPr>
          <w:lang w:eastAsia="zh-CN"/>
        </w:rPr>
      </w:pPr>
      <w:r>
        <w:rPr>
          <w:lang w:eastAsia="zh-CN"/>
        </w:rPr>
        <w:t>-</w:t>
      </w:r>
      <w:r>
        <w:rPr>
          <w:lang w:eastAsia="zh-CN"/>
        </w:rPr>
        <w:tab/>
      </w:r>
      <w:r>
        <w:rPr>
          <w:lang w:eastAsia="zh-CN"/>
        </w:rPr>
        <w:t>the AS Service ID within the "oriAddr" attribute;</w:t>
      </w:r>
    </w:p>
    <w:p w14:paraId="5900E540">
      <w:pPr>
        <w:pStyle w:val="110"/>
      </w:pPr>
      <w:r>
        <w:t>-</w:t>
      </w:r>
      <w:r>
        <w:tab/>
      </w:r>
      <w:r>
        <w:t>the Recipient Address within the "destAddr" attribute;</w:t>
      </w:r>
    </w:p>
    <w:p w14:paraId="192B05D2">
      <w:pPr>
        <w:pStyle w:val="110"/>
        <w:rPr>
          <w:lang w:eastAsia="zh-CN"/>
        </w:rPr>
      </w:pPr>
      <w:r>
        <w:rPr>
          <w:lang w:eastAsia="zh-CN"/>
        </w:rPr>
        <w:t>-</w:t>
      </w:r>
      <w:r>
        <w:rPr>
          <w:lang w:eastAsia="zh-CN"/>
        </w:rPr>
        <w:tab/>
      </w:r>
      <w:r>
        <w:rPr>
          <w:lang w:eastAsia="zh-CN"/>
        </w:rPr>
        <w:t>the Message ID within the "msgId" attribute;</w:t>
      </w:r>
    </w:p>
    <w:p w14:paraId="7B89F581">
      <w:pPr>
        <w:pStyle w:val="110"/>
        <w:rPr>
          <w:lang w:eastAsia="zh-CN"/>
        </w:rPr>
      </w:pPr>
      <w:r>
        <w:rPr>
          <w:lang w:eastAsia="zh-CN"/>
        </w:rPr>
        <w:t>-</w:t>
      </w:r>
      <w:r>
        <w:rPr>
          <w:lang w:eastAsia="zh-CN"/>
        </w:rPr>
        <w:tab/>
      </w:r>
      <w:r>
        <w:rPr>
          <w:lang w:eastAsia="zh-CN"/>
        </w:rPr>
        <w:t>the store and forward flag within the "stoAndFwInd" attribute; and</w:t>
      </w:r>
    </w:p>
    <w:p w14:paraId="07D5A807">
      <w:pPr>
        <w:pStyle w:val="110"/>
        <w:rPr>
          <w:lang w:eastAsia="zh-CN"/>
        </w:rPr>
      </w:pPr>
      <w:r>
        <w:rPr>
          <w:lang w:eastAsia="zh-CN"/>
        </w:rPr>
        <w:t>may include:</w:t>
      </w:r>
    </w:p>
    <w:p w14:paraId="51DC6097">
      <w:pPr>
        <w:pStyle w:val="110"/>
        <w:rPr>
          <w:lang w:eastAsia="zh-CN"/>
        </w:rPr>
      </w:pPr>
      <w:r>
        <w:rPr>
          <w:lang w:eastAsia="zh-CN"/>
        </w:rPr>
        <w:t>-</w:t>
      </w:r>
      <w:r>
        <w:rPr>
          <w:lang w:eastAsia="zh-CN"/>
        </w:rPr>
        <w:tab/>
      </w:r>
      <w:r>
        <w:rPr>
          <w:lang w:eastAsia="zh-CN"/>
        </w:rPr>
        <w:t>the Application ID within the "appId" attribute;</w:t>
      </w:r>
    </w:p>
    <w:p w14:paraId="293F6D55">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713369">
      <w:pPr>
        <w:pStyle w:val="110"/>
        <w:rPr>
          <w:lang w:eastAsia="zh-CN"/>
        </w:rPr>
      </w:pPr>
      <w:r>
        <w:rPr>
          <w:lang w:eastAsia="zh-CN"/>
        </w:rPr>
        <w:t>-</w:t>
      </w:r>
      <w:r>
        <w:rPr>
          <w:lang w:eastAsia="zh-CN"/>
        </w:rPr>
        <w:tab/>
      </w:r>
      <w:r>
        <w:rPr>
          <w:lang w:eastAsia="zh-CN"/>
        </w:rPr>
        <w:t>the Payload within the "payload" attribute;</w:t>
      </w:r>
    </w:p>
    <w:p w14:paraId="62C174A8">
      <w:pPr>
        <w:pStyle w:val="110"/>
        <w:rPr>
          <w:lang w:eastAsia="zh-CN"/>
        </w:rPr>
      </w:pPr>
      <w:r>
        <w:rPr>
          <w:lang w:eastAsia="zh-CN"/>
        </w:rPr>
        <w:t>-</w:t>
      </w:r>
      <w:r>
        <w:rPr>
          <w:lang w:eastAsia="zh-CN"/>
        </w:rPr>
        <w:tab/>
      </w:r>
      <w:r>
        <w:rPr>
          <w:lang w:eastAsia="zh-CN"/>
        </w:rPr>
        <w:t>the priority type within the "priority" attribute;</w:t>
      </w:r>
    </w:p>
    <w:p w14:paraId="432A6356">
      <w:pPr>
        <w:pStyle w:val="110"/>
        <w:rPr>
          <w:lang w:eastAsia="zh-CN"/>
        </w:rPr>
      </w:pPr>
      <w:r>
        <w:rPr>
          <w:lang w:eastAsia="zh-CN"/>
        </w:rPr>
        <w:t>-</w:t>
      </w:r>
      <w:r>
        <w:rPr>
          <w:lang w:eastAsia="zh-CN"/>
        </w:rPr>
        <w:tab/>
      </w:r>
      <w:r>
        <w:rPr>
          <w:lang w:eastAsia="zh-CN"/>
        </w:rPr>
        <w:t>the message segment flag within the "segInd" attribute;</w:t>
      </w:r>
    </w:p>
    <w:p w14:paraId="3241C016">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6E70958B">
      <w:pPr>
        <w:pStyle w:val="121"/>
        <w:rPr>
          <w:lang w:eastAsia="zh-CN"/>
        </w:rPr>
      </w:pPr>
      <w:r>
        <w:rPr>
          <w:lang w:eastAsia="zh-CN"/>
        </w:rPr>
        <w:t>-</w:t>
      </w:r>
      <w:r>
        <w:rPr>
          <w:lang w:eastAsia="zh-CN"/>
        </w:rPr>
        <w:tab/>
      </w:r>
      <w:r>
        <w:rPr>
          <w:lang w:eastAsia="zh-CN"/>
        </w:rPr>
        <w:t>the segmentation set identifier within the "segId" attribute;</w:t>
      </w:r>
    </w:p>
    <w:p w14:paraId="0840165B">
      <w:pPr>
        <w:pStyle w:val="121"/>
        <w:rPr>
          <w:lang w:eastAsia="zh-CN"/>
        </w:rPr>
      </w:pPr>
      <w:r>
        <w:rPr>
          <w:lang w:eastAsia="zh-CN"/>
        </w:rPr>
        <w:t>-</w:t>
      </w:r>
      <w:r>
        <w:rPr>
          <w:lang w:eastAsia="zh-CN"/>
        </w:rPr>
        <w:tab/>
      </w:r>
      <w:r>
        <w:rPr>
          <w:lang w:eastAsia="zh-CN"/>
        </w:rPr>
        <w:t>the total number of message segments within the "totalSegCount" attribute;</w:t>
      </w:r>
    </w:p>
    <w:p w14:paraId="56238C7F">
      <w:pPr>
        <w:pStyle w:val="121"/>
        <w:rPr>
          <w:lang w:eastAsia="zh-CN"/>
        </w:rPr>
      </w:pPr>
      <w:r>
        <w:rPr>
          <w:lang w:eastAsia="zh-CN"/>
        </w:rPr>
        <w:t>-</w:t>
      </w:r>
      <w:r>
        <w:rPr>
          <w:lang w:eastAsia="zh-CN"/>
        </w:rPr>
        <w:tab/>
      </w:r>
      <w:r>
        <w:rPr>
          <w:lang w:eastAsia="zh-CN"/>
        </w:rPr>
        <w:t>the message segment number within the "segNumb" attribute; and</w:t>
      </w:r>
    </w:p>
    <w:p w14:paraId="1F6EC324">
      <w:pPr>
        <w:pStyle w:val="121"/>
        <w:rPr>
          <w:lang w:eastAsia="zh-CN"/>
        </w:rPr>
      </w:pPr>
      <w:r>
        <w:rPr>
          <w:lang w:eastAsia="zh-CN"/>
        </w:rPr>
        <w:t>-</w:t>
      </w:r>
      <w:r>
        <w:rPr>
          <w:lang w:eastAsia="zh-CN"/>
        </w:rPr>
        <w:tab/>
      </w:r>
      <w:r>
        <w:rPr>
          <w:lang w:eastAsia="zh-CN"/>
        </w:rPr>
        <w:t>the last segment flag within the "lastSegFlag" attribute;</w:t>
      </w:r>
    </w:p>
    <w:p w14:paraId="07D2CF8A">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56A1B9C6">
      <w:pPr>
        <w:pStyle w:val="121"/>
        <w:rPr>
          <w:lang w:eastAsia="zh-CN"/>
        </w:rPr>
      </w:pPr>
      <w:r>
        <w:rPr>
          <w:lang w:eastAsia="zh-CN"/>
        </w:rPr>
        <w:t>-</w:t>
      </w:r>
      <w:r>
        <w:rPr>
          <w:lang w:eastAsia="zh-CN"/>
        </w:rPr>
        <w:tab/>
      </w:r>
      <w:r>
        <w:rPr>
          <w:lang w:eastAsia="zh-CN"/>
        </w:rPr>
        <w:t>the message expiration time within the "exprTime" attribute;</w:t>
      </w:r>
    </w:p>
    <w:p w14:paraId="08DE8A45">
      <w:pPr>
        <w:pStyle w:val="110"/>
        <w:rPr>
          <w:lang w:eastAsia="zh-CN"/>
        </w:rPr>
      </w:pPr>
      <w:r>
        <w:rPr>
          <w:lang w:eastAsia="zh-CN"/>
        </w:rPr>
        <w:t>-</w:t>
      </w:r>
      <w:r>
        <w:rPr>
          <w:lang w:eastAsia="zh-CN"/>
        </w:rPr>
        <w:tab/>
      </w:r>
      <w:r>
        <w:rPr>
          <w:lang w:eastAsia="zh-CN"/>
        </w:rPr>
        <w:t>The latency within the "latency" attribute.</w:t>
      </w:r>
    </w:p>
    <w:p w14:paraId="29986D7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E8A553F">
      <w:pPr>
        <w:rPr>
          <w:lang w:eastAsia="zh-CN"/>
        </w:rPr>
      </w:pPr>
      <w:r>
        <w:rPr>
          <w:lang w:eastAsia="zh-CN"/>
        </w:rPr>
        <w:t>If errors occur when processing the HTTP POST request, the MSGin5G Server shall apply error handling procedures as specified in clause 8.2.6.</w:t>
      </w:r>
    </w:p>
    <w:p w14:paraId="62BAFE05">
      <w:pPr>
        <w:pStyle w:val="6"/>
        <w:rPr>
          <w:lang w:eastAsia="zh-CN"/>
        </w:rPr>
      </w:pPr>
      <w:bookmarkStart w:id="237" w:name="_Toc73437066"/>
      <w:bookmarkStart w:id="238" w:name="_Toc36037303"/>
      <w:bookmarkStart w:id="239" w:name="_Toc36037607"/>
      <w:bookmarkStart w:id="240" w:name="_Toc68165922"/>
      <w:bookmarkStart w:id="241" w:name="_Toc75351476"/>
      <w:bookmarkStart w:id="242" w:name="_Toc43199531"/>
      <w:bookmarkStart w:id="243" w:name="_Toc70426215"/>
      <w:bookmarkStart w:id="244" w:name="_Toc34035310"/>
      <w:bookmarkStart w:id="245" w:name="_Toc45132710"/>
      <w:bookmarkStart w:id="246" w:name="_Toc38877449"/>
      <w:bookmarkStart w:id="247" w:name="_Toc73435660"/>
      <w:bookmarkStart w:id="248" w:name="_Toc59015453"/>
      <w:bookmarkStart w:id="249" w:name="_Toc73433563"/>
      <w:bookmarkStart w:id="250" w:name="_Toc66282046"/>
      <w:bookmarkStart w:id="251" w:name="_Toc63171009"/>
      <w:bookmarkStart w:id="252" w:name="_Toc97197079"/>
      <w:bookmarkStart w:id="253" w:name="_Toc96996673"/>
      <w:bookmarkStart w:id="254" w:name="_Toc162005447"/>
      <w:bookmarkStart w:id="255" w:name="_Toc93878881"/>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52C4464D">
      <w:pPr>
        <w:pStyle w:val="7"/>
      </w:pPr>
      <w:bookmarkStart w:id="257" w:name="_Toc34035311"/>
      <w:bookmarkStart w:id="258" w:name="_Toc93878882"/>
      <w:bookmarkStart w:id="259" w:name="_Toc83768260"/>
      <w:bookmarkStart w:id="260" w:name="_Toc73433564"/>
      <w:bookmarkStart w:id="261" w:name="_Toc59015454"/>
      <w:bookmarkStart w:id="262" w:name="_Toc96996674"/>
      <w:bookmarkStart w:id="263" w:name="_Toc162005448"/>
      <w:bookmarkStart w:id="264" w:name="_Toc43199532"/>
      <w:bookmarkStart w:id="265" w:name="_Toc73435661"/>
      <w:bookmarkStart w:id="266" w:name="_Toc75351477"/>
      <w:bookmarkStart w:id="267" w:name="_Toc36037304"/>
      <w:bookmarkStart w:id="268" w:name="_Toc38877450"/>
      <w:bookmarkStart w:id="269" w:name="_Toc36037608"/>
      <w:bookmarkStart w:id="270" w:name="_Toc45132711"/>
      <w:bookmarkStart w:id="271" w:name="_Toc63171010"/>
      <w:bookmarkStart w:id="272" w:name="_Toc66282047"/>
      <w:bookmarkStart w:id="273" w:name="_Toc73437067"/>
      <w:bookmarkStart w:id="274" w:name="_Toc68165923"/>
      <w:bookmarkStart w:id="275" w:name="_Toc70426216"/>
      <w:bookmarkStart w:id="276" w:name="_Toc9719708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45DCBED">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39A3F9DB">
      <w:pPr>
        <w:pStyle w:val="7"/>
      </w:pPr>
      <w:bookmarkStart w:id="277" w:name="_Toc34035312"/>
      <w:bookmarkStart w:id="278" w:name="_Toc45132712"/>
      <w:bookmarkStart w:id="279" w:name="_Toc66282048"/>
      <w:bookmarkStart w:id="280" w:name="_Toc36037305"/>
      <w:bookmarkStart w:id="281" w:name="_Toc75351478"/>
      <w:bookmarkStart w:id="282" w:name="_Toc70426217"/>
      <w:bookmarkStart w:id="283" w:name="_Toc73433565"/>
      <w:bookmarkStart w:id="284" w:name="_Toc73437068"/>
      <w:bookmarkStart w:id="285" w:name="_Toc43199533"/>
      <w:bookmarkStart w:id="286" w:name="_Toc68165924"/>
      <w:bookmarkStart w:id="287" w:name="_Toc63171011"/>
      <w:bookmarkStart w:id="288" w:name="_Toc38877451"/>
      <w:bookmarkStart w:id="289" w:name="_Toc73435662"/>
      <w:bookmarkStart w:id="290" w:name="_Toc36037609"/>
      <w:bookmarkStart w:id="291" w:name="_Toc59015455"/>
      <w:bookmarkStart w:id="292" w:name="_Toc162005449"/>
      <w:bookmarkStart w:id="293" w:name="_Toc97197081"/>
      <w:bookmarkStart w:id="294" w:name="_Toc83768261"/>
      <w:bookmarkStart w:id="295" w:name="_Toc96996675"/>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133687C9">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064677A1">
      <w:pPr>
        <w:pStyle w:val="119"/>
      </w:pPr>
      <w:r>
        <w:t>Figure 5.3.2.</w:t>
      </w:r>
      <w:r>
        <w:rPr>
          <w:lang w:eastAsia="zh-CN"/>
        </w:rPr>
        <w:t>3</w:t>
      </w:r>
      <w:r>
        <w:t>.2-1: AS Originating MSGin5G Delivery Report</w:t>
      </w:r>
    </w:p>
    <w:p w14:paraId="1D63A309">
      <w:pPr>
        <w:rPr>
          <w:lang w:eastAsia="zh-CN"/>
        </w:rPr>
      </w:pPr>
      <w:r>
        <w:rPr>
          <w:lang w:eastAsia="zh-CN"/>
        </w:rPr>
        <w:t>When the AS needs to send the delivery report to the MSGin5G Server, the AS shall send the HTTP POST method as step 1 of the Figure 5.3.2.3.2-1.</w:t>
      </w:r>
    </w:p>
    <w:p w14:paraId="0F579D91">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66C9F0BB">
      <w:r>
        <w:t xml:space="preserve">The </w:t>
      </w:r>
      <w:r>
        <w:rPr>
          <w:lang w:eastAsia="zh-CN"/>
        </w:rPr>
        <w:t>DeliveryStatusReport</w:t>
      </w:r>
      <w:r>
        <w:t xml:space="preserve"> data structure shall include:</w:t>
      </w:r>
    </w:p>
    <w:p w14:paraId="0DAF5CCB">
      <w:pPr>
        <w:pStyle w:val="110"/>
      </w:pPr>
      <w:r>
        <w:rPr>
          <w:lang w:eastAsia="zh-CN"/>
        </w:rPr>
        <w:t>-</w:t>
      </w:r>
      <w:r>
        <w:rPr>
          <w:lang w:eastAsia="zh-CN"/>
        </w:rPr>
        <w:tab/>
      </w:r>
      <w:r>
        <w:rPr>
          <w:lang w:eastAsia="zh-CN"/>
        </w:rPr>
        <w:t>the AS Service ID within the "oriAddr" attribute;</w:t>
      </w:r>
    </w:p>
    <w:p w14:paraId="2181FFDB">
      <w:pPr>
        <w:pStyle w:val="110"/>
      </w:pPr>
      <w:r>
        <w:rPr>
          <w:lang w:eastAsia="zh-CN"/>
        </w:rPr>
        <w:t>-</w:t>
      </w:r>
      <w:r>
        <w:rPr>
          <w:lang w:eastAsia="zh-CN"/>
        </w:rPr>
        <w:tab/>
      </w:r>
      <w:r>
        <w:rPr>
          <w:lang w:eastAsia="zh-CN"/>
        </w:rPr>
        <w:t>the Recipient Address within the "destAddr" attribute;</w:t>
      </w:r>
    </w:p>
    <w:p w14:paraId="339424C7">
      <w:pPr>
        <w:pStyle w:val="110"/>
      </w:pPr>
      <w:r>
        <w:rPr>
          <w:lang w:eastAsia="zh-CN"/>
        </w:rPr>
        <w:t>-</w:t>
      </w:r>
      <w:r>
        <w:rPr>
          <w:lang w:eastAsia="zh-CN"/>
        </w:rPr>
        <w:tab/>
      </w:r>
      <w:r>
        <w:rPr>
          <w:lang w:eastAsia="zh-CN"/>
        </w:rPr>
        <w:t>the Message ID within the "msgId" attribute;</w:t>
      </w:r>
    </w:p>
    <w:p w14:paraId="01B5914F">
      <w:pPr>
        <w:pStyle w:val="110"/>
      </w:pPr>
      <w:r>
        <w:rPr>
          <w:lang w:eastAsia="zh-CN"/>
        </w:rPr>
        <w:t>-</w:t>
      </w:r>
      <w:r>
        <w:rPr>
          <w:lang w:eastAsia="zh-CN"/>
        </w:rPr>
        <w:tab/>
      </w:r>
      <w:r>
        <w:rPr>
          <w:lang w:eastAsia="zh-CN"/>
        </w:rPr>
        <w:t>the delivery status within the "delivSt" attribute; and</w:t>
      </w:r>
    </w:p>
    <w:p w14:paraId="1632FBE3">
      <w:pPr>
        <w:pStyle w:val="110"/>
      </w:pPr>
      <w:r>
        <w:rPr>
          <w:lang w:eastAsia="zh-CN"/>
        </w:rPr>
        <w:t>may include:</w:t>
      </w:r>
    </w:p>
    <w:p w14:paraId="3B267FF0">
      <w:pPr>
        <w:pStyle w:val="110"/>
      </w:pPr>
      <w:r>
        <w:t>-</w:t>
      </w:r>
      <w:r>
        <w:tab/>
      </w:r>
      <w:r>
        <w:rPr>
          <w:lang w:eastAsia="zh-CN"/>
        </w:rPr>
        <w:t>t</w:t>
      </w:r>
      <w:r>
        <w:t>he failure cause within the "failureCause" attribute;</w:t>
      </w:r>
    </w:p>
    <w:p w14:paraId="233210AA">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20CD687">
      <w:r>
        <w:t>If errors occur when processing the HTTP POST request, the MSGin5G Server shall apply error handling procedures as specified in clause 8.2.6.</w:t>
      </w:r>
    </w:p>
    <w:p w14:paraId="2849FA22">
      <w:pPr>
        <w:pStyle w:val="6"/>
      </w:pPr>
      <w:bookmarkStart w:id="297" w:name="_Toc96996676"/>
      <w:bookmarkStart w:id="298" w:name="_Toc83768268"/>
      <w:bookmarkStart w:id="299" w:name="_Toc93878884"/>
      <w:bookmarkStart w:id="300" w:name="_Toc162005450"/>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78050AD4">
      <w:pPr>
        <w:pStyle w:val="7"/>
      </w:pPr>
      <w:bookmarkStart w:id="302" w:name="_Toc83768269"/>
      <w:bookmarkStart w:id="303" w:name="_Toc96996677"/>
      <w:bookmarkStart w:id="304" w:name="_Toc97197083"/>
      <w:bookmarkStart w:id="305" w:name="_Toc162005451"/>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14:paraId="69137B04">
      <w:pPr>
        <w:rPr>
          <w:rFonts w:eastAsia="等线"/>
          <w:lang w:eastAsia="zh-CN"/>
        </w:rPr>
      </w:pPr>
      <w:bookmarkStart w:id="307" w:name="_Toc93878886"/>
      <w:bookmarkStart w:id="308" w:name="_Toc97197084"/>
      <w:bookmarkStart w:id="309" w:name="_Toc96996678"/>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2CF33AC6">
      <w:pPr>
        <w:pStyle w:val="7"/>
      </w:pPr>
      <w:bookmarkStart w:id="311" w:name="_Toc162005452"/>
      <w:bookmarkStart w:id="312" w:name="_Toc83768271"/>
      <w:bookmarkStart w:id="313" w:name="_Toc97197085"/>
      <w:bookmarkStart w:id="314" w:name="_Toc96996679"/>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14:paraId="77179E63">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168B9A76">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7566788B">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4CC3E4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030ADED3">
      <w:pPr>
        <w:rPr>
          <w:rFonts w:eastAsia="等线"/>
          <w:lang w:eastAsia="zh-CN"/>
        </w:rPr>
      </w:pPr>
      <w:r>
        <w:rPr>
          <w:rFonts w:eastAsia="等线"/>
          <w:lang w:eastAsia="zh-CN"/>
        </w:rPr>
        <w:t>The UEMessageDelivery data structure shall include:</w:t>
      </w:r>
    </w:p>
    <w:p w14:paraId="194A871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506C833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7C4756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3A6AAE43">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0CC87BEB">
      <w:pPr>
        <w:ind w:left="568" w:hanging="284"/>
        <w:rPr>
          <w:rFonts w:eastAsia="等线"/>
          <w:lang w:eastAsia="zh-CN"/>
        </w:rPr>
      </w:pPr>
      <w:r>
        <w:rPr>
          <w:rFonts w:eastAsia="等线"/>
          <w:lang w:eastAsia="zh-CN"/>
        </w:rPr>
        <w:t>and may include:</w:t>
      </w:r>
    </w:p>
    <w:p w14:paraId="79AF5E2A">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450025A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5954FFD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7CADDD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25348E55">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2E1F4099">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19D147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33D28FA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3EF75C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A44269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21CFBA6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0ED4E86F">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0A5A9CA9">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6DAA9F60">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447D006B">
      <w:pPr>
        <w:pStyle w:val="7"/>
      </w:pPr>
      <w:bookmarkStart w:id="317" w:name="_Toc83768272"/>
      <w:bookmarkStart w:id="318" w:name="_Toc97197086"/>
      <w:bookmarkStart w:id="319" w:name="_Toc93878888"/>
      <w:bookmarkStart w:id="320" w:name="_Toc162005454"/>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14:paraId="0C5DC525">
      <w:pPr>
        <w:rPr>
          <w:rFonts w:eastAsia="等线"/>
        </w:rPr>
      </w:pPr>
      <w:bookmarkStart w:id="322" w:name="_Toc96996681"/>
      <w:bookmarkStart w:id="323" w:name="_Toc97197087"/>
      <w:bookmarkStart w:id="324" w:name="_Toc93878889"/>
      <w:bookmarkStart w:id="325"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6A188E3E">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0FC6644A">
      <w:pPr>
        <w:keepNext/>
        <w:keepLines/>
        <w:spacing w:before="60"/>
        <w:jc w:val="center"/>
        <w:rPr>
          <w:rFonts w:ascii="Arial" w:hAnsi="Arial" w:eastAsia="等线"/>
          <w:b/>
          <w:lang w:eastAsia="zh-CN"/>
        </w:rPr>
      </w:pPr>
    </w:p>
    <w:p w14:paraId="12CABD9B">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516A0894">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25638803">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6B32D3A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E5FBF2A">
      <w:pPr>
        <w:rPr>
          <w:rFonts w:eastAsia="等线"/>
          <w:lang w:eastAsia="zh-CN"/>
        </w:rPr>
      </w:pPr>
      <w:r>
        <w:rPr>
          <w:rFonts w:eastAsia="等线"/>
          <w:lang w:eastAsia="zh-CN"/>
        </w:rPr>
        <w:t>The DeliveryStatusReport data structure shall include:</w:t>
      </w:r>
    </w:p>
    <w:p w14:paraId="2D85D57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51A871F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FEC4B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3F5B851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98C577F">
      <w:pPr>
        <w:ind w:left="568" w:hanging="284"/>
        <w:rPr>
          <w:rFonts w:eastAsia="等线"/>
          <w:lang w:eastAsia="zh-CN"/>
        </w:rPr>
      </w:pPr>
      <w:r>
        <w:rPr>
          <w:rFonts w:eastAsia="等线"/>
          <w:lang w:eastAsia="zh-CN"/>
        </w:rPr>
        <w:t>and may include:</w:t>
      </w:r>
    </w:p>
    <w:p w14:paraId="6B133EA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4EA1FA63">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135648A3">
      <w:r>
        <w:rPr>
          <w:rFonts w:eastAsia="等线"/>
          <w:lang w:eastAsia="zh-CN"/>
        </w:rPr>
        <w:t>If errors occur when processing the HTTP POST request, the MSGin5G Server shall apply error handling procedures as specified in clause 8.2.6.</w:t>
      </w:r>
    </w:p>
    <w:p w14:paraId="2106B058">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14:paraId="38D1067F">
      <w:pPr>
        <w:pStyle w:val="5"/>
      </w:pPr>
      <w:r>
        <w:t>5.</w:t>
      </w:r>
      <w:r>
        <w:rPr>
          <w:rFonts w:hint="eastAsia"/>
          <w:lang w:val="en-US" w:eastAsia="zh-CN"/>
        </w:rPr>
        <w:t>4</w:t>
      </w:r>
      <w:r>
        <w:t>.1</w:t>
      </w:r>
      <w:r>
        <w:tab/>
      </w:r>
      <w:r>
        <w:t>Service Description</w:t>
      </w:r>
      <w:bookmarkEnd w:id="328"/>
    </w:p>
    <w:p w14:paraId="1A79AD42">
      <w:pPr>
        <w:rPr>
          <w:lang w:eastAsia="zh-CN"/>
        </w:rPr>
      </w:pPr>
      <w:r>
        <w:rPr>
          <w:rFonts w:hint="eastAsia"/>
          <w:lang w:eastAsia="zh-CN"/>
        </w:rPr>
        <w:t>The MSGS_TopiclistEvent API Service corresponding to Mm5s as defined in 3GPP TS 23.554 [2], is provided by the MSGin5G Server.</w:t>
      </w:r>
    </w:p>
    <w:p w14:paraId="1C288FDB">
      <w:pPr>
        <w:rPr>
          <w:lang w:eastAsia="zh-CN"/>
        </w:rPr>
      </w:pPr>
      <w:r>
        <w:rPr>
          <w:rFonts w:hint="eastAsia"/>
          <w:lang w:eastAsia="zh-CN"/>
        </w:rPr>
        <w:t>This service:</w:t>
      </w:r>
    </w:p>
    <w:p w14:paraId="2FCDC51F">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7A8C53F7">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51115D23">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0C88F1A2">
      <w:pPr>
        <w:pStyle w:val="5"/>
      </w:pPr>
      <w:bookmarkStart w:id="329" w:name="_Toc162005458"/>
      <w:r>
        <w:t>5.</w:t>
      </w:r>
      <w:r>
        <w:rPr>
          <w:rFonts w:hint="eastAsia"/>
          <w:lang w:val="en-US" w:eastAsia="zh-CN"/>
        </w:rPr>
        <w:t>4</w:t>
      </w:r>
      <w:r>
        <w:t>.2</w:t>
      </w:r>
      <w:r>
        <w:tab/>
      </w:r>
      <w:r>
        <w:t>Service Operations</w:t>
      </w:r>
      <w:bookmarkEnd w:id="329"/>
    </w:p>
    <w:p w14:paraId="7BA28517">
      <w:pPr>
        <w:pStyle w:val="6"/>
      </w:pPr>
      <w:bookmarkStart w:id="330" w:name="_Toc162005459"/>
      <w:r>
        <w:t>5.</w:t>
      </w:r>
      <w:r>
        <w:rPr>
          <w:rFonts w:hint="eastAsia"/>
          <w:lang w:val="en-US" w:eastAsia="zh-CN"/>
        </w:rPr>
        <w:t>4</w:t>
      </w:r>
      <w:r>
        <w:t>.2.1</w:t>
      </w:r>
      <w:r>
        <w:tab/>
      </w:r>
      <w:r>
        <w:t>Introduction</w:t>
      </w:r>
      <w:bookmarkEnd w:id="330"/>
    </w:p>
    <w:p w14:paraId="6E62BEDE">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A9A52A3">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71A5F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9EC46E3">
            <w:pPr>
              <w:pStyle w:val="103"/>
              <w:rPr>
                <w:kern w:val="2"/>
                <w:szCs w:val="22"/>
              </w:rPr>
            </w:pPr>
            <w:r>
              <w:rPr>
                <w:kern w:val="2"/>
                <w:szCs w:val="22"/>
              </w:rPr>
              <w:t>Service operation name</w:t>
            </w:r>
          </w:p>
        </w:tc>
        <w:tc>
          <w:tcPr>
            <w:tcW w:w="4395" w:type="dxa"/>
            <w:shd w:val="clear" w:color="000000" w:fill="C0C0C0"/>
          </w:tcPr>
          <w:p w14:paraId="4EE7785C">
            <w:pPr>
              <w:pStyle w:val="103"/>
              <w:rPr>
                <w:kern w:val="2"/>
                <w:szCs w:val="22"/>
              </w:rPr>
            </w:pPr>
            <w:r>
              <w:rPr>
                <w:kern w:val="2"/>
                <w:szCs w:val="22"/>
              </w:rPr>
              <w:t>Description</w:t>
            </w:r>
          </w:p>
        </w:tc>
        <w:tc>
          <w:tcPr>
            <w:tcW w:w="1565" w:type="dxa"/>
            <w:shd w:val="clear" w:color="000000" w:fill="C0C0C0"/>
          </w:tcPr>
          <w:p w14:paraId="3554AA6D">
            <w:pPr>
              <w:pStyle w:val="103"/>
              <w:rPr>
                <w:kern w:val="2"/>
                <w:szCs w:val="22"/>
              </w:rPr>
            </w:pPr>
            <w:r>
              <w:rPr>
                <w:kern w:val="2"/>
                <w:szCs w:val="22"/>
              </w:rPr>
              <w:t>Initiated by</w:t>
            </w:r>
          </w:p>
        </w:tc>
      </w:tr>
      <w:tr w14:paraId="25F06B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EF929AE">
            <w:pPr>
              <w:pStyle w:val="102"/>
              <w:rPr>
                <w:kern w:val="2"/>
                <w:szCs w:val="22"/>
              </w:rPr>
            </w:pPr>
            <w:r>
              <w:rPr>
                <w:rFonts w:hint="eastAsia"/>
                <w:kern w:val="2"/>
                <w:szCs w:val="22"/>
              </w:rPr>
              <w:t>MSGS_TopiclistEvent_SubscribeMSGTopiclist</w:t>
            </w:r>
          </w:p>
        </w:tc>
        <w:tc>
          <w:tcPr>
            <w:tcW w:w="4395" w:type="dxa"/>
          </w:tcPr>
          <w:p w14:paraId="3639BA6A">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1D1D9F4A">
            <w:pPr>
              <w:pStyle w:val="102"/>
              <w:rPr>
                <w:kern w:val="2"/>
                <w:szCs w:val="22"/>
              </w:rPr>
            </w:pPr>
            <w:r>
              <w:rPr>
                <w:rFonts w:hint="eastAsia"/>
                <w:kern w:val="2"/>
                <w:szCs w:val="22"/>
                <w:lang w:eastAsia="zh-CN"/>
              </w:rPr>
              <w:t>MSGin5G Server</w:t>
            </w:r>
          </w:p>
        </w:tc>
      </w:tr>
      <w:tr w14:paraId="35E942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FD1462E">
            <w:pPr>
              <w:pStyle w:val="102"/>
              <w:rPr>
                <w:kern w:val="2"/>
                <w:szCs w:val="22"/>
              </w:rPr>
            </w:pPr>
            <w:r>
              <w:rPr>
                <w:rFonts w:hint="eastAsia"/>
                <w:kern w:val="2"/>
                <w:szCs w:val="22"/>
              </w:rPr>
              <w:t>MSGS_TopiclistEvent_UnsubscribeMSGTopiclist</w:t>
            </w:r>
          </w:p>
        </w:tc>
        <w:tc>
          <w:tcPr>
            <w:tcW w:w="4395" w:type="dxa"/>
          </w:tcPr>
          <w:p w14:paraId="4711908C">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38A517">
            <w:pPr>
              <w:pStyle w:val="102"/>
              <w:rPr>
                <w:kern w:val="2"/>
                <w:szCs w:val="22"/>
                <w:lang w:eastAsia="zh-CN"/>
              </w:rPr>
            </w:pPr>
            <w:r>
              <w:rPr>
                <w:rFonts w:hint="eastAsia"/>
                <w:kern w:val="2"/>
                <w:szCs w:val="22"/>
                <w:lang w:eastAsia="zh-CN"/>
              </w:rPr>
              <w:t>MSGin5G Server</w:t>
            </w:r>
          </w:p>
        </w:tc>
      </w:tr>
      <w:tr w14:paraId="27627E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9E6FD8">
            <w:pPr>
              <w:pStyle w:val="102"/>
              <w:rPr>
                <w:kern w:val="2"/>
                <w:szCs w:val="22"/>
              </w:rPr>
            </w:pPr>
            <w:r>
              <w:rPr>
                <w:rFonts w:hint="eastAsia"/>
                <w:kern w:val="2"/>
                <w:szCs w:val="22"/>
              </w:rPr>
              <w:t>MSGS_TopiclistEvent_NotifyMSGTopiclist</w:t>
            </w:r>
          </w:p>
        </w:tc>
        <w:tc>
          <w:tcPr>
            <w:tcW w:w="4395" w:type="dxa"/>
          </w:tcPr>
          <w:p w14:paraId="1AAF87AA">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333D836B">
            <w:pPr>
              <w:pStyle w:val="102"/>
              <w:rPr>
                <w:kern w:val="2"/>
                <w:szCs w:val="22"/>
                <w:lang w:eastAsia="zh-CN"/>
              </w:rPr>
            </w:pPr>
            <w:r>
              <w:rPr>
                <w:rFonts w:hint="eastAsia"/>
                <w:kern w:val="2"/>
                <w:szCs w:val="22"/>
                <w:lang w:eastAsia="zh-CN"/>
              </w:rPr>
              <w:t>MSGin5G Server</w:t>
            </w:r>
          </w:p>
        </w:tc>
      </w:tr>
      <w:tr w14:paraId="1999C4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C193F9E">
            <w:pPr>
              <w:pStyle w:val="102"/>
              <w:rPr>
                <w:kern w:val="2"/>
                <w:szCs w:val="22"/>
              </w:rPr>
            </w:pPr>
            <w:r>
              <w:rPr>
                <w:rFonts w:hint="eastAsia"/>
                <w:kern w:val="2"/>
                <w:szCs w:val="22"/>
              </w:rPr>
              <w:t>MSGS_TopiclistEvent_SubscribeMSGTopic</w:t>
            </w:r>
          </w:p>
        </w:tc>
        <w:tc>
          <w:tcPr>
            <w:tcW w:w="4395" w:type="dxa"/>
          </w:tcPr>
          <w:p w14:paraId="0A4B62DE">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FE4F05D">
            <w:pPr>
              <w:pStyle w:val="102"/>
              <w:rPr>
                <w:kern w:val="2"/>
                <w:szCs w:val="22"/>
                <w:lang w:eastAsia="zh-CN"/>
              </w:rPr>
            </w:pPr>
            <w:r>
              <w:rPr>
                <w:rFonts w:hint="eastAsia"/>
                <w:kern w:val="2"/>
                <w:szCs w:val="22"/>
                <w:lang w:eastAsia="zh-CN"/>
              </w:rPr>
              <w:t>MSGin5G Server</w:t>
            </w:r>
          </w:p>
        </w:tc>
      </w:tr>
      <w:tr w14:paraId="57F28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30733C6">
            <w:pPr>
              <w:pStyle w:val="102"/>
              <w:rPr>
                <w:kern w:val="2"/>
                <w:szCs w:val="22"/>
              </w:rPr>
            </w:pPr>
            <w:r>
              <w:rPr>
                <w:rFonts w:hint="eastAsia"/>
                <w:kern w:val="2"/>
                <w:szCs w:val="22"/>
              </w:rPr>
              <w:t>MSGS_TopiclistEvent_UnsubscribeMSGTopic</w:t>
            </w:r>
          </w:p>
        </w:tc>
        <w:tc>
          <w:tcPr>
            <w:tcW w:w="4395" w:type="dxa"/>
          </w:tcPr>
          <w:p w14:paraId="2586D6A1">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1DD42E51">
            <w:pPr>
              <w:pStyle w:val="102"/>
              <w:rPr>
                <w:kern w:val="2"/>
                <w:szCs w:val="22"/>
                <w:lang w:eastAsia="zh-CN"/>
              </w:rPr>
            </w:pPr>
            <w:r>
              <w:rPr>
                <w:rFonts w:hint="eastAsia"/>
                <w:kern w:val="2"/>
                <w:szCs w:val="22"/>
                <w:lang w:eastAsia="zh-CN"/>
              </w:rPr>
              <w:t>MSGin5G Server</w:t>
            </w:r>
          </w:p>
        </w:tc>
      </w:tr>
    </w:tbl>
    <w:p w14:paraId="54391CA8">
      <w:pPr>
        <w:rPr>
          <w:lang w:eastAsia="zh-CN"/>
        </w:rPr>
      </w:pPr>
    </w:p>
    <w:p w14:paraId="48D79E89">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1C1308F0">
      <w:pPr>
        <w:pStyle w:val="7"/>
      </w:pPr>
      <w:bookmarkStart w:id="332" w:name="_Toc162005461"/>
      <w:r>
        <w:t>5.</w:t>
      </w:r>
      <w:r>
        <w:rPr>
          <w:rFonts w:hint="eastAsia"/>
          <w:lang w:val="en-US" w:eastAsia="zh-CN"/>
        </w:rPr>
        <w:t>4</w:t>
      </w:r>
      <w:r>
        <w:t>.2.</w:t>
      </w:r>
      <w:r>
        <w:rPr>
          <w:lang w:eastAsia="zh-CN"/>
        </w:rPr>
        <w:t>2</w:t>
      </w:r>
      <w:r>
        <w:t>.1</w:t>
      </w:r>
      <w:r>
        <w:tab/>
      </w:r>
      <w:r>
        <w:t>General</w:t>
      </w:r>
      <w:bookmarkEnd w:id="332"/>
    </w:p>
    <w:p w14:paraId="416DFE0D">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221693F7">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8FA4130">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0E092CFA">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9E175BF">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6E8C57B2">
      <w:pPr>
        <w:rPr>
          <w:lang w:eastAsia="zh-CN"/>
        </w:rPr>
      </w:pPr>
      <w:r>
        <w:rPr>
          <w:rFonts w:hint="eastAsia"/>
          <w:lang w:eastAsia="zh-CN"/>
        </w:rPr>
        <w:t>Upon receiving the HTTP POST message from the MSGin5G Server 1, the MSGin5G Server 2 shall:</w:t>
      </w:r>
    </w:p>
    <w:p w14:paraId="367F97DC">
      <w:pPr>
        <w:pStyle w:val="110"/>
      </w:pPr>
      <w:r>
        <w:t>1.</w:t>
      </w:r>
      <w:r>
        <w:tab/>
      </w:r>
      <w:r>
        <w:rPr>
          <w:rFonts w:hint="eastAsia"/>
        </w:rPr>
        <w:t>make an authorization based on the information received from from MSGin5G Server 1</w:t>
      </w:r>
      <w:r>
        <w:t>;</w:t>
      </w:r>
    </w:p>
    <w:p w14:paraId="1F712844">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07CC024F">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320F7F6E">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FFAD481">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7E54BA43">
      <w:pPr>
        <w:rPr>
          <w:lang w:eastAsia="zh-CN"/>
        </w:rPr>
      </w:pPr>
      <w:r>
        <w:rPr>
          <w:rFonts w:hint="eastAsia"/>
          <w:lang w:eastAsia="zh-CN"/>
        </w:rPr>
        <w:t>If errors occur when processing the HTTP POST request, the MSGin5G Server 2 shall apply error handling procedures as specified in clause 8.3.6.</w:t>
      </w:r>
    </w:p>
    <w:p w14:paraId="5C84CF85">
      <w:pPr>
        <w:rPr>
          <w:lang w:eastAsia="zh-CN"/>
        </w:rPr>
      </w:pPr>
    </w:p>
    <w:p w14:paraId="11E787CB">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56B1DD85">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14:paraId="6A014187">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3BB4A6C">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7DC64357">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429A35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B0CE553">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441AD61">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FCA39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230F1C8">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37431EF1">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14:paraId="7E56693B">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0AE9A17F">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47C7DF34">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64899236">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3004A1B3">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09B561A1">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5E1C4999">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17122480">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C5F45F5">
      <w:pPr>
        <w:pStyle w:val="110"/>
      </w:pPr>
      <w:r>
        <w:rPr>
          <w:lang w:eastAsia="zh-CN"/>
        </w:rPr>
        <w:t>may include:</w:t>
      </w:r>
    </w:p>
    <w:p w14:paraId="391703B6">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40BCC9A6">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C70E7C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1B91C2B">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3BAA27CD">
      <w:pPr>
        <w:pStyle w:val="7"/>
      </w:pPr>
      <w:bookmarkStart w:id="341" w:name="_Toc162005470"/>
      <w:r>
        <w:t>5.</w:t>
      </w:r>
      <w:r>
        <w:rPr>
          <w:rFonts w:hint="eastAsia"/>
          <w:lang w:val="en-US" w:eastAsia="zh-CN"/>
        </w:rPr>
        <w:t>4</w:t>
      </w:r>
      <w:r>
        <w:t>.2.</w:t>
      </w:r>
      <w:r>
        <w:rPr>
          <w:lang w:eastAsia="zh-CN"/>
        </w:rPr>
        <w:t>5</w:t>
      </w:r>
      <w:r>
        <w:t>.1</w:t>
      </w:r>
      <w:r>
        <w:tab/>
      </w:r>
      <w:r>
        <w:t>General</w:t>
      </w:r>
      <w:bookmarkEnd w:id="341"/>
    </w:p>
    <w:p w14:paraId="4EDD5BFD">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74F0CD8A">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030620E8">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5AB8D6A6">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67EF6454">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65B8E35C">
      <w:r>
        <w:t xml:space="preserve">Upon receiving the HTTP POST message, the MSGin5G Server </w:t>
      </w:r>
      <w:r>
        <w:rPr>
          <w:rFonts w:hint="eastAsia"/>
          <w:lang w:val="en-US" w:eastAsia="zh-CN"/>
        </w:rPr>
        <w:t xml:space="preserve">2 </w:t>
      </w:r>
      <w:r>
        <w:t>shall:</w:t>
      </w:r>
    </w:p>
    <w:p w14:paraId="3EC9BB17">
      <w:pPr>
        <w:pStyle w:val="110"/>
      </w:pPr>
      <w:r>
        <w:t>1.</w:t>
      </w:r>
      <w:r>
        <w:rPr>
          <w:lang w:eastAsia="zh-CN"/>
        </w:rPr>
        <w:tab/>
      </w:r>
      <w:r>
        <w:rPr>
          <w:rFonts w:hint="eastAsia"/>
        </w:rPr>
        <w:t xml:space="preserve"> make an authorization based on the information received</w:t>
      </w:r>
      <w:r>
        <w:t>;</w:t>
      </w:r>
    </w:p>
    <w:p w14:paraId="729B1883">
      <w:pPr>
        <w:pStyle w:val="110"/>
      </w:pPr>
      <w:r>
        <w:rPr>
          <w:rFonts w:hint="eastAsia"/>
          <w:lang w:val="en-US" w:eastAsia="zh-CN"/>
        </w:rPr>
        <w:t>2</w:t>
      </w:r>
      <w:r>
        <w:t>.</w:t>
      </w:r>
      <w:r>
        <w:rPr>
          <w:lang w:eastAsia="zh-CN"/>
        </w:rPr>
        <w:tab/>
      </w:r>
      <w:r>
        <w:rPr>
          <w:rFonts w:hint="eastAsia"/>
        </w:rPr>
        <w:t>checks the locally stored Messaging Topic subscription(s)</w:t>
      </w:r>
      <w:r>
        <w:t>:</w:t>
      </w:r>
    </w:p>
    <w:p w14:paraId="73B8AD64">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3BF687">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52F91832">
      <w:pPr>
        <w:rPr>
          <w:lang w:eastAsia="zh-CN"/>
        </w:rPr>
      </w:pPr>
      <w:r>
        <w:rPr>
          <w:rFonts w:hint="eastAsia"/>
          <w:lang w:eastAsia="zh-CN"/>
        </w:rPr>
        <w:t xml:space="preserve">If the subscription request is successfully processed, the MSGin5G Server 2 shall respond with an HTTP "200 OK" status code </w:t>
      </w:r>
      <w:r>
        <w:rPr>
          <w:rFonts w:hint="eastAsia"/>
          <w:lang w:val="en-US" w:eastAsia="zh-CN"/>
        </w:rPr>
        <w:t>with t</w:t>
      </w:r>
      <w:r>
        <w:rPr>
          <w:rFonts w:hint="eastAsia"/>
          <w:lang w:eastAsia="zh-CN"/>
        </w:rPr>
        <w:t xml:space="preserve">he response body containing </w:t>
      </w:r>
      <w:r>
        <w:rPr>
          <w:rFonts w:hint="eastAsia"/>
          <w:lang w:val="en-US" w:eastAsia="zh-CN"/>
        </w:rPr>
        <w:t xml:space="preserve">the </w:t>
      </w:r>
      <w:r>
        <w:rPr>
          <w:rFonts w:hint="eastAsia"/>
          <w:lang w:eastAsia="zh-CN"/>
        </w:rPr>
        <w:t>TopicSubscriptionAck data structure</w:t>
      </w:r>
      <w:r>
        <w:rPr>
          <w:rFonts w:hint="eastAsia"/>
          <w:lang w:val="en-US" w:eastAsia="zh-CN"/>
        </w:rPr>
        <w:t>.</w:t>
      </w:r>
    </w:p>
    <w:p w14:paraId="67ECA80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EFB3E5E">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E62CEF0">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14:paraId="0C9F16A8">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74D1A882">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667F3639">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7892C42B">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38FBD5CB">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40496DED">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BE627AC">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84ED19F">
      <w:pPr>
        <w:rPr>
          <w:lang w:eastAsia="zh-CN"/>
        </w:rPr>
      </w:pPr>
    </w:p>
    <w:p w14:paraId="1355BBDB">
      <w:pPr>
        <w:pStyle w:val="3"/>
      </w:pPr>
      <w:bookmarkStart w:id="346" w:name="_Toc93878898"/>
      <w:bookmarkStart w:id="347" w:name="_Toc83768288"/>
      <w:bookmarkStart w:id="348" w:name="_Toc162005475"/>
      <w:bookmarkStart w:id="349" w:name="_Toc96996682"/>
      <w:bookmarkStart w:id="350" w:name="_Toc97197088"/>
      <w:r>
        <w:rPr>
          <w:lang w:eastAsia="zh-CN"/>
        </w:rPr>
        <w:t>6</w:t>
      </w:r>
      <w:r>
        <w:rPr>
          <w:lang w:eastAsia="zh-CN"/>
        </w:rPr>
        <w:tab/>
      </w:r>
      <w:r>
        <w:t>Services offered by the Message Gateway</w:t>
      </w:r>
      <w:bookmarkEnd w:id="346"/>
      <w:bookmarkEnd w:id="347"/>
      <w:bookmarkEnd w:id="348"/>
      <w:bookmarkEnd w:id="349"/>
      <w:bookmarkEnd w:id="350"/>
    </w:p>
    <w:p w14:paraId="7FC8A83F">
      <w:pPr>
        <w:pStyle w:val="4"/>
        <w:rPr>
          <w:lang w:eastAsia="zh-CN"/>
        </w:rPr>
      </w:pPr>
      <w:bookmarkStart w:id="351" w:name="_Toc93878899"/>
      <w:bookmarkStart w:id="352" w:name="_Toc83768289"/>
      <w:bookmarkStart w:id="353" w:name="_Toc162005476"/>
      <w:bookmarkStart w:id="354" w:name="_Toc96996683"/>
      <w:bookmarkStart w:id="355" w:name="_Toc97197089"/>
      <w:r>
        <w:rPr>
          <w:lang w:eastAsia="zh-CN"/>
        </w:rPr>
        <w:t>6</w:t>
      </w:r>
      <w:r>
        <w:t>.1</w:t>
      </w:r>
      <w:r>
        <w:tab/>
      </w:r>
      <w:r>
        <w:rPr>
          <w:lang w:eastAsia="zh-CN"/>
        </w:rPr>
        <w:t>Introduction</w:t>
      </w:r>
      <w:bookmarkEnd w:id="351"/>
      <w:bookmarkEnd w:id="352"/>
      <w:bookmarkEnd w:id="353"/>
      <w:bookmarkEnd w:id="354"/>
      <w:bookmarkEnd w:id="355"/>
    </w:p>
    <w:p w14:paraId="2E0BB21A">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0E949F13">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8971A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5A1088D">
            <w:pPr>
              <w:pStyle w:val="103"/>
            </w:pPr>
            <w:r>
              <w:t>Service Name</w:t>
            </w:r>
          </w:p>
        </w:tc>
        <w:tc>
          <w:tcPr>
            <w:tcW w:w="3332" w:type="dxa"/>
            <w:shd w:val="clear" w:color="auto" w:fill="C0C0C0"/>
          </w:tcPr>
          <w:p w14:paraId="78F95E87">
            <w:pPr>
              <w:pStyle w:val="103"/>
            </w:pPr>
            <w:r>
              <w:t>Service Operations</w:t>
            </w:r>
          </w:p>
        </w:tc>
        <w:tc>
          <w:tcPr>
            <w:tcW w:w="2790" w:type="dxa"/>
            <w:shd w:val="clear" w:color="auto" w:fill="C0C0C0"/>
          </w:tcPr>
          <w:p w14:paraId="3F676135">
            <w:pPr>
              <w:pStyle w:val="103"/>
            </w:pPr>
            <w:r>
              <w:t>Operation</w:t>
            </w:r>
          </w:p>
          <w:p w14:paraId="5C6F086B">
            <w:pPr>
              <w:pStyle w:val="103"/>
            </w:pPr>
            <w:r>
              <w:t>Semantics</w:t>
            </w:r>
          </w:p>
        </w:tc>
        <w:tc>
          <w:tcPr>
            <w:tcW w:w="2160" w:type="dxa"/>
            <w:shd w:val="clear" w:color="auto" w:fill="C0C0C0"/>
          </w:tcPr>
          <w:p w14:paraId="1AA58EA0">
            <w:pPr>
              <w:pStyle w:val="103"/>
            </w:pPr>
            <w:r>
              <w:t>Example Consumer(s)</w:t>
            </w:r>
          </w:p>
        </w:tc>
      </w:tr>
      <w:tr w14:paraId="6AD545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7DFA72BF">
            <w:pPr>
              <w:pStyle w:val="102"/>
            </w:pPr>
            <w:r>
              <w:t>MSGG_L3GDelivery</w:t>
            </w:r>
          </w:p>
        </w:tc>
        <w:tc>
          <w:tcPr>
            <w:tcW w:w="3332" w:type="dxa"/>
            <w:shd w:val="clear" w:color="auto" w:fill="auto"/>
          </w:tcPr>
          <w:p w14:paraId="21E219BC">
            <w:pPr>
              <w:pStyle w:val="102"/>
            </w:pPr>
            <w:r>
              <w:t>MSGG_L3GDelivery_GTDelivery</w:t>
            </w:r>
          </w:p>
        </w:tc>
        <w:tc>
          <w:tcPr>
            <w:tcW w:w="2790" w:type="dxa"/>
            <w:vMerge w:val="restart"/>
            <w:shd w:val="clear" w:color="auto" w:fill="auto"/>
          </w:tcPr>
          <w:p w14:paraId="2B5C73AD">
            <w:pPr>
              <w:pStyle w:val="102"/>
            </w:pPr>
            <w:r>
              <w:t>Request/Response</w:t>
            </w:r>
          </w:p>
        </w:tc>
        <w:tc>
          <w:tcPr>
            <w:tcW w:w="2160" w:type="dxa"/>
            <w:vMerge w:val="restart"/>
            <w:shd w:val="clear" w:color="auto" w:fill="auto"/>
          </w:tcPr>
          <w:p w14:paraId="53078237">
            <w:pPr>
              <w:pStyle w:val="102"/>
            </w:pPr>
            <w:r>
              <w:t>MSGin5G Server</w:t>
            </w:r>
          </w:p>
        </w:tc>
      </w:tr>
      <w:tr w14:paraId="270F11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1446749D">
            <w:pPr>
              <w:pStyle w:val="102"/>
            </w:pPr>
          </w:p>
        </w:tc>
        <w:tc>
          <w:tcPr>
            <w:tcW w:w="3332" w:type="dxa"/>
            <w:shd w:val="clear" w:color="auto" w:fill="auto"/>
          </w:tcPr>
          <w:p w14:paraId="5902B176">
            <w:pPr>
              <w:pStyle w:val="102"/>
            </w:pPr>
            <w:r>
              <w:t>MSGG_L3GDelivery_GTDeliveryReport</w:t>
            </w:r>
          </w:p>
        </w:tc>
        <w:tc>
          <w:tcPr>
            <w:tcW w:w="2790" w:type="dxa"/>
            <w:vMerge w:val="continue"/>
            <w:shd w:val="clear" w:color="auto" w:fill="auto"/>
          </w:tcPr>
          <w:p w14:paraId="713B60F7">
            <w:pPr>
              <w:pStyle w:val="102"/>
            </w:pPr>
          </w:p>
        </w:tc>
        <w:tc>
          <w:tcPr>
            <w:tcW w:w="2160" w:type="dxa"/>
            <w:vMerge w:val="continue"/>
            <w:shd w:val="clear" w:color="auto" w:fill="auto"/>
          </w:tcPr>
          <w:p w14:paraId="2FB995A4">
            <w:pPr>
              <w:pStyle w:val="102"/>
            </w:pPr>
          </w:p>
        </w:tc>
      </w:tr>
      <w:tr w14:paraId="1AA92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1113338F">
            <w:pPr>
              <w:pStyle w:val="102"/>
            </w:pPr>
            <w:r>
              <w:t>MSGG_N3GDelivery</w:t>
            </w:r>
          </w:p>
        </w:tc>
        <w:tc>
          <w:tcPr>
            <w:tcW w:w="3332" w:type="dxa"/>
            <w:shd w:val="clear" w:color="auto" w:fill="auto"/>
          </w:tcPr>
          <w:p w14:paraId="559239C9">
            <w:pPr>
              <w:pStyle w:val="102"/>
            </w:pPr>
            <w:r>
              <w:t>MSGG_N3GDelivery_GTDelivery</w:t>
            </w:r>
          </w:p>
        </w:tc>
        <w:tc>
          <w:tcPr>
            <w:tcW w:w="2790" w:type="dxa"/>
            <w:vMerge w:val="restart"/>
            <w:shd w:val="clear" w:color="auto" w:fill="auto"/>
          </w:tcPr>
          <w:p w14:paraId="752B6858">
            <w:pPr>
              <w:pStyle w:val="102"/>
            </w:pPr>
            <w:r>
              <w:t>Request/Response</w:t>
            </w:r>
          </w:p>
        </w:tc>
        <w:tc>
          <w:tcPr>
            <w:tcW w:w="2160" w:type="dxa"/>
            <w:vMerge w:val="restart"/>
            <w:shd w:val="clear" w:color="auto" w:fill="auto"/>
          </w:tcPr>
          <w:p w14:paraId="6A7D8F1D">
            <w:pPr>
              <w:pStyle w:val="102"/>
            </w:pPr>
            <w:r>
              <w:t>MSGin5G Server</w:t>
            </w:r>
          </w:p>
        </w:tc>
      </w:tr>
      <w:tr w14:paraId="6FD18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034CA68F">
            <w:pPr>
              <w:pStyle w:val="102"/>
            </w:pPr>
          </w:p>
        </w:tc>
        <w:tc>
          <w:tcPr>
            <w:tcW w:w="3332" w:type="dxa"/>
            <w:shd w:val="clear" w:color="auto" w:fill="auto"/>
          </w:tcPr>
          <w:p w14:paraId="129FEA39">
            <w:pPr>
              <w:pStyle w:val="102"/>
            </w:pPr>
            <w:r>
              <w:t>MSGG_N3GDelivery_GTDeliveryReport</w:t>
            </w:r>
          </w:p>
        </w:tc>
        <w:tc>
          <w:tcPr>
            <w:tcW w:w="2790" w:type="dxa"/>
            <w:vMerge w:val="continue"/>
            <w:shd w:val="clear" w:color="auto" w:fill="auto"/>
          </w:tcPr>
          <w:p w14:paraId="00BCCD56">
            <w:pPr>
              <w:pStyle w:val="102"/>
            </w:pPr>
          </w:p>
        </w:tc>
        <w:tc>
          <w:tcPr>
            <w:tcW w:w="2160" w:type="dxa"/>
            <w:vMerge w:val="continue"/>
            <w:shd w:val="clear" w:color="auto" w:fill="auto"/>
          </w:tcPr>
          <w:p w14:paraId="5D67658C">
            <w:pPr>
              <w:pStyle w:val="102"/>
            </w:pPr>
          </w:p>
        </w:tc>
      </w:tr>
      <w:tr w14:paraId="0BE50E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7CB7005B">
            <w:pPr>
              <w:pStyle w:val="102"/>
            </w:pPr>
            <w:r>
              <w:rPr>
                <w:rFonts w:hint="eastAsia"/>
              </w:rPr>
              <w:t>MSGG_BGDelivery</w:t>
            </w:r>
          </w:p>
        </w:tc>
        <w:tc>
          <w:tcPr>
            <w:tcW w:w="3332" w:type="dxa"/>
            <w:shd w:val="clear" w:color="auto" w:fill="auto"/>
          </w:tcPr>
          <w:p w14:paraId="0730DAE7">
            <w:pPr>
              <w:pStyle w:val="102"/>
            </w:pPr>
            <w:r>
              <w:rPr>
                <w:rFonts w:hint="eastAsia"/>
              </w:rPr>
              <w:t>MSGG_BGDelivery_GTDelivery</w:t>
            </w:r>
          </w:p>
        </w:tc>
        <w:tc>
          <w:tcPr>
            <w:tcW w:w="2790" w:type="dxa"/>
            <w:shd w:val="clear" w:color="auto" w:fill="auto"/>
          </w:tcPr>
          <w:p w14:paraId="075B1809">
            <w:pPr>
              <w:pStyle w:val="102"/>
            </w:pPr>
            <w:r>
              <w:t>Request/Response</w:t>
            </w:r>
          </w:p>
        </w:tc>
        <w:tc>
          <w:tcPr>
            <w:tcW w:w="2160" w:type="dxa"/>
            <w:shd w:val="clear" w:color="auto" w:fill="auto"/>
          </w:tcPr>
          <w:p w14:paraId="1A2F853B">
            <w:pPr>
              <w:pStyle w:val="102"/>
            </w:pPr>
            <w:r>
              <w:rPr>
                <w:rFonts w:hint="eastAsia"/>
              </w:rPr>
              <w:t>MSGin5G Server</w:t>
            </w:r>
          </w:p>
        </w:tc>
      </w:tr>
    </w:tbl>
    <w:p w14:paraId="376A66A1">
      <w:pPr>
        <w:rPr>
          <w:lang w:eastAsia="zh-CN"/>
        </w:rPr>
      </w:pPr>
    </w:p>
    <w:p w14:paraId="55C20FE2">
      <w:pPr>
        <w:rPr>
          <w:lang w:eastAsia="zh-CN"/>
        </w:rPr>
      </w:pPr>
      <w:r>
        <w:rPr>
          <w:lang w:eastAsia="zh-CN"/>
        </w:rPr>
        <w:t>Table</w:t>
      </w:r>
      <w:r>
        <w:t> </w:t>
      </w:r>
      <w:r>
        <w:rPr>
          <w:lang w:eastAsia="zh-CN"/>
        </w:rPr>
        <w:t>6.1-2 summarizes the corresponding APIs defined in this specification.</w:t>
      </w:r>
    </w:p>
    <w:p w14:paraId="7A6E97DD">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079A4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000000" w:fill="C0C0C0"/>
          </w:tcPr>
          <w:p w14:paraId="342E8CF0">
            <w:pPr>
              <w:pStyle w:val="103"/>
            </w:pPr>
            <w:r>
              <w:t>Service Name</w:t>
            </w:r>
          </w:p>
        </w:tc>
        <w:tc>
          <w:tcPr>
            <w:tcW w:w="885" w:type="dxa"/>
            <w:shd w:val="clear" w:color="000000" w:fill="C0C0C0"/>
          </w:tcPr>
          <w:p w14:paraId="465E6B58">
            <w:pPr>
              <w:pStyle w:val="103"/>
            </w:pPr>
            <w:r>
              <w:t>Clause</w:t>
            </w:r>
          </w:p>
        </w:tc>
        <w:tc>
          <w:tcPr>
            <w:tcW w:w="1701" w:type="dxa"/>
            <w:shd w:val="clear" w:color="000000" w:fill="C0C0C0"/>
          </w:tcPr>
          <w:p w14:paraId="6A8BA363">
            <w:pPr>
              <w:pStyle w:val="103"/>
            </w:pPr>
            <w:r>
              <w:t>Description</w:t>
            </w:r>
          </w:p>
        </w:tc>
        <w:tc>
          <w:tcPr>
            <w:tcW w:w="3209" w:type="dxa"/>
            <w:shd w:val="clear" w:color="000000" w:fill="C0C0C0"/>
          </w:tcPr>
          <w:p w14:paraId="79945ED4">
            <w:pPr>
              <w:pStyle w:val="103"/>
            </w:pPr>
            <w:r>
              <w:t>OpenAPI Specification File</w:t>
            </w:r>
          </w:p>
        </w:tc>
        <w:tc>
          <w:tcPr>
            <w:tcW w:w="991" w:type="dxa"/>
            <w:shd w:val="clear" w:color="000000" w:fill="C0C0C0"/>
          </w:tcPr>
          <w:p w14:paraId="1329BE3B">
            <w:pPr>
              <w:pStyle w:val="103"/>
            </w:pPr>
            <w:r>
              <w:t>apiName</w:t>
            </w:r>
          </w:p>
        </w:tc>
        <w:tc>
          <w:tcPr>
            <w:tcW w:w="756" w:type="dxa"/>
            <w:shd w:val="clear" w:color="000000" w:fill="C0C0C0"/>
          </w:tcPr>
          <w:p w14:paraId="6371159D">
            <w:pPr>
              <w:pStyle w:val="103"/>
            </w:pPr>
            <w:r>
              <w:t>Annex</w:t>
            </w:r>
          </w:p>
        </w:tc>
      </w:tr>
      <w:tr w14:paraId="19CC74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4B9BCE9">
            <w:pPr>
              <w:pStyle w:val="102"/>
            </w:pPr>
            <w:r>
              <w:t>MSG</w:t>
            </w:r>
            <w:r>
              <w:rPr>
                <w:rFonts w:hint="eastAsia"/>
                <w:lang w:val="en-US" w:eastAsia="zh-CN"/>
              </w:rPr>
              <w:t>G</w:t>
            </w:r>
            <w:r>
              <w:t>_L3GDelivery</w:t>
            </w:r>
          </w:p>
        </w:tc>
        <w:tc>
          <w:tcPr>
            <w:tcW w:w="885" w:type="dxa"/>
            <w:shd w:val="clear" w:color="auto" w:fill="auto"/>
          </w:tcPr>
          <w:p w14:paraId="20E79961">
            <w:pPr>
              <w:pStyle w:val="102"/>
            </w:pPr>
            <w:r>
              <w:t>9.1</w:t>
            </w:r>
          </w:p>
        </w:tc>
        <w:tc>
          <w:tcPr>
            <w:tcW w:w="1701" w:type="dxa"/>
            <w:shd w:val="clear" w:color="auto" w:fill="auto"/>
          </w:tcPr>
          <w:p w14:paraId="097475C8">
            <w:pPr>
              <w:pStyle w:val="102"/>
            </w:pPr>
            <w:r>
              <w:t>L3G Message Delivery Service</w:t>
            </w:r>
          </w:p>
        </w:tc>
        <w:tc>
          <w:tcPr>
            <w:tcW w:w="3209" w:type="dxa"/>
            <w:shd w:val="clear" w:color="auto" w:fill="auto"/>
          </w:tcPr>
          <w:p w14:paraId="11FF7821">
            <w:pPr>
              <w:pStyle w:val="102"/>
            </w:pPr>
            <w:r>
              <w:t>TS29538_MSGG_ L3GDelivery.yaml</w:t>
            </w:r>
          </w:p>
        </w:tc>
        <w:tc>
          <w:tcPr>
            <w:tcW w:w="991" w:type="dxa"/>
            <w:shd w:val="clear" w:color="auto" w:fill="auto"/>
          </w:tcPr>
          <w:p w14:paraId="5FB892D9">
            <w:pPr>
              <w:pStyle w:val="102"/>
            </w:pPr>
            <w:r>
              <w:t>msgg-l3gdelivery</w:t>
            </w:r>
          </w:p>
        </w:tc>
        <w:tc>
          <w:tcPr>
            <w:tcW w:w="756" w:type="dxa"/>
            <w:shd w:val="clear" w:color="auto" w:fill="auto"/>
          </w:tcPr>
          <w:p w14:paraId="07128D71">
            <w:pPr>
              <w:pStyle w:val="102"/>
            </w:pPr>
            <w:r>
              <w:t>A.4</w:t>
            </w:r>
          </w:p>
        </w:tc>
      </w:tr>
      <w:tr w14:paraId="430A01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6A65532">
            <w:pPr>
              <w:pStyle w:val="102"/>
            </w:pPr>
            <w:r>
              <w:t>MSG</w:t>
            </w:r>
            <w:r>
              <w:rPr>
                <w:rFonts w:hint="eastAsia"/>
                <w:lang w:val="en-US" w:eastAsia="zh-CN"/>
              </w:rPr>
              <w:t>G</w:t>
            </w:r>
            <w:r>
              <w:t>_N3GDelivery</w:t>
            </w:r>
          </w:p>
        </w:tc>
        <w:tc>
          <w:tcPr>
            <w:tcW w:w="885" w:type="dxa"/>
            <w:shd w:val="clear" w:color="auto" w:fill="auto"/>
          </w:tcPr>
          <w:p w14:paraId="3434950F">
            <w:pPr>
              <w:pStyle w:val="102"/>
            </w:pPr>
            <w:r>
              <w:t>9.2</w:t>
            </w:r>
          </w:p>
        </w:tc>
        <w:tc>
          <w:tcPr>
            <w:tcW w:w="1701" w:type="dxa"/>
            <w:shd w:val="clear" w:color="auto" w:fill="auto"/>
          </w:tcPr>
          <w:p w14:paraId="50A0CFF0">
            <w:pPr>
              <w:pStyle w:val="102"/>
            </w:pPr>
            <w:r>
              <w:t>N3G Message Delivery Service</w:t>
            </w:r>
          </w:p>
        </w:tc>
        <w:tc>
          <w:tcPr>
            <w:tcW w:w="3209" w:type="dxa"/>
            <w:shd w:val="clear" w:color="auto" w:fill="auto"/>
          </w:tcPr>
          <w:p w14:paraId="726789AB">
            <w:pPr>
              <w:pStyle w:val="102"/>
            </w:pPr>
            <w:r>
              <w:t>TS29538_MSGG_ N3GDelivery.yaml</w:t>
            </w:r>
          </w:p>
        </w:tc>
        <w:tc>
          <w:tcPr>
            <w:tcW w:w="991" w:type="dxa"/>
            <w:shd w:val="clear" w:color="auto" w:fill="auto"/>
          </w:tcPr>
          <w:p w14:paraId="756C21EF">
            <w:pPr>
              <w:pStyle w:val="102"/>
            </w:pPr>
            <w:r>
              <w:t>msgg-n3gdelivery</w:t>
            </w:r>
          </w:p>
        </w:tc>
        <w:tc>
          <w:tcPr>
            <w:tcW w:w="756" w:type="dxa"/>
            <w:shd w:val="clear" w:color="auto" w:fill="auto"/>
          </w:tcPr>
          <w:p w14:paraId="67AA1341">
            <w:pPr>
              <w:pStyle w:val="102"/>
            </w:pPr>
            <w:r>
              <w:t>A.5</w:t>
            </w:r>
          </w:p>
        </w:tc>
      </w:tr>
      <w:tr w14:paraId="1BBCA1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7182819">
            <w:pPr>
              <w:pStyle w:val="102"/>
              <w:rPr>
                <w:lang w:eastAsia="zh-CN"/>
              </w:rPr>
            </w:pPr>
            <w:r>
              <w:rPr>
                <w:rFonts w:hint="eastAsia"/>
                <w:lang w:eastAsia="zh-CN"/>
              </w:rPr>
              <w:t>M</w:t>
            </w:r>
            <w:r>
              <w:rPr>
                <w:lang w:eastAsia="zh-CN"/>
              </w:rPr>
              <w:t>SGG_BGDelivery</w:t>
            </w:r>
          </w:p>
        </w:tc>
        <w:tc>
          <w:tcPr>
            <w:tcW w:w="885" w:type="dxa"/>
            <w:shd w:val="clear" w:color="auto" w:fill="auto"/>
          </w:tcPr>
          <w:p w14:paraId="67A2FD54">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099ECBC1">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1DA2AF37">
            <w:pPr>
              <w:pStyle w:val="102"/>
            </w:pPr>
            <w:r>
              <w:t>TS29538_MSGG_ BGDelivery.yaml</w:t>
            </w:r>
          </w:p>
        </w:tc>
        <w:tc>
          <w:tcPr>
            <w:tcW w:w="991" w:type="dxa"/>
            <w:shd w:val="clear" w:color="auto" w:fill="auto"/>
          </w:tcPr>
          <w:p w14:paraId="1C82FC2E">
            <w:pPr>
              <w:pStyle w:val="102"/>
            </w:pPr>
            <w:r>
              <w:t>msgg-</w:t>
            </w:r>
            <w:r>
              <w:rPr>
                <w:rFonts w:hint="eastAsia"/>
                <w:lang w:eastAsia="zh-CN"/>
              </w:rPr>
              <w:t>bg</w:t>
            </w:r>
            <w:r>
              <w:t>delivery</w:t>
            </w:r>
          </w:p>
        </w:tc>
        <w:tc>
          <w:tcPr>
            <w:tcW w:w="756" w:type="dxa"/>
            <w:shd w:val="clear" w:color="auto" w:fill="auto"/>
          </w:tcPr>
          <w:p w14:paraId="0A75167C">
            <w:pPr>
              <w:pStyle w:val="102"/>
              <w:rPr>
                <w:lang w:val="en-US" w:eastAsia="zh-CN"/>
              </w:rPr>
            </w:pPr>
            <w:r>
              <w:rPr>
                <w:rFonts w:hint="eastAsia"/>
                <w:lang w:eastAsia="zh-CN"/>
              </w:rPr>
              <w:t>A</w:t>
            </w:r>
            <w:r>
              <w:rPr>
                <w:lang w:eastAsia="zh-CN"/>
              </w:rPr>
              <w:t>.</w:t>
            </w:r>
            <w:r>
              <w:rPr>
                <w:rFonts w:hint="eastAsia"/>
                <w:lang w:val="en-US" w:eastAsia="zh-CN"/>
              </w:rPr>
              <w:t>6</w:t>
            </w:r>
          </w:p>
        </w:tc>
      </w:tr>
    </w:tbl>
    <w:p w14:paraId="09D625F1">
      <w:pPr>
        <w:rPr>
          <w:lang w:eastAsia="zh-CN"/>
        </w:rPr>
      </w:pPr>
      <w:bookmarkStart w:id="356" w:name="_Toc83768290"/>
      <w:bookmarkStart w:id="357" w:name="_Toc96996684"/>
      <w:bookmarkStart w:id="358" w:name="_Toc93878900"/>
    </w:p>
    <w:p w14:paraId="43927859">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14:paraId="4AD6433B">
      <w:pPr>
        <w:pStyle w:val="5"/>
      </w:pPr>
      <w:bookmarkStart w:id="361" w:name="_Toc97197091"/>
      <w:bookmarkStart w:id="362" w:name="_Toc93878901"/>
      <w:bookmarkStart w:id="363" w:name="_Toc162005478"/>
      <w:bookmarkStart w:id="364" w:name="_Toc96996685"/>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14:paraId="643E0CDB">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38E66DB2">
      <w:pPr>
        <w:rPr>
          <w:lang w:eastAsia="zh-CN"/>
        </w:rPr>
      </w:pPr>
      <w:r>
        <w:rPr>
          <w:lang w:eastAsia="zh-CN"/>
        </w:rPr>
        <w:t>This service:</w:t>
      </w:r>
    </w:p>
    <w:p w14:paraId="7EB2AAC9">
      <w:pPr>
        <w:pStyle w:val="110"/>
      </w:pPr>
      <w:r>
        <w:t>-</w:t>
      </w:r>
      <w:r>
        <w:tab/>
      </w:r>
      <w:r>
        <w:t>allows MSGin5G Server invokes services provided by Legacy 3GPP Message Gateway to send MSGin5G Messages to Legacy 3GPP Message Gateway.</w:t>
      </w:r>
    </w:p>
    <w:p w14:paraId="69B70DE5">
      <w:pPr>
        <w:pStyle w:val="5"/>
      </w:pPr>
      <w:bookmarkStart w:id="366" w:name="_Toc96996686"/>
      <w:bookmarkStart w:id="367" w:name="_Toc97197092"/>
      <w:bookmarkStart w:id="368" w:name="_Toc93878902"/>
      <w:bookmarkStart w:id="369" w:name="_Toc83768292"/>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14:paraId="3803C690">
      <w:pPr>
        <w:pStyle w:val="6"/>
      </w:pPr>
      <w:bookmarkStart w:id="371" w:name="_Toc97197093"/>
      <w:bookmarkStart w:id="372" w:name="_Toc83768293"/>
      <w:bookmarkStart w:id="373" w:name="_Toc93878903"/>
      <w:bookmarkStart w:id="374" w:name="_Toc96996687"/>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14:paraId="057F1065">
      <w:pPr>
        <w:rPr>
          <w:lang w:eastAsia="zh-CN"/>
        </w:rPr>
      </w:pPr>
      <w:r>
        <w:rPr>
          <w:lang w:eastAsia="zh-CN"/>
        </w:rPr>
        <w:t>The service operation defined for MSGG_L3GDelivery Service is shown in the table</w:t>
      </w:r>
      <w:r>
        <w:t> </w:t>
      </w:r>
      <w:r>
        <w:rPr>
          <w:lang w:eastAsia="zh-CN"/>
        </w:rPr>
        <w:t>6.2.2.1-1.</w:t>
      </w:r>
    </w:p>
    <w:p w14:paraId="16E01F89">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F1C8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97EE0FC">
            <w:pPr>
              <w:pStyle w:val="103"/>
            </w:pPr>
            <w:r>
              <w:t>Service operation name</w:t>
            </w:r>
          </w:p>
        </w:tc>
        <w:tc>
          <w:tcPr>
            <w:tcW w:w="4395" w:type="dxa"/>
            <w:shd w:val="clear" w:color="000000" w:fill="C0C0C0"/>
          </w:tcPr>
          <w:p w14:paraId="561A09DE">
            <w:pPr>
              <w:pStyle w:val="103"/>
            </w:pPr>
            <w:r>
              <w:t>Description</w:t>
            </w:r>
          </w:p>
        </w:tc>
        <w:tc>
          <w:tcPr>
            <w:tcW w:w="1565" w:type="dxa"/>
            <w:shd w:val="clear" w:color="000000" w:fill="C0C0C0"/>
          </w:tcPr>
          <w:p w14:paraId="15CB71B6">
            <w:pPr>
              <w:pStyle w:val="103"/>
            </w:pPr>
            <w:r>
              <w:t>Initiated by</w:t>
            </w:r>
          </w:p>
        </w:tc>
      </w:tr>
      <w:tr w14:paraId="634439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8C03FD0">
            <w:pPr>
              <w:pStyle w:val="102"/>
            </w:pPr>
            <w:r>
              <w:t>MSGG_L3GDelivery_GTDelivery</w:t>
            </w:r>
          </w:p>
        </w:tc>
        <w:tc>
          <w:tcPr>
            <w:tcW w:w="4395" w:type="dxa"/>
          </w:tcPr>
          <w:p w14:paraId="27D2C838">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1191AF12">
            <w:pPr>
              <w:pStyle w:val="102"/>
            </w:pPr>
            <w:r>
              <w:t>MSGin5G Server</w:t>
            </w:r>
          </w:p>
        </w:tc>
      </w:tr>
      <w:tr w14:paraId="78F14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438B3B2">
            <w:pPr>
              <w:pStyle w:val="102"/>
            </w:pPr>
            <w:r>
              <w:t>MSGG_L3GDelivery_GTDeliveryReport</w:t>
            </w:r>
          </w:p>
        </w:tc>
        <w:tc>
          <w:tcPr>
            <w:tcW w:w="4395" w:type="dxa"/>
          </w:tcPr>
          <w:p w14:paraId="2FC5ACE6">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715A3F64">
            <w:pPr>
              <w:pStyle w:val="102"/>
            </w:pPr>
            <w:r>
              <w:t>MSGin5G Server</w:t>
            </w:r>
          </w:p>
        </w:tc>
      </w:tr>
    </w:tbl>
    <w:p w14:paraId="286220F5">
      <w:pPr>
        <w:rPr>
          <w:lang w:eastAsia="zh-CN"/>
        </w:rPr>
      </w:pPr>
    </w:p>
    <w:p w14:paraId="23DF400A">
      <w:pPr>
        <w:pStyle w:val="6"/>
      </w:pPr>
      <w:bookmarkStart w:id="376" w:name="_Toc162005481"/>
      <w:bookmarkStart w:id="377" w:name="_Toc97197094"/>
      <w:bookmarkStart w:id="378" w:name="_Toc83768306"/>
      <w:bookmarkStart w:id="379" w:name="_Toc96996688"/>
      <w:bookmarkStart w:id="380" w:name="_Toc9387890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1057A631">
      <w:pPr>
        <w:pStyle w:val="7"/>
      </w:pPr>
      <w:bookmarkStart w:id="381" w:name="_Toc162005482"/>
      <w:bookmarkStart w:id="382" w:name="_Toc83768307"/>
      <w:bookmarkStart w:id="383" w:name="_Toc97197095"/>
      <w:bookmarkStart w:id="384" w:name="_Toc96996689"/>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2C81EA32">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33A205F8">
      <w:pPr>
        <w:pStyle w:val="7"/>
      </w:pPr>
      <w:bookmarkStart w:id="386" w:name="_Toc162005483"/>
      <w:bookmarkStart w:id="387" w:name="_Toc93878906"/>
      <w:bookmarkStart w:id="388" w:name="_Toc83768308"/>
      <w:bookmarkStart w:id="389" w:name="_Toc97197096"/>
      <w:bookmarkStart w:id="390"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C6BC0C3">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2443D93B">
      <w:pPr>
        <w:pStyle w:val="119"/>
      </w:pPr>
      <w:r>
        <w:t>Figure 6.2.2.2.2-1: Legacy 3GPP Message Gateway Terminating Message Delivery</w:t>
      </w:r>
    </w:p>
    <w:p w14:paraId="7A925254">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4B0ECB23">
      <w:pPr>
        <w:rPr>
          <w:lang w:eastAsia="zh-CN"/>
        </w:rPr>
      </w:pPr>
      <w:r>
        <w:rPr>
          <w:lang w:eastAsia="zh-CN"/>
        </w:rPr>
        <w:t>The MSGin5G Server shall send a POST request to the resource with an L3gMessageDelivery object in the request body.</w:t>
      </w:r>
    </w:p>
    <w:p w14:paraId="1A3ECA8C">
      <w:pPr>
        <w:rPr>
          <w:lang w:eastAsia="zh-CN"/>
        </w:rPr>
      </w:pPr>
      <w:r>
        <w:rPr>
          <w:lang w:eastAsia="zh-CN"/>
        </w:rPr>
        <w:t>The L3gMessageDelivery data type shall include:</w:t>
      </w:r>
    </w:p>
    <w:p w14:paraId="2D6AA941">
      <w:pPr>
        <w:pStyle w:val="110"/>
      </w:pPr>
      <w:r>
        <w:t>-</w:t>
      </w:r>
      <w:r>
        <w:tab/>
      </w:r>
      <w:r>
        <w:t>the Originating UE Service ID/AS Service ID within the "oriAddr" attribute;</w:t>
      </w:r>
    </w:p>
    <w:p w14:paraId="6B863A9E">
      <w:pPr>
        <w:pStyle w:val="110"/>
      </w:pPr>
      <w:r>
        <w:t>-</w:t>
      </w:r>
      <w:r>
        <w:tab/>
      </w:r>
      <w:r>
        <w:t>the Recipient UE Service ID within the "destAddr" attribute;</w:t>
      </w:r>
    </w:p>
    <w:p w14:paraId="169C49ED">
      <w:pPr>
        <w:pStyle w:val="110"/>
      </w:pPr>
      <w:r>
        <w:t>-</w:t>
      </w:r>
      <w:r>
        <w:tab/>
      </w:r>
      <w:r>
        <w:t>the Message ID within the "msgId" attribute; and</w:t>
      </w:r>
    </w:p>
    <w:p w14:paraId="4093FE65">
      <w:pPr>
        <w:pStyle w:val="110"/>
      </w:pPr>
      <w:r>
        <w:t>may include:</w:t>
      </w:r>
    </w:p>
    <w:p w14:paraId="14DD3E55">
      <w:pPr>
        <w:pStyle w:val="110"/>
      </w:pPr>
      <w:r>
        <w:t>-</w:t>
      </w:r>
      <w:r>
        <w:tab/>
      </w:r>
      <w:r>
        <w:t>the Application ID within the "appId" attribute;</w:t>
      </w:r>
    </w:p>
    <w:p w14:paraId="38B3EBB1">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8298626">
      <w:pPr>
        <w:pStyle w:val="110"/>
      </w:pPr>
      <w:r>
        <w:t>-</w:t>
      </w:r>
      <w:r>
        <w:tab/>
      </w:r>
      <w:r>
        <w:t>the Payload within the "payload" attribute;</w:t>
      </w:r>
    </w:p>
    <w:p w14:paraId="178F501D">
      <w:pPr>
        <w:pStyle w:val="110"/>
      </w:pPr>
      <w:r>
        <w:t>-</w:t>
      </w:r>
      <w:r>
        <w:tab/>
      </w:r>
      <w:r>
        <w:t>the Message is segmented within the "seg</w:t>
      </w:r>
      <w:r>
        <w:rPr>
          <w:lang w:eastAsia="zh-CN"/>
        </w:rPr>
        <w:t>Ind</w:t>
      </w:r>
      <w:r>
        <w:t>" attribute; and</w:t>
      </w:r>
    </w:p>
    <w:p w14:paraId="63FA7461">
      <w:pPr>
        <w:pStyle w:val="110"/>
      </w:pPr>
      <w:r>
        <w:t>-</w:t>
      </w:r>
      <w:r>
        <w:tab/>
      </w:r>
      <w:r>
        <w:t>the message segment parameters within the "segParams" attribute, this attribute may include:</w:t>
      </w:r>
    </w:p>
    <w:p w14:paraId="6D13BBB5">
      <w:pPr>
        <w:pStyle w:val="121"/>
      </w:pPr>
      <w:r>
        <w:t>-</w:t>
      </w:r>
      <w:r>
        <w:tab/>
      </w:r>
      <w:r>
        <w:t>the segmentation set identifier within the "segId" attribute;</w:t>
      </w:r>
    </w:p>
    <w:p w14:paraId="41AE55C5">
      <w:pPr>
        <w:pStyle w:val="121"/>
      </w:pPr>
      <w:r>
        <w:t>-</w:t>
      </w:r>
      <w:r>
        <w:tab/>
      </w:r>
      <w:r>
        <w:t>the total number of message segments within the "totalSegCount" attribute;</w:t>
      </w:r>
    </w:p>
    <w:p w14:paraId="670E178E">
      <w:pPr>
        <w:pStyle w:val="121"/>
      </w:pPr>
      <w:r>
        <w:t>-</w:t>
      </w:r>
      <w:r>
        <w:tab/>
      </w:r>
      <w:r>
        <w:t>the message segment number within the "segNumb" attribute; and</w:t>
      </w:r>
    </w:p>
    <w:p w14:paraId="236D3088">
      <w:pPr>
        <w:pStyle w:val="121"/>
      </w:pPr>
      <w:r>
        <w:t>-</w:t>
      </w:r>
      <w:r>
        <w:tab/>
      </w:r>
      <w:r>
        <w:t>the last segment flag within the "lastSegFlag" attribute.</w:t>
      </w:r>
    </w:p>
    <w:p w14:paraId="04C102EB">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8A53DF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4ACCCADA">
      <w:pPr>
        <w:pStyle w:val="6"/>
      </w:pPr>
      <w:bookmarkStart w:id="391" w:name="_Toc97197097"/>
      <w:bookmarkStart w:id="392" w:name="_Toc162005484"/>
      <w:bookmarkStart w:id="393" w:name="_Toc83768309"/>
      <w:bookmarkStart w:id="394" w:name="_Toc96996691"/>
      <w:bookmarkStart w:id="395" w:name="_Toc9387890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01026019">
      <w:pPr>
        <w:pStyle w:val="7"/>
      </w:pPr>
      <w:bookmarkStart w:id="396" w:name="_Toc83768310"/>
      <w:bookmarkStart w:id="397" w:name="_Toc96996692"/>
      <w:bookmarkStart w:id="398" w:name="_Toc93878908"/>
      <w:bookmarkStart w:id="399" w:name="_Toc97197098"/>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08BFB6DE">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2C06770B">
      <w:pPr>
        <w:pStyle w:val="7"/>
      </w:pPr>
      <w:bookmarkStart w:id="401" w:name="_Toc93878909"/>
      <w:bookmarkStart w:id="402" w:name="_Toc96996693"/>
      <w:bookmarkStart w:id="403" w:name="_Toc162005486"/>
      <w:bookmarkStart w:id="404" w:name="_Toc83768311"/>
      <w:bookmarkStart w:id="405"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C83B883">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6514111F">
      <w:pPr>
        <w:pStyle w:val="119"/>
      </w:pPr>
      <w:r>
        <w:t>Figure 6.2.2.3.2-1: Legacy 3GPP Message Gateway Terminating Delivery Status Report</w:t>
      </w:r>
    </w:p>
    <w:p w14:paraId="50A6A87A">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751D92C7">
      <w:pPr>
        <w:rPr>
          <w:lang w:eastAsia="zh-CN"/>
        </w:rPr>
      </w:pPr>
      <w:r>
        <w:rPr>
          <w:lang w:eastAsia="zh-CN"/>
        </w:rPr>
        <w:t>The MSGin5G Server shall send a POST request to the resource with a DeliveryStatusReport object in the request body.</w:t>
      </w:r>
    </w:p>
    <w:p w14:paraId="3D3B7422">
      <w:pPr>
        <w:rPr>
          <w:lang w:eastAsia="zh-CN"/>
        </w:rPr>
      </w:pPr>
      <w:r>
        <w:rPr>
          <w:lang w:eastAsia="zh-CN"/>
        </w:rPr>
        <w:t>The DeliveryStatusReport data type shall include:</w:t>
      </w:r>
    </w:p>
    <w:p w14:paraId="3128690F">
      <w:pPr>
        <w:pStyle w:val="110"/>
      </w:pPr>
      <w:r>
        <w:t>-</w:t>
      </w:r>
      <w:r>
        <w:tab/>
      </w:r>
      <w:r>
        <w:t>the Originating UE Service ID/AS Service ID within the "oriAddr" attribute;</w:t>
      </w:r>
    </w:p>
    <w:p w14:paraId="3E9AB3C7">
      <w:pPr>
        <w:pStyle w:val="110"/>
      </w:pPr>
      <w:r>
        <w:t>-</w:t>
      </w:r>
      <w:r>
        <w:tab/>
      </w:r>
      <w:r>
        <w:t>the Recipient UE Service ID within the "destAddr" attribute;</w:t>
      </w:r>
    </w:p>
    <w:p w14:paraId="0B9BE4A4">
      <w:pPr>
        <w:pStyle w:val="110"/>
      </w:pPr>
      <w:r>
        <w:t>-</w:t>
      </w:r>
      <w:r>
        <w:tab/>
      </w:r>
      <w:r>
        <w:t>the Message ID within the "msgId" attribute;</w:t>
      </w:r>
    </w:p>
    <w:p w14:paraId="08591D28">
      <w:pPr>
        <w:pStyle w:val="110"/>
      </w:pPr>
      <w:r>
        <w:t>-</w:t>
      </w:r>
      <w:r>
        <w:tab/>
      </w:r>
      <w:r>
        <w:t>the delivery status within the "delivSt" attribute; and</w:t>
      </w:r>
    </w:p>
    <w:p w14:paraId="128FC6D3">
      <w:pPr>
        <w:pStyle w:val="110"/>
      </w:pPr>
      <w:r>
        <w:t>may include:</w:t>
      </w:r>
    </w:p>
    <w:p w14:paraId="2F604396">
      <w:pPr>
        <w:pStyle w:val="110"/>
      </w:pPr>
      <w:r>
        <w:t>-</w:t>
      </w:r>
      <w:r>
        <w:tab/>
      </w:r>
      <w:r>
        <w:t>the failure cause within the "failureCause" attribute.</w:t>
      </w:r>
    </w:p>
    <w:p w14:paraId="50228F8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0BDF6A9C">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B025372">
      <w:pPr>
        <w:pStyle w:val="4"/>
        <w:rPr>
          <w:lang w:eastAsia="zh-CN"/>
        </w:rPr>
      </w:pPr>
      <w:bookmarkStart w:id="406" w:name="_Toc162005487"/>
      <w:bookmarkStart w:id="407" w:name="_Toc93878910"/>
      <w:bookmarkStart w:id="408" w:name="_Toc97197100"/>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3209DE8F">
      <w:pPr>
        <w:pStyle w:val="5"/>
      </w:pPr>
      <w:bookmarkStart w:id="411" w:name="_Toc96996695"/>
      <w:bookmarkStart w:id="412" w:name="_Toc97197101"/>
      <w:bookmarkStart w:id="413" w:name="_Toc83768313"/>
      <w:bookmarkStart w:id="414" w:name="_Toc162005488"/>
      <w:bookmarkStart w:id="415" w:name="_Toc93878911"/>
      <w:r>
        <w:rPr>
          <w:lang w:eastAsia="zh-CN"/>
        </w:rPr>
        <w:t>6</w:t>
      </w:r>
      <w:r>
        <w:t>.</w:t>
      </w:r>
      <w:r>
        <w:rPr>
          <w:lang w:eastAsia="zh-CN"/>
        </w:rPr>
        <w:t>3</w:t>
      </w:r>
      <w:r>
        <w:t>.1</w:t>
      </w:r>
      <w:r>
        <w:tab/>
      </w:r>
      <w:r>
        <w:t>Service Description</w:t>
      </w:r>
      <w:bookmarkEnd w:id="411"/>
      <w:bookmarkEnd w:id="412"/>
      <w:bookmarkEnd w:id="413"/>
      <w:bookmarkEnd w:id="414"/>
      <w:bookmarkEnd w:id="415"/>
    </w:p>
    <w:p w14:paraId="263F6F76">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9C5A94">
      <w:pPr>
        <w:rPr>
          <w:lang w:eastAsia="zh-CN"/>
        </w:rPr>
      </w:pPr>
      <w:r>
        <w:rPr>
          <w:lang w:eastAsia="zh-CN"/>
        </w:rPr>
        <w:t>This service:</w:t>
      </w:r>
    </w:p>
    <w:p w14:paraId="7FFD64F1">
      <w:pPr>
        <w:pStyle w:val="110"/>
      </w:pPr>
      <w:r>
        <w:t>-</w:t>
      </w:r>
      <w:r>
        <w:tab/>
      </w:r>
      <w:r>
        <w:t>allows MSGin5G Server invokes services provided by Non-3GPP Message Gateway to send MSGin5G Messages to Non-3GPP Message Gateway.</w:t>
      </w:r>
    </w:p>
    <w:p w14:paraId="4BDAF5AB">
      <w:pPr>
        <w:pStyle w:val="5"/>
      </w:pPr>
      <w:bookmarkStart w:id="416" w:name="_Toc97197102"/>
      <w:bookmarkStart w:id="417" w:name="_Toc96996696"/>
      <w:bookmarkStart w:id="418" w:name="_Toc162005489"/>
      <w:bookmarkStart w:id="419" w:name="_Toc93878912"/>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14:paraId="11B5CB7E">
      <w:pPr>
        <w:pStyle w:val="6"/>
      </w:pPr>
      <w:bookmarkStart w:id="421" w:name="_Toc93878913"/>
      <w:bookmarkStart w:id="422" w:name="_Toc162005490"/>
      <w:bookmarkStart w:id="423" w:name="_Toc97197103"/>
      <w:bookmarkStart w:id="424" w:name="_Toc83768315"/>
      <w:bookmarkStart w:id="425" w:name="_Toc96996697"/>
      <w:r>
        <w:rPr>
          <w:lang w:eastAsia="zh-CN"/>
        </w:rPr>
        <w:t>6</w:t>
      </w:r>
      <w:r>
        <w:t>.</w:t>
      </w:r>
      <w:r>
        <w:rPr>
          <w:lang w:eastAsia="zh-CN"/>
        </w:rPr>
        <w:t>3</w:t>
      </w:r>
      <w:r>
        <w:t>.2.1</w:t>
      </w:r>
      <w:r>
        <w:tab/>
      </w:r>
      <w:r>
        <w:t>Introduction</w:t>
      </w:r>
      <w:bookmarkEnd w:id="421"/>
      <w:bookmarkEnd w:id="422"/>
      <w:bookmarkEnd w:id="423"/>
      <w:bookmarkEnd w:id="424"/>
      <w:bookmarkEnd w:id="425"/>
    </w:p>
    <w:p w14:paraId="7A9BFEF1">
      <w:pPr>
        <w:rPr>
          <w:lang w:eastAsia="zh-CN"/>
        </w:rPr>
      </w:pPr>
      <w:r>
        <w:rPr>
          <w:lang w:eastAsia="zh-CN"/>
        </w:rPr>
        <w:t>The service operation defined for MSGG_N3GDelivery Service is shown in the table</w:t>
      </w:r>
      <w:r>
        <w:t> </w:t>
      </w:r>
      <w:r>
        <w:rPr>
          <w:lang w:eastAsia="zh-CN"/>
        </w:rPr>
        <w:t>6.3.2.1-1.</w:t>
      </w:r>
    </w:p>
    <w:p w14:paraId="196B0FEC">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73BB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28B1BFF0">
            <w:pPr>
              <w:pStyle w:val="103"/>
            </w:pPr>
            <w:r>
              <w:t>Service operation name</w:t>
            </w:r>
          </w:p>
        </w:tc>
        <w:tc>
          <w:tcPr>
            <w:tcW w:w="4395" w:type="dxa"/>
            <w:shd w:val="clear" w:color="000000" w:fill="C0C0C0"/>
          </w:tcPr>
          <w:p w14:paraId="6A5A1C87">
            <w:pPr>
              <w:pStyle w:val="103"/>
            </w:pPr>
            <w:r>
              <w:t>Description</w:t>
            </w:r>
          </w:p>
        </w:tc>
        <w:tc>
          <w:tcPr>
            <w:tcW w:w="1565" w:type="dxa"/>
            <w:shd w:val="clear" w:color="000000" w:fill="C0C0C0"/>
          </w:tcPr>
          <w:p w14:paraId="5B4FA50C">
            <w:pPr>
              <w:pStyle w:val="103"/>
            </w:pPr>
            <w:r>
              <w:t>Initiated by</w:t>
            </w:r>
          </w:p>
        </w:tc>
      </w:tr>
      <w:tr w14:paraId="166944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2617C99">
            <w:pPr>
              <w:pStyle w:val="102"/>
              <w:rPr>
                <w:szCs w:val="22"/>
              </w:rPr>
            </w:pPr>
            <w:r>
              <w:t>MSGG_N3GDelivery_GTDelivery</w:t>
            </w:r>
          </w:p>
        </w:tc>
        <w:tc>
          <w:tcPr>
            <w:tcW w:w="4395" w:type="dxa"/>
          </w:tcPr>
          <w:p w14:paraId="4B35BD37">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4886AD0D">
            <w:pPr>
              <w:pStyle w:val="102"/>
              <w:rPr>
                <w:szCs w:val="22"/>
              </w:rPr>
            </w:pPr>
            <w:r>
              <w:t>MSGin5G Server</w:t>
            </w:r>
          </w:p>
        </w:tc>
      </w:tr>
      <w:tr w14:paraId="3AA5AD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1CF974F">
            <w:pPr>
              <w:pStyle w:val="102"/>
              <w:rPr>
                <w:szCs w:val="22"/>
              </w:rPr>
            </w:pPr>
            <w:r>
              <w:t>MSGG_N3GDelivery_GTDeliveryReport</w:t>
            </w:r>
          </w:p>
        </w:tc>
        <w:tc>
          <w:tcPr>
            <w:tcW w:w="4395" w:type="dxa"/>
          </w:tcPr>
          <w:p w14:paraId="02897B85">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AB027BB">
            <w:pPr>
              <w:pStyle w:val="102"/>
              <w:rPr>
                <w:szCs w:val="22"/>
              </w:rPr>
            </w:pPr>
            <w:r>
              <w:t>MSGin5G Server</w:t>
            </w:r>
          </w:p>
        </w:tc>
      </w:tr>
    </w:tbl>
    <w:p w14:paraId="1CB65AB2">
      <w:pPr>
        <w:rPr>
          <w:lang w:eastAsia="zh-CN"/>
        </w:rPr>
      </w:pPr>
    </w:p>
    <w:p w14:paraId="0ABC7246">
      <w:pPr>
        <w:pStyle w:val="6"/>
        <w:rPr>
          <w:lang w:eastAsia="zh-CN"/>
        </w:rPr>
      </w:pPr>
      <w:bookmarkStart w:id="426" w:name="_Toc83768328"/>
      <w:bookmarkStart w:id="427" w:name="_Toc162005491"/>
      <w:bookmarkStart w:id="428" w:name="_Toc97197104"/>
      <w:bookmarkStart w:id="429" w:name="_Toc9699669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102A6650">
      <w:pPr>
        <w:pStyle w:val="7"/>
      </w:pPr>
      <w:bookmarkStart w:id="431" w:name="_Toc97197105"/>
      <w:bookmarkStart w:id="432" w:name="_Toc96996699"/>
      <w:bookmarkStart w:id="433" w:name="_Toc162005492"/>
      <w:bookmarkStart w:id="434" w:name="_Toc83768329"/>
      <w:bookmarkStart w:id="435" w:name="_Toc9387891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0748F1FF">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F5D0F55">
      <w:pPr>
        <w:pStyle w:val="7"/>
      </w:pPr>
      <w:bookmarkStart w:id="436" w:name="_Toc96996700"/>
      <w:bookmarkStart w:id="437" w:name="_Toc93878916"/>
      <w:bookmarkStart w:id="438" w:name="_Toc83768330"/>
      <w:bookmarkStart w:id="439" w:name="_Toc162005493"/>
      <w:bookmarkStart w:id="440"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21BD2ED6">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54721BFE">
      <w:pPr>
        <w:pStyle w:val="119"/>
      </w:pPr>
      <w:r>
        <w:t>Figure 6.3.2.2.2-1: Non-3GPP Message Gateway Terminating Message Delivery</w:t>
      </w:r>
    </w:p>
    <w:p w14:paraId="07B2B617">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13D531A9">
      <w:pPr>
        <w:rPr>
          <w:lang w:eastAsia="zh-CN"/>
        </w:rPr>
      </w:pPr>
      <w:r>
        <w:rPr>
          <w:lang w:eastAsia="zh-CN"/>
        </w:rPr>
        <w:t>The MSGin5G Server shall send a POST request to the resource with an N3gMessageDelivery object in the request body.</w:t>
      </w:r>
    </w:p>
    <w:p w14:paraId="7218752F">
      <w:pPr>
        <w:rPr>
          <w:lang w:eastAsia="zh-CN"/>
        </w:rPr>
      </w:pPr>
      <w:r>
        <w:rPr>
          <w:lang w:eastAsia="zh-CN"/>
        </w:rPr>
        <w:t>The N3gMessageDelivery data type shall include:</w:t>
      </w:r>
    </w:p>
    <w:p w14:paraId="3AB28E1B">
      <w:pPr>
        <w:pStyle w:val="110"/>
      </w:pPr>
      <w:r>
        <w:t>-</w:t>
      </w:r>
      <w:r>
        <w:tab/>
      </w:r>
      <w:r>
        <w:t>the Originating UE Service ID/AS Service ID within the "oriAddr" attribute;</w:t>
      </w:r>
    </w:p>
    <w:p w14:paraId="47E369CF">
      <w:pPr>
        <w:pStyle w:val="110"/>
      </w:pPr>
      <w:r>
        <w:t>-</w:t>
      </w:r>
      <w:r>
        <w:tab/>
      </w:r>
      <w:r>
        <w:t>the Recipient UE Service ID within the "destAddr" attribute;</w:t>
      </w:r>
    </w:p>
    <w:p w14:paraId="041AD374">
      <w:pPr>
        <w:pStyle w:val="110"/>
      </w:pPr>
      <w:r>
        <w:t>-</w:t>
      </w:r>
      <w:r>
        <w:tab/>
      </w:r>
      <w:r>
        <w:t>the Message ID within the "msgId" attribute; and</w:t>
      </w:r>
    </w:p>
    <w:p w14:paraId="1A748FCB">
      <w:pPr>
        <w:pStyle w:val="110"/>
      </w:pPr>
      <w:r>
        <w:t>may include:</w:t>
      </w:r>
    </w:p>
    <w:p w14:paraId="07F6D6E2">
      <w:pPr>
        <w:pStyle w:val="110"/>
      </w:pPr>
      <w:r>
        <w:t>-</w:t>
      </w:r>
      <w:r>
        <w:tab/>
      </w:r>
      <w:r>
        <w:t>the Application ID within the "appId" attribute;</w:t>
      </w:r>
    </w:p>
    <w:p w14:paraId="2DE8257A">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5843EDB8">
      <w:pPr>
        <w:pStyle w:val="110"/>
      </w:pPr>
      <w:r>
        <w:t>-</w:t>
      </w:r>
      <w:r>
        <w:tab/>
      </w:r>
      <w:r>
        <w:t>the Payload within the "payload" attribute;</w:t>
      </w:r>
    </w:p>
    <w:p w14:paraId="16E4E570">
      <w:pPr>
        <w:pStyle w:val="110"/>
      </w:pPr>
      <w:r>
        <w:t>-</w:t>
      </w:r>
      <w:r>
        <w:tab/>
      </w:r>
      <w:r>
        <w:t>the Message is segmented within the "seg</w:t>
      </w:r>
      <w:r>
        <w:rPr>
          <w:lang w:eastAsia="zh-CN"/>
        </w:rPr>
        <w:t>Ind</w:t>
      </w:r>
      <w:r>
        <w:t>" attribute; and</w:t>
      </w:r>
    </w:p>
    <w:p w14:paraId="0DBAAEB2">
      <w:pPr>
        <w:pStyle w:val="110"/>
      </w:pPr>
      <w:r>
        <w:t>-</w:t>
      </w:r>
      <w:r>
        <w:tab/>
      </w:r>
      <w:r>
        <w:t>the message segment parameters within the "segParams" attribute, this attribute may include:</w:t>
      </w:r>
    </w:p>
    <w:p w14:paraId="60D9D9FB">
      <w:pPr>
        <w:pStyle w:val="121"/>
      </w:pPr>
      <w:r>
        <w:t>-</w:t>
      </w:r>
      <w:r>
        <w:tab/>
      </w:r>
      <w:r>
        <w:t>the segmentation set identifier within the "segId" attribute;</w:t>
      </w:r>
    </w:p>
    <w:p w14:paraId="32AEC174">
      <w:pPr>
        <w:pStyle w:val="121"/>
      </w:pPr>
      <w:r>
        <w:t>-</w:t>
      </w:r>
      <w:r>
        <w:tab/>
      </w:r>
      <w:r>
        <w:t>the total number of message segments within the "totalSegCount" attribute;</w:t>
      </w:r>
    </w:p>
    <w:p w14:paraId="7E86148B">
      <w:pPr>
        <w:pStyle w:val="121"/>
      </w:pPr>
      <w:r>
        <w:t>-</w:t>
      </w:r>
      <w:r>
        <w:tab/>
      </w:r>
      <w:r>
        <w:t>the message segment number within the "segNumb" attribute; and</w:t>
      </w:r>
    </w:p>
    <w:p w14:paraId="65029B41">
      <w:pPr>
        <w:pStyle w:val="121"/>
      </w:pPr>
      <w:r>
        <w:t>-</w:t>
      </w:r>
      <w:r>
        <w:tab/>
      </w:r>
      <w:r>
        <w:t>the last segment flag within the "lastSegFlag" attribute.</w:t>
      </w:r>
    </w:p>
    <w:p w14:paraId="21ED2715">
      <w:pPr>
        <w:rPr>
          <w:lang w:eastAsia="zh-CN"/>
        </w:rPr>
      </w:pPr>
      <w:r>
        <w:rPr>
          <w:lang w:eastAsia="zh-CN"/>
        </w:rPr>
        <w:t>When the Non-3GPP Message Gateway receives the HTTP POST request from the MSGin5G Server, the Non-3GPP Message Gateway shall respond to the MSGin5G Server with a 204 No Content message.</w:t>
      </w:r>
    </w:p>
    <w:p w14:paraId="2ADDE7C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D2BDB54">
      <w:pPr>
        <w:pStyle w:val="6"/>
      </w:pPr>
      <w:bookmarkStart w:id="441" w:name="_Toc162005494"/>
      <w:bookmarkStart w:id="442" w:name="_Toc83768331"/>
      <w:bookmarkStart w:id="443" w:name="_Toc93878917"/>
      <w:bookmarkStart w:id="444" w:name="_Toc9719710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BE11FFC">
      <w:pPr>
        <w:pStyle w:val="7"/>
      </w:pPr>
      <w:bookmarkStart w:id="446" w:name="_Toc162005495"/>
      <w:bookmarkStart w:id="447" w:name="_Toc96996702"/>
      <w:bookmarkStart w:id="448" w:name="_Toc97197108"/>
      <w:bookmarkStart w:id="449" w:name="_Toc93878918"/>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4D123265">
      <w:r>
        <w:t>This service operation corresponds to clause 9.2.2.2.2 as defined in 3GPP TS 23.554 [2], is used by MSGin5G Server to deliver the delivery status report to the Non-3GPP Message Gateway.</w:t>
      </w:r>
    </w:p>
    <w:p w14:paraId="03FBC095">
      <w:pPr>
        <w:pStyle w:val="7"/>
      </w:pPr>
      <w:bookmarkStart w:id="451" w:name="_Toc83768333"/>
      <w:bookmarkStart w:id="452" w:name="_Toc96996703"/>
      <w:bookmarkStart w:id="453" w:name="_Toc97197109"/>
      <w:bookmarkStart w:id="454" w:name="_Toc93878919"/>
      <w:bookmarkStart w:id="455" w:name="_Toc162005496"/>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61685800">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13D5DC0">
      <w:pPr>
        <w:pStyle w:val="119"/>
      </w:pPr>
      <w:r>
        <w:t>Figure 6.3.2.3.2-1: Non-3GPP Message Gateway Terminating Delivery Status Report</w:t>
      </w:r>
    </w:p>
    <w:p w14:paraId="08B8071C">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8872606">
      <w:pPr>
        <w:rPr>
          <w:lang w:eastAsia="zh-CN"/>
        </w:rPr>
      </w:pPr>
      <w:r>
        <w:rPr>
          <w:lang w:eastAsia="zh-CN"/>
        </w:rPr>
        <w:t>The MSGin5G Server shall send a POST request to the resource with a DeliveryStatusReport object in the request body.</w:t>
      </w:r>
    </w:p>
    <w:p w14:paraId="65ACC16A">
      <w:pPr>
        <w:rPr>
          <w:lang w:eastAsia="zh-CN"/>
        </w:rPr>
      </w:pPr>
      <w:r>
        <w:rPr>
          <w:lang w:eastAsia="zh-CN"/>
        </w:rPr>
        <w:t>The DeliveryStatusReport data type shall include:</w:t>
      </w:r>
    </w:p>
    <w:p w14:paraId="7EDC2566">
      <w:pPr>
        <w:pStyle w:val="110"/>
      </w:pPr>
      <w:r>
        <w:t>-</w:t>
      </w:r>
      <w:r>
        <w:tab/>
      </w:r>
      <w:r>
        <w:t>the Originating UE Service ID/AS Service ID within the "oriAddr" attribute;</w:t>
      </w:r>
    </w:p>
    <w:p w14:paraId="64932407">
      <w:pPr>
        <w:pStyle w:val="110"/>
      </w:pPr>
      <w:r>
        <w:t>-</w:t>
      </w:r>
      <w:r>
        <w:tab/>
      </w:r>
      <w:r>
        <w:t>the Recipient UE Service ID within the "destAddr" attribute;</w:t>
      </w:r>
    </w:p>
    <w:p w14:paraId="5B284B84">
      <w:pPr>
        <w:pStyle w:val="110"/>
      </w:pPr>
      <w:r>
        <w:t>-</w:t>
      </w:r>
      <w:r>
        <w:tab/>
      </w:r>
      <w:r>
        <w:t>the Message ID within the "msgId" attribute;</w:t>
      </w:r>
    </w:p>
    <w:p w14:paraId="21E11340">
      <w:pPr>
        <w:pStyle w:val="110"/>
      </w:pPr>
      <w:r>
        <w:t>-</w:t>
      </w:r>
      <w:r>
        <w:tab/>
      </w:r>
      <w:r>
        <w:t>the delivery status within the "delivSt" attribute; and</w:t>
      </w:r>
    </w:p>
    <w:p w14:paraId="2A2603CF">
      <w:pPr>
        <w:pStyle w:val="110"/>
      </w:pPr>
      <w:r>
        <w:t>may include:</w:t>
      </w:r>
    </w:p>
    <w:p w14:paraId="6C7CF6D2">
      <w:pPr>
        <w:pStyle w:val="110"/>
      </w:pPr>
      <w:r>
        <w:t>-</w:t>
      </w:r>
      <w:r>
        <w:tab/>
      </w:r>
      <w:r>
        <w:t>the failure cause within the "failureCause" attribute.</w:t>
      </w:r>
    </w:p>
    <w:p w14:paraId="64F6EF5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E2B0712">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17382B70">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55E4ECA7">
      <w:pPr>
        <w:pStyle w:val="5"/>
      </w:pPr>
      <w:bookmarkStart w:id="457" w:name="_Toc162005498"/>
      <w:r>
        <w:rPr>
          <w:lang w:eastAsia="zh-CN"/>
        </w:rPr>
        <w:t>6</w:t>
      </w:r>
      <w:r>
        <w:t>.</w:t>
      </w:r>
      <w:r>
        <w:rPr>
          <w:rFonts w:hint="eastAsia"/>
          <w:lang w:val="en-US" w:eastAsia="zh-CN"/>
        </w:rPr>
        <w:t>4</w:t>
      </w:r>
      <w:r>
        <w:t>.1</w:t>
      </w:r>
      <w:r>
        <w:tab/>
      </w:r>
      <w:r>
        <w:t>Service Description</w:t>
      </w:r>
      <w:bookmarkEnd w:id="457"/>
    </w:p>
    <w:p w14:paraId="033C4428">
      <w:pPr>
        <w:rPr>
          <w:lang w:eastAsia="zh-CN"/>
        </w:rPr>
      </w:pPr>
      <w:r>
        <w:rPr>
          <w:lang w:eastAsia="zh-CN"/>
        </w:rPr>
        <w:t>The MSGG_BGDelivery Service corresponding to Mbg as defined in 3GPP TS 23.554 [2], is provided by the Broadcast Message Gateway.</w:t>
      </w:r>
    </w:p>
    <w:p w14:paraId="08549690">
      <w:pPr>
        <w:rPr>
          <w:lang w:eastAsia="zh-CN"/>
        </w:rPr>
      </w:pPr>
      <w:r>
        <w:rPr>
          <w:lang w:eastAsia="zh-CN"/>
        </w:rPr>
        <w:t>This service:</w:t>
      </w:r>
    </w:p>
    <w:p w14:paraId="0A27C477">
      <w:pPr>
        <w:pStyle w:val="110"/>
      </w:pPr>
      <w:r>
        <w:t>-</w:t>
      </w:r>
      <w:r>
        <w:tab/>
      </w:r>
      <w:r>
        <w:t>allows MSGin5G Server invokes services provided by Broadcast Message Gateway to deliver MSGin5G messages to Broadcast Message Gateway.</w:t>
      </w:r>
    </w:p>
    <w:p w14:paraId="0B0AB1B7">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719DB2A8">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24176CE">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63B4008C">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92DFF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56A8789">
            <w:pPr>
              <w:pStyle w:val="103"/>
            </w:pPr>
            <w:r>
              <w:t>Service operation name</w:t>
            </w:r>
          </w:p>
        </w:tc>
        <w:tc>
          <w:tcPr>
            <w:tcW w:w="4395" w:type="dxa"/>
            <w:shd w:val="clear" w:color="000000" w:fill="C0C0C0"/>
          </w:tcPr>
          <w:p w14:paraId="13A3AA22">
            <w:pPr>
              <w:pStyle w:val="103"/>
            </w:pPr>
            <w:r>
              <w:t>Description</w:t>
            </w:r>
          </w:p>
        </w:tc>
        <w:tc>
          <w:tcPr>
            <w:tcW w:w="1565" w:type="dxa"/>
            <w:shd w:val="clear" w:color="000000" w:fill="C0C0C0"/>
          </w:tcPr>
          <w:p w14:paraId="410F35BA">
            <w:pPr>
              <w:pStyle w:val="103"/>
            </w:pPr>
            <w:r>
              <w:t>Initiated by</w:t>
            </w:r>
          </w:p>
        </w:tc>
      </w:tr>
      <w:tr w14:paraId="50340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3CEA13F">
            <w:pPr>
              <w:pStyle w:val="102"/>
              <w:rPr>
                <w:szCs w:val="22"/>
              </w:rPr>
            </w:pPr>
            <w:r>
              <w:t>MSGG_BGDelivery_GTDelivery</w:t>
            </w:r>
          </w:p>
        </w:tc>
        <w:tc>
          <w:tcPr>
            <w:tcW w:w="4395" w:type="dxa"/>
          </w:tcPr>
          <w:p w14:paraId="28AAF81E">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39881945">
            <w:pPr>
              <w:pStyle w:val="102"/>
              <w:rPr>
                <w:szCs w:val="22"/>
              </w:rPr>
            </w:pPr>
            <w:r>
              <w:t>MSGin5G Server</w:t>
            </w:r>
          </w:p>
        </w:tc>
      </w:tr>
    </w:tbl>
    <w:p w14:paraId="27F3BE1C">
      <w:pPr>
        <w:rPr>
          <w:lang w:eastAsia="zh-CN"/>
        </w:rPr>
      </w:pPr>
    </w:p>
    <w:p w14:paraId="326A8925">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3622D47F">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0A74AD37">
      <w:pPr>
        <w:rPr>
          <w:lang w:eastAsia="zh-CN"/>
        </w:rPr>
      </w:pPr>
      <w:r>
        <w:rPr>
          <w:lang w:eastAsia="zh-CN"/>
        </w:rPr>
        <w:t>This service operation corresponds to clause 9.2.3.1.2 as defined in 3GPP TS 23.554 [2], is used by MSGin5G Server to deliver MSGin5G message to the Broadcast Message Gateway.</w:t>
      </w:r>
    </w:p>
    <w:p w14:paraId="23827691">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31DC47F6">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6984CCA8">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2FDE4C01">
      <w:pPr>
        <w:rPr>
          <w:lang w:eastAsia="zh-CN"/>
        </w:rPr>
      </w:pPr>
      <w:bookmarkStart w:id="463" w:name="_Toc96996704"/>
      <w:bookmarkStart w:id="464" w:name="_Toc162005504"/>
      <w:bookmarkStart w:id="465" w:name="_Toc97197110"/>
      <w:bookmarkStart w:id="466" w:name="_Toc93878928"/>
      <w:bookmarkStart w:id="467"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934B6A9">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3F3A233E">
      <w:pPr>
        <w:rPr>
          <w:lang w:eastAsia="zh-CN"/>
        </w:rPr>
      </w:pPr>
      <w:r>
        <w:rPr>
          <w:lang w:eastAsia="zh-CN"/>
        </w:rPr>
        <w:t>The B</w:t>
      </w:r>
      <w:r>
        <w:rPr>
          <w:rFonts w:hint="eastAsia"/>
          <w:lang w:val="en-US" w:eastAsia="zh-CN"/>
        </w:rPr>
        <w:t>g</w:t>
      </w:r>
      <w:r>
        <w:rPr>
          <w:lang w:eastAsia="zh-CN"/>
        </w:rPr>
        <w:t>MessageDelivery data type shall include:</w:t>
      </w:r>
    </w:p>
    <w:p w14:paraId="40A99174">
      <w:pPr>
        <w:pStyle w:val="110"/>
      </w:pPr>
      <w:r>
        <w:t>-</w:t>
      </w:r>
      <w:r>
        <w:tab/>
      </w:r>
      <w:r>
        <w:t>the Originating UE Service ID/AS Service ID within the "oriAddr" attribute;</w:t>
      </w:r>
    </w:p>
    <w:p w14:paraId="56D5DE4F">
      <w:pPr>
        <w:pStyle w:val="110"/>
      </w:pPr>
      <w:r>
        <w:t>-</w:t>
      </w:r>
      <w:r>
        <w:tab/>
      </w:r>
      <w:r>
        <w:t>the Message ID within the "msgId" attribute;</w:t>
      </w:r>
    </w:p>
    <w:p w14:paraId="6A3E7DC9">
      <w:pPr>
        <w:ind w:left="568" w:hanging="284"/>
        <w:rPr>
          <w:rFonts w:eastAsia="等线"/>
        </w:rPr>
      </w:pPr>
      <w:r>
        <w:rPr>
          <w:rFonts w:eastAsia="等线"/>
        </w:rPr>
        <w:t>may include:</w:t>
      </w:r>
    </w:p>
    <w:p w14:paraId="42AF6D00">
      <w:pPr>
        <w:pStyle w:val="110"/>
      </w:pPr>
      <w:r>
        <w:t>-</w:t>
      </w:r>
      <w:r>
        <w:tab/>
      </w:r>
      <w:r>
        <w:t>the Recipient ID within the "destAddr" attribute;</w:t>
      </w:r>
    </w:p>
    <w:p w14:paraId="007109DF">
      <w:pPr>
        <w:pStyle w:val="110"/>
      </w:pPr>
      <w:r>
        <w:t>-</w:t>
      </w:r>
      <w:r>
        <w:tab/>
      </w:r>
      <w:r>
        <w:t>the Payload within the "payload" attribute; and</w:t>
      </w:r>
    </w:p>
    <w:p w14:paraId="10C7DCCD">
      <w:pPr>
        <w:pStyle w:val="110"/>
      </w:pPr>
      <w:r>
        <w:t>-</w:t>
      </w:r>
      <w:r>
        <w:tab/>
      </w:r>
      <w:r>
        <w:t>the Application ID within the "appId" attribute; and</w:t>
      </w:r>
    </w:p>
    <w:p w14:paraId="40C6B06C">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1F6A6C7">
      <w:pPr>
        <w:ind w:left="568" w:hanging="284"/>
        <w:rPr>
          <w:rFonts w:eastAsia="等线"/>
          <w:lang w:eastAsia="zh-CN"/>
        </w:rPr>
      </w:pPr>
      <w:r>
        <w:rPr>
          <w:lang w:eastAsia="zh-CN"/>
        </w:rPr>
        <w:t>-</w:t>
      </w:r>
      <w:r>
        <w:rPr>
          <w:lang w:eastAsia="zh-CN"/>
        </w:rPr>
        <w:tab/>
      </w:r>
      <w:r>
        <w:rPr>
          <w:lang w:eastAsia="zh-CN"/>
        </w:rPr>
        <w:t>the priority type within the "priority" attribute;</w:t>
      </w:r>
    </w:p>
    <w:p w14:paraId="5DC75BC1">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30EC9F43">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11481418">
      <w:pPr>
        <w:pStyle w:val="121"/>
        <w:rPr>
          <w:lang w:eastAsia="zh-CN"/>
        </w:rPr>
      </w:pPr>
      <w:r>
        <w:rPr>
          <w:lang w:eastAsia="zh-CN"/>
        </w:rPr>
        <w:t>-</w:t>
      </w:r>
      <w:r>
        <w:rPr>
          <w:lang w:eastAsia="zh-CN"/>
        </w:rPr>
        <w:tab/>
      </w:r>
      <w:r>
        <w:rPr>
          <w:lang w:eastAsia="zh-CN"/>
        </w:rPr>
        <w:t>the segmentation set identifier within the "segId" attribute;</w:t>
      </w:r>
    </w:p>
    <w:p w14:paraId="2A847A78">
      <w:pPr>
        <w:pStyle w:val="121"/>
        <w:rPr>
          <w:lang w:eastAsia="zh-CN"/>
        </w:rPr>
      </w:pPr>
      <w:r>
        <w:rPr>
          <w:lang w:eastAsia="zh-CN"/>
        </w:rPr>
        <w:t>-</w:t>
      </w:r>
      <w:r>
        <w:rPr>
          <w:lang w:eastAsia="zh-CN"/>
        </w:rPr>
        <w:tab/>
      </w:r>
      <w:r>
        <w:rPr>
          <w:lang w:eastAsia="zh-CN"/>
        </w:rPr>
        <w:t>the total number of message segments within the "totalSegCount" attribute;</w:t>
      </w:r>
    </w:p>
    <w:p w14:paraId="3FF54369">
      <w:pPr>
        <w:pStyle w:val="121"/>
        <w:rPr>
          <w:lang w:eastAsia="zh-CN"/>
        </w:rPr>
      </w:pPr>
      <w:r>
        <w:rPr>
          <w:lang w:eastAsia="zh-CN"/>
        </w:rPr>
        <w:t>-</w:t>
      </w:r>
      <w:r>
        <w:rPr>
          <w:lang w:eastAsia="zh-CN"/>
        </w:rPr>
        <w:tab/>
      </w:r>
      <w:r>
        <w:rPr>
          <w:lang w:eastAsia="zh-CN"/>
        </w:rPr>
        <w:t>the message segment number within the "segNumb" attribute; and</w:t>
      </w:r>
    </w:p>
    <w:p w14:paraId="3CC491B8">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116CC164">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23066CC">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AE65677">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59E41211">
      <w:pPr>
        <w:pStyle w:val="4"/>
      </w:pPr>
      <w:bookmarkStart w:id="468" w:name="_Toc97197111"/>
      <w:bookmarkStart w:id="469" w:name="_Toc162005505"/>
      <w:bookmarkStart w:id="470" w:name="_Toc51189091"/>
      <w:bookmarkStart w:id="471" w:name="_Toc51763767"/>
      <w:bookmarkStart w:id="472" w:name="_Toc59019340"/>
      <w:bookmarkStart w:id="473" w:name="_Toc34153971"/>
      <w:bookmarkStart w:id="474" w:name="_Toc45134559"/>
      <w:bookmarkStart w:id="475" w:name="_Toc93878929"/>
      <w:bookmarkStart w:id="476" w:name="_Toc74769891"/>
      <w:bookmarkStart w:id="477" w:name="_Toc57205999"/>
      <w:bookmarkStart w:id="478" w:name="_Toc24868463"/>
      <w:bookmarkStart w:id="479" w:name="_Toc83768343"/>
      <w:bookmarkStart w:id="480" w:name="_Toc68170013"/>
      <w:bookmarkStart w:id="481" w:name="_Toc43481282"/>
      <w:bookmarkStart w:id="482" w:name="_Toc36041228"/>
      <w:bookmarkStart w:id="483" w:name="_Toc36040915"/>
      <w:bookmarkStart w:id="484" w:name="_Toc43196512"/>
      <w:bookmarkStart w:id="485" w:name="_Toc96996705"/>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646D1B4">
      <w:pPr>
        <w:rPr>
          <w:lang w:eastAsia="zh-CN"/>
        </w:rPr>
      </w:pPr>
      <w:r>
        <w:rPr>
          <w:lang w:eastAsia="zh-CN"/>
        </w:rPr>
        <w:t>MSGin5G APIs allow secure access to the capabilities provided by the MSGin5G.</w:t>
      </w:r>
    </w:p>
    <w:p w14:paraId="454C6D54">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78356C3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13E9F333">
      <w:pPr>
        <w:pStyle w:val="4"/>
      </w:pPr>
      <w:bookmarkStart w:id="486" w:name="_Toc57206000"/>
      <w:bookmarkStart w:id="487" w:name="_Toc96996706"/>
      <w:bookmarkStart w:id="488" w:name="_Toc24868464"/>
      <w:bookmarkStart w:id="489" w:name="_Toc36041229"/>
      <w:bookmarkStart w:id="490" w:name="_Toc93878930"/>
      <w:bookmarkStart w:id="491" w:name="_Toc68170014"/>
      <w:bookmarkStart w:id="492" w:name="_Toc34153972"/>
      <w:bookmarkStart w:id="493" w:name="_Toc36040916"/>
      <w:bookmarkStart w:id="494" w:name="_Toc43196513"/>
      <w:bookmarkStart w:id="495" w:name="_Toc51189092"/>
      <w:bookmarkStart w:id="496" w:name="_Toc83768344"/>
      <w:bookmarkStart w:id="497" w:name="_Toc162005506"/>
      <w:bookmarkStart w:id="498" w:name="_Toc74769892"/>
      <w:bookmarkStart w:id="499" w:name="_Toc97197112"/>
      <w:bookmarkStart w:id="500" w:name="_Toc51763768"/>
      <w:bookmarkStart w:id="501" w:name="_Toc59019341"/>
      <w:bookmarkStart w:id="502" w:name="_Toc43481283"/>
      <w:bookmarkStart w:id="503" w:name="_Toc45134560"/>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145639C">
      <w:pPr>
        <w:pStyle w:val="5"/>
      </w:pPr>
      <w:bookmarkStart w:id="504" w:name="_Toc93878931"/>
      <w:bookmarkStart w:id="505" w:name="_Toc97197113"/>
      <w:bookmarkStart w:id="506" w:name="_Toc162005507"/>
      <w:bookmarkStart w:id="507" w:name="_Toc24868465"/>
      <w:bookmarkStart w:id="508" w:name="_Toc51189093"/>
      <w:bookmarkStart w:id="509" w:name="_Toc51763769"/>
      <w:bookmarkStart w:id="510" w:name="_Toc96996707"/>
      <w:bookmarkStart w:id="511" w:name="_Toc43481284"/>
      <w:bookmarkStart w:id="512" w:name="_Toc59019342"/>
      <w:bookmarkStart w:id="513" w:name="_Toc34153973"/>
      <w:bookmarkStart w:id="514" w:name="_Toc36040917"/>
      <w:bookmarkStart w:id="515" w:name="_Toc68170015"/>
      <w:bookmarkStart w:id="516" w:name="_Toc45134561"/>
      <w:bookmarkStart w:id="517" w:name="_Toc83768345"/>
      <w:bookmarkStart w:id="518" w:name="_Toc74769893"/>
      <w:bookmarkStart w:id="519" w:name="_Toc57206001"/>
      <w:bookmarkStart w:id="520" w:name="_Toc36041230"/>
      <w:bookmarkStart w:id="521" w:name="_Toc43196514"/>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160B933">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308633C1">
      <w:pPr>
        <w:rPr>
          <w:lang w:eastAsia="zh-CN"/>
        </w:rPr>
      </w:pPr>
      <w:r>
        <w:t>In addition, data types that are defined in OpenAPI Specification [</w:t>
      </w:r>
      <w:r>
        <w:rPr>
          <w:lang w:eastAsia="zh-CN"/>
        </w:rPr>
        <w:t>6</w:t>
      </w:r>
      <w:r>
        <w:t>] can also be referenced from data structures defined in the subsequent clauses.</w:t>
      </w:r>
    </w:p>
    <w:p w14:paraId="6D2E121B">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14E1D298">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7E667526">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166E50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4D0E520D">
            <w:pPr>
              <w:pStyle w:val="103"/>
            </w:pPr>
            <w:r>
              <w:t>Data type</w:t>
            </w:r>
          </w:p>
        </w:tc>
        <w:tc>
          <w:tcPr>
            <w:tcW w:w="2148" w:type="dxa"/>
            <w:shd w:val="clear" w:color="auto" w:fill="C0C0C0"/>
          </w:tcPr>
          <w:p w14:paraId="2929B357">
            <w:pPr>
              <w:pStyle w:val="103"/>
            </w:pPr>
            <w:r>
              <w:t>Reference</w:t>
            </w:r>
          </w:p>
        </w:tc>
        <w:tc>
          <w:tcPr>
            <w:tcW w:w="5028" w:type="dxa"/>
            <w:shd w:val="clear" w:color="auto" w:fill="C0C0C0"/>
          </w:tcPr>
          <w:p w14:paraId="18AEA0D7">
            <w:pPr>
              <w:pStyle w:val="103"/>
            </w:pPr>
            <w:r>
              <w:t>Comments</w:t>
            </w:r>
          </w:p>
        </w:tc>
      </w:tr>
      <w:tr w14:paraId="03D40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5F01BCCA">
            <w:pPr>
              <w:pStyle w:val="102"/>
            </w:pPr>
          </w:p>
        </w:tc>
        <w:tc>
          <w:tcPr>
            <w:tcW w:w="2148" w:type="dxa"/>
          </w:tcPr>
          <w:p w14:paraId="4CE5D66A">
            <w:pPr>
              <w:pStyle w:val="102"/>
            </w:pPr>
          </w:p>
        </w:tc>
        <w:tc>
          <w:tcPr>
            <w:tcW w:w="5028" w:type="dxa"/>
          </w:tcPr>
          <w:p w14:paraId="47D71391">
            <w:pPr>
              <w:pStyle w:val="102"/>
              <w:rPr>
                <w:szCs w:val="18"/>
              </w:rPr>
            </w:pPr>
          </w:p>
        </w:tc>
      </w:tr>
    </w:tbl>
    <w:p w14:paraId="09E58EFC">
      <w:pPr>
        <w:rPr>
          <w:lang w:eastAsia="zh-CN"/>
        </w:rPr>
      </w:pPr>
      <w:bookmarkStart w:id="522" w:name="_Toc43196515"/>
      <w:bookmarkStart w:id="523" w:name="_Toc74769894"/>
      <w:bookmarkStart w:id="524" w:name="_Toc36040918"/>
      <w:bookmarkStart w:id="525" w:name="_Toc57206002"/>
      <w:bookmarkStart w:id="526" w:name="_Toc97197114"/>
      <w:bookmarkStart w:id="527" w:name="_Toc43481285"/>
      <w:bookmarkStart w:id="528" w:name="_Toc24868466"/>
      <w:bookmarkStart w:id="529" w:name="_Toc83768346"/>
      <w:bookmarkStart w:id="530" w:name="_Toc34153974"/>
      <w:bookmarkStart w:id="531" w:name="_Toc68170016"/>
      <w:bookmarkStart w:id="532" w:name="_Toc96996708"/>
      <w:bookmarkStart w:id="533" w:name="_Toc51763770"/>
      <w:bookmarkStart w:id="534" w:name="_Toc36041231"/>
      <w:bookmarkStart w:id="535" w:name="_Toc59019343"/>
      <w:bookmarkStart w:id="536" w:name="_Toc45134562"/>
      <w:bookmarkStart w:id="537" w:name="_Toc51189094"/>
      <w:bookmarkStart w:id="538" w:name="_Toc93878932"/>
    </w:p>
    <w:p w14:paraId="34F31F88">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97F9F43">
      <w:pPr>
        <w:rPr>
          <w:lang w:eastAsia="zh-CN"/>
        </w:rPr>
      </w:pPr>
      <w:bookmarkStart w:id="540" w:name="_Toc68170017"/>
      <w:bookmarkStart w:id="541" w:name="_Toc36041232"/>
      <w:bookmarkStart w:id="542" w:name="_Toc74769895"/>
      <w:bookmarkStart w:id="543" w:name="_Toc43196516"/>
      <w:bookmarkStart w:id="544" w:name="_Toc59019344"/>
      <w:bookmarkStart w:id="545" w:name="_Toc36040919"/>
      <w:bookmarkStart w:id="546" w:name="_Toc43481286"/>
      <w:bookmarkStart w:id="547" w:name="_Toc51763771"/>
      <w:bookmarkStart w:id="548" w:name="_Toc24868467"/>
      <w:bookmarkStart w:id="549" w:name="_Toc34153975"/>
      <w:bookmarkStart w:id="550" w:name="_Toc51189095"/>
      <w:bookmarkStart w:id="551" w:name="_Toc45134563"/>
      <w:bookmarkStart w:id="552" w:name="_Toc57206003"/>
      <w:r>
        <w:rPr>
          <w:lang w:eastAsia="zh-CN"/>
        </w:rPr>
        <w:t>Table</w:t>
      </w:r>
      <w:r>
        <w:t> </w:t>
      </w:r>
      <w:r>
        <w:rPr>
          <w:lang w:eastAsia="zh-CN"/>
        </w:rPr>
        <w:t>7.2.2-1 lists structured data types defined in this specification referenced by multiple services.</w:t>
      </w:r>
    </w:p>
    <w:p w14:paraId="6C8CE92E">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5FAF71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6ABB08D6">
            <w:pPr>
              <w:pStyle w:val="103"/>
            </w:pPr>
            <w:r>
              <w:t>Data type</w:t>
            </w:r>
          </w:p>
        </w:tc>
        <w:tc>
          <w:tcPr>
            <w:tcW w:w="1728" w:type="dxa"/>
            <w:shd w:val="clear" w:color="auto" w:fill="C0C0C0"/>
          </w:tcPr>
          <w:p w14:paraId="6ED495E4">
            <w:pPr>
              <w:pStyle w:val="103"/>
            </w:pPr>
            <w:r>
              <w:t>Reference</w:t>
            </w:r>
          </w:p>
        </w:tc>
        <w:tc>
          <w:tcPr>
            <w:tcW w:w="2613" w:type="dxa"/>
            <w:shd w:val="clear" w:color="auto" w:fill="C0C0C0"/>
          </w:tcPr>
          <w:p w14:paraId="17C37AA9">
            <w:pPr>
              <w:pStyle w:val="103"/>
            </w:pPr>
            <w:r>
              <w:t>Description</w:t>
            </w:r>
          </w:p>
        </w:tc>
      </w:tr>
      <w:tr w14:paraId="3EEE5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12CBE11C">
            <w:pPr>
              <w:pStyle w:val="102"/>
            </w:pPr>
            <w:r>
              <w:t>Address</w:t>
            </w:r>
          </w:p>
        </w:tc>
        <w:tc>
          <w:tcPr>
            <w:tcW w:w="1728" w:type="dxa"/>
          </w:tcPr>
          <w:p w14:paraId="583FBAFD">
            <w:pPr>
              <w:pStyle w:val="102"/>
            </w:pPr>
            <w:r>
              <w:t>Clause 9.1.5.2.3</w:t>
            </w:r>
          </w:p>
        </w:tc>
        <w:tc>
          <w:tcPr>
            <w:tcW w:w="2613" w:type="dxa"/>
          </w:tcPr>
          <w:p w14:paraId="42483FE4">
            <w:pPr>
              <w:pStyle w:val="102"/>
              <w:rPr>
                <w:szCs w:val="18"/>
              </w:rPr>
            </w:pPr>
            <w:r>
              <w:rPr>
                <w:szCs w:val="18"/>
              </w:rPr>
              <w:t>Represent an address</w:t>
            </w:r>
          </w:p>
        </w:tc>
      </w:tr>
      <w:tr w14:paraId="5E25E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3220E508">
            <w:pPr>
              <w:pStyle w:val="102"/>
            </w:pPr>
            <w:r>
              <w:rPr>
                <w:szCs w:val="22"/>
              </w:rPr>
              <w:t>DeliveryStatusReport</w:t>
            </w:r>
          </w:p>
        </w:tc>
        <w:tc>
          <w:tcPr>
            <w:tcW w:w="1728" w:type="dxa"/>
          </w:tcPr>
          <w:p w14:paraId="6219932C">
            <w:pPr>
              <w:pStyle w:val="102"/>
            </w:pPr>
            <w:r>
              <w:rPr>
                <w:szCs w:val="18"/>
              </w:rPr>
              <w:t>Clause</w:t>
            </w:r>
            <w:r>
              <w:t> </w:t>
            </w:r>
            <w:r>
              <w:rPr>
                <w:szCs w:val="18"/>
              </w:rPr>
              <w:t>8.2.5.2.7</w:t>
            </w:r>
          </w:p>
        </w:tc>
        <w:tc>
          <w:tcPr>
            <w:tcW w:w="2613" w:type="dxa"/>
          </w:tcPr>
          <w:p w14:paraId="675EC706">
            <w:pPr>
              <w:pStyle w:val="102"/>
              <w:rPr>
                <w:szCs w:val="18"/>
              </w:rPr>
            </w:pPr>
            <w:r>
              <w:rPr>
                <w:szCs w:val="18"/>
              </w:rPr>
              <w:t>The message delivery status report request information.</w:t>
            </w:r>
          </w:p>
        </w:tc>
      </w:tr>
      <w:tr w14:paraId="0EE8B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1154C0E9">
            <w:pPr>
              <w:pStyle w:val="102"/>
            </w:pPr>
            <w:r>
              <w:t>MessageSegmentParameters</w:t>
            </w:r>
          </w:p>
        </w:tc>
        <w:tc>
          <w:tcPr>
            <w:tcW w:w="1728" w:type="dxa"/>
          </w:tcPr>
          <w:p w14:paraId="56E125DB">
            <w:pPr>
              <w:pStyle w:val="102"/>
            </w:pPr>
            <w:r>
              <w:t>Clause 8.2.5.2.5</w:t>
            </w:r>
          </w:p>
        </w:tc>
        <w:tc>
          <w:tcPr>
            <w:tcW w:w="2613" w:type="dxa"/>
          </w:tcPr>
          <w:p w14:paraId="632D4669">
            <w:pPr>
              <w:pStyle w:val="102"/>
              <w:rPr>
                <w:szCs w:val="18"/>
              </w:rPr>
            </w:pPr>
            <w:r>
              <w:rPr>
                <w:szCs w:val="18"/>
              </w:rPr>
              <w:t>Parameters for message segmentation</w:t>
            </w:r>
          </w:p>
        </w:tc>
      </w:tr>
    </w:tbl>
    <w:p w14:paraId="615D2AEE">
      <w:pPr>
        <w:rPr>
          <w:lang w:eastAsia="zh-CN"/>
        </w:rPr>
      </w:pPr>
    </w:p>
    <w:p w14:paraId="0B70789C">
      <w:pPr>
        <w:pStyle w:val="5"/>
      </w:pPr>
      <w:bookmarkStart w:id="553" w:name="_Toc162005509"/>
      <w:bookmarkStart w:id="554" w:name="_Toc97197115"/>
      <w:bookmarkStart w:id="555" w:name="_Toc96996709"/>
      <w:bookmarkStart w:id="556" w:name="_Toc93878933"/>
      <w:bookmarkStart w:id="557" w:name="_Toc83768347"/>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8B2D596">
      <w:pPr>
        <w:rPr>
          <w:lang w:eastAsia="zh-CN"/>
        </w:rPr>
      </w:pPr>
      <w:r>
        <w:rPr>
          <w:lang w:eastAsia="zh-CN"/>
        </w:rPr>
        <w:t>Following simple data types defined in Table</w:t>
      </w:r>
      <w:r>
        <w:t> </w:t>
      </w:r>
      <w:r>
        <w:rPr>
          <w:lang w:eastAsia="zh-CN"/>
        </w:rPr>
        <w:t>7.2.3.1-1 are applicable to several APIs in this document:</w:t>
      </w:r>
    </w:p>
    <w:p w14:paraId="39AC42E6">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6A282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66736BAB">
            <w:pPr>
              <w:pStyle w:val="103"/>
            </w:pPr>
            <w:r>
              <w:t>Type name</w:t>
            </w:r>
          </w:p>
        </w:tc>
        <w:tc>
          <w:tcPr>
            <w:tcW w:w="1250" w:type="pct"/>
            <w:shd w:val="clear" w:color="auto" w:fill="C0C0C0"/>
          </w:tcPr>
          <w:p w14:paraId="212502B8">
            <w:pPr>
              <w:pStyle w:val="103"/>
            </w:pPr>
            <w:r>
              <w:t>Reference</w:t>
            </w:r>
          </w:p>
        </w:tc>
        <w:tc>
          <w:tcPr>
            <w:tcW w:w="2292" w:type="pct"/>
            <w:shd w:val="clear" w:color="auto" w:fill="C0C0C0"/>
            <w:tcMar>
              <w:top w:w="0" w:type="dxa"/>
              <w:left w:w="108" w:type="dxa"/>
              <w:bottom w:w="0" w:type="dxa"/>
              <w:right w:w="108" w:type="dxa"/>
            </w:tcMar>
          </w:tcPr>
          <w:p w14:paraId="1A093F4F">
            <w:pPr>
              <w:pStyle w:val="103"/>
            </w:pPr>
            <w:r>
              <w:t>Description</w:t>
            </w:r>
          </w:p>
        </w:tc>
      </w:tr>
      <w:tr w14:paraId="0FAD9A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38944B7D">
            <w:pPr>
              <w:pStyle w:val="102"/>
            </w:pPr>
          </w:p>
        </w:tc>
        <w:tc>
          <w:tcPr>
            <w:tcW w:w="1250" w:type="pct"/>
          </w:tcPr>
          <w:p w14:paraId="7E3F0A07">
            <w:pPr>
              <w:pStyle w:val="102"/>
            </w:pPr>
          </w:p>
        </w:tc>
        <w:tc>
          <w:tcPr>
            <w:tcW w:w="2292" w:type="pct"/>
            <w:tcMar>
              <w:top w:w="0" w:type="dxa"/>
              <w:left w:w="108" w:type="dxa"/>
              <w:bottom w:w="0" w:type="dxa"/>
              <w:right w:w="108" w:type="dxa"/>
            </w:tcMar>
          </w:tcPr>
          <w:p w14:paraId="78808C5E">
            <w:pPr>
              <w:pStyle w:val="102"/>
            </w:pPr>
          </w:p>
        </w:tc>
      </w:tr>
    </w:tbl>
    <w:p w14:paraId="65C71048">
      <w:pPr>
        <w:rPr>
          <w:lang w:eastAsia="zh-CN"/>
        </w:rPr>
      </w:pPr>
      <w:bookmarkStart w:id="558" w:name="_Toc43196517"/>
      <w:bookmarkStart w:id="559" w:name="_Toc93878934"/>
      <w:bookmarkStart w:id="560" w:name="_Toc51763772"/>
      <w:bookmarkStart w:id="561" w:name="_Toc68170018"/>
      <w:bookmarkStart w:id="562" w:name="_Toc57206004"/>
      <w:bookmarkStart w:id="563" w:name="_Toc24868468"/>
      <w:bookmarkStart w:id="564" w:name="_Toc34153976"/>
      <w:bookmarkStart w:id="565" w:name="_Toc96996710"/>
      <w:bookmarkStart w:id="566" w:name="_Toc43481287"/>
      <w:bookmarkStart w:id="567" w:name="_Toc51189096"/>
      <w:bookmarkStart w:id="568" w:name="_Toc36040920"/>
      <w:bookmarkStart w:id="569" w:name="_Toc83768348"/>
      <w:bookmarkStart w:id="570" w:name="_Toc59019345"/>
      <w:bookmarkStart w:id="571" w:name="_Toc36041233"/>
      <w:bookmarkStart w:id="572" w:name="_Toc45134564"/>
      <w:bookmarkStart w:id="573" w:name="_Toc74769896"/>
    </w:p>
    <w:p w14:paraId="112A19A3">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C01ACD4">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211E90C">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799EB98E">
      <w:pPr>
        <w:pStyle w:val="4"/>
      </w:pPr>
      <w:bookmarkStart w:id="576" w:name="_Toc96996711"/>
      <w:bookmarkStart w:id="577" w:name="_Toc83768349"/>
      <w:bookmarkStart w:id="578" w:name="_Toc97197117"/>
      <w:bookmarkStart w:id="579" w:name="_Toc45134565"/>
      <w:bookmarkStart w:id="580" w:name="_Toc74769897"/>
      <w:bookmarkStart w:id="581" w:name="_Toc34153977"/>
      <w:bookmarkStart w:id="582" w:name="_Toc162005511"/>
      <w:bookmarkStart w:id="583" w:name="_Toc57206005"/>
      <w:bookmarkStart w:id="584" w:name="_Toc24868469"/>
      <w:bookmarkStart w:id="585" w:name="_Toc93878935"/>
      <w:bookmarkStart w:id="586" w:name="_Toc36040921"/>
      <w:bookmarkStart w:id="587" w:name="_Toc51189097"/>
      <w:bookmarkStart w:id="588" w:name="_Toc51763773"/>
      <w:bookmarkStart w:id="589" w:name="_Toc68170019"/>
      <w:bookmarkStart w:id="590" w:name="_Toc43481288"/>
      <w:bookmarkStart w:id="591" w:name="_Toc36041234"/>
      <w:bookmarkStart w:id="592" w:name="_Toc43196518"/>
      <w:bookmarkStart w:id="593" w:name="_Toc59019346"/>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3976BE2">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1725B5DC">
      <w:pPr>
        <w:pStyle w:val="4"/>
      </w:pPr>
      <w:bookmarkStart w:id="594" w:name="_Toc36041235"/>
      <w:bookmarkStart w:id="595" w:name="_Toc24868470"/>
      <w:bookmarkStart w:id="596" w:name="_Toc74769898"/>
      <w:bookmarkStart w:id="597" w:name="_Toc59019347"/>
      <w:bookmarkStart w:id="598" w:name="_Toc68170020"/>
      <w:bookmarkStart w:id="599" w:name="_Toc162005512"/>
      <w:bookmarkStart w:id="600" w:name="_Toc51763774"/>
      <w:bookmarkStart w:id="601" w:name="_Toc57206006"/>
      <w:bookmarkStart w:id="602" w:name="_Toc43481289"/>
      <w:bookmarkStart w:id="603" w:name="_Toc83768350"/>
      <w:bookmarkStart w:id="604" w:name="_Toc34153978"/>
      <w:bookmarkStart w:id="605" w:name="_Toc96996712"/>
      <w:bookmarkStart w:id="606" w:name="_Toc93878936"/>
      <w:bookmarkStart w:id="607" w:name="_Toc36040922"/>
      <w:bookmarkStart w:id="608" w:name="_Toc97197118"/>
      <w:bookmarkStart w:id="609" w:name="_Toc51189098"/>
      <w:bookmarkStart w:id="610" w:name="_Toc45134566"/>
      <w:bookmarkStart w:id="611" w:name="_Toc43196519"/>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A294146">
      <w:pPr>
        <w:pStyle w:val="5"/>
      </w:pPr>
      <w:bookmarkStart w:id="612" w:name="_Toc93878937"/>
      <w:bookmarkStart w:id="613" w:name="_Toc97197119"/>
      <w:bookmarkStart w:id="614" w:name="_Toc162005513"/>
      <w:bookmarkStart w:id="615" w:name="_Toc96996713"/>
      <w:r>
        <w:rPr>
          <w:lang w:eastAsia="zh-CN"/>
        </w:rPr>
        <w:t>7</w:t>
      </w:r>
      <w:r>
        <w:t>.5.1</w:t>
      </w:r>
      <w:r>
        <w:tab/>
      </w:r>
      <w:r>
        <w:t>Resource URI structure</w:t>
      </w:r>
      <w:bookmarkEnd w:id="612"/>
      <w:bookmarkEnd w:id="613"/>
      <w:bookmarkEnd w:id="614"/>
      <w:bookmarkEnd w:id="615"/>
    </w:p>
    <w:p w14:paraId="30D8E83A">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1010F0FC">
      <w:pPr>
        <w:pStyle w:val="5"/>
      </w:pPr>
      <w:bookmarkStart w:id="616" w:name="_Toc97197120"/>
      <w:bookmarkStart w:id="617" w:name="_Toc162005514"/>
      <w:bookmarkStart w:id="618" w:name="_Toc93878938"/>
      <w:bookmarkStart w:id="619" w:name="_Toc96996714"/>
      <w:r>
        <w:rPr>
          <w:lang w:eastAsia="zh-CN"/>
        </w:rPr>
        <w:t>7</w:t>
      </w:r>
      <w:r>
        <w:t>.5.2</w:t>
      </w:r>
      <w:r>
        <w:tab/>
      </w:r>
      <w:r>
        <w:t>Custom operations URI structure</w:t>
      </w:r>
      <w:bookmarkEnd w:id="616"/>
      <w:bookmarkEnd w:id="617"/>
      <w:bookmarkEnd w:id="618"/>
      <w:bookmarkEnd w:id="619"/>
    </w:p>
    <w:p w14:paraId="68EEBF53">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2D1C788E">
      <w:pPr>
        <w:pStyle w:val="4"/>
      </w:pPr>
      <w:bookmarkStart w:id="620" w:name="_Toc36040923"/>
      <w:bookmarkStart w:id="621" w:name="_Toc24868471"/>
      <w:bookmarkStart w:id="622" w:name="_Toc96996715"/>
      <w:bookmarkStart w:id="623" w:name="_Toc83768351"/>
      <w:bookmarkStart w:id="624" w:name="_Toc162005515"/>
      <w:bookmarkStart w:id="625" w:name="_Toc43481290"/>
      <w:bookmarkStart w:id="626" w:name="_Toc93878939"/>
      <w:bookmarkStart w:id="627" w:name="_Toc36041236"/>
      <w:bookmarkStart w:id="628" w:name="_Toc34153979"/>
      <w:bookmarkStart w:id="629" w:name="_Toc43196520"/>
      <w:bookmarkStart w:id="630" w:name="_Toc68170021"/>
      <w:bookmarkStart w:id="631" w:name="_Toc51189099"/>
      <w:bookmarkStart w:id="632" w:name="_Toc51763775"/>
      <w:bookmarkStart w:id="633" w:name="_Toc57206007"/>
      <w:bookmarkStart w:id="634" w:name="_Toc97197121"/>
      <w:bookmarkStart w:id="635" w:name="_Toc45134567"/>
      <w:bookmarkStart w:id="636" w:name="_Toc74769899"/>
      <w:bookmarkStart w:id="637" w:name="_Toc59019348"/>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AB5C58B">
      <w:pPr>
        <w:rPr>
          <w:lang w:eastAsia="zh-CN"/>
        </w:rPr>
      </w:pPr>
      <w:r>
        <w:rPr>
          <w:lang w:eastAsia="zh-CN"/>
        </w:rPr>
        <w:t>None.</w:t>
      </w:r>
    </w:p>
    <w:p w14:paraId="3ECD0657">
      <w:pPr>
        <w:pStyle w:val="4"/>
      </w:pPr>
      <w:bookmarkStart w:id="638" w:name="_Toc36040924"/>
      <w:bookmarkStart w:id="639" w:name="_Toc162005516"/>
      <w:bookmarkStart w:id="640" w:name="_Toc83768352"/>
      <w:bookmarkStart w:id="641" w:name="_Toc51189100"/>
      <w:bookmarkStart w:id="642" w:name="_Toc68170022"/>
      <w:bookmarkStart w:id="643" w:name="_Toc93878940"/>
      <w:bookmarkStart w:id="644" w:name="_Toc43481291"/>
      <w:bookmarkStart w:id="645" w:name="_Toc34153980"/>
      <w:bookmarkStart w:id="646" w:name="_Toc96996716"/>
      <w:bookmarkStart w:id="647" w:name="_Toc45134568"/>
      <w:bookmarkStart w:id="648" w:name="_Toc43196521"/>
      <w:bookmarkStart w:id="649" w:name="_Toc74769900"/>
      <w:bookmarkStart w:id="650" w:name="_Toc51763776"/>
      <w:bookmarkStart w:id="651" w:name="_Toc24868472"/>
      <w:bookmarkStart w:id="652" w:name="_Toc36041237"/>
      <w:bookmarkStart w:id="653" w:name="_Toc97197122"/>
      <w:bookmarkStart w:id="654" w:name="_Toc57206008"/>
      <w:bookmarkStart w:id="655" w:name="_Toc59019349"/>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DDA1A92">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5239418B">
      <w:pPr>
        <w:pStyle w:val="4"/>
      </w:pPr>
      <w:bookmarkStart w:id="656" w:name="_Toc45134569"/>
      <w:bookmarkStart w:id="657" w:name="_Toc59019350"/>
      <w:bookmarkStart w:id="658" w:name="_Toc68170023"/>
      <w:bookmarkStart w:id="659" w:name="_Toc93878941"/>
      <w:bookmarkStart w:id="660" w:name="_Toc34153981"/>
      <w:bookmarkStart w:id="661" w:name="_Toc51189101"/>
      <w:bookmarkStart w:id="662" w:name="_Toc74769901"/>
      <w:bookmarkStart w:id="663" w:name="_Toc24868473"/>
      <w:bookmarkStart w:id="664" w:name="_Toc51763777"/>
      <w:bookmarkStart w:id="665" w:name="_Toc43481292"/>
      <w:bookmarkStart w:id="666" w:name="_Toc43196522"/>
      <w:bookmarkStart w:id="667" w:name="_Toc96996717"/>
      <w:bookmarkStart w:id="668" w:name="_Toc83768353"/>
      <w:bookmarkStart w:id="669" w:name="_Toc57206009"/>
      <w:bookmarkStart w:id="670" w:name="_Toc97197123"/>
      <w:bookmarkStart w:id="671" w:name="_Toc162005517"/>
      <w:bookmarkStart w:id="672" w:name="_Toc36041238"/>
      <w:bookmarkStart w:id="673" w:name="_Toc36040925"/>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B2D3977">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6F2ECDC4">
      <w:pPr>
        <w:pStyle w:val="4"/>
      </w:pPr>
      <w:bookmarkStart w:id="674" w:name="_Toc74769902"/>
      <w:bookmarkStart w:id="675" w:name="_Toc24868474"/>
      <w:bookmarkStart w:id="676" w:name="_Toc96996718"/>
      <w:bookmarkStart w:id="677" w:name="_Toc36040926"/>
      <w:bookmarkStart w:id="678" w:name="_Toc51189102"/>
      <w:bookmarkStart w:id="679" w:name="_Toc57206010"/>
      <w:bookmarkStart w:id="680" w:name="_Toc93878942"/>
      <w:bookmarkStart w:id="681" w:name="_Toc59019351"/>
      <w:bookmarkStart w:id="682" w:name="_Toc34153982"/>
      <w:bookmarkStart w:id="683" w:name="_Toc43481293"/>
      <w:bookmarkStart w:id="684" w:name="_Toc162005518"/>
      <w:bookmarkStart w:id="685" w:name="_Toc51763778"/>
      <w:bookmarkStart w:id="686" w:name="_Toc97197124"/>
      <w:bookmarkStart w:id="687" w:name="_Toc43196523"/>
      <w:bookmarkStart w:id="688" w:name="_Toc83768354"/>
      <w:bookmarkStart w:id="689" w:name="_Toc68170024"/>
      <w:bookmarkStart w:id="690" w:name="_Toc36041239"/>
      <w:bookmarkStart w:id="691" w:name="_Toc45134570"/>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C6554BF">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62DBC0B8">
      <w:pPr>
        <w:pStyle w:val="4"/>
      </w:pPr>
      <w:bookmarkStart w:id="692" w:name="_Toc36041240"/>
      <w:bookmarkStart w:id="693" w:name="_Toc96996719"/>
      <w:bookmarkStart w:id="694" w:name="_Toc34153983"/>
      <w:bookmarkStart w:id="695" w:name="_Toc93878943"/>
      <w:bookmarkStart w:id="696" w:name="_Toc36040927"/>
      <w:bookmarkStart w:id="697" w:name="_Toc57206011"/>
      <w:bookmarkStart w:id="698" w:name="_Toc43481294"/>
      <w:bookmarkStart w:id="699" w:name="_Toc68170025"/>
      <w:bookmarkStart w:id="700" w:name="_Toc59019352"/>
      <w:bookmarkStart w:id="701" w:name="_Toc83768355"/>
      <w:bookmarkStart w:id="702" w:name="_Toc74769903"/>
      <w:bookmarkStart w:id="703" w:name="_Toc97197125"/>
      <w:bookmarkStart w:id="704" w:name="_Toc51763779"/>
      <w:bookmarkStart w:id="705" w:name="_Toc51189103"/>
      <w:bookmarkStart w:id="706" w:name="_Toc43196524"/>
      <w:bookmarkStart w:id="707" w:name="_Toc45134571"/>
      <w:bookmarkStart w:id="708" w:name="_Toc24868475"/>
      <w:bookmarkStart w:id="709" w:name="_Toc162005519"/>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3B12E9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3C5EBFC5">
      <w:pPr>
        <w:pStyle w:val="3"/>
      </w:pPr>
      <w:bookmarkStart w:id="710" w:name="_Toc97197126"/>
      <w:bookmarkStart w:id="711" w:name="_Toc93878944"/>
      <w:bookmarkStart w:id="712" w:name="_Toc96996720"/>
      <w:bookmarkStart w:id="713" w:name="_Toc162005520"/>
      <w:bookmarkStart w:id="714" w:name="_Toc83768356"/>
      <w:r>
        <w:rPr>
          <w:lang w:eastAsia="zh-CN"/>
        </w:rPr>
        <w:t>8</w:t>
      </w:r>
      <w:r>
        <w:tab/>
      </w:r>
      <w:r>
        <w:rPr>
          <w:lang w:eastAsia="zh-CN"/>
        </w:rPr>
        <w:t>Message Server API definition</w:t>
      </w:r>
      <w:bookmarkEnd w:id="710"/>
      <w:bookmarkEnd w:id="711"/>
      <w:bookmarkEnd w:id="712"/>
      <w:bookmarkEnd w:id="713"/>
      <w:bookmarkEnd w:id="714"/>
    </w:p>
    <w:p w14:paraId="06ECD865">
      <w:pPr>
        <w:pStyle w:val="4"/>
        <w:rPr>
          <w:lang w:eastAsia="zh-CN"/>
        </w:rPr>
      </w:pPr>
      <w:bookmarkStart w:id="715" w:name="_Toc97197127"/>
      <w:bookmarkStart w:id="716" w:name="_Toc96996721"/>
      <w:bookmarkStart w:id="717" w:name="_Toc83768357"/>
      <w:bookmarkStart w:id="718" w:name="_Toc93878945"/>
      <w:bookmarkStart w:id="719" w:name="_Toc1620055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3B0CD2E8">
      <w:pPr>
        <w:pStyle w:val="5"/>
      </w:pPr>
      <w:bookmarkStart w:id="720" w:name="_Toc83768358"/>
      <w:bookmarkStart w:id="721" w:name="_Toc97197128"/>
      <w:bookmarkStart w:id="722" w:name="_Toc162005522"/>
      <w:bookmarkStart w:id="723" w:name="_Toc96996722"/>
      <w:bookmarkStart w:id="724" w:name="_Toc93878946"/>
      <w:r>
        <w:rPr>
          <w:lang w:eastAsia="zh-CN"/>
        </w:rPr>
        <w:t>8</w:t>
      </w:r>
      <w:r>
        <w:t>.1.1</w:t>
      </w:r>
      <w:r>
        <w:tab/>
      </w:r>
      <w:r>
        <w:t>API URI</w:t>
      </w:r>
      <w:bookmarkEnd w:id="720"/>
      <w:bookmarkEnd w:id="721"/>
      <w:bookmarkEnd w:id="722"/>
      <w:bookmarkEnd w:id="723"/>
      <w:bookmarkEnd w:id="724"/>
    </w:p>
    <w:p w14:paraId="4E1F6B5E">
      <w:pPr>
        <w:rPr>
          <w:lang w:eastAsia="zh-CN"/>
        </w:rPr>
      </w:pPr>
      <w:r>
        <w:t>The MSGS_ASRegistration service shall use the MSGS_ASRegistration API</w:t>
      </w:r>
      <w:r>
        <w:rPr>
          <w:lang w:eastAsia="zh-CN"/>
        </w:rPr>
        <w:t>.</w:t>
      </w:r>
    </w:p>
    <w:p w14:paraId="4272BB67">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5A29E120">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298ABA18">
      <w:pPr>
        <w:pStyle w:val="110"/>
      </w:pPr>
      <w:r>
        <w:t>-</w:t>
      </w:r>
      <w:r>
        <w:rPr>
          <w:lang w:eastAsia="zh-CN"/>
        </w:rPr>
        <w:tab/>
      </w:r>
      <w:r>
        <w:t>The &lt;apiVersion&gt; shall be "v1".</w:t>
      </w:r>
    </w:p>
    <w:p w14:paraId="6BA86976">
      <w:pPr>
        <w:pStyle w:val="110"/>
        <w:rPr>
          <w:lang w:eastAsia="zh-CN"/>
        </w:rPr>
      </w:pPr>
      <w:r>
        <w:t>-</w:t>
      </w:r>
      <w:r>
        <w:rPr>
          <w:lang w:eastAsia="zh-CN"/>
        </w:rPr>
        <w:tab/>
      </w:r>
      <w:r>
        <w:t>The &lt;apiSpecificResourceUriPart&gt; shall be set as described in clause 8.1.2.</w:t>
      </w:r>
    </w:p>
    <w:p w14:paraId="2F42AD10">
      <w:pPr>
        <w:pStyle w:val="5"/>
      </w:pPr>
      <w:bookmarkStart w:id="725" w:name="_Toc97197129"/>
      <w:bookmarkStart w:id="726" w:name="_Toc162005523"/>
      <w:bookmarkStart w:id="727" w:name="_Toc96996723"/>
      <w:bookmarkStart w:id="728" w:name="_Toc83768359"/>
      <w:bookmarkStart w:id="729" w:name="_Toc93878947"/>
      <w:r>
        <w:rPr>
          <w:lang w:eastAsia="zh-CN"/>
        </w:rPr>
        <w:t>8</w:t>
      </w:r>
      <w:r>
        <w:t>.1.2</w:t>
      </w:r>
      <w:r>
        <w:tab/>
      </w:r>
      <w:r>
        <w:t>Resources</w:t>
      </w:r>
      <w:bookmarkEnd w:id="725"/>
      <w:bookmarkEnd w:id="726"/>
      <w:bookmarkEnd w:id="727"/>
      <w:bookmarkEnd w:id="728"/>
      <w:bookmarkEnd w:id="729"/>
    </w:p>
    <w:p w14:paraId="4856D869">
      <w:pPr>
        <w:pStyle w:val="6"/>
      </w:pPr>
      <w:bookmarkStart w:id="730" w:name="_Toc162005524"/>
      <w:bookmarkStart w:id="731" w:name="_Toc96996724"/>
      <w:bookmarkStart w:id="732" w:name="_Toc97197130"/>
      <w:bookmarkStart w:id="733" w:name="_Toc81332253"/>
      <w:bookmarkStart w:id="734" w:name="_Toc93878948"/>
      <w:r>
        <w:t>8.1.2.1</w:t>
      </w:r>
      <w:r>
        <w:tab/>
      </w:r>
      <w:r>
        <w:t>Overview</w:t>
      </w:r>
      <w:bookmarkEnd w:id="730"/>
      <w:bookmarkEnd w:id="731"/>
      <w:bookmarkEnd w:id="732"/>
      <w:bookmarkEnd w:id="733"/>
      <w:bookmarkEnd w:id="734"/>
    </w:p>
    <w:p w14:paraId="410525A0">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54BDA3A0">
      <w:pPr>
        <w:pStyle w:val="119"/>
      </w:pPr>
      <w:r>
        <w:t>Figure 8.1.2.1-1: Resource URI structure of the MSGS_ASRegistration API</w:t>
      </w:r>
    </w:p>
    <w:p w14:paraId="3B2034C8">
      <w:r>
        <w:t>Table 8.1.2.1-1 provides an overview of the resources and applicable HTTP methods.</w:t>
      </w:r>
    </w:p>
    <w:p w14:paraId="33996D2E">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63637B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5F898B68">
            <w:pPr>
              <w:pStyle w:val="103"/>
              <w:rPr>
                <w:kern w:val="2"/>
                <w:szCs w:val="22"/>
              </w:rPr>
            </w:pPr>
            <w:r>
              <w:rPr>
                <w:kern w:val="2"/>
                <w:szCs w:val="22"/>
              </w:rPr>
              <w:t>Resource name</w:t>
            </w:r>
          </w:p>
        </w:tc>
        <w:tc>
          <w:tcPr>
            <w:tcW w:w="1585" w:type="pct"/>
            <w:shd w:val="clear" w:color="auto" w:fill="C0C0C0"/>
            <w:vAlign w:val="center"/>
          </w:tcPr>
          <w:p w14:paraId="3E31D955">
            <w:pPr>
              <w:pStyle w:val="103"/>
              <w:rPr>
                <w:kern w:val="2"/>
                <w:szCs w:val="22"/>
              </w:rPr>
            </w:pPr>
            <w:r>
              <w:rPr>
                <w:kern w:val="2"/>
                <w:szCs w:val="22"/>
              </w:rPr>
              <w:t>Resource URI</w:t>
            </w:r>
          </w:p>
        </w:tc>
        <w:tc>
          <w:tcPr>
            <w:tcW w:w="636" w:type="pct"/>
            <w:shd w:val="clear" w:color="auto" w:fill="C0C0C0"/>
            <w:vAlign w:val="center"/>
          </w:tcPr>
          <w:p w14:paraId="7A256477">
            <w:pPr>
              <w:pStyle w:val="103"/>
              <w:rPr>
                <w:kern w:val="2"/>
                <w:szCs w:val="22"/>
              </w:rPr>
            </w:pPr>
            <w:r>
              <w:rPr>
                <w:kern w:val="2"/>
                <w:szCs w:val="22"/>
              </w:rPr>
              <w:t>HTTP method or custom operation</w:t>
            </w:r>
          </w:p>
        </w:tc>
        <w:tc>
          <w:tcPr>
            <w:tcW w:w="1510" w:type="pct"/>
            <w:shd w:val="clear" w:color="auto" w:fill="C0C0C0"/>
            <w:vAlign w:val="center"/>
          </w:tcPr>
          <w:p w14:paraId="3A8ADDAA">
            <w:pPr>
              <w:pStyle w:val="103"/>
              <w:rPr>
                <w:kern w:val="2"/>
                <w:szCs w:val="22"/>
              </w:rPr>
            </w:pPr>
            <w:r>
              <w:rPr>
                <w:kern w:val="2"/>
                <w:szCs w:val="22"/>
              </w:rPr>
              <w:t>Description</w:t>
            </w:r>
          </w:p>
        </w:tc>
      </w:tr>
      <w:tr w14:paraId="77895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47C14737">
            <w:pPr>
              <w:pStyle w:val="102"/>
              <w:rPr>
                <w:kern w:val="2"/>
                <w:szCs w:val="22"/>
              </w:rPr>
            </w:pPr>
            <w:r>
              <w:rPr>
                <w:kern w:val="2"/>
                <w:szCs w:val="22"/>
              </w:rPr>
              <w:t>AS Registrations</w:t>
            </w:r>
          </w:p>
          <w:p w14:paraId="333F22DF">
            <w:pPr>
              <w:pStyle w:val="102"/>
              <w:rPr>
                <w:kern w:val="2"/>
                <w:szCs w:val="22"/>
              </w:rPr>
            </w:pPr>
          </w:p>
        </w:tc>
        <w:tc>
          <w:tcPr>
            <w:tcW w:w="1585" w:type="pct"/>
          </w:tcPr>
          <w:p w14:paraId="69C4C1ED">
            <w:pPr>
              <w:pStyle w:val="102"/>
              <w:rPr>
                <w:kern w:val="2"/>
                <w:szCs w:val="22"/>
              </w:rPr>
            </w:pPr>
            <w:r>
              <w:rPr>
                <w:kern w:val="2"/>
                <w:szCs w:val="22"/>
              </w:rPr>
              <w:t>/registrations</w:t>
            </w:r>
          </w:p>
        </w:tc>
        <w:tc>
          <w:tcPr>
            <w:tcW w:w="636" w:type="pct"/>
          </w:tcPr>
          <w:p w14:paraId="730079AF">
            <w:pPr>
              <w:pStyle w:val="102"/>
              <w:rPr>
                <w:kern w:val="2"/>
                <w:szCs w:val="22"/>
              </w:rPr>
            </w:pPr>
            <w:r>
              <w:rPr>
                <w:kern w:val="2"/>
                <w:szCs w:val="22"/>
              </w:rPr>
              <w:t>POST</w:t>
            </w:r>
          </w:p>
        </w:tc>
        <w:tc>
          <w:tcPr>
            <w:tcW w:w="1510" w:type="pct"/>
          </w:tcPr>
          <w:p w14:paraId="06EF7AB9">
            <w:pPr>
              <w:pStyle w:val="102"/>
              <w:rPr>
                <w:kern w:val="2"/>
                <w:szCs w:val="22"/>
              </w:rPr>
            </w:pPr>
            <w:r>
              <w:rPr>
                <w:kern w:val="2"/>
                <w:szCs w:val="22"/>
              </w:rPr>
              <w:t>Registers a new AS at the MSGin5G Server.</w:t>
            </w:r>
          </w:p>
        </w:tc>
      </w:tr>
      <w:tr w14:paraId="60BA49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E68E116">
            <w:pPr>
              <w:pStyle w:val="102"/>
              <w:rPr>
                <w:kern w:val="2"/>
                <w:szCs w:val="22"/>
              </w:rPr>
            </w:pPr>
            <w:r>
              <w:rPr>
                <w:kern w:val="2"/>
                <w:szCs w:val="22"/>
              </w:rPr>
              <w:t>AS DeRegistration</w:t>
            </w:r>
          </w:p>
        </w:tc>
        <w:tc>
          <w:tcPr>
            <w:tcW w:w="1585" w:type="pct"/>
          </w:tcPr>
          <w:p w14:paraId="250E2E86">
            <w:pPr>
              <w:pStyle w:val="102"/>
              <w:rPr>
                <w:kern w:val="2"/>
                <w:szCs w:val="22"/>
              </w:rPr>
            </w:pPr>
            <w:r>
              <w:rPr>
                <w:kern w:val="2"/>
                <w:szCs w:val="22"/>
              </w:rPr>
              <w:t>/registrations/{registrationId}</w:t>
            </w:r>
          </w:p>
        </w:tc>
        <w:tc>
          <w:tcPr>
            <w:tcW w:w="636" w:type="pct"/>
          </w:tcPr>
          <w:p w14:paraId="017F70B2">
            <w:pPr>
              <w:pStyle w:val="102"/>
              <w:rPr>
                <w:kern w:val="2"/>
                <w:szCs w:val="22"/>
              </w:rPr>
            </w:pPr>
            <w:r>
              <w:rPr>
                <w:kern w:val="2"/>
                <w:szCs w:val="22"/>
              </w:rPr>
              <w:t>DELETE</w:t>
            </w:r>
          </w:p>
        </w:tc>
        <w:tc>
          <w:tcPr>
            <w:tcW w:w="1510" w:type="pct"/>
          </w:tcPr>
          <w:p w14:paraId="61C19548">
            <w:pPr>
              <w:pStyle w:val="102"/>
              <w:rPr>
                <w:kern w:val="2"/>
                <w:szCs w:val="22"/>
              </w:rPr>
            </w:pPr>
            <w:r>
              <w:rPr>
                <w:kern w:val="2"/>
                <w:szCs w:val="22"/>
              </w:rPr>
              <w:t>Removes an AS registration resource.</w:t>
            </w:r>
          </w:p>
        </w:tc>
      </w:tr>
    </w:tbl>
    <w:p w14:paraId="61A6FA02">
      <w:bookmarkStart w:id="735" w:name="_Toc96996725"/>
      <w:bookmarkStart w:id="736" w:name="_Toc93878949"/>
      <w:bookmarkStart w:id="737" w:name="_Toc97197131"/>
      <w:bookmarkStart w:id="738" w:name="_Toc81332254"/>
    </w:p>
    <w:p w14:paraId="7B4044F6">
      <w:pPr>
        <w:pStyle w:val="6"/>
      </w:pPr>
      <w:bookmarkStart w:id="739" w:name="_Toc162005525"/>
      <w:r>
        <w:t>8.1.2.2</w:t>
      </w:r>
      <w:r>
        <w:tab/>
      </w:r>
      <w:r>
        <w:t>Resource: AS Registrations</w:t>
      </w:r>
      <w:bookmarkEnd w:id="735"/>
      <w:bookmarkEnd w:id="736"/>
      <w:bookmarkEnd w:id="737"/>
      <w:bookmarkEnd w:id="738"/>
      <w:bookmarkEnd w:id="739"/>
    </w:p>
    <w:p w14:paraId="70F6667B">
      <w:pPr>
        <w:pStyle w:val="7"/>
        <w:rPr>
          <w:lang w:eastAsia="zh-CN"/>
        </w:rPr>
      </w:pPr>
      <w:bookmarkStart w:id="740" w:name="_Toc81332255"/>
      <w:bookmarkStart w:id="741" w:name="_Toc97197132"/>
      <w:bookmarkStart w:id="742" w:name="_Toc93878950"/>
      <w:bookmarkStart w:id="743" w:name="_Toc162005526"/>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14:paraId="6D977B6B">
      <w:pPr>
        <w:rPr>
          <w:lang w:eastAsia="zh-CN"/>
        </w:rPr>
      </w:pPr>
      <w:r>
        <w:rPr>
          <w:lang w:eastAsia="zh-CN"/>
        </w:rPr>
        <w:t>This resource represents all the Application Servers that are registered at a given MSGin5G Server.</w:t>
      </w:r>
    </w:p>
    <w:p w14:paraId="3EF392EC">
      <w:pPr>
        <w:pStyle w:val="7"/>
        <w:rPr>
          <w:lang w:eastAsia="zh-CN"/>
        </w:rPr>
      </w:pPr>
      <w:bookmarkStart w:id="745" w:name="_Toc162005527"/>
      <w:bookmarkStart w:id="746" w:name="_Toc97197133"/>
      <w:bookmarkStart w:id="747" w:name="_Toc81332256"/>
      <w:bookmarkStart w:id="748" w:name="_Toc96996727"/>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14:paraId="102E36C5">
      <w:pPr>
        <w:rPr>
          <w:lang w:eastAsia="zh-CN"/>
        </w:rPr>
      </w:pPr>
      <w:r>
        <w:rPr>
          <w:lang w:eastAsia="zh-CN"/>
        </w:rPr>
        <w:t xml:space="preserve">Resource URI: </w:t>
      </w:r>
      <w:r>
        <w:rPr>
          <w:b/>
          <w:bCs/>
          <w:lang w:eastAsia="zh-CN"/>
        </w:rPr>
        <w:t>{apiRoot}/msgs-asregistration/&lt;apiVersion&gt;/registrations</w:t>
      </w:r>
    </w:p>
    <w:p w14:paraId="7950BE41">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441787B1">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63A91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15E52C14">
            <w:pPr>
              <w:pStyle w:val="103"/>
              <w:rPr>
                <w:kern w:val="2"/>
                <w:szCs w:val="22"/>
              </w:rPr>
            </w:pPr>
            <w:r>
              <w:rPr>
                <w:kern w:val="2"/>
                <w:szCs w:val="22"/>
              </w:rPr>
              <w:t>Name</w:t>
            </w:r>
          </w:p>
        </w:tc>
        <w:tc>
          <w:tcPr>
            <w:tcW w:w="708" w:type="pct"/>
            <w:shd w:val="clear" w:color="000000" w:fill="C0C0C0"/>
          </w:tcPr>
          <w:p w14:paraId="72980A6D">
            <w:pPr>
              <w:pStyle w:val="103"/>
              <w:rPr>
                <w:kern w:val="2"/>
                <w:szCs w:val="22"/>
              </w:rPr>
            </w:pPr>
            <w:r>
              <w:rPr>
                <w:kern w:val="2"/>
                <w:szCs w:val="22"/>
              </w:rPr>
              <w:t>Data Type</w:t>
            </w:r>
          </w:p>
        </w:tc>
        <w:tc>
          <w:tcPr>
            <w:tcW w:w="3733" w:type="pct"/>
            <w:shd w:val="clear" w:color="000000" w:fill="C0C0C0"/>
            <w:vAlign w:val="center"/>
          </w:tcPr>
          <w:p w14:paraId="1C6FE4E3">
            <w:pPr>
              <w:pStyle w:val="103"/>
              <w:rPr>
                <w:kern w:val="2"/>
                <w:szCs w:val="22"/>
              </w:rPr>
            </w:pPr>
            <w:r>
              <w:rPr>
                <w:kern w:val="2"/>
                <w:szCs w:val="22"/>
              </w:rPr>
              <w:t>Definition</w:t>
            </w:r>
          </w:p>
        </w:tc>
      </w:tr>
      <w:tr w14:paraId="736A9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4097503">
            <w:pPr>
              <w:pStyle w:val="102"/>
              <w:rPr>
                <w:kern w:val="2"/>
                <w:szCs w:val="22"/>
              </w:rPr>
            </w:pPr>
            <w:r>
              <w:rPr>
                <w:kern w:val="2"/>
                <w:szCs w:val="22"/>
              </w:rPr>
              <w:t>apiRoot</w:t>
            </w:r>
          </w:p>
        </w:tc>
        <w:tc>
          <w:tcPr>
            <w:tcW w:w="708" w:type="pct"/>
          </w:tcPr>
          <w:p w14:paraId="30035E7C">
            <w:pPr>
              <w:pStyle w:val="102"/>
              <w:rPr>
                <w:kern w:val="2"/>
                <w:szCs w:val="22"/>
              </w:rPr>
            </w:pPr>
            <w:r>
              <w:rPr>
                <w:kern w:val="2"/>
                <w:szCs w:val="22"/>
              </w:rPr>
              <w:t>string</w:t>
            </w:r>
          </w:p>
        </w:tc>
        <w:tc>
          <w:tcPr>
            <w:tcW w:w="3733" w:type="pct"/>
            <w:vAlign w:val="center"/>
          </w:tcPr>
          <w:p w14:paraId="17982A85">
            <w:pPr>
              <w:pStyle w:val="102"/>
              <w:rPr>
                <w:kern w:val="2"/>
                <w:szCs w:val="22"/>
              </w:rPr>
            </w:pPr>
            <w:r>
              <w:rPr>
                <w:kern w:val="2"/>
                <w:szCs w:val="22"/>
              </w:rPr>
              <w:t>See clause 7.5</w:t>
            </w:r>
          </w:p>
        </w:tc>
      </w:tr>
      <w:tr w14:paraId="4400A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4355AF7">
            <w:pPr>
              <w:pStyle w:val="102"/>
              <w:rPr>
                <w:kern w:val="2"/>
                <w:szCs w:val="22"/>
                <w:lang w:eastAsia="zh-CN"/>
              </w:rPr>
            </w:pPr>
            <w:r>
              <w:rPr>
                <w:kern w:val="2"/>
                <w:szCs w:val="22"/>
                <w:lang w:eastAsia="zh-CN"/>
              </w:rPr>
              <w:t>apiVersion</w:t>
            </w:r>
          </w:p>
        </w:tc>
        <w:tc>
          <w:tcPr>
            <w:tcW w:w="708" w:type="pct"/>
          </w:tcPr>
          <w:p w14:paraId="57E542A2">
            <w:pPr>
              <w:pStyle w:val="102"/>
              <w:rPr>
                <w:kern w:val="2"/>
                <w:szCs w:val="22"/>
                <w:lang w:eastAsia="zh-CN"/>
              </w:rPr>
            </w:pPr>
            <w:r>
              <w:rPr>
                <w:kern w:val="2"/>
                <w:szCs w:val="22"/>
              </w:rPr>
              <w:t>string</w:t>
            </w:r>
          </w:p>
        </w:tc>
        <w:tc>
          <w:tcPr>
            <w:tcW w:w="3733" w:type="pct"/>
            <w:vAlign w:val="center"/>
          </w:tcPr>
          <w:p w14:paraId="785606FF">
            <w:pPr>
              <w:pStyle w:val="102"/>
              <w:rPr>
                <w:kern w:val="2"/>
                <w:szCs w:val="22"/>
              </w:rPr>
            </w:pPr>
            <w:r>
              <w:rPr>
                <w:kern w:val="2"/>
                <w:szCs w:val="22"/>
              </w:rPr>
              <w:t>See clause</w:t>
            </w:r>
            <w:r>
              <w:rPr>
                <w:rFonts w:eastAsia="等线"/>
                <w:kern w:val="2"/>
              </w:rPr>
              <w:t> </w:t>
            </w:r>
            <w:r>
              <w:rPr>
                <w:kern w:val="2"/>
                <w:szCs w:val="22"/>
              </w:rPr>
              <w:t>8.1.1</w:t>
            </w:r>
          </w:p>
        </w:tc>
      </w:tr>
    </w:tbl>
    <w:p w14:paraId="2B664799">
      <w:pPr>
        <w:rPr>
          <w:lang w:eastAsia="zh-CN"/>
        </w:rPr>
      </w:pPr>
    </w:p>
    <w:p w14:paraId="618E81D3">
      <w:pPr>
        <w:pStyle w:val="7"/>
        <w:rPr>
          <w:lang w:eastAsia="zh-CN"/>
        </w:rPr>
      </w:pPr>
      <w:bookmarkStart w:id="750" w:name="_Toc81332257"/>
      <w:bookmarkStart w:id="751" w:name="_Toc93878952"/>
      <w:bookmarkStart w:id="752" w:name="_Toc96996728"/>
      <w:bookmarkStart w:id="753" w:name="_Toc97197134"/>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14:paraId="4465CD1F">
      <w:pPr>
        <w:pStyle w:val="8"/>
        <w:rPr>
          <w:lang w:eastAsia="zh-CN"/>
        </w:rPr>
      </w:pPr>
      <w:bookmarkStart w:id="755" w:name="_Toc162005529"/>
      <w:bookmarkStart w:id="756" w:name="_Toc81332258"/>
      <w:bookmarkStart w:id="757" w:name="_Toc96996729"/>
      <w:bookmarkStart w:id="758" w:name="_Toc97197135"/>
      <w:bookmarkStart w:id="759" w:name="_Toc93878953"/>
      <w:r>
        <w:rPr>
          <w:lang w:eastAsia="zh-CN"/>
        </w:rPr>
        <w:t>8.1.2.2.3.1</w:t>
      </w:r>
      <w:r>
        <w:rPr>
          <w:lang w:eastAsia="zh-CN"/>
        </w:rPr>
        <w:tab/>
      </w:r>
      <w:r>
        <w:rPr>
          <w:lang w:eastAsia="zh-CN"/>
        </w:rPr>
        <w:t>POST</w:t>
      </w:r>
      <w:bookmarkEnd w:id="755"/>
      <w:bookmarkEnd w:id="756"/>
      <w:bookmarkEnd w:id="757"/>
      <w:bookmarkEnd w:id="758"/>
      <w:bookmarkEnd w:id="759"/>
    </w:p>
    <w:p w14:paraId="3AD82F7A">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229A58B0">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220F16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20267A58">
            <w:pPr>
              <w:pStyle w:val="103"/>
              <w:rPr>
                <w:kern w:val="2"/>
                <w:szCs w:val="22"/>
              </w:rPr>
            </w:pPr>
            <w:r>
              <w:rPr>
                <w:kern w:val="2"/>
                <w:szCs w:val="22"/>
              </w:rPr>
              <w:t>Name</w:t>
            </w:r>
          </w:p>
        </w:tc>
        <w:tc>
          <w:tcPr>
            <w:tcW w:w="947" w:type="pct"/>
            <w:shd w:val="clear" w:color="auto" w:fill="C0C0C0"/>
          </w:tcPr>
          <w:p w14:paraId="29B6D534">
            <w:pPr>
              <w:pStyle w:val="103"/>
              <w:rPr>
                <w:kern w:val="2"/>
                <w:szCs w:val="22"/>
              </w:rPr>
            </w:pPr>
            <w:r>
              <w:rPr>
                <w:kern w:val="2"/>
                <w:szCs w:val="22"/>
              </w:rPr>
              <w:t>Data type</w:t>
            </w:r>
          </w:p>
        </w:tc>
        <w:tc>
          <w:tcPr>
            <w:tcW w:w="209" w:type="pct"/>
            <w:shd w:val="clear" w:color="auto" w:fill="C0C0C0"/>
          </w:tcPr>
          <w:p w14:paraId="794C9B0D">
            <w:pPr>
              <w:pStyle w:val="103"/>
              <w:rPr>
                <w:kern w:val="2"/>
                <w:szCs w:val="22"/>
              </w:rPr>
            </w:pPr>
            <w:r>
              <w:rPr>
                <w:kern w:val="2"/>
                <w:szCs w:val="22"/>
              </w:rPr>
              <w:t>P</w:t>
            </w:r>
          </w:p>
        </w:tc>
        <w:tc>
          <w:tcPr>
            <w:tcW w:w="608" w:type="pct"/>
            <w:shd w:val="clear" w:color="auto" w:fill="C0C0C0"/>
          </w:tcPr>
          <w:p w14:paraId="76B571A9">
            <w:pPr>
              <w:pStyle w:val="103"/>
              <w:rPr>
                <w:kern w:val="2"/>
                <w:szCs w:val="22"/>
              </w:rPr>
            </w:pPr>
            <w:r>
              <w:rPr>
                <w:kern w:val="2"/>
                <w:szCs w:val="22"/>
              </w:rPr>
              <w:t>Cardinality</w:t>
            </w:r>
          </w:p>
        </w:tc>
        <w:tc>
          <w:tcPr>
            <w:tcW w:w="2392" w:type="pct"/>
            <w:shd w:val="clear" w:color="auto" w:fill="C0C0C0"/>
            <w:vAlign w:val="center"/>
          </w:tcPr>
          <w:p w14:paraId="2E5439F9">
            <w:pPr>
              <w:pStyle w:val="103"/>
              <w:rPr>
                <w:kern w:val="2"/>
                <w:szCs w:val="22"/>
              </w:rPr>
            </w:pPr>
            <w:r>
              <w:rPr>
                <w:kern w:val="2"/>
                <w:szCs w:val="22"/>
              </w:rPr>
              <w:t>Description</w:t>
            </w:r>
          </w:p>
        </w:tc>
      </w:tr>
      <w:tr w14:paraId="24B5EF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082B3387">
            <w:pPr>
              <w:pStyle w:val="102"/>
              <w:rPr>
                <w:kern w:val="2"/>
                <w:szCs w:val="22"/>
              </w:rPr>
            </w:pPr>
            <w:r>
              <w:rPr>
                <w:kern w:val="2"/>
                <w:szCs w:val="22"/>
              </w:rPr>
              <w:t>n/a</w:t>
            </w:r>
          </w:p>
        </w:tc>
        <w:tc>
          <w:tcPr>
            <w:tcW w:w="947" w:type="pct"/>
          </w:tcPr>
          <w:p w14:paraId="07417AC9">
            <w:pPr>
              <w:pStyle w:val="102"/>
              <w:rPr>
                <w:kern w:val="2"/>
                <w:szCs w:val="22"/>
              </w:rPr>
            </w:pPr>
          </w:p>
        </w:tc>
        <w:tc>
          <w:tcPr>
            <w:tcW w:w="209" w:type="pct"/>
          </w:tcPr>
          <w:p w14:paraId="37844B87">
            <w:pPr>
              <w:pStyle w:val="104"/>
              <w:rPr>
                <w:kern w:val="2"/>
                <w:szCs w:val="22"/>
              </w:rPr>
            </w:pPr>
          </w:p>
        </w:tc>
        <w:tc>
          <w:tcPr>
            <w:tcW w:w="608" w:type="pct"/>
          </w:tcPr>
          <w:p w14:paraId="2F0A7E6B">
            <w:pPr>
              <w:pStyle w:val="102"/>
              <w:rPr>
                <w:kern w:val="2"/>
                <w:szCs w:val="22"/>
              </w:rPr>
            </w:pPr>
          </w:p>
        </w:tc>
        <w:tc>
          <w:tcPr>
            <w:tcW w:w="2392" w:type="pct"/>
            <w:shd w:val="clear" w:color="auto" w:fill="auto"/>
            <w:vAlign w:val="center"/>
          </w:tcPr>
          <w:p w14:paraId="00CCD76A">
            <w:pPr>
              <w:pStyle w:val="102"/>
              <w:rPr>
                <w:kern w:val="2"/>
                <w:szCs w:val="22"/>
              </w:rPr>
            </w:pPr>
          </w:p>
        </w:tc>
      </w:tr>
    </w:tbl>
    <w:p w14:paraId="0FF5A6EC">
      <w:pPr>
        <w:rPr>
          <w:lang w:eastAsia="zh-CN"/>
        </w:rPr>
      </w:pPr>
    </w:p>
    <w:p w14:paraId="5C8A5D8E">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759A7813">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10F4B7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58C46A6">
            <w:pPr>
              <w:pStyle w:val="103"/>
              <w:rPr>
                <w:kern w:val="2"/>
                <w:szCs w:val="22"/>
              </w:rPr>
            </w:pPr>
            <w:r>
              <w:rPr>
                <w:kern w:val="2"/>
                <w:szCs w:val="22"/>
              </w:rPr>
              <w:t>Data type</w:t>
            </w:r>
          </w:p>
        </w:tc>
        <w:tc>
          <w:tcPr>
            <w:tcW w:w="518" w:type="dxa"/>
            <w:tcBorders>
              <w:bottom w:val="single" w:color="auto" w:sz="6" w:space="0"/>
            </w:tcBorders>
            <w:shd w:val="clear" w:color="auto" w:fill="C0C0C0"/>
          </w:tcPr>
          <w:p w14:paraId="36D8D509">
            <w:pPr>
              <w:pStyle w:val="103"/>
              <w:rPr>
                <w:kern w:val="2"/>
                <w:szCs w:val="22"/>
              </w:rPr>
            </w:pPr>
            <w:r>
              <w:rPr>
                <w:kern w:val="2"/>
                <w:szCs w:val="22"/>
              </w:rPr>
              <w:t>P</w:t>
            </w:r>
          </w:p>
        </w:tc>
        <w:tc>
          <w:tcPr>
            <w:tcW w:w="2268" w:type="dxa"/>
            <w:tcBorders>
              <w:bottom w:val="single" w:color="auto" w:sz="6" w:space="0"/>
            </w:tcBorders>
            <w:shd w:val="clear" w:color="auto" w:fill="C0C0C0"/>
          </w:tcPr>
          <w:p w14:paraId="16119A8E">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A369AD1">
            <w:pPr>
              <w:pStyle w:val="103"/>
              <w:rPr>
                <w:kern w:val="2"/>
                <w:szCs w:val="22"/>
              </w:rPr>
            </w:pPr>
            <w:r>
              <w:rPr>
                <w:kern w:val="2"/>
                <w:szCs w:val="22"/>
              </w:rPr>
              <w:t>Description</w:t>
            </w:r>
          </w:p>
        </w:tc>
      </w:tr>
      <w:tr w14:paraId="7DB8D66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93A368A">
            <w:pPr>
              <w:pStyle w:val="102"/>
              <w:rPr>
                <w:kern w:val="2"/>
                <w:szCs w:val="22"/>
              </w:rPr>
            </w:pPr>
            <w:r>
              <w:rPr>
                <w:kern w:val="2"/>
                <w:szCs w:val="22"/>
              </w:rPr>
              <w:t>ASRegistration</w:t>
            </w:r>
          </w:p>
        </w:tc>
        <w:tc>
          <w:tcPr>
            <w:tcW w:w="518" w:type="dxa"/>
            <w:tcBorders>
              <w:top w:val="single" w:color="auto" w:sz="6" w:space="0"/>
            </w:tcBorders>
          </w:tcPr>
          <w:p w14:paraId="782D5880">
            <w:pPr>
              <w:pStyle w:val="104"/>
              <w:rPr>
                <w:kern w:val="2"/>
                <w:szCs w:val="22"/>
              </w:rPr>
            </w:pPr>
            <w:r>
              <w:rPr>
                <w:kern w:val="2"/>
                <w:szCs w:val="22"/>
              </w:rPr>
              <w:t>M</w:t>
            </w:r>
          </w:p>
        </w:tc>
        <w:tc>
          <w:tcPr>
            <w:tcW w:w="2268" w:type="dxa"/>
            <w:tcBorders>
              <w:top w:val="single" w:color="auto" w:sz="6" w:space="0"/>
            </w:tcBorders>
          </w:tcPr>
          <w:p w14:paraId="493B486D">
            <w:pPr>
              <w:pStyle w:val="102"/>
              <w:rPr>
                <w:kern w:val="2"/>
                <w:szCs w:val="22"/>
              </w:rPr>
            </w:pPr>
            <w:r>
              <w:rPr>
                <w:kern w:val="2"/>
                <w:szCs w:val="22"/>
              </w:rPr>
              <w:t>1</w:t>
            </w:r>
          </w:p>
        </w:tc>
        <w:tc>
          <w:tcPr>
            <w:tcW w:w="5239" w:type="dxa"/>
            <w:tcBorders>
              <w:top w:val="single" w:color="auto" w:sz="6" w:space="0"/>
            </w:tcBorders>
            <w:shd w:val="clear" w:color="auto" w:fill="auto"/>
          </w:tcPr>
          <w:p w14:paraId="61D96AC4">
            <w:pPr>
              <w:pStyle w:val="102"/>
              <w:rPr>
                <w:kern w:val="2"/>
                <w:szCs w:val="22"/>
              </w:rPr>
            </w:pPr>
            <w:r>
              <w:rPr>
                <w:kern w:val="2"/>
                <w:szCs w:val="22"/>
              </w:rPr>
              <w:t>AS registration request information.</w:t>
            </w:r>
          </w:p>
        </w:tc>
      </w:tr>
    </w:tbl>
    <w:p w14:paraId="6563139C">
      <w:pPr>
        <w:rPr>
          <w:lang w:eastAsia="zh-CN"/>
        </w:rPr>
      </w:pPr>
    </w:p>
    <w:p w14:paraId="276A9D36">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92B4F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5D206CB">
            <w:pPr>
              <w:pStyle w:val="103"/>
              <w:rPr>
                <w:kern w:val="2"/>
                <w:szCs w:val="22"/>
              </w:rPr>
            </w:pPr>
            <w:r>
              <w:rPr>
                <w:kern w:val="2"/>
                <w:szCs w:val="22"/>
              </w:rPr>
              <w:t>Data type</w:t>
            </w:r>
          </w:p>
        </w:tc>
        <w:tc>
          <w:tcPr>
            <w:tcW w:w="499" w:type="pct"/>
            <w:shd w:val="clear" w:color="auto" w:fill="C0C0C0"/>
          </w:tcPr>
          <w:p w14:paraId="7CE971BB">
            <w:pPr>
              <w:pStyle w:val="103"/>
              <w:rPr>
                <w:kern w:val="2"/>
                <w:szCs w:val="22"/>
              </w:rPr>
            </w:pPr>
            <w:r>
              <w:rPr>
                <w:kern w:val="2"/>
                <w:szCs w:val="22"/>
              </w:rPr>
              <w:t>P</w:t>
            </w:r>
          </w:p>
        </w:tc>
        <w:tc>
          <w:tcPr>
            <w:tcW w:w="738" w:type="pct"/>
            <w:shd w:val="clear" w:color="auto" w:fill="C0C0C0"/>
          </w:tcPr>
          <w:p w14:paraId="2E6E5AC9">
            <w:pPr>
              <w:pStyle w:val="103"/>
              <w:rPr>
                <w:kern w:val="2"/>
                <w:szCs w:val="22"/>
              </w:rPr>
            </w:pPr>
            <w:r>
              <w:rPr>
                <w:kern w:val="2"/>
                <w:szCs w:val="22"/>
              </w:rPr>
              <w:t>Cardinality</w:t>
            </w:r>
          </w:p>
        </w:tc>
        <w:tc>
          <w:tcPr>
            <w:tcW w:w="967" w:type="pct"/>
            <w:shd w:val="clear" w:color="auto" w:fill="C0C0C0"/>
          </w:tcPr>
          <w:p w14:paraId="399938B6">
            <w:pPr>
              <w:pStyle w:val="103"/>
              <w:rPr>
                <w:kern w:val="2"/>
                <w:szCs w:val="22"/>
              </w:rPr>
            </w:pPr>
            <w:r>
              <w:rPr>
                <w:kern w:val="2"/>
                <w:szCs w:val="22"/>
              </w:rPr>
              <w:t>Response</w:t>
            </w:r>
          </w:p>
          <w:p w14:paraId="60D33A48">
            <w:pPr>
              <w:pStyle w:val="103"/>
              <w:rPr>
                <w:kern w:val="2"/>
                <w:szCs w:val="22"/>
              </w:rPr>
            </w:pPr>
            <w:r>
              <w:rPr>
                <w:kern w:val="2"/>
                <w:szCs w:val="22"/>
              </w:rPr>
              <w:t>codes</w:t>
            </w:r>
          </w:p>
        </w:tc>
        <w:tc>
          <w:tcPr>
            <w:tcW w:w="1971" w:type="pct"/>
            <w:shd w:val="clear" w:color="auto" w:fill="C0C0C0"/>
          </w:tcPr>
          <w:p w14:paraId="096C1753">
            <w:pPr>
              <w:pStyle w:val="103"/>
              <w:rPr>
                <w:kern w:val="2"/>
                <w:szCs w:val="22"/>
              </w:rPr>
            </w:pPr>
            <w:r>
              <w:rPr>
                <w:kern w:val="2"/>
                <w:szCs w:val="22"/>
              </w:rPr>
              <w:t>Description</w:t>
            </w:r>
          </w:p>
        </w:tc>
      </w:tr>
      <w:tr w14:paraId="049BF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FCB788E">
            <w:pPr>
              <w:pStyle w:val="102"/>
              <w:rPr>
                <w:kern w:val="2"/>
                <w:szCs w:val="22"/>
              </w:rPr>
            </w:pPr>
            <w:r>
              <w:rPr>
                <w:kern w:val="2"/>
                <w:szCs w:val="22"/>
              </w:rPr>
              <w:t>ASRegistrationAck</w:t>
            </w:r>
          </w:p>
        </w:tc>
        <w:tc>
          <w:tcPr>
            <w:tcW w:w="499" w:type="pct"/>
          </w:tcPr>
          <w:p w14:paraId="5CE69B1D">
            <w:pPr>
              <w:pStyle w:val="104"/>
              <w:rPr>
                <w:kern w:val="2"/>
                <w:szCs w:val="22"/>
              </w:rPr>
            </w:pPr>
            <w:r>
              <w:rPr>
                <w:kern w:val="2"/>
                <w:szCs w:val="22"/>
              </w:rPr>
              <w:t>M</w:t>
            </w:r>
          </w:p>
        </w:tc>
        <w:tc>
          <w:tcPr>
            <w:tcW w:w="738" w:type="pct"/>
          </w:tcPr>
          <w:p w14:paraId="37FAA9F0">
            <w:pPr>
              <w:pStyle w:val="102"/>
              <w:rPr>
                <w:kern w:val="2"/>
                <w:szCs w:val="22"/>
              </w:rPr>
            </w:pPr>
            <w:r>
              <w:rPr>
                <w:kern w:val="2"/>
                <w:szCs w:val="22"/>
              </w:rPr>
              <w:t>1</w:t>
            </w:r>
          </w:p>
        </w:tc>
        <w:tc>
          <w:tcPr>
            <w:tcW w:w="967" w:type="pct"/>
          </w:tcPr>
          <w:p w14:paraId="7605B33B">
            <w:pPr>
              <w:pStyle w:val="102"/>
              <w:rPr>
                <w:kern w:val="2"/>
                <w:szCs w:val="22"/>
                <w:lang w:eastAsia="zh-CN"/>
              </w:rPr>
            </w:pPr>
            <w:r>
              <w:rPr>
                <w:kern w:val="2"/>
                <w:szCs w:val="22"/>
                <w:lang w:eastAsia="zh-CN"/>
              </w:rPr>
              <w:t>201 Created</w:t>
            </w:r>
          </w:p>
        </w:tc>
        <w:tc>
          <w:tcPr>
            <w:tcW w:w="1971" w:type="pct"/>
            <w:shd w:val="clear" w:color="auto" w:fill="auto"/>
          </w:tcPr>
          <w:p w14:paraId="323AE7C7">
            <w:pPr>
              <w:pStyle w:val="102"/>
              <w:rPr>
                <w:kern w:val="2"/>
                <w:szCs w:val="22"/>
              </w:rPr>
            </w:pPr>
            <w:r>
              <w:rPr>
                <w:kern w:val="2"/>
                <w:szCs w:val="22"/>
              </w:rPr>
              <w:t xml:space="preserve">AS information is registered successfully at MSGin5G Server. </w:t>
            </w:r>
          </w:p>
          <w:p w14:paraId="7BF72353">
            <w:pPr>
              <w:pStyle w:val="102"/>
              <w:rPr>
                <w:kern w:val="2"/>
                <w:szCs w:val="22"/>
              </w:rPr>
            </w:pPr>
            <w:r>
              <w:rPr>
                <w:kern w:val="2"/>
                <w:szCs w:val="22"/>
              </w:rPr>
              <w:t>The URI of the created resource shall be returned in the "Location" HTTP header.</w:t>
            </w:r>
          </w:p>
        </w:tc>
      </w:tr>
      <w:tr w14:paraId="5078CD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EA4C4B">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E6C4241"/>
    <w:p w14:paraId="668E3A17">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24B9AE1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0CF88FE3">
            <w:pPr>
              <w:pStyle w:val="103"/>
              <w:rPr>
                <w:kern w:val="2"/>
                <w:szCs w:val="22"/>
              </w:rPr>
            </w:pPr>
            <w:r>
              <w:rPr>
                <w:kern w:val="2"/>
                <w:szCs w:val="22"/>
              </w:rPr>
              <w:t>Name</w:t>
            </w:r>
          </w:p>
        </w:tc>
        <w:tc>
          <w:tcPr>
            <w:tcW w:w="666" w:type="pct"/>
            <w:tcBorders>
              <w:bottom w:val="single" w:color="auto" w:sz="6" w:space="0"/>
            </w:tcBorders>
            <w:shd w:val="clear" w:color="auto" w:fill="C0C0C0"/>
          </w:tcPr>
          <w:p w14:paraId="26398221">
            <w:pPr>
              <w:pStyle w:val="103"/>
              <w:rPr>
                <w:kern w:val="2"/>
                <w:szCs w:val="22"/>
              </w:rPr>
            </w:pPr>
            <w:r>
              <w:rPr>
                <w:kern w:val="2"/>
                <w:szCs w:val="22"/>
              </w:rPr>
              <w:t>Data type</w:t>
            </w:r>
          </w:p>
        </w:tc>
        <w:tc>
          <w:tcPr>
            <w:tcW w:w="282" w:type="pct"/>
            <w:tcBorders>
              <w:bottom w:val="single" w:color="auto" w:sz="6" w:space="0"/>
            </w:tcBorders>
            <w:shd w:val="clear" w:color="auto" w:fill="C0C0C0"/>
          </w:tcPr>
          <w:p w14:paraId="1DD27066">
            <w:pPr>
              <w:pStyle w:val="103"/>
              <w:rPr>
                <w:kern w:val="2"/>
                <w:szCs w:val="22"/>
              </w:rPr>
            </w:pPr>
            <w:r>
              <w:rPr>
                <w:kern w:val="2"/>
                <w:szCs w:val="22"/>
              </w:rPr>
              <w:t>P</w:t>
            </w:r>
          </w:p>
        </w:tc>
        <w:tc>
          <w:tcPr>
            <w:tcW w:w="582" w:type="pct"/>
            <w:tcBorders>
              <w:bottom w:val="single" w:color="auto" w:sz="6" w:space="0"/>
            </w:tcBorders>
            <w:shd w:val="clear" w:color="auto" w:fill="C0C0C0"/>
          </w:tcPr>
          <w:p w14:paraId="5E34739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BFE92B9">
            <w:pPr>
              <w:pStyle w:val="103"/>
              <w:rPr>
                <w:kern w:val="2"/>
                <w:szCs w:val="22"/>
              </w:rPr>
            </w:pPr>
            <w:r>
              <w:rPr>
                <w:kern w:val="2"/>
                <w:szCs w:val="22"/>
              </w:rPr>
              <w:t>Description</w:t>
            </w:r>
          </w:p>
        </w:tc>
      </w:tr>
      <w:tr w14:paraId="72AEFC8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31CFF9E8">
            <w:pPr>
              <w:pStyle w:val="102"/>
              <w:rPr>
                <w:kern w:val="2"/>
                <w:szCs w:val="22"/>
              </w:rPr>
            </w:pPr>
            <w:r>
              <w:rPr>
                <w:kern w:val="2"/>
                <w:szCs w:val="22"/>
              </w:rPr>
              <w:t>n/a</w:t>
            </w:r>
          </w:p>
        </w:tc>
        <w:tc>
          <w:tcPr>
            <w:tcW w:w="666" w:type="pct"/>
            <w:tcBorders>
              <w:top w:val="single" w:color="auto" w:sz="6" w:space="0"/>
            </w:tcBorders>
          </w:tcPr>
          <w:p w14:paraId="0AA84AE2">
            <w:pPr>
              <w:pStyle w:val="102"/>
              <w:rPr>
                <w:kern w:val="2"/>
                <w:szCs w:val="22"/>
              </w:rPr>
            </w:pPr>
          </w:p>
        </w:tc>
        <w:tc>
          <w:tcPr>
            <w:tcW w:w="282" w:type="pct"/>
            <w:tcBorders>
              <w:top w:val="single" w:color="auto" w:sz="6" w:space="0"/>
            </w:tcBorders>
          </w:tcPr>
          <w:p w14:paraId="6D744C87">
            <w:pPr>
              <w:pStyle w:val="104"/>
              <w:rPr>
                <w:kern w:val="2"/>
                <w:szCs w:val="22"/>
              </w:rPr>
            </w:pPr>
          </w:p>
        </w:tc>
        <w:tc>
          <w:tcPr>
            <w:tcW w:w="582" w:type="pct"/>
            <w:tcBorders>
              <w:top w:val="single" w:color="auto" w:sz="6" w:space="0"/>
            </w:tcBorders>
          </w:tcPr>
          <w:p w14:paraId="32139DDD">
            <w:pPr>
              <w:pStyle w:val="102"/>
              <w:rPr>
                <w:kern w:val="2"/>
                <w:szCs w:val="22"/>
              </w:rPr>
            </w:pPr>
          </w:p>
        </w:tc>
        <w:tc>
          <w:tcPr>
            <w:tcW w:w="2199" w:type="pct"/>
            <w:tcBorders>
              <w:top w:val="single" w:color="auto" w:sz="6" w:space="0"/>
            </w:tcBorders>
            <w:shd w:val="clear" w:color="auto" w:fill="auto"/>
            <w:vAlign w:val="center"/>
          </w:tcPr>
          <w:p w14:paraId="5435311E">
            <w:pPr>
              <w:pStyle w:val="102"/>
              <w:rPr>
                <w:kern w:val="2"/>
                <w:szCs w:val="22"/>
              </w:rPr>
            </w:pPr>
          </w:p>
        </w:tc>
      </w:tr>
    </w:tbl>
    <w:p w14:paraId="274FB890"/>
    <w:p w14:paraId="74309840">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C27987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308FA52A">
            <w:pPr>
              <w:pStyle w:val="103"/>
              <w:rPr>
                <w:kern w:val="2"/>
                <w:szCs w:val="22"/>
              </w:rPr>
            </w:pPr>
            <w:r>
              <w:rPr>
                <w:kern w:val="2"/>
                <w:szCs w:val="22"/>
              </w:rPr>
              <w:t>Name</w:t>
            </w:r>
          </w:p>
        </w:tc>
        <w:tc>
          <w:tcPr>
            <w:tcW w:w="731" w:type="pct"/>
            <w:tcBorders>
              <w:bottom w:val="single" w:color="auto" w:sz="6" w:space="0"/>
            </w:tcBorders>
            <w:shd w:val="clear" w:color="auto" w:fill="C0C0C0"/>
          </w:tcPr>
          <w:p w14:paraId="370466AA">
            <w:pPr>
              <w:pStyle w:val="103"/>
              <w:rPr>
                <w:kern w:val="2"/>
                <w:szCs w:val="22"/>
              </w:rPr>
            </w:pPr>
            <w:r>
              <w:rPr>
                <w:kern w:val="2"/>
                <w:szCs w:val="22"/>
              </w:rPr>
              <w:t>Data type</w:t>
            </w:r>
          </w:p>
        </w:tc>
        <w:tc>
          <w:tcPr>
            <w:tcW w:w="215" w:type="pct"/>
            <w:tcBorders>
              <w:bottom w:val="single" w:color="auto" w:sz="6" w:space="0"/>
            </w:tcBorders>
            <w:shd w:val="clear" w:color="auto" w:fill="C0C0C0"/>
          </w:tcPr>
          <w:p w14:paraId="3BFBD54A">
            <w:pPr>
              <w:pStyle w:val="103"/>
              <w:rPr>
                <w:kern w:val="2"/>
                <w:szCs w:val="22"/>
              </w:rPr>
            </w:pPr>
            <w:r>
              <w:rPr>
                <w:kern w:val="2"/>
                <w:szCs w:val="22"/>
              </w:rPr>
              <w:t>P</w:t>
            </w:r>
          </w:p>
        </w:tc>
        <w:tc>
          <w:tcPr>
            <w:tcW w:w="653" w:type="pct"/>
            <w:tcBorders>
              <w:bottom w:val="single" w:color="auto" w:sz="6" w:space="0"/>
            </w:tcBorders>
            <w:shd w:val="clear" w:color="auto" w:fill="C0C0C0"/>
          </w:tcPr>
          <w:p w14:paraId="59DA0A2B">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F1B4A06">
            <w:pPr>
              <w:pStyle w:val="103"/>
              <w:rPr>
                <w:kern w:val="2"/>
                <w:szCs w:val="22"/>
              </w:rPr>
            </w:pPr>
            <w:r>
              <w:rPr>
                <w:kern w:val="2"/>
                <w:szCs w:val="22"/>
              </w:rPr>
              <w:t>Description</w:t>
            </w:r>
          </w:p>
        </w:tc>
      </w:tr>
      <w:tr w14:paraId="07899D6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69B3C44D">
            <w:pPr>
              <w:pStyle w:val="102"/>
              <w:rPr>
                <w:kern w:val="2"/>
                <w:szCs w:val="22"/>
              </w:rPr>
            </w:pPr>
            <w:r>
              <w:rPr>
                <w:kern w:val="2"/>
                <w:szCs w:val="22"/>
              </w:rPr>
              <w:t>Location</w:t>
            </w:r>
          </w:p>
        </w:tc>
        <w:tc>
          <w:tcPr>
            <w:tcW w:w="731" w:type="pct"/>
            <w:tcBorders>
              <w:top w:val="single" w:color="auto" w:sz="6" w:space="0"/>
            </w:tcBorders>
          </w:tcPr>
          <w:p w14:paraId="28A50FD8">
            <w:pPr>
              <w:pStyle w:val="102"/>
              <w:rPr>
                <w:kern w:val="2"/>
                <w:szCs w:val="22"/>
              </w:rPr>
            </w:pPr>
            <w:r>
              <w:rPr>
                <w:kern w:val="2"/>
                <w:szCs w:val="22"/>
              </w:rPr>
              <w:t>String</w:t>
            </w:r>
          </w:p>
        </w:tc>
        <w:tc>
          <w:tcPr>
            <w:tcW w:w="215" w:type="pct"/>
            <w:tcBorders>
              <w:top w:val="single" w:color="auto" w:sz="6" w:space="0"/>
            </w:tcBorders>
          </w:tcPr>
          <w:p w14:paraId="0E1BAF8C">
            <w:pPr>
              <w:pStyle w:val="104"/>
              <w:rPr>
                <w:kern w:val="2"/>
                <w:szCs w:val="22"/>
                <w:lang w:eastAsia="zh-CN"/>
              </w:rPr>
            </w:pPr>
            <w:r>
              <w:rPr>
                <w:kern w:val="2"/>
                <w:szCs w:val="22"/>
                <w:lang w:eastAsia="zh-CN"/>
              </w:rPr>
              <w:t>M</w:t>
            </w:r>
          </w:p>
        </w:tc>
        <w:tc>
          <w:tcPr>
            <w:tcW w:w="653" w:type="pct"/>
            <w:tcBorders>
              <w:top w:val="single" w:color="auto" w:sz="6" w:space="0"/>
            </w:tcBorders>
          </w:tcPr>
          <w:p w14:paraId="590437B3">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6262F7BA">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A28BA21"/>
    <w:p w14:paraId="6C1519D6">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0073F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55D78A32">
            <w:pPr>
              <w:pStyle w:val="103"/>
              <w:rPr>
                <w:kern w:val="2"/>
                <w:szCs w:val="22"/>
              </w:rPr>
            </w:pPr>
            <w:r>
              <w:rPr>
                <w:kern w:val="2"/>
                <w:szCs w:val="22"/>
              </w:rPr>
              <w:t>Name</w:t>
            </w:r>
          </w:p>
        </w:tc>
        <w:tc>
          <w:tcPr>
            <w:tcW w:w="969" w:type="pct"/>
            <w:shd w:val="clear" w:color="auto" w:fill="C0C0C0"/>
          </w:tcPr>
          <w:p w14:paraId="0F416634">
            <w:pPr>
              <w:pStyle w:val="103"/>
              <w:rPr>
                <w:kern w:val="2"/>
                <w:szCs w:val="22"/>
              </w:rPr>
            </w:pPr>
            <w:r>
              <w:rPr>
                <w:kern w:val="2"/>
                <w:szCs w:val="22"/>
              </w:rPr>
              <w:t>Resource name</w:t>
            </w:r>
          </w:p>
        </w:tc>
        <w:tc>
          <w:tcPr>
            <w:tcW w:w="728" w:type="pct"/>
            <w:shd w:val="clear" w:color="auto" w:fill="C0C0C0"/>
          </w:tcPr>
          <w:p w14:paraId="72F5DEE5">
            <w:pPr>
              <w:pStyle w:val="103"/>
              <w:rPr>
                <w:kern w:val="2"/>
                <w:szCs w:val="22"/>
              </w:rPr>
            </w:pPr>
            <w:r>
              <w:rPr>
                <w:kern w:val="2"/>
                <w:szCs w:val="22"/>
              </w:rPr>
              <w:t>HTTP method or custom operation</w:t>
            </w:r>
          </w:p>
        </w:tc>
        <w:tc>
          <w:tcPr>
            <w:tcW w:w="818" w:type="pct"/>
            <w:shd w:val="clear" w:color="auto" w:fill="C0C0C0"/>
          </w:tcPr>
          <w:p w14:paraId="4F8E083E">
            <w:pPr>
              <w:pStyle w:val="103"/>
              <w:rPr>
                <w:kern w:val="2"/>
                <w:szCs w:val="22"/>
              </w:rPr>
            </w:pPr>
            <w:r>
              <w:rPr>
                <w:kern w:val="2"/>
                <w:szCs w:val="22"/>
              </w:rPr>
              <w:t>Link parameter(s)</w:t>
            </w:r>
          </w:p>
        </w:tc>
        <w:tc>
          <w:tcPr>
            <w:tcW w:w="1992" w:type="pct"/>
            <w:shd w:val="clear" w:color="auto" w:fill="C0C0C0"/>
            <w:vAlign w:val="center"/>
          </w:tcPr>
          <w:p w14:paraId="2AB193C8">
            <w:pPr>
              <w:pStyle w:val="103"/>
              <w:rPr>
                <w:kern w:val="2"/>
                <w:szCs w:val="22"/>
              </w:rPr>
            </w:pPr>
            <w:r>
              <w:rPr>
                <w:kern w:val="2"/>
                <w:szCs w:val="22"/>
              </w:rPr>
              <w:t>Description</w:t>
            </w:r>
          </w:p>
        </w:tc>
      </w:tr>
      <w:tr w14:paraId="7C9378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B166F23">
            <w:pPr>
              <w:pStyle w:val="102"/>
              <w:rPr>
                <w:kern w:val="2"/>
                <w:szCs w:val="22"/>
              </w:rPr>
            </w:pPr>
            <w:r>
              <w:rPr>
                <w:kern w:val="2"/>
                <w:szCs w:val="22"/>
              </w:rPr>
              <w:t>n/a</w:t>
            </w:r>
          </w:p>
        </w:tc>
        <w:tc>
          <w:tcPr>
            <w:tcW w:w="969" w:type="pct"/>
          </w:tcPr>
          <w:p w14:paraId="16445788">
            <w:pPr>
              <w:pStyle w:val="102"/>
              <w:rPr>
                <w:kern w:val="2"/>
                <w:szCs w:val="22"/>
              </w:rPr>
            </w:pPr>
          </w:p>
        </w:tc>
        <w:tc>
          <w:tcPr>
            <w:tcW w:w="728" w:type="pct"/>
          </w:tcPr>
          <w:p w14:paraId="356C9449">
            <w:pPr>
              <w:pStyle w:val="102"/>
              <w:jc w:val="center"/>
              <w:rPr>
                <w:kern w:val="2"/>
                <w:szCs w:val="22"/>
              </w:rPr>
            </w:pPr>
          </w:p>
        </w:tc>
        <w:tc>
          <w:tcPr>
            <w:tcW w:w="818" w:type="pct"/>
          </w:tcPr>
          <w:p w14:paraId="786A5658">
            <w:pPr>
              <w:pStyle w:val="102"/>
              <w:rPr>
                <w:kern w:val="2"/>
                <w:szCs w:val="22"/>
              </w:rPr>
            </w:pPr>
          </w:p>
        </w:tc>
        <w:tc>
          <w:tcPr>
            <w:tcW w:w="1992" w:type="pct"/>
            <w:shd w:val="clear" w:color="auto" w:fill="auto"/>
            <w:vAlign w:val="center"/>
          </w:tcPr>
          <w:p w14:paraId="4675F531">
            <w:pPr>
              <w:pStyle w:val="102"/>
              <w:rPr>
                <w:kern w:val="2"/>
                <w:szCs w:val="22"/>
              </w:rPr>
            </w:pPr>
          </w:p>
        </w:tc>
      </w:tr>
    </w:tbl>
    <w:p w14:paraId="327C581C">
      <w:pPr>
        <w:rPr>
          <w:lang w:eastAsia="zh-CN"/>
        </w:rPr>
      </w:pPr>
    </w:p>
    <w:p w14:paraId="34FB0DE2">
      <w:pPr>
        <w:pStyle w:val="6"/>
      </w:pPr>
      <w:bookmarkStart w:id="760" w:name="_Toc97197136"/>
      <w:bookmarkStart w:id="761" w:name="_Toc96996730"/>
      <w:bookmarkStart w:id="762" w:name="_Toc162005530"/>
      <w:bookmarkStart w:id="763" w:name="_Toc93878954"/>
      <w:r>
        <w:t>8.1.2.3</w:t>
      </w:r>
      <w:r>
        <w:tab/>
      </w:r>
      <w:r>
        <w:t>Resource: AS DeRegistration</w:t>
      </w:r>
      <w:bookmarkEnd w:id="760"/>
      <w:bookmarkEnd w:id="761"/>
      <w:bookmarkEnd w:id="762"/>
      <w:bookmarkEnd w:id="763"/>
    </w:p>
    <w:p w14:paraId="2E40A18B">
      <w:pPr>
        <w:pStyle w:val="7"/>
        <w:rPr>
          <w:lang w:eastAsia="zh-CN"/>
        </w:rPr>
      </w:pPr>
      <w:bookmarkStart w:id="764" w:name="_Toc162005531"/>
      <w:bookmarkStart w:id="765" w:name="_Toc97197137"/>
      <w:bookmarkStart w:id="766" w:name="_Toc93878955"/>
      <w:bookmarkStart w:id="767" w:name="_Toc96996731"/>
      <w:r>
        <w:rPr>
          <w:lang w:eastAsia="zh-CN"/>
        </w:rPr>
        <w:t>8.1.2.3.1</w:t>
      </w:r>
      <w:r>
        <w:rPr>
          <w:lang w:eastAsia="zh-CN"/>
        </w:rPr>
        <w:tab/>
      </w:r>
      <w:r>
        <w:rPr>
          <w:lang w:eastAsia="zh-CN"/>
        </w:rPr>
        <w:t>Description</w:t>
      </w:r>
      <w:bookmarkEnd w:id="764"/>
      <w:bookmarkEnd w:id="765"/>
      <w:bookmarkEnd w:id="766"/>
      <w:bookmarkEnd w:id="767"/>
    </w:p>
    <w:p w14:paraId="6B2CE535">
      <w:pPr>
        <w:rPr>
          <w:lang w:eastAsia="zh-CN"/>
        </w:rPr>
      </w:pPr>
      <w:r>
        <w:rPr>
          <w:lang w:eastAsia="zh-CN"/>
        </w:rPr>
        <w:t>This resource represents all the Application Servers that are deregistered at a given MSGin5G Server.</w:t>
      </w:r>
    </w:p>
    <w:p w14:paraId="798C2923">
      <w:pPr>
        <w:pStyle w:val="7"/>
        <w:rPr>
          <w:lang w:eastAsia="zh-CN"/>
        </w:rPr>
      </w:pPr>
      <w:bookmarkStart w:id="768" w:name="_Toc97197138"/>
      <w:bookmarkStart w:id="769" w:name="_Toc93878956"/>
      <w:bookmarkStart w:id="770" w:name="_Toc96996732"/>
      <w:bookmarkStart w:id="771" w:name="_Toc162005532"/>
      <w:r>
        <w:rPr>
          <w:lang w:eastAsia="zh-CN"/>
        </w:rPr>
        <w:t>8.1.2.3.2</w:t>
      </w:r>
      <w:r>
        <w:rPr>
          <w:lang w:eastAsia="zh-CN"/>
        </w:rPr>
        <w:tab/>
      </w:r>
      <w:r>
        <w:rPr>
          <w:lang w:eastAsia="zh-CN"/>
        </w:rPr>
        <w:t>Resource Definition</w:t>
      </w:r>
      <w:bookmarkEnd w:id="768"/>
      <w:bookmarkEnd w:id="769"/>
      <w:bookmarkEnd w:id="770"/>
      <w:bookmarkEnd w:id="771"/>
    </w:p>
    <w:p w14:paraId="427DFA13">
      <w:pPr>
        <w:rPr>
          <w:lang w:eastAsia="zh-CN"/>
        </w:rPr>
      </w:pPr>
      <w:r>
        <w:rPr>
          <w:lang w:eastAsia="zh-CN"/>
        </w:rPr>
        <w:t xml:space="preserve">Resource URI: </w:t>
      </w:r>
      <w:r>
        <w:rPr>
          <w:b/>
          <w:bCs/>
          <w:lang w:eastAsia="zh-CN"/>
        </w:rPr>
        <w:t>{apiRoot}/msgs-asregistration/&lt;apiVersion&gt;/registrations/{registrationId}</w:t>
      </w:r>
    </w:p>
    <w:p w14:paraId="16EADAED">
      <w:pPr>
        <w:rPr>
          <w:lang w:eastAsia="zh-CN"/>
        </w:rPr>
      </w:pPr>
      <w:r>
        <w:rPr>
          <w:lang w:eastAsia="zh-CN"/>
        </w:rPr>
        <w:t>This resource shall support the resource URI variables defined in the table</w:t>
      </w:r>
      <w:r>
        <w:rPr>
          <w:rFonts w:eastAsia="等线"/>
          <w:sz w:val="18"/>
        </w:rPr>
        <w:t> </w:t>
      </w:r>
      <w:r>
        <w:rPr>
          <w:lang w:eastAsia="zh-CN"/>
        </w:rPr>
        <w:t>8.1.2.3.2-1.</w:t>
      </w:r>
    </w:p>
    <w:p w14:paraId="72591075">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010718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6F15CA12">
            <w:pPr>
              <w:pStyle w:val="103"/>
              <w:rPr>
                <w:kern w:val="2"/>
                <w:szCs w:val="22"/>
              </w:rPr>
            </w:pPr>
            <w:r>
              <w:rPr>
                <w:kern w:val="2"/>
                <w:szCs w:val="22"/>
              </w:rPr>
              <w:t>Name</w:t>
            </w:r>
          </w:p>
        </w:tc>
        <w:tc>
          <w:tcPr>
            <w:tcW w:w="708" w:type="pct"/>
            <w:shd w:val="clear" w:color="000000" w:fill="C0C0C0"/>
          </w:tcPr>
          <w:p w14:paraId="48F6EC59">
            <w:pPr>
              <w:pStyle w:val="103"/>
              <w:rPr>
                <w:kern w:val="2"/>
                <w:szCs w:val="22"/>
              </w:rPr>
            </w:pPr>
            <w:r>
              <w:rPr>
                <w:kern w:val="2"/>
                <w:szCs w:val="22"/>
              </w:rPr>
              <w:t>Data Type</w:t>
            </w:r>
          </w:p>
        </w:tc>
        <w:tc>
          <w:tcPr>
            <w:tcW w:w="3733" w:type="pct"/>
            <w:shd w:val="clear" w:color="000000" w:fill="C0C0C0"/>
            <w:vAlign w:val="center"/>
          </w:tcPr>
          <w:p w14:paraId="51CDFD7A">
            <w:pPr>
              <w:pStyle w:val="103"/>
              <w:rPr>
                <w:kern w:val="2"/>
                <w:szCs w:val="22"/>
              </w:rPr>
            </w:pPr>
            <w:r>
              <w:rPr>
                <w:kern w:val="2"/>
                <w:szCs w:val="22"/>
              </w:rPr>
              <w:t>Definition</w:t>
            </w:r>
          </w:p>
        </w:tc>
      </w:tr>
      <w:tr w14:paraId="585DC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C012207">
            <w:pPr>
              <w:pStyle w:val="102"/>
              <w:rPr>
                <w:kern w:val="2"/>
                <w:szCs w:val="22"/>
              </w:rPr>
            </w:pPr>
            <w:r>
              <w:rPr>
                <w:kern w:val="2"/>
                <w:szCs w:val="22"/>
              </w:rPr>
              <w:t>apiRoot</w:t>
            </w:r>
          </w:p>
        </w:tc>
        <w:tc>
          <w:tcPr>
            <w:tcW w:w="708" w:type="pct"/>
          </w:tcPr>
          <w:p w14:paraId="59DA065E">
            <w:pPr>
              <w:pStyle w:val="102"/>
              <w:rPr>
                <w:kern w:val="2"/>
                <w:szCs w:val="22"/>
              </w:rPr>
            </w:pPr>
            <w:r>
              <w:rPr>
                <w:kern w:val="2"/>
                <w:szCs w:val="22"/>
              </w:rPr>
              <w:t>string</w:t>
            </w:r>
          </w:p>
        </w:tc>
        <w:tc>
          <w:tcPr>
            <w:tcW w:w="3733" w:type="pct"/>
            <w:vAlign w:val="center"/>
          </w:tcPr>
          <w:p w14:paraId="018702F3">
            <w:pPr>
              <w:pStyle w:val="102"/>
              <w:rPr>
                <w:kern w:val="2"/>
                <w:szCs w:val="22"/>
              </w:rPr>
            </w:pPr>
            <w:r>
              <w:rPr>
                <w:kern w:val="2"/>
                <w:szCs w:val="22"/>
              </w:rPr>
              <w:t>See clause 7.5</w:t>
            </w:r>
          </w:p>
        </w:tc>
      </w:tr>
      <w:tr w14:paraId="33778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79F0DC6">
            <w:pPr>
              <w:pStyle w:val="102"/>
              <w:rPr>
                <w:kern w:val="2"/>
                <w:szCs w:val="22"/>
                <w:lang w:eastAsia="zh-CN"/>
              </w:rPr>
            </w:pPr>
            <w:r>
              <w:rPr>
                <w:kern w:val="2"/>
                <w:szCs w:val="22"/>
                <w:lang w:eastAsia="zh-CN"/>
              </w:rPr>
              <w:t>apiVersion</w:t>
            </w:r>
          </w:p>
        </w:tc>
        <w:tc>
          <w:tcPr>
            <w:tcW w:w="708" w:type="pct"/>
          </w:tcPr>
          <w:p w14:paraId="4570A313">
            <w:pPr>
              <w:pStyle w:val="102"/>
              <w:rPr>
                <w:kern w:val="2"/>
                <w:szCs w:val="22"/>
                <w:lang w:eastAsia="zh-CN"/>
              </w:rPr>
            </w:pPr>
            <w:r>
              <w:rPr>
                <w:kern w:val="2"/>
                <w:szCs w:val="22"/>
              </w:rPr>
              <w:t>string</w:t>
            </w:r>
          </w:p>
        </w:tc>
        <w:tc>
          <w:tcPr>
            <w:tcW w:w="3733" w:type="pct"/>
            <w:vAlign w:val="center"/>
          </w:tcPr>
          <w:p w14:paraId="145D08B9">
            <w:pPr>
              <w:pStyle w:val="102"/>
              <w:rPr>
                <w:kern w:val="2"/>
                <w:szCs w:val="22"/>
                <w:lang w:eastAsia="zh-CN"/>
              </w:rPr>
            </w:pPr>
            <w:r>
              <w:rPr>
                <w:kern w:val="2"/>
                <w:szCs w:val="22"/>
              </w:rPr>
              <w:t>See clause 8.1.1</w:t>
            </w:r>
          </w:p>
        </w:tc>
      </w:tr>
      <w:tr w14:paraId="2A1224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BA06028">
            <w:pPr>
              <w:pStyle w:val="102"/>
              <w:rPr>
                <w:kern w:val="2"/>
                <w:szCs w:val="22"/>
                <w:lang w:eastAsia="zh-CN"/>
              </w:rPr>
            </w:pPr>
            <w:r>
              <w:rPr>
                <w:kern w:val="2"/>
                <w:szCs w:val="22"/>
                <w:lang w:eastAsia="zh-CN"/>
              </w:rPr>
              <w:t>registrationId</w:t>
            </w:r>
          </w:p>
        </w:tc>
        <w:tc>
          <w:tcPr>
            <w:tcW w:w="708" w:type="pct"/>
          </w:tcPr>
          <w:p w14:paraId="79C10BC4">
            <w:pPr>
              <w:pStyle w:val="102"/>
              <w:rPr>
                <w:kern w:val="2"/>
                <w:szCs w:val="22"/>
              </w:rPr>
            </w:pPr>
            <w:r>
              <w:rPr>
                <w:kern w:val="2"/>
                <w:szCs w:val="22"/>
              </w:rPr>
              <w:t>string</w:t>
            </w:r>
          </w:p>
        </w:tc>
        <w:tc>
          <w:tcPr>
            <w:tcW w:w="3733" w:type="pct"/>
            <w:vAlign w:val="center"/>
          </w:tcPr>
          <w:p w14:paraId="054C3118">
            <w:pPr>
              <w:pStyle w:val="102"/>
              <w:rPr>
                <w:kern w:val="2"/>
                <w:szCs w:val="22"/>
                <w:lang w:eastAsia="zh-CN"/>
              </w:rPr>
            </w:pPr>
            <w:r>
              <w:rPr>
                <w:kern w:val="2"/>
                <w:szCs w:val="22"/>
                <w:lang w:eastAsia="zh-CN"/>
              </w:rPr>
              <w:t xml:space="preserve">The AS registration </w:t>
            </w:r>
            <w:r>
              <w:rPr>
                <w:kern w:val="2"/>
                <w:szCs w:val="22"/>
              </w:rPr>
              <w:t>resource id</w:t>
            </w:r>
          </w:p>
        </w:tc>
      </w:tr>
    </w:tbl>
    <w:p w14:paraId="3BD9181E">
      <w:pPr>
        <w:rPr>
          <w:lang w:eastAsia="zh-CN"/>
        </w:rPr>
      </w:pPr>
    </w:p>
    <w:p w14:paraId="0B941173">
      <w:pPr>
        <w:pStyle w:val="7"/>
        <w:rPr>
          <w:lang w:eastAsia="zh-CN"/>
        </w:rPr>
      </w:pPr>
      <w:bookmarkStart w:id="772" w:name="_Toc93878957"/>
      <w:bookmarkStart w:id="773" w:name="_Toc96996733"/>
      <w:bookmarkStart w:id="774" w:name="_Toc162005533"/>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14:paraId="4BC2A9FA">
      <w:pPr>
        <w:pStyle w:val="8"/>
        <w:rPr>
          <w:lang w:eastAsia="zh-CN"/>
        </w:rPr>
      </w:pPr>
      <w:bookmarkStart w:id="776" w:name="_Toc97197140"/>
      <w:bookmarkStart w:id="777" w:name="_Toc96996734"/>
      <w:bookmarkStart w:id="778" w:name="_Toc93878958"/>
      <w:bookmarkStart w:id="779" w:name="_Toc162005534"/>
      <w:r>
        <w:rPr>
          <w:lang w:eastAsia="zh-CN"/>
        </w:rPr>
        <w:t>8.1.2.3.3.1</w:t>
      </w:r>
      <w:r>
        <w:rPr>
          <w:lang w:eastAsia="zh-CN"/>
        </w:rPr>
        <w:tab/>
      </w:r>
      <w:r>
        <w:rPr>
          <w:lang w:eastAsia="zh-CN"/>
        </w:rPr>
        <w:t>DELETE</w:t>
      </w:r>
      <w:bookmarkEnd w:id="776"/>
      <w:bookmarkEnd w:id="777"/>
      <w:bookmarkEnd w:id="778"/>
      <w:bookmarkEnd w:id="779"/>
    </w:p>
    <w:p w14:paraId="72DEA654">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2F41CC3E">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0BDD8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10D395E">
            <w:pPr>
              <w:pStyle w:val="103"/>
              <w:rPr>
                <w:kern w:val="2"/>
                <w:szCs w:val="22"/>
              </w:rPr>
            </w:pPr>
            <w:r>
              <w:rPr>
                <w:kern w:val="2"/>
                <w:szCs w:val="22"/>
              </w:rPr>
              <w:t>Name</w:t>
            </w:r>
          </w:p>
        </w:tc>
        <w:tc>
          <w:tcPr>
            <w:tcW w:w="947" w:type="pct"/>
            <w:shd w:val="clear" w:color="auto" w:fill="C0C0C0"/>
          </w:tcPr>
          <w:p w14:paraId="2BB0EEBC">
            <w:pPr>
              <w:pStyle w:val="103"/>
              <w:rPr>
                <w:kern w:val="2"/>
                <w:szCs w:val="22"/>
              </w:rPr>
            </w:pPr>
            <w:r>
              <w:rPr>
                <w:kern w:val="2"/>
                <w:szCs w:val="22"/>
              </w:rPr>
              <w:t>Data type</w:t>
            </w:r>
          </w:p>
        </w:tc>
        <w:tc>
          <w:tcPr>
            <w:tcW w:w="209" w:type="pct"/>
            <w:shd w:val="clear" w:color="auto" w:fill="C0C0C0"/>
          </w:tcPr>
          <w:p w14:paraId="23524966">
            <w:pPr>
              <w:pStyle w:val="103"/>
              <w:rPr>
                <w:kern w:val="2"/>
                <w:szCs w:val="22"/>
              </w:rPr>
            </w:pPr>
            <w:r>
              <w:rPr>
                <w:kern w:val="2"/>
                <w:szCs w:val="22"/>
              </w:rPr>
              <w:t>P</w:t>
            </w:r>
          </w:p>
        </w:tc>
        <w:tc>
          <w:tcPr>
            <w:tcW w:w="608" w:type="pct"/>
            <w:shd w:val="clear" w:color="auto" w:fill="C0C0C0"/>
          </w:tcPr>
          <w:p w14:paraId="774B6882">
            <w:pPr>
              <w:pStyle w:val="103"/>
              <w:rPr>
                <w:kern w:val="2"/>
                <w:szCs w:val="22"/>
              </w:rPr>
            </w:pPr>
            <w:r>
              <w:rPr>
                <w:kern w:val="2"/>
                <w:szCs w:val="22"/>
              </w:rPr>
              <w:t>Cardinality</w:t>
            </w:r>
          </w:p>
        </w:tc>
        <w:tc>
          <w:tcPr>
            <w:tcW w:w="2392" w:type="pct"/>
            <w:shd w:val="clear" w:color="auto" w:fill="C0C0C0"/>
            <w:vAlign w:val="center"/>
          </w:tcPr>
          <w:p w14:paraId="09FBF650">
            <w:pPr>
              <w:pStyle w:val="103"/>
              <w:rPr>
                <w:kern w:val="2"/>
                <w:szCs w:val="22"/>
              </w:rPr>
            </w:pPr>
            <w:r>
              <w:rPr>
                <w:kern w:val="2"/>
                <w:szCs w:val="22"/>
              </w:rPr>
              <w:t>Description</w:t>
            </w:r>
          </w:p>
        </w:tc>
      </w:tr>
      <w:tr w14:paraId="38CB2E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04D9E67">
            <w:pPr>
              <w:pStyle w:val="102"/>
              <w:rPr>
                <w:kern w:val="2"/>
                <w:szCs w:val="22"/>
              </w:rPr>
            </w:pPr>
            <w:r>
              <w:rPr>
                <w:kern w:val="2"/>
                <w:szCs w:val="22"/>
              </w:rPr>
              <w:t>n/a</w:t>
            </w:r>
          </w:p>
        </w:tc>
        <w:tc>
          <w:tcPr>
            <w:tcW w:w="947" w:type="pct"/>
          </w:tcPr>
          <w:p w14:paraId="2A91E6DA">
            <w:pPr>
              <w:pStyle w:val="102"/>
              <w:rPr>
                <w:kern w:val="2"/>
                <w:szCs w:val="22"/>
              </w:rPr>
            </w:pPr>
          </w:p>
        </w:tc>
        <w:tc>
          <w:tcPr>
            <w:tcW w:w="209" w:type="pct"/>
          </w:tcPr>
          <w:p w14:paraId="4B40C7F2">
            <w:pPr>
              <w:pStyle w:val="104"/>
              <w:rPr>
                <w:kern w:val="2"/>
                <w:szCs w:val="22"/>
              </w:rPr>
            </w:pPr>
          </w:p>
        </w:tc>
        <w:tc>
          <w:tcPr>
            <w:tcW w:w="608" w:type="pct"/>
          </w:tcPr>
          <w:p w14:paraId="0B16CAA2">
            <w:pPr>
              <w:pStyle w:val="102"/>
              <w:rPr>
                <w:kern w:val="2"/>
                <w:szCs w:val="22"/>
              </w:rPr>
            </w:pPr>
          </w:p>
        </w:tc>
        <w:tc>
          <w:tcPr>
            <w:tcW w:w="2392" w:type="pct"/>
            <w:shd w:val="clear" w:color="auto" w:fill="auto"/>
            <w:vAlign w:val="center"/>
          </w:tcPr>
          <w:p w14:paraId="17EA5384">
            <w:pPr>
              <w:pStyle w:val="102"/>
              <w:rPr>
                <w:kern w:val="2"/>
                <w:szCs w:val="22"/>
              </w:rPr>
            </w:pPr>
          </w:p>
        </w:tc>
      </w:tr>
    </w:tbl>
    <w:p w14:paraId="604205A4">
      <w:pPr>
        <w:rPr>
          <w:lang w:eastAsia="zh-CN"/>
        </w:rPr>
      </w:pPr>
    </w:p>
    <w:p w14:paraId="1A9318E6">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3887C11">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A1BE9E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3C401A1">
            <w:pPr>
              <w:pStyle w:val="103"/>
              <w:rPr>
                <w:kern w:val="2"/>
                <w:szCs w:val="22"/>
              </w:rPr>
            </w:pPr>
            <w:r>
              <w:rPr>
                <w:kern w:val="2"/>
                <w:szCs w:val="22"/>
              </w:rPr>
              <w:t>Data type</w:t>
            </w:r>
          </w:p>
        </w:tc>
        <w:tc>
          <w:tcPr>
            <w:tcW w:w="518" w:type="dxa"/>
            <w:tcBorders>
              <w:bottom w:val="single" w:color="auto" w:sz="6" w:space="0"/>
            </w:tcBorders>
            <w:shd w:val="clear" w:color="auto" w:fill="C0C0C0"/>
          </w:tcPr>
          <w:p w14:paraId="128B45DD">
            <w:pPr>
              <w:pStyle w:val="103"/>
              <w:rPr>
                <w:kern w:val="2"/>
                <w:szCs w:val="22"/>
              </w:rPr>
            </w:pPr>
            <w:r>
              <w:rPr>
                <w:kern w:val="2"/>
                <w:szCs w:val="22"/>
              </w:rPr>
              <w:t>P</w:t>
            </w:r>
          </w:p>
        </w:tc>
        <w:tc>
          <w:tcPr>
            <w:tcW w:w="2268" w:type="dxa"/>
            <w:tcBorders>
              <w:bottom w:val="single" w:color="auto" w:sz="6" w:space="0"/>
            </w:tcBorders>
            <w:shd w:val="clear" w:color="auto" w:fill="C0C0C0"/>
          </w:tcPr>
          <w:p w14:paraId="206F036C">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AEDD2B4">
            <w:pPr>
              <w:pStyle w:val="103"/>
              <w:rPr>
                <w:kern w:val="2"/>
                <w:szCs w:val="22"/>
              </w:rPr>
            </w:pPr>
            <w:r>
              <w:rPr>
                <w:kern w:val="2"/>
                <w:szCs w:val="22"/>
              </w:rPr>
              <w:t>Description</w:t>
            </w:r>
          </w:p>
        </w:tc>
      </w:tr>
      <w:tr w14:paraId="14EEADD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293C602">
            <w:pPr>
              <w:pStyle w:val="102"/>
              <w:rPr>
                <w:kern w:val="2"/>
                <w:szCs w:val="22"/>
                <w:lang w:eastAsia="zh-CN"/>
              </w:rPr>
            </w:pPr>
            <w:r>
              <w:rPr>
                <w:kern w:val="2"/>
                <w:szCs w:val="22"/>
                <w:lang w:eastAsia="zh-CN"/>
              </w:rPr>
              <w:t>n/a</w:t>
            </w:r>
          </w:p>
        </w:tc>
        <w:tc>
          <w:tcPr>
            <w:tcW w:w="518" w:type="dxa"/>
            <w:tcBorders>
              <w:top w:val="single" w:color="auto" w:sz="6" w:space="0"/>
            </w:tcBorders>
          </w:tcPr>
          <w:p w14:paraId="75B4DADA">
            <w:pPr>
              <w:pStyle w:val="104"/>
              <w:rPr>
                <w:kern w:val="2"/>
                <w:szCs w:val="22"/>
              </w:rPr>
            </w:pPr>
          </w:p>
        </w:tc>
        <w:tc>
          <w:tcPr>
            <w:tcW w:w="2268" w:type="dxa"/>
            <w:tcBorders>
              <w:top w:val="single" w:color="auto" w:sz="6" w:space="0"/>
            </w:tcBorders>
          </w:tcPr>
          <w:p w14:paraId="76B4AE4B">
            <w:pPr>
              <w:pStyle w:val="102"/>
              <w:rPr>
                <w:kern w:val="2"/>
                <w:szCs w:val="22"/>
                <w:lang w:eastAsia="zh-CN"/>
              </w:rPr>
            </w:pPr>
          </w:p>
        </w:tc>
        <w:tc>
          <w:tcPr>
            <w:tcW w:w="5239" w:type="dxa"/>
            <w:tcBorders>
              <w:top w:val="single" w:color="auto" w:sz="6" w:space="0"/>
            </w:tcBorders>
            <w:shd w:val="clear" w:color="auto" w:fill="auto"/>
          </w:tcPr>
          <w:p w14:paraId="45A5F2B9">
            <w:pPr>
              <w:pStyle w:val="102"/>
              <w:rPr>
                <w:kern w:val="2"/>
                <w:szCs w:val="22"/>
              </w:rPr>
            </w:pPr>
          </w:p>
        </w:tc>
      </w:tr>
    </w:tbl>
    <w:p w14:paraId="2578A846">
      <w:pPr>
        <w:rPr>
          <w:lang w:eastAsia="zh-CN"/>
        </w:rPr>
      </w:pPr>
    </w:p>
    <w:p w14:paraId="79207942">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DF8C9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6FF72F9">
            <w:pPr>
              <w:pStyle w:val="103"/>
              <w:rPr>
                <w:kern w:val="2"/>
                <w:szCs w:val="22"/>
              </w:rPr>
            </w:pPr>
            <w:r>
              <w:rPr>
                <w:kern w:val="2"/>
                <w:szCs w:val="22"/>
              </w:rPr>
              <w:t>Data type</w:t>
            </w:r>
          </w:p>
        </w:tc>
        <w:tc>
          <w:tcPr>
            <w:tcW w:w="499" w:type="pct"/>
            <w:shd w:val="clear" w:color="auto" w:fill="C0C0C0"/>
          </w:tcPr>
          <w:p w14:paraId="52FB8AA0">
            <w:pPr>
              <w:pStyle w:val="103"/>
              <w:rPr>
                <w:kern w:val="2"/>
                <w:szCs w:val="22"/>
              </w:rPr>
            </w:pPr>
            <w:r>
              <w:rPr>
                <w:kern w:val="2"/>
                <w:szCs w:val="22"/>
              </w:rPr>
              <w:t>P</w:t>
            </w:r>
          </w:p>
        </w:tc>
        <w:tc>
          <w:tcPr>
            <w:tcW w:w="738" w:type="pct"/>
            <w:shd w:val="clear" w:color="auto" w:fill="C0C0C0"/>
          </w:tcPr>
          <w:p w14:paraId="1998A0E6">
            <w:pPr>
              <w:pStyle w:val="103"/>
              <w:rPr>
                <w:kern w:val="2"/>
                <w:szCs w:val="22"/>
              </w:rPr>
            </w:pPr>
            <w:r>
              <w:rPr>
                <w:kern w:val="2"/>
                <w:szCs w:val="22"/>
              </w:rPr>
              <w:t>Cardinality</w:t>
            </w:r>
          </w:p>
        </w:tc>
        <w:tc>
          <w:tcPr>
            <w:tcW w:w="967" w:type="pct"/>
            <w:shd w:val="clear" w:color="auto" w:fill="C0C0C0"/>
          </w:tcPr>
          <w:p w14:paraId="72343AA2">
            <w:pPr>
              <w:pStyle w:val="103"/>
              <w:rPr>
                <w:kern w:val="2"/>
                <w:szCs w:val="22"/>
              </w:rPr>
            </w:pPr>
            <w:r>
              <w:rPr>
                <w:kern w:val="2"/>
                <w:szCs w:val="22"/>
              </w:rPr>
              <w:t>Response</w:t>
            </w:r>
          </w:p>
          <w:p w14:paraId="290ED797">
            <w:pPr>
              <w:pStyle w:val="103"/>
              <w:rPr>
                <w:kern w:val="2"/>
                <w:szCs w:val="22"/>
              </w:rPr>
            </w:pPr>
            <w:r>
              <w:rPr>
                <w:kern w:val="2"/>
                <w:szCs w:val="22"/>
              </w:rPr>
              <w:t>codes</w:t>
            </w:r>
          </w:p>
        </w:tc>
        <w:tc>
          <w:tcPr>
            <w:tcW w:w="1971" w:type="pct"/>
            <w:shd w:val="clear" w:color="auto" w:fill="C0C0C0"/>
          </w:tcPr>
          <w:p w14:paraId="16A444BB">
            <w:pPr>
              <w:pStyle w:val="103"/>
              <w:rPr>
                <w:kern w:val="2"/>
                <w:szCs w:val="22"/>
              </w:rPr>
            </w:pPr>
            <w:r>
              <w:rPr>
                <w:kern w:val="2"/>
                <w:szCs w:val="22"/>
              </w:rPr>
              <w:t>Description</w:t>
            </w:r>
          </w:p>
        </w:tc>
      </w:tr>
      <w:tr w14:paraId="05CD1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CCE1F4A">
            <w:pPr>
              <w:pStyle w:val="102"/>
              <w:rPr>
                <w:kern w:val="2"/>
                <w:szCs w:val="22"/>
              </w:rPr>
            </w:pPr>
            <w:r>
              <w:rPr>
                <w:kern w:val="2"/>
                <w:szCs w:val="22"/>
              </w:rPr>
              <w:t>ASRegistrationAck</w:t>
            </w:r>
          </w:p>
        </w:tc>
        <w:tc>
          <w:tcPr>
            <w:tcW w:w="499" w:type="pct"/>
          </w:tcPr>
          <w:p w14:paraId="2EE9C2DE">
            <w:pPr>
              <w:pStyle w:val="104"/>
              <w:rPr>
                <w:kern w:val="2"/>
                <w:szCs w:val="22"/>
              </w:rPr>
            </w:pPr>
            <w:r>
              <w:rPr>
                <w:kern w:val="2"/>
                <w:szCs w:val="22"/>
              </w:rPr>
              <w:t>M</w:t>
            </w:r>
          </w:p>
        </w:tc>
        <w:tc>
          <w:tcPr>
            <w:tcW w:w="738" w:type="pct"/>
          </w:tcPr>
          <w:p w14:paraId="0EA38FBC">
            <w:pPr>
              <w:pStyle w:val="102"/>
              <w:rPr>
                <w:kern w:val="2"/>
                <w:szCs w:val="22"/>
                <w:lang w:eastAsia="zh-CN"/>
              </w:rPr>
            </w:pPr>
            <w:r>
              <w:rPr>
                <w:kern w:val="2"/>
                <w:szCs w:val="22"/>
                <w:lang w:eastAsia="zh-CN"/>
              </w:rPr>
              <w:t>1</w:t>
            </w:r>
          </w:p>
        </w:tc>
        <w:tc>
          <w:tcPr>
            <w:tcW w:w="967" w:type="pct"/>
          </w:tcPr>
          <w:p w14:paraId="34A9F041">
            <w:pPr>
              <w:pStyle w:val="102"/>
              <w:rPr>
                <w:kern w:val="2"/>
                <w:szCs w:val="22"/>
                <w:lang w:eastAsia="zh-CN"/>
              </w:rPr>
            </w:pPr>
            <w:r>
              <w:rPr>
                <w:kern w:val="2"/>
                <w:szCs w:val="22"/>
                <w:lang w:eastAsia="zh-CN"/>
              </w:rPr>
              <w:t>200 OK</w:t>
            </w:r>
          </w:p>
        </w:tc>
        <w:tc>
          <w:tcPr>
            <w:tcW w:w="1971" w:type="pct"/>
            <w:shd w:val="clear" w:color="auto" w:fill="auto"/>
          </w:tcPr>
          <w:p w14:paraId="57F26394">
            <w:pPr>
              <w:pStyle w:val="102"/>
              <w:rPr>
                <w:kern w:val="2"/>
                <w:szCs w:val="22"/>
              </w:rPr>
            </w:pPr>
            <w:r>
              <w:rPr>
                <w:kern w:val="2"/>
                <w:szCs w:val="22"/>
              </w:rPr>
              <w:t>The AS DeRegistration information matching the registrationId is deleted.</w:t>
            </w:r>
          </w:p>
        </w:tc>
      </w:tr>
      <w:tr w14:paraId="5FB92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5BBFCE4">
            <w:pPr>
              <w:pStyle w:val="102"/>
            </w:pPr>
            <w:r>
              <w:t>n/a</w:t>
            </w:r>
          </w:p>
        </w:tc>
        <w:tc>
          <w:tcPr>
            <w:tcW w:w="499" w:type="pct"/>
          </w:tcPr>
          <w:p w14:paraId="078114CE">
            <w:pPr>
              <w:pStyle w:val="104"/>
              <w:rPr>
                <w:kern w:val="2"/>
                <w:szCs w:val="22"/>
              </w:rPr>
            </w:pPr>
          </w:p>
        </w:tc>
        <w:tc>
          <w:tcPr>
            <w:tcW w:w="738" w:type="pct"/>
          </w:tcPr>
          <w:p w14:paraId="21D4F73F">
            <w:pPr>
              <w:pStyle w:val="102"/>
              <w:rPr>
                <w:kern w:val="2"/>
                <w:szCs w:val="22"/>
                <w:lang w:eastAsia="zh-CN"/>
              </w:rPr>
            </w:pPr>
          </w:p>
        </w:tc>
        <w:tc>
          <w:tcPr>
            <w:tcW w:w="967" w:type="pct"/>
          </w:tcPr>
          <w:p w14:paraId="57207103">
            <w:pPr>
              <w:pStyle w:val="102"/>
            </w:pPr>
            <w:r>
              <w:t>204 No Content</w:t>
            </w:r>
          </w:p>
        </w:tc>
        <w:tc>
          <w:tcPr>
            <w:tcW w:w="1971" w:type="pct"/>
            <w:shd w:val="clear" w:color="auto" w:fill="auto"/>
          </w:tcPr>
          <w:p w14:paraId="3527528D">
            <w:pPr>
              <w:pStyle w:val="102"/>
            </w:pPr>
            <w:r>
              <w:t>Successful response. The individual AS registration matching the registrationId is successfully deleted.</w:t>
            </w:r>
          </w:p>
        </w:tc>
      </w:tr>
      <w:tr w14:paraId="64964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FE4914B">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46357F1"/>
    <w:p w14:paraId="7B1BDF0F">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994289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07438D0">
            <w:pPr>
              <w:pStyle w:val="103"/>
              <w:rPr>
                <w:kern w:val="2"/>
                <w:szCs w:val="22"/>
              </w:rPr>
            </w:pPr>
            <w:r>
              <w:rPr>
                <w:kern w:val="2"/>
                <w:szCs w:val="22"/>
              </w:rPr>
              <w:t>Name</w:t>
            </w:r>
          </w:p>
        </w:tc>
        <w:tc>
          <w:tcPr>
            <w:tcW w:w="667" w:type="pct"/>
            <w:tcBorders>
              <w:bottom w:val="single" w:color="auto" w:sz="6" w:space="0"/>
            </w:tcBorders>
            <w:shd w:val="clear" w:color="auto" w:fill="C0C0C0"/>
          </w:tcPr>
          <w:p w14:paraId="1D20F9AA">
            <w:pPr>
              <w:pStyle w:val="103"/>
              <w:rPr>
                <w:kern w:val="2"/>
                <w:szCs w:val="22"/>
              </w:rPr>
            </w:pPr>
            <w:r>
              <w:rPr>
                <w:kern w:val="2"/>
                <w:szCs w:val="22"/>
              </w:rPr>
              <w:t>Data type</w:t>
            </w:r>
          </w:p>
        </w:tc>
        <w:tc>
          <w:tcPr>
            <w:tcW w:w="282" w:type="pct"/>
            <w:tcBorders>
              <w:bottom w:val="single" w:color="auto" w:sz="6" w:space="0"/>
            </w:tcBorders>
            <w:shd w:val="clear" w:color="auto" w:fill="C0C0C0"/>
          </w:tcPr>
          <w:p w14:paraId="20362C10">
            <w:pPr>
              <w:pStyle w:val="103"/>
              <w:rPr>
                <w:kern w:val="2"/>
                <w:szCs w:val="22"/>
              </w:rPr>
            </w:pPr>
            <w:r>
              <w:rPr>
                <w:kern w:val="2"/>
                <w:szCs w:val="22"/>
              </w:rPr>
              <w:t>P</w:t>
            </w:r>
          </w:p>
        </w:tc>
        <w:tc>
          <w:tcPr>
            <w:tcW w:w="582" w:type="pct"/>
            <w:tcBorders>
              <w:bottom w:val="single" w:color="auto" w:sz="6" w:space="0"/>
            </w:tcBorders>
            <w:shd w:val="clear" w:color="auto" w:fill="C0C0C0"/>
          </w:tcPr>
          <w:p w14:paraId="6A631F9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AF80855">
            <w:pPr>
              <w:pStyle w:val="103"/>
              <w:rPr>
                <w:kern w:val="2"/>
                <w:szCs w:val="22"/>
              </w:rPr>
            </w:pPr>
            <w:r>
              <w:rPr>
                <w:kern w:val="2"/>
                <w:szCs w:val="22"/>
              </w:rPr>
              <w:t>Description</w:t>
            </w:r>
          </w:p>
        </w:tc>
      </w:tr>
      <w:tr w14:paraId="42E431E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453BCCE">
            <w:pPr>
              <w:pStyle w:val="102"/>
              <w:rPr>
                <w:kern w:val="2"/>
                <w:szCs w:val="22"/>
              </w:rPr>
            </w:pPr>
            <w:r>
              <w:rPr>
                <w:kern w:val="2"/>
                <w:szCs w:val="22"/>
              </w:rPr>
              <w:t>n/a</w:t>
            </w:r>
          </w:p>
        </w:tc>
        <w:tc>
          <w:tcPr>
            <w:tcW w:w="667" w:type="pct"/>
            <w:tcBorders>
              <w:top w:val="single" w:color="auto" w:sz="6" w:space="0"/>
            </w:tcBorders>
          </w:tcPr>
          <w:p w14:paraId="5A32DE70">
            <w:pPr>
              <w:pStyle w:val="102"/>
              <w:rPr>
                <w:kern w:val="2"/>
                <w:szCs w:val="22"/>
              </w:rPr>
            </w:pPr>
          </w:p>
        </w:tc>
        <w:tc>
          <w:tcPr>
            <w:tcW w:w="282" w:type="pct"/>
            <w:tcBorders>
              <w:top w:val="single" w:color="auto" w:sz="6" w:space="0"/>
            </w:tcBorders>
          </w:tcPr>
          <w:p w14:paraId="4F93A187">
            <w:pPr>
              <w:pStyle w:val="104"/>
              <w:rPr>
                <w:kern w:val="2"/>
                <w:szCs w:val="22"/>
              </w:rPr>
            </w:pPr>
          </w:p>
        </w:tc>
        <w:tc>
          <w:tcPr>
            <w:tcW w:w="582" w:type="pct"/>
            <w:tcBorders>
              <w:top w:val="single" w:color="auto" w:sz="6" w:space="0"/>
            </w:tcBorders>
          </w:tcPr>
          <w:p w14:paraId="5C66B8C8">
            <w:pPr>
              <w:pStyle w:val="102"/>
              <w:rPr>
                <w:kern w:val="2"/>
                <w:szCs w:val="22"/>
              </w:rPr>
            </w:pPr>
          </w:p>
        </w:tc>
        <w:tc>
          <w:tcPr>
            <w:tcW w:w="2036" w:type="pct"/>
            <w:tcBorders>
              <w:top w:val="single" w:color="auto" w:sz="6" w:space="0"/>
            </w:tcBorders>
            <w:shd w:val="clear" w:color="auto" w:fill="auto"/>
            <w:vAlign w:val="center"/>
          </w:tcPr>
          <w:p w14:paraId="1A474BEE">
            <w:pPr>
              <w:pStyle w:val="102"/>
              <w:rPr>
                <w:kern w:val="2"/>
                <w:szCs w:val="22"/>
              </w:rPr>
            </w:pPr>
          </w:p>
        </w:tc>
      </w:tr>
    </w:tbl>
    <w:p w14:paraId="7A2E147D"/>
    <w:p w14:paraId="23734B47">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14:paraId="5CA3CC0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14:paraId="739AC6BC">
            <w:pPr>
              <w:pStyle w:val="103"/>
              <w:rPr>
                <w:kern w:val="2"/>
                <w:szCs w:val="22"/>
              </w:rPr>
            </w:pPr>
            <w:r>
              <w:rPr>
                <w:kern w:val="2"/>
                <w:szCs w:val="22"/>
              </w:rPr>
              <w:t>Name</w:t>
            </w:r>
          </w:p>
        </w:tc>
        <w:tc>
          <w:tcPr>
            <w:tcW w:w="732" w:type="pct"/>
            <w:tcBorders>
              <w:bottom w:val="single" w:color="auto" w:sz="6" w:space="0"/>
            </w:tcBorders>
            <w:shd w:val="clear" w:color="auto" w:fill="C0C0C0"/>
          </w:tcPr>
          <w:p w14:paraId="5CD96532">
            <w:pPr>
              <w:pStyle w:val="103"/>
              <w:rPr>
                <w:kern w:val="2"/>
                <w:szCs w:val="22"/>
              </w:rPr>
            </w:pPr>
            <w:r>
              <w:rPr>
                <w:kern w:val="2"/>
                <w:szCs w:val="22"/>
              </w:rPr>
              <w:t>Data type</w:t>
            </w:r>
          </w:p>
        </w:tc>
        <w:tc>
          <w:tcPr>
            <w:tcW w:w="216" w:type="pct"/>
            <w:tcBorders>
              <w:bottom w:val="single" w:color="auto" w:sz="6" w:space="0"/>
            </w:tcBorders>
            <w:shd w:val="clear" w:color="auto" w:fill="C0C0C0"/>
          </w:tcPr>
          <w:p w14:paraId="154F0F92">
            <w:pPr>
              <w:pStyle w:val="103"/>
              <w:rPr>
                <w:kern w:val="2"/>
                <w:szCs w:val="22"/>
              </w:rPr>
            </w:pPr>
            <w:r>
              <w:rPr>
                <w:kern w:val="2"/>
                <w:szCs w:val="22"/>
              </w:rPr>
              <w:t>P</w:t>
            </w:r>
          </w:p>
        </w:tc>
        <w:tc>
          <w:tcPr>
            <w:tcW w:w="653" w:type="pct"/>
            <w:tcBorders>
              <w:bottom w:val="single" w:color="auto" w:sz="6" w:space="0"/>
            </w:tcBorders>
            <w:shd w:val="clear" w:color="auto" w:fill="C0C0C0"/>
          </w:tcPr>
          <w:p w14:paraId="3C0272B6">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14:paraId="2A6C7FB7">
            <w:pPr>
              <w:pStyle w:val="103"/>
              <w:rPr>
                <w:kern w:val="2"/>
                <w:szCs w:val="22"/>
              </w:rPr>
            </w:pPr>
            <w:r>
              <w:rPr>
                <w:kern w:val="2"/>
                <w:szCs w:val="22"/>
              </w:rPr>
              <w:t>Description</w:t>
            </w:r>
          </w:p>
        </w:tc>
      </w:tr>
      <w:tr w14:paraId="61E66D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14:paraId="244B9CA2">
            <w:pPr>
              <w:pStyle w:val="102"/>
              <w:rPr>
                <w:kern w:val="2"/>
                <w:szCs w:val="22"/>
              </w:rPr>
            </w:pPr>
            <w:r>
              <w:rPr>
                <w:kern w:val="2"/>
                <w:szCs w:val="22"/>
              </w:rPr>
              <w:t>n/a</w:t>
            </w:r>
          </w:p>
        </w:tc>
        <w:tc>
          <w:tcPr>
            <w:tcW w:w="732" w:type="pct"/>
            <w:tcBorders>
              <w:top w:val="single" w:color="auto" w:sz="6" w:space="0"/>
            </w:tcBorders>
          </w:tcPr>
          <w:p w14:paraId="28157805">
            <w:pPr>
              <w:pStyle w:val="102"/>
              <w:rPr>
                <w:kern w:val="2"/>
                <w:szCs w:val="22"/>
              </w:rPr>
            </w:pPr>
          </w:p>
        </w:tc>
        <w:tc>
          <w:tcPr>
            <w:tcW w:w="216" w:type="pct"/>
            <w:tcBorders>
              <w:top w:val="single" w:color="auto" w:sz="6" w:space="0"/>
            </w:tcBorders>
          </w:tcPr>
          <w:p w14:paraId="1B7FD64F">
            <w:pPr>
              <w:pStyle w:val="104"/>
              <w:rPr>
                <w:kern w:val="2"/>
                <w:szCs w:val="22"/>
              </w:rPr>
            </w:pPr>
          </w:p>
        </w:tc>
        <w:tc>
          <w:tcPr>
            <w:tcW w:w="653" w:type="pct"/>
            <w:tcBorders>
              <w:top w:val="single" w:color="auto" w:sz="6" w:space="0"/>
            </w:tcBorders>
          </w:tcPr>
          <w:p w14:paraId="58B3D193">
            <w:pPr>
              <w:pStyle w:val="102"/>
              <w:rPr>
                <w:kern w:val="2"/>
                <w:szCs w:val="22"/>
              </w:rPr>
            </w:pPr>
          </w:p>
        </w:tc>
        <w:tc>
          <w:tcPr>
            <w:tcW w:w="2216" w:type="pct"/>
            <w:tcBorders>
              <w:top w:val="single" w:color="auto" w:sz="6" w:space="0"/>
            </w:tcBorders>
            <w:shd w:val="clear" w:color="auto" w:fill="auto"/>
            <w:vAlign w:val="center"/>
          </w:tcPr>
          <w:p w14:paraId="65B6E087">
            <w:pPr>
              <w:pStyle w:val="102"/>
              <w:rPr>
                <w:kern w:val="2"/>
                <w:szCs w:val="22"/>
              </w:rPr>
            </w:pPr>
          </w:p>
        </w:tc>
      </w:tr>
    </w:tbl>
    <w:p w14:paraId="36E413A8"/>
    <w:p w14:paraId="4E5C08AC">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14:paraId="3DCF05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14:paraId="4A08C7FA">
            <w:pPr>
              <w:pStyle w:val="103"/>
              <w:rPr>
                <w:kern w:val="2"/>
                <w:szCs w:val="22"/>
              </w:rPr>
            </w:pPr>
            <w:r>
              <w:rPr>
                <w:kern w:val="2"/>
                <w:szCs w:val="22"/>
              </w:rPr>
              <w:t>Name</w:t>
            </w:r>
          </w:p>
        </w:tc>
        <w:tc>
          <w:tcPr>
            <w:tcW w:w="966" w:type="pct"/>
            <w:shd w:val="clear" w:color="auto" w:fill="C0C0C0"/>
          </w:tcPr>
          <w:p w14:paraId="09C219C2">
            <w:pPr>
              <w:pStyle w:val="103"/>
              <w:rPr>
                <w:kern w:val="2"/>
                <w:szCs w:val="22"/>
              </w:rPr>
            </w:pPr>
            <w:r>
              <w:rPr>
                <w:kern w:val="2"/>
                <w:szCs w:val="22"/>
              </w:rPr>
              <w:t>Resource name</w:t>
            </w:r>
          </w:p>
        </w:tc>
        <w:tc>
          <w:tcPr>
            <w:tcW w:w="725" w:type="pct"/>
            <w:shd w:val="clear" w:color="auto" w:fill="C0C0C0"/>
          </w:tcPr>
          <w:p w14:paraId="0E8E32E2">
            <w:pPr>
              <w:pStyle w:val="103"/>
              <w:rPr>
                <w:kern w:val="2"/>
                <w:szCs w:val="22"/>
              </w:rPr>
            </w:pPr>
            <w:r>
              <w:rPr>
                <w:kern w:val="2"/>
                <w:szCs w:val="22"/>
              </w:rPr>
              <w:t>HTTP method or custom operation</w:t>
            </w:r>
          </w:p>
        </w:tc>
        <w:tc>
          <w:tcPr>
            <w:tcW w:w="815" w:type="pct"/>
            <w:shd w:val="clear" w:color="auto" w:fill="C0C0C0"/>
          </w:tcPr>
          <w:p w14:paraId="013E2947">
            <w:pPr>
              <w:pStyle w:val="103"/>
              <w:rPr>
                <w:kern w:val="2"/>
                <w:szCs w:val="22"/>
              </w:rPr>
            </w:pPr>
            <w:r>
              <w:rPr>
                <w:kern w:val="2"/>
                <w:szCs w:val="22"/>
              </w:rPr>
              <w:t>Link parameter(s)</w:t>
            </w:r>
          </w:p>
        </w:tc>
        <w:tc>
          <w:tcPr>
            <w:tcW w:w="1949" w:type="pct"/>
            <w:shd w:val="clear" w:color="auto" w:fill="C0C0C0"/>
            <w:vAlign w:val="center"/>
          </w:tcPr>
          <w:p w14:paraId="331F6E99">
            <w:pPr>
              <w:pStyle w:val="103"/>
              <w:rPr>
                <w:kern w:val="2"/>
                <w:szCs w:val="22"/>
              </w:rPr>
            </w:pPr>
            <w:r>
              <w:rPr>
                <w:kern w:val="2"/>
                <w:szCs w:val="22"/>
              </w:rPr>
              <w:t>Description</w:t>
            </w:r>
          </w:p>
        </w:tc>
      </w:tr>
      <w:tr w14:paraId="30DB6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14:paraId="1F498368">
            <w:pPr>
              <w:pStyle w:val="102"/>
              <w:rPr>
                <w:kern w:val="2"/>
                <w:szCs w:val="22"/>
              </w:rPr>
            </w:pPr>
            <w:r>
              <w:rPr>
                <w:kern w:val="2"/>
                <w:szCs w:val="22"/>
              </w:rPr>
              <w:t>n/a</w:t>
            </w:r>
          </w:p>
        </w:tc>
        <w:tc>
          <w:tcPr>
            <w:tcW w:w="966" w:type="pct"/>
          </w:tcPr>
          <w:p w14:paraId="4FA78A03">
            <w:pPr>
              <w:pStyle w:val="102"/>
              <w:rPr>
                <w:kern w:val="2"/>
                <w:szCs w:val="22"/>
              </w:rPr>
            </w:pPr>
          </w:p>
        </w:tc>
        <w:tc>
          <w:tcPr>
            <w:tcW w:w="725" w:type="pct"/>
          </w:tcPr>
          <w:p w14:paraId="1B3BF2BA">
            <w:pPr>
              <w:pStyle w:val="102"/>
              <w:jc w:val="center"/>
              <w:rPr>
                <w:kern w:val="2"/>
                <w:szCs w:val="22"/>
              </w:rPr>
            </w:pPr>
          </w:p>
        </w:tc>
        <w:tc>
          <w:tcPr>
            <w:tcW w:w="815" w:type="pct"/>
          </w:tcPr>
          <w:p w14:paraId="31F0EB4A">
            <w:pPr>
              <w:pStyle w:val="102"/>
              <w:rPr>
                <w:kern w:val="2"/>
                <w:szCs w:val="22"/>
              </w:rPr>
            </w:pPr>
          </w:p>
        </w:tc>
        <w:tc>
          <w:tcPr>
            <w:tcW w:w="1949" w:type="pct"/>
            <w:shd w:val="clear" w:color="auto" w:fill="auto"/>
            <w:vAlign w:val="center"/>
          </w:tcPr>
          <w:p w14:paraId="180A5F17">
            <w:pPr>
              <w:pStyle w:val="102"/>
              <w:rPr>
                <w:kern w:val="2"/>
                <w:szCs w:val="22"/>
              </w:rPr>
            </w:pPr>
          </w:p>
        </w:tc>
      </w:tr>
    </w:tbl>
    <w:p w14:paraId="172D7CDE">
      <w:pPr>
        <w:rPr>
          <w:lang w:eastAsia="zh-CN"/>
        </w:rPr>
      </w:pPr>
    </w:p>
    <w:p w14:paraId="0E5C52CB">
      <w:pPr>
        <w:pStyle w:val="5"/>
      </w:pPr>
      <w:bookmarkStart w:id="780" w:name="_Toc97197141"/>
      <w:bookmarkStart w:id="781" w:name="_Toc83768360"/>
      <w:bookmarkStart w:id="782" w:name="_Toc162005535"/>
      <w:bookmarkStart w:id="783" w:name="_Toc93878959"/>
      <w:bookmarkStart w:id="784" w:name="_Toc96996735"/>
      <w:r>
        <w:rPr>
          <w:lang w:eastAsia="zh-CN"/>
        </w:rPr>
        <w:t>8</w:t>
      </w:r>
      <w:r>
        <w:t>.1.3</w:t>
      </w:r>
      <w:r>
        <w:tab/>
      </w:r>
      <w:r>
        <w:t>Custom Operations without associated resources</w:t>
      </w:r>
      <w:bookmarkEnd w:id="780"/>
      <w:bookmarkEnd w:id="781"/>
      <w:bookmarkEnd w:id="782"/>
      <w:bookmarkEnd w:id="783"/>
      <w:bookmarkEnd w:id="784"/>
    </w:p>
    <w:p w14:paraId="5210B929">
      <w:r>
        <w:rPr>
          <w:lang w:eastAsia="zh-CN"/>
        </w:rPr>
        <w:t>None.</w:t>
      </w:r>
    </w:p>
    <w:p w14:paraId="7165BBB8">
      <w:pPr>
        <w:pStyle w:val="5"/>
      </w:pPr>
      <w:bookmarkStart w:id="785" w:name="_Toc96996736"/>
      <w:bookmarkStart w:id="786" w:name="_Toc93878960"/>
      <w:bookmarkStart w:id="787" w:name="_Toc97197142"/>
      <w:bookmarkStart w:id="788" w:name="_Toc162005536"/>
      <w:bookmarkStart w:id="789" w:name="_Toc83768361"/>
      <w:r>
        <w:rPr>
          <w:lang w:eastAsia="zh-CN"/>
        </w:rPr>
        <w:t>8</w:t>
      </w:r>
      <w:r>
        <w:t>.1.4</w:t>
      </w:r>
      <w:r>
        <w:tab/>
      </w:r>
      <w:r>
        <w:t>Notifications</w:t>
      </w:r>
      <w:bookmarkEnd w:id="785"/>
      <w:bookmarkEnd w:id="786"/>
      <w:bookmarkEnd w:id="787"/>
      <w:bookmarkEnd w:id="788"/>
      <w:bookmarkEnd w:id="789"/>
    </w:p>
    <w:p w14:paraId="15D492E2">
      <w:r>
        <w:rPr>
          <w:lang w:eastAsia="zh-CN"/>
        </w:rPr>
        <w:t>None.</w:t>
      </w:r>
    </w:p>
    <w:p w14:paraId="211B4CD4">
      <w:pPr>
        <w:pStyle w:val="5"/>
      </w:pPr>
      <w:bookmarkStart w:id="790" w:name="_Toc96996737"/>
      <w:bookmarkStart w:id="791" w:name="_Toc93878961"/>
      <w:bookmarkStart w:id="792" w:name="_Toc83768362"/>
      <w:bookmarkStart w:id="793" w:name="_Toc97197143"/>
      <w:bookmarkStart w:id="794" w:name="_Toc162005537"/>
      <w:r>
        <w:rPr>
          <w:lang w:eastAsia="zh-CN"/>
        </w:rPr>
        <w:t>8</w:t>
      </w:r>
      <w:r>
        <w:t>.1.5</w:t>
      </w:r>
      <w:r>
        <w:tab/>
      </w:r>
      <w:r>
        <w:t>Data Model</w:t>
      </w:r>
      <w:bookmarkEnd w:id="790"/>
      <w:bookmarkEnd w:id="791"/>
      <w:bookmarkEnd w:id="792"/>
      <w:bookmarkEnd w:id="793"/>
      <w:bookmarkEnd w:id="794"/>
    </w:p>
    <w:p w14:paraId="2C5F2FDF">
      <w:pPr>
        <w:pStyle w:val="6"/>
        <w:rPr>
          <w:lang w:eastAsia="zh-CN"/>
        </w:rPr>
      </w:pPr>
      <w:bookmarkStart w:id="795" w:name="_Toc93878962"/>
      <w:bookmarkStart w:id="796" w:name="_Toc81332272"/>
      <w:bookmarkStart w:id="797" w:name="_Toc96996738"/>
      <w:bookmarkStart w:id="798" w:name="_Toc162005538"/>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14:paraId="3A0FE991">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A2169F1">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4C45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5104957">
            <w:pPr>
              <w:pStyle w:val="103"/>
              <w:rPr>
                <w:kern w:val="2"/>
                <w:szCs w:val="22"/>
              </w:rPr>
            </w:pPr>
            <w:r>
              <w:rPr>
                <w:kern w:val="2"/>
                <w:szCs w:val="22"/>
              </w:rPr>
              <w:t>Data type</w:t>
            </w:r>
          </w:p>
        </w:tc>
        <w:tc>
          <w:tcPr>
            <w:tcW w:w="1297" w:type="dxa"/>
            <w:shd w:val="clear" w:color="auto" w:fill="C0C0C0"/>
          </w:tcPr>
          <w:p w14:paraId="0121ED2E">
            <w:pPr>
              <w:pStyle w:val="103"/>
              <w:rPr>
                <w:kern w:val="2"/>
                <w:szCs w:val="22"/>
              </w:rPr>
            </w:pPr>
            <w:r>
              <w:rPr>
                <w:kern w:val="2"/>
                <w:szCs w:val="22"/>
              </w:rPr>
              <w:t>Section defined</w:t>
            </w:r>
          </w:p>
        </w:tc>
        <w:tc>
          <w:tcPr>
            <w:tcW w:w="2887" w:type="dxa"/>
            <w:shd w:val="clear" w:color="auto" w:fill="C0C0C0"/>
          </w:tcPr>
          <w:p w14:paraId="7B245927">
            <w:pPr>
              <w:pStyle w:val="103"/>
              <w:rPr>
                <w:kern w:val="2"/>
                <w:szCs w:val="22"/>
              </w:rPr>
            </w:pPr>
            <w:r>
              <w:rPr>
                <w:kern w:val="2"/>
                <w:szCs w:val="22"/>
              </w:rPr>
              <w:t>Description</w:t>
            </w:r>
          </w:p>
        </w:tc>
        <w:tc>
          <w:tcPr>
            <w:tcW w:w="2725" w:type="dxa"/>
            <w:shd w:val="clear" w:color="auto" w:fill="C0C0C0"/>
          </w:tcPr>
          <w:p w14:paraId="1DD1EC7E">
            <w:pPr>
              <w:pStyle w:val="103"/>
              <w:rPr>
                <w:kern w:val="2"/>
                <w:szCs w:val="22"/>
              </w:rPr>
            </w:pPr>
            <w:r>
              <w:rPr>
                <w:kern w:val="2"/>
                <w:szCs w:val="22"/>
              </w:rPr>
              <w:t>Applicability</w:t>
            </w:r>
          </w:p>
        </w:tc>
      </w:tr>
      <w:tr w14:paraId="0AE988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7DACCE3">
            <w:pPr>
              <w:pStyle w:val="102"/>
              <w:rPr>
                <w:kern w:val="2"/>
                <w:szCs w:val="22"/>
              </w:rPr>
            </w:pPr>
            <w:r>
              <w:rPr>
                <w:kern w:val="2"/>
                <w:szCs w:val="22"/>
              </w:rPr>
              <w:t>ASRegistration</w:t>
            </w:r>
          </w:p>
        </w:tc>
        <w:tc>
          <w:tcPr>
            <w:tcW w:w="1297" w:type="dxa"/>
          </w:tcPr>
          <w:p w14:paraId="7E94CAAC">
            <w:pPr>
              <w:pStyle w:val="102"/>
              <w:rPr>
                <w:kern w:val="2"/>
                <w:szCs w:val="22"/>
              </w:rPr>
            </w:pPr>
            <w:r>
              <w:rPr>
                <w:kern w:val="2"/>
                <w:szCs w:val="22"/>
              </w:rPr>
              <w:t>8.1.5.2.2</w:t>
            </w:r>
          </w:p>
        </w:tc>
        <w:tc>
          <w:tcPr>
            <w:tcW w:w="2887" w:type="dxa"/>
          </w:tcPr>
          <w:p w14:paraId="7C901E9F">
            <w:pPr>
              <w:pStyle w:val="102"/>
              <w:rPr>
                <w:kern w:val="2"/>
                <w:szCs w:val="22"/>
              </w:rPr>
            </w:pPr>
            <w:r>
              <w:rPr>
                <w:kern w:val="2"/>
                <w:szCs w:val="22"/>
              </w:rPr>
              <w:t>The AS registration request information.</w:t>
            </w:r>
          </w:p>
        </w:tc>
        <w:tc>
          <w:tcPr>
            <w:tcW w:w="2725" w:type="dxa"/>
          </w:tcPr>
          <w:p w14:paraId="43EEE880">
            <w:pPr>
              <w:pStyle w:val="102"/>
              <w:rPr>
                <w:kern w:val="2"/>
                <w:szCs w:val="22"/>
              </w:rPr>
            </w:pPr>
          </w:p>
        </w:tc>
      </w:tr>
      <w:tr w14:paraId="3F7B98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10B9317">
            <w:pPr>
              <w:pStyle w:val="102"/>
              <w:rPr>
                <w:kern w:val="2"/>
                <w:szCs w:val="22"/>
              </w:rPr>
            </w:pPr>
            <w:r>
              <w:rPr>
                <w:kern w:val="2"/>
                <w:szCs w:val="22"/>
              </w:rPr>
              <w:t>ASRegistrationAck</w:t>
            </w:r>
          </w:p>
        </w:tc>
        <w:tc>
          <w:tcPr>
            <w:tcW w:w="1297" w:type="dxa"/>
          </w:tcPr>
          <w:p w14:paraId="45162CDD">
            <w:pPr>
              <w:pStyle w:val="102"/>
              <w:rPr>
                <w:kern w:val="2"/>
                <w:szCs w:val="22"/>
              </w:rPr>
            </w:pPr>
            <w:r>
              <w:rPr>
                <w:kern w:val="2"/>
                <w:szCs w:val="22"/>
              </w:rPr>
              <w:t>8.1.5.2.3</w:t>
            </w:r>
          </w:p>
        </w:tc>
        <w:tc>
          <w:tcPr>
            <w:tcW w:w="2887" w:type="dxa"/>
          </w:tcPr>
          <w:p w14:paraId="541CC19A">
            <w:pPr>
              <w:pStyle w:val="102"/>
              <w:rPr>
                <w:kern w:val="2"/>
                <w:szCs w:val="22"/>
              </w:rPr>
            </w:pPr>
            <w:r>
              <w:rPr>
                <w:kern w:val="2"/>
                <w:szCs w:val="22"/>
              </w:rPr>
              <w:t>The AS registration response information.</w:t>
            </w:r>
          </w:p>
        </w:tc>
        <w:tc>
          <w:tcPr>
            <w:tcW w:w="2725" w:type="dxa"/>
          </w:tcPr>
          <w:p w14:paraId="1C3FF97C">
            <w:pPr>
              <w:pStyle w:val="102"/>
              <w:rPr>
                <w:kern w:val="2"/>
                <w:szCs w:val="22"/>
              </w:rPr>
            </w:pPr>
          </w:p>
        </w:tc>
      </w:tr>
      <w:tr w14:paraId="0E3531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04DD0C3">
            <w:pPr>
              <w:pStyle w:val="102"/>
              <w:rPr>
                <w:kern w:val="2"/>
                <w:szCs w:val="22"/>
              </w:rPr>
            </w:pPr>
            <w:r>
              <w:rPr>
                <w:kern w:val="2"/>
                <w:szCs w:val="22"/>
              </w:rPr>
              <w:t>ASProfile</w:t>
            </w:r>
          </w:p>
        </w:tc>
        <w:tc>
          <w:tcPr>
            <w:tcW w:w="1297" w:type="dxa"/>
          </w:tcPr>
          <w:p w14:paraId="0FF025B3">
            <w:pPr>
              <w:pStyle w:val="102"/>
              <w:rPr>
                <w:kern w:val="2"/>
                <w:szCs w:val="22"/>
              </w:rPr>
            </w:pPr>
            <w:r>
              <w:rPr>
                <w:kern w:val="2"/>
                <w:szCs w:val="22"/>
              </w:rPr>
              <w:t>8.1.5.2.4</w:t>
            </w:r>
          </w:p>
        </w:tc>
        <w:tc>
          <w:tcPr>
            <w:tcW w:w="2887" w:type="dxa"/>
          </w:tcPr>
          <w:p w14:paraId="3B3C43CA">
            <w:pPr>
              <w:pStyle w:val="102"/>
              <w:rPr>
                <w:kern w:val="2"/>
                <w:szCs w:val="22"/>
              </w:rPr>
            </w:pPr>
            <w:r>
              <w:rPr>
                <w:kern w:val="2"/>
                <w:szCs w:val="22"/>
              </w:rPr>
              <w:t>The profile information related to the AS in the ASRegistration data type.</w:t>
            </w:r>
          </w:p>
        </w:tc>
        <w:tc>
          <w:tcPr>
            <w:tcW w:w="2725" w:type="dxa"/>
          </w:tcPr>
          <w:p w14:paraId="78534EFF">
            <w:pPr>
              <w:pStyle w:val="102"/>
              <w:rPr>
                <w:kern w:val="2"/>
                <w:szCs w:val="22"/>
              </w:rPr>
            </w:pPr>
          </w:p>
        </w:tc>
      </w:tr>
    </w:tbl>
    <w:p w14:paraId="0A189141">
      <w:pPr>
        <w:rPr>
          <w:lang w:eastAsia="zh-CN"/>
        </w:rPr>
      </w:pPr>
    </w:p>
    <w:p w14:paraId="48270C2F">
      <w:r>
        <w:t>Table 8.1.5.1-2 specifies data types re-used by the MSGS_ASRegistration API service.</w:t>
      </w:r>
    </w:p>
    <w:p w14:paraId="3FD33C88">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70ED0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77F3EEEA">
            <w:pPr>
              <w:pStyle w:val="103"/>
              <w:rPr>
                <w:kern w:val="2"/>
                <w:szCs w:val="22"/>
              </w:rPr>
            </w:pPr>
            <w:r>
              <w:rPr>
                <w:kern w:val="2"/>
                <w:szCs w:val="22"/>
              </w:rPr>
              <w:t>Data type</w:t>
            </w:r>
          </w:p>
        </w:tc>
        <w:tc>
          <w:tcPr>
            <w:tcW w:w="1770" w:type="dxa"/>
            <w:shd w:val="clear" w:color="auto" w:fill="C0C0C0"/>
          </w:tcPr>
          <w:p w14:paraId="62717F67">
            <w:pPr>
              <w:pStyle w:val="103"/>
              <w:rPr>
                <w:kern w:val="2"/>
                <w:szCs w:val="22"/>
              </w:rPr>
            </w:pPr>
            <w:r>
              <w:rPr>
                <w:kern w:val="2"/>
                <w:szCs w:val="22"/>
              </w:rPr>
              <w:t>Reference</w:t>
            </w:r>
          </w:p>
        </w:tc>
        <w:tc>
          <w:tcPr>
            <w:tcW w:w="2802" w:type="dxa"/>
            <w:shd w:val="clear" w:color="auto" w:fill="C0C0C0"/>
          </w:tcPr>
          <w:p w14:paraId="495CF1EA">
            <w:pPr>
              <w:pStyle w:val="103"/>
              <w:rPr>
                <w:kern w:val="2"/>
                <w:szCs w:val="22"/>
              </w:rPr>
            </w:pPr>
            <w:r>
              <w:rPr>
                <w:kern w:val="2"/>
                <w:szCs w:val="22"/>
              </w:rPr>
              <w:t>Comments</w:t>
            </w:r>
          </w:p>
        </w:tc>
        <w:tc>
          <w:tcPr>
            <w:tcW w:w="2567" w:type="dxa"/>
            <w:shd w:val="clear" w:color="auto" w:fill="C0C0C0"/>
          </w:tcPr>
          <w:p w14:paraId="262D8B14">
            <w:pPr>
              <w:pStyle w:val="103"/>
              <w:rPr>
                <w:kern w:val="2"/>
                <w:szCs w:val="22"/>
              </w:rPr>
            </w:pPr>
            <w:r>
              <w:rPr>
                <w:kern w:val="2"/>
                <w:szCs w:val="22"/>
              </w:rPr>
              <w:t>Applicability</w:t>
            </w:r>
          </w:p>
        </w:tc>
      </w:tr>
      <w:tr w14:paraId="04979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96283DD">
            <w:pPr>
              <w:pStyle w:val="102"/>
              <w:rPr>
                <w:kern w:val="2"/>
                <w:szCs w:val="22"/>
              </w:rPr>
            </w:pPr>
            <w:r>
              <w:rPr>
                <w:kern w:val="2"/>
                <w:szCs w:val="22"/>
              </w:rPr>
              <w:t>ProblemDetails</w:t>
            </w:r>
          </w:p>
        </w:tc>
        <w:tc>
          <w:tcPr>
            <w:tcW w:w="1770" w:type="dxa"/>
          </w:tcPr>
          <w:p w14:paraId="4C24249F">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6B70056">
            <w:pPr>
              <w:pStyle w:val="102"/>
              <w:rPr>
                <w:kern w:val="2"/>
                <w:szCs w:val="22"/>
              </w:rPr>
            </w:pPr>
          </w:p>
        </w:tc>
        <w:tc>
          <w:tcPr>
            <w:tcW w:w="2567" w:type="dxa"/>
          </w:tcPr>
          <w:p w14:paraId="0C391CC1">
            <w:pPr>
              <w:pStyle w:val="102"/>
              <w:rPr>
                <w:kern w:val="2"/>
                <w:szCs w:val="22"/>
              </w:rPr>
            </w:pPr>
          </w:p>
        </w:tc>
      </w:tr>
      <w:tr w14:paraId="1AFC2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E8CC5A2">
            <w:pPr>
              <w:pStyle w:val="102"/>
              <w:rPr>
                <w:kern w:val="2"/>
                <w:szCs w:val="22"/>
                <w:lang w:eastAsia="zh-CN"/>
              </w:rPr>
            </w:pPr>
            <w:r>
              <w:rPr>
                <w:kern w:val="2"/>
                <w:szCs w:val="22"/>
                <w:lang w:eastAsia="zh-CN"/>
              </w:rPr>
              <w:t>Uri</w:t>
            </w:r>
          </w:p>
        </w:tc>
        <w:tc>
          <w:tcPr>
            <w:tcW w:w="1770" w:type="dxa"/>
          </w:tcPr>
          <w:p w14:paraId="62F16095">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44A3999C">
            <w:pPr>
              <w:pStyle w:val="102"/>
              <w:rPr>
                <w:kern w:val="2"/>
                <w:szCs w:val="22"/>
              </w:rPr>
            </w:pPr>
          </w:p>
        </w:tc>
        <w:tc>
          <w:tcPr>
            <w:tcW w:w="2567" w:type="dxa"/>
          </w:tcPr>
          <w:p w14:paraId="7451E2E0">
            <w:pPr>
              <w:pStyle w:val="102"/>
              <w:rPr>
                <w:kern w:val="2"/>
                <w:szCs w:val="22"/>
              </w:rPr>
            </w:pPr>
          </w:p>
        </w:tc>
      </w:tr>
    </w:tbl>
    <w:p w14:paraId="2BA79EC6">
      <w:pPr>
        <w:rPr>
          <w:lang w:eastAsia="zh-CN"/>
        </w:rPr>
      </w:pPr>
    </w:p>
    <w:p w14:paraId="4C62B669">
      <w:pPr>
        <w:pStyle w:val="6"/>
        <w:rPr>
          <w:lang w:eastAsia="zh-CN"/>
        </w:rPr>
      </w:pPr>
      <w:bookmarkStart w:id="800" w:name="_Toc96996739"/>
      <w:bookmarkStart w:id="801" w:name="_Toc93878963"/>
      <w:bookmarkStart w:id="802" w:name="_Toc97197145"/>
      <w:bookmarkStart w:id="803" w:name="_Toc162005539"/>
      <w:bookmarkStart w:id="804" w:name="_Toc81332273"/>
      <w:r>
        <w:rPr>
          <w:lang w:eastAsia="zh-CN"/>
        </w:rPr>
        <w:t>8.1.5.2</w:t>
      </w:r>
      <w:r>
        <w:rPr>
          <w:lang w:eastAsia="zh-CN"/>
        </w:rPr>
        <w:tab/>
      </w:r>
      <w:r>
        <w:rPr>
          <w:lang w:eastAsia="zh-CN"/>
        </w:rPr>
        <w:t>Structured data types</w:t>
      </w:r>
      <w:bookmarkEnd w:id="800"/>
      <w:bookmarkEnd w:id="801"/>
      <w:bookmarkEnd w:id="802"/>
      <w:bookmarkEnd w:id="803"/>
      <w:bookmarkEnd w:id="804"/>
    </w:p>
    <w:p w14:paraId="191AD2E0">
      <w:pPr>
        <w:pStyle w:val="7"/>
        <w:rPr>
          <w:lang w:eastAsia="zh-CN"/>
        </w:rPr>
      </w:pPr>
      <w:bookmarkStart w:id="805" w:name="_Toc162005540"/>
      <w:bookmarkStart w:id="806" w:name="_Toc97197146"/>
      <w:bookmarkStart w:id="807" w:name="_Toc93878964"/>
      <w:bookmarkStart w:id="808" w:name="_Toc96996740"/>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14:paraId="13B23E2F">
      <w:pPr>
        <w:pStyle w:val="7"/>
        <w:rPr>
          <w:lang w:eastAsia="zh-CN"/>
        </w:rPr>
      </w:pPr>
      <w:bookmarkStart w:id="810" w:name="_Toc81332275"/>
      <w:bookmarkStart w:id="811" w:name="_Toc96996741"/>
      <w:bookmarkStart w:id="812" w:name="_Toc162005541"/>
      <w:bookmarkStart w:id="813" w:name="_Toc93878965"/>
      <w:bookmarkStart w:id="814" w:name="_Toc97197147"/>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73598937">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75533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7095C5F">
            <w:pPr>
              <w:pStyle w:val="103"/>
              <w:rPr>
                <w:kern w:val="2"/>
                <w:szCs w:val="22"/>
              </w:rPr>
            </w:pPr>
            <w:r>
              <w:rPr>
                <w:kern w:val="2"/>
                <w:szCs w:val="22"/>
              </w:rPr>
              <w:t>Attribute name</w:t>
            </w:r>
          </w:p>
        </w:tc>
        <w:tc>
          <w:tcPr>
            <w:tcW w:w="1006" w:type="dxa"/>
            <w:shd w:val="clear" w:color="auto" w:fill="C0C0C0"/>
          </w:tcPr>
          <w:p w14:paraId="1D935FBF">
            <w:pPr>
              <w:pStyle w:val="103"/>
              <w:rPr>
                <w:kern w:val="2"/>
                <w:szCs w:val="22"/>
              </w:rPr>
            </w:pPr>
            <w:r>
              <w:rPr>
                <w:kern w:val="2"/>
                <w:szCs w:val="22"/>
              </w:rPr>
              <w:t>Data type</w:t>
            </w:r>
          </w:p>
        </w:tc>
        <w:tc>
          <w:tcPr>
            <w:tcW w:w="425" w:type="dxa"/>
            <w:shd w:val="clear" w:color="auto" w:fill="C0C0C0"/>
          </w:tcPr>
          <w:p w14:paraId="23F9EBFF">
            <w:pPr>
              <w:pStyle w:val="103"/>
              <w:rPr>
                <w:kern w:val="2"/>
                <w:szCs w:val="22"/>
              </w:rPr>
            </w:pPr>
            <w:r>
              <w:rPr>
                <w:kern w:val="2"/>
                <w:szCs w:val="22"/>
              </w:rPr>
              <w:t>P</w:t>
            </w:r>
          </w:p>
        </w:tc>
        <w:tc>
          <w:tcPr>
            <w:tcW w:w="1368" w:type="dxa"/>
            <w:shd w:val="clear" w:color="auto" w:fill="C0C0C0"/>
          </w:tcPr>
          <w:p w14:paraId="78A28A06">
            <w:pPr>
              <w:pStyle w:val="103"/>
              <w:rPr>
                <w:kern w:val="2"/>
                <w:szCs w:val="22"/>
              </w:rPr>
            </w:pPr>
            <w:r>
              <w:rPr>
                <w:kern w:val="2"/>
                <w:szCs w:val="22"/>
              </w:rPr>
              <w:t>Cardinality</w:t>
            </w:r>
          </w:p>
        </w:tc>
        <w:tc>
          <w:tcPr>
            <w:tcW w:w="3438" w:type="dxa"/>
            <w:shd w:val="clear" w:color="auto" w:fill="C0C0C0"/>
          </w:tcPr>
          <w:p w14:paraId="4792FCA8">
            <w:pPr>
              <w:pStyle w:val="103"/>
              <w:rPr>
                <w:kern w:val="2"/>
                <w:szCs w:val="22"/>
              </w:rPr>
            </w:pPr>
            <w:r>
              <w:rPr>
                <w:kern w:val="2"/>
                <w:szCs w:val="22"/>
              </w:rPr>
              <w:t>Description</w:t>
            </w:r>
          </w:p>
        </w:tc>
        <w:tc>
          <w:tcPr>
            <w:tcW w:w="1998" w:type="dxa"/>
            <w:shd w:val="clear" w:color="auto" w:fill="C0C0C0"/>
          </w:tcPr>
          <w:p w14:paraId="6E570721">
            <w:pPr>
              <w:pStyle w:val="103"/>
              <w:rPr>
                <w:kern w:val="2"/>
                <w:szCs w:val="22"/>
              </w:rPr>
            </w:pPr>
            <w:r>
              <w:rPr>
                <w:kern w:val="2"/>
                <w:szCs w:val="22"/>
              </w:rPr>
              <w:t>Applicability</w:t>
            </w:r>
          </w:p>
        </w:tc>
      </w:tr>
      <w:tr w14:paraId="02C34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DAC9AA">
            <w:pPr>
              <w:pStyle w:val="102"/>
              <w:rPr>
                <w:kern w:val="2"/>
                <w:szCs w:val="22"/>
                <w:lang w:eastAsia="zh-CN"/>
              </w:rPr>
            </w:pPr>
            <w:r>
              <w:rPr>
                <w:kern w:val="2"/>
                <w:szCs w:val="22"/>
              </w:rPr>
              <w:t>asSvcId</w:t>
            </w:r>
          </w:p>
        </w:tc>
        <w:tc>
          <w:tcPr>
            <w:tcW w:w="1006" w:type="dxa"/>
          </w:tcPr>
          <w:p w14:paraId="5433CE27">
            <w:pPr>
              <w:pStyle w:val="102"/>
              <w:rPr>
                <w:kern w:val="2"/>
                <w:szCs w:val="22"/>
              </w:rPr>
            </w:pPr>
            <w:r>
              <w:rPr>
                <w:kern w:val="2"/>
                <w:szCs w:val="22"/>
              </w:rPr>
              <w:t>string</w:t>
            </w:r>
          </w:p>
        </w:tc>
        <w:tc>
          <w:tcPr>
            <w:tcW w:w="425" w:type="dxa"/>
          </w:tcPr>
          <w:p w14:paraId="274F30D2">
            <w:pPr>
              <w:pStyle w:val="104"/>
              <w:rPr>
                <w:kern w:val="2"/>
                <w:szCs w:val="22"/>
              </w:rPr>
            </w:pPr>
            <w:r>
              <w:rPr>
                <w:kern w:val="2"/>
                <w:szCs w:val="22"/>
              </w:rPr>
              <w:t>M</w:t>
            </w:r>
          </w:p>
        </w:tc>
        <w:tc>
          <w:tcPr>
            <w:tcW w:w="1368" w:type="dxa"/>
          </w:tcPr>
          <w:p w14:paraId="3BD3F999">
            <w:pPr>
              <w:pStyle w:val="102"/>
              <w:rPr>
                <w:kern w:val="2"/>
                <w:szCs w:val="22"/>
              </w:rPr>
            </w:pPr>
            <w:r>
              <w:rPr>
                <w:kern w:val="2"/>
                <w:szCs w:val="22"/>
              </w:rPr>
              <w:t>1</w:t>
            </w:r>
          </w:p>
        </w:tc>
        <w:tc>
          <w:tcPr>
            <w:tcW w:w="3438" w:type="dxa"/>
          </w:tcPr>
          <w:p w14:paraId="59EFC192">
            <w:pPr>
              <w:pStyle w:val="102"/>
              <w:rPr>
                <w:kern w:val="2"/>
                <w:szCs w:val="22"/>
              </w:rPr>
            </w:pPr>
            <w:r>
              <w:rPr>
                <w:kern w:val="2"/>
                <w:szCs w:val="22"/>
              </w:rPr>
              <w:t>The MSGin5G identifier of the Application Server.</w:t>
            </w:r>
          </w:p>
        </w:tc>
        <w:tc>
          <w:tcPr>
            <w:tcW w:w="1998" w:type="dxa"/>
          </w:tcPr>
          <w:p w14:paraId="1297D97D">
            <w:pPr>
              <w:pStyle w:val="102"/>
              <w:rPr>
                <w:kern w:val="2"/>
                <w:szCs w:val="22"/>
              </w:rPr>
            </w:pPr>
          </w:p>
        </w:tc>
      </w:tr>
      <w:tr w14:paraId="1AE51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412452">
            <w:pPr>
              <w:pStyle w:val="102"/>
              <w:rPr>
                <w:kern w:val="2"/>
                <w:szCs w:val="22"/>
              </w:rPr>
            </w:pPr>
            <w:r>
              <w:rPr>
                <w:kern w:val="2"/>
                <w:szCs w:val="22"/>
                <w:lang w:eastAsia="zh-CN"/>
              </w:rPr>
              <w:t>app</w:t>
            </w:r>
            <w:r>
              <w:rPr>
                <w:kern w:val="2"/>
                <w:szCs w:val="22"/>
              </w:rPr>
              <w:t>Id</w:t>
            </w:r>
          </w:p>
        </w:tc>
        <w:tc>
          <w:tcPr>
            <w:tcW w:w="1006" w:type="dxa"/>
          </w:tcPr>
          <w:p w14:paraId="3B9C6B3C">
            <w:pPr>
              <w:pStyle w:val="102"/>
              <w:rPr>
                <w:kern w:val="2"/>
                <w:szCs w:val="22"/>
              </w:rPr>
            </w:pPr>
            <w:r>
              <w:rPr>
                <w:kern w:val="2"/>
                <w:szCs w:val="22"/>
              </w:rPr>
              <w:t>string</w:t>
            </w:r>
          </w:p>
        </w:tc>
        <w:tc>
          <w:tcPr>
            <w:tcW w:w="425" w:type="dxa"/>
          </w:tcPr>
          <w:p w14:paraId="20078AD8">
            <w:pPr>
              <w:pStyle w:val="104"/>
              <w:rPr>
                <w:kern w:val="2"/>
                <w:szCs w:val="22"/>
                <w:lang w:eastAsia="zh-CN"/>
              </w:rPr>
            </w:pPr>
            <w:r>
              <w:rPr>
                <w:rFonts w:hint="eastAsia"/>
                <w:kern w:val="2"/>
                <w:szCs w:val="22"/>
                <w:lang w:eastAsia="zh-CN"/>
              </w:rPr>
              <w:t>O</w:t>
            </w:r>
          </w:p>
        </w:tc>
        <w:tc>
          <w:tcPr>
            <w:tcW w:w="1368" w:type="dxa"/>
          </w:tcPr>
          <w:p w14:paraId="640E385B">
            <w:pPr>
              <w:pStyle w:val="102"/>
              <w:rPr>
                <w:kern w:val="2"/>
                <w:szCs w:val="22"/>
              </w:rPr>
            </w:pPr>
            <w:r>
              <w:rPr>
                <w:kern w:val="2"/>
                <w:szCs w:val="22"/>
              </w:rPr>
              <w:t>0..1</w:t>
            </w:r>
          </w:p>
        </w:tc>
        <w:tc>
          <w:tcPr>
            <w:tcW w:w="3438" w:type="dxa"/>
          </w:tcPr>
          <w:p w14:paraId="3E3A6F29">
            <w:pPr>
              <w:pStyle w:val="102"/>
              <w:rPr>
                <w:kern w:val="2"/>
                <w:szCs w:val="22"/>
              </w:rPr>
            </w:pPr>
            <w:r>
              <w:rPr>
                <w:kern w:val="2"/>
                <w:szCs w:val="22"/>
              </w:rPr>
              <w:t>The identifier of the application specified by the application provider</w:t>
            </w:r>
          </w:p>
        </w:tc>
        <w:tc>
          <w:tcPr>
            <w:tcW w:w="1998" w:type="dxa"/>
          </w:tcPr>
          <w:p w14:paraId="3E500140">
            <w:pPr>
              <w:pStyle w:val="102"/>
              <w:rPr>
                <w:kern w:val="2"/>
                <w:szCs w:val="22"/>
              </w:rPr>
            </w:pPr>
          </w:p>
        </w:tc>
      </w:tr>
      <w:tr w14:paraId="1A607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120F11">
            <w:pPr>
              <w:pStyle w:val="102"/>
              <w:rPr>
                <w:kern w:val="2"/>
                <w:szCs w:val="22"/>
              </w:rPr>
            </w:pPr>
            <w:r>
              <w:rPr>
                <w:kern w:val="2"/>
                <w:szCs w:val="22"/>
                <w:lang w:eastAsia="zh-CN"/>
              </w:rPr>
              <w:t>targetUri</w:t>
            </w:r>
          </w:p>
        </w:tc>
        <w:tc>
          <w:tcPr>
            <w:tcW w:w="1006" w:type="dxa"/>
          </w:tcPr>
          <w:p w14:paraId="3B983A92">
            <w:pPr>
              <w:pStyle w:val="102"/>
              <w:rPr>
                <w:kern w:val="2"/>
                <w:szCs w:val="22"/>
                <w:lang w:eastAsia="zh-CN"/>
              </w:rPr>
            </w:pPr>
            <w:r>
              <w:rPr>
                <w:kern w:val="2"/>
                <w:szCs w:val="22"/>
                <w:lang w:eastAsia="zh-CN"/>
              </w:rPr>
              <w:t>Uri</w:t>
            </w:r>
          </w:p>
        </w:tc>
        <w:tc>
          <w:tcPr>
            <w:tcW w:w="425" w:type="dxa"/>
          </w:tcPr>
          <w:p w14:paraId="2E99C81C">
            <w:pPr>
              <w:pStyle w:val="104"/>
              <w:rPr>
                <w:kern w:val="2"/>
                <w:szCs w:val="22"/>
              </w:rPr>
            </w:pPr>
            <w:r>
              <w:rPr>
                <w:kern w:val="2"/>
                <w:szCs w:val="22"/>
              </w:rPr>
              <w:t>O</w:t>
            </w:r>
          </w:p>
        </w:tc>
        <w:tc>
          <w:tcPr>
            <w:tcW w:w="1368" w:type="dxa"/>
          </w:tcPr>
          <w:p w14:paraId="5907089A">
            <w:pPr>
              <w:pStyle w:val="102"/>
              <w:rPr>
                <w:kern w:val="2"/>
                <w:szCs w:val="22"/>
              </w:rPr>
            </w:pPr>
            <w:r>
              <w:rPr>
                <w:kern w:val="2"/>
                <w:szCs w:val="22"/>
              </w:rPr>
              <w:t>0..1</w:t>
            </w:r>
          </w:p>
        </w:tc>
        <w:tc>
          <w:tcPr>
            <w:tcW w:w="3438" w:type="dxa"/>
          </w:tcPr>
          <w:p w14:paraId="3D98310E">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1A980D3C">
            <w:pPr>
              <w:pStyle w:val="102"/>
              <w:rPr>
                <w:kern w:val="2"/>
                <w:szCs w:val="22"/>
              </w:rPr>
            </w:pPr>
          </w:p>
        </w:tc>
      </w:tr>
      <w:tr w14:paraId="2A0206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CE808B">
            <w:pPr>
              <w:pStyle w:val="102"/>
              <w:rPr>
                <w:kern w:val="2"/>
                <w:szCs w:val="22"/>
              </w:rPr>
            </w:pPr>
            <w:r>
              <w:rPr>
                <w:kern w:val="2"/>
                <w:szCs w:val="22"/>
              </w:rPr>
              <w:t>asProf</w:t>
            </w:r>
          </w:p>
        </w:tc>
        <w:tc>
          <w:tcPr>
            <w:tcW w:w="1006" w:type="dxa"/>
          </w:tcPr>
          <w:p w14:paraId="7A1AB6CB">
            <w:pPr>
              <w:pStyle w:val="102"/>
              <w:rPr>
                <w:kern w:val="2"/>
                <w:szCs w:val="22"/>
              </w:rPr>
            </w:pPr>
            <w:r>
              <w:rPr>
                <w:kern w:val="2"/>
                <w:szCs w:val="22"/>
              </w:rPr>
              <w:t>ASProfile</w:t>
            </w:r>
          </w:p>
        </w:tc>
        <w:tc>
          <w:tcPr>
            <w:tcW w:w="425" w:type="dxa"/>
          </w:tcPr>
          <w:p w14:paraId="50E31F62">
            <w:pPr>
              <w:pStyle w:val="104"/>
              <w:rPr>
                <w:kern w:val="2"/>
                <w:szCs w:val="22"/>
              </w:rPr>
            </w:pPr>
            <w:r>
              <w:rPr>
                <w:kern w:val="2"/>
                <w:szCs w:val="22"/>
              </w:rPr>
              <w:t>O</w:t>
            </w:r>
          </w:p>
        </w:tc>
        <w:tc>
          <w:tcPr>
            <w:tcW w:w="1368" w:type="dxa"/>
          </w:tcPr>
          <w:p w14:paraId="7505B56A">
            <w:pPr>
              <w:pStyle w:val="102"/>
              <w:rPr>
                <w:kern w:val="2"/>
                <w:szCs w:val="22"/>
              </w:rPr>
            </w:pPr>
            <w:r>
              <w:rPr>
                <w:kern w:val="2"/>
                <w:szCs w:val="22"/>
              </w:rPr>
              <w:t>0..1</w:t>
            </w:r>
          </w:p>
        </w:tc>
        <w:tc>
          <w:tcPr>
            <w:tcW w:w="3438" w:type="dxa"/>
          </w:tcPr>
          <w:p w14:paraId="28F42E4D">
            <w:pPr>
              <w:pStyle w:val="102"/>
              <w:rPr>
                <w:kern w:val="2"/>
                <w:szCs w:val="22"/>
              </w:rPr>
            </w:pPr>
            <w:r>
              <w:rPr>
                <w:kern w:val="2"/>
                <w:szCs w:val="22"/>
              </w:rPr>
              <w:t>The profile information of the AS.</w:t>
            </w:r>
          </w:p>
        </w:tc>
        <w:tc>
          <w:tcPr>
            <w:tcW w:w="1998" w:type="dxa"/>
          </w:tcPr>
          <w:p w14:paraId="6F225E4F">
            <w:pPr>
              <w:pStyle w:val="102"/>
              <w:rPr>
                <w:kern w:val="2"/>
                <w:szCs w:val="22"/>
              </w:rPr>
            </w:pPr>
          </w:p>
        </w:tc>
      </w:tr>
    </w:tbl>
    <w:p w14:paraId="4F3F3A24">
      <w:pPr>
        <w:rPr>
          <w:lang w:eastAsia="zh-CN"/>
        </w:rPr>
      </w:pPr>
    </w:p>
    <w:p w14:paraId="238D2F5F">
      <w:pPr>
        <w:pStyle w:val="7"/>
        <w:rPr>
          <w:lang w:eastAsia="zh-CN"/>
        </w:rPr>
      </w:pPr>
      <w:bookmarkStart w:id="815" w:name="_Toc96996742"/>
      <w:bookmarkStart w:id="816" w:name="_Toc93878966"/>
      <w:bookmarkStart w:id="817" w:name="_Toc162005542"/>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09B00594">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74F8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DB972EA">
            <w:pPr>
              <w:pStyle w:val="103"/>
              <w:rPr>
                <w:kern w:val="2"/>
                <w:szCs w:val="22"/>
              </w:rPr>
            </w:pPr>
            <w:r>
              <w:rPr>
                <w:kern w:val="2"/>
                <w:szCs w:val="22"/>
              </w:rPr>
              <w:t>Attribute name</w:t>
            </w:r>
          </w:p>
        </w:tc>
        <w:tc>
          <w:tcPr>
            <w:tcW w:w="1006" w:type="dxa"/>
            <w:shd w:val="clear" w:color="auto" w:fill="C0C0C0"/>
          </w:tcPr>
          <w:p w14:paraId="4C2D958A">
            <w:pPr>
              <w:pStyle w:val="103"/>
              <w:rPr>
                <w:kern w:val="2"/>
                <w:szCs w:val="22"/>
              </w:rPr>
            </w:pPr>
            <w:r>
              <w:rPr>
                <w:kern w:val="2"/>
                <w:szCs w:val="22"/>
              </w:rPr>
              <w:t>Data type</w:t>
            </w:r>
          </w:p>
        </w:tc>
        <w:tc>
          <w:tcPr>
            <w:tcW w:w="425" w:type="dxa"/>
            <w:shd w:val="clear" w:color="auto" w:fill="C0C0C0"/>
          </w:tcPr>
          <w:p w14:paraId="7946B12C">
            <w:pPr>
              <w:pStyle w:val="103"/>
              <w:rPr>
                <w:kern w:val="2"/>
                <w:szCs w:val="22"/>
              </w:rPr>
            </w:pPr>
            <w:r>
              <w:rPr>
                <w:kern w:val="2"/>
                <w:szCs w:val="22"/>
              </w:rPr>
              <w:t>P</w:t>
            </w:r>
          </w:p>
        </w:tc>
        <w:tc>
          <w:tcPr>
            <w:tcW w:w="1368" w:type="dxa"/>
            <w:shd w:val="clear" w:color="auto" w:fill="C0C0C0"/>
          </w:tcPr>
          <w:p w14:paraId="5FE72ACA">
            <w:pPr>
              <w:pStyle w:val="103"/>
              <w:rPr>
                <w:kern w:val="2"/>
                <w:szCs w:val="22"/>
              </w:rPr>
            </w:pPr>
            <w:r>
              <w:rPr>
                <w:kern w:val="2"/>
                <w:szCs w:val="22"/>
              </w:rPr>
              <w:t>Cardinality</w:t>
            </w:r>
          </w:p>
        </w:tc>
        <w:tc>
          <w:tcPr>
            <w:tcW w:w="3438" w:type="dxa"/>
            <w:shd w:val="clear" w:color="auto" w:fill="C0C0C0"/>
          </w:tcPr>
          <w:p w14:paraId="1857DA18">
            <w:pPr>
              <w:pStyle w:val="103"/>
              <w:rPr>
                <w:kern w:val="2"/>
                <w:szCs w:val="22"/>
              </w:rPr>
            </w:pPr>
            <w:r>
              <w:rPr>
                <w:kern w:val="2"/>
                <w:szCs w:val="22"/>
              </w:rPr>
              <w:t>Description</w:t>
            </w:r>
          </w:p>
        </w:tc>
        <w:tc>
          <w:tcPr>
            <w:tcW w:w="1998" w:type="dxa"/>
            <w:shd w:val="clear" w:color="auto" w:fill="C0C0C0"/>
          </w:tcPr>
          <w:p w14:paraId="50E05BF2">
            <w:pPr>
              <w:pStyle w:val="103"/>
              <w:rPr>
                <w:kern w:val="2"/>
                <w:szCs w:val="22"/>
              </w:rPr>
            </w:pPr>
            <w:r>
              <w:rPr>
                <w:kern w:val="2"/>
                <w:szCs w:val="22"/>
              </w:rPr>
              <w:t>Applicability</w:t>
            </w:r>
          </w:p>
        </w:tc>
      </w:tr>
      <w:tr w14:paraId="6D87AB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633CFD">
            <w:pPr>
              <w:pStyle w:val="102"/>
              <w:rPr>
                <w:kern w:val="2"/>
                <w:szCs w:val="22"/>
                <w:lang w:eastAsia="zh-CN"/>
              </w:rPr>
            </w:pPr>
            <w:r>
              <w:rPr>
                <w:kern w:val="2"/>
                <w:szCs w:val="22"/>
              </w:rPr>
              <w:t>asSvcId</w:t>
            </w:r>
          </w:p>
        </w:tc>
        <w:tc>
          <w:tcPr>
            <w:tcW w:w="1006" w:type="dxa"/>
          </w:tcPr>
          <w:p w14:paraId="1396B408">
            <w:pPr>
              <w:pStyle w:val="102"/>
              <w:rPr>
                <w:kern w:val="2"/>
                <w:szCs w:val="22"/>
              </w:rPr>
            </w:pPr>
            <w:r>
              <w:rPr>
                <w:kern w:val="2"/>
                <w:szCs w:val="22"/>
              </w:rPr>
              <w:t>string</w:t>
            </w:r>
          </w:p>
        </w:tc>
        <w:tc>
          <w:tcPr>
            <w:tcW w:w="425" w:type="dxa"/>
          </w:tcPr>
          <w:p w14:paraId="4745F6E2">
            <w:pPr>
              <w:pStyle w:val="104"/>
              <w:rPr>
                <w:kern w:val="2"/>
                <w:szCs w:val="22"/>
              </w:rPr>
            </w:pPr>
            <w:r>
              <w:rPr>
                <w:kern w:val="2"/>
                <w:szCs w:val="22"/>
              </w:rPr>
              <w:t>M</w:t>
            </w:r>
          </w:p>
        </w:tc>
        <w:tc>
          <w:tcPr>
            <w:tcW w:w="1368" w:type="dxa"/>
          </w:tcPr>
          <w:p w14:paraId="72D62F5F">
            <w:pPr>
              <w:pStyle w:val="102"/>
              <w:rPr>
                <w:kern w:val="2"/>
                <w:szCs w:val="22"/>
              </w:rPr>
            </w:pPr>
            <w:r>
              <w:rPr>
                <w:kern w:val="2"/>
                <w:szCs w:val="22"/>
              </w:rPr>
              <w:t>1</w:t>
            </w:r>
          </w:p>
        </w:tc>
        <w:tc>
          <w:tcPr>
            <w:tcW w:w="3438" w:type="dxa"/>
          </w:tcPr>
          <w:p w14:paraId="13D0CF13">
            <w:pPr>
              <w:pStyle w:val="102"/>
              <w:rPr>
                <w:kern w:val="2"/>
                <w:szCs w:val="22"/>
              </w:rPr>
            </w:pPr>
            <w:r>
              <w:rPr>
                <w:kern w:val="2"/>
                <w:szCs w:val="22"/>
              </w:rPr>
              <w:t>The MSGin5G identifier of the Application Server.</w:t>
            </w:r>
          </w:p>
        </w:tc>
        <w:tc>
          <w:tcPr>
            <w:tcW w:w="1998" w:type="dxa"/>
          </w:tcPr>
          <w:p w14:paraId="7DE6FBB2">
            <w:pPr>
              <w:pStyle w:val="102"/>
              <w:rPr>
                <w:kern w:val="2"/>
                <w:szCs w:val="22"/>
              </w:rPr>
            </w:pPr>
          </w:p>
        </w:tc>
      </w:tr>
      <w:tr w14:paraId="01DC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C218BB">
            <w:pPr>
              <w:pStyle w:val="102"/>
              <w:rPr>
                <w:kern w:val="2"/>
                <w:szCs w:val="22"/>
                <w:lang w:eastAsia="zh-CN"/>
              </w:rPr>
            </w:pPr>
            <w:r>
              <w:rPr>
                <w:kern w:val="2"/>
                <w:szCs w:val="22"/>
                <w:lang w:eastAsia="zh-CN"/>
              </w:rPr>
              <w:t>result</w:t>
            </w:r>
          </w:p>
        </w:tc>
        <w:tc>
          <w:tcPr>
            <w:tcW w:w="1006" w:type="dxa"/>
          </w:tcPr>
          <w:p w14:paraId="5B1BC767">
            <w:pPr>
              <w:pStyle w:val="102"/>
              <w:rPr>
                <w:kern w:val="2"/>
                <w:szCs w:val="22"/>
              </w:rPr>
            </w:pPr>
            <w:r>
              <w:rPr>
                <w:kern w:val="2"/>
                <w:szCs w:val="22"/>
              </w:rPr>
              <w:t>ProblemDetails</w:t>
            </w:r>
          </w:p>
        </w:tc>
        <w:tc>
          <w:tcPr>
            <w:tcW w:w="425" w:type="dxa"/>
          </w:tcPr>
          <w:p w14:paraId="3ECD61FB">
            <w:pPr>
              <w:pStyle w:val="104"/>
              <w:rPr>
                <w:kern w:val="2"/>
                <w:szCs w:val="22"/>
              </w:rPr>
            </w:pPr>
            <w:r>
              <w:rPr>
                <w:kern w:val="2"/>
                <w:szCs w:val="22"/>
              </w:rPr>
              <w:t>M</w:t>
            </w:r>
          </w:p>
        </w:tc>
        <w:tc>
          <w:tcPr>
            <w:tcW w:w="1368" w:type="dxa"/>
          </w:tcPr>
          <w:p w14:paraId="5531963C">
            <w:pPr>
              <w:pStyle w:val="102"/>
              <w:rPr>
                <w:kern w:val="2"/>
                <w:szCs w:val="22"/>
              </w:rPr>
            </w:pPr>
            <w:r>
              <w:rPr>
                <w:kern w:val="2"/>
                <w:szCs w:val="22"/>
              </w:rPr>
              <w:t>1</w:t>
            </w:r>
          </w:p>
        </w:tc>
        <w:tc>
          <w:tcPr>
            <w:tcW w:w="3438" w:type="dxa"/>
          </w:tcPr>
          <w:p w14:paraId="0A00E8B5">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CEDA879">
            <w:pPr>
              <w:pStyle w:val="102"/>
              <w:rPr>
                <w:kern w:val="2"/>
                <w:szCs w:val="22"/>
              </w:rPr>
            </w:pPr>
          </w:p>
        </w:tc>
      </w:tr>
    </w:tbl>
    <w:p w14:paraId="1C18CCE7">
      <w:pPr>
        <w:rPr>
          <w:lang w:eastAsia="zh-CN"/>
        </w:rPr>
      </w:pPr>
    </w:p>
    <w:p w14:paraId="0B439128">
      <w:pPr>
        <w:pStyle w:val="7"/>
        <w:rPr>
          <w:lang w:eastAsia="zh-CN"/>
        </w:rPr>
      </w:pPr>
      <w:bookmarkStart w:id="819" w:name="_Toc81332276"/>
      <w:bookmarkStart w:id="820" w:name="_Toc97197149"/>
      <w:bookmarkStart w:id="821" w:name="_Toc96996743"/>
      <w:bookmarkStart w:id="822" w:name="_Toc162005543"/>
      <w:bookmarkStart w:id="823" w:name="_Toc93878967"/>
      <w:r>
        <w:rPr>
          <w:lang w:eastAsia="zh-CN"/>
        </w:rPr>
        <w:t>8.1.5.2.4</w:t>
      </w:r>
      <w:r>
        <w:rPr>
          <w:lang w:eastAsia="zh-CN"/>
        </w:rPr>
        <w:tab/>
      </w:r>
      <w:r>
        <w:rPr>
          <w:lang w:eastAsia="zh-CN"/>
        </w:rPr>
        <w:t>Type: ASProfile</w:t>
      </w:r>
      <w:bookmarkEnd w:id="819"/>
      <w:bookmarkEnd w:id="820"/>
      <w:bookmarkEnd w:id="821"/>
      <w:bookmarkEnd w:id="822"/>
      <w:bookmarkEnd w:id="823"/>
    </w:p>
    <w:p w14:paraId="4AC4B5A1">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631F6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C3CD051">
            <w:pPr>
              <w:pStyle w:val="103"/>
              <w:rPr>
                <w:kern w:val="2"/>
                <w:szCs w:val="22"/>
              </w:rPr>
            </w:pPr>
            <w:r>
              <w:rPr>
                <w:kern w:val="2"/>
                <w:szCs w:val="22"/>
              </w:rPr>
              <w:t>Attribute name</w:t>
            </w:r>
          </w:p>
        </w:tc>
        <w:tc>
          <w:tcPr>
            <w:tcW w:w="1117" w:type="dxa"/>
            <w:shd w:val="clear" w:color="auto" w:fill="C0C0C0"/>
          </w:tcPr>
          <w:p w14:paraId="413D7135">
            <w:pPr>
              <w:pStyle w:val="103"/>
              <w:rPr>
                <w:kern w:val="2"/>
                <w:szCs w:val="22"/>
              </w:rPr>
            </w:pPr>
            <w:r>
              <w:rPr>
                <w:kern w:val="2"/>
                <w:szCs w:val="22"/>
              </w:rPr>
              <w:t>Data type</w:t>
            </w:r>
          </w:p>
        </w:tc>
        <w:tc>
          <w:tcPr>
            <w:tcW w:w="314" w:type="dxa"/>
            <w:shd w:val="clear" w:color="auto" w:fill="C0C0C0"/>
          </w:tcPr>
          <w:p w14:paraId="5C46BE3D">
            <w:pPr>
              <w:pStyle w:val="103"/>
              <w:rPr>
                <w:kern w:val="2"/>
                <w:szCs w:val="22"/>
              </w:rPr>
            </w:pPr>
            <w:r>
              <w:rPr>
                <w:kern w:val="2"/>
                <w:szCs w:val="22"/>
              </w:rPr>
              <w:t>P</w:t>
            </w:r>
          </w:p>
        </w:tc>
        <w:tc>
          <w:tcPr>
            <w:tcW w:w="1368" w:type="dxa"/>
            <w:shd w:val="clear" w:color="auto" w:fill="C0C0C0"/>
          </w:tcPr>
          <w:p w14:paraId="3DD3F7CB">
            <w:pPr>
              <w:pStyle w:val="103"/>
              <w:rPr>
                <w:kern w:val="2"/>
                <w:szCs w:val="22"/>
              </w:rPr>
            </w:pPr>
            <w:r>
              <w:rPr>
                <w:kern w:val="2"/>
                <w:szCs w:val="22"/>
              </w:rPr>
              <w:t>Cardinality</w:t>
            </w:r>
          </w:p>
        </w:tc>
        <w:tc>
          <w:tcPr>
            <w:tcW w:w="3438" w:type="dxa"/>
            <w:shd w:val="clear" w:color="auto" w:fill="C0C0C0"/>
          </w:tcPr>
          <w:p w14:paraId="73A7DBC4">
            <w:pPr>
              <w:pStyle w:val="103"/>
              <w:rPr>
                <w:kern w:val="2"/>
                <w:szCs w:val="22"/>
              </w:rPr>
            </w:pPr>
            <w:r>
              <w:rPr>
                <w:kern w:val="2"/>
                <w:szCs w:val="22"/>
              </w:rPr>
              <w:t>Description</w:t>
            </w:r>
          </w:p>
        </w:tc>
        <w:tc>
          <w:tcPr>
            <w:tcW w:w="1998" w:type="dxa"/>
            <w:shd w:val="clear" w:color="auto" w:fill="C0C0C0"/>
          </w:tcPr>
          <w:p w14:paraId="4D8AE8AD">
            <w:pPr>
              <w:pStyle w:val="103"/>
              <w:rPr>
                <w:kern w:val="2"/>
                <w:szCs w:val="22"/>
              </w:rPr>
            </w:pPr>
            <w:r>
              <w:rPr>
                <w:kern w:val="2"/>
                <w:szCs w:val="22"/>
              </w:rPr>
              <w:t>Applicability</w:t>
            </w:r>
          </w:p>
        </w:tc>
      </w:tr>
      <w:tr w14:paraId="695D91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273146">
            <w:pPr>
              <w:pStyle w:val="102"/>
              <w:rPr>
                <w:kern w:val="2"/>
                <w:szCs w:val="22"/>
              </w:rPr>
            </w:pPr>
            <w:r>
              <w:rPr>
                <w:kern w:val="2"/>
                <w:szCs w:val="22"/>
              </w:rPr>
              <w:t>appName</w:t>
            </w:r>
          </w:p>
        </w:tc>
        <w:tc>
          <w:tcPr>
            <w:tcW w:w="1117" w:type="dxa"/>
          </w:tcPr>
          <w:p w14:paraId="0D6CF9D4">
            <w:pPr>
              <w:pStyle w:val="102"/>
              <w:rPr>
                <w:kern w:val="2"/>
                <w:szCs w:val="22"/>
              </w:rPr>
            </w:pPr>
            <w:r>
              <w:rPr>
                <w:kern w:val="2"/>
                <w:szCs w:val="22"/>
              </w:rPr>
              <w:t>string</w:t>
            </w:r>
          </w:p>
        </w:tc>
        <w:tc>
          <w:tcPr>
            <w:tcW w:w="314" w:type="dxa"/>
          </w:tcPr>
          <w:p w14:paraId="1D596EC7">
            <w:pPr>
              <w:pStyle w:val="104"/>
              <w:rPr>
                <w:kern w:val="2"/>
                <w:szCs w:val="22"/>
              </w:rPr>
            </w:pPr>
            <w:r>
              <w:rPr>
                <w:kern w:val="2"/>
                <w:szCs w:val="22"/>
              </w:rPr>
              <w:t>O</w:t>
            </w:r>
          </w:p>
        </w:tc>
        <w:tc>
          <w:tcPr>
            <w:tcW w:w="1368" w:type="dxa"/>
          </w:tcPr>
          <w:p w14:paraId="1BCBDF70">
            <w:pPr>
              <w:pStyle w:val="102"/>
              <w:rPr>
                <w:kern w:val="2"/>
                <w:szCs w:val="22"/>
              </w:rPr>
            </w:pPr>
            <w:r>
              <w:rPr>
                <w:kern w:val="2"/>
                <w:szCs w:val="22"/>
              </w:rPr>
              <w:t>1</w:t>
            </w:r>
          </w:p>
        </w:tc>
        <w:tc>
          <w:tcPr>
            <w:tcW w:w="3438" w:type="dxa"/>
          </w:tcPr>
          <w:p w14:paraId="6710981A">
            <w:pPr>
              <w:pStyle w:val="102"/>
              <w:rPr>
                <w:kern w:val="2"/>
                <w:szCs w:val="22"/>
              </w:rPr>
            </w:pPr>
            <w:r>
              <w:rPr>
                <w:kern w:val="2"/>
                <w:szCs w:val="22"/>
              </w:rPr>
              <w:t>The name of the Application Server</w:t>
            </w:r>
          </w:p>
        </w:tc>
        <w:tc>
          <w:tcPr>
            <w:tcW w:w="1998" w:type="dxa"/>
          </w:tcPr>
          <w:p w14:paraId="5124895C">
            <w:pPr>
              <w:pStyle w:val="102"/>
              <w:rPr>
                <w:kern w:val="2"/>
                <w:szCs w:val="22"/>
              </w:rPr>
            </w:pPr>
          </w:p>
        </w:tc>
      </w:tr>
      <w:tr w14:paraId="7189A8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CCB64">
            <w:pPr>
              <w:pStyle w:val="102"/>
              <w:rPr>
                <w:kern w:val="2"/>
                <w:szCs w:val="22"/>
                <w:lang w:eastAsia="zh-CN"/>
              </w:rPr>
            </w:pPr>
            <w:r>
              <w:rPr>
                <w:kern w:val="2"/>
                <w:szCs w:val="22"/>
              </w:rPr>
              <w:t>appProvider</w:t>
            </w:r>
            <w:r>
              <w:rPr>
                <w:kern w:val="2"/>
                <w:szCs w:val="22"/>
                <w:lang w:eastAsia="zh-CN"/>
              </w:rPr>
              <w:t>s</w:t>
            </w:r>
          </w:p>
        </w:tc>
        <w:tc>
          <w:tcPr>
            <w:tcW w:w="1117" w:type="dxa"/>
          </w:tcPr>
          <w:p w14:paraId="28E35560">
            <w:pPr>
              <w:pStyle w:val="102"/>
              <w:rPr>
                <w:kern w:val="2"/>
                <w:szCs w:val="22"/>
              </w:rPr>
            </w:pPr>
            <w:r>
              <w:rPr>
                <w:kern w:val="2"/>
                <w:szCs w:val="22"/>
              </w:rPr>
              <w:t>array(string)</w:t>
            </w:r>
          </w:p>
        </w:tc>
        <w:tc>
          <w:tcPr>
            <w:tcW w:w="314" w:type="dxa"/>
          </w:tcPr>
          <w:p w14:paraId="607C47E1">
            <w:pPr>
              <w:pStyle w:val="104"/>
              <w:rPr>
                <w:kern w:val="2"/>
                <w:szCs w:val="22"/>
              </w:rPr>
            </w:pPr>
            <w:r>
              <w:rPr>
                <w:kern w:val="2"/>
                <w:szCs w:val="22"/>
              </w:rPr>
              <w:t>O</w:t>
            </w:r>
          </w:p>
        </w:tc>
        <w:tc>
          <w:tcPr>
            <w:tcW w:w="1368" w:type="dxa"/>
          </w:tcPr>
          <w:p w14:paraId="70BEF831">
            <w:pPr>
              <w:pStyle w:val="102"/>
              <w:rPr>
                <w:kern w:val="2"/>
                <w:szCs w:val="22"/>
              </w:rPr>
            </w:pPr>
            <w:r>
              <w:rPr>
                <w:kern w:val="2"/>
                <w:szCs w:val="22"/>
              </w:rPr>
              <w:t>1..N</w:t>
            </w:r>
          </w:p>
        </w:tc>
        <w:tc>
          <w:tcPr>
            <w:tcW w:w="3438" w:type="dxa"/>
          </w:tcPr>
          <w:p w14:paraId="5A0F01B7">
            <w:pPr>
              <w:pStyle w:val="102"/>
              <w:rPr>
                <w:kern w:val="2"/>
                <w:szCs w:val="22"/>
              </w:rPr>
            </w:pPr>
            <w:r>
              <w:rPr>
                <w:kern w:val="2"/>
                <w:szCs w:val="22"/>
              </w:rPr>
              <w:t>The provider of the Application Server</w:t>
            </w:r>
          </w:p>
        </w:tc>
        <w:tc>
          <w:tcPr>
            <w:tcW w:w="1998" w:type="dxa"/>
          </w:tcPr>
          <w:p w14:paraId="7BAFE924">
            <w:pPr>
              <w:pStyle w:val="102"/>
              <w:rPr>
                <w:kern w:val="2"/>
                <w:szCs w:val="22"/>
              </w:rPr>
            </w:pPr>
          </w:p>
        </w:tc>
      </w:tr>
      <w:tr w14:paraId="36BF99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97BC70">
            <w:pPr>
              <w:pStyle w:val="102"/>
              <w:rPr>
                <w:kern w:val="2"/>
                <w:szCs w:val="22"/>
                <w:lang w:eastAsia="zh-CN"/>
              </w:rPr>
            </w:pPr>
            <w:r>
              <w:rPr>
                <w:kern w:val="2"/>
                <w:szCs w:val="22"/>
              </w:rPr>
              <w:t>appSenario</w:t>
            </w:r>
            <w:r>
              <w:rPr>
                <w:kern w:val="2"/>
                <w:szCs w:val="22"/>
                <w:lang w:eastAsia="zh-CN"/>
              </w:rPr>
              <w:t>s</w:t>
            </w:r>
          </w:p>
        </w:tc>
        <w:tc>
          <w:tcPr>
            <w:tcW w:w="1117" w:type="dxa"/>
          </w:tcPr>
          <w:p w14:paraId="6B6B17DE">
            <w:pPr>
              <w:pStyle w:val="102"/>
              <w:rPr>
                <w:kern w:val="2"/>
                <w:szCs w:val="22"/>
              </w:rPr>
            </w:pPr>
            <w:r>
              <w:rPr>
                <w:kern w:val="2"/>
                <w:szCs w:val="22"/>
              </w:rPr>
              <w:t>array(string)</w:t>
            </w:r>
          </w:p>
        </w:tc>
        <w:tc>
          <w:tcPr>
            <w:tcW w:w="314" w:type="dxa"/>
          </w:tcPr>
          <w:p w14:paraId="70EF6251">
            <w:pPr>
              <w:pStyle w:val="104"/>
              <w:rPr>
                <w:kern w:val="2"/>
                <w:szCs w:val="22"/>
              </w:rPr>
            </w:pPr>
            <w:r>
              <w:rPr>
                <w:kern w:val="2"/>
                <w:szCs w:val="22"/>
              </w:rPr>
              <w:t>O</w:t>
            </w:r>
          </w:p>
        </w:tc>
        <w:tc>
          <w:tcPr>
            <w:tcW w:w="1368" w:type="dxa"/>
          </w:tcPr>
          <w:p w14:paraId="6AC0311E">
            <w:pPr>
              <w:pStyle w:val="102"/>
              <w:rPr>
                <w:kern w:val="2"/>
                <w:szCs w:val="22"/>
              </w:rPr>
            </w:pPr>
            <w:r>
              <w:rPr>
                <w:kern w:val="2"/>
                <w:szCs w:val="22"/>
              </w:rPr>
              <w:t>1..N</w:t>
            </w:r>
          </w:p>
        </w:tc>
        <w:tc>
          <w:tcPr>
            <w:tcW w:w="3438" w:type="dxa"/>
          </w:tcPr>
          <w:p w14:paraId="02049AB2">
            <w:pPr>
              <w:pStyle w:val="102"/>
              <w:rPr>
                <w:kern w:val="2"/>
                <w:szCs w:val="22"/>
              </w:rPr>
            </w:pPr>
            <w:r>
              <w:rPr>
                <w:kern w:val="2"/>
                <w:szCs w:val="22"/>
              </w:rPr>
              <w:t>The application scenario description.</w:t>
            </w:r>
          </w:p>
        </w:tc>
        <w:tc>
          <w:tcPr>
            <w:tcW w:w="1998" w:type="dxa"/>
          </w:tcPr>
          <w:p w14:paraId="1D62F318">
            <w:pPr>
              <w:pStyle w:val="102"/>
              <w:rPr>
                <w:kern w:val="2"/>
                <w:szCs w:val="22"/>
              </w:rPr>
            </w:pPr>
          </w:p>
        </w:tc>
      </w:tr>
      <w:tr w14:paraId="18682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7DA92C">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4402D50A">
            <w:pPr>
              <w:pStyle w:val="102"/>
              <w:rPr>
                <w:kern w:val="2"/>
                <w:szCs w:val="22"/>
              </w:rPr>
            </w:pPr>
            <w:r>
              <w:rPr>
                <w:kern w:val="2"/>
                <w:szCs w:val="22"/>
              </w:rPr>
              <w:t>string</w:t>
            </w:r>
          </w:p>
        </w:tc>
        <w:tc>
          <w:tcPr>
            <w:tcW w:w="314" w:type="dxa"/>
          </w:tcPr>
          <w:p w14:paraId="24ED46B7">
            <w:pPr>
              <w:pStyle w:val="104"/>
              <w:rPr>
                <w:kern w:val="2"/>
                <w:szCs w:val="22"/>
              </w:rPr>
            </w:pPr>
            <w:r>
              <w:rPr>
                <w:kern w:val="2"/>
                <w:szCs w:val="22"/>
              </w:rPr>
              <w:t>O</w:t>
            </w:r>
          </w:p>
        </w:tc>
        <w:tc>
          <w:tcPr>
            <w:tcW w:w="1368" w:type="dxa"/>
          </w:tcPr>
          <w:p w14:paraId="028B1FBB">
            <w:pPr>
              <w:pStyle w:val="102"/>
              <w:rPr>
                <w:kern w:val="2"/>
                <w:szCs w:val="22"/>
              </w:rPr>
            </w:pPr>
            <w:r>
              <w:rPr>
                <w:kern w:val="2"/>
                <w:szCs w:val="22"/>
              </w:rPr>
              <w:t>0..1</w:t>
            </w:r>
          </w:p>
        </w:tc>
        <w:tc>
          <w:tcPr>
            <w:tcW w:w="3438" w:type="dxa"/>
          </w:tcPr>
          <w:p w14:paraId="762B7F20">
            <w:pPr>
              <w:pStyle w:val="102"/>
              <w:rPr>
                <w:kern w:val="2"/>
                <w:szCs w:val="22"/>
              </w:rPr>
            </w:pPr>
            <w:r>
              <w:rPr>
                <w:kern w:val="2"/>
                <w:szCs w:val="22"/>
              </w:rPr>
              <w:t>The category or type of Application Server.</w:t>
            </w:r>
          </w:p>
        </w:tc>
        <w:tc>
          <w:tcPr>
            <w:tcW w:w="1998" w:type="dxa"/>
          </w:tcPr>
          <w:p w14:paraId="2D45E60C">
            <w:pPr>
              <w:pStyle w:val="102"/>
              <w:rPr>
                <w:kern w:val="2"/>
                <w:szCs w:val="22"/>
              </w:rPr>
            </w:pPr>
          </w:p>
        </w:tc>
      </w:tr>
      <w:tr w14:paraId="680F3C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48451E">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4156E67A">
            <w:pPr>
              <w:pStyle w:val="102"/>
              <w:rPr>
                <w:kern w:val="2"/>
                <w:szCs w:val="22"/>
              </w:rPr>
            </w:pPr>
            <w:r>
              <w:rPr>
                <w:kern w:val="2"/>
                <w:szCs w:val="22"/>
              </w:rPr>
              <w:t>string</w:t>
            </w:r>
          </w:p>
        </w:tc>
        <w:tc>
          <w:tcPr>
            <w:tcW w:w="314" w:type="dxa"/>
          </w:tcPr>
          <w:p w14:paraId="5D002BFA">
            <w:pPr>
              <w:pStyle w:val="104"/>
              <w:rPr>
                <w:kern w:val="2"/>
                <w:szCs w:val="22"/>
              </w:rPr>
            </w:pPr>
            <w:r>
              <w:rPr>
                <w:kern w:val="2"/>
                <w:szCs w:val="22"/>
              </w:rPr>
              <w:t>O</w:t>
            </w:r>
          </w:p>
        </w:tc>
        <w:tc>
          <w:tcPr>
            <w:tcW w:w="1368" w:type="dxa"/>
          </w:tcPr>
          <w:p w14:paraId="4C91E261">
            <w:pPr>
              <w:pStyle w:val="102"/>
              <w:rPr>
                <w:kern w:val="2"/>
                <w:szCs w:val="22"/>
              </w:rPr>
            </w:pPr>
            <w:r>
              <w:rPr>
                <w:kern w:val="2"/>
                <w:szCs w:val="22"/>
              </w:rPr>
              <w:t>0..1</w:t>
            </w:r>
          </w:p>
        </w:tc>
        <w:tc>
          <w:tcPr>
            <w:tcW w:w="3438" w:type="dxa"/>
          </w:tcPr>
          <w:p w14:paraId="5C33C25C">
            <w:pPr>
              <w:pStyle w:val="102"/>
              <w:rPr>
                <w:kern w:val="2"/>
                <w:szCs w:val="22"/>
              </w:rPr>
            </w:pPr>
            <w:r>
              <w:rPr>
                <w:kern w:val="2"/>
                <w:szCs w:val="22"/>
              </w:rPr>
              <w:t>AS status (e.g. Enabled, Disabled etc.)</w:t>
            </w:r>
          </w:p>
        </w:tc>
        <w:tc>
          <w:tcPr>
            <w:tcW w:w="1998" w:type="dxa"/>
          </w:tcPr>
          <w:p w14:paraId="1D1867F7">
            <w:pPr>
              <w:pStyle w:val="102"/>
              <w:rPr>
                <w:kern w:val="2"/>
                <w:szCs w:val="22"/>
              </w:rPr>
            </w:pPr>
          </w:p>
        </w:tc>
      </w:tr>
    </w:tbl>
    <w:p w14:paraId="4583A0E5">
      <w:pPr>
        <w:rPr>
          <w:lang w:eastAsia="zh-CN"/>
        </w:rPr>
      </w:pPr>
      <w:bookmarkStart w:id="824" w:name="_Toc93878968"/>
      <w:bookmarkStart w:id="825" w:name="_Toc81332280"/>
      <w:bookmarkStart w:id="826" w:name="_Toc96996744"/>
    </w:p>
    <w:p w14:paraId="0098530B">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61EC5CA8">
      <w:pPr>
        <w:rPr>
          <w:lang w:eastAsia="zh-CN"/>
        </w:rPr>
      </w:pPr>
      <w:r>
        <w:rPr>
          <w:lang w:eastAsia="zh-CN"/>
        </w:rPr>
        <w:t>None.</w:t>
      </w:r>
    </w:p>
    <w:p w14:paraId="287E1518">
      <w:pPr>
        <w:pStyle w:val="5"/>
      </w:pPr>
      <w:bookmarkStart w:id="829" w:name="_Toc97197151"/>
      <w:bookmarkStart w:id="830" w:name="_Toc96996745"/>
      <w:bookmarkStart w:id="831" w:name="_Toc93878969"/>
      <w:bookmarkStart w:id="832" w:name="_Toc83768363"/>
      <w:bookmarkStart w:id="833" w:name="_Toc162005545"/>
      <w:r>
        <w:rPr>
          <w:lang w:eastAsia="zh-CN"/>
        </w:rPr>
        <w:t>8</w:t>
      </w:r>
      <w:r>
        <w:t>.1.6</w:t>
      </w:r>
      <w:r>
        <w:tab/>
      </w:r>
      <w:r>
        <w:t>Error Handling</w:t>
      </w:r>
      <w:bookmarkEnd w:id="829"/>
      <w:bookmarkEnd w:id="830"/>
      <w:bookmarkEnd w:id="831"/>
      <w:bookmarkEnd w:id="832"/>
      <w:bookmarkEnd w:id="833"/>
    </w:p>
    <w:p w14:paraId="60329023">
      <w:pPr>
        <w:pStyle w:val="6"/>
      </w:pPr>
      <w:bookmarkStart w:id="834" w:name="_Toc68104914"/>
      <w:bookmarkStart w:id="835" w:name="_Toc45131656"/>
      <w:bookmarkStart w:id="836" w:name="_Toc105674417"/>
      <w:bookmarkStart w:id="837" w:name="_Toc66360409"/>
      <w:bookmarkStart w:id="838" w:name="_Toc74755544"/>
      <w:bookmarkStart w:id="839" w:name="_Toc162005546"/>
      <w:bookmarkStart w:id="840" w:name="_Toc11247360"/>
      <w:bookmarkStart w:id="841" w:name="_Toc27044482"/>
      <w:bookmarkStart w:id="842" w:name="_Toc36033524"/>
      <w:bookmarkStart w:id="843" w:name="_Toc49775941"/>
      <w:bookmarkStart w:id="844" w:name="_Toc51746861"/>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51CDE4E">
      <w:r>
        <w:t>HTTP error handling shall be supported as specified in clause 7.7.</w:t>
      </w:r>
    </w:p>
    <w:p w14:paraId="7F57CFFC">
      <w:r>
        <w:t>In addition, the requirements in the following clauses shall apply.</w:t>
      </w:r>
    </w:p>
    <w:p w14:paraId="50E31C65">
      <w:pPr>
        <w:pStyle w:val="6"/>
      </w:pPr>
      <w:bookmarkStart w:id="845" w:name="_Toc45131657"/>
      <w:bookmarkStart w:id="846" w:name="_Toc51746862"/>
      <w:bookmarkStart w:id="847" w:name="_Toc162005547"/>
      <w:bookmarkStart w:id="848" w:name="_Toc105674418"/>
      <w:bookmarkStart w:id="849" w:name="_Toc49775942"/>
      <w:bookmarkStart w:id="850" w:name="_Toc27044483"/>
      <w:bookmarkStart w:id="851" w:name="_Toc74755545"/>
      <w:bookmarkStart w:id="852" w:name="_Toc68104915"/>
      <w:bookmarkStart w:id="853" w:name="_Toc11247361"/>
      <w:bookmarkStart w:id="854" w:name="_Toc66360410"/>
      <w:bookmarkStart w:id="855" w:name="_Toc3603352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7A96EFD4">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41E17C15">
      <w:pPr>
        <w:pStyle w:val="6"/>
      </w:pPr>
      <w:bookmarkStart w:id="856" w:name="_Toc66360411"/>
      <w:bookmarkStart w:id="857" w:name="_Toc36033526"/>
      <w:bookmarkStart w:id="858" w:name="_Toc68104916"/>
      <w:bookmarkStart w:id="859" w:name="_Toc27044484"/>
      <w:bookmarkStart w:id="860" w:name="_Toc11247362"/>
      <w:bookmarkStart w:id="861" w:name="_Toc74755546"/>
      <w:bookmarkStart w:id="862" w:name="_Toc49775943"/>
      <w:bookmarkStart w:id="863" w:name="_Toc105674419"/>
      <w:bookmarkStart w:id="864" w:name="_Toc45131658"/>
      <w:bookmarkStart w:id="865" w:name="_Toc51746863"/>
      <w:bookmarkStart w:id="866" w:name="_Toc162005548"/>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0A465FEA">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0E80C16">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2A7C1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2487D37">
            <w:pPr>
              <w:pStyle w:val="103"/>
            </w:pPr>
            <w:r>
              <w:t>Application Error</w:t>
            </w:r>
          </w:p>
        </w:tc>
        <w:tc>
          <w:tcPr>
            <w:tcW w:w="1205" w:type="dxa"/>
            <w:shd w:val="clear" w:color="auto" w:fill="C0C0C0"/>
          </w:tcPr>
          <w:p w14:paraId="236173F0">
            <w:pPr>
              <w:pStyle w:val="103"/>
            </w:pPr>
            <w:r>
              <w:t>HTTP status code</w:t>
            </w:r>
          </w:p>
        </w:tc>
        <w:tc>
          <w:tcPr>
            <w:tcW w:w="3595" w:type="dxa"/>
            <w:shd w:val="clear" w:color="auto" w:fill="C0C0C0"/>
          </w:tcPr>
          <w:p w14:paraId="49A54F4C">
            <w:pPr>
              <w:pStyle w:val="103"/>
            </w:pPr>
            <w:r>
              <w:t>Description</w:t>
            </w:r>
          </w:p>
        </w:tc>
        <w:tc>
          <w:tcPr>
            <w:tcW w:w="1280" w:type="dxa"/>
            <w:shd w:val="clear" w:color="auto" w:fill="C0C0C0"/>
          </w:tcPr>
          <w:p w14:paraId="5877AC5D">
            <w:pPr>
              <w:pStyle w:val="103"/>
            </w:pPr>
            <w:r>
              <w:t>Applicability</w:t>
            </w:r>
          </w:p>
        </w:tc>
      </w:tr>
      <w:tr w14:paraId="69F9DD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1D0299">
            <w:pPr>
              <w:pStyle w:val="102"/>
            </w:pPr>
          </w:p>
        </w:tc>
        <w:tc>
          <w:tcPr>
            <w:tcW w:w="1205" w:type="dxa"/>
          </w:tcPr>
          <w:p w14:paraId="3951B1D3">
            <w:pPr>
              <w:pStyle w:val="102"/>
            </w:pPr>
          </w:p>
        </w:tc>
        <w:tc>
          <w:tcPr>
            <w:tcW w:w="3595" w:type="dxa"/>
          </w:tcPr>
          <w:p w14:paraId="119FD5FE">
            <w:pPr>
              <w:pStyle w:val="102"/>
            </w:pPr>
          </w:p>
        </w:tc>
        <w:tc>
          <w:tcPr>
            <w:tcW w:w="1280" w:type="dxa"/>
          </w:tcPr>
          <w:p w14:paraId="55F8991A">
            <w:pPr>
              <w:pStyle w:val="102"/>
            </w:pPr>
          </w:p>
        </w:tc>
      </w:tr>
    </w:tbl>
    <w:p w14:paraId="39456380">
      <w:pPr>
        <w:rPr>
          <w:lang w:eastAsia="zh-CN"/>
        </w:rPr>
      </w:pPr>
    </w:p>
    <w:p w14:paraId="45C10235">
      <w:pPr>
        <w:pStyle w:val="5"/>
      </w:pPr>
      <w:bookmarkStart w:id="867" w:name="_Toc162005549"/>
      <w:bookmarkStart w:id="868" w:name="_Toc96996746"/>
      <w:bookmarkStart w:id="869" w:name="_Toc97197152"/>
      <w:bookmarkStart w:id="870" w:name="_Toc93878970"/>
      <w:bookmarkStart w:id="871" w:name="_Toc83768364"/>
      <w:r>
        <w:rPr>
          <w:lang w:eastAsia="zh-CN"/>
        </w:rPr>
        <w:t>8</w:t>
      </w:r>
      <w:r>
        <w:t>.1.7</w:t>
      </w:r>
      <w:r>
        <w:tab/>
      </w:r>
      <w:r>
        <w:t>Feature negotiation</w:t>
      </w:r>
      <w:bookmarkEnd w:id="867"/>
      <w:bookmarkEnd w:id="868"/>
      <w:bookmarkEnd w:id="869"/>
      <w:bookmarkEnd w:id="870"/>
      <w:bookmarkEnd w:id="871"/>
    </w:p>
    <w:p w14:paraId="5788D8B3">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14:paraId="399DF31B">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8B05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23A7E94">
            <w:pPr>
              <w:pStyle w:val="103"/>
              <w:rPr>
                <w:kern w:val="2"/>
                <w:szCs w:val="22"/>
              </w:rPr>
            </w:pPr>
            <w:r>
              <w:rPr>
                <w:kern w:val="2"/>
                <w:szCs w:val="22"/>
              </w:rPr>
              <w:t>Feature number</w:t>
            </w:r>
          </w:p>
        </w:tc>
        <w:tc>
          <w:tcPr>
            <w:tcW w:w="2207" w:type="dxa"/>
            <w:shd w:val="clear" w:color="auto" w:fill="C0C0C0"/>
          </w:tcPr>
          <w:p w14:paraId="11A15F6B">
            <w:pPr>
              <w:pStyle w:val="103"/>
              <w:rPr>
                <w:kern w:val="2"/>
                <w:szCs w:val="22"/>
              </w:rPr>
            </w:pPr>
            <w:r>
              <w:rPr>
                <w:kern w:val="2"/>
                <w:szCs w:val="22"/>
              </w:rPr>
              <w:t>Feature Name</w:t>
            </w:r>
          </w:p>
        </w:tc>
        <w:tc>
          <w:tcPr>
            <w:tcW w:w="5758" w:type="dxa"/>
            <w:shd w:val="clear" w:color="auto" w:fill="C0C0C0"/>
          </w:tcPr>
          <w:p w14:paraId="5981BD27">
            <w:pPr>
              <w:pStyle w:val="103"/>
              <w:rPr>
                <w:kern w:val="2"/>
                <w:szCs w:val="22"/>
              </w:rPr>
            </w:pPr>
            <w:r>
              <w:rPr>
                <w:kern w:val="2"/>
                <w:szCs w:val="22"/>
              </w:rPr>
              <w:t>Description</w:t>
            </w:r>
          </w:p>
        </w:tc>
      </w:tr>
      <w:tr w14:paraId="4F56C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C848CB1">
            <w:pPr>
              <w:pStyle w:val="102"/>
              <w:rPr>
                <w:kern w:val="2"/>
                <w:szCs w:val="22"/>
              </w:rPr>
            </w:pPr>
          </w:p>
        </w:tc>
        <w:tc>
          <w:tcPr>
            <w:tcW w:w="2207" w:type="dxa"/>
          </w:tcPr>
          <w:p w14:paraId="27974991">
            <w:pPr>
              <w:pStyle w:val="102"/>
              <w:rPr>
                <w:kern w:val="2"/>
                <w:szCs w:val="22"/>
              </w:rPr>
            </w:pPr>
          </w:p>
        </w:tc>
        <w:tc>
          <w:tcPr>
            <w:tcW w:w="5758" w:type="dxa"/>
          </w:tcPr>
          <w:p w14:paraId="08E180FD">
            <w:pPr>
              <w:pStyle w:val="102"/>
              <w:rPr>
                <w:kern w:val="2"/>
                <w:szCs w:val="22"/>
              </w:rPr>
            </w:pPr>
          </w:p>
        </w:tc>
      </w:tr>
    </w:tbl>
    <w:p w14:paraId="5032DBE7">
      <w:pPr>
        <w:rPr>
          <w:lang w:eastAsia="zh-CN"/>
        </w:rPr>
      </w:pPr>
    </w:p>
    <w:p w14:paraId="2F6C2C4E">
      <w:pPr>
        <w:pStyle w:val="4"/>
        <w:rPr>
          <w:lang w:eastAsia="zh-CN"/>
        </w:rPr>
      </w:pPr>
      <w:bookmarkStart w:id="872" w:name="_Toc162005550"/>
      <w:bookmarkStart w:id="873" w:name="_Toc83768365"/>
      <w:bookmarkStart w:id="874" w:name="_Toc96996747"/>
      <w:bookmarkStart w:id="875" w:name="_Toc97197153"/>
      <w:bookmarkStart w:id="876" w:name="_Toc93878971"/>
      <w:r>
        <w:rPr>
          <w:lang w:eastAsia="zh-CN"/>
        </w:rPr>
        <w:t>8.2</w:t>
      </w:r>
      <w:r>
        <w:rPr>
          <w:lang w:eastAsia="zh-CN"/>
        </w:rPr>
        <w:tab/>
      </w:r>
      <w:r>
        <w:rPr>
          <w:lang w:eastAsia="zh-CN"/>
        </w:rPr>
        <w:t>MSGS_MSGDelivery API</w:t>
      </w:r>
      <w:bookmarkEnd w:id="872"/>
      <w:bookmarkEnd w:id="873"/>
      <w:bookmarkEnd w:id="874"/>
      <w:bookmarkEnd w:id="875"/>
      <w:bookmarkEnd w:id="876"/>
    </w:p>
    <w:p w14:paraId="7D37DBA5">
      <w:pPr>
        <w:pStyle w:val="5"/>
      </w:pPr>
      <w:bookmarkStart w:id="877" w:name="_Toc96996748"/>
      <w:bookmarkStart w:id="878" w:name="_Toc162005551"/>
      <w:bookmarkStart w:id="879" w:name="_Toc83768366"/>
      <w:bookmarkStart w:id="880" w:name="_Toc93878972"/>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14:paraId="0793E210">
      <w:pPr>
        <w:rPr>
          <w:lang w:eastAsia="zh-CN"/>
        </w:rPr>
      </w:pPr>
      <w:r>
        <w:rPr>
          <w:lang w:eastAsia="zh-CN"/>
        </w:rPr>
        <w:t>The MSGS_MSGDelivery service shall use the MSGS_MSGDelivery API, The MSGS_MSGDelivery API corresponding to Mm5s APIs as defined in in 3GPP TS 23.554 [2].</w:t>
      </w:r>
    </w:p>
    <w:p w14:paraId="0D1EAF3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6051996F">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35A06D7F">
      <w:pPr>
        <w:pStyle w:val="110"/>
      </w:pPr>
      <w:r>
        <w:t>-</w:t>
      </w:r>
      <w:r>
        <w:tab/>
      </w:r>
      <w:r>
        <w:t>The &lt;apiVersion&gt; shall be "v1".</w:t>
      </w:r>
    </w:p>
    <w:p w14:paraId="435428AE">
      <w:pPr>
        <w:pStyle w:val="110"/>
        <w:rPr>
          <w:lang w:eastAsia="zh-CN"/>
        </w:rPr>
      </w:pPr>
      <w:r>
        <w:t>-</w:t>
      </w:r>
      <w:r>
        <w:tab/>
      </w:r>
      <w:r>
        <w:t>The &lt;apiSpecificResourceUriPart&gt; shall be set as described in clause 8.2.2.</w:t>
      </w:r>
    </w:p>
    <w:p w14:paraId="6E9BBCFE">
      <w:pPr>
        <w:pStyle w:val="5"/>
      </w:pPr>
      <w:bookmarkStart w:id="882" w:name="_Toc162005552"/>
      <w:bookmarkStart w:id="883" w:name="_Toc93878973"/>
      <w:bookmarkStart w:id="884" w:name="_Toc96996749"/>
      <w:bookmarkStart w:id="885" w:name="_Toc97197155"/>
      <w:bookmarkStart w:id="886" w:name="_Toc83768367"/>
      <w:r>
        <w:rPr>
          <w:lang w:eastAsia="zh-CN"/>
        </w:rPr>
        <w:t>8</w:t>
      </w:r>
      <w:r>
        <w:t>.</w:t>
      </w:r>
      <w:r>
        <w:rPr>
          <w:lang w:eastAsia="zh-CN"/>
        </w:rPr>
        <w:t>2</w:t>
      </w:r>
      <w:r>
        <w:t>.2</w:t>
      </w:r>
      <w:r>
        <w:tab/>
      </w:r>
      <w:r>
        <w:t>Resources</w:t>
      </w:r>
      <w:bookmarkEnd w:id="882"/>
      <w:bookmarkEnd w:id="883"/>
      <w:bookmarkEnd w:id="884"/>
      <w:bookmarkEnd w:id="885"/>
      <w:bookmarkEnd w:id="886"/>
    </w:p>
    <w:p w14:paraId="76ED657D">
      <w:pPr>
        <w:rPr>
          <w:lang w:eastAsia="zh-CN"/>
        </w:rPr>
      </w:pPr>
      <w:r>
        <w:rPr>
          <w:lang w:eastAsia="zh-CN"/>
        </w:rPr>
        <w:t>None.</w:t>
      </w:r>
    </w:p>
    <w:p w14:paraId="3CC971BF">
      <w:pPr>
        <w:pStyle w:val="5"/>
      </w:pPr>
      <w:bookmarkStart w:id="887" w:name="_Toc162005553"/>
      <w:bookmarkStart w:id="888" w:name="_Toc93878990"/>
      <w:bookmarkStart w:id="889" w:name="_Toc83768368"/>
      <w:bookmarkStart w:id="890" w:name="_Toc97197156"/>
      <w:bookmarkStart w:id="891" w:name="_Toc9699675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2BB506D7">
      <w:pPr>
        <w:pStyle w:val="6"/>
      </w:pPr>
      <w:bookmarkStart w:id="892" w:name="_Toc96996751"/>
      <w:bookmarkStart w:id="893" w:name="_Toc162005554"/>
      <w:bookmarkStart w:id="894" w:name="_Toc97197157"/>
      <w:r>
        <w:rPr>
          <w:lang w:eastAsia="zh-CN"/>
        </w:rPr>
        <w:t>8</w:t>
      </w:r>
      <w:r>
        <w:t>.</w:t>
      </w:r>
      <w:r>
        <w:rPr>
          <w:lang w:eastAsia="zh-CN"/>
        </w:rPr>
        <w:t>2</w:t>
      </w:r>
      <w:r>
        <w:t>.3.1</w:t>
      </w:r>
      <w:r>
        <w:tab/>
      </w:r>
      <w:r>
        <w:t>Overview</w:t>
      </w:r>
      <w:bookmarkEnd w:id="892"/>
      <w:bookmarkEnd w:id="893"/>
      <w:bookmarkEnd w:id="894"/>
    </w:p>
    <w:p w14:paraId="075CB9BF">
      <w:pPr>
        <w:rPr>
          <w:lang w:eastAsia="zh-CN"/>
        </w:rPr>
      </w:pPr>
      <w:r>
        <w:rPr>
          <w:lang w:eastAsia="zh-CN"/>
        </w:rPr>
        <w:t>The structure of the custom operation URIs of the MSGS_MSGDelivery service is shown in Figure</w:t>
      </w:r>
      <w:r>
        <w:t> </w:t>
      </w:r>
      <w:r>
        <w:rPr>
          <w:lang w:eastAsia="zh-CN"/>
        </w:rPr>
        <w:t>8.2.3.1-1.</w:t>
      </w:r>
    </w:p>
    <w:p w14:paraId="7CC167AC">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4B1BABC1">
      <w:pPr>
        <w:pStyle w:val="119"/>
        <w:rPr>
          <w:lang w:eastAsia="zh-CN"/>
        </w:rPr>
      </w:pPr>
      <w:r>
        <w:t>Figure </w:t>
      </w:r>
      <w:r>
        <w:rPr>
          <w:lang w:eastAsia="zh-CN"/>
        </w:rPr>
        <w:t>8</w:t>
      </w:r>
      <w:r>
        <w:t>.</w:t>
      </w:r>
      <w:r>
        <w:rPr>
          <w:lang w:eastAsia="zh-CN"/>
        </w:rPr>
        <w:t>2</w:t>
      </w:r>
      <w:r>
        <w:t>.3.1-1: Custom operation URI structure of the MSGS_MSGDelivery API</w:t>
      </w:r>
    </w:p>
    <w:p w14:paraId="5DE766B4">
      <w:pPr>
        <w:rPr>
          <w:lang w:eastAsia="zh-CN"/>
        </w:rPr>
      </w:pPr>
      <w:r>
        <w:rPr>
          <w:lang w:eastAsia="zh-CN"/>
        </w:rPr>
        <w:t>Table</w:t>
      </w:r>
      <w:r>
        <w:t> </w:t>
      </w:r>
      <w:r>
        <w:rPr>
          <w:lang w:eastAsia="zh-CN"/>
        </w:rPr>
        <w:t>8.2.3.1-1 provides an overview of the custom operations and applicable HTTP methods.</w:t>
      </w:r>
    </w:p>
    <w:p w14:paraId="2F44194E">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5295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4A73581">
            <w:pPr>
              <w:pStyle w:val="103"/>
            </w:pPr>
            <w:r>
              <w:t>Custom operation URI</w:t>
            </w:r>
          </w:p>
        </w:tc>
        <w:tc>
          <w:tcPr>
            <w:tcW w:w="964" w:type="pct"/>
            <w:shd w:val="clear" w:color="auto" w:fill="C0C0C0"/>
            <w:vAlign w:val="center"/>
          </w:tcPr>
          <w:p w14:paraId="579A9D68">
            <w:pPr>
              <w:pStyle w:val="103"/>
            </w:pPr>
            <w:r>
              <w:t>Mapped HTTP method</w:t>
            </w:r>
          </w:p>
        </w:tc>
        <w:tc>
          <w:tcPr>
            <w:tcW w:w="2185" w:type="pct"/>
            <w:shd w:val="clear" w:color="auto" w:fill="C0C0C0"/>
            <w:vAlign w:val="center"/>
          </w:tcPr>
          <w:p w14:paraId="3721261D">
            <w:pPr>
              <w:pStyle w:val="103"/>
            </w:pPr>
            <w:r>
              <w:t>Description</w:t>
            </w:r>
          </w:p>
        </w:tc>
      </w:tr>
      <w:tr w14:paraId="731177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4A7C700">
            <w:pPr>
              <w:pStyle w:val="102"/>
            </w:pPr>
            <w:r>
              <w:t>{apiRoot}/msgs-msgdelivery/&lt;apiVersion&gt;/deliver-as-message</w:t>
            </w:r>
          </w:p>
        </w:tc>
        <w:tc>
          <w:tcPr>
            <w:tcW w:w="964" w:type="pct"/>
          </w:tcPr>
          <w:p w14:paraId="0A718807">
            <w:pPr>
              <w:pStyle w:val="102"/>
            </w:pPr>
            <w:r>
              <w:t>POST</w:t>
            </w:r>
          </w:p>
        </w:tc>
        <w:tc>
          <w:tcPr>
            <w:tcW w:w="2185" w:type="pct"/>
          </w:tcPr>
          <w:p w14:paraId="3B89111C">
            <w:pPr>
              <w:pStyle w:val="102"/>
            </w:pPr>
            <w:r>
              <w:t>Request of AS to deliver message to a given MSGin5G Server.</w:t>
            </w:r>
          </w:p>
        </w:tc>
      </w:tr>
      <w:tr w14:paraId="26798E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02766EC">
            <w:pPr>
              <w:pStyle w:val="102"/>
              <w:rPr>
                <w:lang w:eastAsia="zh-CN"/>
              </w:rPr>
            </w:pPr>
            <w:r>
              <w:rPr>
                <w:lang w:eastAsia="zh-CN"/>
              </w:rPr>
              <w:t>{apiRoot}/msgs-msgdelivery/&lt;apiVersion&gt;/deliver-ue-message</w:t>
            </w:r>
          </w:p>
        </w:tc>
        <w:tc>
          <w:tcPr>
            <w:tcW w:w="964" w:type="pct"/>
          </w:tcPr>
          <w:p w14:paraId="2D0B5331">
            <w:pPr>
              <w:pStyle w:val="102"/>
            </w:pPr>
            <w:r>
              <w:t>POST</w:t>
            </w:r>
          </w:p>
        </w:tc>
        <w:tc>
          <w:tcPr>
            <w:tcW w:w="2185" w:type="pct"/>
          </w:tcPr>
          <w:p w14:paraId="0830B770">
            <w:pPr>
              <w:pStyle w:val="102"/>
            </w:pPr>
            <w:r>
              <w:t>Request of Message Gateway (on behalf of Legacy 3GPP UE or Non-3GPP UE) to deliver message to a given MSGin5G Server.</w:t>
            </w:r>
          </w:p>
        </w:tc>
      </w:tr>
      <w:tr w14:paraId="49229D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3D8444C">
            <w:pPr>
              <w:pStyle w:val="102"/>
              <w:rPr>
                <w:lang w:eastAsia="zh-CN"/>
              </w:rPr>
            </w:pPr>
            <w:r>
              <w:rPr>
                <w:lang w:eastAsia="zh-CN"/>
              </w:rPr>
              <w:t>{apiRoot}/msgs-msgdelivery/&lt;apiVersion&gt;/deliver-report</w:t>
            </w:r>
          </w:p>
        </w:tc>
        <w:tc>
          <w:tcPr>
            <w:tcW w:w="964" w:type="pct"/>
          </w:tcPr>
          <w:p w14:paraId="3CD09A5F">
            <w:pPr>
              <w:pStyle w:val="102"/>
            </w:pPr>
            <w:r>
              <w:t>POST</w:t>
            </w:r>
          </w:p>
        </w:tc>
        <w:tc>
          <w:tcPr>
            <w:tcW w:w="2185" w:type="pct"/>
          </w:tcPr>
          <w:p w14:paraId="50AC4241">
            <w:pPr>
              <w:pStyle w:val="102"/>
            </w:pPr>
            <w:r>
              <w:t>Request of Message Gateway (on behalf of Legacy 3GPP UE or Non-3GPP UE) to deliver status report to a given MSGin5G Server.</w:t>
            </w:r>
          </w:p>
        </w:tc>
      </w:tr>
    </w:tbl>
    <w:p w14:paraId="5D17E5E1">
      <w:pPr>
        <w:rPr>
          <w:lang w:eastAsia="zh-CN"/>
        </w:rPr>
      </w:pPr>
      <w:bookmarkStart w:id="895" w:name="_Toc96996752"/>
    </w:p>
    <w:p w14:paraId="6687778E">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14:paraId="4AF35DB8">
      <w:pPr>
        <w:pStyle w:val="7"/>
      </w:pPr>
      <w:bookmarkStart w:id="898" w:name="_Toc97197159"/>
      <w:bookmarkStart w:id="899" w:name="_Toc162005556"/>
      <w:bookmarkStart w:id="900" w:name="_Toc96996753"/>
      <w:r>
        <w:rPr>
          <w:lang w:eastAsia="zh-CN"/>
        </w:rPr>
        <w:t>8</w:t>
      </w:r>
      <w:r>
        <w:t>.</w:t>
      </w:r>
      <w:r>
        <w:rPr>
          <w:lang w:eastAsia="zh-CN"/>
        </w:rPr>
        <w:t>2</w:t>
      </w:r>
      <w:r>
        <w:t>.3.2.1</w:t>
      </w:r>
      <w:r>
        <w:tab/>
      </w:r>
      <w:r>
        <w:t>Description</w:t>
      </w:r>
      <w:bookmarkEnd w:id="898"/>
      <w:bookmarkEnd w:id="899"/>
      <w:bookmarkEnd w:id="900"/>
    </w:p>
    <w:p w14:paraId="250BD85B">
      <w:pPr>
        <w:rPr>
          <w:lang w:eastAsia="zh-CN"/>
        </w:rPr>
      </w:pPr>
      <w:r>
        <w:rPr>
          <w:lang w:eastAsia="zh-CN"/>
        </w:rPr>
        <w:t>This operation is used by the Application Server to deliver message to a given MSGin5G Server.</w:t>
      </w:r>
    </w:p>
    <w:p w14:paraId="7B7EE824">
      <w:pPr>
        <w:pStyle w:val="7"/>
      </w:pPr>
      <w:bookmarkStart w:id="901" w:name="_Toc162005557"/>
      <w:bookmarkStart w:id="902" w:name="_Toc97197160"/>
      <w:bookmarkStart w:id="903" w:name="_Toc96996754"/>
      <w:r>
        <w:rPr>
          <w:lang w:eastAsia="zh-CN"/>
        </w:rPr>
        <w:t>8</w:t>
      </w:r>
      <w:r>
        <w:t>.</w:t>
      </w:r>
      <w:r>
        <w:rPr>
          <w:lang w:eastAsia="zh-CN"/>
        </w:rPr>
        <w:t>2</w:t>
      </w:r>
      <w:r>
        <w:t>.3.2.2</w:t>
      </w:r>
      <w:r>
        <w:tab/>
      </w:r>
      <w:r>
        <w:t>Operation Definition</w:t>
      </w:r>
      <w:bookmarkEnd w:id="901"/>
      <w:bookmarkEnd w:id="902"/>
      <w:bookmarkEnd w:id="903"/>
    </w:p>
    <w:p w14:paraId="0F07C00B">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3BE6D7D">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41B287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51E70EE">
            <w:pPr>
              <w:pStyle w:val="103"/>
            </w:pPr>
            <w:r>
              <w:t>Data type</w:t>
            </w:r>
          </w:p>
        </w:tc>
        <w:tc>
          <w:tcPr>
            <w:tcW w:w="518" w:type="dxa"/>
            <w:tcBorders>
              <w:bottom w:val="single" w:color="auto" w:sz="6" w:space="0"/>
            </w:tcBorders>
            <w:shd w:val="clear" w:color="auto" w:fill="C0C0C0"/>
          </w:tcPr>
          <w:p w14:paraId="7D301CB9">
            <w:pPr>
              <w:pStyle w:val="103"/>
            </w:pPr>
            <w:r>
              <w:t>P</w:t>
            </w:r>
          </w:p>
        </w:tc>
        <w:tc>
          <w:tcPr>
            <w:tcW w:w="2268" w:type="dxa"/>
            <w:tcBorders>
              <w:bottom w:val="single" w:color="auto" w:sz="6" w:space="0"/>
            </w:tcBorders>
            <w:shd w:val="clear" w:color="auto" w:fill="C0C0C0"/>
          </w:tcPr>
          <w:p w14:paraId="2AB42425">
            <w:pPr>
              <w:pStyle w:val="103"/>
            </w:pPr>
            <w:r>
              <w:t>Cardinality</w:t>
            </w:r>
          </w:p>
        </w:tc>
        <w:tc>
          <w:tcPr>
            <w:tcW w:w="5239" w:type="dxa"/>
            <w:tcBorders>
              <w:bottom w:val="single" w:color="auto" w:sz="6" w:space="0"/>
            </w:tcBorders>
            <w:shd w:val="clear" w:color="auto" w:fill="C0C0C0"/>
            <w:vAlign w:val="center"/>
          </w:tcPr>
          <w:p w14:paraId="0022B9F5">
            <w:pPr>
              <w:pStyle w:val="103"/>
            </w:pPr>
            <w:r>
              <w:t>Description</w:t>
            </w:r>
          </w:p>
        </w:tc>
      </w:tr>
      <w:tr w14:paraId="3296F64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C7EEEA6">
            <w:pPr>
              <w:pStyle w:val="102"/>
            </w:pPr>
            <w:r>
              <w:t>ASMessageDelivery</w:t>
            </w:r>
          </w:p>
        </w:tc>
        <w:tc>
          <w:tcPr>
            <w:tcW w:w="518" w:type="dxa"/>
            <w:tcBorders>
              <w:top w:val="single" w:color="auto" w:sz="6" w:space="0"/>
            </w:tcBorders>
          </w:tcPr>
          <w:p w14:paraId="55F6D53E">
            <w:pPr>
              <w:pStyle w:val="104"/>
            </w:pPr>
            <w:r>
              <w:t>M</w:t>
            </w:r>
          </w:p>
        </w:tc>
        <w:tc>
          <w:tcPr>
            <w:tcW w:w="2268" w:type="dxa"/>
            <w:tcBorders>
              <w:top w:val="single" w:color="auto" w:sz="6" w:space="0"/>
            </w:tcBorders>
          </w:tcPr>
          <w:p w14:paraId="7BE4417D">
            <w:pPr>
              <w:pStyle w:val="102"/>
            </w:pPr>
            <w:r>
              <w:t>1</w:t>
            </w:r>
          </w:p>
        </w:tc>
        <w:tc>
          <w:tcPr>
            <w:tcW w:w="5239" w:type="dxa"/>
            <w:tcBorders>
              <w:top w:val="single" w:color="auto" w:sz="6" w:space="0"/>
            </w:tcBorders>
            <w:shd w:val="clear" w:color="auto" w:fill="auto"/>
          </w:tcPr>
          <w:p w14:paraId="14129F11">
            <w:pPr>
              <w:pStyle w:val="102"/>
              <w:rPr>
                <w:lang w:eastAsia="zh-CN"/>
              </w:rPr>
            </w:pPr>
            <w:r>
              <w:t>Represents the data to be used for AS to deliver message</w:t>
            </w:r>
            <w:r>
              <w:rPr>
                <w:lang w:eastAsia="zh-CN"/>
              </w:rPr>
              <w:t>.</w:t>
            </w:r>
          </w:p>
        </w:tc>
      </w:tr>
    </w:tbl>
    <w:p w14:paraId="0261A414">
      <w:pPr>
        <w:rPr>
          <w:lang w:eastAsia="zh-CN"/>
        </w:rPr>
      </w:pPr>
    </w:p>
    <w:p w14:paraId="7D8B6F5C">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0C5F03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E507DC6">
            <w:pPr>
              <w:pStyle w:val="103"/>
            </w:pPr>
            <w:r>
              <w:t>Data type</w:t>
            </w:r>
          </w:p>
        </w:tc>
        <w:tc>
          <w:tcPr>
            <w:tcW w:w="499" w:type="pct"/>
            <w:shd w:val="clear" w:color="auto" w:fill="C0C0C0"/>
          </w:tcPr>
          <w:p w14:paraId="48278C84">
            <w:pPr>
              <w:pStyle w:val="103"/>
            </w:pPr>
            <w:r>
              <w:t>P</w:t>
            </w:r>
          </w:p>
        </w:tc>
        <w:tc>
          <w:tcPr>
            <w:tcW w:w="738" w:type="pct"/>
            <w:shd w:val="clear" w:color="auto" w:fill="C0C0C0"/>
          </w:tcPr>
          <w:p w14:paraId="7037F57F">
            <w:pPr>
              <w:pStyle w:val="103"/>
            </w:pPr>
            <w:r>
              <w:t>Cardinality</w:t>
            </w:r>
          </w:p>
        </w:tc>
        <w:tc>
          <w:tcPr>
            <w:tcW w:w="967" w:type="pct"/>
            <w:shd w:val="clear" w:color="auto" w:fill="C0C0C0"/>
          </w:tcPr>
          <w:p w14:paraId="67FDCA57">
            <w:pPr>
              <w:pStyle w:val="103"/>
            </w:pPr>
            <w:r>
              <w:t>Response</w:t>
            </w:r>
          </w:p>
          <w:p w14:paraId="4E59231C">
            <w:pPr>
              <w:pStyle w:val="103"/>
            </w:pPr>
            <w:r>
              <w:t>codes</w:t>
            </w:r>
          </w:p>
        </w:tc>
        <w:tc>
          <w:tcPr>
            <w:tcW w:w="1971" w:type="pct"/>
            <w:shd w:val="clear" w:color="auto" w:fill="C0C0C0"/>
          </w:tcPr>
          <w:p w14:paraId="0056B54F">
            <w:pPr>
              <w:pStyle w:val="103"/>
            </w:pPr>
            <w:r>
              <w:t>Description</w:t>
            </w:r>
          </w:p>
        </w:tc>
      </w:tr>
      <w:tr w14:paraId="09555D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628C83">
            <w:pPr>
              <w:pStyle w:val="102"/>
              <w:rPr>
                <w:lang w:eastAsia="zh-CN"/>
              </w:rPr>
            </w:pPr>
            <w:r>
              <w:rPr>
                <w:lang w:eastAsia="zh-CN"/>
              </w:rPr>
              <w:t>MessageDeliveryAck</w:t>
            </w:r>
          </w:p>
        </w:tc>
        <w:tc>
          <w:tcPr>
            <w:tcW w:w="499" w:type="pct"/>
          </w:tcPr>
          <w:p w14:paraId="4AA1D120">
            <w:pPr>
              <w:pStyle w:val="104"/>
              <w:rPr>
                <w:lang w:eastAsia="zh-CN"/>
              </w:rPr>
            </w:pPr>
            <w:r>
              <w:rPr>
                <w:lang w:eastAsia="zh-CN"/>
              </w:rPr>
              <w:t>M</w:t>
            </w:r>
          </w:p>
        </w:tc>
        <w:tc>
          <w:tcPr>
            <w:tcW w:w="738" w:type="pct"/>
          </w:tcPr>
          <w:p w14:paraId="36F484A0">
            <w:pPr>
              <w:pStyle w:val="102"/>
              <w:rPr>
                <w:lang w:eastAsia="zh-CN"/>
              </w:rPr>
            </w:pPr>
            <w:r>
              <w:rPr>
                <w:lang w:eastAsia="zh-CN"/>
              </w:rPr>
              <w:t>1</w:t>
            </w:r>
          </w:p>
        </w:tc>
        <w:tc>
          <w:tcPr>
            <w:tcW w:w="967" w:type="pct"/>
          </w:tcPr>
          <w:p w14:paraId="47D77F01">
            <w:pPr>
              <w:pStyle w:val="102"/>
              <w:rPr>
                <w:lang w:eastAsia="zh-CN"/>
              </w:rPr>
            </w:pPr>
            <w:r>
              <w:rPr>
                <w:lang w:eastAsia="zh-CN"/>
              </w:rPr>
              <w:t>200 OK</w:t>
            </w:r>
          </w:p>
        </w:tc>
        <w:tc>
          <w:tcPr>
            <w:tcW w:w="1971" w:type="pct"/>
            <w:shd w:val="clear" w:color="auto" w:fill="auto"/>
          </w:tcPr>
          <w:p w14:paraId="516947FE">
            <w:pPr>
              <w:pStyle w:val="102"/>
            </w:pPr>
            <w:r>
              <w:t>AS Message is delivered successfully.</w:t>
            </w:r>
          </w:p>
        </w:tc>
      </w:tr>
      <w:tr w14:paraId="3E2554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FE2BF56">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23E9784">
      <w:pPr>
        <w:rPr>
          <w:lang w:eastAsia="zh-CN"/>
        </w:rPr>
      </w:pPr>
      <w:bookmarkStart w:id="904" w:name="_Toc96996755"/>
    </w:p>
    <w:p w14:paraId="155B0CA6">
      <w:pPr>
        <w:pStyle w:val="6"/>
        <w:rPr>
          <w:lang w:eastAsia="zh-CN"/>
        </w:rPr>
      </w:pPr>
      <w:bookmarkStart w:id="905" w:name="_Toc97197161"/>
      <w:bookmarkStart w:id="906" w:name="_Toc162005558"/>
      <w:r>
        <w:rPr>
          <w:lang w:eastAsia="zh-CN"/>
        </w:rPr>
        <w:t>8</w:t>
      </w:r>
      <w:r>
        <w:t>.</w:t>
      </w:r>
      <w:r>
        <w:rPr>
          <w:lang w:eastAsia="zh-CN"/>
        </w:rPr>
        <w:t>2</w:t>
      </w:r>
      <w:r>
        <w:t>.3.3</w:t>
      </w:r>
      <w:r>
        <w:tab/>
      </w:r>
      <w:r>
        <w:t>Operation: deliver-</w:t>
      </w:r>
      <w:r>
        <w:rPr>
          <w:lang w:eastAsia="zh-CN"/>
        </w:rPr>
        <w:t>ue-message</w:t>
      </w:r>
      <w:bookmarkEnd w:id="904"/>
      <w:bookmarkEnd w:id="905"/>
      <w:bookmarkEnd w:id="906"/>
    </w:p>
    <w:p w14:paraId="7B37EB74">
      <w:pPr>
        <w:pStyle w:val="7"/>
      </w:pPr>
      <w:bookmarkStart w:id="907" w:name="_Toc162005559"/>
      <w:bookmarkStart w:id="908" w:name="_Toc96996756"/>
      <w:bookmarkStart w:id="909" w:name="_Toc97197162"/>
      <w:r>
        <w:rPr>
          <w:lang w:eastAsia="zh-CN"/>
        </w:rPr>
        <w:t>8</w:t>
      </w:r>
      <w:r>
        <w:t>.</w:t>
      </w:r>
      <w:r>
        <w:rPr>
          <w:lang w:eastAsia="zh-CN"/>
        </w:rPr>
        <w:t>2</w:t>
      </w:r>
      <w:r>
        <w:t>.3.3.1</w:t>
      </w:r>
      <w:r>
        <w:tab/>
      </w:r>
      <w:r>
        <w:t>Description</w:t>
      </w:r>
      <w:bookmarkEnd w:id="907"/>
      <w:bookmarkEnd w:id="908"/>
      <w:bookmarkEnd w:id="909"/>
    </w:p>
    <w:p w14:paraId="38017170">
      <w:pPr>
        <w:rPr>
          <w:lang w:eastAsia="zh-CN"/>
        </w:rPr>
      </w:pPr>
      <w:r>
        <w:rPr>
          <w:lang w:eastAsia="zh-CN"/>
        </w:rPr>
        <w:t>This operation is used by the Message Gateway (on behalf of Legacy 3GPP UE or Non-3GPP UE) to deliver message to a given MSGin5G Server.</w:t>
      </w:r>
    </w:p>
    <w:p w14:paraId="6A7EC802">
      <w:pPr>
        <w:pStyle w:val="7"/>
      </w:pPr>
      <w:bookmarkStart w:id="910" w:name="_Toc96996757"/>
      <w:bookmarkStart w:id="911" w:name="_Toc162005560"/>
      <w:bookmarkStart w:id="912" w:name="_Toc97197163"/>
      <w:r>
        <w:rPr>
          <w:lang w:eastAsia="zh-CN"/>
        </w:rPr>
        <w:t>8</w:t>
      </w:r>
      <w:r>
        <w:t>.</w:t>
      </w:r>
      <w:r>
        <w:rPr>
          <w:lang w:eastAsia="zh-CN"/>
        </w:rPr>
        <w:t>2</w:t>
      </w:r>
      <w:r>
        <w:t>.3.3.2</w:t>
      </w:r>
      <w:r>
        <w:tab/>
      </w:r>
      <w:r>
        <w:t>Operation Definition</w:t>
      </w:r>
      <w:bookmarkEnd w:id="910"/>
      <w:bookmarkEnd w:id="911"/>
      <w:bookmarkEnd w:id="912"/>
    </w:p>
    <w:p w14:paraId="20A55A0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550D618B">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844AF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F15874E">
            <w:pPr>
              <w:pStyle w:val="103"/>
            </w:pPr>
            <w:r>
              <w:t>Data type</w:t>
            </w:r>
          </w:p>
        </w:tc>
        <w:tc>
          <w:tcPr>
            <w:tcW w:w="518" w:type="dxa"/>
            <w:tcBorders>
              <w:bottom w:val="single" w:color="auto" w:sz="6" w:space="0"/>
            </w:tcBorders>
            <w:shd w:val="clear" w:color="auto" w:fill="C0C0C0"/>
          </w:tcPr>
          <w:p w14:paraId="3F3302BD">
            <w:pPr>
              <w:pStyle w:val="103"/>
            </w:pPr>
            <w:r>
              <w:t>P</w:t>
            </w:r>
          </w:p>
        </w:tc>
        <w:tc>
          <w:tcPr>
            <w:tcW w:w="2268" w:type="dxa"/>
            <w:tcBorders>
              <w:bottom w:val="single" w:color="auto" w:sz="6" w:space="0"/>
            </w:tcBorders>
            <w:shd w:val="clear" w:color="auto" w:fill="C0C0C0"/>
          </w:tcPr>
          <w:p w14:paraId="5281EDC1">
            <w:pPr>
              <w:pStyle w:val="103"/>
            </w:pPr>
            <w:r>
              <w:t>Cardinality</w:t>
            </w:r>
          </w:p>
        </w:tc>
        <w:tc>
          <w:tcPr>
            <w:tcW w:w="5239" w:type="dxa"/>
            <w:tcBorders>
              <w:bottom w:val="single" w:color="auto" w:sz="6" w:space="0"/>
            </w:tcBorders>
            <w:shd w:val="clear" w:color="auto" w:fill="C0C0C0"/>
            <w:vAlign w:val="center"/>
          </w:tcPr>
          <w:p w14:paraId="74986CA9">
            <w:pPr>
              <w:pStyle w:val="103"/>
            </w:pPr>
            <w:r>
              <w:t>Description</w:t>
            </w:r>
          </w:p>
        </w:tc>
      </w:tr>
      <w:tr w14:paraId="4176AA6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C6F469B">
            <w:pPr>
              <w:pStyle w:val="102"/>
            </w:pPr>
            <w:r>
              <w:t>UEMessageDelivery</w:t>
            </w:r>
          </w:p>
        </w:tc>
        <w:tc>
          <w:tcPr>
            <w:tcW w:w="518" w:type="dxa"/>
            <w:tcBorders>
              <w:top w:val="single" w:color="auto" w:sz="6" w:space="0"/>
            </w:tcBorders>
          </w:tcPr>
          <w:p w14:paraId="3424BE7A">
            <w:pPr>
              <w:pStyle w:val="104"/>
            </w:pPr>
            <w:r>
              <w:t>M</w:t>
            </w:r>
          </w:p>
        </w:tc>
        <w:tc>
          <w:tcPr>
            <w:tcW w:w="2268" w:type="dxa"/>
            <w:tcBorders>
              <w:top w:val="single" w:color="auto" w:sz="6" w:space="0"/>
            </w:tcBorders>
          </w:tcPr>
          <w:p w14:paraId="3D381659">
            <w:pPr>
              <w:pStyle w:val="102"/>
            </w:pPr>
            <w:r>
              <w:t>1</w:t>
            </w:r>
          </w:p>
        </w:tc>
        <w:tc>
          <w:tcPr>
            <w:tcW w:w="5239" w:type="dxa"/>
            <w:tcBorders>
              <w:top w:val="single" w:color="auto" w:sz="6" w:space="0"/>
            </w:tcBorders>
            <w:shd w:val="clear" w:color="auto" w:fill="auto"/>
          </w:tcPr>
          <w:p w14:paraId="6EA7E3E0">
            <w:pPr>
              <w:pStyle w:val="102"/>
            </w:pPr>
            <w:r>
              <w:t>Represents the data to be used for Message Gateway (on behalf of Legacy 3GPP UE or Non-3GPP UE) to deliver message.</w:t>
            </w:r>
          </w:p>
        </w:tc>
      </w:tr>
    </w:tbl>
    <w:p w14:paraId="3E7F4D06">
      <w:pPr>
        <w:rPr>
          <w:lang w:eastAsia="zh-CN"/>
        </w:rPr>
      </w:pPr>
    </w:p>
    <w:p w14:paraId="5DEF0976">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F2CD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8D3BA1A">
            <w:pPr>
              <w:pStyle w:val="103"/>
            </w:pPr>
            <w:r>
              <w:t>Data type</w:t>
            </w:r>
          </w:p>
        </w:tc>
        <w:tc>
          <w:tcPr>
            <w:tcW w:w="499" w:type="pct"/>
            <w:shd w:val="clear" w:color="auto" w:fill="C0C0C0"/>
          </w:tcPr>
          <w:p w14:paraId="3539FD7C">
            <w:pPr>
              <w:pStyle w:val="103"/>
            </w:pPr>
            <w:r>
              <w:t>P</w:t>
            </w:r>
          </w:p>
        </w:tc>
        <w:tc>
          <w:tcPr>
            <w:tcW w:w="738" w:type="pct"/>
            <w:shd w:val="clear" w:color="auto" w:fill="C0C0C0"/>
          </w:tcPr>
          <w:p w14:paraId="11B67EB2">
            <w:pPr>
              <w:pStyle w:val="103"/>
            </w:pPr>
            <w:r>
              <w:t>Cardinality</w:t>
            </w:r>
          </w:p>
        </w:tc>
        <w:tc>
          <w:tcPr>
            <w:tcW w:w="967" w:type="pct"/>
            <w:shd w:val="clear" w:color="auto" w:fill="C0C0C0"/>
          </w:tcPr>
          <w:p w14:paraId="19353E55">
            <w:pPr>
              <w:pStyle w:val="103"/>
            </w:pPr>
            <w:r>
              <w:t>Response</w:t>
            </w:r>
          </w:p>
          <w:p w14:paraId="02E50442">
            <w:pPr>
              <w:pStyle w:val="103"/>
            </w:pPr>
            <w:r>
              <w:t>codes</w:t>
            </w:r>
          </w:p>
        </w:tc>
        <w:tc>
          <w:tcPr>
            <w:tcW w:w="1971" w:type="pct"/>
            <w:shd w:val="clear" w:color="auto" w:fill="C0C0C0"/>
          </w:tcPr>
          <w:p w14:paraId="05DCDFA4">
            <w:pPr>
              <w:pStyle w:val="103"/>
            </w:pPr>
            <w:r>
              <w:t>Description</w:t>
            </w:r>
          </w:p>
        </w:tc>
      </w:tr>
      <w:tr w14:paraId="1AEF3B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B881FCD">
            <w:pPr>
              <w:pStyle w:val="102"/>
              <w:rPr>
                <w:lang w:eastAsia="zh-CN"/>
              </w:rPr>
            </w:pPr>
            <w:r>
              <w:rPr>
                <w:lang w:eastAsia="zh-CN"/>
              </w:rPr>
              <w:t>MessageDeliveryAck</w:t>
            </w:r>
          </w:p>
        </w:tc>
        <w:tc>
          <w:tcPr>
            <w:tcW w:w="499" w:type="pct"/>
          </w:tcPr>
          <w:p w14:paraId="675921C3">
            <w:pPr>
              <w:pStyle w:val="104"/>
              <w:rPr>
                <w:lang w:eastAsia="zh-CN"/>
              </w:rPr>
            </w:pPr>
            <w:r>
              <w:rPr>
                <w:lang w:eastAsia="zh-CN"/>
              </w:rPr>
              <w:t>M</w:t>
            </w:r>
          </w:p>
        </w:tc>
        <w:tc>
          <w:tcPr>
            <w:tcW w:w="738" w:type="pct"/>
          </w:tcPr>
          <w:p w14:paraId="6FA0D09F">
            <w:pPr>
              <w:pStyle w:val="102"/>
              <w:rPr>
                <w:lang w:eastAsia="zh-CN"/>
              </w:rPr>
            </w:pPr>
            <w:r>
              <w:rPr>
                <w:lang w:eastAsia="zh-CN"/>
              </w:rPr>
              <w:t>1</w:t>
            </w:r>
          </w:p>
        </w:tc>
        <w:tc>
          <w:tcPr>
            <w:tcW w:w="967" w:type="pct"/>
          </w:tcPr>
          <w:p w14:paraId="2FDF6CF7">
            <w:pPr>
              <w:pStyle w:val="102"/>
              <w:rPr>
                <w:lang w:eastAsia="zh-CN"/>
              </w:rPr>
            </w:pPr>
            <w:r>
              <w:t>20</w:t>
            </w:r>
            <w:r>
              <w:rPr>
                <w:lang w:eastAsia="zh-CN"/>
              </w:rPr>
              <w:t>0 OK</w:t>
            </w:r>
          </w:p>
        </w:tc>
        <w:tc>
          <w:tcPr>
            <w:tcW w:w="1971" w:type="pct"/>
            <w:shd w:val="clear" w:color="auto" w:fill="auto"/>
          </w:tcPr>
          <w:p w14:paraId="1A75A2F5">
            <w:pPr>
              <w:pStyle w:val="102"/>
              <w:rPr>
                <w:lang w:eastAsia="zh-CN"/>
              </w:rPr>
            </w:pPr>
            <w:r>
              <w:rPr>
                <w:lang w:eastAsia="zh-CN"/>
              </w:rPr>
              <w:t>UE Message is delivered successfully.</w:t>
            </w:r>
          </w:p>
        </w:tc>
      </w:tr>
      <w:tr w14:paraId="27F2DF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29A1273">
            <w:pPr>
              <w:pStyle w:val="117"/>
            </w:pPr>
            <w:r>
              <w:t>NOTE:</w:t>
            </w:r>
            <w:r>
              <w:tab/>
            </w:r>
            <w:r>
              <w:t>The mandatory HTTP error status code for the POST method listed in Table 5.2.7.1-1 of 3GPP TS 29.500 [4] also apply.</w:t>
            </w:r>
          </w:p>
        </w:tc>
      </w:tr>
    </w:tbl>
    <w:p w14:paraId="2557E055">
      <w:pPr>
        <w:rPr>
          <w:lang w:eastAsia="zh-CN"/>
        </w:rPr>
      </w:pPr>
      <w:bookmarkStart w:id="913" w:name="_Toc96996758"/>
    </w:p>
    <w:p w14:paraId="76BE96C1">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43B23E01">
      <w:pPr>
        <w:pStyle w:val="7"/>
      </w:pPr>
      <w:bookmarkStart w:id="916" w:name="_Toc96996759"/>
      <w:bookmarkStart w:id="917" w:name="_Toc97197165"/>
      <w:bookmarkStart w:id="918" w:name="_Toc162005562"/>
      <w:r>
        <w:rPr>
          <w:lang w:eastAsia="zh-CN"/>
        </w:rPr>
        <w:t>8</w:t>
      </w:r>
      <w:r>
        <w:t>.</w:t>
      </w:r>
      <w:r>
        <w:rPr>
          <w:lang w:eastAsia="zh-CN"/>
        </w:rPr>
        <w:t>2</w:t>
      </w:r>
      <w:r>
        <w:t>.3.</w:t>
      </w:r>
      <w:r>
        <w:rPr>
          <w:lang w:eastAsia="zh-CN"/>
        </w:rPr>
        <w:t>4</w:t>
      </w:r>
      <w:r>
        <w:t>.1</w:t>
      </w:r>
      <w:r>
        <w:tab/>
      </w:r>
      <w:r>
        <w:t>Description</w:t>
      </w:r>
      <w:bookmarkEnd w:id="916"/>
      <w:bookmarkEnd w:id="917"/>
      <w:bookmarkEnd w:id="918"/>
    </w:p>
    <w:p w14:paraId="2D17B935">
      <w:pPr>
        <w:rPr>
          <w:lang w:eastAsia="zh-CN"/>
        </w:rPr>
      </w:pPr>
      <w:r>
        <w:rPr>
          <w:lang w:eastAsia="zh-CN"/>
        </w:rPr>
        <w:t>This operation is used by the Message Gateway (on behalf of Legacy 3GPP UE or Non-3GPP UE) or the Application Server to deliver status report to a given MSGin5G Server.</w:t>
      </w:r>
    </w:p>
    <w:p w14:paraId="71B8931C">
      <w:pPr>
        <w:pStyle w:val="7"/>
      </w:pPr>
      <w:bookmarkStart w:id="919" w:name="_Toc162005563"/>
      <w:bookmarkStart w:id="920" w:name="_Toc96996760"/>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14:paraId="3223DA0A">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56953D60">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760B24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B4DA75B">
            <w:pPr>
              <w:pStyle w:val="103"/>
            </w:pPr>
            <w:r>
              <w:t>Data type</w:t>
            </w:r>
          </w:p>
        </w:tc>
        <w:tc>
          <w:tcPr>
            <w:tcW w:w="518" w:type="dxa"/>
            <w:tcBorders>
              <w:bottom w:val="single" w:color="auto" w:sz="6" w:space="0"/>
            </w:tcBorders>
            <w:shd w:val="clear" w:color="auto" w:fill="C0C0C0"/>
          </w:tcPr>
          <w:p w14:paraId="5D24CBF6">
            <w:pPr>
              <w:pStyle w:val="103"/>
            </w:pPr>
            <w:r>
              <w:t>P</w:t>
            </w:r>
          </w:p>
        </w:tc>
        <w:tc>
          <w:tcPr>
            <w:tcW w:w="2268" w:type="dxa"/>
            <w:tcBorders>
              <w:bottom w:val="single" w:color="auto" w:sz="6" w:space="0"/>
            </w:tcBorders>
            <w:shd w:val="clear" w:color="auto" w:fill="C0C0C0"/>
          </w:tcPr>
          <w:p w14:paraId="2560F9A6">
            <w:pPr>
              <w:pStyle w:val="103"/>
            </w:pPr>
            <w:r>
              <w:t>Cardinality</w:t>
            </w:r>
          </w:p>
        </w:tc>
        <w:tc>
          <w:tcPr>
            <w:tcW w:w="5239" w:type="dxa"/>
            <w:tcBorders>
              <w:bottom w:val="single" w:color="auto" w:sz="6" w:space="0"/>
            </w:tcBorders>
            <w:shd w:val="clear" w:color="auto" w:fill="C0C0C0"/>
            <w:vAlign w:val="center"/>
          </w:tcPr>
          <w:p w14:paraId="0AED6EC9">
            <w:pPr>
              <w:pStyle w:val="103"/>
            </w:pPr>
            <w:r>
              <w:t>Description</w:t>
            </w:r>
          </w:p>
        </w:tc>
      </w:tr>
      <w:tr w14:paraId="587E697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E033102">
            <w:pPr>
              <w:pStyle w:val="102"/>
            </w:pPr>
            <w:r>
              <w:t>DeliveryStatusReport</w:t>
            </w:r>
          </w:p>
        </w:tc>
        <w:tc>
          <w:tcPr>
            <w:tcW w:w="518" w:type="dxa"/>
            <w:tcBorders>
              <w:top w:val="single" w:color="auto" w:sz="6" w:space="0"/>
            </w:tcBorders>
          </w:tcPr>
          <w:p w14:paraId="35B391CE">
            <w:pPr>
              <w:pStyle w:val="104"/>
            </w:pPr>
            <w:r>
              <w:t>M</w:t>
            </w:r>
          </w:p>
        </w:tc>
        <w:tc>
          <w:tcPr>
            <w:tcW w:w="2268" w:type="dxa"/>
            <w:tcBorders>
              <w:top w:val="single" w:color="auto" w:sz="6" w:space="0"/>
            </w:tcBorders>
          </w:tcPr>
          <w:p w14:paraId="62A6E3CD">
            <w:pPr>
              <w:pStyle w:val="102"/>
            </w:pPr>
            <w:r>
              <w:t>1</w:t>
            </w:r>
          </w:p>
        </w:tc>
        <w:tc>
          <w:tcPr>
            <w:tcW w:w="5239" w:type="dxa"/>
            <w:tcBorders>
              <w:top w:val="single" w:color="auto" w:sz="6" w:space="0"/>
            </w:tcBorders>
            <w:shd w:val="clear" w:color="auto" w:fill="auto"/>
          </w:tcPr>
          <w:p w14:paraId="3677DF33">
            <w:pPr>
              <w:pStyle w:val="102"/>
            </w:pPr>
            <w:r>
              <w:t>Represents the data to be used for Message Gateway (on behalf of Legacy 3GPP UE or Non-3GPP UE) or the Application Server to deliver status report.</w:t>
            </w:r>
          </w:p>
        </w:tc>
      </w:tr>
    </w:tbl>
    <w:p w14:paraId="0CD856CF">
      <w:pPr>
        <w:rPr>
          <w:lang w:eastAsia="zh-CN"/>
        </w:rPr>
      </w:pPr>
    </w:p>
    <w:p w14:paraId="2E5947C5">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455C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F552C75">
            <w:pPr>
              <w:pStyle w:val="103"/>
            </w:pPr>
            <w:r>
              <w:t>Data type</w:t>
            </w:r>
          </w:p>
        </w:tc>
        <w:tc>
          <w:tcPr>
            <w:tcW w:w="499" w:type="pct"/>
            <w:shd w:val="clear" w:color="auto" w:fill="C0C0C0"/>
          </w:tcPr>
          <w:p w14:paraId="767610BC">
            <w:pPr>
              <w:pStyle w:val="103"/>
            </w:pPr>
            <w:r>
              <w:t>P</w:t>
            </w:r>
          </w:p>
        </w:tc>
        <w:tc>
          <w:tcPr>
            <w:tcW w:w="738" w:type="pct"/>
            <w:shd w:val="clear" w:color="auto" w:fill="C0C0C0"/>
          </w:tcPr>
          <w:p w14:paraId="6A593544">
            <w:pPr>
              <w:pStyle w:val="103"/>
            </w:pPr>
            <w:r>
              <w:t>Cardinality</w:t>
            </w:r>
          </w:p>
        </w:tc>
        <w:tc>
          <w:tcPr>
            <w:tcW w:w="967" w:type="pct"/>
            <w:shd w:val="clear" w:color="auto" w:fill="C0C0C0"/>
          </w:tcPr>
          <w:p w14:paraId="4678A72D">
            <w:pPr>
              <w:pStyle w:val="103"/>
            </w:pPr>
            <w:r>
              <w:t>Response</w:t>
            </w:r>
          </w:p>
          <w:p w14:paraId="0A9CAB45">
            <w:pPr>
              <w:pStyle w:val="103"/>
            </w:pPr>
            <w:r>
              <w:t>codes</w:t>
            </w:r>
          </w:p>
        </w:tc>
        <w:tc>
          <w:tcPr>
            <w:tcW w:w="1971" w:type="pct"/>
            <w:shd w:val="clear" w:color="auto" w:fill="C0C0C0"/>
          </w:tcPr>
          <w:p w14:paraId="58448C73">
            <w:pPr>
              <w:pStyle w:val="103"/>
            </w:pPr>
            <w:r>
              <w:t>Description</w:t>
            </w:r>
          </w:p>
        </w:tc>
      </w:tr>
      <w:tr w14:paraId="40E689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FF76D1D">
            <w:pPr>
              <w:pStyle w:val="102"/>
              <w:rPr>
                <w:lang w:eastAsia="zh-CN"/>
              </w:rPr>
            </w:pPr>
            <w:r>
              <w:rPr>
                <w:lang w:eastAsia="zh-CN"/>
              </w:rPr>
              <w:t>MessageDeliveryAck</w:t>
            </w:r>
          </w:p>
        </w:tc>
        <w:tc>
          <w:tcPr>
            <w:tcW w:w="499" w:type="pct"/>
          </w:tcPr>
          <w:p w14:paraId="18B46FA2">
            <w:pPr>
              <w:pStyle w:val="104"/>
              <w:rPr>
                <w:lang w:eastAsia="zh-CN"/>
              </w:rPr>
            </w:pPr>
            <w:r>
              <w:rPr>
                <w:lang w:eastAsia="zh-CN"/>
              </w:rPr>
              <w:t>M</w:t>
            </w:r>
          </w:p>
        </w:tc>
        <w:tc>
          <w:tcPr>
            <w:tcW w:w="738" w:type="pct"/>
          </w:tcPr>
          <w:p w14:paraId="47AB06D6">
            <w:pPr>
              <w:pStyle w:val="102"/>
              <w:rPr>
                <w:lang w:eastAsia="zh-CN"/>
              </w:rPr>
            </w:pPr>
            <w:r>
              <w:rPr>
                <w:lang w:eastAsia="zh-CN"/>
              </w:rPr>
              <w:t>1</w:t>
            </w:r>
          </w:p>
        </w:tc>
        <w:tc>
          <w:tcPr>
            <w:tcW w:w="967" w:type="pct"/>
          </w:tcPr>
          <w:p w14:paraId="47B8D4AF">
            <w:pPr>
              <w:pStyle w:val="102"/>
              <w:rPr>
                <w:lang w:eastAsia="zh-CN"/>
              </w:rPr>
            </w:pPr>
            <w:r>
              <w:t>20</w:t>
            </w:r>
            <w:r>
              <w:rPr>
                <w:lang w:eastAsia="zh-CN"/>
              </w:rPr>
              <w:t>0 OK</w:t>
            </w:r>
          </w:p>
        </w:tc>
        <w:tc>
          <w:tcPr>
            <w:tcW w:w="1971" w:type="pct"/>
            <w:shd w:val="clear" w:color="auto" w:fill="auto"/>
          </w:tcPr>
          <w:p w14:paraId="56F27683">
            <w:pPr>
              <w:pStyle w:val="102"/>
              <w:rPr>
                <w:lang w:eastAsia="zh-CN"/>
              </w:rPr>
            </w:pPr>
            <w:r>
              <w:rPr>
                <w:lang w:eastAsia="zh-CN"/>
              </w:rPr>
              <w:t>The status report is delivered successfully.</w:t>
            </w:r>
          </w:p>
        </w:tc>
      </w:tr>
      <w:tr w14:paraId="439041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B9CF37">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5339061">
      <w:pPr>
        <w:rPr>
          <w:lang w:eastAsia="zh-CN"/>
        </w:rPr>
      </w:pPr>
    </w:p>
    <w:p w14:paraId="671ED61B">
      <w:pPr>
        <w:pStyle w:val="5"/>
      </w:pPr>
      <w:bookmarkStart w:id="922" w:name="_Toc162005564"/>
      <w:bookmarkStart w:id="923" w:name="_Toc93878991"/>
      <w:bookmarkStart w:id="924" w:name="_Toc97197167"/>
      <w:bookmarkStart w:id="925" w:name="_Toc96996761"/>
      <w:bookmarkStart w:id="926" w:name="_Toc83768369"/>
      <w:r>
        <w:rPr>
          <w:lang w:eastAsia="zh-CN"/>
        </w:rPr>
        <w:t>8</w:t>
      </w:r>
      <w:r>
        <w:t>.</w:t>
      </w:r>
      <w:r>
        <w:rPr>
          <w:lang w:eastAsia="zh-CN"/>
        </w:rPr>
        <w:t>2</w:t>
      </w:r>
      <w:r>
        <w:t>.4</w:t>
      </w:r>
      <w:r>
        <w:tab/>
      </w:r>
      <w:r>
        <w:t>Notifications</w:t>
      </w:r>
      <w:bookmarkEnd w:id="922"/>
      <w:bookmarkEnd w:id="923"/>
      <w:bookmarkEnd w:id="924"/>
      <w:bookmarkEnd w:id="925"/>
      <w:bookmarkEnd w:id="926"/>
    </w:p>
    <w:p w14:paraId="038F736C">
      <w:r>
        <w:rPr>
          <w:lang w:eastAsia="zh-CN"/>
        </w:rPr>
        <w:t>None</w:t>
      </w:r>
      <w:r>
        <w:t>.</w:t>
      </w:r>
    </w:p>
    <w:p w14:paraId="23BEA765">
      <w:pPr>
        <w:pStyle w:val="5"/>
      </w:pPr>
      <w:bookmarkStart w:id="927" w:name="_Toc83768370"/>
      <w:bookmarkStart w:id="928" w:name="_Toc97197168"/>
      <w:bookmarkStart w:id="929" w:name="_Toc93878992"/>
      <w:bookmarkStart w:id="930" w:name="_Toc96996762"/>
      <w:bookmarkStart w:id="931" w:name="_Toc162005565"/>
      <w:r>
        <w:rPr>
          <w:lang w:eastAsia="zh-CN"/>
        </w:rPr>
        <w:t>8</w:t>
      </w:r>
      <w:r>
        <w:t>.</w:t>
      </w:r>
      <w:r>
        <w:rPr>
          <w:lang w:eastAsia="zh-CN"/>
        </w:rPr>
        <w:t>2</w:t>
      </w:r>
      <w:r>
        <w:t>.5</w:t>
      </w:r>
      <w:r>
        <w:tab/>
      </w:r>
      <w:r>
        <w:t>Data Model</w:t>
      </w:r>
      <w:bookmarkEnd w:id="927"/>
      <w:bookmarkEnd w:id="928"/>
      <w:bookmarkEnd w:id="929"/>
      <w:bookmarkEnd w:id="930"/>
      <w:bookmarkEnd w:id="931"/>
    </w:p>
    <w:p w14:paraId="4B0ED0E3">
      <w:pPr>
        <w:pStyle w:val="6"/>
      </w:pPr>
      <w:bookmarkStart w:id="932" w:name="_Toc93878993"/>
      <w:bookmarkStart w:id="933" w:name="_Toc9699676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E2BAF7F">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C5D31EF">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5681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246E951">
            <w:pPr>
              <w:pStyle w:val="103"/>
              <w:rPr>
                <w:kern w:val="2"/>
                <w:szCs w:val="22"/>
              </w:rPr>
            </w:pPr>
            <w:r>
              <w:rPr>
                <w:kern w:val="2"/>
                <w:szCs w:val="22"/>
              </w:rPr>
              <w:t>Data type</w:t>
            </w:r>
          </w:p>
        </w:tc>
        <w:tc>
          <w:tcPr>
            <w:tcW w:w="1297" w:type="dxa"/>
            <w:shd w:val="clear" w:color="auto" w:fill="C0C0C0"/>
          </w:tcPr>
          <w:p w14:paraId="47225CE7">
            <w:pPr>
              <w:pStyle w:val="103"/>
              <w:rPr>
                <w:kern w:val="2"/>
                <w:szCs w:val="22"/>
              </w:rPr>
            </w:pPr>
            <w:r>
              <w:rPr>
                <w:kern w:val="2"/>
                <w:szCs w:val="22"/>
              </w:rPr>
              <w:t>Section defined</w:t>
            </w:r>
          </w:p>
        </w:tc>
        <w:tc>
          <w:tcPr>
            <w:tcW w:w="2887" w:type="dxa"/>
            <w:shd w:val="clear" w:color="auto" w:fill="C0C0C0"/>
          </w:tcPr>
          <w:p w14:paraId="4D470928">
            <w:pPr>
              <w:pStyle w:val="103"/>
              <w:rPr>
                <w:kern w:val="2"/>
                <w:szCs w:val="22"/>
              </w:rPr>
            </w:pPr>
            <w:r>
              <w:rPr>
                <w:kern w:val="2"/>
                <w:szCs w:val="22"/>
              </w:rPr>
              <w:t>Description</w:t>
            </w:r>
          </w:p>
        </w:tc>
        <w:tc>
          <w:tcPr>
            <w:tcW w:w="2725" w:type="dxa"/>
            <w:shd w:val="clear" w:color="auto" w:fill="C0C0C0"/>
          </w:tcPr>
          <w:p w14:paraId="52F26A7D">
            <w:pPr>
              <w:pStyle w:val="103"/>
              <w:rPr>
                <w:kern w:val="2"/>
                <w:szCs w:val="22"/>
              </w:rPr>
            </w:pPr>
            <w:r>
              <w:rPr>
                <w:kern w:val="2"/>
                <w:szCs w:val="22"/>
              </w:rPr>
              <w:t>Applicability</w:t>
            </w:r>
          </w:p>
        </w:tc>
      </w:tr>
      <w:tr w14:paraId="087D7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EE8143F">
            <w:pPr>
              <w:pStyle w:val="102"/>
              <w:rPr>
                <w:kern w:val="2"/>
                <w:szCs w:val="22"/>
              </w:rPr>
            </w:pPr>
            <w:r>
              <w:rPr>
                <w:kern w:val="2"/>
                <w:szCs w:val="22"/>
                <w:lang w:eastAsia="zh-CN"/>
              </w:rPr>
              <w:t>ASMessageDelivery</w:t>
            </w:r>
          </w:p>
        </w:tc>
        <w:tc>
          <w:tcPr>
            <w:tcW w:w="1297" w:type="dxa"/>
          </w:tcPr>
          <w:p w14:paraId="271F640E">
            <w:pPr>
              <w:pStyle w:val="102"/>
              <w:rPr>
                <w:kern w:val="2"/>
                <w:szCs w:val="22"/>
                <w:lang w:eastAsia="zh-CN"/>
              </w:rPr>
            </w:pPr>
            <w:r>
              <w:rPr>
                <w:rFonts w:cs="Arial"/>
                <w:kern w:val="2"/>
                <w:szCs w:val="18"/>
                <w:lang w:eastAsia="zh-CN"/>
              </w:rPr>
              <w:t>8.2.5.2.2</w:t>
            </w:r>
          </w:p>
        </w:tc>
        <w:tc>
          <w:tcPr>
            <w:tcW w:w="2887" w:type="dxa"/>
          </w:tcPr>
          <w:p w14:paraId="04A7C942">
            <w:pPr>
              <w:pStyle w:val="102"/>
              <w:rPr>
                <w:rFonts w:cs="Arial"/>
                <w:kern w:val="2"/>
                <w:szCs w:val="18"/>
              </w:rPr>
            </w:pPr>
            <w:r>
              <w:rPr>
                <w:rFonts w:cs="Arial"/>
                <w:kern w:val="2"/>
                <w:szCs w:val="18"/>
              </w:rPr>
              <w:t>The AS message delivery request information.</w:t>
            </w:r>
          </w:p>
        </w:tc>
        <w:tc>
          <w:tcPr>
            <w:tcW w:w="2725" w:type="dxa"/>
          </w:tcPr>
          <w:p w14:paraId="150D3EDE">
            <w:pPr>
              <w:pStyle w:val="102"/>
              <w:rPr>
                <w:rFonts w:cs="Arial"/>
                <w:kern w:val="2"/>
                <w:szCs w:val="18"/>
              </w:rPr>
            </w:pPr>
          </w:p>
        </w:tc>
      </w:tr>
      <w:tr w14:paraId="5636B2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08A1991">
            <w:pPr>
              <w:pStyle w:val="102"/>
              <w:rPr>
                <w:kern w:val="2"/>
                <w:szCs w:val="22"/>
                <w:lang w:eastAsia="zh-CN"/>
              </w:rPr>
            </w:pPr>
            <w:r>
              <w:rPr>
                <w:kern w:val="2"/>
                <w:szCs w:val="22"/>
                <w:lang w:eastAsia="zh-CN"/>
              </w:rPr>
              <w:t>DeliveryStatus</w:t>
            </w:r>
          </w:p>
        </w:tc>
        <w:tc>
          <w:tcPr>
            <w:tcW w:w="1297" w:type="dxa"/>
          </w:tcPr>
          <w:p w14:paraId="72168F1D">
            <w:pPr>
              <w:pStyle w:val="102"/>
              <w:rPr>
                <w:rFonts w:cs="Arial"/>
                <w:kern w:val="2"/>
                <w:szCs w:val="18"/>
                <w:lang w:eastAsia="zh-CN"/>
              </w:rPr>
            </w:pPr>
            <w:r>
              <w:rPr>
                <w:rFonts w:cs="Arial"/>
                <w:kern w:val="2"/>
                <w:szCs w:val="18"/>
                <w:lang w:eastAsia="zh-CN"/>
              </w:rPr>
              <w:t>8.2.5.3.3</w:t>
            </w:r>
          </w:p>
        </w:tc>
        <w:tc>
          <w:tcPr>
            <w:tcW w:w="2887" w:type="dxa"/>
          </w:tcPr>
          <w:p w14:paraId="6A6784A8">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7B76B41D">
            <w:pPr>
              <w:pStyle w:val="102"/>
              <w:rPr>
                <w:rFonts w:cs="Arial"/>
                <w:kern w:val="2"/>
                <w:szCs w:val="18"/>
              </w:rPr>
            </w:pPr>
          </w:p>
        </w:tc>
      </w:tr>
      <w:tr w14:paraId="24E525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A151600">
            <w:pPr>
              <w:pStyle w:val="102"/>
              <w:rPr>
                <w:kern w:val="2"/>
                <w:szCs w:val="22"/>
                <w:lang w:eastAsia="zh-CN"/>
              </w:rPr>
            </w:pPr>
            <w:r>
              <w:rPr>
                <w:kern w:val="2"/>
                <w:szCs w:val="22"/>
                <w:lang w:eastAsia="zh-CN"/>
              </w:rPr>
              <w:t>DeliveryStatusReport</w:t>
            </w:r>
          </w:p>
        </w:tc>
        <w:tc>
          <w:tcPr>
            <w:tcW w:w="1297" w:type="dxa"/>
          </w:tcPr>
          <w:p w14:paraId="437FF4AB">
            <w:pPr>
              <w:pStyle w:val="102"/>
              <w:rPr>
                <w:rFonts w:cs="Arial"/>
                <w:kern w:val="2"/>
                <w:szCs w:val="18"/>
                <w:lang w:eastAsia="zh-CN"/>
              </w:rPr>
            </w:pPr>
            <w:r>
              <w:rPr>
                <w:rFonts w:cs="Arial"/>
                <w:kern w:val="2"/>
                <w:szCs w:val="18"/>
                <w:lang w:eastAsia="zh-CN"/>
              </w:rPr>
              <w:t>8.2.5.2.7</w:t>
            </w:r>
          </w:p>
        </w:tc>
        <w:tc>
          <w:tcPr>
            <w:tcW w:w="2887" w:type="dxa"/>
          </w:tcPr>
          <w:p w14:paraId="2DFD74CB">
            <w:pPr>
              <w:pStyle w:val="102"/>
              <w:rPr>
                <w:rFonts w:cs="Arial"/>
                <w:kern w:val="2"/>
                <w:szCs w:val="18"/>
              </w:rPr>
            </w:pPr>
            <w:r>
              <w:rPr>
                <w:rFonts w:cs="Arial"/>
                <w:kern w:val="2"/>
                <w:szCs w:val="18"/>
              </w:rPr>
              <w:t>The message delivery status report request information.</w:t>
            </w:r>
          </w:p>
        </w:tc>
        <w:tc>
          <w:tcPr>
            <w:tcW w:w="2725" w:type="dxa"/>
          </w:tcPr>
          <w:p w14:paraId="2CA13F12">
            <w:pPr>
              <w:pStyle w:val="102"/>
              <w:rPr>
                <w:rFonts w:cs="Arial"/>
                <w:kern w:val="2"/>
                <w:szCs w:val="18"/>
              </w:rPr>
            </w:pPr>
          </w:p>
        </w:tc>
      </w:tr>
      <w:tr w14:paraId="57D082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06D4B6F">
            <w:pPr>
              <w:pStyle w:val="102"/>
              <w:rPr>
                <w:kern w:val="2"/>
                <w:szCs w:val="22"/>
                <w:lang w:eastAsia="zh-CN"/>
              </w:rPr>
            </w:pPr>
            <w:r>
              <w:rPr>
                <w:kern w:val="2"/>
                <w:szCs w:val="22"/>
                <w:lang w:eastAsia="zh-CN"/>
              </w:rPr>
              <w:t>MessageDeliveryAck</w:t>
            </w:r>
          </w:p>
        </w:tc>
        <w:tc>
          <w:tcPr>
            <w:tcW w:w="1297" w:type="dxa"/>
          </w:tcPr>
          <w:p w14:paraId="57AC5659">
            <w:pPr>
              <w:pStyle w:val="102"/>
              <w:rPr>
                <w:rFonts w:cs="Arial"/>
                <w:kern w:val="2"/>
                <w:szCs w:val="18"/>
                <w:lang w:eastAsia="zh-CN"/>
              </w:rPr>
            </w:pPr>
            <w:r>
              <w:rPr>
                <w:rFonts w:cs="Arial"/>
                <w:kern w:val="2"/>
                <w:szCs w:val="18"/>
                <w:lang w:eastAsia="zh-CN"/>
              </w:rPr>
              <w:t>8.2.5.2.4</w:t>
            </w:r>
          </w:p>
        </w:tc>
        <w:tc>
          <w:tcPr>
            <w:tcW w:w="2887" w:type="dxa"/>
          </w:tcPr>
          <w:p w14:paraId="7375BA9A">
            <w:pPr>
              <w:pStyle w:val="102"/>
              <w:rPr>
                <w:rFonts w:cs="Arial"/>
                <w:kern w:val="2"/>
                <w:szCs w:val="18"/>
              </w:rPr>
            </w:pPr>
            <w:r>
              <w:rPr>
                <w:rFonts w:cs="Arial"/>
                <w:kern w:val="2"/>
                <w:szCs w:val="18"/>
              </w:rPr>
              <w:t>The message delivery response information.</w:t>
            </w:r>
          </w:p>
        </w:tc>
        <w:tc>
          <w:tcPr>
            <w:tcW w:w="2725" w:type="dxa"/>
          </w:tcPr>
          <w:p w14:paraId="1A2B7100">
            <w:pPr>
              <w:pStyle w:val="102"/>
              <w:rPr>
                <w:rFonts w:cs="Arial"/>
                <w:kern w:val="2"/>
                <w:szCs w:val="18"/>
              </w:rPr>
            </w:pPr>
          </w:p>
        </w:tc>
      </w:tr>
      <w:tr w14:paraId="11FF18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3A9772">
            <w:pPr>
              <w:pStyle w:val="102"/>
              <w:rPr>
                <w:kern w:val="2"/>
                <w:szCs w:val="22"/>
                <w:lang w:eastAsia="zh-CN"/>
              </w:rPr>
            </w:pPr>
            <w:r>
              <w:rPr>
                <w:kern w:val="2"/>
                <w:szCs w:val="22"/>
                <w:lang w:eastAsia="zh-CN"/>
              </w:rPr>
              <w:t>MessageSegmentParameters</w:t>
            </w:r>
          </w:p>
        </w:tc>
        <w:tc>
          <w:tcPr>
            <w:tcW w:w="1297" w:type="dxa"/>
          </w:tcPr>
          <w:p w14:paraId="1FC19C85">
            <w:pPr>
              <w:pStyle w:val="102"/>
              <w:rPr>
                <w:rFonts w:cs="Arial"/>
                <w:kern w:val="2"/>
                <w:szCs w:val="18"/>
                <w:lang w:eastAsia="zh-CN"/>
              </w:rPr>
            </w:pPr>
            <w:r>
              <w:rPr>
                <w:rFonts w:cs="Arial"/>
                <w:kern w:val="2"/>
                <w:szCs w:val="18"/>
                <w:lang w:eastAsia="zh-CN"/>
              </w:rPr>
              <w:t>8.2.5.2.5</w:t>
            </w:r>
          </w:p>
        </w:tc>
        <w:tc>
          <w:tcPr>
            <w:tcW w:w="2887" w:type="dxa"/>
          </w:tcPr>
          <w:p w14:paraId="1EE7B5BD">
            <w:pPr>
              <w:pStyle w:val="102"/>
              <w:rPr>
                <w:rFonts w:cs="Arial"/>
                <w:kern w:val="2"/>
                <w:szCs w:val="18"/>
              </w:rPr>
            </w:pPr>
            <w:r>
              <w:rPr>
                <w:rFonts w:cs="Arial"/>
                <w:kern w:val="2"/>
                <w:szCs w:val="18"/>
              </w:rPr>
              <w:t>Contains the message segment information of the message.</w:t>
            </w:r>
          </w:p>
        </w:tc>
        <w:tc>
          <w:tcPr>
            <w:tcW w:w="2725" w:type="dxa"/>
          </w:tcPr>
          <w:p w14:paraId="6339D7C1">
            <w:pPr>
              <w:pStyle w:val="102"/>
              <w:rPr>
                <w:rFonts w:cs="Arial"/>
                <w:kern w:val="2"/>
                <w:szCs w:val="18"/>
              </w:rPr>
            </w:pPr>
          </w:p>
        </w:tc>
      </w:tr>
      <w:tr w14:paraId="3BE113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D60DE5D">
            <w:pPr>
              <w:pStyle w:val="102"/>
              <w:rPr>
                <w:kern w:val="2"/>
                <w:szCs w:val="22"/>
                <w:lang w:eastAsia="zh-CN"/>
              </w:rPr>
            </w:pPr>
            <w:r>
              <w:rPr>
                <w:kern w:val="2"/>
                <w:szCs w:val="22"/>
                <w:lang w:eastAsia="zh-CN"/>
              </w:rPr>
              <w:t>Priority</w:t>
            </w:r>
          </w:p>
        </w:tc>
        <w:tc>
          <w:tcPr>
            <w:tcW w:w="1297" w:type="dxa"/>
          </w:tcPr>
          <w:p w14:paraId="5C298CB2">
            <w:pPr>
              <w:pStyle w:val="102"/>
              <w:rPr>
                <w:rFonts w:cs="Arial"/>
                <w:kern w:val="2"/>
                <w:szCs w:val="18"/>
                <w:lang w:eastAsia="zh-CN"/>
              </w:rPr>
            </w:pPr>
            <w:r>
              <w:rPr>
                <w:rFonts w:cs="Arial"/>
                <w:kern w:val="2"/>
                <w:szCs w:val="18"/>
                <w:lang w:eastAsia="zh-CN"/>
              </w:rPr>
              <w:t>8.2.5.3.5</w:t>
            </w:r>
          </w:p>
        </w:tc>
        <w:tc>
          <w:tcPr>
            <w:tcW w:w="2887" w:type="dxa"/>
          </w:tcPr>
          <w:p w14:paraId="72A8DC67">
            <w:pPr>
              <w:pStyle w:val="102"/>
              <w:rPr>
                <w:rFonts w:cs="Arial"/>
                <w:kern w:val="2"/>
                <w:szCs w:val="18"/>
              </w:rPr>
            </w:pPr>
            <w:r>
              <w:rPr>
                <w:rFonts w:cs="Arial"/>
                <w:kern w:val="2"/>
                <w:szCs w:val="18"/>
              </w:rPr>
              <w:t>Application priority level requested for this message.</w:t>
            </w:r>
          </w:p>
        </w:tc>
        <w:tc>
          <w:tcPr>
            <w:tcW w:w="2725" w:type="dxa"/>
          </w:tcPr>
          <w:p w14:paraId="2CE27EA2">
            <w:pPr>
              <w:pStyle w:val="102"/>
              <w:rPr>
                <w:rFonts w:cs="Arial"/>
                <w:kern w:val="2"/>
                <w:szCs w:val="18"/>
              </w:rPr>
            </w:pPr>
          </w:p>
        </w:tc>
      </w:tr>
      <w:tr w14:paraId="04079E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A60CAFB">
            <w:pPr>
              <w:pStyle w:val="102"/>
              <w:rPr>
                <w:kern w:val="2"/>
                <w:szCs w:val="22"/>
                <w:lang w:eastAsia="zh-CN"/>
              </w:rPr>
            </w:pPr>
            <w:r>
              <w:rPr>
                <w:kern w:val="2"/>
                <w:szCs w:val="22"/>
                <w:lang w:eastAsia="zh-CN"/>
              </w:rPr>
              <w:t>ReportDeliveryStatus</w:t>
            </w:r>
          </w:p>
        </w:tc>
        <w:tc>
          <w:tcPr>
            <w:tcW w:w="1297" w:type="dxa"/>
          </w:tcPr>
          <w:p w14:paraId="79D7F2B9">
            <w:pPr>
              <w:pStyle w:val="102"/>
              <w:rPr>
                <w:rFonts w:cs="Arial"/>
                <w:kern w:val="2"/>
                <w:szCs w:val="18"/>
                <w:lang w:eastAsia="zh-CN"/>
              </w:rPr>
            </w:pPr>
            <w:r>
              <w:rPr>
                <w:rFonts w:cs="Arial"/>
                <w:kern w:val="2"/>
                <w:szCs w:val="18"/>
                <w:lang w:eastAsia="zh-CN"/>
              </w:rPr>
              <w:t>8.2.5.3.4</w:t>
            </w:r>
          </w:p>
        </w:tc>
        <w:tc>
          <w:tcPr>
            <w:tcW w:w="2887" w:type="dxa"/>
          </w:tcPr>
          <w:p w14:paraId="33B6E898">
            <w:pPr>
              <w:pStyle w:val="102"/>
              <w:rPr>
                <w:rFonts w:cs="Arial"/>
                <w:kern w:val="2"/>
                <w:szCs w:val="18"/>
              </w:rPr>
            </w:pPr>
            <w:r>
              <w:rPr>
                <w:rFonts w:cs="Arial"/>
                <w:kern w:val="2"/>
                <w:szCs w:val="18"/>
              </w:rPr>
              <w:t>The delivery status description, including success or failure in delivery.</w:t>
            </w:r>
          </w:p>
        </w:tc>
        <w:tc>
          <w:tcPr>
            <w:tcW w:w="2725" w:type="dxa"/>
          </w:tcPr>
          <w:p w14:paraId="6A8AE46A">
            <w:pPr>
              <w:pStyle w:val="102"/>
              <w:rPr>
                <w:rFonts w:cs="Arial"/>
                <w:kern w:val="2"/>
                <w:szCs w:val="18"/>
              </w:rPr>
            </w:pPr>
          </w:p>
        </w:tc>
      </w:tr>
      <w:tr w14:paraId="210B6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93C9307">
            <w:pPr>
              <w:pStyle w:val="102"/>
              <w:rPr>
                <w:kern w:val="2"/>
                <w:szCs w:val="22"/>
                <w:lang w:eastAsia="zh-CN"/>
              </w:rPr>
            </w:pPr>
            <w:r>
              <w:rPr>
                <w:kern w:val="2"/>
                <w:szCs w:val="22"/>
                <w:lang w:eastAsia="zh-CN"/>
              </w:rPr>
              <w:t>StoreAndForwardParameters</w:t>
            </w:r>
          </w:p>
        </w:tc>
        <w:tc>
          <w:tcPr>
            <w:tcW w:w="1297" w:type="dxa"/>
          </w:tcPr>
          <w:p w14:paraId="6C9C1936">
            <w:pPr>
              <w:pStyle w:val="102"/>
              <w:rPr>
                <w:rFonts w:cs="Arial"/>
                <w:kern w:val="2"/>
                <w:szCs w:val="18"/>
                <w:lang w:eastAsia="zh-CN"/>
              </w:rPr>
            </w:pPr>
            <w:r>
              <w:rPr>
                <w:rFonts w:cs="Arial"/>
                <w:kern w:val="2"/>
                <w:szCs w:val="18"/>
                <w:lang w:eastAsia="zh-CN"/>
              </w:rPr>
              <w:t>8.2.5.2.6</w:t>
            </w:r>
          </w:p>
        </w:tc>
        <w:tc>
          <w:tcPr>
            <w:tcW w:w="2887" w:type="dxa"/>
          </w:tcPr>
          <w:p w14:paraId="008CBEF2">
            <w:pPr>
              <w:pStyle w:val="102"/>
              <w:rPr>
                <w:rFonts w:cs="Arial"/>
                <w:kern w:val="2"/>
                <w:szCs w:val="18"/>
              </w:rPr>
            </w:pPr>
            <w:r>
              <w:rPr>
                <w:rFonts w:cs="Arial"/>
                <w:kern w:val="2"/>
                <w:szCs w:val="18"/>
              </w:rPr>
              <w:t>Contains the store forward information of the message.</w:t>
            </w:r>
          </w:p>
        </w:tc>
        <w:tc>
          <w:tcPr>
            <w:tcW w:w="2725" w:type="dxa"/>
          </w:tcPr>
          <w:p w14:paraId="0EC62903">
            <w:pPr>
              <w:pStyle w:val="102"/>
              <w:rPr>
                <w:rFonts w:cs="Arial"/>
                <w:kern w:val="2"/>
                <w:szCs w:val="18"/>
              </w:rPr>
            </w:pPr>
          </w:p>
        </w:tc>
      </w:tr>
      <w:tr w14:paraId="6ADBDD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80D4005">
            <w:pPr>
              <w:pStyle w:val="102"/>
              <w:rPr>
                <w:kern w:val="2"/>
                <w:szCs w:val="22"/>
              </w:rPr>
            </w:pPr>
            <w:r>
              <w:rPr>
                <w:kern w:val="2"/>
                <w:szCs w:val="22"/>
                <w:lang w:eastAsia="zh-CN"/>
              </w:rPr>
              <w:t>UEMessageDelivery</w:t>
            </w:r>
          </w:p>
        </w:tc>
        <w:tc>
          <w:tcPr>
            <w:tcW w:w="1297" w:type="dxa"/>
          </w:tcPr>
          <w:p w14:paraId="1098AD15">
            <w:pPr>
              <w:pStyle w:val="102"/>
              <w:rPr>
                <w:kern w:val="2"/>
                <w:szCs w:val="22"/>
                <w:lang w:eastAsia="zh-CN"/>
              </w:rPr>
            </w:pPr>
            <w:r>
              <w:rPr>
                <w:rFonts w:cs="Arial"/>
                <w:kern w:val="2"/>
                <w:szCs w:val="18"/>
                <w:lang w:eastAsia="zh-CN"/>
              </w:rPr>
              <w:t>8.2.5.2.3</w:t>
            </w:r>
          </w:p>
        </w:tc>
        <w:tc>
          <w:tcPr>
            <w:tcW w:w="2887" w:type="dxa"/>
          </w:tcPr>
          <w:p w14:paraId="612DD19C">
            <w:pPr>
              <w:pStyle w:val="102"/>
              <w:rPr>
                <w:rFonts w:cs="Arial"/>
                <w:kern w:val="2"/>
                <w:szCs w:val="18"/>
              </w:rPr>
            </w:pPr>
            <w:r>
              <w:rPr>
                <w:rFonts w:cs="Arial"/>
                <w:kern w:val="2"/>
                <w:szCs w:val="18"/>
              </w:rPr>
              <w:t>The UE message delivery request information.</w:t>
            </w:r>
          </w:p>
        </w:tc>
        <w:tc>
          <w:tcPr>
            <w:tcW w:w="2725" w:type="dxa"/>
          </w:tcPr>
          <w:p w14:paraId="37F51ED6">
            <w:pPr>
              <w:pStyle w:val="102"/>
              <w:rPr>
                <w:rFonts w:cs="Arial"/>
                <w:kern w:val="2"/>
                <w:szCs w:val="18"/>
              </w:rPr>
            </w:pPr>
          </w:p>
        </w:tc>
      </w:tr>
    </w:tbl>
    <w:p w14:paraId="3B3E3C8F">
      <w:pPr>
        <w:rPr>
          <w:lang w:eastAsia="zh-CN"/>
        </w:rPr>
      </w:pPr>
    </w:p>
    <w:p w14:paraId="2A84C961">
      <w:pPr>
        <w:rPr>
          <w:lang w:eastAsia="zh-CN"/>
        </w:rPr>
      </w:pPr>
      <w:r>
        <w:rPr>
          <w:lang w:eastAsia="zh-CN"/>
        </w:rPr>
        <w:t>Table 8.2.5.1-2 specifies data types re-used by the MSGS_MSGDelivery API service.</w:t>
      </w:r>
    </w:p>
    <w:p w14:paraId="452A0A92">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7A3553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54FB0716">
            <w:pPr>
              <w:pStyle w:val="103"/>
              <w:rPr>
                <w:kern w:val="2"/>
                <w:szCs w:val="22"/>
              </w:rPr>
            </w:pPr>
            <w:r>
              <w:rPr>
                <w:kern w:val="2"/>
                <w:szCs w:val="22"/>
              </w:rPr>
              <w:t>Data type</w:t>
            </w:r>
          </w:p>
        </w:tc>
        <w:tc>
          <w:tcPr>
            <w:tcW w:w="1848" w:type="dxa"/>
            <w:shd w:val="clear" w:color="auto" w:fill="C0C0C0"/>
          </w:tcPr>
          <w:p w14:paraId="617D2D03">
            <w:pPr>
              <w:pStyle w:val="103"/>
              <w:rPr>
                <w:kern w:val="2"/>
                <w:szCs w:val="22"/>
              </w:rPr>
            </w:pPr>
            <w:r>
              <w:rPr>
                <w:kern w:val="2"/>
                <w:szCs w:val="22"/>
              </w:rPr>
              <w:t>Reference</w:t>
            </w:r>
          </w:p>
        </w:tc>
        <w:tc>
          <w:tcPr>
            <w:tcW w:w="3137" w:type="dxa"/>
            <w:shd w:val="clear" w:color="auto" w:fill="C0C0C0"/>
          </w:tcPr>
          <w:p w14:paraId="64F3E7AD">
            <w:pPr>
              <w:pStyle w:val="103"/>
              <w:rPr>
                <w:kern w:val="2"/>
                <w:szCs w:val="22"/>
              </w:rPr>
            </w:pPr>
            <w:r>
              <w:rPr>
                <w:kern w:val="2"/>
                <w:szCs w:val="22"/>
              </w:rPr>
              <w:t>Comments</w:t>
            </w:r>
          </w:p>
        </w:tc>
        <w:tc>
          <w:tcPr>
            <w:tcW w:w="2865" w:type="dxa"/>
            <w:shd w:val="clear" w:color="auto" w:fill="C0C0C0"/>
          </w:tcPr>
          <w:p w14:paraId="6614D2AF">
            <w:pPr>
              <w:pStyle w:val="103"/>
              <w:rPr>
                <w:kern w:val="2"/>
                <w:szCs w:val="22"/>
              </w:rPr>
            </w:pPr>
            <w:r>
              <w:rPr>
                <w:kern w:val="2"/>
                <w:szCs w:val="22"/>
              </w:rPr>
              <w:t>Applicability</w:t>
            </w:r>
          </w:p>
        </w:tc>
      </w:tr>
      <w:tr w14:paraId="211C27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551AEF5E">
            <w:pPr>
              <w:pStyle w:val="102"/>
              <w:rPr>
                <w:kern w:val="2"/>
                <w:szCs w:val="22"/>
                <w:lang w:eastAsia="zh-CN"/>
              </w:rPr>
            </w:pPr>
            <w:r>
              <w:rPr>
                <w:kern w:val="2"/>
                <w:szCs w:val="22"/>
                <w:lang w:eastAsia="zh-CN"/>
              </w:rPr>
              <w:t>Address</w:t>
            </w:r>
          </w:p>
        </w:tc>
        <w:tc>
          <w:tcPr>
            <w:tcW w:w="1848" w:type="dxa"/>
          </w:tcPr>
          <w:p w14:paraId="3C549EC4">
            <w:pPr>
              <w:pStyle w:val="102"/>
              <w:rPr>
                <w:kern w:val="2"/>
                <w:szCs w:val="22"/>
              </w:rPr>
            </w:pPr>
            <w:r>
              <w:rPr>
                <w:kern w:val="2"/>
                <w:szCs w:val="22"/>
              </w:rPr>
              <w:t>9.1.5.2.3</w:t>
            </w:r>
          </w:p>
        </w:tc>
        <w:tc>
          <w:tcPr>
            <w:tcW w:w="3137" w:type="dxa"/>
          </w:tcPr>
          <w:p w14:paraId="6C53C532">
            <w:pPr>
              <w:pStyle w:val="102"/>
              <w:rPr>
                <w:rFonts w:cs="Arial"/>
                <w:kern w:val="2"/>
                <w:szCs w:val="18"/>
              </w:rPr>
            </w:pPr>
            <w:r>
              <w:rPr>
                <w:rFonts w:cs="Arial"/>
                <w:kern w:val="2"/>
                <w:szCs w:val="18"/>
              </w:rPr>
              <w:t>The data type of the oriAddr and destAddr.</w:t>
            </w:r>
          </w:p>
        </w:tc>
        <w:tc>
          <w:tcPr>
            <w:tcW w:w="2865" w:type="dxa"/>
          </w:tcPr>
          <w:p w14:paraId="6A64D24E">
            <w:pPr>
              <w:pStyle w:val="102"/>
              <w:rPr>
                <w:rFonts w:cs="Arial"/>
                <w:kern w:val="2"/>
                <w:szCs w:val="18"/>
              </w:rPr>
            </w:pPr>
          </w:p>
        </w:tc>
      </w:tr>
      <w:tr w14:paraId="4DD265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F282551">
            <w:pPr>
              <w:pStyle w:val="102"/>
              <w:rPr>
                <w:kern w:val="2"/>
                <w:szCs w:val="22"/>
                <w:lang w:eastAsia="zh-CN"/>
              </w:rPr>
            </w:pPr>
            <w:r>
              <w:rPr>
                <w:kern w:val="2"/>
                <w:szCs w:val="22"/>
                <w:lang w:eastAsia="zh-CN"/>
              </w:rPr>
              <w:t>DateTime</w:t>
            </w:r>
          </w:p>
        </w:tc>
        <w:tc>
          <w:tcPr>
            <w:tcW w:w="1848" w:type="dxa"/>
          </w:tcPr>
          <w:p w14:paraId="72AE7013">
            <w:pPr>
              <w:pStyle w:val="102"/>
              <w:rPr>
                <w:kern w:val="2"/>
                <w:szCs w:val="22"/>
              </w:rPr>
            </w:pPr>
            <w:r>
              <w:rPr>
                <w:kern w:val="2"/>
                <w:szCs w:val="22"/>
              </w:rPr>
              <w:t>3GPP TS 29.571 [5]</w:t>
            </w:r>
          </w:p>
        </w:tc>
        <w:tc>
          <w:tcPr>
            <w:tcW w:w="3137" w:type="dxa"/>
          </w:tcPr>
          <w:p w14:paraId="7B6EBCFE">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12D337E">
            <w:pPr>
              <w:pStyle w:val="102"/>
              <w:rPr>
                <w:rFonts w:cs="Arial"/>
                <w:kern w:val="2"/>
                <w:szCs w:val="18"/>
              </w:rPr>
            </w:pPr>
          </w:p>
        </w:tc>
      </w:tr>
    </w:tbl>
    <w:p w14:paraId="114ECCB9">
      <w:pPr>
        <w:rPr>
          <w:lang w:eastAsia="zh-CN"/>
        </w:rPr>
      </w:pPr>
    </w:p>
    <w:p w14:paraId="76107B5D">
      <w:pPr>
        <w:pStyle w:val="6"/>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10B21DE7">
      <w:pPr>
        <w:pStyle w:val="7"/>
        <w:rPr>
          <w:lang w:eastAsia="zh-CN"/>
        </w:rPr>
      </w:pPr>
      <w:bookmarkStart w:id="940" w:name="_Toc96996765"/>
      <w:bookmarkStart w:id="941" w:name="_Toc93878995"/>
      <w:bookmarkStart w:id="942" w:name="_Toc162005568"/>
      <w:bookmarkStart w:id="943" w:name="_Toc97197171"/>
      <w:r>
        <w:rPr>
          <w:lang w:eastAsia="zh-CN"/>
        </w:rPr>
        <w:t>8.2.5.2.1</w:t>
      </w:r>
      <w:r>
        <w:rPr>
          <w:lang w:eastAsia="zh-CN"/>
        </w:rPr>
        <w:tab/>
      </w:r>
      <w:r>
        <w:rPr>
          <w:lang w:eastAsia="zh-CN"/>
        </w:rPr>
        <w:t>Introduction</w:t>
      </w:r>
      <w:bookmarkEnd w:id="940"/>
      <w:bookmarkEnd w:id="941"/>
      <w:bookmarkEnd w:id="942"/>
      <w:bookmarkEnd w:id="943"/>
    </w:p>
    <w:p w14:paraId="3A113918">
      <w:pPr>
        <w:pStyle w:val="7"/>
        <w:rPr>
          <w:lang w:eastAsia="zh-CN"/>
        </w:rPr>
      </w:pPr>
      <w:bookmarkStart w:id="944" w:name="_Toc97197172"/>
      <w:bookmarkStart w:id="945" w:name="_Toc96996766"/>
      <w:bookmarkStart w:id="946" w:name="_Toc93878996"/>
      <w:bookmarkStart w:id="947" w:name="_Toc162005569"/>
      <w:r>
        <w:rPr>
          <w:lang w:eastAsia="zh-CN"/>
        </w:rPr>
        <w:t>8.2.5.2.2</w:t>
      </w:r>
      <w:r>
        <w:rPr>
          <w:lang w:eastAsia="zh-CN"/>
        </w:rPr>
        <w:tab/>
      </w:r>
      <w:r>
        <w:rPr>
          <w:lang w:eastAsia="zh-CN"/>
        </w:rPr>
        <w:t>Type: AS</w:t>
      </w:r>
      <w:r>
        <w:t>MessageDelivery</w:t>
      </w:r>
      <w:bookmarkEnd w:id="944"/>
      <w:bookmarkEnd w:id="945"/>
      <w:bookmarkEnd w:id="946"/>
      <w:bookmarkEnd w:id="947"/>
    </w:p>
    <w:p w14:paraId="2945E4C3">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7052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A32E672">
            <w:pPr>
              <w:pStyle w:val="103"/>
              <w:rPr>
                <w:kern w:val="2"/>
                <w:szCs w:val="22"/>
              </w:rPr>
            </w:pPr>
            <w:r>
              <w:rPr>
                <w:kern w:val="2"/>
                <w:szCs w:val="22"/>
              </w:rPr>
              <w:t>Attribute name</w:t>
            </w:r>
          </w:p>
        </w:tc>
        <w:tc>
          <w:tcPr>
            <w:tcW w:w="1006" w:type="dxa"/>
            <w:shd w:val="clear" w:color="auto" w:fill="C0C0C0"/>
          </w:tcPr>
          <w:p w14:paraId="25319DCC">
            <w:pPr>
              <w:pStyle w:val="103"/>
              <w:rPr>
                <w:kern w:val="2"/>
                <w:szCs w:val="22"/>
              </w:rPr>
            </w:pPr>
            <w:r>
              <w:rPr>
                <w:kern w:val="2"/>
                <w:szCs w:val="22"/>
              </w:rPr>
              <w:t>Data type</w:t>
            </w:r>
          </w:p>
        </w:tc>
        <w:tc>
          <w:tcPr>
            <w:tcW w:w="425" w:type="dxa"/>
            <w:shd w:val="clear" w:color="auto" w:fill="C0C0C0"/>
          </w:tcPr>
          <w:p w14:paraId="208FBE09">
            <w:pPr>
              <w:pStyle w:val="103"/>
              <w:rPr>
                <w:kern w:val="2"/>
                <w:szCs w:val="22"/>
              </w:rPr>
            </w:pPr>
            <w:r>
              <w:rPr>
                <w:kern w:val="2"/>
                <w:szCs w:val="22"/>
              </w:rPr>
              <w:t>P</w:t>
            </w:r>
          </w:p>
        </w:tc>
        <w:tc>
          <w:tcPr>
            <w:tcW w:w="1368" w:type="dxa"/>
            <w:shd w:val="clear" w:color="auto" w:fill="C0C0C0"/>
          </w:tcPr>
          <w:p w14:paraId="09A1A535">
            <w:pPr>
              <w:pStyle w:val="103"/>
              <w:jc w:val="left"/>
              <w:rPr>
                <w:kern w:val="2"/>
                <w:szCs w:val="22"/>
              </w:rPr>
            </w:pPr>
            <w:r>
              <w:rPr>
                <w:kern w:val="2"/>
                <w:szCs w:val="22"/>
              </w:rPr>
              <w:t>Cardinality</w:t>
            </w:r>
          </w:p>
        </w:tc>
        <w:tc>
          <w:tcPr>
            <w:tcW w:w="3438" w:type="dxa"/>
            <w:shd w:val="clear" w:color="auto" w:fill="C0C0C0"/>
          </w:tcPr>
          <w:p w14:paraId="27A9243A">
            <w:pPr>
              <w:pStyle w:val="103"/>
              <w:rPr>
                <w:rFonts w:cs="Arial"/>
                <w:kern w:val="2"/>
                <w:szCs w:val="18"/>
              </w:rPr>
            </w:pPr>
            <w:r>
              <w:rPr>
                <w:rFonts w:cs="Arial"/>
                <w:kern w:val="2"/>
                <w:szCs w:val="18"/>
              </w:rPr>
              <w:t>Description</w:t>
            </w:r>
          </w:p>
        </w:tc>
        <w:tc>
          <w:tcPr>
            <w:tcW w:w="1998" w:type="dxa"/>
            <w:shd w:val="clear" w:color="auto" w:fill="C0C0C0"/>
          </w:tcPr>
          <w:p w14:paraId="1A5C7F5F">
            <w:pPr>
              <w:pStyle w:val="103"/>
              <w:rPr>
                <w:rFonts w:cs="Arial"/>
                <w:kern w:val="2"/>
                <w:szCs w:val="18"/>
              </w:rPr>
            </w:pPr>
            <w:r>
              <w:rPr>
                <w:kern w:val="2"/>
                <w:szCs w:val="22"/>
              </w:rPr>
              <w:t>Applicability</w:t>
            </w:r>
          </w:p>
        </w:tc>
      </w:tr>
      <w:tr w14:paraId="2C0292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DD4973">
            <w:pPr>
              <w:pStyle w:val="102"/>
              <w:rPr>
                <w:kern w:val="2"/>
                <w:szCs w:val="22"/>
              </w:rPr>
            </w:pPr>
            <w:r>
              <w:rPr>
                <w:kern w:val="2"/>
                <w:szCs w:val="22"/>
                <w:lang w:eastAsia="zh-CN"/>
              </w:rPr>
              <w:t>oriAddr</w:t>
            </w:r>
          </w:p>
        </w:tc>
        <w:tc>
          <w:tcPr>
            <w:tcW w:w="1006" w:type="dxa"/>
          </w:tcPr>
          <w:p w14:paraId="1B40926B">
            <w:pPr>
              <w:pStyle w:val="102"/>
              <w:rPr>
                <w:kern w:val="2"/>
                <w:szCs w:val="22"/>
                <w:lang w:eastAsia="zh-CN"/>
              </w:rPr>
            </w:pPr>
            <w:r>
              <w:rPr>
                <w:kern w:val="2"/>
                <w:szCs w:val="22"/>
                <w:lang w:eastAsia="zh-CN"/>
              </w:rPr>
              <w:t>Address</w:t>
            </w:r>
          </w:p>
        </w:tc>
        <w:tc>
          <w:tcPr>
            <w:tcW w:w="425" w:type="dxa"/>
          </w:tcPr>
          <w:p w14:paraId="510F1206">
            <w:pPr>
              <w:pStyle w:val="104"/>
              <w:rPr>
                <w:kern w:val="2"/>
                <w:szCs w:val="22"/>
              </w:rPr>
            </w:pPr>
            <w:r>
              <w:rPr>
                <w:kern w:val="2"/>
                <w:szCs w:val="22"/>
              </w:rPr>
              <w:t>M</w:t>
            </w:r>
          </w:p>
        </w:tc>
        <w:tc>
          <w:tcPr>
            <w:tcW w:w="1368" w:type="dxa"/>
          </w:tcPr>
          <w:p w14:paraId="7EA0F029">
            <w:pPr>
              <w:pStyle w:val="102"/>
              <w:rPr>
                <w:kern w:val="2"/>
                <w:szCs w:val="22"/>
              </w:rPr>
            </w:pPr>
            <w:r>
              <w:rPr>
                <w:kern w:val="2"/>
                <w:szCs w:val="22"/>
              </w:rPr>
              <w:t>1</w:t>
            </w:r>
          </w:p>
        </w:tc>
        <w:tc>
          <w:tcPr>
            <w:tcW w:w="3438" w:type="dxa"/>
          </w:tcPr>
          <w:p w14:paraId="2275FB1D">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DD46B91">
            <w:pPr>
              <w:pStyle w:val="102"/>
              <w:rPr>
                <w:rFonts w:cs="Arial"/>
                <w:kern w:val="2"/>
                <w:szCs w:val="18"/>
              </w:rPr>
            </w:pPr>
          </w:p>
        </w:tc>
      </w:tr>
      <w:tr w14:paraId="7FF979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310E59">
            <w:pPr>
              <w:pStyle w:val="102"/>
              <w:rPr>
                <w:kern w:val="2"/>
                <w:szCs w:val="22"/>
              </w:rPr>
            </w:pPr>
            <w:r>
              <w:rPr>
                <w:kern w:val="2"/>
                <w:szCs w:val="22"/>
                <w:lang w:eastAsia="zh-CN"/>
              </w:rPr>
              <w:t>destAddr</w:t>
            </w:r>
          </w:p>
        </w:tc>
        <w:tc>
          <w:tcPr>
            <w:tcW w:w="1006" w:type="dxa"/>
          </w:tcPr>
          <w:p w14:paraId="3C087500">
            <w:pPr>
              <w:pStyle w:val="102"/>
              <w:rPr>
                <w:kern w:val="2"/>
                <w:szCs w:val="22"/>
              </w:rPr>
            </w:pPr>
            <w:r>
              <w:rPr>
                <w:kern w:val="2"/>
                <w:szCs w:val="22"/>
              </w:rPr>
              <w:t>Address</w:t>
            </w:r>
          </w:p>
        </w:tc>
        <w:tc>
          <w:tcPr>
            <w:tcW w:w="425" w:type="dxa"/>
          </w:tcPr>
          <w:p w14:paraId="5C842860">
            <w:pPr>
              <w:pStyle w:val="104"/>
              <w:rPr>
                <w:kern w:val="2"/>
                <w:szCs w:val="22"/>
                <w:lang w:eastAsia="zh-CN"/>
              </w:rPr>
            </w:pPr>
            <w:r>
              <w:rPr>
                <w:kern w:val="2"/>
                <w:szCs w:val="22"/>
                <w:lang w:eastAsia="zh-CN"/>
              </w:rPr>
              <w:t>M</w:t>
            </w:r>
          </w:p>
        </w:tc>
        <w:tc>
          <w:tcPr>
            <w:tcW w:w="1368" w:type="dxa"/>
          </w:tcPr>
          <w:p w14:paraId="5FAB33AC">
            <w:pPr>
              <w:pStyle w:val="102"/>
              <w:rPr>
                <w:kern w:val="2"/>
                <w:szCs w:val="22"/>
              </w:rPr>
            </w:pPr>
            <w:r>
              <w:rPr>
                <w:kern w:val="2"/>
                <w:szCs w:val="22"/>
              </w:rPr>
              <w:t>1</w:t>
            </w:r>
          </w:p>
        </w:tc>
        <w:tc>
          <w:tcPr>
            <w:tcW w:w="3438" w:type="dxa"/>
          </w:tcPr>
          <w:p w14:paraId="796BE1E0">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E281533">
            <w:pPr>
              <w:pStyle w:val="102"/>
              <w:rPr>
                <w:kern w:val="2"/>
                <w:szCs w:val="22"/>
              </w:rPr>
            </w:pPr>
            <w:r>
              <w:rPr>
                <w:kern w:val="2"/>
                <w:szCs w:val="22"/>
              </w:rPr>
              <w:t>The service identifier of the target MSGin5G Group.</w:t>
            </w:r>
          </w:p>
          <w:p w14:paraId="25BE0623">
            <w:pPr>
              <w:pStyle w:val="102"/>
              <w:rPr>
                <w:kern w:val="2"/>
                <w:szCs w:val="22"/>
              </w:rPr>
            </w:pPr>
            <w:r>
              <w:rPr>
                <w:kern w:val="2"/>
                <w:szCs w:val="22"/>
              </w:rPr>
              <w:t>The service identifier of the Broadcast Service Area where the message needs to be broadcast.</w:t>
            </w:r>
          </w:p>
          <w:p w14:paraId="14C71F45">
            <w:pPr>
              <w:pStyle w:val="102"/>
              <w:rPr>
                <w:kern w:val="2"/>
                <w:szCs w:val="22"/>
              </w:rPr>
            </w:pPr>
            <w:r>
              <w:rPr>
                <w:kern w:val="2"/>
                <w:szCs w:val="22"/>
              </w:rPr>
              <w:t>Indicates which Messaging Topic this message is related to.</w:t>
            </w:r>
          </w:p>
        </w:tc>
        <w:tc>
          <w:tcPr>
            <w:tcW w:w="1998" w:type="dxa"/>
          </w:tcPr>
          <w:p w14:paraId="2CC4EA9E">
            <w:pPr>
              <w:pStyle w:val="102"/>
              <w:rPr>
                <w:rFonts w:cs="Arial"/>
                <w:kern w:val="2"/>
                <w:szCs w:val="18"/>
              </w:rPr>
            </w:pPr>
          </w:p>
        </w:tc>
      </w:tr>
      <w:tr w14:paraId="28C79C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5254B92">
            <w:pPr>
              <w:pStyle w:val="102"/>
              <w:rPr>
                <w:kern w:val="2"/>
                <w:szCs w:val="22"/>
              </w:rPr>
            </w:pPr>
            <w:r>
              <w:rPr>
                <w:kern w:val="2"/>
                <w:szCs w:val="22"/>
                <w:lang w:eastAsia="zh-CN"/>
              </w:rPr>
              <w:t>appId</w:t>
            </w:r>
          </w:p>
        </w:tc>
        <w:tc>
          <w:tcPr>
            <w:tcW w:w="1006" w:type="dxa"/>
          </w:tcPr>
          <w:p w14:paraId="02F8F3D5">
            <w:pPr>
              <w:pStyle w:val="102"/>
              <w:rPr>
                <w:kern w:val="2"/>
                <w:szCs w:val="22"/>
              </w:rPr>
            </w:pPr>
            <w:r>
              <w:rPr>
                <w:kern w:val="2"/>
                <w:szCs w:val="22"/>
              </w:rPr>
              <w:t>string</w:t>
            </w:r>
          </w:p>
        </w:tc>
        <w:tc>
          <w:tcPr>
            <w:tcW w:w="425" w:type="dxa"/>
          </w:tcPr>
          <w:p w14:paraId="073D0D58">
            <w:pPr>
              <w:pStyle w:val="104"/>
              <w:rPr>
                <w:kern w:val="2"/>
                <w:szCs w:val="22"/>
              </w:rPr>
            </w:pPr>
            <w:r>
              <w:rPr>
                <w:kern w:val="2"/>
                <w:szCs w:val="22"/>
              </w:rPr>
              <w:t>O</w:t>
            </w:r>
          </w:p>
        </w:tc>
        <w:tc>
          <w:tcPr>
            <w:tcW w:w="1368" w:type="dxa"/>
          </w:tcPr>
          <w:p w14:paraId="7E1BEDB0">
            <w:pPr>
              <w:pStyle w:val="102"/>
              <w:rPr>
                <w:kern w:val="2"/>
                <w:szCs w:val="22"/>
              </w:rPr>
            </w:pPr>
            <w:r>
              <w:rPr>
                <w:kern w:val="2"/>
                <w:szCs w:val="22"/>
              </w:rPr>
              <w:t>0..1</w:t>
            </w:r>
          </w:p>
        </w:tc>
        <w:tc>
          <w:tcPr>
            <w:tcW w:w="3438" w:type="dxa"/>
          </w:tcPr>
          <w:p w14:paraId="0517FBAA">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0EC5D7CB">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7C6D882E">
            <w:pPr>
              <w:pStyle w:val="102"/>
              <w:rPr>
                <w:rFonts w:cs="Arial"/>
                <w:kern w:val="2"/>
                <w:szCs w:val="18"/>
              </w:rPr>
            </w:pPr>
          </w:p>
        </w:tc>
      </w:tr>
      <w:tr w14:paraId="394BD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774096">
            <w:pPr>
              <w:pStyle w:val="102"/>
              <w:rPr>
                <w:kern w:val="2"/>
                <w:szCs w:val="22"/>
              </w:rPr>
            </w:pPr>
            <w:r>
              <w:rPr>
                <w:kern w:val="2"/>
                <w:szCs w:val="22"/>
                <w:lang w:eastAsia="zh-CN"/>
              </w:rPr>
              <w:t>msgId</w:t>
            </w:r>
          </w:p>
        </w:tc>
        <w:tc>
          <w:tcPr>
            <w:tcW w:w="1006" w:type="dxa"/>
          </w:tcPr>
          <w:p w14:paraId="2A8071E0">
            <w:pPr>
              <w:pStyle w:val="102"/>
              <w:rPr>
                <w:kern w:val="2"/>
                <w:szCs w:val="22"/>
              </w:rPr>
            </w:pPr>
            <w:r>
              <w:rPr>
                <w:kern w:val="2"/>
                <w:szCs w:val="22"/>
              </w:rPr>
              <w:t>string</w:t>
            </w:r>
          </w:p>
        </w:tc>
        <w:tc>
          <w:tcPr>
            <w:tcW w:w="425" w:type="dxa"/>
          </w:tcPr>
          <w:p w14:paraId="17BFFDC3">
            <w:pPr>
              <w:pStyle w:val="104"/>
              <w:rPr>
                <w:kern w:val="2"/>
                <w:szCs w:val="22"/>
              </w:rPr>
            </w:pPr>
            <w:r>
              <w:rPr>
                <w:kern w:val="2"/>
                <w:szCs w:val="22"/>
              </w:rPr>
              <w:t>M</w:t>
            </w:r>
          </w:p>
        </w:tc>
        <w:tc>
          <w:tcPr>
            <w:tcW w:w="1368" w:type="dxa"/>
          </w:tcPr>
          <w:p w14:paraId="12DE4370">
            <w:pPr>
              <w:pStyle w:val="102"/>
              <w:rPr>
                <w:kern w:val="2"/>
                <w:szCs w:val="22"/>
              </w:rPr>
            </w:pPr>
            <w:r>
              <w:rPr>
                <w:kern w:val="2"/>
                <w:szCs w:val="22"/>
              </w:rPr>
              <w:t>1</w:t>
            </w:r>
          </w:p>
        </w:tc>
        <w:tc>
          <w:tcPr>
            <w:tcW w:w="3438" w:type="dxa"/>
          </w:tcPr>
          <w:p w14:paraId="244806DC">
            <w:pPr>
              <w:pStyle w:val="102"/>
              <w:rPr>
                <w:kern w:val="2"/>
                <w:szCs w:val="22"/>
              </w:rPr>
            </w:pPr>
            <w:r>
              <w:rPr>
                <w:kern w:val="2"/>
                <w:szCs w:val="22"/>
              </w:rPr>
              <w:t>Unique identifier of this message.</w:t>
            </w:r>
          </w:p>
        </w:tc>
        <w:tc>
          <w:tcPr>
            <w:tcW w:w="1998" w:type="dxa"/>
          </w:tcPr>
          <w:p w14:paraId="38A2E2EC">
            <w:pPr>
              <w:pStyle w:val="102"/>
              <w:rPr>
                <w:rFonts w:cs="Arial"/>
                <w:kern w:val="2"/>
                <w:szCs w:val="18"/>
              </w:rPr>
            </w:pPr>
          </w:p>
        </w:tc>
      </w:tr>
      <w:tr w14:paraId="5F61B6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CB5842">
            <w:pPr>
              <w:pStyle w:val="102"/>
              <w:rPr>
                <w:kern w:val="2"/>
                <w:szCs w:val="22"/>
              </w:rPr>
            </w:pPr>
            <w:r>
              <w:rPr>
                <w:kern w:val="2"/>
                <w:szCs w:val="22"/>
                <w:lang w:eastAsia="zh-CN"/>
              </w:rPr>
              <w:t>delivStReqInd</w:t>
            </w:r>
          </w:p>
        </w:tc>
        <w:tc>
          <w:tcPr>
            <w:tcW w:w="1006" w:type="dxa"/>
          </w:tcPr>
          <w:p w14:paraId="7E8150EB">
            <w:pPr>
              <w:pStyle w:val="102"/>
              <w:rPr>
                <w:kern w:val="2"/>
                <w:szCs w:val="22"/>
              </w:rPr>
            </w:pPr>
            <w:r>
              <w:rPr>
                <w:kern w:val="2"/>
                <w:szCs w:val="22"/>
                <w:lang w:eastAsia="zh-CN"/>
              </w:rPr>
              <w:t>boolean</w:t>
            </w:r>
          </w:p>
        </w:tc>
        <w:tc>
          <w:tcPr>
            <w:tcW w:w="425" w:type="dxa"/>
          </w:tcPr>
          <w:p w14:paraId="21A6733D">
            <w:pPr>
              <w:pStyle w:val="104"/>
              <w:rPr>
                <w:kern w:val="2"/>
                <w:szCs w:val="22"/>
              </w:rPr>
            </w:pPr>
            <w:r>
              <w:rPr>
                <w:kern w:val="2"/>
                <w:szCs w:val="22"/>
              </w:rPr>
              <w:t>O</w:t>
            </w:r>
          </w:p>
        </w:tc>
        <w:tc>
          <w:tcPr>
            <w:tcW w:w="1368" w:type="dxa"/>
          </w:tcPr>
          <w:p w14:paraId="7BDA5DC4">
            <w:pPr>
              <w:pStyle w:val="102"/>
              <w:rPr>
                <w:kern w:val="2"/>
                <w:szCs w:val="22"/>
              </w:rPr>
            </w:pPr>
            <w:r>
              <w:rPr>
                <w:kern w:val="2"/>
                <w:szCs w:val="22"/>
              </w:rPr>
              <w:t>0..1</w:t>
            </w:r>
          </w:p>
        </w:tc>
        <w:tc>
          <w:tcPr>
            <w:tcW w:w="3438" w:type="dxa"/>
          </w:tcPr>
          <w:p w14:paraId="7C4214D0">
            <w:pPr>
              <w:pStyle w:val="102"/>
              <w:rPr>
                <w:kern w:val="2"/>
                <w:szCs w:val="22"/>
                <w:lang w:eastAsia="zh-CN"/>
              </w:rPr>
            </w:pPr>
            <w:r>
              <w:rPr>
                <w:kern w:val="2"/>
                <w:szCs w:val="22"/>
              </w:rPr>
              <w:t>Indicates if delivery acknowledgement from the recipient is requested.</w:t>
            </w:r>
          </w:p>
          <w:p w14:paraId="06C2DB3B">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D23EEF9">
            <w:pPr>
              <w:pStyle w:val="102"/>
              <w:rPr>
                <w:rFonts w:cs="Arial"/>
                <w:kern w:val="2"/>
                <w:szCs w:val="18"/>
              </w:rPr>
            </w:pPr>
          </w:p>
        </w:tc>
      </w:tr>
      <w:tr w14:paraId="5559B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7628D1">
            <w:pPr>
              <w:pStyle w:val="102"/>
              <w:rPr>
                <w:kern w:val="2"/>
                <w:szCs w:val="22"/>
              </w:rPr>
            </w:pPr>
            <w:r>
              <w:rPr>
                <w:kern w:val="2"/>
                <w:szCs w:val="22"/>
                <w:lang w:eastAsia="zh-CN"/>
              </w:rPr>
              <w:t>payload</w:t>
            </w:r>
          </w:p>
        </w:tc>
        <w:tc>
          <w:tcPr>
            <w:tcW w:w="1006" w:type="dxa"/>
          </w:tcPr>
          <w:p w14:paraId="41CEBDC9">
            <w:pPr>
              <w:pStyle w:val="102"/>
              <w:rPr>
                <w:kern w:val="2"/>
                <w:szCs w:val="22"/>
              </w:rPr>
            </w:pPr>
            <w:r>
              <w:rPr>
                <w:kern w:val="2"/>
                <w:szCs w:val="22"/>
              </w:rPr>
              <w:t>string</w:t>
            </w:r>
          </w:p>
        </w:tc>
        <w:tc>
          <w:tcPr>
            <w:tcW w:w="425" w:type="dxa"/>
          </w:tcPr>
          <w:p w14:paraId="4C28D779">
            <w:pPr>
              <w:pStyle w:val="104"/>
              <w:rPr>
                <w:kern w:val="2"/>
                <w:szCs w:val="22"/>
              </w:rPr>
            </w:pPr>
            <w:r>
              <w:rPr>
                <w:kern w:val="2"/>
                <w:szCs w:val="22"/>
              </w:rPr>
              <w:t>O</w:t>
            </w:r>
          </w:p>
        </w:tc>
        <w:tc>
          <w:tcPr>
            <w:tcW w:w="1368" w:type="dxa"/>
          </w:tcPr>
          <w:p w14:paraId="12097CBE">
            <w:pPr>
              <w:pStyle w:val="102"/>
              <w:rPr>
                <w:kern w:val="2"/>
                <w:szCs w:val="22"/>
              </w:rPr>
            </w:pPr>
            <w:r>
              <w:rPr>
                <w:kern w:val="2"/>
                <w:szCs w:val="22"/>
              </w:rPr>
              <w:t>0..1</w:t>
            </w:r>
          </w:p>
        </w:tc>
        <w:tc>
          <w:tcPr>
            <w:tcW w:w="3438" w:type="dxa"/>
          </w:tcPr>
          <w:p w14:paraId="5D3204CA">
            <w:pPr>
              <w:pStyle w:val="102"/>
              <w:rPr>
                <w:kern w:val="2"/>
                <w:szCs w:val="22"/>
              </w:rPr>
            </w:pPr>
            <w:r>
              <w:rPr>
                <w:kern w:val="2"/>
                <w:szCs w:val="22"/>
              </w:rPr>
              <w:t>Payload of the message.</w:t>
            </w:r>
          </w:p>
        </w:tc>
        <w:tc>
          <w:tcPr>
            <w:tcW w:w="1998" w:type="dxa"/>
          </w:tcPr>
          <w:p w14:paraId="0CA9C318">
            <w:pPr>
              <w:pStyle w:val="102"/>
              <w:rPr>
                <w:rFonts w:cs="Arial"/>
                <w:kern w:val="2"/>
                <w:szCs w:val="18"/>
              </w:rPr>
            </w:pPr>
          </w:p>
        </w:tc>
      </w:tr>
      <w:tr w14:paraId="210ECE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F14E91">
            <w:pPr>
              <w:pStyle w:val="102"/>
              <w:rPr>
                <w:kern w:val="2"/>
                <w:szCs w:val="22"/>
              </w:rPr>
            </w:pPr>
            <w:r>
              <w:rPr>
                <w:kern w:val="2"/>
                <w:szCs w:val="22"/>
                <w:lang w:eastAsia="zh-CN"/>
              </w:rPr>
              <w:t>priority</w:t>
            </w:r>
          </w:p>
        </w:tc>
        <w:tc>
          <w:tcPr>
            <w:tcW w:w="1006" w:type="dxa"/>
          </w:tcPr>
          <w:p w14:paraId="0F5B72EE">
            <w:pPr>
              <w:pStyle w:val="102"/>
              <w:rPr>
                <w:kern w:val="2"/>
                <w:szCs w:val="22"/>
              </w:rPr>
            </w:pPr>
            <w:r>
              <w:rPr>
                <w:kern w:val="2"/>
                <w:szCs w:val="22"/>
                <w:lang w:eastAsia="zh-CN"/>
              </w:rPr>
              <w:t>Priority</w:t>
            </w:r>
          </w:p>
        </w:tc>
        <w:tc>
          <w:tcPr>
            <w:tcW w:w="425" w:type="dxa"/>
          </w:tcPr>
          <w:p w14:paraId="53C2E44E">
            <w:pPr>
              <w:pStyle w:val="104"/>
              <w:rPr>
                <w:kern w:val="2"/>
                <w:szCs w:val="22"/>
              </w:rPr>
            </w:pPr>
            <w:r>
              <w:rPr>
                <w:kern w:val="2"/>
                <w:szCs w:val="22"/>
              </w:rPr>
              <w:t>O</w:t>
            </w:r>
          </w:p>
        </w:tc>
        <w:tc>
          <w:tcPr>
            <w:tcW w:w="1368" w:type="dxa"/>
          </w:tcPr>
          <w:p w14:paraId="7DAAEFFC">
            <w:pPr>
              <w:pStyle w:val="102"/>
              <w:rPr>
                <w:kern w:val="2"/>
                <w:szCs w:val="22"/>
              </w:rPr>
            </w:pPr>
            <w:r>
              <w:rPr>
                <w:kern w:val="2"/>
                <w:szCs w:val="22"/>
              </w:rPr>
              <w:t>0..1</w:t>
            </w:r>
          </w:p>
        </w:tc>
        <w:tc>
          <w:tcPr>
            <w:tcW w:w="3438" w:type="dxa"/>
          </w:tcPr>
          <w:p w14:paraId="269F21A7">
            <w:pPr>
              <w:pStyle w:val="102"/>
              <w:rPr>
                <w:kern w:val="2"/>
                <w:szCs w:val="22"/>
              </w:rPr>
            </w:pPr>
            <w:r>
              <w:rPr>
                <w:kern w:val="2"/>
                <w:szCs w:val="22"/>
              </w:rPr>
              <w:t>Application priority level requested for this message.</w:t>
            </w:r>
          </w:p>
        </w:tc>
        <w:tc>
          <w:tcPr>
            <w:tcW w:w="1998" w:type="dxa"/>
          </w:tcPr>
          <w:p w14:paraId="05275D7E">
            <w:pPr>
              <w:pStyle w:val="102"/>
              <w:rPr>
                <w:rFonts w:cs="Arial"/>
                <w:kern w:val="2"/>
                <w:szCs w:val="18"/>
              </w:rPr>
            </w:pPr>
          </w:p>
        </w:tc>
      </w:tr>
      <w:tr w14:paraId="350D59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D118CD">
            <w:pPr>
              <w:pStyle w:val="102"/>
              <w:rPr>
                <w:kern w:val="2"/>
                <w:szCs w:val="22"/>
              </w:rPr>
            </w:pPr>
            <w:r>
              <w:rPr>
                <w:kern w:val="2"/>
                <w:szCs w:val="22"/>
                <w:lang w:eastAsia="zh-CN"/>
              </w:rPr>
              <w:t>segInd</w:t>
            </w:r>
          </w:p>
        </w:tc>
        <w:tc>
          <w:tcPr>
            <w:tcW w:w="1006" w:type="dxa"/>
          </w:tcPr>
          <w:p w14:paraId="7F4D8B39">
            <w:pPr>
              <w:pStyle w:val="102"/>
              <w:rPr>
                <w:kern w:val="2"/>
                <w:szCs w:val="22"/>
              </w:rPr>
            </w:pPr>
            <w:r>
              <w:rPr>
                <w:kern w:val="2"/>
                <w:szCs w:val="22"/>
                <w:lang w:eastAsia="zh-CN"/>
              </w:rPr>
              <w:t>boolean</w:t>
            </w:r>
          </w:p>
        </w:tc>
        <w:tc>
          <w:tcPr>
            <w:tcW w:w="425" w:type="dxa"/>
          </w:tcPr>
          <w:p w14:paraId="53F50C41">
            <w:pPr>
              <w:pStyle w:val="104"/>
              <w:rPr>
                <w:kern w:val="2"/>
                <w:szCs w:val="22"/>
              </w:rPr>
            </w:pPr>
            <w:r>
              <w:rPr>
                <w:kern w:val="2"/>
                <w:szCs w:val="22"/>
              </w:rPr>
              <w:t>O</w:t>
            </w:r>
          </w:p>
        </w:tc>
        <w:tc>
          <w:tcPr>
            <w:tcW w:w="1368" w:type="dxa"/>
          </w:tcPr>
          <w:p w14:paraId="5A65A244">
            <w:pPr>
              <w:pStyle w:val="102"/>
              <w:rPr>
                <w:kern w:val="2"/>
                <w:szCs w:val="22"/>
              </w:rPr>
            </w:pPr>
            <w:r>
              <w:rPr>
                <w:kern w:val="2"/>
                <w:szCs w:val="22"/>
              </w:rPr>
              <w:t>0..1</w:t>
            </w:r>
          </w:p>
        </w:tc>
        <w:tc>
          <w:tcPr>
            <w:tcW w:w="3438" w:type="dxa"/>
          </w:tcPr>
          <w:p w14:paraId="61184DEE">
            <w:pPr>
              <w:pStyle w:val="102"/>
              <w:rPr>
                <w:kern w:val="2"/>
                <w:szCs w:val="22"/>
                <w:lang w:eastAsia="zh-CN"/>
              </w:rPr>
            </w:pPr>
            <w:r>
              <w:rPr>
                <w:kern w:val="2"/>
                <w:szCs w:val="22"/>
              </w:rPr>
              <w:t>Indicates this message is part of a segmented message.</w:t>
            </w:r>
          </w:p>
          <w:p w14:paraId="3414706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1856112">
            <w:pPr>
              <w:pStyle w:val="102"/>
              <w:rPr>
                <w:rFonts w:cs="Arial"/>
                <w:kern w:val="2"/>
                <w:szCs w:val="18"/>
              </w:rPr>
            </w:pPr>
          </w:p>
        </w:tc>
      </w:tr>
      <w:tr w14:paraId="1D2105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EB3103">
            <w:pPr>
              <w:pStyle w:val="102"/>
              <w:rPr>
                <w:kern w:val="2"/>
                <w:szCs w:val="22"/>
              </w:rPr>
            </w:pPr>
            <w:r>
              <w:rPr>
                <w:kern w:val="2"/>
                <w:szCs w:val="22"/>
                <w:lang w:eastAsia="zh-CN"/>
              </w:rPr>
              <w:t>segParams</w:t>
            </w:r>
          </w:p>
        </w:tc>
        <w:tc>
          <w:tcPr>
            <w:tcW w:w="1006" w:type="dxa"/>
          </w:tcPr>
          <w:p w14:paraId="17420F44">
            <w:pPr>
              <w:pStyle w:val="102"/>
              <w:rPr>
                <w:kern w:val="2"/>
                <w:szCs w:val="22"/>
              </w:rPr>
            </w:pPr>
            <w:r>
              <w:rPr>
                <w:kern w:val="2"/>
                <w:szCs w:val="22"/>
                <w:lang w:eastAsia="zh-CN"/>
              </w:rPr>
              <w:t>MessageSegmentParameters</w:t>
            </w:r>
          </w:p>
        </w:tc>
        <w:tc>
          <w:tcPr>
            <w:tcW w:w="425" w:type="dxa"/>
          </w:tcPr>
          <w:p w14:paraId="1BCFC6E6">
            <w:pPr>
              <w:pStyle w:val="104"/>
              <w:rPr>
                <w:kern w:val="2"/>
                <w:szCs w:val="22"/>
              </w:rPr>
            </w:pPr>
            <w:r>
              <w:rPr>
                <w:kern w:val="2"/>
                <w:szCs w:val="22"/>
              </w:rPr>
              <w:t>O</w:t>
            </w:r>
          </w:p>
        </w:tc>
        <w:tc>
          <w:tcPr>
            <w:tcW w:w="1368" w:type="dxa"/>
          </w:tcPr>
          <w:p w14:paraId="592462D1">
            <w:pPr>
              <w:pStyle w:val="102"/>
              <w:rPr>
                <w:kern w:val="2"/>
                <w:szCs w:val="22"/>
              </w:rPr>
            </w:pPr>
            <w:r>
              <w:rPr>
                <w:kern w:val="2"/>
                <w:szCs w:val="22"/>
              </w:rPr>
              <w:t>0..1</w:t>
            </w:r>
          </w:p>
        </w:tc>
        <w:tc>
          <w:tcPr>
            <w:tcW w:w="3438" w:type="dxa"/>
          </w:tcPr>
          <w:p w14:paraId="2EBFF619">
            <w:pPr>
              <w:pStyle w:val="102"/>
              <w:rPr>
                <w:kern w:val="2"/>
                <w:szCs w:val="22"/>
                <w:lang w:eastAsia="zh-CN"/>
              </w:rPr>
            </w:pPr>
            <w:r>
              <w:rPr>
                <w:kern w:val="2"/>
                <w:szCs w:val="22"/>
                <w:lang w:eastAsia="zh-CN"/>
              </w:rPr>
              <w:t>The message segment parameters.</w:t>
            </w:r>
          </w:p>
          <w:p w14:paraId="67783DDD">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03906949">
            <w:pPr>
              <w:pStyle w:val="102"/>
              <w:rPr>
                <w:rFonts w:cs="Arial"/>
                <w:kern w:val="2"/>
                <w:szCs w:val="18"/>
              </w:rPr>
            </w:pPr>
          </w:p>
        </w:tc>
      </w:tr>
      <w:tr w14:paraId="6B256E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8301F9">
            <w:pPr>
              <w:pStyle w:val="102"/>
              <w:rPr>
                <w:kern w:val="2"/>
                <w:szCs w:val="22"/>
              </w:rPr>
            </w:pPr>
            <w:r>
              <w:rPr>
                <w:kern w:val="2"/>
                <w:szCs w:val="22"/>
                <w:lang w:eastAsia="zh-CN"/>
              </w:rPr>
              <w:t>stoAndFwInd</w:t>
            </w:r>
          </w:p>
        </w:tc>
        <w:tc>
          <w:tcPr>
            <w:tcW w:w="1006" w:type="dxa"/>
          </w:tcPr>
          <w:p w14:paraId="7E17E4DE">
            <w:pPr>
              <w:pStyle w:val="102"/>
              <w:rPr>
                <w:kern w:val="2"/>
                <w:szCs w:val="22"/>
              </w:rPr>
            </w:pPr>
            <w:r>
              <w:rPr>
                <w:kern w:val="2"/>
                <w:szCs w:val="22"/>
                <w:lang w:eastAsia="zh-CN"/>
              </w:rPr>
              <w:t>boolean</w:t>
            </w:r>
          </w:p>
        </w:tc>
        <w:tc>
          <w:tcPr>
            <w:tcW w:w="425" w:type="dxa"/>
          </w:tcPr>
          <w:p w14:paraId="1031F3BE">
            <w:pPr>
              <w:pStyle w:val="104"/>
              <w:rPr>
                <w:kern w:val="2"/>
                <w:szCs w:val="22"/>
              </w:rPr>
            </w:pPr>
            <w:r>
              <w:rPr>
                <w:kern w:val="2"/>
                <w:szCs w:val="22"/>
              </w:rPr>
              <w:t>M</w:t>
            </w:r>
          </w:p>
        </w:tc>
        <w:tc>
          <w:tcPr>
            <w:tcW w:w="1368" w:type="dxa"/>
          </w:tcPr>
          <w:p w14:paraId="741341AF">
            <w:pPr>
              <w:pStyle w:val="102"/>
              <w:rPr>
                <w:kern w:val="2"/>
                <w:szCs w:val="22"/>
              </w:rPr>
            </w:pPr>
            <w:r>
              <w:rPr>
                <w:kern w:val="2"/>
                <w:szCs w:val="22"/>
              </w:rPr>
              <w:t>1</w:t>
            </w:r>
          </w:p>
        </w:tc>
        <w:tc>
          <w:tcPr>
            <w:tcW w:w="3438" w:type="dxa"/>
          </w:tcPr>
          <w:p w14:paraId="4B9834BC">
            <w:pPr>
              <w:pStyle w:val="102"/>
              <w:rPr>
                <w:kern w:val="2"/>
                <w:szCs w:val="22"/>
                <w:lang w:eastAsia="zh-CN"/>
              </w:rPr>
            </w:pPr>
            <w:r>
              <w:rPr>
                <w:kern w:val="2"/>
                <w:szCs w:val="22"/>
                <w:lang w:eastAsia="zh-CN"/>
              </w:rPr>
              <w:t>An indicator of whether store and forward services are requested for this message.</w:t>
            </w:r>
          </w:p>
          <w:p w14:paraId="35E74067">
            <w:pPr>
              <w:pStyle w:val="102"/>
              <w:rPr>
                <w:kern w:val="2"/>
                <w:szCs w:val="22"/>
              </w:rPr>
            </w:pPr>
            <w:r>
              <w:rPr>
                <w:kern w:val="2"/>
                <w:szCs w:val="22"/>
              </w:rPr>
              <w:t>Set to "true" if it is required to store and forward services for this message. otherwise set to "false".</w:t>
            </w:r>
          </w:p>
        </w:tc>
        <w:tc>
          <w:tcPr>
            <w:tcW w:w="1998" w:type="dxa"/>
          </w:tcPr>
          <w:p w14:paraId="2CAE47A1">
            <w:pPr>
              <w:pStyle w:val="102"/>
              <w:rPr>
                <w:rFonts w:cs="Arial"/>
                <w:kern w:val="2"/>
                <w:szCs w:val="18"/>
              </w:rPr>
            </w:pPr>
          </w:p>
        </w:tc>
      </w:tr>
      <w:tr w14:paraId="1D16C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D0E7B0">
            <w:pPr>
              <w:pStyle w:val="102"/>
              <w:rPr>
                <w:kern w:val="2"/>
                <w:szCs w:val="22"/>
              </w:rPr>
            </w:pPr>
            <w:r>
              <w:rPr>
                <w:kern w:val="2"/>
                <w:szCs w:val="22"/>
                <w:lang w:eastAsia="zh-CN"/>
              </w:rPr>
              <w:t>stoAndFwParams</w:t>
            </w:r>
          </w:p>
        </w:tc>
        <w:tc>
          <w:tcPr>
            <w:tcW w:w="1006" w:type="dxa"/>
          </w:tcPr>
          <w:p w14:paraId="718B4600">
            <w:pPr>
              <w:pStyle w:val="102"/>
              <w:rPr>
                <w:kern w:val="2"/>
                <w:szCs w:val="22"/>
              </w:rPr>
            </w:pPr>
            <w:r>
              <w:rPr>
                <w:kern w:val="2"/>
                <w:szCs w:val="22"/>
                <w:lang w:eastAsia="zh-CN"/>
              </w:rPr>
              <w:t>StoreAndForwardParameters</w:t>
            </w:r>
          </w:p>
        </w:tc>
        <w:tc>
          <w:tcPr>
            <w:tcW w:w="425" w:type="dxa"/>
          </w:tcPr>
          <w:p w14:paraId="65E9E5F6">
            <w:pPr>
              <w:pStyle w:val="104"/>
              <w:rPr>
                <w:kern w:val="2"/>
                <w:szCs w:val="22"/>
              </w:rPr>
            </w:pPr>
            <w:r>
              <w:rPr>
                <w:kern w:val="2"/>
                <w:szCs w:val="22"/>
              </w:rPr>
              <w:t>O</w:t>
            </w:r>
          </w:p>
        </w:tc>
        <w:tc>
          <w:tcPr>
            <w:tcW w:w="1368" w:type="dxa"/>
          </w:tcPr>
          <w:p w14:paraId="770CD7F3">
            <w:pPr>
              <w:pStyle w:val="102"/>
              <w:rPr>
                <w:kern w:val="2"/>
                <w:szCs w:val="22"/>
              </w:rPr>
            </w:pPr>
            <w:r>
              <w:rPr>
                <w:kern w:val="2"/>
                <w:szCs w:val="22"/>
              </w:rPr>
              <w:t>0..1</w:t>
            </w:r>
          </w:p>
        </w:tc>
        <w:tc>
          <w:tcPr>
            <w:tcW w:w="3438" w:type="dxa"/>
          </w:tcPr>
          <w:p w14:paraId="3C88F3F2">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E490176">
            <w:pPr>
              <w:pStyle w:val="102"/>
              <w:rPr>
                <w:rFonts w:cs="Arial"/>
                <w:kern w:val="2"/>
                <w:szCs w:val="18"/>
              </w:rPr>
            </w:pPr>
          </w:p>
        </w:tc>
      </w:tr>
      <w:tr w14:paraId="61A51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54D0B0">
            <w:pPr>
              <w:pStyle w:val="102"/>
              <w:rPr>
                <w:kern w:val="2"/>
                <w:szCs w:val="22"/>
              </w:rPr>
            </w:pPr>
            <w:r>
              <w:rPr>
                <w:kern w:val="2"/>
                <w:szCs w:val="22"/>
                <w:lang w:eastAsia="zh-CN"/>
              </w:rPr>
              <w:t>latency</w:t>
            </w:r>
          </w:p>
        </w:tc>
        <w:tc>
          <w:tcPr>
            <w:tcW w:w="1006" w:type="dxa"/>
          </w:tcPr>
          <w:p w14:paraId="23477505">
            <w:pPr>
              <w:pStyle w:val="102"/>
              <w:rPr>
                <w:kern w:val="2"/>
                <w:szCs w:val="22"/>
              </w:rPr>
            </w:pPr>
            <w:r>
              <w:rPr>
                <w:kern w:val="2"/>
                <w:szCs w:val="22"/>
              </w:rPr>
              <w:t>integer</w:t>
            </w:r>
          </w:p>
        </w:tc>
        <w:tc>
          <w:tcPr>
            <w:tcW w:w="425" w:type="dxa"/>
          </w:tcPr>
          <w:p w14:paraId="6511F17F">
            <w:pPr>
              <w:pStyle w:val="104"/>
              <w:rPr>
                <w:kern w:val="2"/>
                <w:szCs w:val="22"/>
              </w:rPr>
            </w:pPr>
            <w:r>
              <w:rPr>
                <w:kern w:val="2"/>
                <w:szCs w:val="22"/>
              </w:rPr>
              <w:t>O</w:t>
            </w:r>
          </w:p>
        </w:tc>
        <w:tc>
          <w:tcPr>
            <w:tcW w:w="1368" w:type="dxa"/>
          </w:tcPr>
          <w:p w14:paraId="38022888">
            <w:pPr>
              <w:pStyle w:val="102"/>
              <w:rPr>
                <w:kern w:val="2"/>
                <w:szCs w:val="22"/>
              </w:rPr>
            </w:pPr>
            <w:r>
              <w:rPr>
                <w:kern w:val="2"/>
                <w:szCs w:val="22"/>
              </w:rPr>
              <w:t>0..1</w:t>
            </w:r>
          </w:p>
        </w:tc>
        <w:tc>
          <w:tcPr>
            <w:tcW w:w="3438" w:type="dxa"/>
          </w:tcPr>
          <w:p w14:paraId="38EA1EC4">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414052C">
            <w:pPr>
              <w:pStyle w:val="102"/>
              <w:rPr>
                <w:rFonts w:cs="Arial"/>
                <w:kern w:val="2"/>
                <w:szCs w:val="18"/>
              </w:rPr>
            </w:pPr>
          </w:p>
        </w:tc>
      </w:tr>
      <w:tr w14:paraId="78F8DC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78FCC74">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034D308E">
      <w:pPr>
        <w:rPr>
          <w:lang w:eastAsia="zh-CN"/>
        </w:rPr>
      </w:pPr>
    </w:p>
    <w:p w14:paraId="2117F807">
      <w:pPr>
        <w:pStyle w:val="7"/>
        <w:rPr>
          <w:lang w:eastAsia="zh-CN"/>
        </w:rPr>
      </w:pPr>
      <w:bookmarkStart w:id="948" w:name="_Toc96996767"/>
      <w:bookmarkStart w:id="949" w:name="_Toc97197173"/>
      <w:bookmarkStart w:id="950" w:name="_Toc93878997"/>
      <w:bookmarkStart w:id="951" w:name="_Toc162005570"/>
      <w:r>
        <w:rPr>
          <w:lang w:eastAsia="zh-CN"/>
        </w:rPr>
        <w:t>8.2.5.2.3</w:t>
      </w:r>
      <w:r>
        <w:rPr>
          <w:lang w:eastAsia="zh-CN"/>
        </w:rPr>
        <w:tab/>
      </w:r>
      <w:r>
        <w:rPr>
          <w:lang w:eastAsia="zh-CN"/>
        </w:rPr>
        <w:t>Type:UE</w:t>
      </w:r>
      <w:r>
        <w:t>MessageDelivery</w:t>
      </w:r>
      <w:bookmarkEnd w:id="948"/>
      <w:bookmarkEnd w:id="949"/>
      <w:bookmarkEnd w:id="950"/>
      <w:bookmarkEnd w:id="951"/>
    </w:p>
    <w:p w14:paraId="507C3BB2">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2AD1F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F4CE6D">
            <w:pPr>
              <w:pStyle w:val="103"/>
              <w:rPr>
                <w:kern w:val="2"/>
                <w:szCs w:val="22"/>
              </w:rPr>
            </w:pPr>
            <w:r>
              <w:rPr>
                <w:kern w:val="2"/>
                <w:szCs w:val="22"/>
              </w:rPr>
              <w:t>Attribute name</w:t>
            </w:r>
          </w:p>
        </w:tc>
        <w:tc>
          <w:tcPr>
            <w:tcW w:w="1006" w:type="dxa"/>
            <w:shd w:val="clear" w:color="auto" w:fill="C0C0C0"/>
          </w:tcPr>
          <w:p w14:paraId="41D20EE2">
            <w:pPr>
              <w:pStyle w:val="103"/>
              <w:rPr>
                <w:kern w:val="2"/>
                <w:szCs w:val="22"/>
              </w:rPr>
            </w:pPr>
            <w:r>
              <w:rPr>
                <w:kern w:val="2"/>
                <w:szCs w:val="22"/>
              </w:rPr>
              <w:t>Data type</w:t>
            </w:r>
          </w:p>
        </w:tc>
        <w:tc>
          <w:tcPr>
            <w:tcW w:w="425" w:type="dxa"/>
            <w:shd w:val="clear" w:color="auto" w:fill="C0C0C0"/>
          </w:tcPr>
          <w:p w14:paraId="77768B4D">
            <w:pPr>
              <w:pStyle w:val="103"/>
              <w:rPr>
                <w:kern w:val="2"/>
                <w:szCs w:val="22"/>
              </w:rPr>
            </w:pPr>
            <w:r>
              <w:rPr>
                <w:kern w:val="2"/>
                <w:szCs w:val="22"/>
              </w:rPr>
              <w:t>P</w:t>
            </w:r>
          </w:p>
        </w:tc>
        <w:tc>
          <w:tcPr>
            <w:tcW w:w="1368" w:type="dxa"/>
            <w:shd w:val="clear" w:color="auto" w:fill="C0C0C0"/>
          </w:tcPr>
          <w:p w14:paraId="6E5EC187">
            <w:pPr>
              <w:pStyle w:val="103"/>
              <w:jc w:val="left"/>
              <w:rPr>
                <w:kern w:val="2"/>
                <w:szCs w:val="22"/>
              </w:rPr>
            </w:pPr>
            <w:r>
              <w:rPr>
                <w:kern w:val="2"/>
                <w:szCs w:val="22"/>
              </w:rPr>
              <w:t>Cardinality</w:t>
            </w:r>
          </w:p>
        </w:tc>
        <w:tc>
          <w:tcPr>
            <w:tcW w:w="3438" w:type="dxa"/>
            <w:shd w:val="clear" w:color="auto" w:fill="C0C0C0"/>
          </w:tcPr>
          <w:p w14:paraId="4BD03E22">
            <w:pPr>
              <w:pStyle w:val="103"/>
              <w:rPr>
                <w:rFonts w:cs="Arial"/>
                <w:kern w:val="2"/>
                <w:szCs w:val="18"/>
              </w:rPr>
            </w:pPr>
            <w:r>
              <w:rPr>
                <w:rFonts w:cs="Arial"/>
                <w:kern w:val="2"/>
                <w:szCs w:val="18"/>
              </w:rPr>
              <w:t>Description</w:t>
            </w:r>
          </w:p>
        </w:tc>
        <w:tc>
          <w:tcPr>
            <w:tcW w:w="1998" w:type="dxa"/>
            <w:shd w:val="clear" w:color="auto" w:fill="C0C0C0"/>
          </w:tcPr>
          <w:p w14:paraId="09FBCBA2">
            <w:pPr>
              <w:pStyle w:val="103"/>
              <w:rPr>
                <w:rFonts w:cs="Arial"/>
                <w:kern w:val="2"/>
                <w:szCs w:val="18"/>
              </w:rPr>
            </w:pPr>
            <w:r>
              <w:rPr>
                <w:kern w:val="2"/>
                <w:szCs w:val="22"/>
              </w:rPr>
              <w:t>Applicability</w:t>
            </w:r>
          </w:p>
        </w:tc>
      </w:tr>
      <w:tr w14:paraId="2C7FA6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3FD3FD">
            <w:pPr>
              <w:pStyle w:val="102"/>
              <w:rPr>
                <w:kern w:val="2"/>
                <w:szCs w:val="22"/>
              </w:rPr>
            </w:pPr>
            <w:r>
              <w:rPr>
                <w:kern w:val="2"/>
                <w:szCs w:val="22"/>
                <w:lang w:eastAsia="zh-CN"/>
              </w:rPr>
              <w:t>oriAddr</w:t>
            </w:r>
          </w:p>
        </w:tc>
        <w:tc>
          <w:tcPr>
            <w:tcW w:w="1006" w:type="dxa"/>
          </w:tcPr>
          <w:p w14:paraId="183DD489">
            <w:pPr>
              <w:pStyle w:val="102"/>
              <w:rPr>
                <w:kern w:val="2"/>
                <w:szCs w:val="22"/>
              </w:rPr>
            </w:pPr>
            <w:r>
              <w:rPr>
                <w:kern w:val="2"/>
                <w:szCs w:val="22"/>
              </w:rPr>
              <w:t>Address</w:t>
            </w:r>
          </w:p>
        </w:tc>
        <w:tc>
          <w:tcPr>
            <w:tcW w:w="425" w:type="dxa"/>
          </w:tcPr>
          <w:p w14:paraId="7A3CAE78">
            <w:pPr>
              <w:pStyle w:val="104"/>
              <w:rPr>
                <w:kern w:val="2"/>
                <w:szCs w:val="22"/>
              </w:rPr>
            </w:pPr>
            <w:r>
              <w:rPr>
                <w:kern w:val="2"/>
                <w:szCs w:val="22"/>
              </w:rPr>
              <w:t>M</w:t>
            </w:r>
          </w:p>
        </w:tc>
        <w:tc>
          <w:tcPr>
            <w:tcW w:w="1368" w:type="dxa"/>
          </w:tcPr>
          <w:p w14:paraId="51F57782">
            <w:pPr>
              <w:pStyle w:val="102"/>
              <w:rPr>
                <w:kern w:val="2"/>
                <w:szCs w:val="22"/>
              </w:rPr>
            </w:pPr>
            <w:r>
              <w:rPr>
                <w:kern w:val="2"/>
                <w:szCs w:val="22"/>
              </w:rPr>
              <w:t>1</w:t>
            </w:r>
          </w:p>
        </w:tc>
        <w:tc>
          <w:tcPr>
            <w:tcW w:w="3438" w:type="dxa"/>
          </w:tcPr>
          <w:p w14:paraId="17F6506C">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09547E0E">
            <w:pPr>
              <w:pStyle w:val="102"/>
              <w:rPr>
                <w:rFonts w:cs="Arial"/>
                <w:kern w:val="2"/>
                <w:szCs w:val="18"/>
              </w:rPr>
            </w:pPr>
          </w:p>
        </w:tc>
      </w:tr>
      <w:tr w14:paraId="63A59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B35964">
            <w:pPr>
              <w:pStyle w:val="102"/>
              <w:rPr>
                <w:kern w:val="2"/>
                <w:szCs w:val="22"/>
              </w:rPr>
            </w:pPr>
            <w:r>
              <w:rPr>
                <w:kern w:val="2"/>
                <w:szCs w:val="22"/>
                <w:lang w:eastAsia="zh-CN"/>
              </w:rPr>
              <w:t>destAddr</w:t>
            </w:r>
          </w:p>
        </w:tc>
        <w:tc>
          <w:tcPr>
            <w:tcW w:w="1006" w:type="dxa"/>
          </w:tcPr>
          <w:p w14:paraId="4EC6326E">
            <w:pPr>
              <w:pStyle w:val="102"/>
              <w:rPr>
                <w:kern w:val="2"/>
                <w:szCs w:val="22"/>
              </w:rPr>
            </w:pPr>
            <w:r>
              <w:rPr>
                <w:kern w:val="2"/>
                <w:szCs w:val="22"/>
              </w:rPr>
              <w:t>Address</w:t>
            </w:r>
          </w:p>
        </w:tc>
        <w:tc>
          <w:tcPr>
            <w:tcW w:w="425" w:type="dxa"/>
          </w:tcPr>
          <w:p w14:paraId="1C4AAAFE">
            <w:pPr>
              <w:pStyle w:val="104"/>
              <w:rPr>
                <w:kern w:val="2"/>
                <w:szCs w:val="22"/>
              </w:rPr>
            </w:pPr>
            <w:r>
              <w:rPr>
                <w:kern w:val="2"/>
                <w:szCs w:val="22"/>
              </w:rPr>
              <w:t>M</w:t>
            </w:r>
          </w:p>
        </w:tc>
        <w:tc>
          <w:tcPr>
            <w:tcW w:w="1368" w:type="dxa"/>
          </w:tcPr>
          <w:p w14:paraId="56A3A519">
            <w:pPr>
              <w:pStyle w:val="102"/>
              <w:rPr>
                <w:kern w:val="2"/>
                <w:szCs w:val="22"/>
              </w:rPr>
            </w:pPr>
            <w:r>
              <w:rPr>
                <w:kern w:val="2"/>
                <w:szCs w:val="22"/>
              </w:rPr>
              <w:t>1</w:t>
            </w:r>
          </w:p>
        </w:tc>
        <w:tc>
          <w:tcPr>
            <w:tcW w:w="3438" w:type="dxa"/>
          </w:tcPr>
          <w:p w14:paraId="1B534A8D">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5F7C392">
            <w:pPr>
              <w:pStyle w:val="102"/>
              <w:rPr>
                <w:rFonts w:cs="Arial"/>
                <w:kern w:val="2"/>
                <w:szCs w:val="18"/>
              </w:rPr>
            </w:pPr>
          </w:p>
        </w:tc>
      </w:tr>
      <w:tr w14:paraId="744C9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5F4038">
            <w:pPr>
              <w:pStyle w:val="102"/>
              <w:rPr>
                <w:kern w:val="2"/>
                <w:szCs w:val="22"/>
              </w:rPr>
            </w:pPr>
            <w:r>
              <w:rPr>
                <w:kern w:val="2"/>
                <w:szCs w:val="22"/>
                <w:lang w:eastAsia="zh-CN"/>
              </w:rPr>
              <w:t>appId</w:t>
            </w:r>
          </w:p>
        </w:tc>
        <w:tc>
          <w:tcPr>
            <w:tcW w:w="1006" w:type="dxa"/>
          </w:tcPr>
          <w:p w14:paraId="6A9EF6AA">
            <w:pPr>
              <w:pStyle w:val="102"/>
              <w:rPr>
                <w:kern w:val="2"/>
                <w:szCs w:val="22"/>
              </w:rPr>
            </w:pPr>
            <w:r>
              <w:rPr>
                <w:kern w:val="2"/>
                <w:szCs w:val="22"/>
              </w:rPr>
              <w:t>string</w:t>
            </w:r>
          </w:p>
        </w:tc>
        <w:tc>
          <w:tcPr>
            <w:tcW w:w="425" w:type="dxa"/>
          </w:tcPr>
          <w:p w14:paraId="6008416A">
            <w:pPr>
              <w:pStyle w:val="104"/>
              <w:rPr>
                <w:kern w:val="2"/>
                <w:szCs w:val="22"/>
              </w:rPr>
            </w:pPr>
            <w:r>
              <w:rPr>
                <w:kern w:val="2"/>
                <w:szCs w:val="22"/>
              </w:rPr>
              <w:t>O</w:t>
            </w:r>
          </w:p>
        </w:tc>
        <w:tc>
          <w:tcPr>
            <w:tcW w:w="1368" w:type="dxa"/>
          </w:tcPr>
          <w:p w14:paraId="659BEB29">
            <w:pPr>
              <w:pStyle w:val="102"/>
              <w:rPr>
                <w:kern w:val="2"/>
                <w:szCs w:val="22"/>
              </w:rPr>
            </w:pPr>
            <w:r>
              <w:rPr>
                <w:kern w:val="2"/>
                <w:szCs w:val="22"/>
              </w:rPr>
              <w:t>0..1</w:t>
            </w:r>
          </w:p>
        </w:tc>
        <w:tc>
          <w:tcPr>
            <w:tcW w:w="3438" w:type="dxa"/>
          </w:tcPr>
          <w:p w14:paraId="6FD49FCC">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8E991D4">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1076BA7">
            <w:pPr>
              <w:pStyle w:val="102"/>
              <w:rPr>
                <w:rFonts w:cs="Arial"/>
                <w:kern w:val="2"/>
                <w:szCs w:val="18"/>
              </w:rPr>
            </w:pPr>
          </w:p>
        </w:tc>
      </w:tr>
      <w:tr w14:paraId="60656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36C4E0">
            <w:pPr>
              <w:pStyle w:val="102"/>
              <w:rPr>
                <w:kern w:val="2"/>
                <w:szCs w:val="22"/>
              </w:rPr>
            </w:pPr>
            <w:r>
              <w:rPr>
                <w:kern w:val="2"/>
                <w:szCs w:val="22"/>
                <w:lang w:eastAsia="zh-CN"/>
              </w:rPr>
              <w:t>msgId</w:t>
            </w:r>
          </w:p>
        </w:tc>
        <w:tc>
          <w:tcPr>
            <w:tcW w:w="1006" w:type="dxa"/>
          </w:tcPr>
          <w:p w14:paraId="6EC6292F">
            <w:pPr>
              <w:pStyle w:val="102"/>
              <w:rPr>
                <w:kern w:val="2"/>
                <w:szCs w:val="22"/>
              </w:rPr>
            </w:pPr>
            <w:r>
              <w:rPr>
                <w:kern w:val="2"/>
                <w:szCs w:val="22"/>
              </w:rPr>
              <w:t>string</w:t>
            </w:r>
          </w:p>
        </w:tc>
        <w:tc>
          <w:tcPr>
            <w:tcW w:w="425" w:type="dxa"/>
          </w:tcPr>
          <w:p w14:paraId="4F5D325C">
            <w:pPr>
              <w:pStyle w:val="104"/>
              <w:rPr>
                <w:kern w:val="2"/>
                <w:szCs w:val="22"/>
              </w:rPr>
            </w:pPr>
            <w:r>
              <w:rPr>
                <w:kern w:val="2"/>
                <w:szCs w:val="22"/>
              </w:rPr>
              <w:t>M</w:t>
            </w:r>
          </w:p>
        </w:tc>
        <w:tc>
          <w:tcPr>
            <w:tcW w:w="1368" w:type="dxa"/>
          </w:tcPr>
          <w:p w14:paraId="7D2A8D1B">
            <w:pPr>
              <w:pStyle w:val="102"/>
              <w:rPr>
                <w:kern w:val="2"/>
                <w:szCs w:val="22"/>
              </w:rPr>
            </w:pPr>
            <w:r>
              <w:rPr>
                <w:kern w:val="2"/>
                <w:szCs w:val="22"/>
              </w:rPr>
              <w:t>1</w:t>
            </w:r>
          </w:p>
        </w:tc>
        <w:tc>
          <w:tcPr>
            <w:tcW w:w="3438" w:type="dxa"/>
          </w:tcPr>
          <w:p w14:paraId="69E5AA21">
            <w:pPr>
              <w:pStyle w:val="102"/>
              <w:rPr>
                <w:kern w:val="2"/>
                <w:szCs w:val="22"/>
              </w:rPr>
            </w:pPr>
            <w:r>
              <w:rPr>
                <w:kern w:val="2"/>
                <w:szCs w:val="22"/>
              </w:rPr>
              <w:t>Unique identifier of this message.</w:t>
            </w:r>
          </w:p>
        </w:tc>
        <w:tc>
          <w:tcPr>
            <w:tcW w:w="1998" w:type="dxa"/>
          </w:tcPr>
          <w:p w14:paraId="47E16E45">
            <w:pPr>
              <w:pStyle w:val="102"/>
              <w:rPr>
                <w:rFonts w:cs="Arial"/>
                <w:kern w:val="2"/>
                <w:szCs w:val="18"/>
              </w:rPr>
            </w:pPr>
          </w:p>
        </w:tc>
      </w:tr>
      <w:tr w14:paraId="78A9AA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7F7C7B">
            <w:pPr>
              <w:pStyle w:val="102"/>
              <w:rPr>
                <w:kern w:val="2"/>
                <w:szCs w:val="22"/>
              </w:rPr>
            </w:pPr>
            <w:r>
              <w:rPr>
                <w:kern w:val="2"/>
                <w:szCs w:val="22"/>
                <w:lang w:eastAsia="zh-CN"/>
              </w:rPr>
              <w:t>delivStReqInd</w:t>
            </w:r>
          </w:p>
        </w:tc>
        <w:tc>
          <w:tcPr>
            <w:tcW w:w="1006" w:type="dxa"/>
          </w:tcPr>
          <w:p w14:paraId="2DFC9317">
            <w:pPr>
              <w:pStyle w:val="102"/>
              <w:rPr>
                <w:kern w:val="2"/>
                <w:szCs w:val="22"/>
              </w:rPr>
            </w:pPr>
            <w:r>
              <w:rPr>
                <w:kern w:val="2"/>
                <w:szCs w:val="22"/>
                <w:lang w:eastAsia="zh-CN"/>
              </w:rPr>
              <w:t>boolean</w:t>
            </w:r>
          </w:p>
        </w:tc>
        <w:tc>
          <w:tcPr>
            <w:tcW w:w="425" w:type="dxa"/>
          </w:tcPr>
          <w:p w14:paraId="68BEA8A7">
            <w:pPr>
              <w:pStyle w:val="104"/>
              <w:rPr>
                <w:kern w:val="2"/>
                <w:szCs w:val="22"/>
              </w:rPr>
            </w:pPr>
            <w:r>
              <w:rPr>
                <w:kern w:val="2"/>
                <w:szCs w:val="22"/>
              </w:rPr>
              <w:t>O</w:t>
            </w:r>
          </w:p>
        </w:tc>
        <w:tc>
          <w:tcPr>
            <w:tcW w:w="1368" w:type="dxa"/>
          </w:tcPr>
          <w:p w14:paraId="761D39DD">
            <w:pPr>
              <w:pStyle w:val="102"/>
              <w:rPr>
                <w:kern w:val="2"/>
                <w:szCs w:val="22"/>
              </w:rPr>
            </w:pPr>
            <w:r>
              <w:rPr>
                <w:kern w:val="2"/>
                <w:szCs w:val="22"/>
              </w:rPr>
              <w:t>0..1</w:t>
            </w:r>
          </w:p>
        </w:tc>
        <w:tc>
          <w:tcPr>
            <w:tcW w:w="3438" w:type="dxa"/>
          </w:tcPr>
          <w:p w14:paraId="64E595CA">
            <w:pPr>
              <w:pStyle w:val="102"/>
              <w:rPr>
                <w:kern w:val="2"/>
                <w:szCs w:val="22"/>
                <w:lang w:eastAsia="zh-CN"/>
              </w:rPr>
            </w:pPr>
            <w:r>
              <w:rPr>
                <w:kern w:val="2"/>
                <w:szCs w:val="22"/>
              </w:rPr>
              <w:t>Indicates if delivery acknowledgement from the recipient is requested.</w:t>
            </w:r>
          </w:p>
          <w:p w14:paraId="23567FB9">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E252608">
            <w:pPr>
              <w:pStyle w:val="102"/>
              <w:rPr>
                <w:rFonts w:cs="Arial"/>
                <w:kern w:val="2"/>
                <w:szCs w:val="18"/>
              </w:rPr>
            </w:pPr>
          </w:p>
        </w:tc>
      </w:tr>
      <w:tr w14:paraId="11F687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B9784E">
            <w:pPr>
              <w:pStyle w:val="102"/>
              <w:rPr>
                <w:kern w:val="2"/>
                <w:szCs w:val="22"/>
              </w:rPr>
            </w:pPr>
            <w:r>
              <w:rPr>
                <w:kern w:val="2"/>
                <w:szCs w:val="22"/>
                <w:lang w:eastAsia="zh-CN"/>
              </w:rPr>
              <w:t>payload</w:t>
            </w:r>
          </w:p>
        </w:tc>
        <w:tc>
          <w:tcPr>
            <w:tcW w:w="1006" w:type="dxa"/>
          </w:tcPr>
          <w:p w14:paraId="720C37B4">
            <w:pPr>
              <w:pStyle w:val="102"/>
              <w:rPr>
                <w:kern w:val="2"/>
                <w:szCs w:val="22"/>
              </w:rPr>
            </w:pPr>
            <w:r>
              <w:rPr>
                <w:kern w:val="2"/>
                <w:szCs w:val="22"/>
              </w:rPr>
              <w:t>string</w:t>
            </w:r>
          </w:p>
        </w:tc>
        <w:tc>
          <w:tcPr>
            <w:tcW w:w="425" w:type="dxa"/>
          </w:tcPr>
          <w:p w14:paraId="2CB9A91B">
            <w:pPr>
              <w:pStyle w:val="104"/>
              <w:rPr>
                <w:kern w:val="2"/>
                <w:szCs w:val="22"/>
              </w:rPr>
            </w:pPr>
            <w:r>
              <w:rPr>
                <w:kern w:val="2"/>
                <w:szCs w:val="22"/>
              </w:rPr>
              <w:t>O</w:t>
            </w:r>
          </w:p>
        </w:tc>
        <w:tc>
          <w:tcPr>
            <w:tcW w:w="1368" w:type="dxa"/>
          </w:tcPr>
          <w:p w14:paraId="00F07746">
            <w:pPr>
              <w:pStyle w:val="102"/>
              <w:rPr>
                <w:kern w:val="2"/>
                <w:szCs w:val="22"/>
              </w:rPr>
            </w:pPr>
            <w:r>
              <w:rPr>
                <w:kern w:val="2"/>
                <w:szCs w:val="22"/>
              </w:rPr>
              <w:t>0..1</w:t>
            </w:r>
          </w:p>
        </w:tc>
        <w:tc>
          <w:tcPr>
            <w:tcW w:w="3438" w:type="dxa"/>
          </w:tcPr>
          <w:p w14:paraId="60BDCA20">
            <w:pPr>
              <w:pStyle w:val="102"/>
              <w:rPr>
                <w:kern w:val="2"/>
                <w:szCs w:val="22"/>
              </w:rPr>
            </w:pPr>
            <w:r>
              <w:rPr>
                <w:kern w:val="2"/>
                <w:szCs w:val="22"/>
              </w:rPr>
              <w:t>Payload of the message.</w:t>
            </w:r>
          </w:p>
        </w:tc>
        <w:tc>
          <w:tcPr>
            <w:tcW w:w="1998" w:type="dxa"/>
          </w:tcPr>
          <w:p w14:paraId="00E582A2">
            <w:pPr>
              <w:pStyle w:val="102"/>
              <w:rPr>
                <w:rFonts w:cs="Arial"/>
                <w:kern w:val="2"/>
                <w:szCs w:val="18"/>
              </w:rPr>
            </w:pPr>
          </w:p>
        </w:tc>
      </w:tr>
      <w:tr w14:paraId="40AC8B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78D7C0">
            <w:pPr>
              <w:pStyle w:val="102"/>
              <w:rPr>
                <w:kern w:val="2"/>
                <w:szCs w:val="22"/>
              </w:rPr>
            </w:pPr>
            <w:r>
              <w:rPr>
                <w:kern w:val="2"/>
                <w:szCs w:val="22"/>
                <w:lang w:eastAsia="zh-CN"/>
              </w:rPr>
              <w:t>segInd</w:t>
            </w:r>
          </w:p>
        </w:tc>
        <w:tc>
          <w:tcPr>
            <w:tcW w:w="1006" w:type="dxa"/>
          </w:tcPr>
          <w:p w14:paraId="081B6731">
            <w:pPr>
              <w:pStyle w:val="102"/>
              <w:rPr>
                <w:kern w:val="2"/>
                <w:szCs w:val="22"/>
              </w:rPr>
            </w:pPr>
            <w:r>
              <w:rPr>
                <w:kern w:val="2"/>
                <w:szCs w:val="22"/>
                <w:lang w:eastAsia="zh-CN"/>
              </w:rPr>
              <w:t>boolean</w:t>
            </w:r>
          </w:p>
        </w:tc>
        <w:tc>
          <w:tcPr>
            <w:tcW w:w="425" w:type="dxa"/>
          </w:tcPr>
          <w:p w14:paraId="09ADE6D1">
            <w:pPr>
              <w:pStyle w:val="104"/>
              <w:rPr>
                <w:kern w:val="2"/>
                <w:szCs w:val="22"/>
              </w:rPr>
            </w:pPr>
            <w:r>
              <w:rPr>
                <w:kern w:val="2"/>
                <w:szCs w:val="22"/>
              </w:rPr>
              <w:t>O</w:t>
            </w:r>
          </w:p>
        </w:tc>
        <w:tc>
          <w:tcPr>
            <w:tcW w:w="1368" w:type="dxa"/>
          </w:tcPr>
          <w:p w14:paraId="78D53706">
            <w:pPr>
              <w:pStyle w:val="102"/>
              <w:rPr>
                <w:kern w:val="2"/>
                <w:szCs w:val="22"/>
              </w:rPr>
            </w:pPr>
            <w:r>
              <w:rPr>
                <w:kern w:val="2"/>
                <w:szCs w:val="22"/>
              </w:rPr>
              <w:t>0..1</w:t>
            </w:r>
          </w:p>
        </w:tc>
        <w:tc>
          <w:tcPr>
            <w:tcW w:w="3438" w:type="dxa"/>
          </w:tcPr>
          <w:p w14:paraId="4A8E2D5B">
            <w:pPr>
              <w:pStyle w:val="102"/>
              <w:rPr>
                <w:kern w:val="2"/>
                <w:szCs w:val="22"/>
                <w:lang w:eastAsia="zh-CN"/>
              </w:rPr>
            </w:pPr>
            <w:r>
              <w:rPr>
                <w:kern w:val="2"/>
                <w:szCs w:val="22"/>
              </w:rPr>
              <w:t>Indicates this message is part of a segmented message.</w:t>
            </w:r>
          </w:p>
          <w:p w14:paraId="798E061C">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56D1575">
            <w:pPr>
              <w:pStyle w:val="102"/>
              <w:rPr>
                <w:rFonts w:cs="Arial"/>
                <w:kern w:val="2"/>
                <w:szCs w:val="18"/>
              </w:rPr>
            </w:pPr>
          </w:p>
        </w:tc>
      </w:tr>
      <w:tr w14:paraId="0FBA1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99E4BC">
            <w:pPr>
              <w:pStyle w:val="102"/>
              <w:rPr>
                <w:kern w:val="2"/>
                <w:szCs w:val="22"/>
              </w:rPr>
            </w:pPr>
            <w:r>
              <w:rPr>
                <w:kern w:val="2"/>
                <w:szCs w:val="22"/>
                <w:lang w:eastAsia="zh-CN"/>
              </w:rPr>
              <w:t>segParams</w:t>
            </w:r>
          </w:p>
        </w:tc>
        <w:tc>
          <w:tcPr>
            <w:tcW w:w="1006" w:type="dxa"/>
          </w:tcPr>
          <w:p w14:paraId="2C184D5A">
            <w:pPr>
              <w:pStyle w:val="102"/>
              <w:rPr>
                <w:kern w:val="2"/>
                <w:szCs w:val="22"/>
              </w:rPr>
            </w:pPr>
            <w:r>
              <w:rPr>
                <w:kern w:val="2"/>
                <w:szCs w:val="22"/>
                <w:lang w:eastAsia="zh-CN"/>
              </w:rPr>
              <w:t>MessageSegmentParameters</w:t>
            </w:r>
          </w:p>
        </w:tc>
        <w:tc>
          <w:tcPr>
            <w:tcW w:w="425" w:type="dxa"/>
          </w:tcPr>
          <w:p w14:paraId="15D1376A">
            <w:pPr>
              <w:pStyle w:val="104"/>
              <w:rPr>
                <w:kern w:val="2"/>
                <w:szCs w:val="22"/>
              </w:rPr>
            </w:pPr>
            <w:r>
              <w:rPr>
                <w:kern w:val="2"/>
                <w:szCs w:val="22"/>
              </w:rPr>
              <w:t>O</w:t>
            </w:r>
          </w:p>
        </w:tc>
        <w:tc>
          <w:tcPr>
            <w:tcW w:w="1368" w:type="dxa"/>
          </w:tcPr>
          <w:p w14:paraId="6C818E76">
            <w:pPr>
              <w:pStyle w:val="102"/>
              <w:rPr>
                <w:kern w:val="2"/>
                <w:szCs w:val="22"/>
              </w:rPr>
            </w:pPr>
            <w:r>
              <w:rPr>
                <w:kern w:val="2"/>
                <w:szCs w:val="22"/>
              </w:rPr>
              <w:t>0..1</w:t>
            </w:r>
          </w:p>
        </w:tc>
        <w:tc>
          <w:tcPr>
            <w:tcW w:w="3438" w:type="dxa"/>
          </w:tcPr>
          <w:p w14:paraId="395C7CFD">
            <w:pPr>
              <w:pStyle w:val="102"/>
              <w:rPr>
                <w:kern w:val="2"/>
                <w:szCs w:val="22"/>
                <w:lang w:eastAsia="zh-CN"/>
              </w:rPr>
            </w:pPr>
            <w:r>
              <w:rPr>
                <w:kern w:val="2"/>
                <w:szCs w:val="22"/>
                <w:lang w:eastAsia="zh-CN"/>
              </w:rPr>
              <w:t>The message segment parameters.</w:t>
            </w:r>
          </w:p>
          <w:p w14:paraId="29FE2629">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7BC8F48">
            <w:pPr>
              <w:pStyle w:val="102"/>
              <w:rPr>
                <w:rFonts w:cs="Arial"/>
                <w:kern w:val="2"/>
                <w:szCs w:val="18"/>
              </w:rPr>
            </w:pPr>
          </w:p>
        </w:tc>
      </w:tr>
      <w:tr w14:paraId="7BCEB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3EB359">
            <w:pPr>
              <w:pStyle w:val="102"/>
              <w:rPr>
                <w:kern w:val="2"/>
                <w:szCs w:val="22"/>
              </w:rPr>
            </w:pPr>
            <w:r>
              <w:rPr>
                <w:kern w:val="2"/>
                <w:szCs w:val="22"/>
                <w:lang w:eastAsia="zh-CN"/>
              </w:rPr>
              <w:t>stoAndFwInd</w:t>
            </w:r>
          </w:p>
        </w:tc>
        <w:tc>
          <w:tcPr>
            <w:tcW w:w="1006" w:type="dxa"/>
          </w:tcPr>
          <w:p w14:paraId="5DE8E186">
            <w:pPr>
              <w:pStyle w:val="102"/>
              <w:rPr>
                <w:kern w:val="2"/>
                <w:szCs w:val="22"/>
              </w:rPr>
            </w:pPr>
            <w:r>
              <w:rPr>
                <w:kern w:val="2"/>
                <w:szCs w:val="22"/>
                <w:lang w:eastAsia="zh-CN"/>
              </w:rPr>
              <w:t>boolean</w:t>
            </w:r>
          </w:p>
        </w:tc>
        <w:tc>
          <w:tcPr>
            <w:tcW w:w="425" w:type="dxa"/>
          </w:tcPr>
          <w:p w14:paraId="628318E0">
            <w:pPr>
              <w:pStyle w:val="104"/>
              <w:rPr>
                <w:kern w:val="2"/>
                <w:szCs w:val="22"/>
              </w:rPr>
            </w:pPr>
            <w:r>
              <w:rPr>
                <w:kern w:val="2"/>
                <w:szCs w:val="22"/>
              </w:rPr>
              <w:t>M</w:t>
            </w:r>
          </w:p>
        </w:tc>
        <w:tc>
          <w:tcPr>
            <w:tcW w:w="1368" w:type="dxa"/>
          </w:tcPr>
          <w:p w14:paraId="5F82173A">
            <w:pPr>
              <w:pStyle w:val="102"/>
              <w:rPr>
                <w:kern w:val="2"/>
                <w:szCs w:val="22"/>
              </w:rPr>
            </w:pPr>
            <w:r>
              <w:rPr>
                <w:kern w:val="2"/>
                <w:szCs w:val="22"/>
              </w:rPr>
              <w:t>1</w:t>
            </w:r>
          </w:p>
        </w:tc>
        <w:tc>
          <w:tcPr>
            <w:tcW w:w="3438" w:type="dxa"/>
          </w:tcPr>
          <w:p w14:paraId="4352C6EE">
            <w:pPr>
              <w:pStyle w:val="102"/>
              <w:rPr>
                <w:kern w:val="2"/>
                <w:szCs w:val="22"/>
                <w:lang w:eastAsia="zh-CN"/>
              </w:rPr>
            </w:pPr>
            <w:r>
              <w:rPr>
                <w:kern w:val="2"/>
                <w:szCs w:val="22"/>
                <w:lang w:eastAsia="zh-CN"/>
              </w:rPr>
              <w:t>An indicator of whether store and forward services are requested for this message.</w:t>
            </w:r>
          </w:p>
          <w:p w14:paraId="21C159C5">
            <w:pPr>
              <w:pStyle w:val="102"/>
              <w:rPr>
                <w:kern w:val="2"/>
                <w:szCs w:val="22"/>
              </w:rPr>
            </w:pPr>
            <w:r>
              <w:rPr>
                <w:kern w:val="2"/>
                <w:szCs w:val="22"/>
              </w:rPr>
              <w:t>Set to "true" if it is required to store and forward services for this message. otherwise set to "false".</w:t>
            </w:r>
          </w:p>
        </w:tc>
        <w:tc>
          <w:tcPr>
            <w:tcW w:w="1998" w:type="dxa"/>
          </w:tcPr>
          <w:p w14:paraId="0A4539FB">
            <w:pPr>
              <w:pStyle w:val="102"/>
              <w:rPr>
                <w:rFonts w:cs="Arial"/>
                <w:kern w:val="2"/>
                <w:szCs w:val="18"/>
              </w:rPr>
            </w:pPr>
          </w:p>
        </w:tc>
      </w:tr>
      <w:tr w14:paraId="787456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258E5B">
            <w:pPr>
              <w:pStyle w:val="102"/>
              <w:rPr>
                <w:kern w:val="2"/>
                <w:szCs w:val="22"/>
              </w:rPr>
            </w:pPr>
            <w:r>
              <w:rPr>
                <w:kern w:val="2"/>
                <w:szCs w:val="22"/>
                <w:lang w:eastAsia="zh-CN"/>
              </w:rPr>
              <w:t>stoAndFwParams</w:t>
            </w:r>
          </w:p>
        </w:tc>
        <w:tc>
          <w:tcPr>
            <w:tcW w:w="1006" w:type="dxa"/>
          </w:tcPr>
          <w:p w14:paraId="5D943E3E">
            <w:pPr>
              <w:pStyle w:val="102"/>
              <w:rPr>
                <w:kern w:val="2"/>
                <w:szCs w:val="22"/>
              </w:rPr>
            </w:pPr>
            <w:r>
              <w:rPr>
                <w:kern w:val="2"/>
                <w:szCs w:val="22"/>
                <w:lang w:eastAsia="zh-CN"/>
              </w:rPr>
              <w:t>StoreAndForwardParameters</w:t>
            </w:r>
          </w:p>
        </w:tc>
        <w:tc>
          <w:tcPr>
            <w:tcW w:w="425" w:type="dxa"/>
          </w:tcPr>
          <w:p w14:paraId="3B8D30DD">
            <w:pPr>
              <w:pStyle w:val="104"/>
              <w:rPr>
                <w:kern w:val="2"/>
                <w:szCs w:val="22"/>
              </w:rPr>
            </w:pPr>
            <w:r>
              <w:rPr>
                <w:kern w:val="2"/>
                <w:szCs w:val="22"/>
              </w:rPr>
              <w:t>O</w:t>
            </w:r>
          </w:p>
        </w:tc>
        <w:tc>
          <w:tcPr>
            <w:tcW w:w="1368" w:type="dxa"/>
          </w:tcPr>
          <w:p w14:paraId="47F67F30">
            <w:pPr>
              <w:pStyle w:val="102"/>
              <w:rPr>
                <w:kern w:val="2"/>
                <w:szCs w:val="22"/>
              </w:rPr>
            </w:pPr>
            <w:r>
              <w:rPr>
                <w:kern w:val="2"/>
                <w:szCs w:val="22"/>
              </w:rPr>
              <w:t>0..1</w:t>
            </w:r>
          </w:p>
        </w:tc>
        <w:tc>
          <w:tcPr>
            <w:tcW w:w="3438" w:type="dxa"/>
          </w:tcPr>
          <w:p w14:paraId="74694228">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50059035">
            <w:pPr>
              <w:pStyle w:val="102"/>
              <w:rPr>
                <w:rFonts w:cs="Arial"/>
                <w:kern w:val="2"/>
                <w:szCs w:val="18"/>
              </w:rPr>
            </w:pPr>
          </w:p>
        </w:tc>
      </w:tr>
      <w:tr w14:paraId="2DF7D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5D7952C">
            <w:pPr>
              <w:pStyle w:val="117"/>
              <w:rPr>
                <w:szCs w:val="18"/>
              </w:rPr>
            </w:pPr>
            <w:r>
              <w:t>NOTE:</w:t>
            </w:r>
            <w:r>
              <w:tab/>
            </w:r>
            <w:r>
              <w:t>Only "UE" is applicable to the addrType attribute in the Address data type to represent the originating type of message request.</w:t>
            </w:r>
          </w:p>
        </w:tc>
      </w:tr>
    </w:tbl>
    <w:p w14:paraId="273FC3F5">
      <w:pPr>
        <w:rPr>
          <w:lang w:eastAsia="zh-CN"/>
        </w:rPr>
      </w:pPr>
    </w:p>
    <w:p w14:paraId="1D32F821">
      <w:pPr>
        <w:pStyle w:val="7"/>
        <w:rPr>
          <w:lang w:eastAsia="zh-CN"/>
        </w:rPr>
      </w:pPr>
      <w:bookmarkStart w:id="952" w:name="_Toc97197174"/>
      <w:bookmarkStart w:id="953" w:name="_Toc93878998"/>
      <w:bookmarkStart w:id="954" w:name="_Toc162005571"/>
      <w:bookmarkStart w:id="955" w:name="_Toc96996768"/>
      <w:r>
        <w:rPr>
          <w:lang w:eastAsia="zh-CN"/>
        </w:rPr>
        <w:t>8.2.5.2.4</w:t>
      </w:r>
      <w:r>
        <w:rPr>
          <w:lang w:eastAsia="zh-CN"/>
        </w:rPr>
        <w:tab/>
      </w:r>
      <w:r>
        <w:t>Type: MessageDeliveryAck</w:t>
      </w:r>
      <w:bookmarkEnd w:id="952"/>
      <w:bookmarkEnd w:id="953"/>
      <w:bookmarkEnd w:id="954"/>
      <w:bookmarkEnd w:id="955"/>
    </w:p>
    <w:p w14:paraId="44074D32">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FF19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F8C1F4E">
            <w:pPr>
              <w:pStyle w:val="103"/>
              <w:rPr>
                <w:kern w:val="2"/>
                <w:szCs w:val="22"/>
              </w:rPr>
            </w:pPr>
            <w:r>
              <w:rPr>
                <w:kern w:val="2"/>
                <w:szCs w:val="22"/>
              </w:rPr>
              <w:t>Attribute name</w:t>
            </w:r>
          </w:p>
        </w:tc>
        <w:tc>
          <w:tcPr>
            <w:tcW w:w="1006" w:type="dxa"/>
            <w:shd w:val="clear" w:color="auto" w:fill="C0C0C0"/>
          </w:tcPr>
          <w:p w14:paraId="2D0F5195">
            <w:pPr>
              <w:pStyle w:val="103"/>
              <w:rPr>
                <w:kern w:val="2"/>
                <w:szCs w:val="22"/>
              </w:rPr>
            </w:pPr>
            <w:r>
              <w:rPr>
                <w:kern w:val="2"/>
                <w:szCs w:val="22"/>
              </w:rPr>
              <w:t>Data type</w:t>
            </w:r>
          </w:p>
        </w:tc>
        <w:tc>
          <w:tcPr>
            <w:tcW w:w="425" w:type="dxa"/>
            <w:shd w:val="clear" w:color="auto" w:fill="C0C0C0"/>
          </w:tcPr>
          <w:p w14:paraId="3E30DD05">
            <w:pPr>
              <w:pStyle w:val="103"/>
              <w:rPr>
                <w:kern w:val="2"/>
                <w:szCs w:val="22"/>
              </w:rPr>
            </w:pPr>
            <w:r>
              <w:rPr>
                <w:kern w:val="2"/>
                <w:szCs w:val="22"/>
              </w:rPr>
              <w:t>P</w:t>
            </w:r>
          </w:p>
        </w:tc>
        <w:tc>
          <w:tcPr>
            <w:tcW w:w="1368" w:type="dxa"/>
            <w:shd w:val="clear" w:color="auto" w:fill="C0C0C0"/>
          </w:tcPr>
          <w:p w14:paraId="0F3641EE">
            <w:pPr>
              <w:pStyle w:val="103"/>
              <w:jc w:val="left"/>
              <w:rPr>
                <w:kern w:val="2"/>
                <w:szCs w:val="22"/>
              </w:rPr>
            </w:pPr>
            <w:r>
              <w:rPr>
                <w:kern w:val="2"/>
                <w:szCs w:val="22"/>
              </w:rPr>
              <w:t>Cardinality</w:t>
            </w:r>
          </w:p>
        </w:tc>
        <w:tc>
          <w:tcPr>
            <w:tcW w:w="3438" w:type="dxa"/>
            <w:shd w:val="clear" w:color="auto" w:fill="C0C0C0"/>
          </w:tcPr>
          <w:p w14:paraId="3467BB51">
            <w:pPr>
              <w:pStyle w:val="103"/>
              <w:rPr>
                <w:rFonts w:cs="Arial"/>
                <w:kern w:val="2"/>
                <w:szCs w:val="18"/>
              </w:rPr>
            </w:pPr>
            <w:r>
              <w:rPr>
                <w:rFonts w:cs="Arial"/>
                <w:kern w:val="2"/>
                <w:szCs w:val="18"/>
              </w:rPr>
              <w:t>Description</w:t>
            </w:r>
          </w:p>
        </w:tc>
        <w:tc>
          <w:tcPr>
            <w:tcW w:w="1998" w:type="dxa"/>
            <w:shd w:val="clear" w:color="auto" w:fill="C0C0C0"/>
          </w:tcPr>
          <w:p w14:paraId="55072B5A">
            <w:pPr>
              <w:pStyle w:val="103"/>
              <w:rPr>
                <w:rFonts w:cs="Arial"/>
                <w:kern w:val="2"/>
                <w:szCs w:val="18"/>
              </w:rPr>
            </w:pPr>
            <w:r>
              <w:rPr>
                <w:kern w:val="2"/>
                <w:szCs w:val="22"/>
              </w:rPr>
              <w:t>Applicability</w:t>
            </w:r>
          </w:p>
        </w:tc>
      </w:tr>
      <w:tr w14:paraId="034774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8A10AF">
            <w:pPr>
              <w:pStyle w:val="102"/>
              <w:rPr>
                <w:kern w:val="2"/>
                <w:szCs w:val="22"/>
              </w:rPr>
            </w:pPr>
            <w:r>
              <w:rPr>
                <w:kern w:val="2"/>
                <w:szCs w:val="22"/>
                <w:lang w:eastAsia="zh-CN"/>
              </w:rPr>
              <w:t>oriAddr</w:t>
            </w:r>
          </w:p>
        </w:tc>
        <w:tc>
          <w:tcPr>
            <w:tcW w:w="1006" w:type="dxa"/>
          </w:tcPr>
          <w:p w14:paraId="7DBD80EB">
            <w:pPr>
              <w:pStyle w:val="102"/>
              <w:rPr>
                <w:kern w:val="2"/>
                <w:szCs w:val="22"/>
              </w:rPr>
            </w:pPr>
            <w:r>
              <w:rPr>
                <w:kern w:val="2"/>
                <w:szCs w:val="22"/>
                <w:lang w:eastAsia="zh-CN"/>
              </w:rPr>
              <w:t>Address</w:t>
            </w:r>
          </w:p>
        </w:tc>
        <w:tc>
          <w:tcPr>
            <w:tcW w:w="425" w:type="dxa"/>
          </w:tcPr>
          <w:p w14:paraId="0BB52E71">
            <w:pPr>
              <w:pStyle w:val="104"/>
              <w:rPr>
                <w:kern w:val="2"/>
                <w:szCs w:val="22"/>
              </w:rPr>
            </w:pPr>
            <w:r>
              <w:rPr>
                <w:kern w:val="2"/>
                <w:szCs w:val="22"/>
              </w:rPr>
              <w:t>M</w:t>
            </w:r>
          </w:p>
        </w:tc>
        <w:tc>
          <w:tcPr>
            <w:tcW w:w="1368" w:type="dxa"/>
          </w:tcPr>
          <w:p w14:paraId="099F0C32">
            <w:pPr>
              <w:pStyle w:val="102"/>
              <w:rPr>
                <w:kern w:val="2"/>
                <w:szCs w:val="22"/>
              </w:rPr>
            </w:pPr>
            <w:r>
              <w:rPr>
                <w:kern w:val="2"/>
                <w:szCs w:val="22"/>
              </w:rPr>
              <w:t>1</w:t>
            </w:r>
          </w:p>
        </w:tc>
        <w:tc>
          <w:tcPr>
            <w:tcW w:w="3438" w:type="dxa"/>
          </w:tcPr>
          <w:p w14:paraId="7459D2B9">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7362789E">
            <w:pPr>
              <w:pStyle w:val="102"/>
              <w:rPr>
                <w:rFonts w:cs="Arial"/>
                <w:kern w:val="2"/>
                <w:szCs w:val="18"/>
              </w:rPr>
            </w:pPr>
          </w:p>
        </w:tc>
      </w:tr>
      <w:tr w14:paraId="7FE6A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F2A0B4">
            <w:pPr>
              <w:pStyle w:val="102"/>
              <w:rPr>
                <w:kern w:val="2"/>
                <w:szCs w:val="22"/>
              </w:rPr>
            </w:pPr>
            <w:r>
              <w:rPr>
                <w:kern w:val="2"/>
                <w:szCs w:val="22"/>
                <w:lang w:eastAsia="zh-CN"/>
              </w:rPr>
              <w:t>msgId</w:t>
            </w:r>
          </w:p>
        </w:tc>
        <w:tc>
          <w:tcPr>
            <w:tcW w:w="1006" w:type="dxa"/>
          </w:tcPr>
          <w:p w14:paraId="71A3817D">
            <w:pPr>
              <w:pStyle w:val="102"/>
              <w:rPr>
                <w:kern w:val="2"/>
                <w:szCs w:val="22"/>
              </w:rPr>
            </w:pPr>
            <w:r>
              <w:rPr>
                <w:kern w:val="2"/>
                <w:szCs w:val="22"/>
              </w:rPr>
              <w:t>string</w:t>
            </w:r>
          </w:p>
        </w:tc>
        <w:tc>
          <w:tcPr>
            <w:tcW w:w="425" w:type="dxa"/>
          </w:tcPr>
          <w:p w14:paraId="390F6CF7">
            <w:pPr>
              <w:pStyle w:val="104"/>
              <w:rPr>
                <w:kern w:val="2"/>
                <w:szCs w:val="22"/>
              </w:rPr>
            </w:pPr>
            <w:r>
              <w:rPr>
                <w:kern w:val="2"/>
                <w:szCs w:val="22"/>
              </w:rPr>
              <w:t>M</w:t>
            </w:r>
          </w:p>
        </w:tc>
        <w:tc>
          <w:tcPr>
            <w:tcW w:w="1368" w:type="dxa"/>
          </w:tcPr>
          <w:p w14:paraId="4A5D3ADE">
            <w:pPr>
              <w:pStyle w:val="102"/>
              <w:rPr>
                <w:kern w:val="2"/>
                <w:szCs w:val="22"/>
              </w:rPr>
            </w:pPr>
            <w:r>
              <w:rPr>
                <w:kern w:val="2"/>
                <w:szCs w:val="22"/>
              </w:rPr>
              <w:t>1</w:t>
            </w:r>
          </w:p>
        </w:tc>
        <w:tc>
          <w:tcPr>
            <w:tcW w:w="3438" w:type="dxa"/>
          </w:tcPr>
          <w:p w14:paraId="2C736B44">
            <w:pPr>
              <w:pStyle w:val="102"/>
              <w:rPr>
                <w:kern w:val="2"/>
                <w:szCs w:val="22"/>
              </w:rPr>
            </w:pPr>
            <w:r>
              <w:rPr>
                <w:kern w:val="2"/>
                <w:szCs w:val="22"/>
              </w:rPr>
              <w:t>Unique identifier of this message.</w:t>
            </w:r>
          </w:p>
        </w:tc>
        <w:tc>
          <w:tcPr>
            <w:tcW w:w="1998" w:type="dxa"/>
          </w:tcPr>
          <w:p w14:paraId="79251C1B">
            <w:pPr>
              <w:pStyle w:val="102"/>
              <w:rPr>
                <w:rFonts w:cs="Arial"/>
                <w:kern w:val="2"/>
                <w:szCs w:val="18"/>
              </w:rPr>
            </w:pPr>
          </w:p>
        </w:tc>
      </w:tr>
      <w:tr w14:paraId="74B66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91E3CE">
            <w:pPr>
              <w:pStyle w:val="102"/>
              <w:rPr>
                <w:kern w:val="2"/>
                <w:szCs w:val="22"/>
              </w:rPr>
            </w:pPr>
            <w:r>
              <w:rPr>
                <w:kern w:val="2"/>
                <w:szCs w:val="22"/>
                <w:lang w:eastAsia="zh-CN"/>
              </w:rPr>
              <w:t>status</w:t>
            </w:r>
          </w:p>
        </w:tc>
        <w:tc>
          <w:tcPr>
            <w:tcW w:w="1006" w:type="dxa"/>
          </w:tcPr>
          <w:p w14:paraId="6D8B001F">
            <w:pPr>
              <w:pStyle w:val="102"/>
              <w:rPr>
                <w:kern w:val="2"/>
                <w:szCs w:val="22"/>
              </w:rPr>
            </w:pPr>
            <w:r>
              <w:rPr>
                <w:kern w:val="2"/>
                <w:szCs w:val="22"/>
                <w:lang w:eastAsia="zh-CN"/>
              </w:rPr>
              <w:t>Delivery</w:t>
            </w:r>
            <w:r>
              <w:rPr>
                <w:kern w:val="2"/>
                <w:szCs w:val="22"/>
              </w:rPr>
              <w:t>Status</w:t>
            </w:r>
          </w:p>
        </w:tc>
        <w:tc>
          <w:tcPr>
            <w:tcW w:w="425" w:type="dxa"/>
          </w:tcPr>
          <w:p w14:paraId="34C98A8E">
            <w:pPr>
              <w:pStyle w:val="104"/>
              <w:rPr>
                <w:kern w:val="2"/>
                <w:szCs w:val="22"/>
              </w:rPr>
            </w:pPr>
            <w:r>
              <w:rPr>
                <w:kern w:val="2"/>
                <w:szCs w:val="22"/>
              </w:rPr>
              <w:t>O</w:t>
            </w:r>
          </w:p>
        </w:tc>
        <w:tc>
          <w:tcPr>
            <w:tcW w:w="1368" w:type="dxa"/>
          </w:tcPr>
          <w:p w14:paraId="13EE46FC">
            <w:pPr>
              <w:pStyle w:val="102"/>
              <w:rPr>
                <w:kern w:val="2"/>
                <w:szCs w:val="22"/>
              </w:rPr>
            </w:pPr>
            <w:r>
              <w:rPr>
                <w:kern w:val="2"/>
                <w:szCs w:val="22"/>
              </w:rPr>
              <w:t>0..1</w:t>
            </w:r>
          </w:p>
        </w:tc>
        <w:tc>
          <w:tcPr>
            <w:tcW w:w="3438" w:type="dxa"/>
          </w:tcPr>
          <w:p w14:paraId="7ECBBA80">
            <w:pPr>
              <w:pStyle w:val="102"/>
              <w:rPr>
                <w:kern w:val="2"/>
                <w:szCs w:val="22"/>
              </w:rPr>
            </w:pPr>
            <w:r>
              <w:rPr>
                <w:kern w:val="2"/>
                <w:szCs w:val="22"/>
                <w:lang w:eastAsia="zh-CN"/>
              </w:rPr>
              <w:t>Indicates if delivery is a failure, or if the message is stored for deferred delivery.</w:t>
            </w:r>
          </w:p>
        </w:tc>
        <w:tc>
          <w:tcPr>
            <w:tcW w:w="1998" w:type="dxa"/>
          </w:tcPr>
          <w:p w14:paraId="447B069C">
            <w:pPr>
              <w:pStyle w:val="102"/>
              <w:rPr>
                <w:rFonts w:cs="Arial"/>
                <w:kern w:val="2"/>
                <w:szCs w:val="18"/>
              </w:rPr>
            </w:pPr>
          </w:p>
        </w:tc>
      </w:tr>
      <w:tr w14:paraId="2335D6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8AC783">
            <w:pPr>
              <w:pStyle w:val="102"/>
              <w:rPr>
                <w:kern w:val="2"/>
                <w:szCs w:val="22"/>
              </w:rPr>
            </w:pPr>
            <w:r>
              <w:rPr>
                <w:kern w:val="2"/>
                <w:szCs w:val="22"/>
                <w:lang w:eastAsia="zh-CN"/>
              </w:rPr>
              <w:t>failureCause</w:t>
            </w:r>
          </w:p>
        </w:tc>
        <w:tc>
          <w:tcPr>
            <w:tcW w:w="1006" w:type="dxa"/>
          </w:tcPr>
          <w:p w14:paraId="7863DD32">
            <w:pPr>
              <w:pStyle w:val="102"/>
              <w:rPr>
                <w:kern w:val="2"/>
                <w:szCs w:val="22"/>
              </w:rPr>
            </w:pPr>
            <w:r>
              <w:rPr>
                <w:kern w:val="2"/>
                <w:szCs w:val="22"/>
              </w:rPr>
              <w:t>string</w:t>
            </w:r>
          </w:p>
        </w:tc>
        <w:tc>
          <w:tcPr>
            <w:tcW w:w="425" w:type="dxa"/>
          </w:tcPr>
          <w:p w14:paraId="41876409">
            <w:pPr>
              <w:pStyle w:val="104"/>
              <w:rPr>
                <w:kern w:val="2"/>
                <w:szCs w:val="22"/>
                <w:lang w:eastAsia="zh-CN"/>
              </w:rPr>
            </w:pPr>
            <w:r>
              <w:rPr>
                <w:kern w:val="2"/>
                <w:szCs w:val="22"/>
                <w:lang w:eastAsia="zh-CN"/>
              </w:rPr>
              <w:t>C</w:t>
            </w:r>
          </w:p>
        </w:tc>
        <w:tc>
          <w:tcPr>
            <w:tcW w:w="1368" w:type="dxa"/>
          </w:tcPr>
          <w:p w14:paraId="6AAD67C0">
            <w:pPr>
              <w:pStyle w:val="102"/>
              <w:rPr>
                <w:kern w:val="2"/>
                <w:szCs w:val="22"/>
              </w:rPr>
            </w:pPr>
            <w:r>
              <w:rPr>
                <w:kern w:val="2"/>
                <w:szCs w:val="22"/>
              </w:rPr>
              <w:t>0..1</w:t>
            </w:r>
          </w:p>
        </w:tc>
        <w:tc>
          <w:tcPr>
            <w:tcW w:w="3438" w:type="dxa"/>
          </w:tcPr>
          <w:p w14:paraId="29B9A591">
            <w:pPr>
              <w:pStyle w:val="102"/>
              <w:rPr>
                <w:kern w:val="2"/>
                <w:szCs w:val="22"/>
                <w:lang w:eastAsia="zh-CN"/>
              </w:rPr>
            </w:pPr>
            <w:r>
              <w:rPr>
                <w:kern w:val="2"/>
                <w:szCs w:val="22"/>
              </w:rPr>
              <w:t>The reason for failure.</w:t>
            </w:r>
          </w:p>
          <w:p w14:paraId="525BB8F1">
            <w:pPr>
              <w:pStyle w:val="102"/>
              <w:rPr>
                <w:kern w:val="2"/>
                <w:szCs w:val="22"/>
                <w:lang w:eastAsia="zh-CN"/>
              </w:rPr>
            </w:pPr>
            <w:r>
              <w:rPr>
                <w:kern w:val="2"/>
                <w:szCs w:val="22"/>
                <w:lang w:eastAsia="zh-CN"/>
              </w:rPr>
              <w:t>May only be present if the "status" attribute is set to "DELY_FAILED".</w:t>
            </w:r>
          </w:p>
        </w:tc>
        <w:tc>
          <w:tcPr>
            <w:tcW w:w="1998" w:type="dxa"/>
          </w:tcPr>
          <w:p w14:paraId="0F4A7735">
            <w:pPr>
              <w:pStyle w:val="102"/>
              <w:rPr>
                <w:rFonts w:cs="Arial"/>
                <w:kern w:val="2"/>
                <w:szCs w:val="18"/>
              </w:rPr>
            </w:pPr>
          </w:p>
        </w:tc>
      </w:tr>
      <w:tr w14:paraId="4C1755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6AE2E90">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7074BEFA">
      <w:pPr>
        <w:rPr>
          <w:lang w:eastAsia="zh-CN"/>
        </w:rPr>
      </w:pPr>
    </w:p>
    <w:p w14:paraId="3132686C">
      <w:pPr>
        <w:pStyle w:val="7"/>
        <w:rPr>
          <w:lang w:eastAsia="zh-CN"/>
        </w:rPr>
      </w:pPr>
      <w:bookmarkStart w:id="956" w:name="_Toc96996769"/>
      <w:bookmarkStart w:id="957" w:name="_Toc93878999"/>
      <w:bookmarkStart w:id="958" w:name="_Toc162005572"/>
      <w:bookmarkStart w:id="959" w:name="_Toc97197175"/>
      <w:r>
        <w:rPr>
          <w:lang w:eastAsia="zh-CN"/>
        </w:rPr>
        <w:t>8.2.5.2.5</w:t>
      </w:r>
      <w:r>
        <w:rPr>
          <w:lang w:eastAsia="zh-CN"/>
        </w:rPr>
        <w:tab/>
      </w:r>
      <w:r>
        <w:t>Type:MessageSegmentParameters</w:t>
      </w:r>
      <w:bookmarkEnd w:id="956"/>
      <w:bookmarkEnd w:id="957"/>
      <w:bookmarkEnd w:id="958"/>
      <w:bookmarkEnd w:id="959"/>
    </w:p>
    <w:p w14:paraId="6D7C8FDB">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87BFA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6D9A0A5">
            <w:pPr>
              <w:pStyle w:val="103"/>
              <w:rPr>
                <w:kern w:val="2"/>
                <w:szCs w:val="22"/>
              </w:rPr>
            </w:pPr>
            <w:r>
              <w:rPr>
                <w:kern w:val="2"/>
                <w:szCs w:val="22"/>
              </w:rPr>
              <w:t>Attribute name</w:t>
            </w:r>
          </w:p>
        </w:tc>
        <w:tc>
          <w:tcPr>
            <w:tcW w:w="1006" w:type="dxa"/>
            <w:shd w:val="clear" w:color="auto" w:fill="C0C0C0"/>
          </w:tcPr>
          <w:p w14:paraId="63AE37BC">
            <w:pPr>
              <w:pStyle w:val="103"/>
              <w:rPr>
                <w:kern w:val="2"/>
                <w:szCs w:val="22"/>
              </w:rPr>
            </w:pPr>
            <w:r>
              <w:rPr>
                <w:kern w:val="2"/>
                <w:szCs w:val="22"/>
              </w:rPr>
              <w:t>Data type</w:t>
            </w:r>
          </w:p>
        </w:tc>
        <w:tc>
          <w:tcPr>
            <w:tcW w:w="425" w:type="dxa"/>
            <w:shd w:val="clear" w:color="auto" w:fill="C0C0C0"/>
          </w:tcPr>
          <w:p w14:paraId="4F6F1D9B">
            <w:pPr>
              <w:pStyle w:val="103"/>
              <w:rPr>
                <w:kern w:val="2"/>
                <w:szCs w:val="22"/>
              </w:rPr>
            </w:pPr>
            <w:r>
              <w:rPr>
                <w:kern w:val="2"/>
                <w:szCs w:val="22"/>
              </w:rPr>
              <w:t>P</w:t>
            </w:r>
          </w:p>
        </w:tc>
        <w:tc>
          <w:tcPr>
            <w:tcW w:w="1368" w:type="dxa"/>
            <w:shd w:val="clear" w:color="auto" w:fill="C0C0C0"/>
          </w:tcPr>
          <w:p w14:paraId="46A20A2B">
            <w:pPr>
              <w:pStyle w:val="103"/>
              <w:jc w:val="left"/>
              <w:rPr>
                <w:kern w:val="2"/>
                <w:szCs w:val="22"/>
              </w:rPr>
            </w:pPr>
            <w:r>
              <w:rPr>
                <w:kern w:val="2"/>
                <w:szCs w:val="22"/>
              </w:rPr>
              <w:t>Cardinality</w:t>
            </w:r>
          </w:p>
        </w:tc>
        <w:tc>
          <w:tcPr>
            <w:tcW w:w="3438" w:type="dxa"/>
            <w:shd w:val="clear" w:color="auto" w:fill="C0C0C0"/>
          </w:tcPr>
          <w:p w14:paraId="0461E21C">
            <w:pPr>
              <w:pStyle w:val="103"/>
              <w:rPr>
                <w:rFonts w:cs="Arial"/>
                <w:kern w:val="2"/>
                <w:szCs w:val="18"/>
              </w:rPr>
            </w:pPr>
            <w:r>
              <w:rPr>
                <w:rFonts w:cs="Arial"/>
                <w:kern w:val="2"/>
                <w:szCs w:val="18"/>
              </w:rPr>
              <w:t>Description</w:t>
            </w:r>
          </w:p>
        </w:tc>
        <w:tc>
          <w:tcPr>
            <w:tcW w:w="1998" w:type="dxa"/>
            <w:shd w:val="clear" w:color="auto" w:fill="C0C0C0"/>
          </w:tcPr>
          <w:p w14:paraId="4B2FE6AF">
            <w:pPr>
              <w:pStyle w:val="103"/>
              <w:rPr>
                <w:rFonts w:cs="Arial"/>
                <w:kern w:val="2"/>
                <w:szCs w:val="18"/>
              </w:rPr>
            </w:pPr>
            <w:r>
              <w:rPr>
                <w:kern w:val="2"/>
                <w:szCs w:val="22"/>
              </w:rPr>
              <w:t>Applicability</w:t>
            </w:r>
          </w:p>
        </w:tc>
      </w:tr>
      <w:tr w14:paraId="524E18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FE7B675">
            <w:pPr>
              <w:pStyle w:val="102"/>
              <w:rPr>
                <w:kern w:val="2"/>
                <w:szCs w:val="22"/>
              </w:rPr>
            </w:pPr>
            <w:r>
              <w:rPr>
                <w:kern w:val="2"/>
                <w:szCs w:val="22"/>
                <w:lang w:eastAsia="zh-CN"/>
              </w:rPr>
              <w:t>segId</w:t>
            </w:r>
          </w:p>
        </w:tc>
        <w:tc>
          <w:tcPr>
            <w:tcW w:w="1006" w:type="dxa"/>
          </w:tcPr>
          <w:p w14:paraId="13D22E2C">
            <w:pPr>
              <w:pStyle w:val="102"/>
              <w:rPr>
                <w:kern w:val="2"/>
                <w:szCs w:val="22"/>
              </w:rPr>
            </w:pPr>
            <w:r>
              <w:rPr>
                <w:kern w:val="2"/>
                <w:szCs w:val="22"/>
              </w:rPr>
              <w:t>string</w:t>
            </w:r>
          </w:p>
        </w:tc>
        <w:tc>
          <w:tcPr>
            <w:tcW w:w="425" w:type="dxa"/>
          </w:tcPr>
          <w:p w14:paraId="74AF140B">
            <w:pPr>
              <w:pStyle w:val="104"/>
              <w:rPr>
                <w:kern w:val="2"/>
                <w:szCs w:val="22"/>
              </w:rPr>
            </w:pPr>
            <w:r>
              <w:rPr>
                <w:kern w:val="2"/>
                <w:szCs w:val="22"/>
              </w:rPr>
              <w:t>O</w:t>
            </w:r>
          </w:p>
        </w:tc>
        <w:tc>
          <w:tcPr>
            <w:tcW w:w="1368" w:type="dxa"/>
          </w:tcPr>
          <w:p w14:paraId="622C725C">
            <w:pPr>
              <w:pStyle w:val="102"/>
              <w:rPr>
                <w:kern w:val="2"/>
                <w:szCs w:val="22"/>
              </w:rPr>
            </w:pPr>
            <w:r>
              <w:rPr>
                <w:kern w:val="2"/>
                <w:szCs w:val="22"/>
              </w:rPr>
              <w:t>0..1</w:t>
            </w:r>
          </w:p>
        </w:tc>
        <w:tc>
          <w:tcPr>
            <w:tcW w:w="3438" w:type="dxa"/>
          </w:tcPr>
          <w:p w14:paraId="10D8442E">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14EBFE74">
            <w:pPr>
              <w:pStyle w:val="102"/>
              <w:rPr>
                <w:rFonts w:cs="Arial"/>
                <w:kern w:val="2"/>
                <w:szCs w:val="18"/>
              </w:rPr>
            </w:pPr>
          </w:p>
        </w:tc>
      </w:tr>
      <w:tr w14:paraId="1F003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1BFD5D">
            <w:pPr>
              <w:pStyle w:val="102"/>
              <w:rPr>
                <w:kern w:val="2"/>
                <w:szCs w:val="22"/>
              </w:rPr>
            </w:pPr>
            <w:r>
              <w:rPr>
                <w:kern w:val="2"/>
                <w:szCs w:val="22"/>
                <w:lang w:eastAsia="zh-CN"/>
              </w:rPr>
              <w:t>totalSegCount</w:t>
            </w:r>
          </w:p>
        </w:tc>
        <w:tc>
          <w:tcPr>
            <w:tcW w:w="1006" w:type="dxa"/>
          </w:tcPr>
          <w:p w14:paraId="3167511B">
            <w:pPr>
              <w:pStyle w:val="102"/>
              <w:rPr>
                <w:kern w:val="2"/>
                <w:szCs w:val="22"/>
                <w:lang w:eastAsia="zh-CN"/>
              </w:rPr>
            </w:pPr>
            <w:r>
              <w:rPr>
                <w:kern w:val="2"/>
                <w:szCs w:val="22"/>
                <w:lang w:eastAsia="zh-CN"/>
              </w:rPr>
              <w:t>integer</w:t>
            </w:r>
          </w:p>
        </w:tc>
        <w:tc>
          <w:tcPr>
            <w:tcW w:w="425" w:type="dxa"/>
          </w:tcPr>
          <w:p w14:paraId="7D093F5D">
            <w:pPr>
              <w:pStyle w:val="104"/>
              <w:rPr>
                <w:kern w:val="2"/>
                <w:szCs w:val="22"/>
              </w:rPr>
            </w:pPr>
            <w:r>
              <w:rPr>
                <w:kern w:val="2"/>
                <w:szCs w:val="22"/>
              </w:rPr>
              <w:t>O</w:t>
            </w:r>
          </w:p>
        </w:tc>
        <w:tc>
          <w:tcPr>
            <w:tcW w:w="1368" w:type="dxa"/>
          </w:tcPr>
          <w:p w14:paraId="198441C2">
            <w:pPr>
              <w:pStyle w:val="102"/>
              <w:rPr>
                <w:kern w:val="2"/>
                <w:szCs w:val="22"/>
              </w:rPr>
            </w:pPr>
            <w:r>
              <w:rPr>
                <w:kern w:val="2"/>
                <w:szCs w:val="22"/>
              </w:rPr>
              <w:t>0..1</w:t>
            </w:r>
          </w:p>
        </w:tc>
        <w:tc>
          <w:tcPr>
            <w:tcW w:w="3438" w:type="dxa"/>
          </w:tcPr>
          <w:p w14:paraId="693A5936">
            <w:pPr>
              <w:pStyle w:val="102"/>
              <w:rPr>
                <w:kern w:val="2"/>
                <w:szCs w:val="22"/>
              </w:rPr>
            </w:pPr>
            <w:r>
              <w:rPr>
                <w:kern w:val="2"/>
                <w:szCs w:val="22"/>
              </w:rPr>
              <w:t>Indicates the total number of segments for the message.</w:t>
            </w:r>
          </w:p>
        </w:tc>
        <w:tc>
          <w:tcPr>
            <w:tcW w:w="1998" w:type="dxa"/>
          </w:tcPr>
          <w:p w14:paraId="18EE418D">
            <w:pPr>
              <w:pStyle w:val="102"/>
              <w:rPr>
                <w:rFonts w:cs="Arial"/>
                <w:kern w:val="2"/>
                <w:szCs w:val="18"/>
              </w:rPr>
            </w:pPr>
          </w:p>
        </w:tc>
      </w:tr>
      <w:tr w14:paraId="4CB58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689FB2">
            <w:pPr>
              <w:pStyle w:val="102"/>
              <w:rPr>
                <w:kern w:val="2"/>
                <w:szCs w:val="22"/>
              </w:rPr>
            </w:pPr>
            <w:r>
              <w:rPr>
                <w:kern w:val="2"/>
                <w:szCs w:val="22"/>
                <w:lang w:eastAsia="zh-CN"/>
              </w:rPr>
              <w:t>segNumb</w:t>
            </w:r>
          </w:p>
        </w:tc>
        <w:tc>
          <w:tcPr>
            <w:tcW w:w="1006" w:type="dxa"/>
          </w:tcPr>
          <w:p w14:paraId="786F5666">
            <w:pPr>
              <w:pStyle w:val="102"/>
              <w:rPr>
                <w:kern w:val="2"/>
                <w:szCs w:val="22"/>
                <w:lang w:eastAsia="zh-CN"/>
              </w:rPr>
            </w:pPr>
            <w:r>
              <w:rPr>
                <w:kern w:val="2"/>
                <w:szCs w:val="22"/>
                <w:lang w:eastAsia="zh-CN"/>
              </w:rPr>
              <w:t>integer</w:t>
            </w:r>
          </w:p>
        </w:tc>
        <w:tc>
          <w:tcPr>
            <w:tcW w:w="425" w:type="dxa"/>
          </w:tcPr>
          <w:p w14:paraId="1E158AFC">
            <w:pPr>
              <w:pStyle w:val="104"/>
              <w:rPr>
                <w:kern w:val="2"/>
                <w:szCs w:val="22"/>
              </w:rPr>
            </w:pPr>
            <w:r>
              <w:rPr>
                <w:kern w:val="2"/>
                <w:szCs w:val="22"/>
              </w:rPr>
              <w:t>O</w:t>
            </w:r>
          </w:p>
        </w:tc>
        <w:tc>
          <w:tcPr>
            <w:tcW w:w="1368" w:type="dxa"/>
          </w:tcPr>
          <w:p w14:paraId="0C52E3DC">
            <w:pPr>
              <w:pStyle w:val="102"/>
              <w:rPr>
                <w:kern w:val="2"/>
                <w:szCs w:val="22"/>
              </w:rPr>
            </w:pPr>
            <w:r>
              <w:rPr>
                <w:kern w:val="2"/>
                <w:szCs w:val="22"/>
              </w:rPr>
              <w:t>0..1</w:t>
            </w:r>
          </w:p>
        </w:tc>
        <w:tc>
          <w:tcPr>
            <w:tcW w:w="3438" w:type="dxa"/>
          </w:tcPr>
          <w:p w14:paraId="0EEA895E">
            <w:pPr>
              <w:pStyle w:val="102"/>
              <w:rPr>
                <w:kern w:val="2"/>
                <w:szCs w:val="22"/>
              </w:rPr>
            </w:pPr>
            <w:r>
              <w:rPr>
                <w:kern w:val="2"/>
                <w:szCs w:val="22"/>
                <w:lang w:eastAsia="zh-CN"/>
              </w:rPr>
              <w:t>Indicates segmented message number of each segmented message within a set of segmented messages.</w:t>
            </w:r>
          </w:p>
        </w:tc>
        <w:tc>
          <w:tcPr>
            <w:tcW w:w="1998" w:type="dxa"/>
          </w:tcPr>
          <w:p w14:paraId="2F3F3B12">
            <w:pPr>
              <w:pStyle w:val="102"/>
              <w:rPr>
                <w:rFonts w:cs="Arial"/>
                <w:kern w:val="2"/>
                <w:szCs w:val="18"/>
              </w:rPr>
            </w:pPr>
          </w:p>
        </w:tc>
      </w:tr>
      <w:tr w14:paraId="5C9EE6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1A611B">
            <w:pPr>
              <w:pStyle w:val="102"/>
              <w:rPr>
                <w:kern w:val="2"/>
                <w:szCs w:val="22"/>
              </w:rPr>
            </w:pPr>
            <w:r>
              <w:rPr>
                <w:kern w:val="2"/>
                <w:szCs w:val="22"/>
                <w:lang w:eastAsia="zh-CN"/>
              </w:rPr>
              <w:t>lastSegFlag</w:t>
            </w:r>
          </w:p>
        </w:tc>
        <w:tc>
          <w:tcPr>
            <w:tcW w:w="1006" w:type="dxa"/>
          </w:tcPr>
          <w:p w14:paraId="77DF0FDE">
            <w:pPr>
              <w:pStyle w:val="102"/>
              <w:rPr>
                <w:kern w:val="2"/>
                <w:szCs w:val="22"/>
                <w:lang w:eastAsia="zh-CN"/>
              </w:rPr>
            </w:pPr>
            <w:r>
              <w:rPr>
                <w:kern w:val="2"/>
                <w:szCs w:val="22"/>
                <w:lang w:eastAsia="zh-CN"/>
              </w:rPr>
              <w:t>boolean</w:t>
            </w:r>
          </w:p>
        </w:tc>
        <w:tc>
          <w:tcPr>
            <w:tcW w:w="425" w:type="dxa"/>
          </w:tcPr>
          <w:p w14:paraId="2BEEA313">
            <w:pPr>
              <w:pStyle w:val="104"/>
              <w:rPr>
                <w:kern w:val="2"/>
                <w:szCs w:val="22"/>
              </w:rPr>
            </w:pPr>
            <w:r>
              <w:rPr>
                <w:kern w:val="2"/>
                <w:szCs w:val="22"/>
              </w:rPr>
              <w:t>O</w:t>
            </w:r>
          </w:p>
        </w:tc>
        <w:tc>
          <w:tcPr>
            <w:tcW w:w="1368" w:type="dxa"/>
          </w:tcPr>
          <w:p w14:paraId="0B6676C7">
            <w:pPr>
              <w:pStyle w:val="102"/>
            </w:pPr>
            <w:r>
              <w:t>0..1</w:t>
            </w:r>
          </w:p>
        </w:tc>
        <w:tc>
          <w:tcPr>
            <w:tcW w:w="3438" w:type="dxa"/>
          </w:tcPr>
          <w:p w14:paraId="6C7D1B32">
            <w:pPr>
              <w:pStyle w:val="102"/>
            </w:pPr>
            <w:r>
              <w:t>An indicator of whether this segmented message is the last segment in the set of segmented messages or not.</w:t>
            </w:r>
          </w:p>
          <w:p w14:paraId="5D03379B">
            <w:pPr>
              <w:pStyle w:val="102"/>
            </w:pPr>
            <w:r>
              <w:t>Set to "true" if the segmented message is the last segment in the set of segmented messages. otherwise set to "false". Default value is "false".</w:t>
            </w:r>
          </w:p>
        </w:tc>
        <w:tc>
          <w:tcPr>
            <w:tcW w:w="1998" w:type="dxa"/>
          </w:tcPr>
          <w:p w14:paraId="7C35506B">
            <w:pPr>
              <w:pStyle w:val="102"/>
              <w:rPr>
                <w:szCs w:val="18"/>
              </w:rPr>
            </w:pPr>
          </w:p>
        </w:tc>
      </w:tr>
    </w:tbl>
    <w:p w14:paraId="0CD26491">
      <w:pPr>
        <w:rPr>
          <w:lang w:eastAsia="zh-CN"/>
        </w:rPr>
      </w:pPr>
    </w:p>
    <w:p w14:paraId="6FC7863D">
      <w:pPr>
        <w:pStyle w:val="7"/>
        <w:rPr>
          <w:lang w:eastAsia="zh-CN"/>
        </w:rPr>
      </w:pPr>
      <w:bookmarkStart w:id="960" w:name="_Toc162005573"/>
      <w:bookmarkStart w:id="961" w:name="_Toc93879000"/>
      <w:bookmarkStart w:id="962" w:name="_Toc96996770"/>
      <w:bookmarkStart w:id="963" w:name="_Toc97197176"/>
      <w:r>
        <w:rPr>
          <w:lang w:eastAsia="zh-CN"/>
        </w:rPr>
        <w:t>8.2.5.2.6</w:t>
      </w:r>
      <w:r>
        <w:rPr>
          <w:lang w:eastAsia="zh-CN"/>
        </w:rPr>
        <w:tab/>
      </w:r>
      <w:r>
        <w:t>Type:StoreAndForwardParameters</w:t>
      </w:r>
      <w:bookmarkEnd w:id="960"/>
      <w:bookmarkEnd w:id="961"/>
      <w:bookmarkEnd w:id="962"/>
      <w:bookmarkEnd w:id="963"/>
    </w:p>
    <w:p w14:paraId="5D1C0174">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CC4A0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1576658">
            <w:pPr>
              <w:pStyle w:val="103"/>
              <w:rPr>
                <w:kern w:val="2"/>
                <w:szCs w:val="22"/>
              </w:rPr>
            </w:pPr>
            <w:r>
              <w:rPr>
                <w:kern w:val="2"/>
                <w:szCs w:val="22"/>
              </w:rPr>
              <w:t>Attribute name</w:t>
            </w:r>
          </w:p>
        </w:tc>
        <w:tc>
          <w:tcPr>
            <w:tcW w:w="1006" w:type="dxa"/>
            <w:shd w:val="clear" w:color="auto" w:fill="C0C0C0"/>
          </w:tcPr>
          <w:p w14:paraId="23F1DA4C">
            <w:pPr>
              <w:pStyle w:val="103"/>
              <w:rPr>
                <w:kern w:val="2"/>
                <w:szCs w:val="22"/>
              </w:rPr>
            </w:pPr>
            <w:r>
              <w:rPr>
                <w:kern w:val="2"/>
                <w:szCs w:val="22"/>
              </w:rPr>
              <w:t>Data type</w:t>
            </w:r>
          </w:p>
        </w:tc>
        <w:tc>
          <w:tcPr>
            <w:tcW w:w="425" w:type="dxa"/>
            <w:shd w:val="clear" w:color="auto" w:fill="C0C0C0"/>
          </w:tcPr>
          <w:p w14:paraId="4EEF1DEB">
            <w:pPr>
              <w:pStyle w:val="103"/>
              <w:rPr>
                <w:kern w:val="2"/>
                <w:szCs w:val="22"/>
              </w:rPr>
            </w:pPr>
            <w:r>
              <w:rPr>
                <w:kern w:val="2"/>
                <w:szCs w:val="22"/>
              </w:rPr>
              <w:t>P</w:t>
            </w:r>
          </w:p>
        </w:tc>
        <w:tc>
          <w:tcPr>
            <w:tcW w:w="1368" w:type="dxa"/>
            <w:shd w:val="clear" w:color="auto" w:fill="C0C0C0"/>
          </w:tcPr>
          <w:p w14:paraId="3EF94B1A">
            <w:pPr>
              <w:pStyle w:val="103"/>
              <w:jc w:val="left"/>
              <w:rPr>
                <w:kern w:val="2"/>
                <w:szCs w:val="22"/>
              </w:rPr>
            </w:pPr>
            <w:r>
              <w:rPr>
                <w:kern w:val="2"/>
                <w:szCs w:val="22"/>
              </w:rPr>
              <w:t>Cardinality</w:t>
            </w:r>
          </w:p>
        </w:tc>
        <w:tc>
          <w:tcPr>
            <w:tcW w:w="3438" w:type="dxa"/>
            <w:shd w:val="clear" w:color="auto" w:fill="C0C0C0"/>
          </w:tcPr>
          <w:p w14:paraId="6E587612">
            <w:pPr>
              <w:pStyle w:val="103"/>
              <w:rPr>
                <w:rFonts w:cs="Arial"/>
                <w:kern w:val="2"/>
                <w:szCs w:val="18"/>
              </w:rPr>
            </w:pPr>
            <w:r>
              <w:rPr>
                <w:rFonts w:cs="Arial"/>
                <w:kern w:val="2"/>
                <w:szCs w:val="18"/>
              </w:rPr>
              <w:t>Description</w:t>
            </w:r>
          </w:p>
        </w:tc>
        <w:tc>
          <w:tcPr>
            <w:tcW w:w="1998" w:type="dxa"/>
            <w:shd w:val="clear" w:color="auto" w:fill="C0C0C0"/>
          </w:tcPr>
          <w:p w14:paraId="020134D0">
            <w:pPr>
              <w:pStyle w:val="103"/>
              <w:rPr>
                <w:rFonts w:cs="Arial"/>
                <w:kern w:val="2"/>
                <w:szCs w:val="18"/>
              </w:rPr>
            </w:pPr>
            <w:r>
              <w:rPr>
                <w:kern w:val="2"/>
                <w:szCs w:val="22"/>
              </w:rPr>
              <w:t>Applicability</w:t>
            </w:r>
          </w:p>
        </w:tc>
      </w:tr>
      <w:tr w14:paraId="34A5B5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D02FA3">
            <w:pPr>
              <w:pStyle w:val="102"/>
              <w:rPr>
                <w:kern w:val="2"/>
                <w:szCs w:val="22"/>
              </w:rPr>
            </w:pPr>
            <w:r>
              <w:rPr>
                <w:kern w:val="2"/>
                <w:szCs w:val="22"/>
              </w:rPr>
              <w:t>exprTime</w:t>
            </w:r>
          </w:p>
        </w:tc>
        <w:tc>
          <w:tcPr>
            <w:tcW w:w="1006" w:type="dxa"/>
          </w:tcPr>
          <w:p w14:paraId="25162F05">
            <w:pPr>
              <w:pStyle w:val="102"/>
              <w:rPr>
                <w:kern w:val="2"/>
                <w:szCs w:val="22"/>
                <w:lang w:eastAsia="zh-CN"/>
              </w:rPr>
            </w:pPr>
            <w:r>
              <w:rPr>
                <w:kern w:val="2"/>
                <w:szCs w:val="22"/>
                <w:lang w:eastAsia="zh-CN"/>
              </w:rPr>
              <w:t>DateTime</w:t>
            </w:r>
          </w:p>
        </w:tc>
        <w:tc>
          <w:tcPr>
            <w:tcW w:w="425" w:type="dxa"/>
          </w:tcPr>
          <w:p w14:paraId="52B80631">
            <w:pPr>
              <w:pStyle w:val="104"/>
              <w:rPr>
                <w:kern w:val="2"/>
                <w:szCs w:val="22"/>
              </w:rPr>
            </w:pPr>
            <w:r>
              <w:rPr>
                <w:kern w:val="2"/>
                <w:szCs w:val="22"/>
              </w:rPr>
              <w:t>O</w:t>
            </w:r>
          </w:p>
        </w:tc>
        <w:tc>
          <w:tcPr>
            <w:tcW w:w="1368" w:type="dxa"/>
          </w:tcPr>
          <w:p w14:paraId="104ACAC6">
            <w:pPr>
              <w:pStyle w:val="102"/>
              <w:rPr>
                <w:kern w:val="2"/>
                <w:szCs w:val="22"/>
              </w:rPr>
            </w:pPr>
            <w:r>
              <w:rPr>
                <w:kern w:val="2"/>
                <w:szCs w:val="22"/>
              </w:rPr>
              <w:t>0..1</w:t>
            </w:r>
          </w:p>
        </w:tc>
        <w:tc>
          <w:tcPr>
            <w:tcW w:w="3438" w:type="dxa"/>
          </w:tcPr>
          <w:p w14:paraId="6C0A311B">
            <w:pPr>
              <w:pStyle w:val="102"/>
              <w:rPr>
                <w:rFonts w:cs="Arial"/>
                <w:kern w:val="2"/>
                <w:szCs w:val="18"/>
              </w:rPr>
            </w:pPr>
            <w:r>
              <w:rPr>
                <w:rFonts w:cs="Arial"/>
                <w:kern w:val="2"/>
                <w:szCs w:val="18"/>
              </w:rPr>
              <w:t>Indicates message expiration time.</w:t>
            </w:r>
          </w:p>
        </w:tc>
        <w:tc>
          <w:tcPr>
            <w:tcW w:w="1998" w:type="dxa"/>
          </w:tcPr>
          <w:p w14:paraId="2B431737">
            <w:pPr>
              <w:pStyle w:val="102"/>
              <w:rPr>
                <w:rFonts w:cs="Arial"/>
                <w:kern w:val="2"/>
                <w:szCs w:val="18"/>
              </w:rPr>
            </w:pPr>
          </w:p>
        </w:tc>
      </w:tr>
    </w:tbl>
    <w:p w14:paraId="176640E3">
      <w:pPr>
        <w:rPr>
          <w:lang w:eastAsia="zh-CN"/>
        </w:rPr>
      </w:pPr>
    </w:p>
    <w:p w14:paraId="5C922A9A">
      <w:pPr>
        <w:pStyle w:val="7"/>
        <w:rPr>
          <w:lang w:eastAsia="zh-CN"/>
        </w:rPr>
      </w:pPr>
      <w:bookmarkStart w:id="964" w:name="_Toc96996771"/>
      <w:bookmarkStart w:id="965" w:name="_Toc93879001"/>
      <w:bookmarkStart w:id="966" w:name="_Toc162005574"/>
      <w:bookmarkStart w:id="967" w:name="_Toc97197177"/>
      <w:r>
        <w:rPr>
          <w:lang w:eastAsia="zh-CN"/>
        </w:rPr>
        <w:t>8.2.5.2.7</w:t>
      </w:r>
      <w:r>
        <w:rPr>
          <w:lang w:eastAsia="zh-CN"/>
        </w:rPr>
        <w:tab/>
      </w:r>
      <w:r>
        <w:t>Type:DeliveryStatusReport</w:t>
      </w:r>
      <w:bookmarkEnd w:id="964"/>
      <w:bookmarkEnd w:id="965"/>
      <w:bookmarkEnd w:id="966"/>
      <w:bookmarkEnd w:id="967"/>
    </w:p>
    <w:p w14:paraId="7617A864">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6A113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9182524">
            <w:pPr>
              <w:pStyle w:val="103"/>
              <w:rPr>
                <w:kern w:val="2"/>
                <w:szCs w:val="22"/>
              </w:rPr>
            </w:pPr>
            <w:r>
              <w:rPr>
                <w:kern w:val="2"/>
                <w:szCs w:val="22"/>
              </w:rPr>
              <w:t>Attribute name</w:t>
            </w:r>
          </w:p>
        </w:tc>
        <w:tc>
          <w:tcPr>
            <w:tcW w:w="1006" w:type="dxa"/>
            <w:shd w:val="clear" w:color="auto" w:fill="C0C0C0"/>
          </w:tcPr>
          <w:p w14:paraId="4E04242E">
            <w:pPr>
              <w:pStyle w:val="103"/>
              <w:rPr>
                <w:kern w:val="2"/>
                <w:szCs w:val="22"/>
              </w:rPr>
            </w:pPr>
            <w:r>
              <w:rPr>
                <w:kern w:val="2"/>
                <w:szCs w:val="22"/>
              </w:rPr>
              <w:t>Data type</w:t>
            </w:r>
          </w:p>
        </w:tc>
        <w:tc>
          <w:tcPr>
            <w:tcW w:w="425" w:type="dxa"/>
            <w:shd w:val="clear" w:color="auto" w:fill="C0C0C0"/>
          </w:tcPr>
          <w:p w14:paraId="79A9C8BE">
            <w:pPr>
              <w:pStyle w:val="103"/>
              <w:rPr>
                <w:kern w:val="2"/>
                <w:szCs w:val="22"/>
              </w:rPr>
            </w:pPr>
            <w:r>
              <w:rPr>
                <w:kern w:val="2"/>
                <w:szCs w:val="22"/>
              </w:rPr>
              <w:t>P</w:t>
            </w:r>
          </w:p>
        </w:tc>
        <w:tc>
          <w:tcPr>
            <w:tcW w:w="1368" w:type="dxa"/>
            <w:shd w:val="clear" w:color="auto" w:fill="C0C0C0"/>
          </w:tcPr>
          <w:p w14:paraId="1EDF2D5C">
            <w:pPr>
              <w:pStyle w:val="103"/>
              <w:jc w:val="left"/>
              <w:rPr>
                <w:kern w:val="2"/>
                <w:szCs w:val="22"/>
              </w:rPr>
            </w:pPr>
            <w:r>
              <w:rPr>
                <w:kern w:val="2"/>
                <w:szCs w:val="22"/>
              </w:rPr>
              <w:t>Cardinality</w:t>
            </w:r>
          </w:p>
        </w:tc>
        <w:tc>
          <w:tcPr>
            <w:tcW w:w="3438" w:type="dxa"/>
            <w:shd w:val="clear" w:color="auto" w:fill="C0C0C0"/>
          </w:tcPr>
          <w:p w14:paraId="7414B676">
            <w:pPr>
              <w:pStyle w:val="103"/>
              <w:rPr>
                <w:rFonts w:cs="Arial"/>
                <w:kern w:val="2"/>
                <w:szCs w:val="18"/>
              </w:rPr>
            </w:pPr>
            <w:r>
              <w:rPr>
                <w:rFonts w:cs="Arial"/>
                <w:kern w:val="2"/>
                <w:szCs w:val="18"/>
              </w:rPr>
              <w:t>Description</w:t>
            </w:r>
          </w:p>
        </w:tc>
        <w:tc>
          <w:tcPr>
            <w:tcW w:w="1998" w:type="dxa"/>
            <w:shd w:val="clear" w:color="auto" w:fill="C0C0C0"/>
          </w:tcPr>
          <w:p w14:paraId="385395D3">
            <w:pPr>
              <w:pStyle w:val="103"/>
              <w:rPr>
                <w:rFonts w:cs="Arial"/>
                <w:kern w:val="2"/>
                <w:szCs w:val="18"/>
              </w:rPr>
            </w:pPr>
            <w:r>
              <w:rPr>
                <w:kern w:val="2"/>
                <w:szCs w:val="22"/>
              </w:rPr>
              <w:t>Applicability</w:t>
            </w:r>
          </w:p>
        </w:tc>
      </w:tr>
      <w:tr w14:paraId="7530CD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5EC840">
            <w:pPr>
              <w:pStyle w:val="102"/>
              <w:rPr>
                <w:kern w:val="2"/>
                <w:szCs w:val="22"/>
              </w:rPr>
            </w:pPr>
            <w:r>
              <w:rPr>
                <w:kern w:val="2"/>
                <w:szCs w:val="22"/>
                <w:lang w:eastAsia="zh-CN"/>
              </w:rPr>
              <w:t>oriAddr</w:t>
            </w:r>
          </w:p>
        </w:tc>
        <w:tc>
          <w:tcPr>
            <w:tcW w:w="1006" w:type="dxa"/>
          </w:tcPr>
          <w:p w14:paraId="67520D59">
            <w:pPr>
              <w:pStyle w:val="102"/>
              <w:rPr>
                <w:kern w:val="2"/>
                <w:szCs w:val="22"/>
              </w:rPr>
            </w:pPr>
            <w:r>
              <w:rPr>
                <w:kern w:val="2"/>
                <w:szCs w:val="22"/>
                <w:lang w:eastAsia="zh-CN"/>
              </w:rPr>
              <w:t>Address</w:t>
            </w:r>
          </w:p>
        </w:tc>
        <w:tc>
          <w:tcPr>
            <w:tcW w:w="425" w:type="dxa"/>
          </w:tcPr>
          <w:p w14:paraId="5A79737B">
            <w:pPr>
              <w:pStyle w:val="104"/>
              <w:rPr>
                <w:kern w:val="2"/>
                <w:szCs w:val="22"/>
              </w:rPr>
            </w:pPr>
            <w:r>
              <w:rPr>
                <w:kern w:val="2"/>
                <w:szCs w:val="22"/>
              </w:rPr>
              <w:t>M</w:t>
            </w:r>
          </w:p>
        </w:tc>
        <w:tc>
          <w:tcPr>
            <w:tcW w:w="1368" w:type="dxa"/>
          </w:tcPr>
          <w:p w14:paraId="2A8560A6">
            <w:pPr>
              <w:pStyle w:val="102"/>
              <w:rPr>
                <w:kern w:val="2"/>
                <w:szCs w:val="22"/>
              </w:rPr>
            </w:pPr>
            <w:r>
              <w:rPr>
                <w:kern w:val="2"/>
                <w:szCs w:val="22"/>
              </w:rPr>
              <w:t>1</w:t>
            </w:r>
          </w:p>
        </w:tc>
        <w:tc>
          <w:tcPr>
            <w:tcW w:w="3438" w:type="dxa"/>
          </w:tcPr>
          <w:p w14:paraId="60F16385">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3E59FAE5">
            <w:pPr>
              <w:pStyle w:val="102"/>
              <w:rPr>
                <w:rFonts w:cs="Arial"/>
                <w:kern w:val="2"/>
                <w:szCs w:val="18"/>
              </w:rPr>
            </w:pPr>
          </w:p>
        </w:tc>
      </w:tr>
      <w:tr w14:paraId="12E64A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7F5EC0">
            <w:pPr>
              <w:pStyle w:val="102"/>
              <w:rPr>
                <w:kern w:val="2"/>
                <w:szCs w:val="22"/>
              </w:rPr>
            </w:pPr>
            <w:r>
              <w:rPr>
                <w:kern w:val="2"/>
                <w:szCs w:val="22"/>
                <w:lang w:eastAsia="zh-CN"/>
              </w:rPr>
              <w:t>destAddr</w:t>
            </w:r>
          </w:p>
        </w:tc>
        <w:tc>
          <w:tcPr>
            <w:tcW w:w="1006" w:type="dxa"/>
          </w:tcPr>
          <w:p w14:paraId="1939F8E7">
            <w:pPr>
              <w:pStyle w:val="102"/>
              <w:rPr>
                <w:kern w:val="2"/>
                <w:szCs w:val="22"/>
                <w:lang w:eastAsia="zh-CN"/>
              </w:rPr>
            </w:pPr>
            <w:r>
              <w:rPr>
                <w:kern w:val="2"/>
                <w:szCs w:val="22"/>
              </w:rPr>
              <w:t>Address</w:t>
            </w:r>
          </w:p>
        </w:tc>
        <w:tc>
          <w:tcPr>
            <w:tcW w:w="425" w:type="dxa"/>
          </w:tcPr>
          <w:p w14:paraId="3A6DA007">
            <w:pPr>
              <w:pStyle w:val="104"/>
              <w:rPr>
                <w:kern w:val="2"/>
                <w:szCs w:val="22"/>
              </w:rPr>
            </w:pPr>
            <w:r>
              <w:rPr>
                <w:kern w:val="2"/>
                <w:szCs w:val="22"/>
              </w:rPr>
              <w:t>M</w:t>
            </w:r>
          </w:p>
        </w:tc>
        <w:tc>
          <w:tcPr>
            <w:tcW w:w="1368" w:type="dxa"/>
          </w:tcPr>
          <w:p w14:paraId="0C86CE9F">
            <w:pPr>
              <w:pStyle w:val="102"/>
              <w:rPr>
                <w:kern w:val="2"/>
                <w:szCs w:val="22"/>
              </w:rPr>
            </w:pPr>
            <w:r>
              <w:rPr>
                <w:kern w:val="2"/>
                <w:szCs w:val="22"/>
              </w:rPr>
              <w:t>1</w:t>
            </w:r>
          </w:p>
        </w:tc>
        <w:tc>
          <w:tcPr>
            <w:tcW w:w="3438" w:type="dxa"/>
          </w:tcPr>
          <w:p w14:paraId="604C4AFB">
            <w:pPr>
              <w:pStyle w:val="102"/>
              <w:rPr>
                <w:kern w:val="2"/>
                <w:szCs w:val="22"/>
              </w:rPr>
            </w:pPr>
            <w:r>
              <w:rPr>
                <w:kern w:val="2"/>
                <w:szCs w:val="22"/>
              </w:rPr>
              <w:t>The service identity of the receiving Legacy 3GPP UE, Non-3GPP UE or the receiving Application Server (NOTE).</w:t>
            </w:r>
          </w:p>
        </w:tc>
        <w:tc>
          <w:tcPr>
            <w:tcW w:w="1998" w:type="dxa"/>
          </w:tcPr>
          <w:p w14:paraId="306B234A">
            <w:pPr>
              <w:pStyle w:val="102"/>
              <w:rPr>
                <w:rFonts w:cs="Arial"/>
                <w:kern w:val="2"/>
                <w:szCs w:val="18"/>
              </w:rPr>
            </w:pPr>
          </w:p>
        </w:tc>
      </w:tr>
      <w:tr w14:paraId="686188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26657F7">
            <w:pPr>
              <w:pStyle w:val="102"/>
              <w:rPr>
                <w:kern w:val="2"/>
                <w:szCs w:val="22"/>
              </w:rPr>
            </w:pPr>
            <w:r>
              <w:rPr>
                <w:kern w:val="2"/>
                <w:szCs w:val="22"/>
                <w:lang w:eastAsia="zh-CN"/>
              </w:rPr>
              <w:t>msgId</w:t>
            </w:r>
          </w:p>
        </w:tc>
        <w:tc>
          <w:tcPr>
            <w:tcW w:w="1006" w:type="dxa"/>
          </w:tcPr>
          <w:p w14:paraId="59E04820">
            <w:pPr>
              <w:pStyle w:val="102"/>
              <w:rPr>
                <w:kern w:val="2"/>
                <w:szCs w:val="22"/>
                <w:lang w:eastAsia="zh-CN"/>
              </w:rPr>
            </w:pPr>
            <w:r>
              <w:rPr>
                <w:kern w:val="2"/>
                <w:szCs w:val="22"/>
              </w:rPr>
              <w:t>string</w:t>
            </w:r>
          </w:p>
        </w:tc>
        <w:tc>
          <w:tcPr>
            <w:tcW w:w="425" w:type="dxa"/>
          </w:tcPr>
          <w:p w14:paraId="63C8F011">
            <w:pPr>
              <w:pStyle w:val="104"/>
              <w:rPr>
                <w:kern w:val="2"/>
                <w:szCs w:val="22"/>
              </w:rPr>
            </w:pPr>
            <w:r>
              <w:rPr>
                <w:kern w:val="2"/>
                <w:szCs w:val="22"/>
              </w:rPr>
              <w:t>M</w:t>
            </w:r>
          </w:p>
        </w:tc>
        <w:tc>
          <w:tcPr>
            <w:tcW w:w="1368" w:type="dxa"/>
          </w:tcPr>
          <w:p w14:paraId="322A8736">
            <w:pPr>
              <w:pStyle w:val="102"/>
              <w:rPr>
                <w:kern w:val="2"/>
                <w:szCs w:val="22"/>
              </w:rPr>
            </w:pPr>
            <w:r>
              <w:rPr>
                <w:kern w:val="2"/>
                <w:szCs w:val="22"/>
              </w:rPr>
              <w:t>1</w:t>
            </w:r>
          </w:p>
        </w:tc>
        <w:tc>
          <w:tcPr>
            <w:tcW w:w="3438" w:type="dxa"/>
          </w:tcPr>
          <w:p w14:paraId="46FCA079">
            <w:pPr>
              <w:pStyle w:val="102"/>
              <w:rPr>
                <w:kern w:val="2"/>
                <w:szCs w:val="22"/>
              </w:rPr>
            </w:pPr>
            <w:r>
              <w:rPr>
                <w:kern w:val="2"/>
                <w:szCs w:val="22"/>
              </w:rPr>
              <w:t>Unique identifier of this message.</w:t>
            </w:r>
          </w:p>
        </w:tc>
        <w:tc>
          <w:tcPr>
            <w:tcW w:w="1998" w:type="dxa"/>
          </w:tcPr>
          <w:p w14:paraId="1C348070">
            <w:pPr>
              <w:pStyle w:val="102"/>
              <w:rPr>
                <w:rFonts w:cs="Arial"/>
                <w:kern w:val="2"/>
                <w:szCs w:val="18"/>
              </w:rPr>
            </w:pPr>
          </w:p>
        </w:tc>
      </w:tr>
      <w:tr w14:paraId="41C31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72AA9A">
            <w:pPr>
              <w:pStyle w:val="102"/>
              <w:rPr>
                <w:kern w:val="2"/>
                <w:szCs w:val="22"/>
                <w:lang w:eastAsia="zh-CN"/>
              </w:rPr>
            </w:pPr>
            <w:r>
              <w:rPr>
                <w:kern w:val="2"/>
                <w:szCs w:val="22"/>
                <w:lang w:eastAsia="zh-CN"/>
              </w:rPr>
              <w:t>failureCause</w:t>
            </w:r>
          </w:p>
        </w:tc>
        <w:tc>
          <w:tcPr>
            <w:tcW w:w="1006" w:type="dxa"/>
          </w:tcPr>
          <w:p w14:paraId="277B4A28">
            <w:pPr>
              <w:pStyle w:val="102"/>
              <w:rPr>
                <w:kern w:val="2"/>
                <w:szCs w:val="22"/>
                <w:lang w:eastAsia="zh-CN"/>
              </w:rPr>
            </w:pPr>
            <w:r>
              <w:rPr>
                <w:kern w:val="2"/>
                <w:szCs w:val="22"/>
              </w:rPr>
              <w:t>string</w:t>
            </w:r>
          </w:p>
        </w:tc>
        <w:tc>
          <w:tcPr>
            <w:tcW w:w="425" w:type="dxa"/>
          </w:tcPr>
          <w:p w14:paraId="1910CA33">
            <w:pPr>
              <w:pStyle w:val="104"/>
              <w:rPr>
                <w:kern w:val="2"/>
                <w:szCs w:val="22"/>
                <w:lang w:eastAsia="zh-CN"/>
              </w:rPr>
            </w:pPr>
            <w:r>
              <w:rPr>
                <w:kern w:val="2"/>
                <w:szCs w:val="22"/>
                <w:lang w:eastAsia="zh-CN"/>
              </w:rPr>
              <w:t>C</w:t>
            </w:r>
          </w:p>
        </w:tc>
        <w:tc>
          <w:tcPr>
            <w:tcW w:w="1368" w:type="dxa"/>
          </w:tcPr>
          <w:p w14:paraId="0FA05935">
            <w:pPr>
              <w:pStyle w:val="102"/>
              <w:rPr>
                <w:kern w:val="2"/>
                <w:szCs w:val="22"/>
              </w:rPr>
            </w:pPr>
            <w:r>
              <w:rPr>
                <w:kern w:val="2"/>
                <w:szCs w:val="22"/>
              </w:rPr>
              <w:t>0..1</w:t>
            </w:r>
          </w:p>
        </w:tc>
        <w:tc>
          <w:tcPr>
            <w:tcW w:w="3438" w:type="dxa"/>
          </w:tcPr>
          <w:p w14:paraId="382016A3">
            <w:pPr>
              <w:pStyle w:val="102"/>
              <w:rPr>
                <w:kern w:val="2"/>
                <w:szCs w:val="22"/>
                <w:lang w:eastAsia="zh-CN"/>
              </w:rPr>
            </w:pPr>
            <w:r>
              <w:rPr>
                <w:kern w:val="2"/>
                <w:szCs w:val="22"/>
              </w:rPr>
              <w:t>The Failure Cause indicates the failure reason, if applicable.</w:t>
            </w:r>
          </w:p>
          <w:p w14:paraId="61385CF8">
            <w:pPr>
              <w:pStyle w:val="102"/>
              <w:rPr>
                <w:kern w:val="2"/>
                <w:szCs w:val="22"/>
                <w:lang w:eastAsia="zh-CN"/>
              </w:rPr>
            </w:pPr>
            <w:r>
              <w:rPr>
                <w:kern w:val="2"/>
                <w:szCs w:val="22"/>
                <w:lang w:eastAsia="zh-CN"/>
              </w:rPr>
              <w:t>May only be present if the ReportDeliveryStatus sets to "REPT_DELY_FAILED".</w:t>
            </w:r>
          </w:p>
        </w:tc>
        <w:tc>
          <w:tcPr>
            <w:tcW w:w="1998" w:type="dxa"/>
          </w:tcPr>
          <w:p w14:paraId="337FB0AF">
            <w:pPr>
              <w:pStyle w:val="102"/>
              <w:rPr>
                <w:rFonts w:cs="Arial"/>
                <w:kern w:val="2"/>
                <w:szCs w:val="18"/>
              </w:rPr>
            </w:pPr>
          </w:p>
        </w:tc>
      </w:tr>
      <w:tr w14:paraId="3DC285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03059B1">
            <w:pPr>
              <w:pStyle w:val="102"/>
              <w:rPr>
                <w:kern w:val="2"/>
                <w:szCs w:val="22"/>
                <w:lang w:eastAsia="zh-CN"/>
              </w:rPr>
            </w:pPr>
            <w:r>
              <w:rPr>
                <w:kern w:val="2"/>
                <w:szCs w:val="22"/>
                <w:lang w:eastAsia="zh-CN"/>
              </w:rPr>
              <w:t>delivSt</w:t>
            </w:r>
          </w:p>
        </w:tc>
        <w:tc>
          <w:tcPr>
            <w:tcW w:w="1006" w:type="dxa"/>
          </w:tcPr>
          <w:p w14:paraId="4B75C88C">
            <w:pPr>
              <w:pStyle w:val="102"/>
              <w:rPr>
                <w:kern w:val="2"/>
                <w:szCs w:val="22"/>
                <w:lang w:eastAsia="zh-CN"/>
              </w:rPr>
            </w:pPr>
            <w:r>
              <w:rPr>
                <w:kern w:val="2"/>
                <w:szCs w:val="22"/>
                <w:lang w:eastAsia="zh-CN"/>
              </w:rPr>
              <w:t>ReportDeliveryStatus</w:t>
            </w:r>
          </w:p>
        </w:tc>
        <w:tc>
          <w:tcPr>
            <w:tcW w:w="425" w:type="dxa"/>
          </w:tcPr>
          <w:p w14:paraId="1E4C795E">
            <w:pPr>
              <w:pStyle w:val="104"/>
              <w:rPr>
                <w:kern w:val="2"/>
                <w:szCs w:val="22"/>
              </w:rPr>
            </w:pPr>
            <w:r>
              <w:rPr>
                <w:kern w:val="2"/>
                <w:szCs w:val="22"/>
              </w:rPr>
              <w:t>M</w:t>
            </w:r>
          </w:p>
        </w:tc>
        <w:tc>
          <w:tcPr>
            <w:tcW w:w="1368" w:type="dxa"/>
          </w:tcPr>
          <w:p w14:paraId="2081C367">
            <w:pPr>
              <w:pStyle w:val="102"/>
              <w:rPr>
                <w:kern w:val="2"/>
                <w:szCs w:val="22"/>
              </w:rPr>
            </w:pPr>
            <w:r>
              <w:rPr>
                <w:kern w:val="2"/>
                <w:szCs w:val="22"/>
              </w:rPr>
              <w:t>1</w:t>
            </w:r>
          </w:p>
        </w:tc>
        <w:tc>
          <w:tcPr>
            <w:tcW w:w="3438" w:type="dxa"/>
          </w:tcPr>
          <w:p w14:paraId="6300710B">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6F76EBFC">
            <w:pPr>
              <w:pStyle w:val="102"/>
              <w:rPr>
                <w:rFonts w:cs="Arial"/>
                <w:kern w:val="2"/>
                <w:szCs w:val="18"/>
              </w:rPr>
            </w:pPr>
          </w:p>
        </w:tc>
      </w:tr>
      <w:tr w14:paraId="4891B6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73F8F6B">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71E13FF0">
      <w:pPr>
        <w:rPr>
          <w:lang w:eastAsia="zh-CN"/>
        </w:rPr>
      </w:pPr>
    </w:p>
    <w:p w14:paraId="5672C630">
      <w:pPr>
        <w:pStyle w:val="6"/>
      </w:pPr>
      <w:bookmarkStart w:id="968" w:name="_Toc96996772"/>
      <w:bookmarkStart w:id="969" w:name="_Toc162005575"/>
      <w:bookmarkStart w:id="970" w:name="_Toc9387900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4AD6343">
      <w:pPr>
        <w:pStyle w:val="7"/>
        <w:rPr>
          <w:lang w:eastAsia="zh-CN"/>
        </w:rPr>
      </w:pPr>
      <w:bookmarkStart w:id="972" w:name="_Toc93879003"/>
      <w:bookmarkStart w:id="973" w:name="_Toc162005576"/>
      <w:bookmarkStart w:id="974" w:name="_Toc96996773"/>
      <w:bookmarkStart w:id="975" w:name="_Toc97197179"/>
      <w:r>
        <w:rPr>
          <w:lang w:eastAsia="zh-CN"/>
        </w:rPr>
        <w:t>8.2.5.3.1</w:t>
      </w:r>
      <w:r>
        <w:rPr>
          <w:lang w:eastAsia="zh-CN"/>
        </w:rPr>
        <w:tab/>
      </w:r>
      <w:r>
        <w:rPr>
          <w:lang w:eastAsia="zh-CN"/>
        </w:rPr>
        <w:t>Introduction</w:t>
      </w:r>
      <w:bookmarkEnd w:id="972"/>
      <w:bookmarkEnd w:id="973"/>
      <w:bookmarkEnd w:id="974"/>
      <w:bookmarkEnd w:id="975"/>
    </w:p>
    <w:p w14:paraId="52D56EDC">
      <w:pPr>
        <w:rPr>
          <w:lang w:eastAsia="zh-CN"/>
        </w:rPr>
      </w:pPr>
      <w:r>
        <w:rPr>
          <w:lang w:eastAsia="zh-CN"/>
        </w:rPr>
        <w:t>This clause defines simple data types and enumerations that can be referenced from data structures defined in the previous clauses.</w:t>
      </w:r>
    </w:p>
    <w:p w14:paraId="2992784B">
      <w:pPr>
        <w:pStyle w:val="7"/>
        <w:rPr>
          <w:lang w:eastAsia="zh-CN"/>
        </w:rPr>
      </w:pPr>
      <w:bookmarkStart w:id="976" w:name="_Toc96996774"/>
      <w:bookmarkStart w:id="977" w:name="_Toc93879004"/>
      <w:bookmarkStart w:id="978" w:name="_Toc162005577"/>
      <w:bookmarkStart w:id="979" w:name="_Toc97197180"/>
      <w:r>
        <w:rPr>
          <w:lang w:eastAsia="zh-CN"/>
        </w:rPr>
        <w:t>8.2.5.3.2</w:t>
      </w:r>
      <w:r>
        <w:rPr>
          <w:lang w:eastAsia="zh-CN"/>
        </w:rPr>
        <w:tab/>
      </w:r>
      <w:r>
        <w:rPr>
          <w:lang w:eastAsia="zh-CN"/>
        </w:rPr>
        <w:t>Simple data types</w:t>
      </w:r>
      <w:bookmarkEnd w:id="976"/>
      <w:bookmarkEnd w:id="977"/>
      <w:bookmarkEnd w:id="978"/>
      <w:bookmarkEnd w:id="979"/>
    </w:p>
    <w:p w14:paraId="0ECF1FC8">
      <w:pPr>
        <w:rPr>
          <w:lang w:eastAsia="zh-CN"/>
        </w:rPr>
      </w:pPr>
      <w:r>
        <w:rPr>
          <w:lang w:eastAsia="zh-CN"/>
        </w:rPr>
        <w:t>None.</w:t>
      </w:r>
    </w:p>
    <w:p w14:paraId="1263FCF1">
      <w:pPr>
        <w:pStyle w:val="7"/>
        <w:rPr>
          <w:lang w:eastAsia="zh-CN"/>
        </w:rPr>
      </w:pPr>
      <w:bookmarkStart w:id="980" w:name="_Toc96996775"/>
      <w:bookmarkStart w:id="981" w:name="_Toc162005578"/>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797FD5E6">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D73BD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A6ED838">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DBE59B6">
            <w:pPr>
              <w:pStyle w:val="103"/>
              <w:rPr>
                <w:kern w:val="2"/>
                <w:szCs w:val="22"/>
              </w:rPr>
            </w:pPr>
            <w:r>
              <w:rPr>
                <w:kern w:val="2"/>
                <w:szCs w:val="22"/>
              </w:rPr>
              <w:t>Description</w:t>
            </w:r>
          </w:p>
        </w:tc>
        <w:tc>
          <w:tcPr>
            <w:tcW w:w="1278" w:type="pct"/>
            <w:shd w:val="clear" w:color="auto" w:fill="C0C0C0"/>
          </w:tcPr>
          <w:p w14:paraId="79CD25FF">
            <w:pPr>
              <w:pStyle w:val="103"/>
              <w:rPr>
                <w:kern w:val="2"/>
                <w:szCs w:val="22"/>
              </w:rPr>
            </w:pPr>
            <w:r>
              <w:rPr>
                <w:kern w:val="2"/>
                <w:szCs w:val="22"/>
              </w:rPr>
              <w:t>Applicability</w:t>
            </w:r>
          </w:p>
        </w:tc>
      </w:tr>
      <w:tr w14:paraId="49D9E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AA5F28C">
            <w:pPr>
              <w:pStyle w:val="102"/>
              <w:rPr>
                <w:kern w:val="2"/>
                <w:szCs w:val="22"/>
              </w:rPr>
            </w:pPr>
            <w:r>
              <w:rPr>
                <w:kern w:val="2"/>
                <w:szCs w:val="22"/>
              </w:rPr>
              <w:t>DELY_FAILED</w:t>
            </w:r>
          </w:p>
        </w:tc>
        <w:tc>
          <w:tcPr>
            <w:tcW w:w="2330" w:type="pct"/>
            <w:tcMar>
              <w:top w:w="0" w:type="dxa"/>
              <w:left w:w="108" w:type="dxa"/>
              <w:bottom w:w="0" w:type="dxa"/>
              <w:right w:w="108" w:type="dxa"/>
            </w:tcMar>
          </w:tcPr>
          <w:p w14:paraId="722BF986">
            <w:pPr>
              <w:pStyle w:val="102"/>
              <w:rPr>
                <w:kern w:val="2"/>
                <w:szCs w:val="22"/>
              </w:rPr>
            </w:pPr>
            <w:r>
              <w:rPr>
                <w:kern w:val="2"/>
                <w:szCs w:val="22"/>
              </w:rPr>
              <w:t>Indicates that the message delivery is failed.</w:t>
            </w:r>
          </w:p>
        </w:tc>
        <w:tc>
          <w:tcPr>
            <w:tcW w:w="1278" w:type="pct"/>
          </w:tcPr>
          <w:p w14:paraId="71B543AB">
            <w:pPr>
              <w:pStyle w:val="102"/>
              <w:rPr>
                <w:kern w:val="2"/>
                <w:szCs w:val="22"/>
              </w:rPr>
            </w:pPr>
          </w:p>
        </w:tc>
      </w:tr>
      <w:tr w14:paraId="6D690A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A31F9F6">
            <w:pPr>
              <w:pStyle w:val="102"/>
              <w:rPr>
                <w:kern w:val="2"/>
                <w:szCs w:val="22"/>
              </w:rPr>
            </w:pPr>
            <w:r>
              <w:rPr>
                <w:kern w:val="2"/>
                <w:szCs w:val="22"/>
              </w:rPr>
              <w:t>DELY_STORED</w:t>
            </w:r>
          </w:p>
        </w:tc>
        <w:tc>
          <w:tcPr>
            <w:tcW w:w="2330" w:type="pct"/>
            <w:tcMar>
              <w:top w:w="0" w:type="dxa"/>
              <w:left w:w="108" w:type="dxa"/>
              <w:bottom w:w="0" w:type="dxa"/>
              <w:right w:w="108" w:type="dxa"/>
            </w:tcMar>
          </w:tcPr>
          <w:p w14:paraId="69C79F1A">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5187305">
            <w:pPr>
              <w:pStyle w:val="102"/>
              <w:rPr>
                <w:kern w:val="2"/>
                <w:szCs w:val="22"/>
              </w:rPr>
            </w:pPr>
          </w:p>
        </w:tc>
      </w:tr>
    </w:tbl>
    <w:p w14:paraId="2BD8C122">
      <w:pPr>
        <w:rPr>
          <w:lang w:eastAsia="zh-CN"/>
        </w:rPr>
      </w:pPr>
    </w:p>
    <w:p w14:paraId="30FC4240">
      <w:pPr>
        <w:pStyle w:val="7"/>
        <w:rPr>
          <w:lang w:eastAsia="zh-CN"/>
        </w:rPr>
      </w:pPr>
      <w:bookmarkStart w:id="984" w:name="_Toc93879006"/>
      <w:bookmarkStart w:id="985" w:name="_Toc162005579"/>
      <w:bookmarkStart w:id="986" w:name="_Toc97197182"/>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14:paraId="2FAD645B">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E5FCE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764E538C">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52C8D76">
            <w:pPr>
              <w:pStyle w:val="103"/>
              <w:rPr>
                <w:kern w:val="2"/>
                <w:szCs w:val="22"/>
              </w:rPr>
            </w:pPr>
            <w:r>
              <w:rPr>
                <w:kern w:val="2"/>
                <w:szCs w:val="22"/>
              </w:rPr>
              <w:t>Description</w:t>
            </w:r>
          </w:p>
        </w:tc>
        <w:tc>
          <w:tcPr>
            <w:tcW w:w="1278" w:type="pct"/>
            <w:shd w:val="clear" w:color="auto" w:fill="C0C0C0"/>
          </w:tcPr>
          <w:p w14:paraId="09C5BDF8">
            <w:pPr>
              <w:pStyle w:val="103"/>
              <w:rPr>
                <w:kern w:val="2"/>
                <w:szCs w:val="22"/>
              </w:rPr>
            </w:pPr>
            <w:r>
              <w:rPr>
                <w:kern w:val="2"/>
                <w:szCs w:val="22"/>
              </w:rPr>
              <w:t>Applicability</w:t>
            </w:r>
          </w:p>
        </w:tc>
      </w:tr>
      <w:tr w14:paraId="6CC75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9EA7A00">
            <w:pPr>
              <w:pStyle w:val="102"/>
              <w:rPr>
                <w:kern w:val="2"/>
                <w:szCs w:val="22"/>
              </w:rPr>
            </w:pPr>
            <w:r>
              <w:rPr>
                <w:kern w:val="2"/>
                <w:szCs w:val="22"/>
              </w:rPr>
              <w:t>REPT_DELY_SUCCESS</w:t>
            </w:r>
          </w:p>
        </w:tc>
        <w:tc>
          <w:tcPr>
            <w:tcW w:w="2330" w:type="pct"/>
            <w:tcMar>
              <w:top w:w="0" w:type="dxa"/>
              <w:left w:w="108" w:type="dxa"/>
              <w:bottom w:w="0" w:type="dxa"/>
              <w:right w:w="108" w:type="dxa"/>
            </w:tcMar>
          </w:tcPr>
          <w:p w14:paraId="45FC395F">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116EE5B">
            <w:pPr>
              <w:pStyle w:val="102"/>
              <w:rPr>
                <w:kern w:val="2"/>
                <w:szCs w:val="22"/>
              </w:rPr>
            </w:pPr>
          </w:p>
        </w:tc>
      </w:tr>
      <w:tr w14:paraId="40918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8DB17E0">
            <w:pPr>
              <w:pStyle w:val="102"/>
              <w:rPr>
                <w:kern w:val="2"/>
                <w:szCs w:val="22"/>
              </w:rPr>
            </w:pPr>
            <w:r>
              <w:rPr>
                <w:kern w:val="2"/>
                <w:szCs w:val="22"/>
              </w:rPr>
              <w:t>REPT_DELY_FAILED</w:t>
            </w:r>
          </w:p>
        </w:tc>
        <w:tc>
          <w:tcPr>
            <w:tcW w:w="2330" w:type="pct"/>
            <w:tcMar>
              <w:top w:w="0" w:type="dxa"/>
              <w:left w:w="108" w:type="dxa"/>
              <w:bottom w:w="0" w:type="dxa"/>
              <w:right w:w="108" w:type="dxa"/>
            </w:tcMar>
          </w:tcPr>
          <w:p w14:paraId="0A4D6A65">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2A818631">
            <w:pPr>
              <w:pStyle w:val="102"/>
              <w:rPr>
                <w:kern w:val="2"/>
                <w:szCs w:val="22"/>
              </w:rPr>
            </w:pPr>
          </w:p>
        </w:tc>
      </w:tr>
    </w:tbl>
    <w:p w14:paraId="4E0308F8">
      <w:pPr>
        <w:rPr>
          <w:lang w:eastAsia="zh-CN"/>
        </w:rPr>
      </w:pPr>
    </w:p>
    <w:p w14:paraId="1437BAC9">
      <w:pPr>
        <w:pStyle w:val="7"/>
        <w:rPr>
          <w:lang w:eastAsia="zh-CN"/>
        </w:rPr>
      </w:pPr>
      <w:bookmarkStart w:id="988" w:name="_Toc162005580"/>
      <w:bookmarkStart w:id="989" w:name="_Toc97197183"/>
      <w:bookmarkStart w:id="990" w:name="_Toc93879007"/>
      <w:bookmarkStart w:id="991" w:name="_Toc96996777"/>
      <w:r>
        <w:rPr>
          <w:lang w:eastAsia="zh-CN"/>
        </w:rPr>
        <w:t>8.2.5.3.5</w:t>
      </w:r>
      <w:r>
        <w:rPr>
          <w:lang w:eastAsia="zh-CN"/>
        </w:rPr>
        <w:tab/>
      </w:r>
      <w:r>
        <w:rPr>
          <w:lang w:eastAsia="zh-CN"/>
        </w:rPr>
        <w:t>Enumeration:Priority</w:t>
      </w:r>
      <w:bookmarkEnd w:id="988"/>
      <w:bookmarkEnd w:id="989"/>
      <w:bookmarkEnd w:id="990"/>
      <w:bookmarkEnd w:id="991"/>
    </w:p>
    <w:p w14:paraId="699781F8">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297D92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4BDF25D">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AA468A6">
            <w:pPr>
              <w:pStyle w:val="103"/>
              <w:rPr>
                <w:kern w:val="2"/>
                <w:szCs w:val="22"/>
              </w:rPr>
            </w:pPr>
            <w:r>
              <w:rPr>
                <w:kern w:val="2"/>
                <w:szCs w:val="22"/>
              </w:rPr>
              <w:t>Description</w:t>
            </w:r>
          </w:p>
        </w:tc>
        <w:tc>
          <w:tcPr>
            <w:tcW w:w="1278" w:type="pct"/>
            <w:shd w:val="clear" w:color="auto" w:fill="C0C0C0"/>
          </w:tcPr>
          <w:p w14:paraId="2A49C6F4">
            <w:pPr>
              <w:pStyle w:val="103"/>
              <w:rPr>
                <w:kern w:val="2"/>
                <w:szCs w:val="22"/>
              </w:rPr>
            </w:pPr>
            <w:r>
              <w:rPr>
                <w:kern w:val="2"/>
                <w:szCs w:val="22"/>
              </w:rPr>
              <w:t>Applicability</w:t>
            </w:r>
          </w:p>
        </w:tc>
      </w:tr>
      <w:tr w14:paraId="4B4DAC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1B8B6D1">
            <w:pPr>
              <w:pStyle w:val="102"/>
              <w:rPr>
                <w:kern w:val="2"/>
                <w:szCs w:val="22"/>
              </w:rPr>
            </w:pPr>
            <w:r>
              <w:rPr>
                <w:kern w:val="2"/>
                <w:szCs w:val="22"/>
              </w:rPr>
              <w:t>HIGH</w:t>
            </w:r>
          </w:p>
        </w:tc>
        <w:tc>
          <w:tcPr>
            <w:tcW w:w="2330" w:type="pct"/>
            <w:tcMar>
              <w:top w:w="0" w:type="dxa"/>
              <w:left w:w="108" w:type="dxa"/>
              <w:bottom w:w="0" w:type="dxa"/>
              <w:right w:w="108" w:type="dxa"/>
            </w:tcMar>
          </w:tcPr>
          <w:p w14:paraId="1DAD55BB">
            <w:pPr>
              <w:pStyle w:val="102"/>
              <w:rPr>
                <w:kern w:val="2"/>
                <w:szCs w:val="22"/>
              </w:rPr>
            </w:pPr>
            <w:r>
              <w:rPr>
                <w:kern w:val="2"/>
                <w:szCs w:val="22"/>
              </w:rPr>
              <w:t>Indicates the messages should be sent in high priority.</w:t>
            </w:r>
          </w:p>
        </w:tc>
        <w:tc>
          <w:tcPr>
            <w:tcW w:w="1278" w:type="pct"/>
          </w:tcPr>
          <w:p w14:paraId="50D2D692">
            <w:pPr>
              <w:pStyle w:val="102"/>
              <w:rPr>
                <w:kern w:val="2"/>
                <w:szCs w:val="22"/>
              </w:rPr>
            </w:pPr>
          </w:p>
        </w:tc>
      </w:tr>
      <w:tr w14:paraId="45A4D7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683AD74">
            <w:pPr>
              <w:pStyle w:val="102"/>
              <w:rPr>
                <w:kern w:val="2"/>
                <w:szCs w:val="22"/>
              </w:rPr>
            </w:pPr>
            <w:r>
              <w:rPr>
                <w:kern w:val="2"/>
                <w:szCs w:val="22"/>
              </w:rPr>
              <w:t>MIDDLE</w:t>
            </w:r>
          </w:p>
        </w:tc>
        <w:tc>
          <w:tcPr>
            <w:tcW w:w="2330" w:type="pct"/>
            <w:tcMar>
              <w:top w:w="0" w:type="dxa"/>
              <w:left w:w="108" w:type="dxa"/>
              <w:bottom w:w="0" w:type="dxa"/>
              <w:right w:w="108" w:type="dxa"/>
            </w:tcMar>
          </w:tcPr>
          <w:p w14:paraId="262D8240">
            <w:pPr>
              <w:pStyle w:val="102"/>
              <w:rPr>
                <w:kern w:val="2"/>
                <w:szCs w:val="22"/>
              </w:rPr>
            </w:pPr>
            <w:r>
              <w:rPr>
                <w:kern w:val="2"/>
                <w:szCs w:val="22"/>
              </w:rPr>
              <w:t>Indicates the messages should be sent in middle priority.</w:t>
            </w:r>
          </w:p>
        </w:tc>
        <w:tc>
          <w:tcPr>
            <w:tcW w:w="1278" w:type="pct"/>
          </w:tcPr>
          <w:p w14:paraId="2E68FE05">
            <w:pPr>
              <w:pStyle w:val="102"/>
              <w:rPr>
                <w:kern w:val="2"/>
                <w:szCs w:val="22"/>
              </w:rPr>
            </w:pPr>
          </w:p>
        </w:tc>
      </w:tr>
      <w:tr w14:paraId="082C7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79CC0E5">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6E19D32">
            <w:pPr>
              <w:pStyle w:val="102"/>
              <w:rPr>
                <w:kern w:val="2"/>
                <w:szCs w:val="22"/>
              </w:rPr>
            </w:pPr>
            <w:r>
              <w:rPr>
                <w:kern w:val="2"/>
                <w:szCs w:val="22"/>
              </w:rPr>
              <w:t>Indicates the messages should be sent in low priority.</w:t>
            </w:r>
          </w:p>
        </w:tc>
        <w:tc>
          <w:tcPr>
            <w:tcW w:w="1278" w:type="pct"/>
          </w:tcPr>
          <w:p w14:paraId="17159868">
            <w:pPr>
              <w:pStyle w:val="102"/>
              <w:rPr>
                <w:kern w:val="2"/>
                <w:szCs w:val="22"/>
              </w:rPr>
            </w:pPr>
          </w:p>
        </w:tc>
      </w:tr>
    </w:tbl>
    <w:p w14:paraId="28C65AE1">
      <w:pPr>
        <w:rPr>
          <w:lang w:eastAsia="zh-CN"/>
        </w:rPr>
      </w:pPr>
    </w:p>
    <w:p w14:paraId="1D72B979">
      <w:pPr>
        <w:pStyle w:val="5"/>
      </w:pPr>
      <w:bookmarkStart w:id="992" w:name="_Toc162005581"/>
      <w:bookmarkStart w:id="993" w:name="_Toc83768371"/>
      <w:bookmarkStart w:id="994" w:name="_Toc96996778"/>
      <w:bookmarkStart w:id="995" w:name="_Toc97197184"/>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14:paraId="3BE1D3FD">
      <w:pPr>
        <w:pStyle w:val="6"/>
      </w:pPr>
      <w:bookmarkStart w:id="997" w:name="_Toc162005582"/>
      <w:r>
        <w:t>8.2.6.1</w:t>
      </w:r>
      <w:r>
        <w:tab/>
      </w:r>
      <w:r>
        <w:t>General</w:t>
      </w:r>
      <w:bookmarkEnd w:id="997"/>
    </w:p>
    <w:p w14:paraId="0F3D415F">
      <w:r>
        <w:t>HTTP error handling shall be supported as specified in clause 7.7.</w:t>
      </w:r>
    </w:p>
    <w:p w14:paraId="6522952A">
      <w:r>
        <w:t>In addition, the requirements in the following clauses shall apply.</w:t>
      </w:r>
    </w:p>
    <w:p w14:paraId="3AAD1707">
      <w:pPr>
        <w:pStyle w:val="6"/>
      </w:pPr>
      <w:bookmarkStart w:id="998" w:name="_Toc162005583"/>
      <w:r>
        <w:t>8.2.6.2</w:t>
      </w:r>
      <w:r>
        <w:tab/>
      </w:r>
      <w:r>
        <w:t>Protocol Errors</w:t>
      </w:r>
      <w:bookmarkEnd w:id="998"/>
    </w:p>
    <w:p w14:paraId="01D104B0">
      <w:r>
        <w:rPr>
          <w:lang w:eastAsia="zh-CN"/>
        </w:rPr>
        <w:t xml:space="preserve">In this Release </w:t>
      </w:r>
      <w:r>
        <w:t xml:space="preserve">of the specification, there are no additional protocol errors applicable for the </w:t>
      </w:r>
      <w:r>
        <w:rPr>
          <w:lang w:eastAsia="zh-CN"/>
        </w:rPr>
        <w:t>MSGS_MSGDelivery API</w:t>
      </w:r>
      <w:r>
        <w:t>.</w:t>
      </w:r>
    </w:p>
    <w:p w14:paraId="48FCC87D">
      <w:pPr>
        <w:pStyle w:val="6"/>
      </w:pPr>
      <w:bookmarkStart w:id="999" w:name="_Toc162005584"/>
      <w:r>
        <w:t>8.2.6.3</w:t>
      </w:r>
      <w:r>
        <w:tab/>
      </w:r>
      <w:r>
        <w:t>Application Errors</w:t>
      </w:r>
      <w:bookmarkEnd w:id="999"/>
    </w:p>
    <w:p w14:paraId="09CD5452">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733B8067">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5F8153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7932418">
            <w:pPr>
              <w:pStyle w:val="103"/>
            </w:pPr>
            <w:r>
              <w:t>Application Error</w:t>
            </w:r>
          </w:p>
        </w:tc>
        <w:tc>
          <w:tcPr>
            <w:tcW w:w="1205" w:type="dxa"/>
            <w:shd w:val="clear" w:color="auto" w:fill="C0C0C0"/>
          </w:tcPr>
          <w:p w14:paraId="09360C3F">
            <w:pPr>
              <w:pStyle w:val="103"/>
            </w:pPr>
            <w:r>
              <w:t>HTTP status code</w:t>
            </w:r>
          </w:p>
        </w:tc>
        <w:tc>
          <w:tcPr>
            <w:tcW w:w="3595" w:type="dxa"/>
            <w:shd w:val="clear" w:color="auto" w:fill="C0C0C0"/>
          </w:tcPr>
          <w:p w14:paraId="454CE766">
            <w:pPr>
              <w:pStyle w:val="103"/>
            </w:pPr>
            <w:r>
              <w:t>Description</w:t>
            </w:r>
          </w:p>
        </w:tc>
        <w:tc>
          <w:tcPr>
            <w:tcW w:w="1280" w:type="dxa"/>
            <w:shd w:val="clear" w:color="auto" w:fill="C0C0C0"/>
          </w:tcPr>
          <w:p w14:paraId="42DC3141">
            <w:pPr>
              <w:pStyle w:val="103"/>
            </w:pPr>
            <w:r>
              <w:t>Applicability</w:t>
            </w:r>
          </w:p>
        </w:tc>
      </w:tr>
      <w:tr w14:paraId="22E26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21AB6940">
            <w:pPr>
              <w:pStyle w:val="102"/>
            </w:pPr>
          </w:p>
        </w:tc>
        <w:tc>
          <w:tcPr>
            <w:tcW w:w="1205" w:type="dxa"/>
          </w:tcPr>
          <w:p w14:paraId="3FFFC27F">
            <w:pPr>
              <w:pStyle w:val="102"/>
            </w:pPr>
          </w:p>
        </w:tc>
        <w:tc>
          <w:tcPr>
            <w:tcW w:w="3595" w:type="dxa"/>
          </w:tcPr>
          <w:p w14:paraId="3B480DAB">
            <w:pPr>
              <w:pStyle w:val="102"/>
            </w:pPr>
          </w:p>
        </w:tc>
        <w:tc>
          <w:tcPr>
            <w:tcW w:w="1280" w:type="dxa"/>
          </w:tcPr>
          <w:p w14:paraId="786B4551">
            <w:pPr>
              <w:pStyle w:val="102"/>
            </w:pPr>
          </w:p>
        </w:tc>
      </w:tr>
    </w:tbl>
    <w:p w14:paraId="358C2982">
      <w:pPr>
        <w:rPr>
          <w:lang w:eastAsia="zh-CN"/>
        </w:rPr>
      </w:pPr>
    </w:p>
    <w:p w14:paraId="53FE3B12">
      <w:pPr>
        <w:pStyle w:val="5"/>
      </w:pPr>
      <w:bookmarkStart w:id="1000" w:name="_Toc96996779"/>
      <w:bookmarkStart w:id="1001" w:name="_Toc162005585"/>
      <w:bookmarkStart w:id="1002" w:name="_Toc971971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251B888F">
      <w:pPr>
        <w:rPr>
          <w:lang w:eastAsia="zh-CN"/>
        </w:rPr>
      </w:pPr>
      <w:r>
        <w:rPr>
          <w:lang w:eastAsia="zh-CN"/>
        </w:rPr>
        <w:t>General feature negotiation procedures are defined in clause 7.8. Table 8.2.7-1 lists the supported features for MSGS_MSGDelivery API.</w:t>
      </w:r>
    </w:p>
    <w:p w14:paraId="3D361952">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EACE8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C474B3">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14:paraId="19AFB8C9">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14:paraId="241742B3">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14:paraId="4C4789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5BD25B30">
            <w:pPr>
              <w:keepNext/>
              <w:keepLines/>
              <w:spacing w:after="0"/>
              <w:rPr>
                <w:rFonts w:ascii="Arial" w:hAnsi="Arial" w:eastAsia="바탕"/>
                <w:kern w:val="2"/>
                <w:sz w:val="18"/>
                <w:szCs w:val="22"/>
              </w:rPr>
            </w:pPr>
          </w:p>
        </w:tc>
        <w:tc>
          <w:tcPr>
            <w:tcW w:w="2207" w:type="dxa"/>
          </w:tcPr>
          <w:p w14:paraId="1BD0F02F">
            <w:pPr>
              <w:keepNext/>
              <w:keepLines/>
              <w:spacing w:after="0"/>
              <w:rPr>
                <w:rFonts w:ascii="Arial" w:hAnsi="Arial" w:eastAsia="바탕"/>
                <w:kern w:val="2"/>
                <w:sz w:val="18"/>
                <w:szCs w:val="22"/>
              </w:rPr>
            </w:pPr>
          </w:p>
        </w:tc>
        <w:tc>
          <w:tcPr>
            <w:tcW w:w="5758" w:type="dxa"/>
          </w:tcPr>
          <w:p w14:paraId="23E7414C">
            <w:pPr>
              <w:keepNext/>
              <w:keepLines/>
              <w:spacing w:after="0"/>
              <w:rPr>
                <w:rFonts w:ascii="Arial" w:hAnsi="Arial" w:eastAsia="바탕" w:cs="Arial"/>
                <w:kern w:val="2"/>
                <w:sz w:val="18"/>
                <w:szCs w:val="18"/>
              </w:rPr>
            </w:pPr>
          </w:p>
        </w:tc>
      </w:tr>
    </w:tbl>
    <w:p w14:paraId="7BB38CEB">
      <w:pPr>
        <w:rPr>
          <w:lang w:eastAsia="zh-CN"/>
        </w:rPr>
      </w:pPr>
    </w:p>
    <w:p w14:paraId="7C8648E8">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0725FB33">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14:paraId="0B8F7DCA">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7511D0B1">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720BDA0B">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61C54179">
      <w:pPr>
        <w:pStyle w:val="110"/>
      </w:pPr>
      <w:r>
        <w:t>-</w:t>
      </w:r>
      <w:r>
        <w:rPr>
          <w:lang w:eastAsia="zh-CN"/>
        </w:rPr>
        <w:tab/>
      </w:r>
      <w:r>
        <w:t>The &lt;apiVersion&gt; shall be "v1".</w:t>
      </w:r>
    </w:p>
    <w:p w14:paraId="63F9BA4D">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6E6E0A4D">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14:paraId="5CA3A1B0">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092C4846">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0407DE10">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4188FEC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28AAA920">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11390C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3121B29B">
            <w:pPr>
              <w:pStyle w:val="103"/>
              <w:rPr>
                <w:kern w:val="2"/>
                <w:szCs w:val="22"/>
              </w:rPr>
            </w:pPr>
            <w:r>
              <w:rPr>
                <w:kern w:val="2"/>
                <w:szCs w:val="22"/>
              </w:rPr>
              <w:t>Resource name</w:t>
            </w:r>
          </w:p>
        </w:tc>
        <w:tc>
          <w:tcPr>
            <w:tcW w:w="1585" w:type="pct"/>
            <w:shd w:val="clear" w:color="auto" w:fill="C0C0C0"/>
            <w:vAlign w:val="center"/>
          </w:tcPr>
          <w:p w14:paraId="39912281">
            <w:pPr>
              <w:pStyle w:val="103"/>
              <w:rPr>
                <w:kern w:val="2"/>
                <w:szCs w:val="22"/>
              </w:rPr>
            </w:pPr>
            <w:r>
              <w:rPr>
                <w:kern w:val="2"/>
                <w:szCs w:val="22"/>
              </w:rPr>
              <w:t>Resource URI</w:t>
            </w:r>
          </w:p>
        </w:tc>
        <w:tc>
          <w:tcPr>
            <w:tcW w:w="636" w:type="pct"/>
            <w:shd w:val="clear" w:color="auto" w:fill="C0C0C0"/>
            <w:vAlign w:val="center"/>
          </w:tcPr>
          <w:p w14:paraId="176EDBA9">
            <w:pPr>
              <w:pStyle w:val="103"/>
              <w:rPr>
                <w:kern w:val="2"/>
                <w:szCs w:val="22"/>
              </w:rPr>
            </w:pPr>
            <w:r>
              <w:rPr>
                <w:kern w:val="2"/>
                <w:szCs w:val="22"/>
              </w:rPr>
              <w:t>HTTP method or custom operation</w:t>
            </w:r>
          </w:p>
        </w:tc>
        <w:tc>
          <w:tcPr>
            <w:tcW w:w="1510" w:type="pct"/>
            <w:shd w:val="clear" w:color="auto" w:fill="C0C0C0"/>
            <w:vAlign w:val="center"/>
          </w:tcPr>
          <w:p w14:paraId="10135D24">
            <w:pPr>
              <w:pStyle w:val="103"/>
              <w:rPr>
                <w:kern w:val="2"/>
                <w:szCs w:val="22"/>
              </w:rPr>
            </w:pPr>
            <w:r>
              <w:rPr>
                <w:kern w:val="2"/>
                <w:szCs w:val="22"/>
              </w:rPr>
              <w:t>Description</w:t>
            </w:r>
          </w:p>
        </w:tc>
      </w:tr>
      <w:tr w14:paraId="6CADF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A3D63F9">
            <w:pPr>
              <w:pStyle w:val="102"/>
              <w:rPr>
                <w:kern w:val="2"/>
                <w:szCs w:val="22"/>
              </w:rPr>
            </w:pPr>
            <w:r>
              <w:rPr>
                <w:rFonts w:hint="eastAsia"/>
                <w:kern w:val="2"/>
                <w:szCs w:val="22"/>
              </w:rPr>
              <w:t>Topic List Subscriptions</w:t>
            </w:r>
          </w:p>
        </w:tc>
        <w:tc>
          <w:tcPr>
            <w:tcW w:w="1585" w:type="pct"/>
          </w:tcPr>
          <w:p w14:paraId="6EFD5D30">
            <w:pPr>
              <w:pStyle w:val="102"/>
              <w:rPr>
                <w:kern w:val="2"/>
                <w:szCs w:val="22"/>
              </w:rPr>
            </w:pPr>
            <w:r>
              <w:rPr>
                <w:rFonts w:hint="eastAsia"/>
                <w:kern w:val="2"/>
                <w:szCs w:val="22"/>
              </w:rPr>
              <w:t>/topiclist-subscriptions</w:t>
            </w:r>
          </w:p>
        </w:tc>
        <w:tc>
          <w:tcPr>
            <w:tcW w:w="636" w:type="pct"/>
          </w:tcPr>
          <w:p w14:paraId="50EC139F">
            <w:pPr>
              <w:pStyle w:val="102"/>
              <w:rPr>
                <w:kern w:val="2"/>
                <w:szCs w:val="22"/>
              </w:rPr>
            </w:pPr>
            <w:r>
              <w:rPr>
                <w:kern w:val="2"/>
                <w:szCs w:val="22"/>
              </w:rPr>
              <w:t>POST</w:t>
            </w:r>
          </w:p>
        </w:tc>
        <w:tc>
          <w:tcPr>
            <w:tcW w:w="1510" w:type="pct"/>
          </w:tcPr>
          <w:p w14:paraId="4F188CC4">
            <w:pPr>
              <w:pStyle w:val="102"/>
              <w:rPr>
                <w:kern w:val="2"/>
                <w:szCs w:val="22"/>
              </w:rPr>
            </w:pPr>
            <w:r>
              <w:rPr>
                <w:rFonts w:hint="eastAsia"/>
                <w:kern w:val="2"/>
                <w:szCs w:val="22"/>
              </w:rPr>
              <w:t>Subscribe to a Messaging Topic list on a MSGin5G Server.</w:t>
            </w:r>
          </w:p>
        </w:tc>
      </w:tr>
      <w:tr w14:paraId="7B209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556E6A4">
            <w:pPr>
              <w:pStyle w:val="102"/>
              <w:rPr>
                <w:kern w:val="2"/>
                <w:szCs w:val="22"/>
              </w:rPr>
            </w:pPr>
            <w:r>
              <w:rPr>
                <w:rFonts w:hint="eastAsia"/>
                <w:kern w:val="2"/>
                <w:szCs w:val="22"/>
              </w:rPr>
              <w:t>Individual Topic List Subscription</w:t>
            </w:r>
          </w:p>
        </w:tc>
        <w:tc>
          <w:tcPr>
            <w:tcW w:w="1585" w:type="pct"/>
          </w:tcPr>
          <w:p w14:paraId="3693573B">
            <w:pPr>
              <w:pStyle w:val="102"/>
              <w:rPr>
                <w:kern w:val="2"/>
                <w:szCs w:val="22"/>
              </w:rPr>
            </w:pPr>
            <w:r>
              <w:rPr>
                <w:rFonts w:hint="eastAsia"/>
                <w:kern w:val="2"/>
                <w:szCs w:val="22"/>
              </w:rPr>
              <w:t>/topiclist-subscriptions/{subscriptionId}</w:t>
            </w:r>
          </w:p>
        </w:tc>
        <w:tc>
          <w:tcPr>
            <w:tcW w:w="636" w:type="pct"/>
          </w:tcPr>
          <w:p w14:paraId="72D0EA1D">
            <w:pPr>
              <w:pStyle w:val="102"/>
              <w:rPr>
                <w:kern w:val="2"/>
                <w:szCs w:val="22"/>
                <w:lang w:val="en-US" w:eastAsia="zh-CN"/>
              </w:rPr>
            </w:pPr>
            <w:r>
              <w:rPr>
                <w:rFonts w:hint="eastAsia"/>
                <w:kern w:val="2"/>
                <w:szCs w:val="22"/>
                <w:lang w:val="en-US" w:eastAsia="zh-CN"/>
              </w:rPr>
              <w:t>DELETE</w:t>
            </w:r>
          </w:p>
        </w:tc>
        <w:tc>
          <w:tcPr>
            <w:tcW w:w="1510" w:type="pct"/>
          </w:tcPr>
          <w:p w14:paraId="40CFD307">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12F912B">
      <w:pPr>
        <w:rPr>
          <w:lang w:eastAsia="zh-CN"/>
        </w:rPr>
      </w:pPr>
    </w:p>
    <w:p w14:paraId="469DEA9C">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4DE49FB3">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73396E97">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5585666A">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3640152">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42C89CE6">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2930E842">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5EA3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74C3D031">
            <w:pPr>
              <w:pStyle w:val="103"/>
              <w:rPr>
                <w:kern w:val="2"/>
                <w:szCs w:val="22"/>
              </w:rPr>
            </w:pPr>
            <w:r>
              <w:rPr>
                <w:kern w:val="2"/>
                <w:szCs w:val="22"/>
              </w:rPr>
              <w:t>Name</w:t>
            </w:r>
          </w:p>
        </w:tc>
        <w:tc>
          <w:tcPr>
            <w:tcW w:w="708" w:type="pct"/>
            <w:shd w:val="clear" w:color="000000" w:fill="C0C0C0"/>
          </w:tcPr>
          <w:p w14:paraId="447946E5">
            <w:pPr>
              <w:pStyle w:val="103"/>
              <w:rPr>
                <w:kern w:val="2"/>
                <w:szCs w:val="22"/>
              </w:rPr>
            </w:pPr>
            <w:r>
              <w:rPr>
                <w:kern w:val="2"/>
                <w:szCs w:val="22"/>
              </w:rPr>
              <w:t>Data Type</w:t>
            </w:r>
          </w:p>
        </w:tc>
        <w:tc>
          <w:tcPr>
            <w:tcW w:w="3733" w:type="pct"/>
            <w:shd w:val="clear" w:color="000000" w:fill="C0C0C0"/>
            <w:vAlign w:val="center"/>
          </w:tcPr>
          <w:p w14:paraId="2D63959F">
            <w:pPr>
              <w:pStyle w:val="103"/>
              <w:rPr>
                <w:kern w:val="2"/>
                <w:szCs w:val="22"/>
              </w:rPr>
            </w:pPr>
            <w:r>
              <w:rPr>
                <w:kern w:val="2"/>
                <w:szCs w:val="22"/>
              </w:rPr>
              <w:t>Definition</w:t>
            </w:r>
          </w:p>
        </w:tc>
      </w:tr>
      <w:tr w14:paraId="273AB6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54FCB9C">
            <w:pPr>
              <w:pStyle w:val="102"/>
              <w:rPr>
                <w:kern w:val="2"/>
                <w:szCs w:val="22"/>
              </w:rPr>
            </w:pPr>
            <w:r>
              <w:rPr>
                <w:kern w:val="2"/>
                <w:szCs w:val="22"/>
              </w:rPr>
              <w:t>apiRoot</w:t>
            </w:r>
          </w:p>
        </w:tc>
        <w:tc>
          <w:tcPr>
            <w:tcW w:w="708" w:type="pct"/>
          </w:tcPr>
          <w:p w14:paraId="3FD67B5B">
            <w:pPr>
              <w:pStyle w:val="102"/>
              <w:rPr>
                <w:kern w:val="2"/>
                <w:szCs w:val="22"/>
              </w:rPr>
            </w:pPr>
            <w:r>
              <w:rPr>
                <w:kern w:val="2"/>
                <w:szCs w:val="22"/>
              </w:rPr>
              <w:t>string</w:t>
            </w:r>
          </w:p>
        </w:tc>
        <w:tc>
          <w:tcPr>
            <w:tcW w:w="3733" w:type="pct"/>
            <w:vAlign w:val="center"/>
          </w:tcPr>
          <w:p w14:paraId="330D2A8F">
            <w:pPr>
              <w:pStyle w:val="102"/>
              <w:rPr>
                <w:kern w:val="2"/>
                <w:szCs w:val="22"/>
              </w:rPr>
            </w:pPr>
            <w:r>
              <w:rPr>
                <w:kern w:val="2"/>
                <w:szCs w:val="22"/>
              </w:rPr>
              <w:t>See clause 7.5</w:t>
            </w:r>
          </w:p>
        </w:tc>
      </w:tr>
      <w:tr w14:paraId="696B74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816251C">
            <w:pPr>
              <w:pStyle w:val="102"/>
              <w:rPr>
                <w:kern w:val="2"/>
                <w:szCs w:val="22"/>
                <w:lang w:eastAsia="zh-CN"/>
              </w:rPr>
            </w:pPr>
            <w:r>
              <w:rPr>
                <w:kern w:val="2"/>
                <w:szCs w:val="22"/>
                <w:lang w:eastAsia="zh-CN"/>
              </w:rPr>
              <w:t>apiVersion</w:t>
            </w:r>
          </w:p>
        </w:tc>
        <w:tc>
          <w:tcPr>
            <w:tcW w:w="708" w:type="pct"/>
          </w:tcPr>
          <w:p w14:paraId="1D221BB9">
            <w:pPr>
              <w:pStyle w:val="102"/>
              <w:rPr>
                <w:kern w:val="2"/>
                <w:szCs w:val="22"/>
                <w:lang w:eastAsia="zh-CN"/>
              </w:rPr>
            </w:pPr>
            <w:r>
              <w:rPr>
                <w:kern w:val="2"/>
                <w:szCs w:val="22"/>
              </w:rPr>
              <w:t>string</w:t>
            </w:r>
          </w:p>
        </w:tc>
        <w:tc>
          <w:tcPr>
            <w:tcW w:w="3733" w:type="pct"/>
            <w:vAlign w:val="center"/>
          </w:tcPr>
          <w:p w14:paraId="6EA886B8">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41262138">
      <w:pPr>
        <w:rPr>
          <w:lang w:eastAsia="zh-CN"/>
        </w:rPr>
      </w:pPr>
    </w:p>
    <w:p w14:paraId="26FAAAF8">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59498630">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399FE8DA">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318B67F6">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86DED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5C7D512">
            <w:pPr>
              <w:pStyle w:val="103"/>
              <w:rPr>
                <w:kern w:val="2"/>
                <w:szCs w:val="22"/>
              </w:rPr>
            </w:pPr>
            <w:r>
              <w:rPr>
                <w:kern w:val="2"/>
                <w:szCs w:val="22"/>
              </w:rPr>
              <w:t>Name</w:t>
            </w:r>
          </w:p>
        </w:tc>
        <w:tc>
          <w:tcPr>
            <w:tcW w:w="947" w:type="pct"/>
            <w:shd w:val="clear" w:color="auto" w:fill="C0C0C0"/>
          </w:tcPr>
          <w:p w14:paraId="252F987F">
            <w:pPr>
              <w:pStyle w:val="103"/>
              <w:rPr>
                <w:kern w:val="2"/>
                <w:szCs w:val="22"/>
              </w:rPr>
            </w:pPr>
            <w:r>
              <w:rPr>
                <w:kern w:val="2"/>
                <w:szCs w:val="22"/>
              </w:rPr>
              <w:t>Data type</w:t>
            </w:r>
          </w:p>
        </w:tc>
        <w:tc>
          <w:tcPr>
            <w:tcW w:w="209" w:type="pct"/>
            <w:shd w:val="clear" w:color="auto" w:fill="C0C0C0"/>
          </w:tcPr>
          <w:p w14:paraId="70232392">
            <w:pPr>
              <w:pStyle w:val="103"/>
              <w:rPr>
                <w:kern w:val="2"/>
                <w:szCs w:val="22"/>
              </w:rPr>
            </w:pPr>
            <w:r>
              <w:rPr>
                <w:kern w:val="2"/>
                <w:szCs w:val="22"/>
              </w:rPr>
              <w:t>P</w:t>
            </w:r>
          </w:p>
        </w:tc>
        <w:tc>
          <w:tcPr>
            <w:tcW w:w="608" w:type="pct"/>
            <w:shd w:val="clear" w:color="auto" w:fill="C0C0C0"/>
          </w:tcPr>
          <w:p w14:paraId="293E81C1">
            <w:pPr>
              <w:pStyle w:val="103"/>
              <w:rPr>
                <w:kern w:val="2"/>
                <w:szCs w:val="22"/>
              </w:rPr>
            </w:pPr>
            <w:r>
              <w:rPr>
                <w:kern w:val="2"/>
                <w:szCs w:val="22"/>
              </w:rPr>
              <w:t>Cardinality</w:t>
            </w:r>
          </w:p>
        </w:tc>
        <w:tc>
          <w:tcPr>
            <w:tcW w:w="2392" w:type="pct"/>
            <w:shd w:val="clear" w:color="auto" w:fill="C0C0C0"/>
            <w:vAlign w:val="center"/>
          </w:tcPr>
          <w:p w14:paraId="0E3A4805">
            <w:pPr>
              <w:pStyle w:val="103"/>
              <w:rPr>
                <w:kern w:val="2"/>
                <w:szCs w:val="22"/>
              </w:rPr>
            </w:pPr>
            <w:r>
              <w:rPr>
                <w:kern w:val="2"/>
                <w:szCs w:val="22"/>
              </w:rPr>
              <w:t>Description</w:t>
            </w:r>
          </w:p>
        </w:tc>
      </w:tr>
      <w:tr w14:paraId="07AC9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2F3471F9">
            <w:pPr>
              <w:pStyle w:val="102"/>
              <w:rPr>
                <w:kern w:val="2"/>
                <w:szCs w:val="22"/>
              </w:rPr>
            </w:pPr>
            <w:r>
              <w:rPr>
                <w:kern w:val="2"/>
                <w:szCs w:val="22"/>
              </w:rPr>
              <w:t>n/a</w:t>
            </w:r>
          </w:p>
        </w:tc>
        <w:tc>
          <w:tcPr>
            <w:tcW w:w="947" w:type="pct"/>
          </w:tcPr>
          <w:p w14:paraId="4230698A">
            <w:pPr>
              <w:pStyle w:val="102"/>
              <w:rPr>
                <w:kern w:val="2"/>
                <w:szCs w:val="22"/>
              </w:rPr>
            </w:pPr>
          </w:p>
        </w:tc>
        <w:tc>
          <w:tcPr>
            <w:tcW w:w="209" w:type="pct"/>
          </w:tcPr>
          <w:p w14:paraId="01DFC5D1">
            <w:pPr>
              <w:pStyle w:val="104"/>
              <w:rPr>
                <w:kern w:val="2"/>
                <w:szCs w:val="22"/>
              </w:rPr>
            </w:pPr>
          </w:p>
        </w:tc>
        <w:tc>
          <w:tcPr>
            <w:tcW w:w="608" w:type="pct"/>
          </w:tcPr>
          <w:p w14:paraId="286C914C">
            <w:pPr>
              <w:pStyle w:val="102"/>
              <w:rPr>
                <w:kern w:val="2"/>
                <w:szCs w:val="22"/>
              </w:rPr>
            </w:pPr>
          </w:p>
        </w:tc>
        <w:tc>
          <w:tcPr>
            <w:tcW w:w="2392" w:type="pct"/>
            <w:shd w:val="clear" w:color="auto" w:fill="auto"/>
            <w:vAlign w:val="center"/>
          </w:tcPr>
          <w:p w14:paraId="1BF5CB63">
            <w:pPr>
              <w:pStyle w:val="102"/>
              <w:rPr>
                <w:kern w:val="2"/>
                <w:szCs w:val="22"/>
              </w:rPr>
            </w:pPr>
          </w:p>
        </w:tc>
      </w:tr>
    </w:tbl>
    <w:p w14:paraId="39177875">
      <w:pPr>
        <w:rPr>
          <w:lang w:eastAsia="zh-CN"/>
        </w:rPr>
      </w:pPr>
    </w:p>
    <w:p w14:paraId="6ECFE5FA">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2DC13D52">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561559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54B49A3">
            <w:pPr>
              <w:pStyle w:val="103"/>
              <w:rPr>
                <w:kern w:val="2"/>
                <w:szCs w:val="22"/>
              </w:rPr>
            </w:pPr>
            <w:r>
              <w:rPr>
                <w:kern w:val="2"/>
                <w:szCs w:val="22"/>
              </w:rPr>
              <w:t>Data type</w:t>
            </w:r>
          </w:p>
        </w:tc>
        <w:tc>
          <w:tcPr>
            <w:tcW w:w="518" w:type="dxa"/>
            <w:tcBorders>
              <w:bottom w:val="single" w:color="auto" w:sz="6" w:space="0"/>
            </w:tcBorders>
            <w:shd w:val="clear" w:color="auto" w:fill="C0C0C0"/>
          </w:tcPr>
          <w:p w14:paraId="234BA40F">
            <w:pPr>
              <w:pStyle w:val="103"/>
              <w:rPr>
                <w:kern w:val="2"/>
                <w:szCs w:val="22"/>
              </w:rPr>
            </w:pPr>
            <w:r>
              <w:rPr>
                <w:kern w:val="2"/>
                <w:szCs w:val="22"/>
              </w:rPr>
              <w:t>P</w:t>
            </w:r>
          </w:p>
        </w:tc>
        <w:tc>
          <w:tcPr>
            <w:tcW w:w="2268" w:type="dxa"/>
            <w:tcBorders>
              <w:bottom w:val="single" w:color="auto" w:sz="6" w:space="0"/>
            </w:tcBorders>
            <w:shd w:val="clear" w:color="auto" w:fill="C0C0C0"/>
          </w:tcPr>
          <w:p w14:paraId="2FF4E789">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70D9FD37">
            <w:pPr>
              <w:pStyle w:val="103"/>
              <w:rPr>
                <w:kern w:val="2"/>
                <w:szCs w:val="22"/>
              </w:rPr>
            </w:pPr>
            <w:r>
              <w:rPr>
                <w:kern w:val="2"/>
                <w:szCs w:val="22"/>
              </w:rPr>
              <w:t>Description</w:t>
            </w:r>
          </w:p>
        </w:tc>
      </w:tr>
      <w:tr w14:paraId="07BB4E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86C2CC7">
            <w:pPr>
              <w:pStyle w:val="102"/>
              <w:rPr>
                <w:kern w:val="2"/>
                <w:szCs w:val="22"/>
              </w:rPr>
            </w:pPr>
            <w:r>
              <w:rPr>
                <w:rFonts w:hint="eastAsia"/>
                <w:kern w:val="2"/>
                <w:szCs w:val="22"/>
              </w:rPr>
              <w:t>TopicListSubscription</w:t>
            </w:r>
          </w:p>
        </w:tc>
        <w:tc>
          <w:tcPr>
            <w:tcW w:w="518" w:type="dxa"/>
            <w:tcBorders>
              <w:top w:val="single" w:color="auto" w:sz="6" w:space="0"/>
            </w:tcBorders>
          </w:tcPr>
          <w:p w14:paraId="2F748992">
            <w:pPr>
              <w:pStyle w:val="104"/>
              <w:rPr>
                <w:kern w:val="2"/>
                <w:szCs w:val="22"/>
              </w:rPr>
            </w:pPr>
            <w:r>
              <w:rPr>
                <w:kern w:val="2"/>
                <w:szCs w:val="22"/>
              </w:rPr>
              <w:t>M</w:t>
            </w:r>
          </w:p>
        </w:tc>
        <w:tc>
          <w:tcPr>
            <w:tcW w:w="2268" w:type="dxa"/>
            <w:tcBorders>
              <w:top w:val="single" w:color="auto" w:sz="6" w:space="0"/>
            </w:tcBorders>
          </w:tcPr>
          <w:p w14:paraId="59B7CF2E">
            <w:pPr>
              <w:pStyle w:val="102"/>
              <w:rPr>
                <w:kern w:val="2"/>
                <w:szCs w:val="22"/>
              </w:rPr>
            </w:pPr>
            <w:r>
              <w:rPr>
                <w:kern w:val="2"/>
                <w:szCs w:val="22"/>
              </w:rPr>
              <w:t>1</w:t>
            </w:r>
          </w:p>
        </w:tc>
        <w:tc>
          <w:tcPr>
            <w:tcW w:w="5239" w:type="dxa"/>
            <w:tcBorders>
              <w:top w:val="single" w:color="auto" w:sz="6" w:space="0"/>
            </w:tcBorders>
            <w:shd w:val="clear" w:color="auto" w:fill="auto"/>
          </w:tcPr>
          <w:p w14:paraId="60BA9FF2">
            <w:pPr>
              <w:pStyle w:val="102"/>
              <w:rPr>
                <w:kern w:val="2"/>
                <w:szCs w:val="22"/>
              </w:rPr>
            </w:pPr>
            <w:r>
              <w:rPr>
                <w:rFonts w:hint="eastAsia"/>
                <w:kern w:val="2"/>
                <w:szCs w:val="22"/>
              </w:rPr>
              <w:t>Messaging Topic list subscription request information.</w:t>
            </w:r>
          </w:p>
        </w:tc>
      </w:tr>
    </w:tbl>
    <w:p w14:paraId="41B18427">
      <w:pPr>
        <w:rPr>
          <w:lang w:eastAsia="zh-CN"/>
        </w:rPr>
      </w:pPr>
    </w:p>
    <w:p w14:paraId="6693BEA3">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394D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F2A860D">
            <w:pPr>
              <w:pStyle w:val="103"/>
              <w:rPr>
                <w:kern w:val="2"/>
                <w:szCs w:val="22"/>
              </w:rPr>
            </w:pPr>
            <w:r>
              <w:rPr>
                <w:kern w:val="2"/>
                <w:szCs w:val="22"/>
              </w:rPr>
              <w:t>Data type</w:t>
            </w:r>
          </w:p>
        </w:tc>
        <w:tc>
          <w:tcPr>
            <w:tcW w:w="499" w:type="pct"/>
            <w:shd w:val="clear" w:color="auto" w:fill="C0C0C0"/>
          </w:tcPr>
          <w:p w14:paraId="0EAA23FB">
            <w:pPr>
              <w:pStyle w:val="103"/>
              <w:rPr>
                <w:kern w:val="2"/>
                <w:szCs w:val="22"/>
              </w:rPr>
            </w:pPr>
            <w:r>
              <w:rPr>
                <w:kern w:val="2"/>
                <w:szCs w:val="22"/>
              </w:rPr>
              <w:t>P</w:t>
            </w:r>
          </w:p>
        </w:tc>
        <w:tc>
          <w:tcPr>
            <w:tcW w:w="738" w:type="pct"/>
            <w:shd w:val="clear" w:color="auto" w:fill="C0C0C0"/>
          </w:tcPr>
          <w:p w14:paraId="4FD1DCC9">
            <w:pPr>
              <w:pStyle w:val="103"/>
              <w:rPr>
                <w:kern w:val="2"/>
                <w:szCs w:val="22"/>
              </w:rPr>
            </w:pPr>
            <w:r>
              <w:rPr>
                <w:kern w:val="2"/>
                <w:szCs w:val="22"/>
              </w:rPr>
              <w:t>Cardinality</w:t>
            </w:r>
          </w:p>
        </w:tc>
        <w:tc>
          <w:tcPr>
            <w:tcW w:w="967" w:type="pct"/>
            <w:shd w:val="clear" w:color="auto" w:fill="C0C0C0"/>
          </w:tcPr>
          <w:p w14:paraId="55C62EB3">
            <w:pPr>
              <w:pStyle w:val="103"/>
              <w:rPr>
                <w:kern w:val="2"/>
                <w:szCs w:val="22"/>
              </w:rPr>
            </w:pPr>
            <w:r>
              <w:rPr>
                <w:kern w:val="2"/>
                <w:szCs w:val="22"/>
              </w:rPr>
              <w:t>Response</w:t>
            </w:r>
          </w:p>
          <w:p w14:paraId="5FE9AE27">
            <w:pPr>
              <w:pStyle w:val="103"/>
              <w:rPr>
                <w:kern w:val="2"/>
                <w:szCs w:val="22"/>
              </w:rPr>
            </w:pPr>
            <w:r>
              <w:rPr>
                <w:kern w:val="2"/>
                <w:szCs w:val="22"/>
              </w:rPr>
              <w:t>codes</w:t>
            </w:r>
          </w:p>
        </w:tc>
        <w:tc>
          <w:tcPr>
            <w:tcW w:w="1971" w:type="pct"/>
            <w:shd w:val="clear" w:color="auto" w:fill="C0C0C0"/>
          </w:tcPr>
          <w:p w14:paraId="50B3D0D2">
            <w:pPr>
              <w:pStyle w:val="103"/>
              <w:rPr>
                <w:kern w:val="2"/>
                <w:szCs w:val="22"/>
              </w:rPr>
            </w:pPr>
            <w:r>
              <w:rPr>
                <w:kern w:val="2"/>
                <w:szCs w:val="22"/>
              </w:rPr>
              <w:t>Description</w:t>
            </w:r>
          </w:p>
        </w:tc>
      </w:tr>
      <w:tr w14:paraId="541860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BAA0EDE">
            <w:pPr>
              <w:pStyle w:val="102"/>
              <w:rPr>
                <w:kern w:val="2"/>
                <w:szCs w:val="22"/>
              </w:rPr>
            </w:pPr>
            <w:r>
              <w:rPr>
                <w:rFonts w:hint="eastAsia"/>
                <w:kern w:val="2"/>
                <w:szCs w:val="22"/>
              </w:rPr>
              <w:t>TopicListSubscription</w:t>
            </w:r>
          </w:p>
        </w:tc>
        <w:tc>
          <w:tcPr>
            <w:tcW w:w="499" w:type="pct"/>
          </w:tcPr>
          <w:p w14:paraId="3A89BFA8">
            <w:pPr>
              <w:pStyle w:val="104"/>
              <w:rPr>
                <w:kern w:val="2"/>
                <w:szCs w:val="22"/>
              </w:rPr>
            </w:pPr>
            <w:r>
              <w:rPr>
                <w:kern w:val="2"/>
                <w:szCs w:val="22"/>
              </w:rPr>
              <w:t>M</w:t>
            </w:r>
          </w:p>
        </w:tc>
        <w:tc>
          <w:tcPr>
            <w:tcW w:w="738" w:type="pct"/>
          </w:tcPr>
          <w:p w14:paraId="0428ACB5">
            <w:pPr>
              <w:pStyle w:val="102"/>
              <w:rPr>
                <w:kern w:val="2"/>
                <w:szCs w:val="22"/>
              </w:rPr>
            </w:pPr>
            <w:r>
              <w:rPr>
                <w:kern w:val="2"/>
                <w:szCs w:val="22"/>
              </w:rPr>
              <w:t>1</w:t>
            </w:r>
          </w:p>
        </w:tc>
        <w:tc>
          <w:tcPr>
            <w:tcW w:w="967" w:type="pct"/>
          </w:tcPr>
          <w:p w14:paraId="794E95F3">
            <w:pPr>
              <w:pStyle w:val="102"/>
              <w:rPr>
                <w:kern w:val="2"/>
                <w:szCs w:val="22"/>
                <w:lang w:eastAsia="zh-CN"/>
              </w:rPr>
            </w:pPr>
            <w:r>
              <w:rPr>
                <w:kern w:val="2"/>
                <w:szCs w:val="22"/>
                <w:lang w:eastAsia="zh-CN"/>
              </w:rPr>
              <w:t>201 Created</w:t>
            </w:r>
          </w:p>
        </w:tc>
        <w:tc>
          <w:tcPr>
            <w:tcW w:w="1971" w:type="pct"/>
            <w:shd w:val="clear" w:color="auto" w:fill="auto"/>
          </w:tcPr>
          <w:p w14:paraId="4E293ED8">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418601F5">
            <w:pPr>
              <w:pStyle w:val="102"/>
              <w:rPr>
                <w:kern w:val="2"/>
                <w:szCs w:val="22"/>
              </w:rPr>
            </w:pPr>
          </w:p>
          <w:p w14:paraId="67C1335B">
            <w:pPr>
              <w:pStyle w:val="102"/>
              <w:rPr>
                <w:kern w:val="2"/>
                <w:szCs w:val="22"/>
              </w:rPr>
            </w:pPr>
            <w:r>
              <w:rPr>
                <w:rFonts w:hint="eastAsia"/>
                <w:kern w:val="2"/>
                <w:szCs w:val="22"/>
              </w:rPr>
              <w:t>The URI of the created resource shall be returned in the "Location" HTTP header.</w:t>
            </w:r>
          </w:p>
        </w:tc>
      </w:tr>
      <w:tr w14:paraId="0F4118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1950D8">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8D7D926"/>
    <w:p w14:paraId="6CCA9D3A">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521AFD8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6882307B">
            <w:pPr>
              <w:pStyle w:val="103"/>
              <w:rPr>
                <w:kern w:val="2"/>
                <w:szCs w:val="22"/>
              </w:rPr>
            </w:pPr>
            <w:r>
              <w:rPr>
                <w:kern w:val="2"/>
                <w:szCs w:val="22"/>
              </w:rPr>
              <w:t>Name</w:t>
            </w:r>
          </w:p>
        </w:tc>
        <w:tc>
          <w:tcPr>
            <w:tcW w:w="666" w:type="pct"/>
            <w:tcBorders>
              <w:bottom w:val="single" w:color="auto" w:sz="6" w:space="0"/>
            </w:tcBorders>
            <w:shd w:val="clear" w:color="auto" w:fill="C0C0C0"/>
          </w:tcPr>
          <w:p w14:paraId="19DDB91B">
            <w:pPr>
              <w:pStyle w:val="103"/>
              <w:rPr>
                <w:kern w:val="2"/>
                <w:szCs w:val="22"/>
              </w:rPr>
            </w:pPr>
            <w:r>
              <w:rPr>
                <w:kern w:val="2"/>
                <w:szCs w:val="22"/>
              </w:rPr>
              <w:t>Data type</w:t>
            </w:r>
          </w:p>
        </w:tc>
        <w:tc>
          <w:tcPr>
            <w:tcW w:w="282" w:type="pct"/>
            <w:tcBorders>
              <w:bottom w:val="single" w:color="auto" w:sz="6" w:space="0"/>
            </w:tcBorders>
            <w:shd w:val="clear" w:color="auto" w:fill="C0C0C0"/>
          </w:tcPr>
          <w:p w14:paraId="1542BC6A">
            <w:pPr>
              <w:pStyle w:val="103"/>
              <w:rPr>
                <w:kern w:val="2"/>
                <w:szCs w:val="22"/>
              </w:rPr>
            </w:pPr>
            <w:r>
              <w:rPr>
                <w:kern w:val="2"/>
                <w:szCs w:val="22"/>
              </w:rPr>
              <w:t>P</w:t>
            </w:r>
          </w:p>
        </w:tc>
        <w:tc>
          <w:tcPr>
            <w:tcW w:w="582" w:type="pct"/>
            <w:tcBorders>
              <w:bottom w:val="single" w:color="auto" w:sz="6" w:space="0"/>
            </w:tcBorders>
            <w:shd w:val="clear" w:color="auto" w:fill="C0C0C0"/>
          </w:tcPr>
          <w:p w14:paraId="48E88287">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DB13D5F">
            <w:pPr>
              <w:pStyle w:val="103"/>
              <w:rPr>
                <w:kern w:val="2"/>
                <w:szCs w:val="22"/>
              </w:rPr>
            </w:pPr>
            <w:r>
              <w:rPr>
                <w:kern w:val="2"/>
                <w:szCs w:val="22"/>
              </w:rPr>
              <w:t>Description</w:t>
            </w:r>
          </w:p>
        </w:tc>
      </w:tr>
      <w:tr w14:paraId="7A27B3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420317C5">
            <w:pPr>
              <w:pStyle w:val="102"/>
              <w:rPr>
                <w:kern w:val="2"/>
                <w:szCs w:val="22"/>
              </w:rPr>
            </w:pPr>
            <w:r>
              <w:rPr>
                <w:kern w:val="2"/>
                <w:szCs w:val="22"/>
              </w:rPr>
              <w:t>n/a</w:t>
            </w:r>
          </w:p>
        </w:tc>
        <w:tc>
          <w:tcPr>
            <w:tcW w:w="666" w:type="pct"/>
            <w:tcBorders>
              <w:top w:val="single" w:color="auto" w:sz="6" w:space="0"/>
            </w:tcBorders>
          </w:tcPr>
          <w:p w14:paraId="03842618">
            <w:pPr>
              <w:pStyle w:val="102"/>
              <w:rPr>
                <w:kern w:val="2"/>
                <w:szCs w:val="22"/>
              </w:rPr>
            </w:pPr>
          </w:p>
        </w:tc>
        <w:tc>
          <w:tcPr>
            <w:tcW w:w="282" w:type="pct"/>
            <w:tcBorders>
              <w:top w:val="single" w:color="auto" w:sz="6" w:space="0"/>
            </w:tcBorders>
          </w:tcPr>
          <w:p w14:paraId="4C3D0BA5">
            <w:pPr>
              <w:pStyle w:val="104"/>
              <w:rPr>
                <w:kern w:val="2"/>
                <w:szCs w:val="22"/>
              </w:rPr>
            </w:pPr>
          </w:p>
        </w:tc>
        <w:tc>
          <w:tcPr>
            <w:tcW w:w="582" w:type="pct"/>
            <w:tcBorders>
              <w:top w:val="single" w:color="auto" w:sz="6" w:space="0"/>
            </w:tcBorders>
          </w:tcPr>
          <w:p w14:paraId="32C023B1">
            <w:pPr>
              <w:pStyle w:val="102"/>
              <w:rPr>
                <w:kern w:val="2"/>
                <w:szCs w:val="22"/>
              </w:rPr>
            </w:pPr>
          </w:p>
        </w:tc>
        <w:tc>
          <w:tcPr>
            <w:tcW w:w="2199" w:type="pct"/>
            <w:tcBorders>
              <w:top w:val="single" w:color="auto" w:sz="6" w:space="0"/>
            </w:tcBorders>
            <w:shd w:val="clear" w:color="auto" w:fill="auto"/>
            <w:vAlign w:val="center"/>
          </w:tcPr>
          <w:p w14:paraId="3A9D0AE9">
            <w:pPr>
              <w:pStyle w:val="102"/>
              <w:rPr>
                <w:kern w:val="2"/>
                <w:szCs w:val="22"/>
              </w:rPr>
            </w:pPr>
          </w:p>
        </w:tc>
      </w:tr>
    </w:tbl>
    <w:p w14:paraId="67D4DF54"/>
    <w:p w14:paraId="73CD1314">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28373AD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3AE7672">
            <w:pPr>
              <w:pStyle w:val="103"/>
              <w:rPr>
                <w:kern w:val="2"/>
                <w:szCs w:val="22"/>
              </w:rPr>
            </w:pPr>
            <w:r>
              <w:rPr>
                <w:kern w:val="2"/>
                <w:szCs w:val="22"/>
              </w:rPr>
              <w:t>Name</w:t>
            </w:r>
          </w:p>
        </w:tc>
        <w:tc>
          <w:tcPr>
            <w:tcW w:w="731" w:type="pct"/>
            <w:tcBorders>
              <w:bottom w:val="single" w:color="auto" w:sz="6" w:space="0"/>
            </w:tcBorders>
            <w:shd w:val="clear" w:color="auto" w:fill="C0C0C0"/>
          </w:tcPr>
          <w:p w14:paraId="3BA03B7B">
            <w:pPr>
              <w:pStyle w:val="103"/>
              <w:rPr>
                <w:kern w:val="2"/>
                <w:szCs w:val="22"/>
              </w:rPr>
            </w:pPr>
            <w:r>
              <w:rPr>
                <w:kern w:val="2"/>
                <w:szCs w:val="22"/>
              </w:rPr>
              <w:t>Data type</w:t>
            </w:r>
          </w:p>
        </w:tc>
        <w:tc>
          <w:tcPr>
            <w:tcW w:w="215" w:type="pct"/>
            <w:tcBorders>
              <w:bottom w:val="single" w:color="auto" w:sz="6" w:space="0"/>
            </w:tcBorders>
            <w:shd w:val="clear" w:color="auto" w:fill="C0C0C0"/>
          </w:tcPr>
          <w:p w14:paraId="47037F1F">
            <w:pPr>
              <w:pStyle w:val="103"/>
              <w:rPr>
                <w:kern w:val="2"/>
                <w:szCs w:val="22"/>
              </w:rPr>
            </w:pPr>
            <w:r>
              <w:rPr>
                <w:kern w:val="2"/>
                <w:szCs w:val="22"/>
              </w:rPr>
              <w:t>P</w:t>
            </w:r>
          </w:p>
        </w:tc>
        <w:tc>
          <w:tcPr>
            <w:tcW w:w="653" w:type="pct"/>
            <w:tcBorders>
              <w:bottom w:val="single" w:color="auto" w:sz="6" w:space="0"/>
            </w:tcBorders>
            <w:shd w:val="clear" w:color="auto" w:fill="C0C0C0"/>
          </w:tcPr>
          <w:p w14:paraId="21B60E4F">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2AB3CB33">
            <w:pPr>
              <w:pStyle w:val="103"/>
              <w:rPr>
                <w:kern w:val="2"/>
                <w:szCs w:val="22"/>
              </w:rPr>
            </w:pPr>
            <w:r>
              <w:rPr>
                <w:kern w:val="2"/>
                <w:szCs w:val="22"/>
              </w:rPr>
              <w:t>Description</w:t>
            </w:r>
          </w:p>
        </w:tc>
      </w:tr>
      <w:tr w14:paraId="1566C24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1AA97BEF">
            <w:pPr>
              <w:pStyle w:val="102"/>
              <w:rPr>
                <w:kern w:val="2"/>
                <w:szCs w:val="22"/>
              </w:rPr>
            </w:pPr>
            <w:r>
              <w:rPr>
                <w:kern w:val="2"/>
                <w:szCs w:val="22"/>
              </w:rPr>
              <w:t>Location</w:t>
            </w:r>
          </w:p>
        </w:tc>
        <w:tc>
          <w:tcPr>
            <w:tcW w:w="731" w:type="pct"/>
            <w:tcBorders>
              <w:top w:val="single" w:color="auto" w:sz="6" w:space="0"/>
            </w:tcBorders>
          </w:tcPr>
          <w:p w14:paraId="1FAB1905">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0653E717">
            <w:pPr>
              <w:pStyle w:val="104"/>
              <w:rPr>
                <w:kern w:val="2"/>
                <w:szCs w:val="22"/>
                <w:lang w:eastAsia="zh-CN"/>
              </w:rPr>
            </w:pPr>
            <w:r>
              <w:rPr>
                <w:kern w:val="2"/>
                <w:szCs w:val="22"/>
                <w:lang w:eastAsia="zh-CN"/>
              </w:rPr>
              <w:t>M</w:t>
            </w:r>
          </w:p>
        </w:tc>
        <w:tc>
          <w:tcPr>
            <w:tcW w:w="653" w:type="pct"/>
            <w:tcBorders>
              <w:top w:val="single" w:color="auto" w:sz="6" w:space="0"/>
            </w:tcBorders>
          </w:tcPr>
          <w:p w14:paraId="360AB2C6">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2C9837D">
            <w:pPr>
              <w:pStyle w:val="102"/>
              <w:rPr>
                <w:kern w:val="2"/>
                <w:szCs w:val="22"/>
              </w:rPr>
            </w:pPr>
            <w:r>
              <w:rPr>
                <w:rFonts w:hint="eastAsia"/>
                <w:kern w:val="2"/>
                <w:szCs w:val="22"/>
              </w:rPr>
              <w:t>Contains the URI of the newly created resource, according to the structure:</w:t>
            </w:r>
          </w:p>
          <w:p w14:paraId="079986F9">
            <w:pPr>
              <w:pStyle w:val="102"/>
              <w:rPr>
                <w:kern w:val="2"/>
                <w:szCs w:val="22"/>
              </w:rPr>
            </w:pPr>
            <w:r>
              <w:rPr>
                <w:rFonts w:hint="eastAsia"/>
                <w:kern w:val="2"/>
                <w:szCs w:val="22"/>
              </w:rPr>
              <w:t>{apiRoot}/msgs-topiclistevent/&lt;apiVersion&gt;/topiclist-subscriptions/{subscriptionId}</w:t>
            </w:r>
          </w:p>
        </w:tc>
      </w:tr>
    </w:tbl>
    <w:p w14:paraId="65E0AA2A"/>
    <w:p w14:paraId="1E8E8848">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38F5FB9F">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0CBA664">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0BFC22C7">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4927C6AB">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23D579A4">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311D1F22">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569482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73EBF7AF">
            <w:pPr>
              <w:pStyle w:val="103"/>
              <w:rPr>
                <w:kern w:val="2"/>
                <w:szCs w:val="22"/>
              </w:rPr>
            </w:pPr>
            <w:r>
              <w:rPr>
                <w:kern w:val="2"/>
                <w:szCs w:val="22"/>
              </w:rPr>
              <w:t>Name</w:t>
            </w:r>
          </w:p>
        </w:tc>
        <w:tc>
          <w:tcPr>
            <w:tcW w:w="708" w:type="pct"/>
            <w:shd w:val="clear" w:color="000000" w:fill="C0C0C0"/>
          </w:tcPr>
          <w:p w14:paraId="33A67C5E">
            <w:pPr>
              <w:pStyle w:val="103"/>
              <w:rPr>
                <w:kern w:val="2"/>
                <w:szCs w:val="22"/>
              </w:rPr>
            </w:pPr>
            <w:r>
              <w:rPr>
                <w:kern w:val="2"/>
                <w:szCs w:val="22"/>
              </w:rPr>
              <w:t>Data Type</w:t>
            </w:r>
          </w:p>
        </w:tc>
        <w:tc>
          <w:tcPr>
            <w:tcW w:w="3733" w:type="pct"/>
            <w:shd w:val="clear" w:color="000000" w:fill="C0C0C0"/>
            <w:vAlign w:val="center"/>
          </w:tcPr>
          <w:p w14:paraId="0E8605B6">
            <w:pPr>
              <w:pStyle w:val="103"/>
              <w:rPr>
                <w:kern w:val="2"/>
                <w:szCs w:val="22"/>
              </w:rPr>
            </w:pPr>
            <w:r>
              <w:rPr>
                <w:kern w:val="2"/>
                <w:szCs w:val="22"/>
              </w:rPr>
              <w:t>Definition</w:t>
            </w:r>
          </w:p>
        </w:tc>
      </w:tr>
      <w:tr w14:paraId="0ED3D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D930E1B">
            <w:pPr>
              <w:pStyle w:val="102"/>
              <w:rPr>
                <w:kern w:val="2"/>
                <w:szCs w:val="22"/>
              </w:rPr>
            </w:pPr>
            <w:r>
              <w:rPr>
                <w:kern w:val="2"/>
                <w:szCs w:val="22"/>
              </w:rPr>
              <w:t>apiRoot</w:t>
            </w:r>
          </w:p>
        </w:tc>
        <w:tc>
          <w:tcPr>
            <w:tcW w:w="708" w:type="pct"/>
          </w:tcPr>
          <w:p w14:paraId="3FDFD39A">
            <w:pPr>
              <w:pStyle w:val="102"/>
              <w:rPr>
                <w:kern w:val="2"/>
                <w:szCs w:val="22"/>
              </w:rPr>
            </w:pPr>
            <w:r>
              <w:rPr>
                <w:kern w:val="2"/>
                <w:szCs w:val="22"/>
              </w:rPr>
              <w:t>string</w:t>
            </w:r>
          </w:p>
        </w:tc>
        <w:tc>
          <w:tcPr>
            <w:tcW w:w="3733" w:type="pct"/>
            <w:vAlign w:val="center"/>
          </w:tcPr>
          <w:p w14:paraId="39A52A35">
            <w:pPr>
              <w:pStyle w:val="102"/>
              <w:rPr>
                <w:kern w:val="2"/>
                <w:szCs w:val="22"/>
              </w:rPr>
            </w:pPr>
            <w:r>
              <w:rPr>
                <w:kern w:val="2"/>
                <w:szCs w:val="22"/>
              </w:rPr>
              <w:t>See clause 7.5</w:t>
            </w:r>
          </w:p>
        </w:tc>
      </w:tr>
      <w:tr w14:paraId="3CD96F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E132EF0">
            <w:pPr>
              <w:pStyle w:val="102"/>
              <w:rPr>
                <w:kern w:val="2"/>
                <w:szCs w:val="22"/>
                <w:lang w:eastAsia="zh-CN"/>
              </w:rPr>
            </w:pPr>
            <w:r>
              <w:rPr>
                <w:kern w:val="2"/>
                <w:szCs w:val="22"/>
                <w:lang w:eastAsia="zh-CN"/>
              </w:rPr>
              <w:t>apiVersion</w:t>
            </w:r>
          </w:p>
        </w:tc>
        <w:tc>
          <w:tcPr>
            <w:tcW w:w="708" w:type="pct"/>
          </w:tcPr>
          <w:p w14:paraId="4C94A85D">
            <w:pPr>
              <w:pStyle w:val="102"/>
              <w:rPr>
                <w:kern w:val="2"/>
                <w:szCs w:val="22"/>
                <w:lang w:eastAsia="zh-CN"/>
              </w:rPr>
            </w:pPr>
            <w:r>
              <w:rPr>
                <w:kern w:val="2"/>
                <w:szCs w:val="22"/>
              </w:rPr>
              <w:t>string</w:t>
            </w:r>
          </w:p>
        </w:tc>
        <w:tc>
          <w:tcPr>
            <w:tcW w:w="3733" w:type="pct"/>
            <w:vAlign w:val="center"/>
          </w:tcPr>
          <w:p w14:paraId="376F0EBA">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7B5409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A0A28BD">
            <w:pPr>
              <w:pStyle w:val="102"/>
              <w:rPr>
                <w:kern w:val="2"/>
                <w:szCs w:val="22"/>
                <w:lang w:eastAsia="zh-CN"/>
              </w:rPr>
            </w:pPr>
            <w:r>
              <w:rPr>
                <w:rFonts w:hint="eastAsia"/>
                <w:kern w:val="2"/>
                <w:szCs w:val="22"/>
                <w:lang w:eastAsia="zh-CN"/>
              </w:rPr>
              <w:t>subscriptionId</w:t>
            </w:r>
          </w:p>
        </w:tc>
        <w:tc>
          <w:tcPr>
            <w:tcW w:w="708" w:type="pct"/>
          </w:tcPr>
          <w:p w14:paraId="641064A6">
            <w:pPr>
              <w:pStyle w:val="102"/>
              <w:rPr>
                <w:kern w:val="2"/>
                <w:szCs w:val="22"/>
              </w:rPr>
            </w:pPr>
            <w:r>
              <w:rPr>
                <w:rFonts w:hint="eastAsia"/>
                <w:kern w:val="2"/>
                <w:szCs w:val="22"/>
              </w:rPr>
              <w:t>string</w:t>
            </w:r>
          </w:p>
        </w:tc>
        <w:tc>
          <w:tcPr>
            <w:tcW w:w="3733" w:type="pct"/>
            <w:vAlign w:val="center"/>
          </w:tcPr>
          <w:p w14:paraId="604C8805">
            <w:pPr>
              <w:pStyle w:val="102"/>
              <w:rPr>
                <w:kern w:val="2"/>
                <w:szCs w:val="22"/>
              </w:rPr>
            </w:pPr>
            <w:r>
              <w:rPr>
                <w:rFonts w:hint="eastAsia"/>
                <w:kern w:val="2"/>
                <w:szCs w:val="22"/>
              </w:rPr>
              <w:t>The MSGin5G Server Messaging Topic list subscription resource id</w:t>
            </w:r>
          </w:p>
        </w:tc>
      </w:tr>
    </w:tbl>
    <w:p w14:paraId="5BA40F30">
      <w:pPr>
        <w:rPr>
          <w:lang w:eastAsia="zh-CN"/>
        </w:rPr>
      </w:pPr>
    </w:p>
    <w:p w14:paraId="520DAE0E">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7D7E0006">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14:paraId="7F67370A">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B67F59B">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05C6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0A23A8B">
            <w:pPr>
              <w:pStyle w:val="103"/>
              <w:rPr>
                <w:kern w:val="2"/>
                <w:szCs w:val="22"/>
              </w:rPr>
            </w:pPr>
            <w:r>
              <w:rPr>
                <w:kern w:val="2"/>
                <w:szCs w:val="22"/>
              </w:rPr>
              <w:t>Name</w:t>
            </w:r>
          </w:p>
        </w:tc>
        <w:tc>
          <w:tcPr>
            <w:tcW w:w="947" w:type="pct"/>
            <w:shd w:val="clear" w:color="auto" w:fill="C0C0C0"/>
          </w:tcPr>
          <w:p w14:paraId="08B57F6B">
            <w:pPr>
              <w:pStyle w:val="103"/>
              <w:rPr>
                <w:kern w:val="2"/>
                <w:szCs w:val="22"/>
              </w:rPr>
            </w:pPr>
            <w:r>
              <w:rPr>
                <w:kern w:val="2"/>
                <w:szCs w:val="22"/>
              </w:rPr>
              <w:t>Data type</w:t>
            </w:r>
          </w:p>
        </w:tc>
        <w:tc>
          <w:tcPr>
            <w:tcW w:w="209" w:type="pct"/>
            <w:shd w:val="clear" w:color="auto" w:fill="C0C0C0"/>
          </w:tcPr>
          <w:p w14:paraId="51C6F302">
            <w:pPr>
              <w:pStyle w:val="103"/>
              <w:rPr>
                <w:kern w:val="2"/>
                <w:szCs w:val="22"/>
              </w:rPr>
            </w:pPr>
            <w:r>
              <w:rPr>
                <w:kern w:val="2"/>
                <w:szCs w:val="22"/>
              </w:rPr>
              <w:t>P</w:t>
            </w:r>
          </w:p>
        </w:tc>
        <w:tc>
          <w:tcPr>
            <w:tcW w:w="608" w:type="pct"/>
            <w:shd w:val="clear" w:color="auto" w:fill="C0C0C0"/>
          </w:tcPr>
          <w:p w14:paraId="0E90623D">
            <w:pPr>
              <w:pStyle w:val="103"/>
              <w:rPr>
                <w:kern w:val="2"/>
                <w:szCs w:val="22"/>
              </w:rPr>
            </w:pPr>
            <w:r>
              <w:rPr>
                <w:kern w:val="2"/>
                <w:szCs w:val="22"/>
              </w:rPr>
              <w:t>Cardinality</w:t>
            </w:r>
          </w:p>
        </w:tc>
        <w:tc>
          <w:tcPr>
            <w:tcW w:w="2392" w:type="pct"/>
            <w:shd w:val="clear" w:color="auto" w:fill="C0C0C0"/>
            <w:vAlign w:val="center"/>
          </w:tcPr>
          <w:p w14:paraId="2492546D">
            <w:pPr>
              <w:pStyle w:val="103"/>
              <w:rPr>
                <w:kern w:val="2"/>
                <w:szCs w:val="22"/>
              </w:rPr>
            </w:pPr>
            <w:r>
              <w:rPr>
                <w:kern w:val="2"/>
                <w:szCs w:val="22"/>
              </w:rPr>
              <w:t>Description</w:t>
            </w:r>
          </w:p>
        </w:tc>
      </w:tr>
      <w:tr w14:paraId="2FEF94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47929D66">
            <w:pPr>
              <w:pStyle w:val="102"/>
              <w:rPr>
                <w:kern w:val="2"/>
                <w:szCs w:val="22"/>
              </w:rPr>
            </w:pPr>
            <w:r>
              <w:rPr>
                <w:kern w:val="2"/>
                <w:szCs w:val="22"/>
              </w:rPr>
              <w:t>n/a</w:t>
            </w:r>
          </w:p>
        </w:tc>
        <w:tc>
          <w:tcPr>
            <w:tcW w:w="947" w:type="pct"/>
          </w:tcPr>
          <w:p w14:paraId="469E7F10">
            <w:pPr>
              <w:pStyle w:val="102"/>
              <w:rPr>
                <w:kern w:val="2"/>
                <w:szCs w:val="22"/>
              </w:rPr>
            </w:pPr>
          </w:p>
        </w:tc>
        <w:tc>
          <w:tcPr>
            <w:tcW w:w="209" w:type="pct"/>
          </w:tcPr>
          <w:p w14:paraId="4BE01BC7">
            <w:pPr>
              <w:pStyle w:val="104"/>
              <w:rPr>
                <w:kern w:val="2"/>
                <w:szCs w:val="22"/>
              </w:rPr>
            </w:pPr>
          </w:p>
        </w:tc>
        <w:tc>
          <w:tcPr>
            <w:tcW w:w="608" w:type="pct"/>
          </w:tcPr>
          <w:p w14:paraId="7BEF8981">
            <w:pPr>
              <w:pStyle w:val="102"/>
              <w:rPr>
                <w:kern w:val="2"/>
                <w:szCs w:val="22"/>
              </w:rPr>
            </w:pPr>
          </w:p>
        </w:tc>
        <w:tc>
          <w:tcPr>
            <w:tcW w:w="2392" w:type="pct"/>
            <w:shd w:val="clear" w:color="auto" w:fill="auto"/>
            <w:vAlign w:val="center"/>
          </w:tcPr>
          <w:p w14:paraId="1079C8CA">
            <w:pPr>
              <w:pStyle w:val="102"/>
              <w:rPr>
                <w:kern w:val="2"/>
                <w:szCs w:val="22"/>
              </w:rPr>
            </w:pPr>
          </w:p>
        </w:tc>
      </w:tr>
    </w:tbl>
    <w:p w14:paraId="2C0BE389">
      <w:pPr>
        <w:rPr>
          <w:lang w:eastAsia="zh-CN"/>
        </w:rPr>
      </w:pPr>
    </w:p>
    <w:p w14:paraId="56B3F3FC">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55D62753">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F76411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A87CEF9">
            <w:pPr>
              <w:pStyle w:val="103"/>
              <w:rPr>
                <w:kern w:val="2"/>
                <w:szCs w:val="22"/>
              </w:rPr>
            </w:pPr>
            <w:r>
              <w:rPr>
                <w:kern w:val="2"/>
                <w:szCs w:val="22"/>
              </w:rPr>
              <w:t>Data type</w:t>
            </w:r>
          </w:p>
        </w:tc>
        <w:tc>
          <w:tcPr>
            <w:tcW w:w="518" w:type="dxa"/>
            <w:tcBorders>
              <w:bottom w:val="single" w:color="auto" w:sz="6" w:space="0"/>
            </w:tcBorders>
            <w:shd w:val="clear" w:color="auto" w:fill="C0C0C0"/>
          </w:tcPr>
          <w:p w14:paraId="503896F0">
            <w:pPr>
              <w:pStyle w:val="103"/>
              <w:rPr>
                <w:kern w:val="2"/>
                <w:szCs w:val="22"/>
              </w:rPr>
            </w:pPr>
            <w:r>
              <w:rPr>
                <w:kern w:val="2"/>
                <w:szCs w:val="22"/>
              </w:rPr>
              <w:t>P</w:t>
            </w:r>
          </w:p>
        </w:tc>
        <w:tc>
          <w:tcPr>
            <w:tcW w:w="2268" w:type="dxa"/>
            <w:tcBorders>
              <w:bottom w:val="single" w:color="auto" w:sz="6" w:space="0"/>
            </w:tcBorders>
            <w:shd w:val="clear" w:color="auto" w:fill="C0C0C0"/>
          </w:tcPr>
          <w:p w14:paraId="6DB9D09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2404131">
            <w:pPr>
              <w:pStyle w:val="103"/>
              <w:rPr>
                <w:kern w:val="2"/>
                <w:szCs w:val="22"/>
              </w:rPr>
            </w:pPr>
            <w:r>
              <w:rPr>
                <w:kern w:val="2"/>
                <w:szCs w:val="22"/>
              </w:rPr>
              <w:t>Description</w:t>
            </w:r>
          </w:p>
        </w:tc>
      </w:tr>
      <w:tr w14:paraId="1E96B7B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9DC4163">
            <w:pPr>
              <w:pStyle w:val="102"/>
              <w:rPr>
                <w:kern w:val="2"/>
                <w:szCs w:val="22"/>
              </w:rPr>
            </w:pPr>
            <w:r>
              <w:rPr>
                <w:rFonts w:hint="eastAsia"/>
                <w:kern w:val="2"/>
                <w:szCs w:val="22"/>
              </w:rPr>
              <w:t>n/a</w:t>
            </w:r>
          </w:p>
        </w:tc>
        <w:tc>
          <w:tcPr>
            <w:tcW w:w="518" w:type="dxa"/>
            <w:tcBorders>
              <w:top w:val="single" w:color="auto" w:sz="6" w:space="0"/>
            </w:tcBorders>
          </w:tcPr>
          <w:p w14:paraId="208695FE">
            <w:pPr>
              <w:pStyle w:val="104"/>
              <w:rPr>
                <w:kern w:val="2"/>
                <w:szCs w:val="22"/>
              </w:rPr>
            </w:pPr>
          </w:p>
        </w:tc>
        <w:tc>
          <w:tcPr>
            <w:tcW w:w="2268" w:type="dxa"/>
            <w:tcBorders>
              <w:top w:val="single" w:color="auto" w:sz="6" w:space="0"/>
            </w:tcBorders>
          </w:tcPr>
          <w:p w14:paraId="3B7175AA">
            <w:pPr>
              <w:pStyle w:val="102"/>
              <w:rPr>
                <w:kern w:val="2"/>
                <w:szCs w:val="22"/>
              </w:rPr>
            </w:pPr>
          </w:p>
        </w:tc>
        <w:tc>
          <w:tcPr>
            <w:tcW w:w="5239" w:type="dxa"/>
            <w:tcBorders>
              <w:top w:val="single" w:color="auto" w:sz="6" w:space="0"/>
            </w:tcBorders>
            <w:shd w:val="clear" w:color="auto" w:fill="auto"/>
          </w:tcPr>
          <w:p w14:paraId="18C0FB86">
            <w:pPr>
              <w:pStyle w:val="102"/>
              <w:rPr>
                <w:kern w:val="2"/>
                <w:szCs w:val="22"/>
              </w:rPr>
            </w:pPr>
          </w:p>
        </w:tc>
      </w:tr>
    </w:tbl>
    <w:p w14:paraId="6EB2162A">
      <w:pPr>
        <w:rPr>
          <w:lang w:eastAsia="zh-CN"/>
        </w:rPr>
      </w:pPr>
    </w:p>
    <w:p w14:paraId="61DEF7E6">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0FFBE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69E40219">
            <w:pPr>
              <w:pStyle w:val="103"/>
              <w:rPr>
                <w:kern w:val="2"/>
                <w:szCs w:val="22"/>
              </w:rPr>
            </w:pPr>
            <w:r>
              <w:rPr>
                <w:kern w:val="2"/>
                <w:szCs w:val="22"/>
              </w:rPr>
              <w:t>Data type</w:t>
            </w:r>
          </w:p>
        </w:tc>
        <w:tc>
          <w:tcPr>
            <w:tcW w:w="498" w:type="pct"/>
            <w:shd w:val="clear" w:color="auto" w:fill="C0C0C0"/>
          </w:tcPr>
          <w:p w14:paraId="7E716977">
            <w:pPr>
              <w:pStyle w:val="103"/>
              <w:rPr>
                <w:kern w:val="2"/>
                <w:szCs w:val="22"/>
              </w:rPr>
            </w:pPr>
            <w:r>
              <w:rPr>
                <w:kern w:val="2"/>
                <w:szCs w:val="22"/>
              </w:rPr>
              <w:t>P</w:t>
            </w:r>
          </w:p>
        </w:tc>
        <w:tc>
          <w:tcPr>
            <w:tcW w:w="737" w:type="pct"/>
            <w:shd w:val="clear" w:color="auto" w:fill="C0C0C0"/>
          </w:tcPr>
          <w:p w14:paraId="292220F6">
            <w:pPr>
              <w:pStyle w:val="103"/>
              <w:rPr>
                <w:kern w:val="2"/>
                <w:szCs w:val="22"/>
              </w:rPr>
            </w:pPr>
            <w:r>
              <w:rPr>
                <w:kern w:val="2"/>
                <w:szCs w:val="22"/>
              </w:rPr>
              <w:t>Cardinality</w:t>
            </w:r>
          </w:p>
        </w:tc>
        <w:tc>
          <w:tcPr>
            <w:tcW w:w="966" w:type="pct"/>
            <w:shd w:val="clear" w:color="auto" w:fill="C0C0C0"/>
          </w:tcPr>
          <w:p w14:paraId="23081160">
            <w:pPr>
              <w:pStyle w:val="103"/>
              <w:rPr>
                <w:kern w:val="2"/>
                <w:szCs w:val="22"/>
              </w:rPr>
            </w:pPr>
            <w:r>
              <w:rPr>
                <w:kern w:val="2"/>
                <w:szCs w:val="22"/>
              </w:rPr>
              <w:t>Response</w:t>
            </w:r>
          </w:p>
          <w:p w14:paraId="1F312594">
            <w:pPr>
              <w:pStyle w:val="103"/>
              <w:rPr>
                <w:kern w:val="2"/>
                <w:szCs w:val="22"/>
              </w:rPr>
            </w:pPr>
            <w:r>
              <w:rPr>
                <w:kern w:val="2"/>
                <w:szCs w:val="22"/>
              </w:rPr>
              <w:t>codes</w:t>
            </w:r>
          </w:p>
        </w:tc>
        <w:tc>
          <w:tcPr>
            <w:tcW w:w="1972" w:type="pct"/>
            <w:shd w:val="clear" w:color="auto" w:fill="C0C0C0"/>
          </w:tcPr>
          <w:p w14:paraId="63036A9B">
            <w:pPr>
              <w:pStyle w:val="103"/>
              <w:rPr>
                <w:kern w:val="2"/>
                <w:szCs w:val="22"/>
              </w:rPr>
            </w:pPr>
            <w:r>
              <w:rPr>
                <w:kern w:val="2"/>
                <w:szCs w:val="22"/>
              </w:rPr>
              <w:t>Description</w:t>
            </w:r>
          </w:p>
        </w:tc>
      </w:tr>
      <w:tr w14:paraId="109679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32D1C7A8">
            <w:pPr>
              <w:pStyle w:val="102"/>
              <w:rPr>
                <w:kern w:val="2"/>
                <w:szCs w:val="22"/>
              </w:rPr>
            </w:pPr>
            <w:r>
              <w:rPr>
                <w:rFonts w:hint="eastAsia"/>
                <w:kern w:val="2"/>
                <w:szCs w:val="22"/>
              </w:rPr>
              <w:t>n/a</w:t>
            </w:r>
          </w:p>
        </w:tc>
        <w:tc>
          <w:tcPr>
            <w:tcW w:w="498" w:type="pct"/>
          </w:tcPr>
          <w:p w14:paraId="2B280550">
            <w:pPr>
              <w:pStyle w:val="104"/>
              <w:rPr>
                <w:kern w:val="2"/>
                <w:szCs w:val="22"/>
              </w:rPr>
            </w:pPr>
          </w:p>
        </w:tc>
        <w:tc>
          <w:tcPr>
            <w:tcW w:w="737" w:type="pct"/>
          </w:tcPr>
          <w:p w14:paraId="0CDD881E">
            <w:pPr>
              <w:pStyle w:val="102"/>
              <w:rPr>
                <w:kern w:val="2"/>
                <w:szCs w:val="22"/>
              </w:rPr>
            </w:pPr>
          </w:p>
        </w:tc>
        <w:tc>
          <w:tcPr>
            <w:tcW w:w="966" w:type="pct"/>
          </w:tcPr>
          <w:p w14:paraId="74EFC2A4">
            <w:pPr>
              <w:pStyle w:val="102"/>
              <w:rPr>
                <w:kern w:val="2"/>
                <w:szCs w:val="22"/>
                <w:lang w:eastAsia="zh-CN"/>
              </w:rPr>
            </w:pPr>
            <w:r>
              <w:rPr>
                <w:rFonts w:hint="eastAsia"/>
                <w:kern w:val="2"/>
                <w:szCs w:val="22"/>
                <w:lang w:eastAsia="zh-CN"/>
              </w:rPr>
              <w:t>204 No Content</w:t>
            </w:r>
          </w:p>
        </w:tc>
        <w:tc>
          <w:tcPr>
            <w:tcW w:w="1972" w:type="pct"/>
            <w:shd w:val="clear" w:color="auto" w:fill="auto"/>
          </w:tcPr>
          <w:p w14:paraId="3ADCC702">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10A644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7A6C068">
            <w:pPr>
              <w:pStyle w:val="102"/>
              <w:rPr>
                <w:kern w:val="2"/>
                <w:szCs w:val="22"/>
              </w:rPr>
            </w:pPr>
            <w:r>
              <w:rPr>
                <w:rFonts w:hint="eastAsia"/>
                <w:kern w:val="2"/>
                <w:szCs w:val="22"/>
              </w:rPr>
              <w:t>n/a</w:t>
            </w:r>
          </w:p>
        </w:tc>
        <w:tc>
          <w:tcPr>
            <w:tcW w:w="498" w:type="pct"/>
          </w:tcPr>
          <w:p w14:paraId="3D60226A">
            <w:pPr>
              <w:pStyle w:val="104"/>
              <w:rPr>
                <w:kern w:val="2"/>
                <w:szCs w:val="22"/>
              </w:rPr>
            </w:pPr>
          </w:p>
        </w:tc>
        <w:tc>
          <w:tcPr>
            <w:tcW w:w="737" w:type="pct"/>
          </w:tcPr>
          <w:p w14:paraId="0C61217E">
            <w:pPr>
              <w:pStyle w:val="102"/>
              <w:rPr>
                <w:kern w:val="2"/>
                <w:szCs w:val="22"/>
              </w:rPr>
            </w:pPr>
          </w:p>
        </w:tc>
        <w:tc>
          <w:tcPr>
            <w:tcW w:w="966" w:type="pct"/>
          </w:tcPr>
          <w:p w14:paraId="464307FD">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13524E03">
            <w:pPr>
              <w:pStyle w:val="102"/>
              <w:rPr>
                <w:kern w:val="2"/>
                <w:szCs w:val="22"/>
              </w:rPr>
            </w:pPr>
            <w:r>
              <w:rPr>
                <w:rFonts w:hint="eastAsia"/>
                <w:kern w:val="2"/>
                <w:szCs w:val="22"/>
              </w:rPr>
              <w:t>Temporary redirection.</w:t>
            </w:r>
          </w:p>
          <w:p w14:paraId="07486FB6">
            <w:pPr>
              <w:pStyle w:val="102"/>
              <w:rPr>
                <w:kern w:val="2"/>
                <w:szCs w:val="22"/>
              </w:rPr>
            </w:pPr>
          </w:p>
          <w:p w14:paraId="0FB364D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08F1631">
            <w:pPr>
              <w:pStyle w:val="102"/>
              <w:rPr>
                <w:kern w:val="2"/>
                <w:szCs w:val="22"/>
              </w:rPr>
            </w:pPr>
          </w:p>
          <w:p w14:paraId="5AB55CEF">
            <w:pPr>
              <w:pStyle w:val="102"/>
              <w:rPr>
                <w:kern w:val="2"/>
                <w:szCs w:val="22"/>
              </w:rPr>
            </w:pPr>
            <w:r>
              <w:rPr>
                <w:rFonts w:hint="eastAsia"/>
                <w:kern w:val="2"/>
                <w:szCs w:val="22"/>
              </w:rPr>
              <w:t>Redirection handling is described in clause 5.2.10 of 3GPP TS 29.122 [24].</w:t>
            </w:r>
          </w:p>
        </w:tc>
      </w:tr>
      <w:tr w14:paraId="188A2C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58C15783">
            <w:pPr>
              <w:pStyle w:val="102"/>
              <w:rPr>
                <w:kern w:val="2"/>
                <w:szCs w:val="22"/>
              </w:rPr>
            </w:pPr>
            <w:r>
              <w:rPr>
                <w:rFonts w:hint="eastAsia"/>
                <w:kern w:val="2"/>
                <w:szCs w:val="22"/>
              </w:rPr>
              <w:t>n/a</w:t>
            </w:r>
          </w:p>
        </w:tc>
        <w:tc>
          <w:tcPr>
            <w:tcW w:w="498" w:type="pct"/>
          </w:tcPr>
          <w:p w14:paraId="19619858">
            <w:pPr>
              <w:pStyle w:val="104"/>
              <w:rPr>
                <w:kern w:val="2"/>
                <w:szCs w:val="22"/>
              </w:rPr>
            </w:pPr>
          </w:p>
        </w:tc>
        <w:tc>
          <w:tcPr>
            <w:tcW w:w="737" w:type="pct"/>
          </w:tcPr>
          <w:p w14:paraId="5CD485A9">
            <w:pPr>
              <w:pStyle w:val="102"/>
              <w:rPr>
                <w:kern w:val="2"/>
                <w:szCs w:val="22"/>
              </w:rPr>
            </w:pPr>
          </w:p>
        </w:tc>
        <w:tc>
          <w:tcPr>
            <w:tcW w:w="966" w:type="pct"/>
          </w:tcPr>
          <w:p w14:paraId="64C36A3E">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4FB3C320">
            <w:pPr>
              <w:pStyle w:val="102"/>
              <w:rPr>
                <w:kern w:val="2"/>
                <w:szCs w:val="22"/>
              </w:rPr>
            </w:pPr>
            <w:r>
              <w:rPr>
                <w:rFonts w:hint="eastAsia"/>
                <w:kern w:val="2"/>
                <w:szCs w:val="22"/>
              </w:rPr>
              <w:t>Permanent redirection.</w:t>
            </w:r>
          </w:p>
          <w:p w14:paraId="096C4353">
            <w:pPr>
              <w:pStyle w:val="102"/>
              <w:rPr>
                <w:kern w:val="2"/>
                <w:szCs w:val="22"/>
              </w:rPr>
            </w:pPr>
          </w:p>
          <w:p w14:paraId="6DE8F62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4C06D0FF">
            <w:pPr>
              <w:pStyle w:val="102"/>
              <w:rPr>
                <w:kern w:val="2"/>
                <w:szCs w:val="22"/>
              </w:rPr>
            </w:pPr>
          </w:p>
          <w:p w14:paraId="2F85FD6A">
            <w:pPr>
              <w:pStyle w:val="102"/>
              <w:rPr>
                <w:kern w:val="2"/>
                <w:szCs w:val="22"/>
              </w:rPr>
            </w:pPr>
            <w:r>
              <w:rPr>
                <w:rFonts w:hint="eastAsia"/>
                <w:kern w:val="2"/>
                <w:szCs w:val="22"/>
              </w:rPr>
              <w:t>Redirection handling is described in clause 5.2.10 of 3GPP TS 29.122 [24].</w:t>
            </w:r>
          </w:p>
        </w:tc>
      </w:tr>
      <w:tr w14:paraId="0E2D8B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E69ED9F">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228194B0"/>
    <w:p w14:paraId="2EEB97B1">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8F1A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44A7D410">
            <w:pPr>
              <w:pStyle w:val="103"/>
            </w:pPr>
            <w:r>
              <w:t>Name</w:t>
            </w:r>
          </w:p>
        </w:tc>
        <w:tc>
          <w:tcPr>
            <w:tcW w:w="732" w:type="pct"/>
            <w:shd w:val="clear" w:color="auto" w:fill="C0C0C0"/>
            <w:vAlign w:val="center"/>
          </w:tcPr>
          <w:p w14:paraId="55F77638">
            <w:pPr>
              <w:pStyle w:val="103"/>
            </w:pPr>
            <w:r>
              <w:t>Data type</w:t>
            </w:r>
          </w:p>
        </w:tc>
        <w:tc>
          <w:tcPr>
            <w:tcW w:w="217" w:type="pct"/>
            <w:shd w:val="clear" w:color="auto" w:fill="C0C0C0"/>
            <w:vAlign w:val="center"/>
          </w:tcPr>
          <w:p w14:paraId="46605718">
            <w:pPr>
              <w:pStyle w:val="103"/>
            </w:pPr>
            <w:r>
              <w:t>P</w:t>
            </w:r>
          </w:p>
        </w:tc>
        <w:tc>
          <w:tcPr>
            <w:tcW w:w="581" w:type="pct"/>
            <w:shd w:val="clear" w:color="auto" w:fill="C0C0C0"/>
            <w:vAlign w:val="center"/>
          </w:tcPr>
          <w:p w14:paraId="394676BA">
            <w:pPr>
              <w:pStyle w:val="103"/>
            </w:pPr>
            <w:r>
              <w:t>Cardinality</w:t>
            </w:r>
          </w:p>
        </w:tc>
        <w:tc>
          <w:tcPr>
            <w:tcW w:w="2645" w:type="pct"/>
            <w:shd w:val="clear" w:color="auto" w:fill="C0C0C0"/>
            <w:vAlign w:val="center"/>
          </w:tcPr>
          <w:p w14:paraId="614A0AA5">
            <w:pPr>
              <w:pStyle w:val="103"/>
            </w:pPr>
            <w:r>
              <w:t>Description</w:t>
            </w:r>
          </w:p>
        </w:tc>
      </w:tr>
      <w:tr w14:paraId="48A4AD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B101988">
            <w:pPr>
              <w:pStyle w:val="102"/>
            </w:pPr>
            <w:r>
              <w:t>Location</w:t>
            </w:r>
          </w:p>
        </w:tc>
        <w:tc>
          <w:tcPr>
            <w:tcW w:w="732" w:type="pct"/>
            <w:vAlign w:val="center"/>
          </w:tcPr>
          <w:p w14:paraId="07C21F15">
            <w:pPr>
              <w:pStyle w:val="102"/>
            </w:pPr>
            <w:r>
              <w:t>string</w:t>
            </w:r>
          </w:p>
        </w:tc>
        <w:tc>
          <w:tcPr>
            <w:tcW w:w="217" w:type="pct"/>
            <w:vAlign w:val="center"/>
          </w:tcPr>
          <w:p w14:paraId="22CD1E0A">
            <w:pPr>
              <w:pStyle w:val="104"/>
            </w:pPr>
            <w:r>
              <w:t>M</w:t>
            </w:r>
          </w:p>
        </w:tc>
        <w:tc>
          <w:tcPr>
            <w:tcW w:w="581" w:type="pct"/>
            <w:vAlign w:val="center"/>
          </w:tcPr>
          <w:p w14:paraId="2E94AA9E">
            <w:pPr>
              <w:pStyle w:val="104"/>
            </w:pPr>
            <w:r>
              <w:t>1</w:t>
            </w:r>
          </w:p>
        </w:tc>
        <w:tc>
          <w:tcPr>
            <w:tcW w:w="2645" w:type="pct"/>
            <w:shd w:val="clear" w:color="auto" w:fill="auto"/>
            <w:vAlign w:val="center"/>
          </w:tcPr>
          <w:p w14:paraId="15AA3B43">
            <w:pPr>
              <w:pStyle w:val="102"/>
            </w:pPr>
            <w:r>
              <w:t>Contains an alternative URI of the resource located in an alternative MSGin5G Server.</w:t>
            </w:r>
          </w:p>
        </w:tc>
      </w:tr>
    </w:tbl>
    <w:p w14:paraId="46064401"/>
    <w:p w14:paraId="71456A06">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A1E9D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0D7CA5D">
            <w:pPr>
              <w:pStyle w:val="103"/>
            </w:pPr>
            <w:r>
              <w:t>Name</w:t>
            </w:r>
          </w:p>
        </w:tc>
        <w:tc>
          <w:tcPr>
            <w:tcW w:w="732" w:type="pct"/>
            <w:shd w:val="clear" w:color="auto" w:fill="C0C0C0"/>
            <w:vAlign w:val="center"/>
          </w:tcPr>
          <w:p w14:paraId="5D7F057E">
            <w:pPr>
              <w:pStyle w:val="103"/>
            </w:pPr>
            <w:r>
              <w:t>Data type</w:t>
            </w:r>
          </w:p>
        </w:tc>
        <w:tc>
          <w:tcPr>
            <w:tcW w:w="217" w:type="pct"/>
            <w:shd w:val="clear" w:color="auto" w:fill="C0C0C0"/>
            <w:vAlign w:val="center"/>
          </w:tcPr>
          <w:p w14:paraId="71BCD392">
            <w:pPr>
              <w:pStyle w:val="103"/>
            </w:pPr>
            <w:r>
              <w:t>P</w:t>
            </w:r>
          </w:p>
        </w:tc>
        <w:tc>
          <w:tcPr>
            <w:tcW w:w="581" w:type="pct"/>
            <w:shd w:val="clear" w:color="auto" w:fill="C0C0C0"/>
            <w:vAlign w:val="center"/>
          </w:tcPr>
          <w:p w14:paraId="0F3F486C">
            <w:pPr>
              <w:pStyle w:val="103"/>
            </w:pPr>
            <w:r>
              <w:t>Cardinality</w:t>
            </w:r>
          </w:p>
        </w:tc>
        <w:tc>
          <w:tcPr>
            <w:tcW w:w="2645" w:type="pct"/>
            <w:shd w:val="clear" w:color="auto" w:fill="C0C0C0"/>
            <w:vAlign w:val="center"/>
          </w:tcPr>
          <w:p w14:paraId="324BC083">
            <w:pPr>
              <w:pStyle w:val="103"/>
            </w:pPr>
            <w:r>
              <w:t>Description</w:t>
            </w:r>
          </w:p>
        </w:tc>
      </w:tr>
      <w:tr w14:paraId="01B66B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B25B799">
            <w:pPr>
              <w:pStyle w:val="102"/>
            </w:pPr>
            <w:r>
              <w:t>Location</w:t>
            </w:r>
          </w:p>
        </w:tc>
        <w:tc>
          <w:tcPr>
            <w:tcW w:w="732" w:type="pct"/>
            <w:vAlign w:val="center"/>
          </w:tcPr>
          <w:p w14:paraId="1EEBD9D2">
            <w:pPr>
              <w:pStyle w:val="102"/>
            </w:pPr>
            <w:r>
              <w:t>string</w:t>
            </w:r>
          </w:p>
        </w:tc>
        <w:tc>
          <w:tcPr>
            <w:tcW w:w="217" w:type="pct"/>
            <w:vAlign w:val="center"/>
          </w:tcPr>
          <w:p w14:paraId="235A5B38">
            <w:pPr>
              <w:pStyle w:val="104"/>
            </w:pPr>
            <w:r>
              <w:t>M</w:t>
            </w:r>
          </w:p>
        </w:tc>
        <w:tc>
          <w:tcPr>
            <w:tcW w:w="581" w:type="pct"/>
            <w:vAlign w:val="center"/>
          </w:tcPr>
          <w:p w14:paraId="3F57895E">
            <w:pPr>
              <w:pStyle w:val="104"/>
            </w:pPr>
            <w:r>
              <w:t>1</w:t>
            </w:r>
          </w:p>
        </w:tc>
        <w:tc>
          <w:tcPr>
            <w:tcW w:w="2645" w:type="pct"/>
            <w:shd w:val="clear" w:color="auto" w:fill="auto"/>
            <w:vAlign w:val="center"/>
          </w:tcPr>
          <w:p w14:paraId="0455D09A">
            <w:pPr>
              <w:pStyle w:val="102"/>
            </w:pPr>
            <w:r>
              <w:t>Contains an alternative URI of the resource located in an alternative MSGin5G Server.</w:t>
            </w:r>
          </w:p>
        </w:tc>
      </w:tr>
    </w:tbl>
    <w:p w14:paraId="04C181A9"/>
    <w:p w14:paraId="238E4624">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6950FA34">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14:paraId="2D775BB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69E11710">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42F3C53F">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BE24CC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4C36727F">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39B3C5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D344A4D">
            <w:pPr>
              <w:pStyle w:val="103"/>
            </w:pPr>
            <w:r>
              <w:t>Custom operation URI</w:t>
            </w:r>
          </w:p>
        </w:tc>
        <w:tc>
          <w:tcPr>
            <w:tcW w:w="964" w:type="pct"/>
            <w:shd w:val="clear" w:color="auto" w:fill="C0C0C0"/>
            <w:vAlign w:val="center"/>
          </w:tcPr>
          <w:p w14:paraId="58DD831F">
            <w:pPr>
              <w:pStyle w:val="103"/>
            </w:pPr>
            <w:r>
              <w:t>Mapped HTTP method</w:t>
            </w:r>
          </w:p>
        </w:tc>
        <w:tc>
          <w:tcPr>
            <w:tcW w:w="2185" w:type="pct"/>
            <w:shd w:val="clear" w:color="auto" w:fill="C0C0C0"/>
            <w:vAlign w:val="center"/>
          </w:tcPr>
          <w:p w14:paraId="509113A2">
            <w:pPr>
              <w:pStyle w:val="103"/>
            </w:pPr>
            <w:r>
              <w:t>Description</w:t>
            </w:r>
          </w:p>
        </w:tc>
      </w:tr>
      <w:tr w14:paraId="681D4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86A0F10">
            <w:pPr>
              <w:pStyle w:val="102"/>
            </w:pPr>
            <w:r>
              <w:rPr>
                <w:rFonts w:hint="eastAsia"/>
              </w:rPr>
              <w:t>{apiRoot}/msgs-topiclistevent/&lt;apiVersion&gt;/request-topic-subscription</w:t>
            </w:r>
          </w:p>
        </w:tc>
        <w:tc>
          <w:tcPr>
            <w:tcW w:w="964" w:type="pct"/>
          </w:tcPr>
          <w:p w14:paraId="58ADE8B0">
            <w:pPr>
              <w:pStyle w:val="102"/>
            </w:pPr>
            <w:r>
              <w:t>POST</w:t>
            </w:r>
          </w:p>
        </w:tc>
        <w:tc>
          <w:tcPr>
            <w:tcW w:w="2185" w:type="pct"/>
          </w:tcPr>
          <w:p w14:paraId="6D6B1AE0">
            <w:pPr>
              <w:pStyle w:val="102"/>
            </w:pPr>
            <w:r>
              <w:rPr>
                <w:rFonts w:hint="eastAsia"/>
              </w:rPr>
              <w:t>Request of MSGin5G Server to deliver Messaging Topic subscription to another given MSGin5G Server.</w:t>
            </w:r>
          </w:p>
        </w:tc>
      </w:tr>
      <w:tr w14:paraId="234755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6C27658">
            <w:pPr>
              <w:pStyle w:val="102"/>
            </w:pPr>
            <w:r>
              <w:rPr>
                <w:rFonts w:hint="eastAsia"/>
              </w:rPr>
              <w:t>{apiRoot}/msgs-topiclistevent/&lt;apiVersion&gt;/request-topic-unsubscription</w:t>
            </w:r>
          </w:p>
        </w:tc>
        <w:tc>
          <w:tcPr>
            <w:tcW w:w="964" w:type="pct"/>
          </w:tcPr>
          <w:p w14:paraId="54D56F51">
            <w:pPr>
              <w:pStyle w:val="102"/>
            </w:pPr>
            <w:r>
              <w:t>POST</w:t>
            </w:r>
          </w:p>
        </w:tc>
        <w:tc>
          <w:tcPr>
            <w:tcW w:w="2185" w:type="pct"/>
          </w:tcPr>
          <w:p w14:paraId="7A91814B">
            <w:pPr>
              <w:pStyle w:val="102"/>
            </w:pPr>
            <w:r>
              <w:rPr>
                <w:rFonts w:hint="eastAsia"/>
              </w:rPr>
              <w:t>Request of MSGin5G Server to deliver Messaging Topic unsubscription to another given MSGin5G Server.</w:t>
            </w:r>
          </w:p>
        </w:tc>
      </w:tr>
    </w:tbl>
    <w:p w14:paraId="05DD0DC8"/>
    <w:p w14:paraId="2022B477">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719E27B5">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14:paraId="184AD901">
      <w:pPr>
        <w:rPr>
          <w:lang w:eastAsia="zh-CN"/>
        </w:rPr>
      </w:pPr>
      <w:r>
        <w:rPr>
          <w:rFonts w:hint="eastAsia"/>
          <w:lang w:eastAsia="zh-CN"/>
        </w:rPr>
        <w:t>The operation is used by the MSGin5G Server to request the other MSGin5G Server to create a subscription for one or more Messaging Topic(s).</w:t>
      </w:r>
    </w:p>
    <w:p w14:paraId="500B716A">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14:paraId="5A88A97A">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618E5220">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25BF2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7551837">
            <w:pPr>
              <w:pStyle w:val="103"/>
            </w:pPr>
            <w:r>
              <w:t>Data type</w:t>
            </w:r>
          </w:p>
        </w:tc>
        <w:tc>
          <w:tcPr>
            <w:tcW w:w="518" w:type="dxa"/>
            <w:tcBorders>
              <w:bottom w:val="single" w:color="auto" w:sz="6" w:space="0"/>
            </w:tcBorders>
            <w:shd w:val="clear" w:color="auto" w:fill="C0C0C0"/>
          </w:tcPr>
          <w:p w14:paraId="634A0E55">
            <w:pPr>
              <w:pStyle w:val="103"/>
            </w:pPr>
            <w:r>
              <w:t>P</w:t>
            </w:r>
          </w:p>
        </w:tc>
        <w:tc>
          <w:tcPr>
            <w:tcW w:w="2268" w:type="dxa"/>
            <w:tcBorders>
              <w:bottom w:val="single" w:color="auto" w:sz="6" w:space="0"/>
            </w:tcBorders>
            <w:shd w:val="clear" w:color="auto" w:fill="C0C0C0"/>
          </w:tcPr>
          <w:p w14:paraId="254D5C80">
            <w:pPr>
              <w:pStyle w:val="103"/>
            </w:pPr>
            <w:r>
              <w:t>Cardinality</w:t>
            </w:r>
          </w:p>
        </w:tc>
        <w:tc>
          <w:tcPr>
            <w:tcW w:w="5239" w:type="dxa"/>
            <w:tcBorders>
              <w:bottom w:val="single" w:color="auto" w:sz="6" w:space="0"/>
            </w:tcBorders>
            <w:shd w:val="clear" w:color="auto" w:fill="C0C0C0"/>
            <w:vAlign w:val="center"/>
          </w:tcPr>
          <w:p w14:paraId="043E9193">
            <w:pPr>
              <w:pStyle w:val="103"/>
            </w:pPr>
            <w:r>
              <w:t>Description</w:t>
            </w:r>
          </w:p>
        </w:tc>
      </w:tr>
      <w:tr w14:paraId="0298A9C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778DE74">
            <w:pPr>
              <w:pStyle w:val="102"/>
            </w:pPr>
            <w:r>
              <w:rPr>
                <w:rFonts w:hint="eastAsia"/>
              </w:rPr>
              <w:t>TopicSubscription</w:t>
            </w:r>
          </w:p>
        </w:tc>
        <w:tc>
          <w:tcPr>
            <w:tcW w:w="518" w:type="dxa"/>
            <w:tcBorders>
              <w:top w:val="single" w:color="auto" w:sz="6" w:space="0"/>
            </w:tcBorders>
          </w:tcPr>
          <w:p w14:paraId="7AD50531">
            <w:pPr>
              <w:pStyle w:val="104"/>
            </w:pPr>
            <w:r>
              <w:t>M</w:t>
            </w:r>
          </w:p>
        </w:tc>
        <w:tc>
          <w:tcPr>
            <w:tcW w:w="2268" w:type="dxa"/>
            <w:tcBorders>
              <w:top w:val="single" w:color="auto" w:sz="6" w:space="0"/>
            </w:tcBorders>
          </w:tcPr>
          <w:p w14:paraId="3EA1812D">
            <w:pPr>
              <w:pStyle w:val="102"/>
            </w:pPr>
            <w:r>
              <w:t>1</w:t>
            </w:r>
          </w:p>
        </w:tc>
        <w:tc>
          <w:tcPr>
            <w:tcW w:w="5239" w:type="dxa"/>
            <w:tcBorders>
              <w:top w:val="single" w:color="auto" w:sz="6" w:space="0"/>
            </w:tcBorders>
            <w:shd w:val="clear" w:color="auto" w:fill="auto"/>
          </w:tcPr>
          <w:p w14:paraId="076CB4F0">
            <w:pPr>
              <w:pStyle w:val="102"/>
            </w:pPr>
            <w:r>
              <w:rPr>
                <w:rFonts w:hint="eastAsia"/>
              </w:rPr>
              <w:t>Information about the Messaging Topic subscription that the MSGin5G Server shall create.</w:t>
            </w:r>
          </w:p>
        </w:tc>
      </w:tr>
    </w:tbl>
    <w:p w14:paraId="1DBAA42D">
      <w:pPr>
        <w:rPr>
          <w:lang w:eastAsia="zh-CN"/>
        </w:rPr>
      </w:pPr>
    </w:p>
    <w:p w14:paraId="0510451C">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2CEAD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CD233DF">
            <w:pPr>
              <w:pStyle w:val="103"/>
            </w:pPr>
            <w:r>
              <w:t>Data type</w:t>
            </w:r>
          </w:p>
        </w:tc>
        <w:tc>
          <w:tcPr>
            <w:tcW w:w="499" w:type="pct"/>
            <w:shd w:val="clear" w:color="auto" w:fill="C0C0C0"/>
          </w:tcPr>
          <w:p w14:paraId="471FD029">
            <w:pPr>
              <w:pStyle w:val="103"/>
            </w:pPr>
            <w:r>
              <w:t>P</w:t>
            </w:r>
          </w:p>
        </w:tc>
        <w:tc>
          <w:tcPr>
            <w:tcW w:w="738" w:type="pct"/>
            <w:shd w:val="clear" w:color="auto" w:fill="C0C0C0"/>
          </w:tcPr>
          <w:p w14:paraId="3608CEFB">
            <w:pPr>
              <w:pStyle w:val="103"/>
            </w:pPr>
            <w:r>
              <w:t>Cardinality</w:t>
            </w:r>
          </w:p>
        </w:tc>
        <w:tc>
          <w:tcPr>
            <w:tcW w:w="967" w:type="pct"/>
            <w:shd w:val="clear" w:color="auto" w:fill="C0C0C0"/>
          </w:tcPr>
          <w:p w14:paraId="0F37A704">
            <w:pPr>
              <w:pStyle w:val="103"/>
            </w:pPr>
            <w:r>
              <w:t>Response</w:t>
            </w:r>
          </w:p>
          <w:p w14:paraId="79B12030">
            <w:pPr>
              <w:pStyle w:val="103"/>
            </w:pPr>
            <w:r>
              <w:t>codes</w:t>
            </w:r>
          </w:p>
        </w:tc>
        <w:tc>
          <w:tcPr>
            <w:tcW w:w="1971" w:type="pct"/>
            <w:shd w:val="clear" w:color="auto" w:fill="C0C0C0"/>
          </w:tcPr>
          <w:p w14:paraId="441575E9">
            <w:pPr>
              <w:pStyle w:val="103"/>
            </w:pPr>
            <w:r>
              <w:t>Description</w:t>
            </w:r>
          </w:p>
        </w:tc>
      </w:tr>
      <w:tr w14:paraId="1316C8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9A0F560">
            <w:pPr>
              <w:pStyle w:val="102"/>
            </w:pPr>
            <w:r>
              <w:rPr>
                <w:rFonts w:hint="eastAsia"/>
              </w:rPr>
              <w:t>TopicSubscriptionAck</w:t>
            </w:r>
          </w:p>
        </w:tc>
        <w:tc>
          <w:tcPr>
            <w:tcW w:w="499" w:type="pct"/>
          </w:tcPr>
          <w:p w14:paraId="666DF7DC">
            <w:pPr>
              <w:pStyle w:val="104"/>
            </w:pPr>
            <w:r>
              <w:rPr>
                <w:rFonts w:hint="eastAsia"/>
              </w:rPr>
              <w:t>M</w:t>
            </w:r>
          </w:p>
        </w:tc>
        <w:tc>
          <w:tcPr>
            <w:tcW w:w="738" w:type="pct"/>
          </w:tcPr>
          <w:p w14:paraId="72C1F5A4">
            <w:pPr>
              <w:pStyle w:val="102"/>
              <w:rPr>
                <w:lang w:val="en-US" w:eastAsia="zh-CN"/>
              </w:rPr>
            </w:pPr>
            <w:r>
              <w:rPr>
                <w:rFonts w:hint="eastAsia"/>
                <w:lang w:val="en-US" w:eastAsia="zh-CN"/>
              </w:rPr>
              <w:t>1</w:t>
            </w:r>
          </w:p>
        </w:tc>
        <w:tc>
          <w:tcPr>
            <w:tcW w:w="967" w:type="pct"/>
          </w:tcPr>
          <w:p w14:paraId="461430CA">
            <w:pPr>
              <w:pStyle w:val="102"/>
            </w:pPr>
            <w:r>
              <w:rPr>
                <w:rFonts w:hint="eastAsia"/>
              </w:rPr>
              <w:t>200 OK</w:t>
            </w:r>
          </w:p>
        </w:tc>
        <w:tc>
          <w:tcPr>
            <w:tcW w:w="1971" w:type="pct"/>
            <w:shd w:val="clear" w:color="auto" w:fill="auto"/>
          </w:tcPr>
          <w:p w14:paraId="00D9F0FF">
            <w:pPr>
              <w:pStyle w:val="102"/>
            </w:pPr>
            <w:r>
              <w:rPr>
                <w:rFonts w:hint="eastAsia"/>
              </w:rPr>
              <w:t>Successful request to trigger the creation of a subscription for Messaging Topic at the MSGin5G Server.</w:t>
            </w:r>
          </w:p>
        </w:tc>
      </w:tr>
      <w:tr w14:paraId="1A9E7E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B85DE00">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03D3364"/>
    <w:p w14:paraId="5AAE35C3">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79E15FD8">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14:paraId="77A45234">
      <w:pPr>
        <w:rPr>
          <w:lang w:eastAsia="zh-CN"/>
        </w:rPr>
      </w:pPr>
      <w:r>
        <w:rPr>
          <w:rFonts w:hint="eastAsia"/>
          <w:lang w:eastAsia="zh-CN"/>
        </w:rPr>
        <w:t>The operation is used by the MSGin5G Server to request the other MSGin5G Server to remove a subscription for one or more Messaging Topic(s).</w:t>
      </w:r>
    </w:p>
    <w:p w14:paraId="464AB00F">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14:paraId="30B36614">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60341E09">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141728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E61EF35">
            <w:pPr>
              <w:pStyle w:val="103"/>
            </w:pPr>
            <w:r>
              <w:t>Data type</w:t>
            </w:r>
          </w:p>
        </w:tc>
        <w:tc>
          <w:tcPr>
            <w:tcW w:w="518" w:type="dxa"/>
            <w:tcBorders>
              <w:bottom w:val="single" w:color="auto" w:sz="6" w:space="0"/>
            </w:tcBorders>
            <w:shd w:val="clear" w:color="auto" w:fill="C0C0C0"/>
          </w:tcPr>
          <w:p w14:paraId="687D2465">
            <w:pPr>
              <w:pStyle w:val="103"/>
            </w:pPr>
            <w:r>
              <w:t>P</w:t>
            </w:r>
          </w:p>
        </w:tc>
        <w:tc>
          <w:tcPr>
            <w:tcW w:w="2268" w:type="dxa"/>
            <w:tcBorders>
              <w:bottom w:val="single" w:color="auto" w:sz="6" w:space="0"/>
            </w:tcBorders>
            <w:shd w:val="clear" w:color="auto" w:fill="C0C0C0"/>
          </w:tcPr>
          <w:p w14:paraId="159B1AB1">
            <w:pPr>
              <w:pStyle w:val="103"/>
            </w:pPr>
            <w:r>
              <w:t>Cardinality</w:t>
            </w:r>
          </w:p>
        </w:tc>
        <w:tc>
          <w:tcPr>
            <w:tcW w:w="5239" w:type="dxa"/>
            <w:tcBorders>
              <w:bottom w:val="single" w:color="auto" w:sz="6" w:space="0"/>
            </w:tcBorders>
            <w:shd w:val="clear" w:color="auto" w:fill="C0C0C0"/>
            <w:vAlign w:val="center"/>
          </w:tcPr>
          <w:p w14:paraId="0922FD62">
            <w:pPr>
              <w:pStyle w:val="103"/>
            </w:pPr>
            <w:r>
              <w:t>Description</w:t>
            </w:r>
          </w:p>
        </w:tc>
      </w:tr>
      <w:tr w14:paraId="1492F5B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17A173E">
            <w:pPr>
              <w:pStyle w:val="102"/>
            </w:pPr>
            <w:r>
              <w:rPr>
                <w:rFonts w:hint="eastAsia"/>
              </w:rPr>
              <w:t>TopicUnsubscription</w:t>
            </w:r>
          </w:p>
        </w:tc>
        <w:tc>
          <w:tcPr>
            <w:tcW w:w="518" w:type="dxa"/>
            <w:tcBorders>
              <w:top w:val="single" w:color="auto" w:sz="6" w:space="0"/>
            </w:tcBorders>
          </w:tcPr>
          <w:p w14:paraId="29F31BC4">
            <w:pPr>
              <w:pStyle w:val="104"/>
            </w:pPr>
            <w:r>
              <w:t>M</w:t>
            </w:r>
          </w:p>
        </w:tc>
        <w:tc>
          <w:tcPr>
            <w:tcW w:w="2268" w:type="dxa"/>
            <w:tcBorders>
              <w:top w:val="single" w:color="auto" w:sz="6" w:space="0"/>
            </w:tcBorders>
          </w:tcPr>
          <w:p w14:paraId="62DA929C">
            <w:pPr>
              <w:pStyle w:val="102"/>
            </w:pPr>
            <w:r>
              <w:t>1</w:t>
            </w:r>
          </w:p>
        </w:tc>
        <w:tc>
          <w:tcPr>
            <w:tcW w:w="5239" w:type="dxa"/>
            <w:tcBorders>
              <w:top w:val="single" w:color="auto" w:sz="6" w:space="0"/>
            </w:tcBorders>
            <w:shd w:val="clear" w:color="auto" w:fill="auto"/>
          </w:tcPr>
          <w:p w14:paraId="122A7A7C">
            <w:pPr>
              <w:pStyle w:val="102"/>
            </w:pPr>
            <w:r>
              <w:rPr>
                <w:rFonts w:hint="eastAsia"/>
              </w:rPr>
              <w:t>Reference used to identify the Messaging Topic subscription that the MSGin5G Server shall remove.</w:t>
            </w:r>
          </w:p>
        </w:tc>
      </w:tr>
    </w:tbl>
    <w:p w14:paraId="1A67E48C">
      <w:pPr>
        <w:rPr>
          <w:lang w:eastAsia="zh-CN"/>
        </w:rPr>
      </w:pPr>
    </w:p>
    <w:p w14:paraId="49FB2E52">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A2EF4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D735F8E">
            <w:pPr>
              <w:pStyle w:val="103"/>
            </w:pPr>
            <w:r>
              <w:t>Data type</w:t>
            </w:r>
          </w:p>
        </w:tc>
        <w:tc>
          <w:tcPr>
            <w:tcW w:w="499" w:type="pct"/>
            <w:shd w:val="clear" w:color="auto" w:fill="C0C0C0"/>
          </w:tcPr>
          <w:p w14:paraId="7F8081A0">
            <w:pPr>
              <w:pStyle w:val="103"/>
            </w:pPr>
            <w:r>
              <w:t>P</w:t>
            </w:r>
          </w:p>
        </w:tc>
        <w:tc>
          <w:tcPr>
            <w:tcW w:w="738" w:type="pct"/>
            <w:shd w:val="clear" w:color="auto" w:fill="C0C0C0"/>
          </w:tcPr>
          <w:p w14:paraId="12CDAC6E">
            <w:pPr>
              <w:pStyle w:val="103"/>
            </w:pPr>
            <w:r>
              <w:t>Cardinality</w:t>
            </w:r>
          </w:p>
        </w:tc>
        <w:tc>
          <w:tcPr>
            <w:tcW w:w="967" w:type="pct"/>
            <w:shd w:val="clear" w:color="auto" w:fill="C0C0C0"/>
          </w:tcPr>
          <w:p w14:paraId="6EE8DAB0">
            <w:pPr>
              <w:pStyle w:val="103"/>
            </w:pPr>
            <w:r>
              <w:t>Response</w:t>
            </w:r>
          </w:p>
          <w:p w14:paraId="666A8B03">
            <w:pPr>
              <w:pStyle w:val="103"/>
            </w:pPr>
            <w:r>
              <w:t>codes</w:t>
            </w:r>
          </w:p>
        </w:tc>
        <w:tc>
          <w:tcPr>
            <w:tcW w:w="1971" w:type="pct"/>
            <w:shd w:val="clear" w:color="auto" w:fill="C0C0C0"/>
          </w:tcPr>
          <w:p w14:paraId="21850084">
            <w:pPr>
              <w:pStyle w:val="103"/>
            </w:pPr>
            <w:r>
              <w:t>Description</w:t>
            </w:r>
          </w:p>
        </w:tc>
      </w:tr>
      <w:tr w14:paraId="68EF44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2152966">
            <w:pPr>
              <w:pStyle w:val="102"/>
            </w:pPr>
            <w:r>
              <w:t>n/a</w:t>
            </w:r>
          </w:p>
        </w:tc>
        <w:tc>
          <w:tcPr>
            <w:tcW w:w="499" w:type="pct"/>
          </w:tcPr>
          <w:p w14:paraId="6EDBA1DF">
            <w:pPr>
              <w:pStyle w:val="104"/>
            </w:pPr>
          </w:p>
        </w:tc>
        <w:tc>
          <w:tcPr>
            <w:tcW w:w="738" w:type="pct"/>
          </w:tcPr>
          <w:p w14:paraId="0069A88E">
            <w:pPr>
              <w:pStyle w:val="102"/>
            </w:pPr>
          </w:p>
        </w:tc>
        <w:tc>
          <w:tcPr>
            <w:tcW w:w="967" w:type="pct"/>
          </w:tcPr>
          <w:p w14:paraId="49C4F2A3">
            <w:pPr>
              <w:pStyle w:val="102"/>
            </w:pPr>
            <w:r>
              <w:t>204 No Content</w:t>
            </w:r>
          </w:p>
        </w:tc>
        <w:tc>
          <w:tcPr>
            <w:tcW w:w="1971" w:type="pct"/>
            <w:shd w:val="clear" w:color="auto" w:fill="auto"/>
          </w:tcPr>
          <w:p w14:paraId="16E59AA8">
            <w:pPr>
              <w:pStyle w:val="102"/>
            </w:pPr>
            <w:r>
              <w:rPr>
                <w:rFonts w:hint="eastAsia"/>
              </w:rPr>
              <w:t>Successful request to trigger the removal of a subscription for Messaging Topic(s) on the MSGin5G Server.</w:t>
            </w:r>
          </w:p>
        </w:tc>
      </w:tr>
      <w:tr w14:paraId="2F8D21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8C945D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765886E">
      <w:pPr>
        <w:rPr>
          <w:lang w:eastAsia="zh-CN"/>
        </w:rPr>
      </w:pPr>
    </w:p>
    <w:p w14:paraId="40B07C26">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14:paraId="24651969">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C40AE9B">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16C89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0ACBDC5F">
            <w:pPr>
              <w:pStyle w:val="103"/>
            </w:pPr>
            <w:r>
              <w:t>Notification</w:t>
            </w:r>
          </w:p>
        </w:tc>
        <w:tc>
          <w:tcPr>
            <w:tcW w:w="2061" w:type="pct"/>
            <w:shd w:val="clear" w:color="auto" w:fill="C0C0C0"/>
            <w:vAlign w:val="center"/>
          </w:tcPr>
          <w:p w14:paraId="69C4F37F">
            <w:pPr>
              <w:pStyle w:val="103"/>
            </w:pPr>
            <w:r>
              <w:t>Callback URI</w:t>
            </w:r>
          </w:p>
        </w:tc>
        <w:tc>
          <w:tcPr>
            <w:tcW w:w="688" w:type="pct"/>
            <w:shd w:val="clear" w:color="auto" w:fill="C0C0C0"/>
            <w:vAlign w:val="center"/>
          </w:tcPr>
          <w:p w14:paraId="115DA027">
            <w:pPr>
              <w:pStyle w:val="103"/>
            </w:pPr>
            <w:r>
              <w:t>HTTP method or custom operation</w:t>
            </w:r>
          </w:p>
        </w:tc>
        <w:tc>
          <w:tcPr>
            <w:tcW w:w="1096" w:type="pct"/>
            <w:shd w:val="clear" w:color="auto" w:fill="C0C0C0"/>
            <w:vAlign w:val="center"/>
          </w:tcPr>
          <w:p w14:paraId="0BA69680">
            <w:pPr>
              <w:pStyle w:val="103"/>
            </w:pPr>
            <w:r>
              <w:t>Description</w:t>
            </w:r>
          </w:p>
          <w:p w14:paraId="7A337A79">
            <w:pPr>
              <w:pStyle w:val="103"/>
            </w:pPr>
            <w:r>
              <w:t>(service operation)</w:t>
            </w:r>
          </w:p>
        </w:tc>
      </w:tr>
      <w:tr w14:paraId="42C2DD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0A51B95C">
            <w:pPr>
              <w:pStyle w:val="104"/>
              <w:rPr>
                <w:lang w:val="en-US"/>
              </w:rPr>
            </w:pPr>
            <w:r>
              <w:rPr>
                <w:rFonts w:hint="eastAsia"/>
                <w:lang w:val="en-US" w:eastAsia="zh-CN"/>
              </w:rPr>
              <w:t xml:space="preserve">TopicList </w:t>
            </w:r>
            <w:r>
              <w:rPr>
                <w:lang w:val="en-US"/>
              </w:rPr>
              <w:t>Notification</w:t>
            </w:r>
          </w:p>
        </w:tc>
        <w:tc>
          <w:tcPr>
            <w:tcW w:w="2061" w:type="pct"/>
            <w:vAlign w:val="center"/>
          </w:tcPr>
          <w:p w14:paraId="72063058">
            <w:pPr>
              <w:pStyle w:val="102"/>
              <w:rPr>
                <w:lang w:val="en-US"/>
              </w:rPr>
            </w:pPr>
            <w:r>
              <w:rPr>
                <w:lang w:val="en-US"/>
              </w:rPr>
              <w:t>{notificationURI}</w:t>
            </w:r>
          </w:p>
        </w:tc>
        <w:tc>
          <w:tcPr>
            <w:tcW w:w="688" w:type="pct"/>
          </w:tcPr>
          <w:p w14:paraId="52F7EED3">
            <w:pPr>
              <w:pStyle w:val="104"/>
              <w:rPr>
                <w:lang w:val="fr-FR"/>
              </w:rPr>
            </w:pPr>
          </w:p>
          <w:p w14:paraId="56E9FACB">
            <w:pPr>
              <w:pStyle w:val="104"/>
              <w:rPr>
                <w:lang w:val="fr-FR"/>
              </w:rPr>
            </w:pPr>
            <w:r>
              <w:rPr>
                <w:lang w:val="fr-FR"/>
              </w:rPr>
              <w:t>POST</w:t>
            </w:r>
          </w:p>
        </w:tc>
        <w:tc>
          <w:tcPr>
            <w:tcW w:w="1096" w:type="pct"/>
          </w:tcPr>
          <w:p w14:paraId="1A478B14">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708956B8">
      <w:pPr>
        <w:rPr>
          <w:lang w:eastAsia="zh-CN"/>
        </w:rPr>
      </w:pPr>
    </w:p>
    <w:p w14:paraId="54A31937">
      <w:pPr>
        <w:pStyle w:val="6"/>
      </w:pPr>
      <w:bookmarkStart w:id="1028" w:name="_Toc104546883"/>
      <w:bookmarkStart w:id="1029" w:name="_Toc72766466"/>
      <w:bookmarkStart w:id="1030" w:name="_Toc162005609"/>
      <w:bookmarkStart w:id="1031" w:name="_Toc114134687"/>
      <w:bookmarkStart w:id="1032" w:name="_Toc144388500"/>
      <w:bookmarkStart w:id="1033" w:name="_Toc133434813"/>
      <w:bookmarkStart w:id="1034" w:name="_Toc73042485"/>
      <w:bookmarkStart w:id="1035" w:name="_Toc81242829"/>
      <w:bookmarkStart w:id="1036" w:name="_Toc94020397"/>
      <w:bookmarkStart w:id="1037" w:name="_Toc89426612"/>
      <w:bookmarkStart w:id="1038" w:name="_Toc112937930"/>
      <w:bookmarkStart w:id="1039" w:name="_Toc100940017"/>
      <w:bookmarkStart w:id="1040" w:name="_Toc138693996"/>
      <w:bookmarkStart w:id="1041" w:name="_Toc97034931"/>
      <w:bookmarkStart w:id="1042" w:name="_Toc97037808"/>
      <w:bookmarkStart w:id="1043" w:name="_Toc120681626"/>
      <w:bookmarkStart w:id="1044" w:name="_Toc7276703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7D09437">
      <w:pPr>
        <w:pStyle w:val="7"/>
      </w:pPr>
      <w:bookmarkStart w:id="1045" w:name="_Toc114134688"/>
      <w:bookmarkStart w:id="1046" w:name="_Toc162005610"/>
      <w:bookmarkStart w:id="1047" w:name="_Toc97037809"/>
      <w:bookmarkStart w:id="1048" w:name="_Toc120681627"/>
      <w:bookmarkStart w:id="1049" w:name="_Toc94020398"/>
      <w:bookmarkStart w:id="1050" w:name="_Toc138693997"/>
      <w:bookmarkStart w:id="1051" w:name="_Toc97034932"/>
      <w:bookmarkStart w:id="1052" w:name="_Toc112937931"/>
      <w:bookmarkStart w:id="1053" w:name="_Toc72766467"/>
      <w:bookmarkStart w:id="1054" w:name="_Toc104546884"/>
      <w:bookmarkStart w:id="1055" w:name="_Toc89426613"/>
      <w:bookmarkStart w:id="1056" w:name="_Toc73042486"/>
      <w:bookmarkStart w:id="1057" w:name="_Toc133434814"/>
      <w:bookmarkStart w:id="1058" w:name="_Toc81242830"/>
      <w:bookmarkStart w:id="1059" w:name="_Toc100940018"/>
      <w:bookmarkStart w:id="1060" w:name="_Toc144388501"/>
      <w:bookmarkStart w:id="1061" w:name="_Toc7276703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1B89474">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E7181D3">
      <w:pPr>
        <w:pStyle w:val="7"/>
      </w:pPr>
      <w:bookmarkStart w:id="1062" w:name="_Toc94020399"/>
      <w:bookmarkStart w:id="1063" w:name="_Toc72767035"/>
      <w:bookmarkStart w:id="1064" w:name="_Toc114134689"/>
      <w:bookmarkStart w:id="1065" w:name="_Toc133434815"/>
      <w:bookmarkStart w:id="1066" w:name="_Toc73042487"/>
      <w:bookmarkStart w:id="1067" w:name="_Toc144388502"/>
      <w:bookmarkStart w:id="1068" w:name="_Toc120681628"/>
      <w:bookmarkStart w:id="1069" w:name="_Toc81242831"/>
      <w:bookmarkStart w:id="1070" w:name="_Toc97037810"/>
      <w:bookmarkStart w:id="1071" w:name="_Toc138693998"/>
      <w:bookmarkStart w:id="1072" w:name="_Toc162005611"/>
      <w:bookmarkStart w:id="1073" w:name="_Toc100940019"/>
      <w:bookmarkStart w:id="1074" w:name="_Toc112937932"/>
      <w:bookmarkStart w:id="1075" w:name="_Toc72766468"/>
      <w:bookmarkStart w:id="1076" w:name="_Toc104546885"/>
      <w:bookmarkStart w:id="1077" w:name="_Toc89426614"/>
      <w:bookmarkStart w:id="1078" w:name="_Toc97034933"/>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1E9E9F6">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67606EA1">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5247F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23B4F292">
            <w:pPr>
              <w:pStyle w:val="103"/>
            </w:pPr>
            <w:r>
              <w:t>Name</w:t>
            </w:r>
          </w:p>
        </w:tc>
        <w:tc>
          <w:tcPr>
            <w:tcW w:w="7814" w:type="dxa"/>
            <w:shd w:val="clear" w:color="000000" w:fill="C0C0C0"/>
            <w:vAlign w:val="center"/>
          </w:tcPr>
          <w:p w14:paraId="71996C8E">
            <w:pPr>
              <w:pStyle w:val="103"/>
            </w:pPr>
            <w:r>
              <w:t>Definition</w:t>
            </w:r>
          </w:p>
        </w:tc>
      </w:tr>
      <w:tr w14:paraId="52AA8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738640A6">
            <w:pPr>
              <w:pStyle w:val="102"/>
            </w:pPr>
            <w:r>
              <w:t>notificationURI</w:t>
            </w:r>
          </w:p>
        </w:tc>
        <w:tc>
          <w:tcPr>
            <w:tcW w:w="7814" w:type="dxa"/>
            <w:vAlign w:val="center"/>
          </w:tcPr>
          <w:p w14:paraId="630FEE7D">
            <w:pPr>
              <w:pStyle w:val="102"/>
            </w:pPr>
            <w:r>
              <w:t>String formatted as URI with the Callback Uri</w:t>
            </w:r>
          </w:p>
        </w:tc>
      </w:tr>
    </w:tbl>
    <w:p w14:paraId="54B9208A"/>
    <w:p w14:paraId="09413EFE">
      <w:pPr>
        <w:pStyle w:val="7"/>
      </w:pPr>
      <w:bookmarkStart w:id="1079" w:name="_Toc120681629"/>
      <w:bookmarkStart w:id="1080" w:name="_Toc100940020"/>
      <w:bookmarkStart w:id="1081" w:name="_Toc81242832"/>
      <w:bookmarkStart w:id="1082" w:name="_Toc73042488"/>
      <w:bookmarkStart w:id="1083" w:name="_Toc162005612"/>
      <w:bookmarkStart w:id="1084" w:name="_Toc138693999"/>
      <w:bookmarkStart w:id="1085" w:name="_Toc112937933"/>
      <w:bookmarkStart w:id="1086" w:name="_Toc94020400"/>
      <w:bookmarkStart w:id="1087" w:name="_Toc114134690"/>
      <w:bookmarkStart w:id="1088" w:name="_Toc72766469"/>
      <w:bookmarkStart w:id="1089" w:name="_Toc89426615"/>
      <w:bookmarkStart w:id="1090" w:name="_Toc104546886"/>
      <w:bookmarkStart w:id="1091" w:name="_Toc97034934"/>
      <w:bookmarkStart w:id="1092" w:name="_Toc97037811"/>
      <w:bookmarkStart w:id="1093" w:name="_Toc72767036"/>
      <w:bookmarkStart w:id="1094" w:name="_Toc133434816"/>
      <w:bookmarkStart w:id="1095" w:name="_Toc144388503"/>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A6EDAC9">
      <w:pPr>
        <w:pStyle w:val="8"/>
      </w:pPr>
      <w:bookmarkStart w:id="1096" w:name="_Toc133434817"/>
      <w:bookmarkStart w:id="1097" w:name="_Toc73042489"/>
      <w:bookmarkStart w:id="1098" w:name="_Toc97034935"/>
      <w:bookmarkStart w:id="1099" w:name="_Toc89426616"/>
      <w:bookmarkStart w:id="1100" w:name="_Toc138694000"/>
      <w:bookmarkStart w:id="1101" w:name="_Toc144388504"/>
      <w:bookmarkStart w:id="1102" w:name="_Toc104546887"/>
      <w:bookmarkStart w:id="1103" w:name="_Toc100940021"/>
      <w:bookmarkStart w:id="1104" w:name="_Toc162005613"/>
      <w:bookmarkStart w:id="1105" w:name="_Toc114134691"/>
      <w:bookmarkStart w:id="1106" w:name="_Toc112937934"/>
      <w:bookmarkStart w:id="1107" w:name="_Toc97037812"/>
      <w:bookmarkStart w:id="1108" w:name="_Toc120681630"/>
      <w:bookmarkStart w:id="1109" w:name="_Toc94020401"/>
      <w:bookmarkStart w:id="1110" w:name="_Toc81242833"/>
      <w:bookmarkStart w:id="1111" w:name="_Toc72767037"/>
      <w:bookmarkStart w:id="1112" w:name="_Toc72766470"/>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9D5F1F">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15D3ABE8">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176E93E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42E643FB">
            <w:pPr>
              <w:pStyle w:val="103"/>
            </w:pPr>
            <w:r>
              <w:t>Data type</w:t>
            </w:r>
          </w:p>
        </w:tc>
        <w:tc>
          <w:tcPr>
            <w:tcW w:w="450" w:type="dxa"/>
            <w:tcBorders>
              <w:bottom w:val="single" w:color="auto" w:sz="6" w:space="0"/>
            </w:tcBorders>
            <w:shd w:val="clear" w:color="auto" w:fill="C0C0C0"/>
          </w:tcPr>
          <w:p w14:paraId="77F6A238">
            <w:pPr>
              <w:pStyle w:val="103"/>
            </w:pPr>
            <w:r>
              <w:t>P</w:t>
            </w:r>
          </w:p>
        </w:tc>
        <w:tc>
          <w:tcPr>
            <w:tcW w:w="1170" w:type="dxa"/>
            <w:tcBorders>
              <w:bottom w:val="single" w:color="auto" w:sz="6" w:space="0"/>
            </w:tcBorders>
            <w:shd w:val="clear" w:color="auto" w:fill="C0C0C0"/>
          </w:tcPr>
          <w:p w14:paraId="62393EF9">
            <w:pPr>
              <w:pStyle w:val="103"/>
            </w:pPr>
            <w:r>
              <w:t>Cardinality</w:t>
            </w:r>
          </w:p>
        </w:tc>
        <w:tc>
          <w:tcPr>
            <w:tcW w:w="5160" w:type="dxa"/>
            <w:tcBorders>
              <w:bottom w:val="single" w:color="auto" w:sz="6" w:space="0"/>
            </w:tcBorders>
            <w:shd w:val="clear" w:color="auto" w:fill="C0C0C0"/>
            <w:vAlign w:val="center"/>
          </w:tcPr>
          <w:p w14:paraId="042CF0EB">
            <w:pPr>
              <w:pStyle w:val="103"/>
            </w:pPr>
            <w:r>
              <w:t>Description</w:t>
            </w:r>
          </w:p>
        </w:tc>
      </w:tr>
      <w:tr w14:paraId="6C8BFF9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4BF9816C">
            <w:pPr>
              <w:pStyle w:val="102"/>
              <w:rPr>
                <w:lang w:eastAsia="zh-CN"/>
              </w:rPr>
            </w:pPr>
            <w:r>
              <w:rPr>
                <w:rFonts w:hint="eastAsia"/>
                <w:lang w:val="en-US" w:eastAsia="zh-CN"/>
              </w:rPr>
              <w:t>TopicList</w:t>
            </w:r>
            <w:r>
              <w:t>Notification</w:t>
            </w:r>
          </w:p>
        </w:tc>
        <w:tc>
          <w:tcPr>
            <w:tcW w:w="450" w:type="dxa"/>
            <w:tcBorders>
              <w:top w:val="single" w:color="auto" w:sz="6" w:space="0"/>
            </w:tcBorders>
          </w:tcPr>
          <w:p w14:paraId="2CA0DB5D">
            <w:pPr>
              <w:pStyle w:val="104"/>
            </w:pPr>
            <w:r>
              <w:t>M</w:t>
            </w:r>
          </w:p>
        </w:tc>
        <w:tc>
          <w:tcPr>
            <w:tcW w:w="1170" w:type="dxa"/>
            <w:tcBorders>
              <w:top w:val="single" w:color="auto" w:sz="6" w:space="0"/>
            </w:tcBorders>
          </w:tcPr>
          <w:p w14:paraId="3373058E">
            <w:pPr>
              <w:pStyle w:val="104"/>
            </w:pPr>
            <w:r>
              <w:t>1</w:t>
            </w:r>
          </w:p>
        </w:tc>
        <w:tc>
          <w:tcPr>
            <w:tcW w:w="5160" w:type="dxa"/>
            <w:tcBorders>
              <w:top w:val="single" w:color="auto" w:sz="6" w:space="0"/>
            </w:tcBorders>
          </w:tcPr>
          <w:p w14:paraId="240E38E4">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F741A2F"/>
    <w:p w14:paraId="059D6A33">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555E732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1BB849EC">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629354F4">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292D6204">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19C1427C">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3F32B3A0">
            <w:pPr>
              <w:pStyle w:val="103"/>
            </w:pPr>
            <w:r>
              <w:t>Description</w:t>
            </w:r>
          </w:p>
        </w:tc>
      </w:tr>
      <w:tr w14:paraId="5A07FCB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7C3B201A">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02789A6">
            <w:pPr>
              <w:pStyle w:val="104"/>
            </w:pPr>
          </w:p>
        </w:tc>
        <w:tc>
          <w:tcPr>
            <w:tcW w:w="1260" w:type="dxa"/>
            <w:tcBorders>
              <w:top w:val="single" w:color="auto" w:sz="6" w:space="0"/>
              <w:left w:val="single" w:color="auto" w:sz="6" w:space="0"/>
              <w:bottom w:val="single" w:color="auto" w:sz="6" w:space="0"/>
              <w:right w:val="single" w:color="auto" w:sz="6" w:space="0"/>
            </w:tcBorders>
          </w:tcPr>
          <w:p w14:paraId="367E7541">
            <w:pPr>
              <w:pStyle w:val="104"/>
            </w:pPr>
          </w:p>
        </w:tc>
        <w:tc>
          <w:tcPr>
            <w:tcW w:w="1442" w:type="dxa"/>
            <w:tcBorders>
              <w:top w:val="single" w:color="auto" w:sz="6" w:space="0"/>
              <w:left w:val="single" w:color="auto" w:sz="6" w:space="0"/>
              <w:bottom w:val="single" w:color="auto" w:sz="6" w:space="0"/>
              <w:right w:val="single" w:color="auto" w:sz="6" w:space="0"/>
            </w:tcBorders>
          </w:tcPr>
          <w:p w14:paraId="29C519D3">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710CCBA2">
            <w:pPr>
              <w:pStyle w:val="102"/>
            </w:pPr>
            <w:r>
              <w:t xml:space="preserve">The receipt of the Notification is acknowledged. </w:t>
            </w:r>
          </w:p>
        </w:tc>
      </w:tr>
      <w:tr w14:paraId="4E94D5E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67B1E6B0">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14:paraId="43B5CF6D">
      <w:pPr>
        <w:rPr>
          <w:lang w:eastAsia="zh-CN"/>
        </w:rPr>
      </w:pPr>
    </w:p>
    <w:p w14:paraId="4DC6F499">
      <w:pPr>
        <w:pStyle w:val="5"/>
      </w:pPr>
      <w:bookmarkStart w:id="1113" w:name="_Toc162005614"/>
      <w:r>
        <w:rPr>
          <w:rFonts w:hint="eastAsia"/>
          <w:lang w:eastAsia="zh-CN"/>
        </w:rPr>
        <w:t>8.3</w:t>
      </w:r>
      <w:r>
        <w:t>.5</w:t>
      </w:r>
      <w:r>
        <w:tab/>
      </w:r>
      <w:r>
        <w:t>Data Model</w:t>
      </w:r>
      <w:bookmarkEnd w:id="1113"/>
    </w:p>
    <w:p w14:paraId="426551EA">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14:paraId="6DC6E111">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3E4489E9">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7689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1A51228">
            <w:pPr>
              <w:pStyle w:val="103"/>
            </w:pPr>
            <w:r>
              <w:t>Data type</w:t>
            </w:r>
          </w:p>
        </w:tc>
        <w:tc>
          <w:tcPr>
            <w:tcW w:w="1297" w:type="dxa"/>
            <w:shd w:val="clear" w:color="auto" w:fill="C0C0C0"/>
          </w:tcPr>
          <w:p w14:paraId="4AF3ACB6">
            <w:pPr>
              <w:pStyle w:val="103"/>
            </w:pPr>
            <w:r>
              <w:t>Section defined</w:t>
            </w:r>
          </w:p>
        </w:tc>
        <w:tc>
          <w:tcPr>
            <w:tcW w:w="2887" w:type="dxa"/>
            <w:shd w:val="clear" w:color="auto" w:fill="C0C0C0"/>
          </w:tcPr>
          <w:p w14:paraId="1F24B495">
            <w:pPr>
              <w:pStyle w:val="103"/>
            </w:pPr>
            <w:r>
              <w:t>Description</w:t>
            </w:r>
          </w:p>
        </w:tc>
        <w:tc>
          <w:tcPr>
            <w:tcW w:w="2725" w:type="dxa"/>
            <w:shd w:val="clear" w:color="auto" w:fill="C0C0C0"/>
          </w:tcPr>
          <w:p w14:paraId="39226AF7">
            <w:pPr>
              <w:pStyle w:val="103"/>
            </w:pPr>
            <w:r>
              <w:t>Applicability</w:t>
            </w:r>
          </w:p>
        </w:tc>
      </w:tr>
      <w:tr w14:paraId="1EF65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6677163">
            <w:pPr>
              <w:pStyle w:val="102"/>
              <w:rPr>
                <w:kern w:val="2"/>
                <w:szCs w:val="22"/>
              </w:rPr>
            </w:pPr>
            <w:r>
              <w:rPr>
                <w:rFonts w:hint="eastAsia"/>
                <w:kern w:val="2"/>
                <w:szCs w:val="22"/>
              </w:rPr>
              <w:t>TopicListSubscription</w:t>
            </w:r>
          </w:p>
        </w:tc>
        <w:tc>
          <w:tcPr>
            <w:tcW w:w="1297" w:type="dxa"/>
          </w:tcPr>
          <w:p w14:paraId="31581DC5">
            <w:pPr>
              <w:pStyle w:val="102"/>
              <w:rPr>
                <w:kern w:val="2"/>
                <w:szCs w:val="22"/>
              </w:rPr>
            </w:pPr>
            <w:r>
              <w:rPr>
                <w:rFonts w:hint="eastAsia"/>
                <w:kern w:val="2"/>
                <w:szCs w:val="22"/>
                <w:lang w:eastAsia="zh-CN"/>
              </w:rPr>
              <w:t>8.3</w:t>
            </w:r>
            <w:r>
              <w:rPr>
                <w:kern w:val="2"/>
                <w:szCs w:val="22"/>
              </w:rPr>
              <w:t>.5.2.2</w:t>
            </w:r>
          </w:p>
        </w:tc>
        <w:tc>
          <w:tcPr>
            <w:tcW w:w="2887" w:type="dxa"/>
          </w:tcPr>
          <w:p w14:paraId="70D044BD">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1F8A385">
            <w:pPr>
              <w:pStyle w:val="102"/>
              <w:rPr>
                <w:kern w:val="2"/>
                <w:szCs w:val="22"/>
              </w:rPr>
            </w:pPr>
          </w:p>
        </w:tc>
      </w:tr>
      <w:tr w14:paraId="476C1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5C50DF1">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117E08BD">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5DFE2A1C">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0F23023A">
            <w:pPr>
              <w:pStyle w:val="102"/>
              <w:rPr>
                <w:kern w:val="2"/>
                <w:szCs w:val="22"/>
              </w:rPr>
            </w:pPr>
          </w:p>
        </w:tc>
      </w:tr>
      <w:tr w14:paraId="3B0501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F8BBF84">
            <w:pPr>
              <w:pStyle w:val="102"/>
              <w:rPr>
                <w:kern w:val="2"/>
                <w:szCs w:val="22"/>
              </w:rPr>
            </w:pPr>
            <w:r>
              <w:rPr>
                <w:rFonts w:hint="eastAsia"/>
                <w:kern w:val="2"/>
                <w:szCs w:val="22"/>
              </w:rPr>
              <w:t>TopicSubscription</w:t>
            </w:r>
          </w:p>
        </w:tc>
        <w:tc>
          <w:tcPr>
            <w:tcW w:w="1297" w:type="dxa"/>
          </w:tcPr>
          <w:p w14:paraId="6F15961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5B7E9604">
            <w:pPr>
              <w:pStyle w:val="102"/>
              <w:rPr>
                <w:kern w:val="2"/>
                <w:szCs w:val="22"/>
              </w:rPr>
            </w:pPr>
            <w:r>
              <w:rPr>
                <w:rFonts w:hint="eastAsia"/>
                <w:kern w:val="2"/>
                <w:szCs w:val="22"/>
              </w:rPr>
              <w:t>The Messaging Topic subscription request information.</w:t>
            </w:r>
          </w:p>
        </w:tc>
        <w:tc>
          <w:tcPr>
            <w:tcW w:w="2725" w:type="dxa"/>
          </w:tcPr>
          <w:p w14:paraId="31BAAC60">
            <w:pPr>
              <w:pStyle w:val="102"/>
              <w:rPr>
                <w:kern w:val="2"/>
                <w:szCs w:val="22"/>
              </w:rPr>
            </w:pPr>
          </w:p>
        </w:tc>
      </w:tr>
      <w:tr w14:paraId="52DB7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6FEF795">
            <w:pPr>
              <w:pStyle w:val="102"/>
              <w:rPr>
                <w:kern w:val="2"/>
                <w:szCs w:val="22"/>
              </w:rPr>
            </w:pPr>
            <w:r>
              <w:rPr>
                <w:rFonts w:hint="eastAsia"/>
                <w:kern w:val="2"/>
                <w:szCs w:val="22"/>
              </w:rPr>
              <w:t>TopicSubscriptionAck</w:t>
            </w:r>
          </w:p>
        </w:tc>
        <w:tc>
          <w:tcPr>
            <w:tcW w:w="1297" w:type="dxa"/>
          </w:tcPr>
          <w:p w14:paraId="373BD910">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4C8B6271">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51C7FAA6">
            <w:pPr>
              <w:pStyle w:val="102"/>
              <w:rPr>
                <w:kern w:val="2"/>
                <w:szCs w:val="22"/>
              </w:rPr>
            </w:pPr>
          </w:p>
        </w:tc>
      </w:tr>
      <w:tr w14:paraId="1D08A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88785FC">
            <w:pPr>
              <w:pStyle w:val="102"/>
              <w:rPr>
                <w:kern w:val="2"/>
                <w:szCs w:val="22"/>
              </w:rPr>
            </w:pPr>
            <w:r>
              <w:rPr>
                <w:rFonts w:hint="eastAsia"/>
                <w:kern w:val="2"/>
                <w:szCs w:val="22"/>
              </w:rPr>
              <w:t>TopicUnsubscription</w:t>
            </w:r>
          </w:p>
        </w:tc>
        <w:tc>
          <w:tcPr>
            <w:tcW w:w="1297" w:type="dxa"/>
          </w:tcPr>
          <w:p w14:paraId="2DB49F53">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7F91B55">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56496CAF">
            <w:pPr>
              <w:pStyle w:val="102"/>
              <w:rPr>
                <w:kern w:val="2"/>
                <w:szCs w:val="22"/>
              </w:rPr>
            </w:pPr>
          </w:p>
        </w:tc>
      </w:tr>
      <w:tr w14:paraId="03C345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FF6F6FF">
            <w:pPr>
              <w:pStyle w:val="102"/>
              <w:rPr>
                <w:kern w:val="2"/>
                <w:szCs w:val="22"/>
              </w:rPr>
            </w:pPr>
            <w:r>
              <w:rPr>
                <w:rFonts w:hint="eastAsia"/>
                <w:kern w:val="2"/>
                <w:szCs w:val="22"/>
              </w:rPr>
              <w:t>TopicListNotification</w:t>
            </w:r>
          </w:p>
        </w:tc>
        <w:tc>
          <w:tcPr>
            <w:tcW w:w="1297" w:type="dxa"/>
          </w:tcPr>
          <w:p w14:paraId="2125741F">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4946C66">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5669B6A2">
            <w:pPr>
              <w:pStyle w:val="102"/>
              <w:rPr>
                <w:kern w:val="2"/>
                <w:szCs w:val="22"/>
              </w:rPr>
            </w:pPr>
          </w:p>
        </w:tc>
      </w:tr>
      <w:tr w14:paraId="26C45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3107ECF">
            <w:pPr>
              <w:pStyle w:val="102"/>
              <w:rPr>
                <w:kern w:val="2"/>
                <w:szCs w:val="22"/>
                <w:lang w:val="en-US" w:eastAsia="zh-CN"/>
              </w:rPr>
            </w:pPr>
            <w:r>
              <w:rPr>
                <w:rFonts w:hint="eastAsia"/>
                <w:kern w:val="2"/>
                <w:szCs w:val="22"/>
                <w:lang w:val="en-US" w:eastAsia="zh-CN"/>
              </w:rPr>
              <w:t>MessagingTopic</w:t>
            </w:r>
          </w:p>
        </w:tc>
        <w:tc>
          <w:tcPr>
            <w:tcW w:w="1297" w:type="dxa"/>
          </w:tcPr>
          <w:p w14:paraId="5A917C66">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51D64BE2">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757FAE30">
            <w:pPr>
              <w:pStyle w:val="102"/>
              <w:rPr>
                <w:kern w:val="2"/>
                <w:szCs w:val="22"/>
              </w:rPr>
            </w:pPr>
          </w:p>
        </w:tc>
      </w:tr>
    </w:tbl>
    <w:p w14:paraId="217FA740">
      <w:pPr>
        <w:rPr>
          <w:lang w:eastAsia="zh-CN"/>
        </w:rPr>
      </w:pPr>
    </w:p>
    <w:p w14:paraId="225E1353">
      <w:r>
        <w:t>Table </w:t>
      </w:r>
      <w:r>
        <w:rPr>
          <w:rFonts w:hint="eastAsia"/>
          <w:lang w:eastAsia="zh-CN"/>
        </w:rPr>
        <w:t>8.3</w:t>
      </w:r>
      <w:r>
        <w:t xml:space="preserve">.5.1-2 specifies data types re-used by the </w:t>
      </w:r>
      <w:r>
        <w:rPr>
          <w:rFonts w:hint="eastAsia"/>
        </w:rPr>
        <w:t>MSGS_TopiclistEvent</w:t>
      </w:r>
      <w:r>
        <w:t xml:space="preserve"> API service.</w:t>
      </w:r>
    </w:p>
    <w:p w14:paraId="19A33D10">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704A4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14:paraId="6DF4E8A6">
            <w:pPr>
              <w:pStyle w:val="103"/>
              <w:rPr>
                <w:kern w:val="2"/>
                <w:szCs w:val="22"/>
              </w:rPr>
            </w:pPr>
            <w:r>
              <w:rPr>
                <w:kern w:val="2"/>
                <w:szCs w:val="22"/>
              </w:rPr>
              <w:t>Data type</w:t>
            </w:r>
          </w:p>
        </w:tc>
        <w:tc>
          <w:tcPr>
            <w:tcW w:w="1770" w:type="dxa"/>
            <w:shd w:val="clear" w:color="auto" w:fill="C0C0C0"/>
          </w:tcPr>
          <w:p w14:paraId="25CB8741">
            <w:pPr>
              <w:pStyle w:val="103"/>
              <w:rPr>
                <w:kern w:val="2"/>
                <w:szCs w:val="22"/>
              </w:rPr>
            </w:pPr>
            <w:r>
              <w:rPr>
                <w:kern w:val="2"/>
                <w:szCs w:val="22"/>
              </w:rPr>
              <w:t>Reference</w:t>
            </w:r>
          </w:p>
        </w:tc>
        <w:tc>
          <w:tcPr>
            <w:tcW w:w="2802" w:type="dxa"/>
            <w:shd w:val="clear" w:color="auto" w:fill="C0C0C0"/>
          </w:tcPr>
          <w:p w14:paraId="25B61708">
            <w:pPr>
              <w:pStyle w:val="103"/>
              <w:rPr>
                <w:kern w:val="2"/>
                <w:szCs w:val="22"/>
              </w:rPr>
            </w:pPr>
            <w:r>
              <w:rPr>
                <w:kern w:val="2"/>
                <w:szCs w:val="22"/>
              </w:rPr>
              <w:t>Comments</w:t>
            </w:r>
          </w:p>
        </w:tc>
        <w:tc>
          <w:tcPr>
            <w:tcW w:w="2567" w:type="dxa"/>
            <w:shd w:val="clear" w:color="auto" w:fill="C0C0C0"/>
          </w:tcPr>
          <w:p w14:paraId="1F6FEA6E">
            <w:pPr>
              <w:pStyle w:val="103"/>
              <w:rPr>
                <w:kern w:val="2"/>
                <w:szCs w:val="22"/>
              </w:rPr>
            </w:pPr>
            <w:r>
              <w:rPr>
                <w:kern w:val="2"/>
                <w:szCs w:val="22"/>
              </w:rPr>
              <w:t>Applicability</w:t>
            </w:r>
          </w:p>
        </w:tc>
      </w:tr>
      <w:tr w14:paraId="2B12D2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84B1A8A">
            <w:pPr>
              <w:pStyle w:val="102"/>
              <w:rPr>
                <w:kern w:val="2"/>
                <w:szCs w:val="22"/>
                <w:lang w:eastAsia="zh-CN"/>
              </w:rPr>
            </w:pPr>
            <w:r>
              <w:rPr>
                <w:kern w:val="2"/>
                <w:szCs w:val="22"/>
                <w:lang w:eastAsia="zh-CN"/>
              </w:rPr>
              <w:t>Uri</w:t>
            </w:r>
          </w:p>
        </w:tc>
        <w:tc>
          <w:tcPr>
            <w:tcW w:w="1770" w:type="dxa"/>
          </w:tcPr>
          <w:p w14:paraId="21A0EB0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216BE052">
            <w:pPr>
              <w:pStyle w:val="102"/>
              <w:rPr>
                <w:kern w:val="2"/>
                <w:szCs w:val="22"/>
              </w:rPr>
            </w:pPr>
          </w:p>
        </w:tc>
        <w:tc>
          <w:tcPr>
            <w:tcW w:w="2567" w:type="dxa"/>
          </w:tcPr>
          <w:p w14:paraId="7AAAB266">
            <w:pPr>
              <w:pStyle w:val="102"/>
              <w:rPr>
                <w:kern w:val="2"/>
                <w:szCs w:val="22"/>
              </w:rPr>
            </w:pPr>
          </w:p>
        </w:tc>
      </w:tr>
      <w:tr w14:paraId="55FC22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C8A0A8">
            <w:pPr>
              <w:pStyle w:val="102"/>
              <w:rPr>
                <w:kern w:val="2"/>
                <w:szCs w:val="22"/>
                <w:lang w:eastAsia="zh-CN"/>
              </w:rPr>
            </w:pPr>
            <w:r>
              <w:rPr>
                <w:rFonts w:hint="eastAsia"/>
                <w:kern w:val="2"/>
                <w:szCs w:val="22"/>
                <w:lang w:eastAsia="zh-CN"/>
              </w:rPr>
              <w:t>SupportedFeatures</w:t>
            </w:r>
          </w:p>
        </w:tc>
        <w:tc>
          <w:tcPr>
            <w:tcW w:w="1770" w:type="dxa"/>
          </w:tcPr>
          <w:p w14:paraId="2BEAD54A">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37AD87F">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10BA38F1">
            <w:pPr>
              <w:pStyle w:val="102"/>
              <w:rPr>
                <w:kern w:val="2"/>
                <w:szCs w:val="22"/>
              </w:rPr>
            </w:pPr>
          </w:p>
        </w:tc>
      </w:tr>
    </w:tbl>
    <w:p w14:paraId="5648B013">
      <w:pPr>
        <w:rPr>
          <w:lang w:eastAsia="zh-CN"/>
        </w:rPr>
      </w:pPr>
    </w:p>
    <w:p w14:paraId="576F72BB">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14:paraId="580AB342">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14:paraId="4A563178">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5A3990B6">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A3010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4820D14">
            <w:pPr>
              <w:pStyle w:val="103"/>
              <w:rPr>
                <w:kern w:val="2"/>
                <w:szCs w:val="22"/>
              </w:rPr>
            </w:pPr>
            <w:r>
              <w:rPr>
                <w:kern w:val="2"/>
                <w:szCs w:val="22"/>
              </w:rPr>
              <w:t>Attribute name</w:t>
            </w:r>
          </w:p>
        </w:tc>
        <w:tc>
          <w:tcPr>
            <w:tcW w:w="1006" w:type="dxa"/>
            <w:shd w:val="clear" w:color="auto" w:fill="C0C0C0"/>
          </w:tcPr>
          <w:p w14:paraId="33A28264">
            <w:pPr>
              <w:pStyle w:val="103"/>
              <w:rPr>
                <w:kern w:val="2"/>
                <w:szCs w:val="22"/>
              </w:rPr>
            </w:pPr>
            <w:r>
              <w:rPr>
                <w:kern w:val="2"/>
                <w:szCs w:val="22"/>
              </w:rPr>
              <w:t>Data type</w:t>
            </w:r>
          </w:p>
        </w:tc>
        <w:tc>
          <w:tcPr>
            <w:tcW w:w="425" w:type="dxa"/>
            <w:shd w:val="clear" w:color="auto" w:fill="C0C0C0"/>
          </w:tcPr>
          <w:p w14:paraId="5727201B">
            <w:pPr>
              <w:pStyle w:val="103"/>
              <w:rPr>
                <w:kern w:val="2"/>
                <w:szCs w:val="22"/>
              </w:rPr>
            </w:pPr>
            <w:r>
              <w:rPr>
                <w:kern w:val="2"/>
                <w:szCs w:val="22"/>
              </w:rPr>
              <w:t>P</w:t>
            </w:r>
          </w:p>
        </w:tc>
        <w:tc>
          <w:tcPr>
            <w:tcW w:w="1368" w:type="dxa"/>
            <w:shd w:val="clear" w:color="auto" w:fill="C0C0C0"/>
          </w:tcPr>
          <w:p w14:paraId="45274E37">
            <w:pPr>
              <w:pStyle w:val="103"/>
              <w:rPr>
                <w:kern w:val="2"/>
                <w:szCs w:val="22"/>
              </w:rPr>
            </w:pPr>
            <w:r>
              <w:rPr>
                <w:kern w:val="2"/>
                <w:szCs w:val="22"/>
              </w:rPr>
              <w:t>Cardinality</w:t>
            </w:r>
          </w:p>
        </w:tc>
        <w:tc>
          <w:tcPr>
            <w:tcW w:w="3438" w:type="dxa"/>
            <w:shd w:val="clear" w:color="auto" w:fill="C0C0C0"/>
          </w:tcPr>
          <w:p w14:paraId="7A305DA5">
            <w:pPr>
              <w:pStyle w:val="103"/>
              <w:rPr>
                <w:kern w:val="2"/>
                <w:szCs w:val="22"/>
              </w:rPr>
            </w:pPr>
            <w:r>
              <w:rPr>
                <w:kern w:val="2"/>
                <w:szCs w:val="22"/>
              </w:rPr>
              <w:t>Description</w:t>
            </w:r>
          </w:p>
        </w:tc>
        <w:tc>
          <w:tcPr>
            <w:tcW w:w="1998" w:type="dxa"/>
            <w:shd w:val="clear" w:color="auto" w:fill="C0C0C0"/>
          </w:tcPr>
          <w:p w14:paraId="13584C9A">
            <w:pPr>
              <w:pStyle w:val="103"/>
              <w:rPr>
                <w:kern w:val="2"/>
                <w:szCs w:val="22"/>
              </w:rPr>
            </w:pPr>
            <w:r>
              <w:rPr>
                <w:kern w:val="2"/>
                <w:szCs w:val="22"/>
              </w:rPr>
              <w:t>Applicability</w:t>
            </w:r>
          </w:p>
        </w:tc>
      </w:tr>
      <w:tr w14:paraId="4A2F7C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319BB2">
            <w:pPr>
              <w:pStyle w:val="102"/>
              <w:rPr>
                <w:kern w:val="2"/>
                <w:szCs w:val="22"/>
                <w:lang w:eastAsia="zh-CN"/>
              </w:rPr>
            </w:pPr>
            <w:r>
              <w:rPr>
                <w:rFonts w:hint="eastAsia"/>
                <w:kern w:val="2"/>
                <w:szCs w:val="22"/>
              </w:rPr>
              <w:t>oriAddr</w:t>
            </w:r>
          </w:p>
        </w:tc>
        <w:tc>
          <w:tcPr>
            <w:tcW w:w="1006" w:type="dxa"/>
          </w:tcPr>
          <w:p w14:paraId="46B62418">
            <w:pPr>
              <w:pStyle w:val="102"/>
              <w:rPr>
                <w:kern w:val="2"/>
                <w:szCs w:val="22"/>
                <w:lang w:val="en-US" w:eastAsia="zh-CN"/>
              </w:rPr>
            </w:pPr>
            <w:r>
              <w:rPr>
                <w:rFonts w:hint="eastAsia"/>
                <w:kern w:val="2"/>
                <w:szCs w:val="22"/>
                <w:lang w:val="en-US" w:eastAsia="zh-CN"/>
              </w:rPr>
              <w:t>Address</w:t>
            </w:r>
          </w:p>
        </w:tc>
        <w:tc>
          <w:tcPr>
            <w:tcW w:w="425" w:type="dxa"/>
          </w:tcPr>
          <w:p w14:paraId="6080573F">
            <w:pPr>
              <w:pStyle w:val="104"/>
              <w:rPr>
                <w:kern w:val="2"/>
                <w:szCs w:val="22"/>
              </w:rPr>
            </w:pPr>
            <w:r>
              <w:rPr>
                <w:kern w:val="2"/>
                <w:szCs w:val="22"/>
              </w:rPr>
              <w:t>M</w:t>
            </w:r>
          </w:p>
        </w:tc>
        <w:tc>
          <w:tcPr>
            <w:tcW w:w="1368" w:type="dxa"/>
          </w:tcPr>
          <w:p w14:paraId="36B97BCA">
            <w:pPr>
              <w:pStyle w:val="102"/>
              <w:rPr>
                <w:kern w:val="2"/>
                <w:szCs w:val="22"/>
              </w:rPr>
            </w:pPr>
            <w:r>
              <w:rPr>
                <w:kern w:val="2"/>
                <w:szCs w:val="22"/>
              </w:rPr>
              <w:t>1</w:t>
            </w:r>
          </w:p>
        </w:tc>
        <w:tc>
          <w:tcPr>
            <w:tcW w:w="3438" w:type="dxa"/>
          </w:tcPr>
          <w:p w14:paraId="48CEEA26">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01055D60">
            <w:pPr>
              <w:pStyle w:val="102"/>
              <w:rPr>
                <w:kern w:val="2"/>
                <w:szCs w:val="22"/>
              </w:rPr>
            </w:pPr>
          </w:p>
        </w:tc>
      </w:tr>
      <w:tr w14:paraId="4A63A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220D7A">
            <w:pPr>
              <w:pStyle w:val="102"/>
              <w:rPr>
                <w:kern w:val="2"/>
                <w:szCs w:val="22"/>
              </w:rPr>
            </w:pPr>
            <w:r>
              <w:rPr>
                <w:kern w:val="2"/>
                <w:szCs w:val="22"/>
                <w:lang w:eastAsia="zh-CN"/>
              </w:rPr>
              <w:t>destAddr</w:t>
            </w:r>
          </w:p>
        </w:tc>
        <w:tc>
          <w:tcPr>
            <w:tcW w:w="1006" w:type="dxa"/>
          </w:tcPr>
          <w:p w14:paraId="75289C2B">
            <w:pPr>
              <w:pStyle w:val="102"/>
              <w:rPr>
                <w:kern w:val="2"/>
                <w:szCs w:val="22"/>
              </w:rPr>
            </w:pPr>
            <w:r>
              <w:rPr>
                <w:rFonts w:hint="eastAsia"/>
                <w:kern w:val="2"/>
                <w:szCs w:val="22"/>
                <w:lang w:val="en-US" w:eastAsia="zh-CN"/>
              </w:rPr>
              <w:t>Address</w:t>
            </w:r>
          </w:p>
        </w:tc>
        <w:tc>
          <w:tcPr>
            <w:tcW w:w="425" w:type="dxa"/>
          </w:tcPr>
          <w:p w14:paraId="58FEC288">
            <w:pPr>
              <w:pStyle w:val="104"/>
              <w:rPr>
                <w:kern w:val="2"/>
                <w:szCs w:val="22"/>
                <w:lang w:eastAsia="zh-CN"/>
              </w:rPr>
            </w:pPr>
            <w:r>
              <w:rPr>
                <w:rFonts w:hint="eastAsia"/>
                <w:kern w:val="2"/>
                <w:szCs w:val="22"/>
                <w:lang w:eastAsia="zh-CN"/>
              </w:rPr>
              <w:t>M</w:t>
            </w:r>
          </w:p>
        </w:tc>
        <w:tc>
          <w:tcPr>
            <w:tcW w:w="1368" w:type="dxa"/>
          </w:tcPr>
          <w:p w14:paraId="5BAB26F6">
            <w:pPr>
              <w:pStyle w:val="102"/>
              <w:rPr>
                <w:kern w:val="2"/>
                <w:szCs w:val="22"/>
              </w:rPr>
            </w:pPr>
            <w:r>
              <w:rPr>
                <w:kern w:val="2"/>
                <w:szCs w:val="22"/>
              </w:rPr>
              <w:t>1</w:t>
            </w:r>
          </w:p>
        </w:tc>
        <w:tc>
          <w:tcPr>
            <w:tcW w:w="3438" w:type="dxa"/>
          </w:tcPr>
          <w:p w14:paraId="44CE3218">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2C32EF9">
            <w:pPr>
              <w:pStyle w:val="102"/>
              <w:rPr>
                <w:kern w:val="2"/>
                <w:szCs w:val="22"/>
              </w:rPr>
            </w:pPr>
          </w:p>
        </w:tc>
      </w:tr>
      <w:tr w14:paraId="0D7A81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045671C">
            <w:pPr>
              <w:pStyle w:val="102"/>
              <w:rPr>
                <w:kern w:val="2"/>
                <w:szCs w:val="22"/>
                <w:lang w:val="en-US" w:eastAsia="zh-CN"/>
              </w:rPr>
            </w:pPr>
            <w:r>
              <w:rPr>
                <w:kern w:val="2"/>
                <w:szCs w:val="22"/>
                <w:lang w:val="en-US" w:eastAsia="zh-CN"/>
              </w:rPr>
              <w:t>notificationURI</w:t>
            </w:r>
          </w:p>
        </w:tc>
        <w:tc>
          <w:tcPr>
            <w:tcW w:w="1006" w:type="dxa"/>
          </w:tcPr>
          <w:p w14:paraId="6C0D43EF">
            <w:pPr>
              <w:pStyle w:val="102"/>
              <w:rPr>
                <w:kern w:val="2"/>
                <w:szCs w:val="22"/>
                <w:lang w:val="en-US" w:eastAsia="zh-CN"/>
              </w:rPr>
            </w:pPr>
            <w:r>
              <w:rPr>
                <w:rFonts w:hint="eastAsia"/>
                <w:kern w:val="2"/>
                <w:szCs w:val="22"/>
                <w:lang w:val="en-US" w:eastAsia="zh-CN"/>
              </w:rPr>
              <w:t>Uri</w:t>
            </w:r>
          </w:p>
        </w:tc>
        <w:tc>
          <w:tcPr>
            <w:tcW w:w="425" w:type="dxa"/>
          </w:tcPr>
          <w:p w14:paraId="6FC8EF2C">
            <w:pPr>
              <w:pStyle w:val="104"/>
              <w:rPr>
                <w:kern w:val="2"/>
                <w:szCs w:val="22"/>
                <w:lang w:val="en-US" w:eastAsia="zh-CN"/>
              </w:rPr>
            </w:pPr>
            <w:r>
              <w:rPr>
                <w:rFonts w:hint="eastAsia"/>
                <w:kern w:val="2"/>
                <w:szCs w:val="22"/>
                <w:lang w:val="en-US" w:eastAsia="zh-CN"/>
              </w:rPr>
              <w:t>M</w:t>
            </w:r>
          </w:p>
        </w:tc>
        <w:tc>
          <w:tcPr>
            <w:tcW w:w="1368" w:type="dxa"/>
          </w:tcPr>
          <w:p w14:paraId="0BA2359A">
            <w:pPr>
              <w:pStyle w:val="102"/>
              <w:rPr>
                <w:kern w:val="2"/>
                <w:szCs w:val="22"/>
                <w:lang w:val="en-US" w:eastAsia="zh-CN"/>
              </w:rPr>
            </w:pPr>
            <w:r>
              <w:rPr>
                <w:rFonts w:hint="eastAsia"/>
                <w:kern w:val="2"/>
                <w:szCs w:val="22"/>
                <w:lang w:val="en-US" w:eastAsia="zh-CN"/>
              </w:rPr>
              <w:t>1</w:t>
            </w:r>
          </w:p>
        </w:tc>
        <w:tc>
          <w:tcPr>
            <w:tcW w:w="3438" w:type="dxa"/>
          </w:tcPr>
          <w:p w14:paraId="59399C7F">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344447D5">
            <w:pPr>
              <w:pStyle w:val="102"/>
              <w:rPr>
                <w:kern w:val="2"/>
                <w:szCs w:val="22"/>
              </w:rPr>
            </w:pPr>
          </w:p>
        </w:tc>
      </w:tr>
      <w:tr w14:paraId="107AF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BDDCAF">
            <w:pPr>
              <w:pStyle w:val="102"/>
              <w:rPr>
                <w:kern w:val="2"/>
                <w:szCs w:val="22"/>
                <w:lang w:val="en-US" w:eastAsia="zh-CN"/>
              </w:rPr>
            </w:pPr>
            <w:r>
              <w:rPr>
                <w:rFonts w:hint="eastAsia"/>
                <w:kern w:val="2"/>
                <w:szCs w:val="22"/>
                <w:lang w:val="en-US" w:eastAsia="zh-CN"/>
              </w:rPr>
              <w:t>exprTime</w:t>
            </w:r>
          </w:p>
        </w:tc>
        <w:tc>
          <w:tcPr>
            <w:tcW w:w="1006" w:type="dxa"/>
          </w:tcPr>
          <w:p w14:paraId="72AEB0D6">
            <w:pPr>
              <w:pStyle w:val="102"/>
              <w:rPr>
                <w:kern w:val="2"/>
                <w:szCs w:val="22"/>
                <w:lang w:val="en-US" w:eastAsia="zh-CN"/>
              </w:rPr>
            </w:pPr>
            <w:r>
              <w:rPr>
                <w:rFonts w:hint="eastAsia"/>
                <w:kern w:val="2"/>
                <w:szCs w:val="22"/>
                <w:lang w:val="en-US" w:eastAsia="zh-CN"/>
              </w:rPr>
              <w:t>DateTime</w:t>
            </w:r>
          </w:p>
        </w:tc>
        <w:tc>
          <w:tcPr>
            <w:tcW w:w="425" w:type="dxa"/>
          </w:tcPr>
          <w:p w14:paraId="285ABD8D">
            <w:pPr>
              <w:pStyle w:val="104"/>
              <w:rPr>
                <w:kern w:val="2"/>
                <w:szCs w:val="22"/>
              </w:rPr>
            </w:pPr>
            <w:r>
              <w:rPr>
                <w:kern w:val="2"/>
                <w:szCs w:val="22"/>
              </w:rPr>
              <w:t>O</w:t>
            </w:r>
          </w:p>
        </w:tc>
        <w:tc>
          <w:tcPr>
            <w:tcW w:w="1368" w:type="dxa"/>
          </w:tcPr>
          <w:p w14:paraId="26CA18E7">
            <w:pPr>
              <w:pStyle w:val="102"/>
              <w:rPr>
                <w:kern w:val="2"/>
                <w:szCs w:val="22"/>
              </w:rPr>
            </w:pPr>
            <w:r>
              <w:rPr>
                <w:kern w:val="2"/>
                <w:szCs w:val="22"/>
              </w:rPr>
              <w:t>0..1</w:t>
            </w:r>
          </w:p>
        </w:tc>
        <w:tc>
          <w:tcPr>
            <w:tcW w:w="3438" w:type="dxa"/>
          </w:tcPr>
          <w:p w14:paraId="5A2979A8">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5A8B9B3">
            <w:pPr>
              <w:pStyle w:val="102"/>
              <w:rPr>
                <w:kern w:val="2"/>
                <w:szCs w:val="22"/>
              </w:rPr>
            </w:pPr>
          </w:p>
        </w:tc>
      </w:tr>
      <w:tr w14:paraId="2159E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351174">
            <w:pPr>
              <w:pStyle w:val="102"/>
              <w:rPr>
                <w:kern w:val="2"/>
                <w:szCs w:val="22"/>
                <w:lang w:val="en-US" w:eastAsia="zh-CN"/>
              </w:rPr>
            </w:pPr>
            <w:r>
              <w:rPr>
                <w:rFonts w:hint="eastAsia"/>
                <w:kern w:val="2"/>
                <w:szCs w:val="22"/>
                <w:lang w:val="en-US" w:eastAsia="zh-CN"/>
              </w:rPr>
              <w:t>suppFeat</w:t>
            </w:r>
          </w:p>
        </w:tc>
        <w:tc>
          <w:tcPr>
            <w:tcW w:w="1006" w:type="dxa"/>
          </w:tcPr>
          <w:p w14:paraId="4783182B">
            <w:pPr>
              <w:pStyle w:val="102"/>
              <w:rPr>
                <w:kern w:val="2"/>
                <w:szCs w:val="22"/>
                <w:lang w:val="en-US" w:eastAsia="zh-CN"/>
              </w:rPr>
            </w:pPr>
            <w:r>
              <w:rPr>
                <w:rFonts w:hint="eastAsia"/>
                <w:kern w:val="2"/>
                <w:szCs w:val="22"/>
                <w:lang w:val="en-US" w:eastAsia="zh-CN"/>
              </w:rPr>
              <w:t>SupportedFeatures</w:t>
            </w:r>
          </w:p>
        </w:tc>
        <w:tc>
          <w:tcPr>
            <w:tcW w:w="425" w:type="dxa"/>
          </w:tcPr>
          <w:p w14:paraId="2CAE390F">
            <w:pPr>
              <w:pStyle w:val="104"/>
              <w:rPr>
                <w:kern w:val="2"/>
                <w:szCs w:val="22"/>
                <w:lang w:val="en-US" w:eastAsia="zh-CN"/>
              </w:rPr>
            </w:pPr>
            <w:r>
              <w:rPr>
                <w:rFonts w:hint="eastAsia"/>
                <w:kern w:val="2"/>
                <w:szCs w:val="22"/>
                <w:lang w:val="en-US" w:eastAsia="zh-CN"/>
              </w:rPr>
              <w:t>C</w:t>
            </w:r>
          </w:p>
        </w:tc>
        <w:tc>
          <w:tcPr>
            <w:tcW w:w="1368" w:type="dxa"/>
          </w:tcPr>
          <w:p w14:paraId="55CBFA7E">
            <w:pPr>
              <w:pStyle w:val="102"/>
              <w:rPr>
                <w:kern w:val="2"/>
                <w:szCs w:val="22"/>
              </w:rPr>
            </w:pPr>
            <w:r>
              <w:rPr>
                <w:kern w:val="2"/>
                <w:szCs w:val="22"/>
              </w:rPr>
              <w:t>0..1</w:t>
            </w:r>
          </w:p>
        </w:tc>
        <w:tc>
          <w:tcPr>
            <w:tcW w:w="3438" w:type="dxa"/>
          </w:tcPr>
          <w:p w14:paraId="59EF5BB2">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6324266E">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41E4A359">
            <w:pPr>
              <w:pStyle w:val="102"/>
              <w:rPr>
                <w:kern w:val="2"/>
                <w:szCs w:val="22"/>
              </w:rPr>
            </w:pPr>
          </w:p>
        </w:tc>
      </w:tr>
    </w:tbl>
    <w:p w14:paraId="2595801F">
      <w:pPr>
        <w:rPr>
          <w:lang w:eastAsia="zh-CN"/>
        </w:rPr>
      </w:pPr>
    </w:p>
    <w:p w14:paraId="2E5E19F7">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14:paraId="72377B8E">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14:paraId="001121D1">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7ADB0551">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89AA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819D505">
            <w:pPr>
              <w:pStyle w:val="103"/>
              <w:rPr>
                <w:kern w:val="2"/>
                <w:szCs w:val="22"/>
              </w:rPr>
            </w:pPr>
            <w:r>
              <w:rPr>
                <w:kern w:val="2"/>
                <w:szCs w:val="22"/>
              </w:rPr>
              <w:t>Attribute name</w:t>
            </w:r>
          </w:p>
        </w:tc>
        <w:tc>
          <w:tcPr>
            <w:tcW w:w="1006" w:type="dxa"/>
            <w:shd w:val="clear" w:color="auto" w:fill="C0C0C0"/>
          </w:tcPr>
          <w:p w14:paraId="22FEC261">
            <w:pPr>
              <w:pStyle w:val="103"/>
              <w:rPr>
                <w:kern w:val="2"/>
                <w:szCs w:val="22"/>
              </w:rPr>
            </w:pPr>
            <w:r>
              <w:rPr>
                <w:kern w:val="2"/>
                <w:szCs w:val="22"/>
              </w:rPr>
              <w:t>Data type</w:t>
            </w:r>
          </w:p>
        </w:tc>
        <w:tc>
          <w:tcPr>
            <w:tcW w:w="425" w:type="dxa"/>
            <w:shd w:val="clear" w:color="auto" w:fill="C0C0C0"/>
          </w:tcPr>
          <w:p w14:paraId="64ADAFC6">
            <w:pPr>
              <w:pStyle w:val="103"/>
              <w:rPr>
                <w:kern w:val="2"/>
                <w:szCs w:val="22"/>
              </w:rPr>
            </w:pPr>
            <w:r>
              <w:rPr>
                <w:kern w:val="2"/>
                <w:szCs w:val="22"/>
              </w:rPr>
              <w:t>P</w:t>
            </w:r>
          </w:p>
        </w:tc>
        <w:tc>
          <w:tcPr>
            <w:tcW w:w="1368" w:type="dxa"/>
            <w:shd w:val="clear" w:color="auto" w:fill="C0C0C0"/>
          </w:tcPr>
          <w:p w14:paraId="71177B9F">
            <w:pPr>
              <w:pStyle w:val="103"/>
              <w:rPr>
                <w:kern w:val="2"/>
                <w:szCs w:val="22"/>
              </w:rPr>
            </w:pPr>
            <w:r>
              <w:rPr>
                <w:kern w:val="2"/>
                <w:szCs w:val="22"/>
              </w:rPr>
              <w:t>Cardinality</w:t>
            </w:r>
          </w:p>
        </w:tc>
        <w:tc>
          <w:tcPr>
            <w:tcW w:w="3438" w:type="dxa"/>
            <w:shd w:val="clear" w:color="auto" w:fill="C0C0C0"/>
          </w:tcPr>
          <w:p w14:paraId="24B73406">
            <w:pPr>
              <w:pStyle w:val="103"/>
              <w:rPr>
                <w:kern w:val="2"/>
                <w:szCs w:val="22"/>
              </w:rPr>
            </w:pPr>
            <w:r>
              <w:rPr>
                <w:kern w:val="2"/>
                <w:szCs w:val="22"/>
              </w:rPr>
              <w:t>Description</w:t>
            </w:r>
          </w:p>
        </w:tc>
        <w:tc>
          <w:tcPr>
            <w:tcW w:w="1998" w:type="dxa"/>
            <w:shd w:val="clear" w:color="auto" w:fill="C0C0C0"/>
          </w:tcPr>
          <w:p w14:paraId="1E3D745C">
            <w:pPr>
              <w:pStyle w:val="103"/>
              <w:rPr>
                <w:kern w:val="2"/>
                <w:szCs w:val="22"/>
              </w:rPr>
            </w:pPr>
            <w:r>
              <w:rPr>
                <w:kern w:val="2"/>
                <w:szCs w:val="22"/>
              </w:rPr>
              <w:t>Applicability</w:t>
            </w:r>
          </w:p>
        </w:tc>
      </w:tr>
      <w:tr w14:paraId="308CDA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0C9AFD">
            <w:pPr>
              <w:pStyle w:val="102"/>
              <w:rPr>
                <w:kern w:val="2"/>
                <w:szCs w:val="22"/>
                <w:lang w:eastAsia="zh-CN"/>
              </w:rPr>
            </w:pPr>
            <w:r>
              <w:rPr>
                <w:rFonts w:hint="eastAsia"/>
                <w:kern w:val="2"/>
                <w:szCs w:val="22"/>
              </w:rPr>
              <w:t>subStat</w:t>
            </w:r>
          </w:p>
        </w:tc>
        <w:tc>
          <w:tcPr>
            <w:tcW w:w="1006" w:type="dxa"/>
          </w:tcPr>
          <w:p w14:paraId="2AD03AF9">
            <w:pPr>
              <w:pStyle w:val="102"/>
              <w:rPr>
                <w:kern w:val="2"/>
                <w:szCs w:val="22"/>
              </w:rPr>
            </w:pPr>
            <w:r>
              <w:rPr>
                <w:kern w:val="2"/>
                <w:szCs w:val="22"/>
              </w:rPr>
              <w:t>string</w:t>
            </w:r>
          </w:p>
        </w:tc>
        <w:tc>
          <w:tcPr>
            <w:tcW w:w="425" w:type="dxa"/>
          </w:tcPr>
          <w:p w14:paraId="5E2F43B5">
            <w:pPr>
              <w:pStyle w:val="104"/>
              <w:rPr>
                <w:kern w:val="2"/>
                <w:szCs w:val="22"/>
              </w:rPr>
            </w:pPr>
            <w:r>
              <w:rPr>
                <w:kern w:val="2"/>
                <w:szCs w:val="22"/>
              </w:rPr>
              <w:t>M</w:t>
            </w:r>
          </w:p>
        </w:tc>
        <w:tc>
          <w:tcPr>
            <w:tcW w:w="1368" w:type="dxa"/>
          </w:tcPr>
          <w:p w14:paraId="3E5ECDB1">
            <w:pPr>
              <w:pStyle w:val="102"/>
              <w:rPr>
                <w:kern w:val="2"/>
                <w:szCs w:val="22"/>
              </w:rPr>
            </w:pPr>
            <w:r>
              <w:rPr>
                <w:kern w:val="2"/>
                <w:szCs w:val="22"/>
              </w:rPr>
              <w:t>1</w:t>
            </w:r>
          </w:p>
        </w:tc>
        <w:tc>
          <w:tcPr>
            <w:tcW w:w="3438" w:type="dxa"/>
          </w:tcPr>
          <w:p w14:paraId="6ECADB38">
            <w:pPr>
              <w:pStyle w:val="102"/>
              <w:rPr>
                <w:kern w:val="2"/>
                <w:szCs w:val="22"/>
                <w:lang w:val="en-US" w:eastAsia="zh-CN"/>
              </w:rPr>
            </w:pPr>
            <w:r>
              <w:rPr>
                <w:rFonts w:hint="eastAsia"/>
                <w:kern w:val="2"/>
                <w:szCs w:val="22"/>
                <w:lang w:val="en-US" w:eastAsia="zh-CN"/>
              </w:rPr>
              <w:t>The result of the subscription.</w:t>
            </w:r>
          </w:p>
        </w:tc>
        <w:tc>
          <w:tcPr>
            <w:tcW w:w="1998" w:type="dxa"/>
          </w:tcPr>
          <w:p w14:paraId="3C66C9DF">
            <w:pPr>
              <w:pStyle w:val="102"/>
              <w:rPr>
                <w:kern w:val="2"/>
                <w:szCs w:val="22"/>
              </w:rPr>
            </w:pPr>
          </w:p>
        </w:tc>
      </w:tr>
    </w:tbl>
    <w:p w14:paraId="19C43D43">
      <w:pPr>
        <w:rPr>
          <w:lang w:eastAsia="zh-CN"/>
        </w:rPr>
      </w:pPr>
    </w:p>
    <w:p w14:paraId="6C7234DC">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093D0A25">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0969DE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74B94C1">
            <w:pPr>
              <w:pStyle w:val="103"/>
              <w:rPr>
                <w:kern w:val="2"/>
                <w:szCs w:val="22"/>
              </w:rPr>
            </w:pPr>
            <w:r>
              <w:rPr>
                <w:kern w:val="2"/>
                <w:szCs w:val="22"/>
              </w:rPr>
              <w:t>Attribute name</w:t>
            </w:r>
          </w:p>
        </w:tc>
        <w:tc>
          <w:tcPr>
            <w:tcW w:w="1117" w:type="dxa"/>
            <w:shd w:val="clear" w:color="auto" w:fill="C0C0C0"/>
          </w:tcPr>
          <w:p w14:paraId="6BC2DD1C">
            <w:pPr>
              <w:pStyle w:val="103"/>
              <w:rPr>
                <w:kern w:val="2"/>
                <w:szCs w:val="22"/>
              </w:rPr>
            </w:pPr>
            <w:r>
              <w:rPr>
                <w:kern w:val="2"/>
                <w:szCs w:val="22"/>
              </w:rPr>
              <w:t>Data type</w:t>
            </w:r>
          </w:p>
        </w:tc>
        <w:tc>
          <w:tcPr>
            <w:tcW w:w="314" w:type="dxa"/>
            <w:shd w:val="clear" w:color="auto" w:fill="C0C0C0"/>
          </w:tcPr>
          <w:p w14:paraId="7B6F8214">
            <w:pPr>
              <w:pStyle w:val="103"/>
              <w:rPr>
                <w:kern w:val="2"/>
                <w:szCs w:val="22"/>
              </w:rPr>
            </w:pPr>
            <w:r>
              <w:rPr>
                <w:kern w:val="2"/>
                <w:szCs w:val="22"/>
              </w:rPr>
              <w:t>P</w:t>
            </w:r>
          </w:p>
        </w:tc>
        <w:tc>
          <w:tcPr>
            <w:tcW w:w="1368" w:type="dxa"/>
            <w:shd w:val="clear" w:color="auto" w:fill="C0C0C0"/>
          </w:tcPr>
          <w:p w14:paraId="2F82CBF9">
            <w:pPr>
              <w:pStyle w:val="103"/>
              <w:rPr>
                <w:kern w:val="2"/>
                <w:szCs w:val="22"/>
              </w:rPr>
            </w:pPr>
            <w:r>
              <w:rPr>
                <w:kern w:val="2"/>
                <w:szCs w:val="22"/>
              </w:rPr>
              <w:t>Cardinality</w:t>
            </w:r>
          </w:p>
        </w:tc>
        <w:tc>
          <w:tcPr>
            <w:tcW w:w="3438" w:type="dxa"/>
            <w:shd w:val="clear" w:color="auto" w:fill="C0C0C0"/>
          </w:tcPr>
          <w:p w14:paraId="3A8F50E1">
            <w:pPr>
              <w:pStyle w:val="103"/>
              <w:rPr>
                <w:kern w:val="2"/>
                <w:szCs w:val="22"/>
              </w:rPr>
            </w:pPr>
            <w:r>
              <w:rPr>
                <w:kern w:val="2"/>
                <w:szCs w:val="22"/>
              </w:rPr>
              <w:t>Description</w:t>
            </w:r>
          </w:p>
        </w:tc>
        <w:tc>
          <w:tcPr>
            <w:tcW w:w="1998" w:type="dxa"/>
            <w:shd w:val="clear" w:color="auto" w:fill="C0C0C0"/>
          </w:tcPr>
          <w:p w14:paraId="685310E3">
            <w:pPr>
              <w:pStyle w:val="103"/>
              <w:rPr>
                <w:kern w:val="2"/>
                <w:szCs w:val="22"/>
              </w:rPr>
            </w:pPr>
            <w:r>
              <w:rPr>
                <w:kern w:val="2"/>
                <w:szCs w:val="22"/>
              </w:rPr>
              <w:t>Applicability</w:t>
            </w:r>
          </w:p>
        </w:tc>
      </w:tr>
      <w:tr w14:paraId="386D2A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37B13A">
            <w:pPr>
              <w:pStyle w:val="102"/>
              <w:rPr>
                <w:kern w:val="2"/>
                <w:szCs w:val="22"/>
              </w:rPr>
            </w:pPr>
            <w:r>
              <w:rPr>
                <w:rFonts w:hint="eastAsia"/>
                <w:kern w:val="2"/>
                <w:szCs w:val="22"/>
              </w:rPr>
              <w:t>oriAddr</w:t>
            </w:r>
          </w:p>
        </w:tc>
        <w:tc>
          <w:tcPr>
            <w:tcW w:w="1117" w:type="dxa"/>
          </w:tcPr>
          <w:p w14:paraId="339ACBDC">
            <w:pPr>
              <w:pStyle w:val="102"/>
              <w:rPr>
                <w:kern w:val="2"/>
                <w:szCs w:val="22"/>
              </w:rPr>
            </w:pPr>
            <w:r>
              <w:rPr>
                <w:kern w:val="2"/>
                <w:szCs w:val="22"/>
              </w:rPr>
              <w:t>string</w:t>
            </w:r>
          </w:p>
        </w:tc>
        <w:tc>
          <w:tcPr>
            <w:tcW w:w="314" w:type="dxa"/>
          </w:tcPr>
          <w:p w14:paraId="19C3963D">
            <w:pPr>
              <w:pStyle w:val="104"/>
              <w:rPr>
                <w:kern w:val="2"/>
                <w:szCs w:val="22"/>
                <w:lang w:val="en-US" w:eastAsia="zh-CN"/>
              </w:rPr>
            </w:pPr>
            <w:r>
              <w:rPr>
                <w:rFonts w:hint="eastAsia"/>
                <w:kern w:val="2"/>
                <w:szCs w:val="22"/>
                <w:lang w:val="en-US" w:eastAsia="zh-CN"/>
              </w:rPr>
              <w:t>M</w:t>
            </w:r>
          </w:p>
        </w:tc>
        <w:tc>
          <w:tcPr>
            <w:tcW w:w="1368" w:type="dxa"/>
          </w:tcPr>
          <w:p w14:paraId="0D820A66">
            <w:pPr>
              <w:pStyle w:val="102"/>
              <w:rPr>
                <w:kern w:val="2"/>
                <w:szCs w:val="22"/>
              </w:rPr>
            </w:pPr>
            <w:r>
              <w:rPr>
                <w:kern w:val="2"/>
                <w:szCs w:val="22"/>
              </w:rPr>
              <w:t>1</w:t>
            </w:r>
          </w:p>
        </w:tc>
        <w:tc>
          <w:tcPr>
            <w:tcW w:w="3438" w:type="dxa"/>
          </w:tcPr>
          <w:p w14:paraId="6FE434F3">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405151DD">
            <w:pPr>
              <w:pStyle w:val="102"/>
              <w:rPr>
                <w:kern w:val="2"/>
                <w:szCs w:val="22"/>
              </w:rPr>
            </w:pPr>
          </w:p>
        </w:tc>
      </w:tr>
      <w:tr w14:paraId="138A6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F9FDE1">
            <w:pPr>
              <w:pStyle w:val="102"/>
              <w:rPr>
                <w:kern w:val="2"/>
                <w:szCs w:val="22"/>
                <w:lang w:val="en-US" w:eastAsia="zh-CN"/>
              </w:rPr>
            </w:pPr>
            <w:r>
              <w:rPr>
                <w:rFonts w:hint="eastAsia"/>
                <w:kern w:val="2"/>
                <w:szCs w:val="22"/>
                <w:lang w:val="en-US" w:eastAsia="zh-CN"/>
              </w:rPr>
              <w:t>msgTopics</w:t>
            </w:r>
          </w:p>
        </w:tc>
        <w:tc>
          <w:tcPr>
            <w:tcW w:w="1117" w:type="dxa"/>
          </w:tcPr>
          <w:p w14:paraId="3F1AB0D0">
            <w:pPr>
              <w:pStyle w:val="102"/>
              <w:rPr>
                <w:kern w:val="2"/>
                <w:szCs w:val="22"/>
              </w:rPr>
            </w:pPr>
            <w:r>
              <w:rPr>
                <w:rFonts w:hint="eastAsia"/>
                <w:kern w:val="2"/>
                <w:szCs w:val="22"/>
                <w:lang w:val="en-US" w:eastAsia="zh-CN"/>
              </w:rPr>
              <w:t>array(string)</w:t>
            </w:r>
          </w:p>
        </w:tc>
        <w:tc>
          <w:tcPr>
            <w:tcW w:w="314" w:type="dxa"/>
          </w:tcPr>
          <w:p w14:paraId="22F82C21">
            <w:pPr>
              <w:pStyle w:val="104"/>
              <w:rPr>
                <w:kern w:val="2"/>
                <w:szCs w:val="22"/>
              </w:rPr>
            </w:pPr>
            <w:r>
              <w:rPr>
                <w:kern w:val="2"/>
                <w:szCs w:val="22"/>
              </w:rPr>
              <w:t>M</w:t>
            </w:r>
          </w:p>
        </w:tc>
        <w:tc>
          <w:tcPr>
            <w:tcW w:w="1368" w:type="dxa"/>
          </w:tcPr>
          <w:p w14:paraId="27154E06">
            <w:pPr>
              <w:pStyle w:val="102"/>
              <w:rPr>
                <w:kern w:val="2"/>
                <w:szCs w:val="22"/>
              </w:rPr>
            </w:pPr>
            <w:r>
              <w:rPr>
                <w:kern w:val="2"/>
                <w:szCs w:val="22"/>
              </w:rPr>
              <w:t>1..N</w:t>
            </w:r>
          </w:p>
        </w:tc>
        <w:tc>
          <w:tcPr>
            <w:tcW w:w="3438" w:type="dxa"/>
          </w:tcPr>
          <w:p w14:paraId="67F14290">
            <w:pPr>
              <w:pStyle w:val="102"/>
              <w:rPr>
                <w:kern w:val="2"/>
                <w:szCs w:val="22"/>
              </w:rPr>
            </w:pPr>
            <w:r>
              <w:rPr>
                <w:rFonts w:hint="eastAsia"/>
                <w:kern w:val="2"/>
                <w:szCs w:val="22"/>
                <w:lang w:val="en-US" w:eastAsia="zh-CN"/>
              </w:rPr>
              <w:t>Information of Messaging Topic(s) to be subscribed</w:t>
            </w:r>
          </w:p>
        </w:tc>
        <w:tc>
          <w:tcPr>
            <w:tcW w:w="1998" w:type="dxa"/>
          </w:tcPr>
          <w:p w14:paraId="27F9B83E">
            <w:pPr>
              <w:pStyle w:val="102"/>
              <w:rPr>
                <w:kern w:val="2"/>
                <w:szCs w:val="22"/>
              </w:rPr>
            </w:pPr>
          </w:p>
        </w:tc>
      </w:tr>
      <w:tr w14:paraId="09138D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F91C71">
            <w:pPr>
              <w:pStyle w:val="102"/>
              <w:rPr>
                <w:kern w:val="2"/>
                <w:szCs w:val="22"/>
                <w:lang w:eastAsia="zh-CN"/>
              </w:rPr>
            </w:pPr>
            <w:r>
              <w:rPr>
                <w:rFonts w:hint="eastAsia"/>
                <w:kern w:val="2"/>
                <w:szCs w:val="22"/>
                <w:lang w:val="en-US" w:eastAsia="zh-CN"/>
              </w:rPr>
              <w:t>exprTime</w:t>
            </w:r>
          </w:p>
        </w:tc>
        <w:tc>
          <w:tcPr>
            <w:tcW w:w="1117" w:type="dxa"/>
          </w:tcPr>
          <w:p w14:paraId="1FB6A0E8">
            <w:pPr>
              <w:pStyle w:val="102"/>
              <w:rPr>
                <w:kern w:val="2"/>
                <w:szCs w:val="22"/>
              </w:rPr>
            </w:pPr>
            <w:r>
              <w:rPr>
                <w:rFonts w:hint="eastAsia"/>
                <w:kern w:val="2"/>
                <w:szCs w:val="22"/>
                <w:lang w:val="en-US" w:eastAsia="zh-CN"/>
              </w:rPr>
              <w:t>DateTime</w:t>
            </w:r>
          </w:p>
        </w:tc>
        <w:tc>
          <w:tcPr>
            <w:tcW w:w="314" w:type="dxa"/>
          </w:tcPr>
          <w:p w14:paraId="50C63041">
            <w:pPr>
              <w:pStyle w:val="104"/>
              <w:rPr>
                <w:kern w:val="2"/>
                <w:szCs w:val="22"/>
              </w:rPr>
            </w:pPr>
            <w:r>
              <w:rPr>
                <w:kern w:val="2"/>
                <w:szCs w:val="22"/>
              </w:rPr>
              <w:t>O</w:t>
            </w:r>
          </w:p>
        </w:tc>
        <w:tc>
          <w:tcPr>
            <w:tcW w:w="1368" w:type="dxa"/>
          </w:tcPr>
          <w:p w14:paraId="28B0A299">
            <w:pPr>
              <w:pStyle w:val="102"/>
              <w:rPr>
                <w:kern w:val="2"/>
                <w:szCs w:val="22"/>
              </w:rPr>
            </w:pPr>
            <w:r>
              <w:rPr>
                <w:kern w:val="2"/>
                <w:szCs w:val="22"/>
              </w:rPr>
              <w:t>0..1</w:t>
            </w:r>
          </w:p>
        </w:tc>
        <w:tc>
          <w:tcPr>
            <w:tcW w:w="3438" w:type="dxa"/>
          </w:tcPr>
          <w:p w14:paraId="0F20EF55">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0EBE887">
            <w:pPr>
              <w:pStyle w:val="102"/>
              <w:rPr>
                <w:kern w:val="2"/>
                <w:szCs w:val="22"/>
              </w:rPr>
            </w:pPr>
          </w:p>
        </w:tc>
      </w:tr>
    </w:tbl>
    <w:p w14:paraId="2392DB01">
      <w:pPr>
        <w:rPr>
          <w:lang w:eastAsia="zh-CN"/>
        </w:rPr>
      </w:pPr>
    </w:p>
    <w:p w14:paraId="34E71A77">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870A89E">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D96E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203F6BA">
            <w:pPr>
              <w:pStyle w:val="103"/>
              <w:rPr>
                <w:kern w:val="2"/>
                <w:szCs w:val="22"/>
              </w:rPr>
            </w:pPr>
            <w:r>
              <w:rPr>
                <w:kern w:val="2"/>
                <w:szCs w:val="22"/>
              </w:rPr>
              <w:t>Attribute name</w:t>
            </w:r>
          </w:p>
        </w:tc>
        <w:tc>
          <w:tcPr>
            <w:tcW w:w="1006" w:type="dxa"/>
            <w:shd w:val="clear" w:color="auto" w:fill="C0C0C0"/>
          </w:tcPr>
          <w:p w14:paraId="57059826">
            <w:pPr>
              <w:pStyle w:val="103"/>
              <w:rPr>
                <w:kern w:val="2"/>
                <w:szCs w:val="22"/>
              </w:rPr>
            </w:pPr>
            <w:r>
              <w:rPr>
                <w:kern w:val="2"/>
                <w:szCs w:val="22"/>
              </w:rPr>
              <w:t>Data type</w:t>
            </w:r>
          </w:p>
        </w:tc>
        <w:tc>
          <w:tcPr>
            <w:tcW w:w="425" w:type="dxa"/>
            <w:shd w:val="clear" w:color="auto" w:fill="C0C0C0"/>
          </w:tcPr>
          <w:p w14:paraId="24606791">
            <w:pPr>
              <w:pStyle w:val="103"/>
              <w:rPr>
                <w:kern w:val="2"/>
                <w:szCs w:val="22"/>
              </w:rPr>
            </w:pPr>
            <w:r>
              <w:rPr>
                <w:kern w:val="2"/>
                <w:szCs w:val="22"/>
              </w:rPr>
              <w:t>P</w:t>
            </w:r>
          </w:p>
        </w:tc>
        <w:tc>
          <w:tcPr>
            <w:tcW w:w="1368" w:type="dxa"/>
            <w:shd w:val="clear" w:color="auto" w:fill="C0C0C0"/>
          </w:tcPr>
          <w:p w14:paraId="33A56B55">
            <w:pPr>
              <w:pStyle w:val="103"/>
              <w:rPr>
                <w:kern w:val="2"/>
                <w:szCs w:val="22"/>
              </w:rPr>
            </w:pPr>
            <w:r>
              <w:rPr>
                <w:kern w:val="2"/>
                <w:szCs w:val="22"/>
              </w:rPr>
              <w:t>Cardinality</w:t>
            </w:r>
          </w:p>
        </w:tc>
        <w:tc>
          <w:tcPr>
            <w:tcW w:w="3438" w:type="dxa"/>
            <w:shd w:val="clear" w:color="auto" w:fill="C0C0C0"/>
          </w:tcPr>
          <w:p w14:paraId="53B918EB">
            <w:pPr>
              <w:pStyle w:val="103"/>
              <w:rPr>
                <w:kern w:val="2"/>
                <w:szCs w:val="22"/>
              </w:rPr>
            </w:pPr>
            <w:r>
              <w:rPr>
                <w:kern w:val="2"/>
                <w:szCs w:val="22"/>
              </w:rPr>
              <w:t>Description</w:t>
            </w:r>
          </w:p>
        </w:tc>
        <w:tc>
          <w:tcPr>
            <w:tcW w:w="1998" w:type="dxa"/>
            <w:shd w:val="clear" w:color="auto" w:fill="C0C0C0"/>
          </w:tcPr>
          <w:p w14:paraId="3302563C">
            <w:pPr>
              <w:pStyle w:val="103"/>
              <w:rPr>
                <w:kern w:val="2"/>
                <w:szCs w:val="22"/>
              </w:rPr>
            </w:pPr>
            <w:r>
              <w:rPr>
                <w:kern w:val="2"/>
                <w:szCs w:val="22"/>
              </w:rPr>
              <w:t>Applicability</w:t>
            </w:r>
          </w:p>
        </w:tc>
      </w:tr>
      <w:tr w14:paraId="09B4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420CFC">
            <w:pPr>
              <w:pStyle w:val="102"/>
              <w:rPr>
                <w:kern w:val="2"/>
                <w:szCs w:val="22"/>
                <w:lang w:val="en-US" w:eastAsia="zh-CN"/>
              </w:rPr>
            </w:pPr>
            <w:r>
              <w:rPr>
                <w:rFonts w:hint="eastAsia"/>
                <w:kern w:val="2"/>
                <w:szCs w:val="22"/>
                <w:lang w:val="en-US" w:eastAsia="zh-CN"/>
              </w:rPr>
              <w:t>subStat</w:t>
            </w:r>
          </w:p>
        </w:tc>
        <w:tc>
          <w:tcPr>
            <w:tcW w:w="1006" w:type="dxa"/>
          </w:tcPr>
          <w:p w14:paraId="253FBC10">
            <w:pPr>
              <w:pStyle w:val="102"/>
              <w:rPr>
                <w:kern w:val="2"/>
                <w:szCs w:val="22"/>
              </w:rPr>
            </w:pPr>
            <w:r>
              <w:rPr>
                <w:kern w:val="2"/>
                <w:szCs w:val="22"/>
              </w:rPr>
              <w:t>string</w:t>
            </w:r>
          </w:p>
        </w:tc>
        <w:tc>
          <w:tcPr>
            <w:tcW w:w="425" w:type="dxa"/>
          </w:tcPr>
          <w:p w14:paraId="7BB7D9DE">
            <w:pPr>
              <w:pStyle w:val="104"/>
              <w:rPr>
                <w:kern w:val="2"/>
                <w:szCs w:val="22"/>
              </w:rPr>
            </w:pPr>
            <w:r>
              <w:rPr>
                <w:kern w:val="2"/>
                <w:szCs w:val="22"/>
              </w:rPr>
              <w:t>M</w:t>
            </w:r>
          </w:p>
        </w:tc>
        <w:tc>
          <w:tcPr>
            <w:tcW w:w="1368" w:type="dxa"/>
          </w:tcPr>
          <w:p w14:paraId="1A87206B">
            <w:pPr>
              <w:pStyle w:val="102"/>
              <w:rPr>
                <w:kern w:val="2"/>
                <w:szCs w:val="22"/>
              </w:rPr>
            </w:pPr>
            <w:r>
              <w:rPr>
                <w:kern w:val="2"/>
                <w:szCs w:val="22"/>
              </w:rPr>
              <w:t>1</w:t>
            </w:r>
          </w:p>
        </w:tc>
        <w:tc>
          <w:tcPr>
            <w:tcW w:w="3438" w:type="dxa"/>
          </w:tcPr>
          <w:p w14:paraId="0E23694D">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B71C883">
            <w:pPr>
              <w:pStyle w:val="102"/>
              <w:rPr>
                <w:kern w:val="2"/>
                <w:szCs w:val="22"/>
              </w:rPr>
            </w:pPr>
          </w:p>
        </w:tc>
      </w:tr>
      <w:tr w14:paraId="4DCBD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7DC52A">
            <w:pPr>
              <w:pStyle w:val="102"/>
              <w:rPr>
                <w:kern w:val="2"/>
                <w:szCs w:val="22"/>
                <w:lang w:eastAsia="zh-CN"/>
              </w:rPr>
            </w:pPr>
            <w:r>
              <w:rPr>
                <w:rFonts w:hint="eastAsia"/>
                <w:kern w:val="2"/>
                <w:szCs w:val="22"/>
                <w:lang w:val="en-US" w:eastAsia="zh-CN"/>
              </w:rPr>
              <w:t>exprTime</w:t>
            </w:r>
          </w:p>
        </w:tc>
        <w:tc>
          <w:tcPr>
            <w:tcW w:w="1006" w:type="dxa"/>
          </w:tcPr>
          <w:p w14:paraId="05425A5D">
            <w:pPr>
              <w:pStyle w:val="102"/>
              <w:rPr>
                <w:kern w:val="2"/>
                <w:szCs w:val="22"/>
                <w:lang w:val="en-US" w:eastAsia="zh-CN"/>
              </w:rPr>
            </w:pPr>
            <w:r>
              <w:rPr>
                <w:rFonts w:hint="eastAsia"/>
                <w:kern w:val="2"/>
                <w:szCs w:val="22"/>
                <w:lang w:val="en-US" w:eastAsia="zh-CN"/>
              </w:rPr>
              <w:t>DateTime</w:t>
            </w:r>
          </w:p>
        </w:tc>
        <w:tc>
          <w:tcPr>
            <w:tcW w:w="425" w:type="dxa"/>
          </w:tcPr>
          <w:p w14:paraId="585D8045">
            <w:pPr>
              <w:pStyle w:val="104"/>
              <w:rPr>
                <w:kern w:val="2"/>
                <w:szCs w:val="22"/>
              </w:rPr>
            </w:pPr>
            <w:r>
              <w:rPr>
                <w:kern w:val="2"/>
                <w:szCs w:val="22"/>
              </w:rPr>
              <w:t>O</w:t>
            </w:r>
          </w:p>
        </w:tc>
        <w:tc>
          <w:tcPr>
            <w:tcW w:w="1368" w:type="dxa"/>
          </w:tcPr>
          <w:p w14:paraId="0D59D856">
            <w:pPr>
              <w:pStyle w:val="102"/>
              <w:rPr>
                <w:kern w:val="2"/>
                <w:szCs w:val="22"/>
              </w:rPr>
            </w:pPr>
            <w:r>
              <w:rPr>
                <w:kern w:val="2"/>
                <w:szCs w:val="22"/>
              </w:rPr>
              <w:t>0..1</w:t>
            </w:r>
          </w:p>
        </w:tc>
        <w:tc>
          <w:tcPr>
            <w:tcW w:w="3438" w:type="dxa"/>
          </w:tcPr>
          <w:p w14:paraId="1C180AC0">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58AC6BB7">
            <w:pPr>
              <w:pStyle w:val="102"/>
              <w:rPr>
                <w:kern w:val="2"/>
                <w:szCs w:val="22"/>
              </w:rPr>
            </w:pPr>
          </w:p>
        </w:tc>
      </w:tr>
    </w:tbl>
    <w:p w14:paraId="122ACD54">
      <w:pPr>
        <w:rPr>
          <w:lang w:eastAsia="zh-CN"/>
        </w:rPr>
      </w:pPr>
    </w:p>
    <w:p w14:paraId="2AEE714C">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1DF4CE8A">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AD79F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8A17D7B">
            <w:pPr>
              <w:pStyle w:val="103"/>
              <w:rPr>
                <w:kern w:val="2"/>
                <w:szCs w:val="22"/>
              </w:rPr>
            </w:pPr>
            <w:r>
              <w:rPr>
                <w:kern w:val="2"/>
                <w:szCs w:val="22"/>
              </w:rPr>
              <w:t>Attribute name</w:t>
            </w:r>
          </w:p>
        </w:tc>
        <w:tc>
          <w:tcPr>
            <w:tcW w:w="1006" w:type="dxa"/>
            <w:shd w:val="clear" w:color="auto" w:fill="C0C0C0"/>
          </w:tcPr>
          <w:p w14:paraId="729E9601">
            <w:pPr>
              <w:pStyle w:val="103"/>
              <w:rPr>
                <w:kern w:val="2"/>
                <w:szCs w:val="22"/>
              </w:rPr>
            </w:pPr>
            <w:r>
              <w:rPr>
                <w:kern w:val="2"/>
                <w:szCs w:val="22"/>
              </w:rPr>
              <w:t>Data type</w:t>
            </w:r>
          </w:p>
        </w:tc>
        <w:tc>
          <w:tcPr>
            <w:tcW w:w="425" w:type="dxa"/>
            <w:shd w:val="clear" w:color="auto" w:fill="C0C0C0"/>
          </w:tcPr>
          <w:p w14:paraId="36A65F9B">
            <w:pPr>
              <w:pStyle w:val="103"/>
              <w:rPr>
                <w:kern w:val="2"/>
                <w:szCs w:val="22"/>
              </w:rPr>
            </w:pPr>
            <w:r>
              <w:rPr>
                <w:kern w:val="2"/>
                <w:szCs w:val="22"/>
              </w:rPr>
              <w:t>P</w:t>
            </w:r>
          </w:p>
        </w:tc>
        <w:tc>
          <w:tcPr>
            <w:tcW w:w="1368" w:type="dxa"/>
            <w:shd w:val="clear" w:color="auto" w:fill="C0C0C0"/>
          </w:tcPr>
          <w:p w14:paraId="3CCAA037">
            <w:pPr>
              <w:pStyle w:val="103"/>
              <w:rPr>
                <w:kern w:val="2"/>
                <w:szCs w:val="22"/>
              </w:rPr>
            </w:pPr>
            <w:r>
              <w:rPr>
                <w:kern w:val="2"/>
                <w:szCs w:val="22"/>
              </w:rPr>
              <w:t>Cardinality</w:t>
            </w:r>
          </w:p>
        </w:tc>
        <w:tc>
          <w:tcPr>
            <w:tcW w:w="3438" w:type="dxa"/>
            <w:shd w:val="clear" w:color="auto" w:fill="C0C0C0"/>
          </w:tcPr>
          <w:p w14:paraId="431B1188">
            <w:pPr>
              <w:pStyle w:val="103"/>
              <w:rPr>
                <w:kern w:val="2"/>
                <w:szCs w:val="22"/>
              </w:rPr>
            </w:pPr>
            <w:r>
              <w:rPr>
                <w:kern w:val="2"/>
                <w:szCs w:val="22"/>
              </w:rPr>
              <w:t>Description</w:t>
            </w:r>
          </w:p>
        </w:tc>
        <w:tc>
          <w:tcPr>
            <w:tcW w:w="1998" w:type="dxa"/>
            <w:shd w:val="clear" w:color="auto" w:fill="C0C0C0"/>
          </w:tcPr>
          <w:p w14:paraId="2F20D859">
            <w:pPr>
              <w:pStyle w:val="103"/>
              <w:rPr>
                <w:kern w:val="2"/>
                <w:szCs w:val="22"/>
              </w:rPr>
            </w:pPr>
            <w:r>
              <w:rPr>
                <w:kern w:val="2"/>
                <w:szCs w:val="22"/>
              </w:rPr>
              <w:t>Applicability</w:t>
            </w:r>
          </w:p>
        </w:tc>
      </w:tr>
      <w:tr w14:paraId="7DF6F1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46A89DD">
            <w:pPr>
              <w:pStyle w:val="102"/>
              <w:rPr>
                <w:kern w:val="2"/>
                <w:szCs w:val="22"/>
                <w:lang w:eastAsia="zh-CN"/>
              </w:rPr>
            </w:pPr>
            <w:r>
              <w:rPr>
                <w:rFonts w:hint="eastAsia"/>
                <w:kern w:val="2"/>
                <w:szCs w:val="22"/>
              </w:rPr>
              <w:t>oriAddr</w:t>
            </w:r>
          </w:p>
        </w:tc>
        <w:tc>
          <w:tcPr>
            <w:tcW w:w="1006" w:type="dxa"/>
          </w:tcPr>
          <w:p w14:paraId="39E06A00">
            <w:pPr>
              <w:pStyle w:val="102"/>
              <w:rPr>
                <w:kern w:val="2"/>
                <w:szCs w:val="22"/>
              </w:rPr>
            </w:pPr>
            <w:r>
              <w:rPr>
                <w:kern w:val="2"/>
                <w:szCs w:val="22"/>
              </w:rPr>
              <w:t>string</w:t>
            </w:r>
          </w:p>
        </w:tc>
        <w:tc>
          <w:tcPr>
            <w:tcW w:w="425" w:type="dxa"/>
          </w:tcPr>
          <w:p w14:paraId="1F9128DA">
            <w:pPr>
              <w:pStyle w:val="104"/>
              <w:rPr>
                <w:kern w:val="2"/>
                <w:szCs w:val="22"/>
              </w:rPr>
            </w:pPr>
            <w:r>
              <w:rPr>
                <w:rFonts w:hint="eastAsia"/>
                <w:kern w:val="2"/>
                <w:szCs w:val="22"/>
                <w:lang w:val="en-US" w:eastAsia="zh-CN"/>
              </w:rPr>
              <w:t>M</w:t>
            </w:r>
          </w:p>
        </w:tc>
        <w:tc>
          <w:tcPr>
            <w:tcW w:w="1368" w:type="dxa"/>
          </w:tcPr>
          <w:p w14:paraId="16995B7B">
            <w:pPr>
              <w:pStyle w:val="102"/>
              <w:rPr>
                <w:kern w:val="2"/>
                <w:szCs w:val="22"/>
              </w:rPr>
            </w:pPr>
            <w:r>
              <w:rPr>
                <w:kern w:val="2"/>
                <w:szCs w:val="22"/>
              </w:rPr>
              <w:t>0..1</w:t>
            </w:r>
          </w:p>
        </w:tc>
        <w:tc>
          <w:tcPr>
            <w:tcW w:w="3438" w:type="dxa"/>
          </w:tcPr>
          <w:p w14:paraId="6D3391AC">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2FA72378">
            <w:pPr>
              <w:pStyle w:val="102"/>
              <w:rPr>
                <w:kern w:val="2"/>
                <w:szCs w:val="22"/>
              </w:rPr>
            </w:pPr>
          </w:p>
        </w:tc>
      </w:tr>
      <w:tr w14:paraId="16F717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8EF422">
            <w:pPr>
              <w:pStyle w:val="102"/>
              <w:rPr>
                <w:kern w:val="2"/>
                <w:szCs w:val="22"/>
                <w:lang w:val="en-US" w:eastAsia="zh-CN"/>
              </w:rPr>
            </w:pPr>
            <w:r>
              <w:rPr>
                <w:rFonts w:hint="eastAsia"/>
                <w:kern w:val="2"/>
                <w:szCs w:val="22"/>
                <w:lang w:val="en-US" w:eastAsia="zh-CN"/>
              </w:rPr>
              <w:t>msgTopics</w:t>
            </w:r>
          </w:p>
        </w:tc>
        <w:tc>
          <w:tcPr>
            <w:tcW w:w="1006" w:type="dxa"/>
          </w:tcPr>
          <w:p w14:paraId="7259410B">
            <w:pPr>
              <w:pStyle w:val="102"/>
              <w:rPr>
                <w:kern w:val="2"/>
                <w:szCs w:val="22"/>
              </w:rPr>
            </w:pPr>
            <w:r>
              <w:rPr>
                <w:rFonts w:hint="eastAsia"/>
                <w:kern w:val="2"/>
                <w:szCs w:val="22"/>
                <w:lang w:val="en-US" w:eastAsia="zh-CN"/>
              </w:rPr>
              <w:t>array(string)</w:t>
            </w:r>
          </w:p>
        </w:tc>
        <w:tc>
          <w:tcPr>
            <w:tcW w:w="425" w:type="dxa"/>
          </w:tcPr>
          <w:p w14:paraId="476D71AB">
            <w:pPr>
              <w:pStyle w:val="104"/>
              <w:rPr>
                <w:kern w:val="2"/>
                <w:szCs w:val="22"/>
              </w:rPr>
            </w:pPr>
            <w:r>
              <w:rPr>
                <w:kern w:val="2"/>
                <w:szCs w:val="22"/>
              </w:rPr>
              <w:t>M</w:t>
            </w:r>
          </w:p>
        </w:tc>
        <w:tc>
          <w:tcPr>
            <w:tcW w:w="1368" w:type="dxa"/>
          </w:tcPr>
          <w:p w14:paraId="567E249B">
            <w:pPr>
              <w:pStyle w:val="102"/>
              <w:rPr>
                <w:kern w:val="2"/>
                <w:szCs w:val="22"/>
              </w:rPr>
            </w:pPr>
            <w:r>
              <w:rPr>
                <w:kern w:val="2"/>
                <w:szCs w:val="22"/>
              </w:rPr>
              <w:t>1..N</w:t>
            </w:r>
          </w:p>
        </w:tc>
        <w:tc>
          <w:tcPr>
            <w:tcW w:w="3438" w:type="dxa"/>
          </w:tcPr>
          <w:p w14:paraId="529AF125">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1F7E9728">
            <w:pPr>
              <w:pStyle w:val="102"/>
              <w:rPr>
                <w:kern w:val="2"/>
                <w:szCs w:val="22"/>
              </w:rPr>
            </w:pPr>
          </w:p>
        </w:tc>
      </w:tr>
    </w:tbl>
    <w:p w14:paraId="32659404">
      <w:pPr>
        <w:rPr>
          <w:lang w:eastAsia="zh-CN"/>
        </w:rPr>
      </w:pPr>
    </w:p>
    <w:p w14:paraId="3B15A867">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6B6F3F68">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6D115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4D08737">
            <w:pPr>
              <w:pStyle w:val="103"/>
              <w:rPr>
                <w:kern w:val="2"/>
                <w:szCs w:val="22"/>
              </w:rPr>
            </w:pPr>
            <w:r>
              <w:rPr>
                <w:kern w:val="2"/>
                <w:szCs w:val="22"/>
              </w:rPr>
              <w:t>Attribute name</w:t>
            </w:r>
          </w:p>
        </w:tc>
        <w:tc>
          <w:tcPr>
            <w:tcW w:w="1006" w:type="dxa"/>
            <w:shd w:val="clear" w:color="auto" w:fill="C0C0C0"/>
          </w:tcPr>
          <w:p w14:paraId="7236CE94">
            <w:pPr>
              <w:pStyle w:val="103"/>
              <w:rPr>
                <w:kern w:val="2"/>
                <w:szCs w:val="22"/>
              </w:rPr>
            </w:pPr>
            <w:r>
              <w:rPr>
                <w:kern w:val="2"/>
                <w:szCs w:val="22"/>
              </w:rPr>
              <w:t>Data type</w:t>
            </w:r>
          </w:p>
        </w:tc>
        <w:tc>
          <w:tcPr>
            <w:tcW w:w="425" w:type="dxa"/>
            <w:shd w:val="clear" w:color="auto" w:fill="C0C0C0"/>
          </w:tcPr>
          <w:p w14:paraId="7B118F90">
            <w:pPr>
              <w:pStyle w:val="103"/>
              <w:rPr>
                <w:kern w:val="2"/>
                <w:szCs w:val="22"/>
              </w:rPr>
            </w:pPr>
            <w:r>
              <w:rPr>
                <w:kern w:val="2"/>
                <w:szCs w:val="22"/>
              </w:rPr>
              <w:t>P</w:t>
            </w:r>
          </w:p>
        </w:tc>
        <w:tc>
          <w:tcPr>
            <w:tcW w:w="1368" w:type="dxa"/>
            <w:shd w:val="clear" w:color="auto" w:fill="C0C0C0"/>
          </w:tcPr>
          <w:p w14:paraId="3D3F0AD0">
            <w:pPr>
              <w:pStyle w:val="103"/>
              <w:rPr>
                <w:kern w:val="2"/>
                <w:szCs w:val="22"/>
              </w:rPr>
            </w:pPr>
            <w:r>
              <w:rPr>
                <w:kern w:val="2"/>
                <w:szCs w:val="22"/>
              </w:rPr>
              <w:t>Cardinality</w:t>
            </w:r>
          </w:p>
        </w:tc>
        <w:tc>
          <w:tcPr>
            <w:tcW w:w="3438" w:type="dxa"/>
            <w:shd w:val="clear" w:color="auto" w:fill="C0C0C0"/>
          </w:tcPr>
          <w:p w14:paraId="5645532A">
            <w:pPr>
              <w:pStyle w:val="103"/>
              <w:rPr>
                <w:kern w:val="2"/>
                <w:szCs w:val="22"/>
              </w:rPr>
            </w:pPr>
            <w:r>
              <w:rPr>
                <w:kern w:val="2"/>
                <w:szCs w:val="22"/>
              </w:rPr>
              <w:t>Description</w:t>
            </w:r>
          </w:p>
        </w:tc>
        <w:tc>
          <w:tcPr>
            <w:tcW w:w="1998" w:type="dxa"/>
            <w:shd w:val="clear" w:color="auto" w:fill="C0C0C0"/>
          </w:tcPr>
          <w:p w14:paraId="7BC4C342">
            <w:pPr>
              <w:pStyle w:val="103"/>
              <w:rPr>
                <w:kern w:val="2"/>
                <w:szCs w:val="22"/>
              </w:rPr>
            </w:pPr>
            <w:r>
              <w:rPr>
                <w:kern w:val="2"/>
                <w:szCs w:val="22"/>
              </w:rPr>
              <w:t>Applicability</w:t>
            </w:r>
          </w:p>
        </w:tc>
      </w:tr>
      <w:tr w14:paraId="5DE875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9E7A3F">
            <w:pPr>
              <w:pStyle w:val="102"/>
              <w:rPr>
                <w:kern w:val="2"/>
                <w:szCs w:val="22"/>
                <w:lang w:val="en-US" w:eastAsia="zh-CN"/>
              </w:rPr>
            </w:pPr>
            <w:r>
              <w:rPr>
                <w:rFonts w:hint="eastAsia"/>
                <w:kern w:val="2"/>
                <w:szCs w:val="22"/>
                <w:lang w:val="en-US" w:eastAsia="zh-CN"/>
              </w:rPr>
              <w:t>exprTime</w:t>
            </w:r>
          </w:p>
        </w:tc>
        <w:tc>
          <w:tcPr>
            <w:tcW w:w="1006" w:type="dxa"/>
          </w:tcPr>
          <w:p w14:paraId="4388C5F4">
            <w:pPr>
              <w:pStyle w:val="102"/>
              <w:rPr>
                <w:kern w:val="2"/>
                <w:szCs w:val="22"/>
                <w:lang w:val="en-US" w:eastAsia="zh-CN"/>
              </w:rPr>
            </w:pPr>
            <w:r>
              <w:rPr>
                <w:rFonts w:hint="eastAsia"/>
                <w:kern w:val="2"/>
                <w:szCs w:val="22"/>
                <w:lang w:val="en-US" w:eastAsia="zh-CN"/>
              </w:rPr>
              <w:t>DateTime</w:t>
            </w:r>
          </w:p>
        </w:tc>
        <w:tc>
          <w:tcPr>
            <w:tcW w:w="425" w:type="dxa"/>
          </w:tcPr>
          <w:p w14:paraId="4AE89768">
            <w:pPr>
              <w:pStyle w:val="104"/>
              <w:rPr>
                <w:kern w:val="2"/>
                <w:szCs w:val="22"/>
              </w:rPr>
            </w:pPr>
            <w:r>
              <w:rPr>
                <w:kern w:val="2"/>
                <w:szCs w:val="22"/>
              </w:rPr>
              <w:t>O</w:t>
            </w:r>
          </w:p>
        </w:tc>
        <w:tc>
          <w:tcPr>
            <w:tcW w:w="1368" w:type="dxa"/>
          </w:tcPr>
          <w:p w14:paraId="360D9CB5">
            <w:pPr>
              <w:pStyle w:val="102"/>
              <w:rPr>
                <w:kern w:val="2"/>
                <w:szCs w:val="22"/>
              </w:rPr>
            </w:pPr>
            <w:r>
              <w:rPr>
                <w:kern w:val="2"/>
                <w:szCs w:val="22"/>
              </w:rPr>
              <w:t>0..1</w:t>
            </w:r>
          </w:p>
        </w:tc>
        <w:tc>
          <w:tcPr>
            <w:tcW w:w="3438" w:type="dxa"/>
          </w:tcPr>
          <w:p w14:paraId="1F74BC3E">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0343FE56">
            <w:pPr>
              <w:pStyle w:val="102"/>
              <w:rPr>
                <w:kern w:val="2"/>
                <w:szCs w:val="22"/>
              </w:rPr>
            </w:pPr>
          </w:p>
        </w:tc>
      </w:tr>
      <w:tr w14:paraId="2F510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CE4CD4">
            <w:pPr>
              <w:pStyle w:val="102"/>
              <w:rPr>
                <w:kern w:val="2"/>
                <w:szCs w:val="22"/>
                <w:lang w:val="en-US" w:eastAsia="zh-CN"/>
              </w:rPr>
            </w:pPr>
            <w:r>
              <w:rPr>
                <w:rFonts w:hint="eastAsia"/>
                <w:kern w:val="2"/>
                <w:szCs w:val="22"/>
                <w:lang w:val="en-US" w:eastAsia="zh-CN"/>
              </w:rPr>
              <w:t>msgTopics</w:t>
            </w:r>
          </w:p>
        </w:tc>
        <w:tc>
          <w:tcPr>
            <w:tcW w:w="1006" w:type="dxa"/>
          </w:tcPr>
          <w:p w14:paraId="19E50C3C">
            <w:pPr>
              <w:pStyle w:val="102"/>
              <w:rPr>
                <w:kern w:val="2"/>
                <w:szCs w:val="22"/>
                <w:lang w:val="en-US" w:eastAsia="zh-CN"/>
              </w:rPr>
            </w:pPr>
            <w:r>
              <w:rPr>
                <w:rFonts w:hint="eastAsia"/>
                <w:kern w:val="2"/>
                <w:szCs w:val="22"/>
                <w:lang w:val="en-US" w:eastAsia="zh-CN"/>
              </w:rPr>
              <w:t>array(MessagingTopic)</w:t>
            </w:r>
          </w:p>
        </w:tc>
        <w:tc>
          <w:tcPr>
            <w:tcW w:w="425" w:type="dxa"/>
          </w:tcPr>
          <w:p w14:paraId="69CF9D7C">
            <w:pPr>
              <w:pStyle w:val="104"/>
              <w:rPr>
                <w:kern w:val="2"/>
                <w:szCs w:val="22"/>
              </w:rPr>
            </w:pPr>
            <w:r>
              <w:rPr>
                <w:kern w:val="2"/>
                <w:szCs w:val="22"/>
              </w:rPr>
              <w:t>M</w:t>
            </w:r>
          </w:p>
        </w:tc>
        <w:tc>
          <w:tcPr>
            <w:tcW w:w="1368" w:type="dxa"/>
          </w:tcPr>
          <w:p w14:paraId="439C7894">
            <w:pPr>
              <w:pStyle w:val="102"/>
              <w:rPr>
                <w:kern w:val="2"/>
                <w:szCs w:val="22"/>
              </w:rPr>
            </w:pPr>
            <w:r>
              <w:rPr>
                <w:kern w:val="2"/>
                <w:szCs w:val="22"/>
              </w:rPr>
              <w:t>1..N</w:t>
            </w:r>
          </w:p>
        </w:tc>
        <w:tc>
          <w:tcPr>
            <w:tcW w:w="3438" w:type="dxa"/>
          </w:tcPr>
          <w:p w14:paraId="30BA1C8D">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1FE4C9B5">
            <w:pPr>
              <w:pStyle w:val="102"/>
              <w:rPr>
                <w:kern w:val="2"/>
                <w:szCs w:val="22"/>
              </w:rPr>
            </w:pPr>
          </w:p>
        </w:tc>
      </w:tr>
    </w:tbl>
    <w:p w14:paraId="4126A404">
      <w:pPr>
        <w:rPr>
          <w:lang w:eastAsia="zh-CN"/>
        </w:rPr>
      </w:pPr>
    </w:p>
    <w:p w14:paraId="6D0F81CC">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62511CC6">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AB258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4ED1962">
            <w:pPr>
              <w:pStyle w:val="103"/>
              <w:rPr>
                <w:kern w:val="2"/>
                <w:szCs w:val="22"/>
              </w:rPr>
            </w:pPr>
            <w:r>
              <w:rPr>
                <w:kern w:val="2"/>
                <w:szCs w:val="22"/>
              </w:rPr>
              <w:t>Attribute name</w:t>
            </w:r>
          </w:p>
        </w:tc>
        <w:tc>
          <w:tcPr>
            <w:tcW w:w="1006" w:type="dxa"/>
            <w:shd w:val="clear" w:color="auto" w:fill="C0C0C0"/>
          </w:tcPr>
          <w:p w14:paraId="0971A0A7">
            <w:pPr>
              <w:pStyle w:val="103"/>
              <w:rPr>
                <w:kern w:val="2"/>
                <w:szCs w:val="22"/>
              </w:rPr>
            </w:pPr>
            <w:r>
              <w:rPr>
                <w:kern w:val="2"/>
                <w:szCs w:val="22"/>
              </w:rPr>
              <w:t>Data type</w:t>
            </w:r>
          </w:p>
        </w:tc>
        <w:tc>
          <w:tcPr>
            <w:tcW w:w="425" w:type="dxa"/>
            <w:shd w:val="clear" w:color="auto" w:fill="C0C0C0"/>
          </w:tcPr>
          <w:p w14:paraId="4E457594">
            <w:pPr>
              <w:pStyle w:val="103"/>
              <w:rPr>
                <w:kern w:val="2"/>
                <w:szCs w:val="22"/>
              </w:rPr>
            </w:pPr>
            <w:r>
              <w:rPr>
                <w:kern w:val="2"/>
                <w:szCs w:val="22"/>
              </w:rPr>
              <w:t>P</w:t>
            </w:r>
          </w:p>
        </w:tc>
        <w:tc>
          <w:tcPr>
            <w:tcW w:w="1368" w:type="dxa"/>
            <w:shd w:val="clear" w:color="auto" w:fill="C0C0C0"/>
          </w:tcPr>
          <w:p w14:paraId="779CEC35">
            <w:pPr>
              <w:pStyle w:val="103"/>
              <w:rPr>
                <w:kern w:val="2"/>
                <w:szCs w:val="22"/>
              </w:rPr>
            </w:pPr>
            <w:r>
              <w:rPr>
                <w:kern w:val="2"/>
                <w:szCs w:val="22"/>
              </w:rPr>
              <w:t>Cardinality</w:t>
            </w:r>
          </w:p>
        </w:tc>
        <w:tc>
          <w:tcPr>
            <w:tcW w:w="3438" w:type="dxa"/>
            <w:shd w:val="clear" w:color="auto" w:fill="C0C0C0"/>
          </w:tcPr>
          <w:p w14:paraId="72BC0A17">
            <w:pPr>
              <w:pStyle w:val="103"/>
              <w:rPr>
                <w:kern w:val="2"/>
                <w:szCs w:val="22"/>
              </w:rPr>
            </w:pPr>
            <w:r>
              <w:rPr>
                <w:kern w:val="2"/>
                <w:szCs w:val="22"/>
              </w:rPr>
              <w:t>Description</w:t>
            </w:r>
          </w:p>
        </w:tc>
        <w:tc>
          <w:tcPr>
            <w:tcW w:w="1998" w:type="dxa"/>
            <w:shd w:val="clear" w:color="auto" w:fill="C0C0C0"/>
          </w:tcPr>
          <w:p w14:paraId="5DA12A3F">
            <w:pPr>
              <w:pStyle w:val="103"/>
              <w:rPr>
                <w:kern w:val="2"/>
                <w:szCs w:val="22"/>
              </w:rPr>
            </w:pPr>
            <w:r>
              <w:rPr>
                <w:kern w:val="2"/>
                <w:szCs w:val="22"/>
              </w:rPr>
              <w:t>Applicability</w:t>
            </w:r>
          </w:p>
        </w:tc>
      </w:tr>
      <w:tr w14:paraId="096E8D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AB014D">
            <w:pPr>
              <w:pStyle w:val="102"/>
              <w:rPr>
                <w:kern w:val="2"/>
                <w:szCs w:val="22"/>
                <w:lang w:val="en-US" w:eastAsia="zh-CN"/>
              </w:rPr>
            </w:pPr>
            <w:r>
              <w:rPr>
                <w:rFonts w:hint="eastAsia"/>
                <w:kern w:val="2"/>
                <w:szCs w:val="22"/>
                <w:lang w:val="en-US" w:eastAsia="zh-CN"/>
              </w:rPr>
              <w:t>msgTopic</w:t>
            </w:r>
          </w:p>
        </w:tc>
        <w:tc>
          <w:tcPr>
            <w:tcW w:w="1006" w:type="dxa"/>
          </w:tcPr>
          <w:p w14:paraId="4CD8CD2C">
            <w:pPr>
              <w:pStyle w:val="102"/>
              <w:rPr>
                <w:kern w:val="2"/>
                <w:szCs w:val="22"/>
              </w:rPr>
            </w:pPr>
            <w:r>
              <w:rPr>
                <w:kern w:val="2"/>
                <w:szCs w:val="22"/>
              </w:rPr>
              <w:t>string</w:t>
            </w:r>
          </w:p>
        </w:tc>
        <w:tc>
          <w:tcPr>
            <w:tcW w:w="425" w:type="dxa"/>
          </w:tcPr>
          <w:p w14:paraId="1095CFD5">
            <w:pPr>
              <w:pStyle w:val="104"/>
              <w:rPr>
                <w:kern w:val="2"/>
                <w:szCs w:val="22"/>
              </w:rPr>
            </w:pPr>
            <w:r>
              <w:rPr>
                <w:kern w:val="2"/>
                <w:szCs w:val="22"/>
              </w:rPr>
              <w:t>M</w:t>
            </w:r>
          </w:p>
        </w:tc>
        <w:tc>
          <w:tcPr>
            <w:tcW w:w="1368" w:type="dxa"/>
          </w:tcPr>
          <w:p w14:paraId="23F09747">
            <w:pPr>
              <w:pStyle w:val="102"/>
              <w:rPr>
                <w:kern w:val="2"/>
                <w:szCs w:val="22"/>
              </w:rPr>
            </w:pPr>
            <w:r>
              <w:rPr>
                <w:kern w:val="2"/>
                <w:szCs w:val="22"/>
              </w:rPr>
              <w:t>1</w:t>
            </w:r>
          </w:p>
        </w:tc>
        <w:tc>
          <w:tcPr>
            <w:tcW w:w="3438" w:type="dxa"/>
          </w:tcPr>
          <w:p w14:paraId="487B9CA2">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73B6AAC">
            <w:pPr>
              <w:pStyle w:val="102"/>
              <w:rPr>
                <w:kern w:val="2"/>
                <w:szCs w:val="22"/>
              </w:rPr>
            </w:pPr>
          </w:p>
        </w:tc>
      </w:tr>
      <w:tr w14:paraId="395A1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EC8B67">
            <w:pPr>
              <w:pStyle w:val="102"/>
              <w:rPr>
                <w:kern w:val="2"/>
                <w:szCs w:val="22"/>
                <w:lang w:val="en-US" w:eastAsia="zh-CN"/>
              </w:rPr>
            </w:pPr>
            <w:r>
              <w:rPr>
                <w:rFonts w:hint="eastAsia"/>
                <w:kern w:val="2"/>
                <w:szCs w:val="22"/>
                <w:lang w:val="en-US" w:eastAsia="zh-CN"/>
              </w:rPr>
              <w:t>updateStat</w:t>
            </w:r>
          </w:p>
        </w:tc>
        <w:tc>
          <w:tcPr>
            <w:tcW w:w="1006" w:type="dxa"/>
          </w:tcPr>
          <w:p w14:paraId="179D13D1">
            <w:pPr>
              <w:pStyle w:val="102"/>
              <w:rPr>
                <w:kern w:val="2"/>
                <w:szCs w:val="22"/>
              </w:rPr>
            </w:pPr>
            <w:r>
              <w:rPr>
                <w:rFonts w:hint="eastAsia"/>
                <w:kern w:val="2"/>
                <w:szCs w:val="22"/>
                <w:lang w:val="en-US" w:eastAsia="zh-CN"/>
              </w:rPr>
              <w:t>UpdateStatus</w:t>
            </w:r>
          </w:p>
        </w:tc>
        <w:tc>
          <w:tcPr>
            <w:tcW w:w="425" w:type="dxa"/>
          </w:tcPr>
          <w:p w14:paraId="35CAF5CE">
            <w:pPr>
              <w:pStyle w:val="104"/>
              <w:rPr>
                <w:kern w:val="2"/>
                <w:szCs w:val="22"/>
              </w:rPr>
            </w:pPr>
            <w:r>
              <w:rPr>
                <w:kern w:val="2"/>
                <w:szCs w:val="22"/>
              </w:rPr>
              <w:t>M</w:t>
            </w:r>
          </w:p>
        </w:tc>
        <w:tc>
          <w:tcPr>
            <w:tcW w:w="1368" w:type="dxa"/>
          </w:tcPr>
          <w:p w14:paraId="21968B7E">
            <w:pPr>
              <w:pStyle w:val="102"/>
              <w:rPr>
                <w:kern w:val="2"/>
                <w:szCs w:val="22"/>
              </w:rPr>
            </w:pPr>
            <w:r>
              <w:rPr>
                <w:kern w:val="2"/>
                <w:szCs w:val="22"/>
              </w:rPr>
              <w:t>1</w:t>
            </w:r>
          </w:p>
        </w:tc>
        <w:tc>
          <w:tcPr>
            <w:tcW w:w="3438" w:type="dxa"/>
          </w:tcPr>
          <w:p w14:paraId="1273B9CF">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38D0812C">
            <w:pPr>
              <w:pStyle w:val="102"/>
              <w:rPr>
                <w:kern w:val="2"/>
                <w:szCs w:val="22"/>
              </w:rPr>
            </w:pPr>
          </w:p>
        </w:tc>
      </w:tr>
    </w:tbl>
    <w:p w14:paraId="2F472E8A">
      <w:pPr>
        <w:rPr>
          <w:lang w:eastAsia="zh-CN"/>
        </w:rPr>
      </w:pPr>
    </w:p>
    <w:p w14:paraId="020F406B">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14:paraId="556FBC24">
      <w:pPr>
        <w:pStyle w:val="7"/>
      </w:pPr>
      <w:bookmarkStart w:id="1127" w:name="_Toc162005628"/>
      <w:r>
        <w:rPr>
          <w:rFonts w:hint="eastAsia"/>
          <w:lang w:val="en-US" w:eastAsia="zh-CN"/>
        </w:rPr>
        <w:t>8.3</w:t>
      </w:r>
      <w:r>
        <w:t>.5.3.1</w:t>
      </w:r>
      <w:r>
        <w:tab/>
      </w:r>
      <w:r>
        <w:t>Introduction</w:t>
      </w:r>
      <w:bookmarkEnd w:id="1127"/>
    </w:p>
    <w:p w14:paraId="6FB46249">
      <w:pPr>
        <w:rPr>
          <w:lang w:eastAsia="zh-CN"/>
        </w:rPr>
      </w:pPr>
      <w:r>
        <w:rPr>
          <w:lang w:eastAsia="zh-CN"/>
        </w:rPr>
        <w:t>This clause defines simple data types and enumerations that can be referenced from data structures defined in the previous clauses.</w:t>
      </w:r>
    </w:p>
    <w:p w14:paraId="5FC73836">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3C24FC7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4F3C1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17827690">
            <w:pPr>
              <w:pStyle w:val="103"/>
            </w:pPr>
            <w:r>
              <w:t>Enumeration value</w:t>
            </w:r>
          </w:p>
        </w:tc>
        <w:tc>
          <w:tcPr>
            <w:tcW w:w="2330" w:type="pct"/>
            <w:shd w:val="clear" w:color="auto" w:fill="C0C0C0"/>
            <w:tcMar>
              <w:top w:w="0" w:type="dxa"/>
              <w:left w:w="108" w:type="dxa"/>
              <w:bottom w:w="0" w:type="dxa"/>
              <w:right w:w="108" w:type="dxa"/>
            </w:tcMar>
          </w:tcPr>
          <w:p w14:paraId="6C7D52F1">
            <w:pPr>
              <w:pStyle w:val="103"/>
            </w:pPr>
            <w:r>
              <w:t>Description</w:t>
            </w:r>
          </w:p>
        </w:tc>
        <w:tc>
          <w:tcPr>
            <w:tcW w:w="1278" w:type="pct"/>
            <w:shd w:val="clear" w:color="auto" w:fill="C0C0C0"/>
          </w:tcPr>
          <w:p w14:paraId="31F17826">
            <w:pPr>
              <w:pStyle w:val="103"/>
            </w:pPr>
            <w:r>
              <w:t>Applicability</w:t>
            </w:r>
          </w:p>
        </w:tc>
      </w:tr>
      <w:tr w14:paraId="66E55F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1A7B60A1">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0E6B3331">
            <w:pPr>
              <w:pStyle w:val="102"/>
            </w:pPr>
            <w:r>
              <w:t xml:space="preserve">The </w:t>
            </w:r>
            <w:r>
              <w:rPr>
                <w:rFonts w:hint="eastAsia"/>
                <w:lang w:val="en-US" w:eastAsia="zh-CN"/>
              </w:rPr>
              <w:t>Messaging Topic is newly created.</w:t>
            </w:r>
          </w:p>
        </w:tc>
        <w:tc>
          <w:tcPr>
            <w:tcW w:w="1278" w:type="pct"/>
          </w:tcPr>
          <w:p w14:paraId="34B7DB2B">
            <w:pPr>
              <w:pStyle w:val="102"/>
            </w:pPr>
          </w:p>
        </w:tc>
      </w:tr>
      <w:tr w14:paraId="3547EB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0A50827A">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4A52BDFC">
            <w:pPr>
              <w:pStyle w:val="102"/>
            </w:pPr>
            <w:r>
              <w:t xml:space="preserve">The </w:t>
            </w:r>
            <w:r>
              <w:rPr>
                <w:rFonts w:hint="eastAsia"/>
                <w:lang w:val="en-US" w:eastAsia="zh-CN"/>
              </w:rPr>
              <w:t>Messaging Topic is newly deleted.</w:t>
            </w:r>
          </w:p>
        </w:tc>
        <w:tc>
          <w:tcPr>
            <w:tcW w:w="1278" w:type="pct"/>
          </w:tcPr>
          <w:p w14:paraId="4BE02781">
            <w:pPr>
              <w:pStyle w:val="102"/>
            </w:pPr>
          </w:p>
        </w:tc>
      </w:tr>
    </w:tbl>
    <w:p w14:paraId="766473EF">
      <w:pPr>
        <w:rPr>
          <w:lang w:val="en-US" w:eastAsia="zh-CN"/>
        </w:rPr>
      </w:pPr>
    </w:p>
    <w:p w14:paraId="0796CFF6">
      <w:pPr>
        <w:pStyle w:val="5"/>
      </w:pPr>
      <w:bookmarkStart w:id="1129" w:name="_Toc162005630"/>
      <w:r>
        <w:rPr>
          <w:rFonts w:hint="eastAsia"/>
          <w:lang w:eastAsia="zh-CN"/>
        </w:rPr>
        <w:t>8.3</w:t>
      </w:r>
      <w:r>
        <w:t>.6</w:t>
      </w:r>
      <w:r>
        <w:tab/>
      </w:r>
      <w:r>
        <w:t>Error Handling</w:t>
      </w:r>
      <w:bookmarkEnd w:id="1129"/>
    </w:p>
    <w:p w14:paraId="290E3D9C">
      <w:pPr>
        <w:pStyle w:val="6"/>
      </w:pPr>
      <w:bookmarkStart w:id="1130" w:name="_Toc162005631"/>
      <w:r>
        <w:rPr>
          <w:rFonts w:hint="eastAsia"/>
          <w:lang w:eastAsia="zh-CN"/>
        </w:rPr>
        <w:t>8.3</w:t>
      </w:r>
      <w:r>
        <w:t>.6.1</w:t>
      </w:r>
      <w:r>
        <w:tab/>
      </w:r>
      <w:r>
        <w:t>General</w:t>
      </w:r>
      <w:bookmarkEnd w:id="1130"/>
    </w:p>
    <w:p w14:paraId="67E8D534">
      <w:r>
        <w:t>HTTP error handling shall be supported as specified in clause 7.7.</w:t>
      </w:r>
    </w:p>
    <w:p w14:paraId="468F6175">
      <w:r>
        <w:t>In addition, the requirements in the following clauses shall apply.</w:t>
      </w:r>
    </w:p>
    <w:p w14:paraId="5679E05D">
      <w:pPr>
        <w:pStyle w:val="6"/>
      </w:pPr>
      <w:bookmarkStart w:id="1131" w:name="_Toc162005632"/>
      <w:r>
        <w:rPr>
          <w:rFonts w:hint="eastAsia"/>
          <w:lang w:eastAsia="zh-CN"/>
        </w:rPr>
        <w:t>8.3</w:t>
      </w:r>
      <w:r>
        <w:t>.6.2</w:t>
      </w:r>
      <w:r>
        <w:tab/>
      </w:r>
      <w:r>
        <w:t>Protocol Errors</w:t>
      </w:r>
      <w:bookmarkEnd w:id="1131"/>
    </w:p>
    <w:p w14:paraId="653DF09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08D4F158">
      <w:pPr>
        <w:pStyle w:val="6"/>
      </w:pPr>
      <w:bookmarkStart w:id="1132" w:name="_Toc162005633"/>
      <w:r>
        <w:rPr>
          <w:rFonts w:hint="eastAsia"/>
          <w:lang w:eastAsia="zh-CN"/>
        </w:rPr>
        <w:t>8.3</w:t>
      </w:r>
      <w:r>
        <w:t>.6.3</w:t>
      </w:r>
      <w:r>
        <w:tab/>
      </w:r>
      <w:r>
        <w:t>Application Errors</w:t>
      </w:r>
      <w:bookmarkEnd w:id="1132"/>
    </w:p>
    <w:p w14:paraId="5BA64762">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7F4AEE7C">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02187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1569601">
            <w:pPr>
              <w:pStyle w:val="103"/>
            </w:pPr>
            <w:r>
              <w:t>Application Error</w:t>
            </w:r>
          </w:p>
        </w:tc>
        <w:tc>
          <w:tcPr>
            <w:tcW w:w="1205" w:type="dxa"/>
            <w:shd w:val="clear" w:color="auto" w:fill="C0C0C0"/>
          </w:tcPr>
          <w:p w14:paraId="571A1941">
            <w:pPr>
              <w:pStyle w:val="103"/>
            </w:pPr>
            <w:r>
              <w:t>HTTP status code</w:t>
            </w:r>
          </w:p>
        </w:tc>
        <w:tc>
          <w:tcPr>
            <w:tcW w:w="3595" w:type="dxa"/>
            <w:shd w:val="clear" w:color="auto" w:fill="C0C0C0"/>
          </w:tcPr>
          <w:p w14:paraId="412293FB">
            <w:pPr>
              <w:pStyle w:val="103"/>
            </w:pPr>
            <w:r>
              <w:t>Description</w:t>
            </w:r>
          </w:p>
        </w:tc>
        <w:tc>
          <w:tcPr>
            <w:tcW w:w="1280" w:type="dxa"/>
            <w:shd w:val="clear" w:color="auto" w:fill="C0C0C0"/>
          </w:tcPr>
          <w:p w14:paraId="657F694E">
            <w:pPr>
              <w:pStyle w:val="103"/>
            </w:pPr>
            <w:r>
              <w:t>Applicability</w:t>
            </w:r>
          </w:p>
        </w:tc>
      </w:tr>
      <w:tr w14:paraId="6CA169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348F139">
            <w:pPr>
              <w:pStyle w:val="102"/>
            </w:pPr>
          </w:p>
        </w:tc>
        <w:tc>
          <w:tcPr>
            <w:tcW w:w="1205" w:type="dxa"/>
          </w:tcPr>
          <w:p w14:paraId="5B64CAAC">
            <w:pPr>
              <w:pStyle w:val="102"/>
            </w:pPr>
          </w:p>
        </w:tc>
        <w:tc>
          <w:tcPr>
            <w:tcW w:w="3595" w:type="dxa"/>
          </w:tcPr>
          <w:p w14:paraId="4FA46F1E">
            <w:pPr>
              <w:pStyle w:val="102"/>
            </w:pPr>
          </w:p>
        </w:tc>
        <w:tc>
          <w:tcPr>
            <w:tcW w:w="1280" w:type="dxa"/>
          </w:tcPr>
          <w:p w14:paraId="50AB8087">
            <w:pPr>
              <w:pStyle w:val="102"/>
            </w:pPr>
          </w:p>
        </w:tc>
      </w:tr>
    </w:tbl>
    <w:p w14:paraId="7854DE40">
      <w:pPr>
        <w:rPr>
          <w:lang w:eastAsia="zh-CN"/>
        </w:rPr>
      </w:pPr>
    </w:p>
    <w:p w14:paraId="4037C0AB">
      <w:pPr>
        <w:pStyle w:val="5"/>
      </w:pPr>
      <w:bookmarkStart w:id="1133" w:name="_Toc162005634"/>
      <w:r>
        <w:rPr>
          <w:rFonts w:hint="eastAsia"/>
          <w:lang w:eastAsia="zh-CN"/>
        </w:rPr>
        <w:t>8.3</w:t>
      </w:r>
      <w:r>
        <w:t>.7</w:t>
      </w:r>
      <w:r>
        <w:tab/>
      </w:r>
      <w:r>
        <w:t>Feature negotiation</w:t>
      </w:r>
      <w:bookmarkEnd w:id="1133"/>
    </w:p>
    <w:p w14:paraId="5B0AEA2F">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5C1167">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753F6E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DE5BD67">
            <w:pPr>
              <w:pStyle w:val="103"/>
              <w:rPr>
                <w:kern w:val="2"/>
                <w:szCs w:val="22"/>
              </w:rPr>
            </w:pPr>
            <w:r>
              <w:rPr>
                <w:kern w:val="2"/>
                <w:szCs w:val="22"/>
              </w:rPr>
              <w:t>Feature number</w:t>
            </w:r>
          </w:p>
        </w:tc>
        <w:tc>
          <w:tcPr>
            <w:tcW w:w="2207" w:type="dxa"/>
            <w:shd w:val="clear" w:color="auto" w:fill="C0C0C0"/>
          </w:tcPr>
          <w:p w14:paraId="3732AC3F">
            <w:pPr>
              <w:pStyle w:val="103"/>
              <w:rPr>
                <w:kern w:val="2"/>
                <w:szCs w:val="22"/>
              </w:rPr>
            </w:pPr>
            <w:r>
              <w:rPr>
                <w:kern w:val="2"/>
                <w:szCs w:val="22"/>
              </w:rPr>
              <w:t>Feature Name</w:t>
            </w:r>
          </w:p>
        </w:tc>
        <w:tc>
          <w:tcPr>
            <w:tcW w:w="5758" w:type="dxa"/>
            <w:shd w:val="clear" w:color="auto" w:fill="C0C0C0"/>
          </w:tcPr>
          <w:p w14:paraId="0A6E21E4">
            <w:pPr>
              <w:pStyle w:val="103"/>
              <w:rPr>
                <w:kern w:val="2"/>
                <w:szCs w:val="22"/>
              </w:rPr>
            </w:pPr>
            <w:r>
              <w:rPr>
                <w:kern w:val="2"/>
                <w:szCs w:val="22"/>
              </w:rPr>
              <w:t>Description</w:t>
            </w:r>
          </w:p>
        </w:tc>
      </w:tr>
      <w:tr w14:paraId="7A00E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3ED44AC">
            <w:pPr>
              <w:pStyle w:val="102"/>
              <w:rPr>
                <w:kern w:val="2"/>
                <w:szCs w:val="22"/>
              </w:rPr>
            </w:pPr>
          </w:p>
        </w:tc>
        <w:tc>
          <w:tcPr>
            <w:tcW w:w="2207" w:type="dxa"/>
          </w:tcPr>
          <w:p w14:paraId="577BE737">
            <w:pPr>
              <w:pStyle w:val="102"/>
              <w:rPr>
                <w:kern w:val="2"/>
                <w:szCs w:val="22"/>
              </w:rPr>
            </w:pPr>
          </w:p>
        </w:tc>
        <w:tc>
          <w:tcPr>
            <w:tcW w:w="5758" w:type="dxa"/>
          </w:tcPr>
          <w:p w14:paraId="257894B6">
            <w:pPr>
              <w:pStyle w:val="102"/>
              <w:rPr>
                <w:kern w:val="2"/>
                <w:szCs w:val="22"/>
              </w:rPr>
            </w:pPr>
          </w:p>
        </w:tc>
      </w:tr>
    </w:tbl>
    <w:p w14:paraId="150484C7">
      <w:pPr>
        <w:rPr>
          <w:lang w:eastAsia="zh-CN"/>
        </w:rPr>
      </w:pPr>
    </w:p>
    <w:p w14:paraId="2556E8F2">
      <w:pPr>
        <w:pStyle w:val="3"/>
      </w:pPr>
      <w:bookmarkStart w:id="1134" w:name="_Toc83768409"/>
      <w:bookmarkStart w:id="1135" w:name="_Toc97197186"/>
      <w:bookmarkStart w:id="1136" w:name="_Toc96996780"/>
      <w:bookmarkStart w:id="1137" w:name="_Toc162005635"/>
      <w:bookmarkStart w:id="1138" w:name="_Toc93879046"/>
      <w:r>
        <w:rPr>
          <w:lang w:eastAsia="zh-CN"/>
        </w:rPr>
        <w:t>9</w:t>
      </w:r>
      <w:r>
        <w:tab/>
      </w:r>
      <w:r>
        <w:rPr>
          <w:lang w:eastAsia="zh-CN"/>
        </w:rPr>
        <w:t>Message Gateway API definition</w:t>
      </w:r>
      <w:bookmarkEnd w:id="1134"/>
      <w:bookmarkEnd w:id="1135"/>
      <w:bookmarkEnd w:id="1136"/>
      <w:bookmarkEnd w:id="1137"/>
      <w:bookmarkEnd w:id="1138"/>
    </w:p>
    <w:p w14:paraId="7EAF2522">
      <w:pPr>
        <w:pStyle w:val="4"/>
        <w:rPr>
          <w:lang w:eastAsia="zh-CN"/>
        </w:rPr>
      </w:pPr>
      <w:bookmarkStart w:id="1139" w:name="_Toc97197187"/>
      <w:bookmarkStart w:id="1140" w:name="_Toc162005636"/>
      <w:bookmarkStart w:id="1141" w:name="_Toc93879047"/>
      <w:bookmarkStart w:id="1142" w:name="_Toc96996781"/>
      <w:bookmarkStart w:id="1143" w:name="_Toc83768410"/>
      <w:r>
        <w:rPr>
          <w:lang w:eastAsia="zh-CN"/>
        </w:rPr>
        <w:t>9.1</w:t>
      </w:r>
      <w:r>
        <w:rPr>
          <w:lang w:eastAsia="zh-CN"/>
        </w:rPr>
        <w:tab/>
      </w:r>
      <w:r>
        <w:rPr>
          <w:lang w:eastAsia="zh-CN"/>
        </w:rPr>
        <w:t>MSGG_L3GDelivery API</w:t>
      </w:r>
      <w:bookmarkEnd w:id="1139"/>
      <w:bookmarkEnd w:id="1140"/>
      <w:bookmarkEnd w:id="1141"/>
      <w:bookmarkEnd w:id="1142"/>
      <w:bookmarkEnd w:id="1143"/>
    </w:p>
    <w:p w14:paraId="07D69DBA">
      <w:pPr>
        <w:pStyle w:val="5"/>
      </w:pPr>
      <w:bookmarkStart w:id="1144" w:name="_Toc81332251"/>
      <w:bookmarkStart w:id="1145" w:name="_Toc93879048"/>
      <w:bookmarkStart w:id="1146" w:name="_Toc97197188"/>
      <w:bookmarkStart w:id="1147" w:name="_Toc96996782"/>
      <w:bookmarkStart w:id="1148" w:name="_Toc83768411"/>
      <w:bookmarkStart w:id="1149" w:name="_Toc162005637"/>
      <w:r>
        <w:rPr>
          <w:lang w:eastAsia="zh-CN"/>
        </w:rPr>
        <w:t>9</w:t>
      </w:r>
      <w:r>
        <w:t>.1.1</w:t>
      </w:r>
      <w:r>
        <w:tab/>
      </w:r>
      <w:r>
        <w:t>API URI</w:t>
      </w:r>
      <w:bookmarkEnd w:id="1144"/>
      <w:bookmarkEnd w:id="1145"/>
      <w:bookmarkEnd w:id="1146"/>
      <w:bookmarkEnd w:id="1147"/>
      <w:bookmarkEnd w:id="1148"/>
      <w:bookmarkEnd w:id="1149"/>
    </w:p>
    <w:p w14:paraId="5A7CE0B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13B4711E">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61EEA02C">
      <w:pPr>
        <w:pStyle w:val="110"/>
      </w:pPr>
      <w:r>
        <w:t>-</w:t>
      </w:r>
      <w:r>
        <w:tab/>
      </w:r>
      <w:r>
        <w:t>The &lt;apiName&gt; shall be "msgg</w:t>
      </w:r>
      <w:r>
        <w:rPr>
          <w:lang w:eastAsia="zh-CN"/>
        </w:rPr>
        <w:t>-</w:t>
      </w:r>
      <w:r>
        <w:t>l3gdelivery".</w:t>
      </w:r>
    </w:p>
    <w:p w14:paraId="04BD1479">
      <w:pPr>
        <w:pStyle w:val="110"/>
      </w:pPr>
      <w:r>
        <w:t>-</w:t>
      </w:r>
      <w:r>
        <w:tab/>
      </w:r>
      <w:r>
        <w:t>The &lt;apiVersion&gt; shall be "v1".</w:t>
      </w:r>
    </w:p>
    <w:p w14:paraId="5926E09B">
      <w:pPr>
        <w:pStyle w:val="110"/>
      </w:pPr>
      <w:r>
        <w:t>-</w:t>
      </w:r>
      <w:r>
        <w:tab/>
      </w:r>
      <w:r>
        <w:t>The &lt;apiSpecificResourceUriPart&gt; shall be set as described in clause 9.1.3.</w:t>
      </w:r>
    </w:p>
    <w:p w14:paraId="05DA9316">
      <w:pPr>
        <w:pStyle w:val="5"/>
      </w:pPr>
      <w:bookmarkStart w:id="1150" w:name="_Toc81332252"/>
      <w:bookmarkStart w:id="1151" w:name="_Toc93879049"/>
      <w:bookmarkStart w:id="1152" w:name="_Toc97197189"/>
      <w:bookmarkStart w:id="1153" w:name="_Toc162005638"/>
      <w:bookmarkStart w:id="1154" w:name="_Toc83768412"/>
      <w:bookmarkStart w:id="1155" w:name="_Toc96996783"/>
      <w:r>
        <w:rPr>
          <w:lang w:eastAsia="zh-CN"/>
        </w:rPr>
        <w:t>9</w:t>
      </w:r>
      <w:r>
        <w:t>.1.2</w:t>
      </w:r>
      <w:r>
        <w:tab/>
      </w:r>
      <w:r>
        <w:t>Resources</w:t>
      </w:r>
      <w:bookmarkEnd w:id="1150"/>
      <w:bookmarkEnd w:id="1151"/>
      <w:bookmarkEnd w:id="1152"/>
      <w:bookmarkEnd w:id="1153"/>
      <w:bookmarkEnd w:id="1154"/>
      <w:bookmarkEnd w:id="1155"/>
    </w:p>
    <w:p w14:paraId="7E539E89">
      <w:pPr>
        <w:rPr>
          <w:lang w:eastAsia="zh-CN"/>
        </w:rPr>
      </w:pPr>
      <w:r>
        <w:rPr>
          <w:lang w:eastAsia="zh-CN"/>
        </w:rPr>
        <w:t>None.</w:t>
      </w:r>
    </w:p>
    <w:p w14:paraId="697A0607">
      <w:pPr>
        <w:pStyle w:val="5"/>
      </w:pPr>
      <w:bookmarkStart w:id="1156" w:name="_Toc162005639"/>
      <w:bookmarkStart w:id="1157" w:name="_Toc96996784"/>
      <w:bookmarkStart w:id="1158" w:name="_Toc93879050"/>
      <w:bookmarkStart w:id="1159" w:name="_Toc81332269"/>
      <w:bookmarkStart w:id="1160" w:name="_Toc97197190"/>
      <w:bookmarkStart w:id="1161" w:name="_Toc83768413"/>
      <w:r>
        <w:rPr>
          <w:lang w:eastAsia="zh-CN"/>
        </w:rPr>
        <w:t>9</w:t>
      </w:r>
      <w:r>
        <w:t>.1.3</w:t>
      </w:r>
      <w:r>
        <w:tab/>
      </w:r>
      <w:r>
        <w:t>Custom Operations without associated resources</w:t>
      </w:r>
      <w:bookmarkEnd w:id="1156"/>
      <w:bookmarkEnd w:id="1157"/>
      <w:bookmarkEnd w:id="1158"/>
      <w:bookmarkEnd w:id="1159"/>
      <w:bookmarkEnd w:id="1160"/>
      <w:bookmarkEnd w:id="1161"/>
    </w:p>
    <w:p w14:paraId="06093B5C">
      <w:pPr>
        <w:pStyle w:val="6"/>
      </w:pPr>
      <w:bookmarkStart w:id="1162" w:name="_Toc162005640"/>
      <w:bookmarkStart w:id="1163" w:name="_Toc93879051"/>
      <w:bookmarkStart w:id="1164" w:name="_Toc97197191"/>
      <w:bookmarkStart w:id="1165" w:name="_Toc96996785"/>
      <w:r>
        <w:t>9.1.3.1</w:t>
      </w:r>
      <w:r>
        <w:tab/>
      </w:r>
      <w:r>
        <w:t>Overview</w:t>
      </w:r>
      <w:bookmarkEnd w:id="1162"/>
      <w:bookmarkEnd w:id="1163"/>
      <w:bookmarkEnd w:id="1164"/>
      <w:bookmarkEnd w:id="1165"/>
    </w:p>
    <w:p w14:paraId="12EE0652">
      <w:pPr>
        <w:rPr>
          <w:lang w:eastAsia="zh-CN"/>
        </w:rPr>
      </w:pPr>
      <w:r>
        <w:rPr>
          <w:lang w:eastAsia="zh-CN"/>
        </w:rPr>
        <w:t>The structure of the custom operation URIs of the MSGG_L3GDelivery service is shown in Figure</w:t>
      </w:r>
      <w:r>
        <w:t> </w:t>
      </w:r>
      <w:r>
        <w:rPr>
          <w:lang w:eastAsia="zh-CN"/>
        </w:rPr>
        <w:t>9.1.3.1-1.</w:t>
      </w:r>
    </w:p>
    <w:p w14:paraId="3967D4AD">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0B11FC1E">
      <w:pPr>
        <w:pStyle w:val="119"/>
      </w:pPr>
      <w:r>
        <w:t>Figure 9.1.3.1-1: Custom operation URI structure of the MSGG_L3GDelivery API</w:t>
      </w:r>
    </w:p>
    <w:p w14:paraId="78ABE8EA">
      <w:pPr>
        <w:rPr>
          <w:lang w:eastAsia="zh-CN"/>
        </w:rPr>
      </w:pPr>
      <w:r>
        <w:rPr>
          <w:lang w:eastAsia="zh-CN"/>
        </w:rPr>
        <w:t>Table</w:t>
      </w:r>
      <w:r>
        <w:t> </w:t>
      </w:r>
      <w:r>
        <w:rPr>
          <w:lang w:eastAsia="zh-CN"/>
        </w:rPr>
        <w:t>9.1.3.1-1 provides an overview of the custom operations and applicable HTTP methods.</w:t>
      </w:r>
    </w:p>
    <w:p w14:paraId="60A1D71A">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C0F5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86DA281">
            <w:pPr>
              <w:pStyle w:val="103"/>
            </w:pPr>
            <w:r>
              <w:t>Custom operation URI</w:t>
            </w:r>
          </w:p>
        </w:tc>
        <w:tc>
          <w:tcPr>
            <w:tcW w:w="964" w:type="pct"/>
            <w:shd w:val="clear" w:color="auto" w:fill="C0C0C0"/>
            <w:vAlign w:val="center"/>
          </w:tcPr>
          <w:p w14:paraId="72630E0D">
            <w:pPr>
              <w:pStyle w:val="103"/>
            </w:pPr>
            <w:r>
              <w:t>Mapped HTTP method</w:t>
            </w:r>
          </w:p>
        </w:tc>
        <w:tc>
          <w:tcPr>
            <w:tcW w:w="2185" w:type="pct"/>
            <w:shd w:val="clear" w:color="auto" w:fill="C0C0C0"/>
            <w:vAlign w:val="center"/>
          </w:tcPr>
          <w:p w14:paraId="686197AD">
            <w:pPr>
              <w:pStyle w:val="103"/>
            </w:pPr>
            <w:r>
              <w:t>Description</w:t>
            </w:r>
          </w:p>
        </w:tc>
      </w:tr>
      <w:tr w14:paraId="3B847B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F32E316">
            <w:pPr>
              <w:pStyle w:val="102"/>
            </w:pPr>
            <w:r>
              <w:t>{apiRoot}/msgg-l3gdelivery/&lt;apiVersion&gt;/deliver-message</w:t>
            </w:r>
          </w:p>
        </w:tc>
        <w:tc>
          <w:tcPr>
            <w:tcW w:w="964" w:type="pct"/>
          </w:tcPr>
          <w:p w14:paraId="19E5E8C1">
            <w:pPr>
              <w:pStyle w:val="102"/>
            </w:pPr>
            <w:r>
              <w:t>POST</w:t>
            </w:r>
          </w:p>
        </w:tc>
        <w:tc>
          <w:tcPr>
            <w:tcW w:w="2185" w:type="pct"/>
          </w:tcPr>
          <w:p w14:paraId="7C4243CF">
            <w:pPr>
              <w:pStyle w:val="102"/>
            </w:pPr>
            <w:r>
              <w:t>Request of MSGin5G Server to deliver message to a given Legacy 3GPP Message Gateway.</w:t>
            </w:r>
          </w:p>
        </w:tc>
      </w:tr>
      <w:tr w14:paraId="653F8E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A9A3F90">
            <w:pPr>
              <w:pStyle w:val="102"/>
            </w:pPr>
            <w:r>
              <w:t>{apiRoot}/msgg-l3gdelivery/&lt;apiVersion&gt;/deliver-report</w:t>
            </w:r>
          </w:p>
        </w:tc>
        <w:tc>
          <w:tcPr>
            <w:tcW w:w="964" w:type="pct"/>
          </w:tcPr>
          <w:p w14:paraId="2DBF4D50">
            <w:pPr>
              <w:pStyle w:val="102"/>
            </w:pPr>
            <w:r>
              <w:t>POST</w:t>
            </w:r>
          </w:p>
        </w:tc>
        <w:tc>
          <w:tcPr>
            <w:tcW w:w="2185" w:type="pct"/>
          </w:tcPr>
          <w:p w14:paraId="479022C0">
            <w:pPr>
              <w:pStyle w:val="102"/>
            </w:pPr>
            <w:r>
              <w:t>Request of MSGin5G Server to deliver status report to a given Legacy 3GPP Message Gateway.</w:t>
            </w:r>
          </w:p>
        </w:tc>
      </w:tr>
    </w:tbl>
    <w:p w14:paraId="18F64EF1">
      <w:bookmarkStart w:id="1166" w:name="_Toc93879052"/>
      <w:bookmarkStart w:id="1167" w:name="_Toc96996786"/>
    </w:p>
    <w:p w14:paraId="344737B5">
      <w:pPr>
        <w:pStyle w:val="6"/>
      </w:pPr>
      <w:bookmarkStart w:id="1168" w:name="_Toc162005641"/>
      <w:bookmarkStart w:id="1169" w:name="_Toc97197192"/>
      <w:r>
        <w:t>9.1.3.2</w:t>
      </w:r>
      <w:r>
        <w:tab/>
      </w:r>
      <w:r>
        <w:t>Operation: deliver-message</w:t>
      </w:r>
      <w:bookmarkEnd w:id="1166"/>
      <w:bookmarkEnd w:id="1167"/>
      <w:bookmarkEnd w:id="1168"/>
      <w:bookmarkEnd w:id="1169"/>
    </w:p>
    <w:p w14:paraId="37A02D12">
      <w:pPr>
        <w:pStyle w:val="7"/>
      </w:pPr>
      <w:bookmarkStart w:id="1170" w:name="_Toc93879053"/>
      <w:bookmarkStart w:id="1171" w:name="_Toc96996787"/>
      <w:bookmarkStart w:id="1172" w:name="_Toc97197193"/>
      <w:bookmarkStart w:id="1173" w:name="_Toc162005642"/>
      <w:r>
        <w:t>9.1.3.2.1</w:t>
      </w:r>
      <w:r>
        <w:tab/>
      </w:r>
      <w:r>
        <w:t>Description</w:t>
      </w:r>
      <w:bookmarkEnd w:id="1170"/>
      <w:bookmarkEnd w:id="1171"/>
      <w:bookmarkEnd w:id="1172"/>
      <w:bookmarkEnd w:id="1173"/>
    </w:p>
    <w:p w14:paraId="3D3115E6">
      <w:pPr>
        <w:rPr>
          <w:lang w:eastAsia="zh-CN"/>
        </w:rPr>
      </w:pPr>
      <w:r>
        <w:rPr>
          <w:lang w:eastAsia="zh-CN"/>
        </w:rPr>
        <w:t>This operation is used by the MSGin5G Server to deliver message to a given Legacy 3GPP Message Gateway.</w:t>
      </w:r>
    </w:p>
    <w:p w14:paraId="3987227D">
      <w:pPr>
        <w:pStyle w:val="7"/>
      </w:pPr>
      <w:bookmarkStart w:id="1174" w:name="_Toc97197194"/>
      <w:bookmarkStart w:id="1175" w:name="_Toc96996788"/>
      <w:bookmarkStart w:id="1176" w:name="_Toc93879054"/>
      <w:bookmarkStart w:id="1177" w:name="_Toc162005643"/>
      <w:r>
        <w:t>9.1.3.2.2</w:t>
      </w:r>
      <w:r>
        <w:tab/>
      </w:r>
      <w:r>
        <w:t>Operation Definition</w:t>
      </w:r>
      <w:bookmarkEnd w:id="1174"/>
      <w:bookmarkEnd w:id="1175"/>
      <w:bookmarkEnd w:id="1176"/>
      <w:bookmarkEnd w:id="1177"/>
    </w:p>
    <w:p w14:paraId="363ACD86">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44E89C10">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739B8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B7EB623">
            <w:pPr>
              <w:pStyle w:val="103"/>
            </w:pPr>
            <w:r>
              <w:t>Data type</w:t>
            </w:r>
          </w:p>
        </w:tc>
        <w:tc>
          <w:tcPr>
            <w:tcW w:w="518" w:type="dxa"/>
            <w:tcBorders>
              <w:bottom w:val="single" w:color="auto" w:sz="6" w:space="0"/>
            </w:tcBorders>
            <w:shd w:val="clear" w:color="auto" w:fill="C0C0C0"/>
          </w:tcPr>
          <w:p w14:paraId="31B29985">
            <w:pPr>
              <w:pStyle w:val="103"/>
            </w:pPr>
            <w:r>
              <w:t>P</w:t>
            </w:r>
          </w:p>
        </w:tc>
        <w:tc>
          <w:tcPr>
            <w:tcW w:w="2268" w:type="dxa"/>
            <w:tcBorders>
              <w:bottom w:val="single" w:color="auto" w:sz="6" w:space="0"/>
            </w:tcBorders>
            <w:shd w:val="clear" w:color="auto" w:fill="C0C0C0"/>
          </w:tcPr>
          <w:p w14:paraId="17861A1D">
            <w:pPr>
              <w:pStyle w:val="103"/>
            </w:pPr>
            <w:r>
              <w:t>Cardinality</w:t>
            </w:r>
          </w:p>
        </w:tc>
        <w:tc>
          <w:tcPr>
            <w:tcW w:w="5239" w:type="dxa"/>
            <w:tcBorders>
              <w:bottom w:val="single" w:color="auto" w:sz="6" w:space="0"/>
            </w:tcBorders>
            <w:shd w:val="clear" w:color="auto" w:fill="C0C0C0"/>
            <w:vAlign w:val="center"/>
          </w:tcPr>
          <w:p w14:paraId="2D574CEB">
            <w:pPr>
              <w:pStyle w:val="103"/>
            </w:pPr>
            <w:r>
              <w:t>Description</w:t>
            </w:r>
          </w:p>
        </w:tc>
      </w:tr>
      <w:tr w14:paraId="2BE927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419C4B3">
            <w:pPr>
              <w:pStyle w:val="102"/>
            </w:pPr>
            <w:r>
              <w:t>L3gMessageDelivery</w:t>
            </w:r>
          </w:p>
        </w:tc>
        <w:tc>
          <w:tcPr>
            <w:tcW w:w="518" w:type="dxa"/>
            <w:tcBorders>
              <w:top w:val="single" w:color="auto" w:sz="6" w:space="0"/>
            </w:tcBorders>
          </w:tcPr>
          <w:p w14:paraId="39820348">
            <w:pPr>
              <w:pStyle w:val="104"/>
            </w:pPr>
            <w:r>
              <w:t>M</w:t>
            </w:r>
          </w:p>
        </w:tc>
        <w:tc>
          <w:tcPr>
            <w:tcW w:w="2268" w:type="dxa"/>
            <w:tcBorders>
              <w:top w:val="single" w:color="auto" w:sz="6" w:space="0"/>
            </w:tcBorders>
          </w:tcPr>
          <w:p w14:paraId="55205859">
            <w:pPr>
              <w:pStyle w:val="102"/>
            </w:pPr>
            <w:r>
              <w:t>1</w:t>
            </w:r>
          </w:p>
        </w:tc>
        <w:tc>
          <w:tcPr>
            <w:tcW w:w="5239" w:type="dxa"/>
            <w:tcBorders>
              <w:top w:val="single" w:color="auto" w:sz="6" w:space="0"/>
            </w:tcBorders>
            <w:shd w:val="clear" w:color="auto" w:fill="auto"/>
          </w:tcPr>
          <w:p w14:paraId="58196DA4">
            <w:pPr>
              <w:pStyle w:val="102"/>
            </w:pPr>
            <w:r>
              <w:t>Represents the data to be used for MSGin5G Server to deliver message.</w:t>
            </w:r>
          </w:p>
        </w:tc>
      </w:tr>
    </w:tbl>
    <w:p w14:paraId="4FBA0E24">
      <w:pPr>
        <w:rPr>
          <w:lang w:eastAsia="zh-CN"/>
        </w:rPr>
      </w:pPr>
    </w:p>
    <w:p w14:paraId="50252187">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9ECB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ADB5FB4">
            <w:pPr>
              <w:pStyle w:val="103"/>
            </w:pPr>
            <w:r>
              <w:t>Data type</w:t>
            </w:r>
          </w:p>
        </w:tc>
        <w:tc>
          <w:tcPr>
            <w:tcW w:w="499" w:type="pct"/>
            <w:shd w:val="clear" w:color="auto" w:fill="C0C0C0"/>
          </w:tcPr>
          <w:p w14:paraId="22D54D4D">
            <w:pPr>
              <w:pStyle w:val="103"/>
            </w:pPr>
            <w:r>
              <w:t>P</w:t>
            </w:r>
          </w:p>
        </w:tc>
        <w:tc>
          <w:tcPr>
            <w:tcW w:w="738" w:type="pct"/>
            <w:shd w:val="clear" w:color="auto" w:fill="C0C0C0"/>
          </w:tcPr>
          <w:p w14:paraId="7862F22F">
            <w:pPr>
              <w:pStyle w:val="103"/>
            </w:pPr>
            <w:r>
              <w:t>Cardinality</w:t>
            </w:r>
          </w:p>
        </w:tc>
        <w:tc>
          <w:tcPr>
            <w:tcW w:w="967" w:type="pct"/>
            <w:shd w:val="clear" w:color="auto" w:fill="C0C0C0"/>
          </w:tcPr>
          <w:p w14:paraId="257F3255">
            <w:pPr>
              <w:pStyle w:val="103"/>
            </w:pPr>
            <w:r>
              <w:t>Response</w:t>
            </w:r>
          </w:p>
          <w:p w14:paraId="66A50912">
            <w:pPr>
              <w:pStyle w:val="103"/>
            </w:pPr>
            <w:r>
              <w:t>codes</w:t>
            </w:r>
          </w:p>
        </w:tc>
        <w:tc>
          <w:tcPr>
            <w:tcW w:w="1971" w:type="pct"/>
            <w:shd w:val="clear" w:color="auto" w:fill="C0C0C0"/>
          </w:tcPr>
          <w:p w14:paraId="5B0D49E7">
            <w:pPr>
              <w:pStyle w:val="103"/>
            </w:pPr>
            <w:r>
              <w:t>Description</w:t>
            </w:r>
          </w:p>
        </w:tc>
      </w:tr>
      <w:tr w14:paraId="15241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B7DF922">
            <w:pPr>
              <w:pStyle w:val="102"/>
            </w:pPr>
            <w:r>
              <w:t>n/a</w:t>
            </w:r>
          </w:p>
        </w:tc>
        <w:tc>
          <w:tcPr>
            <w:tcW w:w="499" w:type="pct"/>
          </w:tcPr>
          <w:p w14:paraId="6BD095B6">
            <w:pPr>
              <w:pStyle w:val="104"/>
            </w:pPr>
          </w:p>
        </w:tc>
        <w:tc>
          <w:tcPr>
            <w:tcW w:w="738" w:type="pct"/>
          </w:tcPr>
          <w:p w14:paraId="0B71E26F">
            <w:pPr>
              <w:pStyle w:val="102"/>
            </w:pPr>
          </w:p>
        </w:tc>
        <w:tc>
          <w:tcPr>
            <w:tcW w:w="967" w:type="pct"/>
          </w:tcPr>
          <w:p w14:paraId="0AF4A7EF">
            <w:pPr>
              <w:pStyle w:val="102"/>
            </w:pPr>
            <w:r>
              <w:t>204 No Content</w:t>
            </w:r>
          </w:p>
        </w:tc>
        <w:tc>
          <w:tcPr>
            <w:tcW w:w="1971" w:type="pct"/>
            <w:shd w:val="clear" w:color="auto" w:fill="auto"/>
          </w:tcPr>
          <w:p w14:paraId="5ADC9949">
            <w:pPr>
              <w:pStyle w:val="102"/>
            </w:pPr>
            <w:r>
              <w:t>The Message is Delivered successfully.</w:t>
            </w:r>
          </w:p>
        </w:tc>
      </w:tr>
      <w:tr w14:paraId="595999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CB1CF63">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6C4034C">
      <w:bookmarkStart w:id="1178" w:name="_Toc96996789"/>
      <w:bookmarkStart w:id="1179" w:name="_Toc93879055"/>
    </w:p>
    <w:p w14:paraId="37B0D1E0">
      <w:pPr>
        <w:pStyle w:val="6"/>
      </w:pPr>
      <w:bookmarkStart w:id="1180" w:name="_Toc162005644"/>
      <w:bookmarkStart w:id="1181" w:name="_Toc97197195"/>
      <w:r>
        <w:t>9.1.3.3</w:t>
      </w:r>
      <w:r>
        <w:tab/>
      </w:r>
      <w:r>
        <w:t>Operation: deliver-report</w:t>
      </w:r>
      <w:bookmarkEnd w:id="1178"/>
      <w:bookmarkEnd w:id="1179"/>
      <w:bookmarkEnd w:id="1180"/>
      <w:bookmarkEnd w:id="1181"/>
    </w:p>
    <w:p w14:paraId="2E89BC3A">
      <w:pPr>
        <w:pStyle w:val="7"/>
      </w:pPr>
      <w:bookmarkStart w:id="1182" w:name="_Toc97197196"/>
      <w:bookmarkStart w:id="1183" w:name="_Toc96996790"/>
      <w:bookmarkStart w:id="1184" w:name="_Toc162005645"/>
      <w:bookmarkStart w:id="1185" w:name="_Toc93879056"/>
      <w:r>
        <w:t>9.1.3.3.1</w:t>
      </w:r>
      <w:r>
        <w:tab/>
      </w:r>
      <w:r>
        <w:t>Description</w:t>
      </w:r>
      <w:bookmarkEnd w:id="1182"/>
      <w:bookmarkEnd w:id="1183"/>
      <w:bookmarkEnd w:id="1184"/>
      <w:bookmarkEnd w:id="1185"/>
    </w:p>
    <w:p w14:paraId="0F590720">
      <w:pPr>
        <w:rPr>
          <w:lang w:eastAsia="zh-CN"/>
        </w:rPr>
      </w:pPr>
      <w:r>
        <w:rPr>
          <w:lang w:eastAsia="zh-CN"/>
        </w:rPr>
        <w:t>This operation is used by the MSGin5G Server to deliver status report to a given Legacy 3GPP Message Gateway.</w:t>
      </w:r>
      <w:bookmarkStart w:id="1186" w:name="_Toc93879057"/>
    </w:p>
    <w:p w14:paraId="620E6494">
      <w:pPr>
        <w:pStyle w:val="7"/>
      </w:pPr>
      <w:bookmarkStart w:id="1187" w:name="_Toc162005646"/>
      <w:bookmarkStart w:id="1188" w:name="_Toc97197197"/>
      <w:bookmarkStart w:id="1189" w:name="_Toc96996791"/>
      <w:r>
        <w:t>9.1.3.3.2</w:t>
      </w:r>
      <w:r>
        <w:tab/>
      </w:r>
      <w:r>
        <w:t>Operation Definition</w:t>
      </w:r>
      <w:bookmarkEnd w:id="1186"/>
      <w:bookmarkEnd w:id="1187"/>
      <w:bookmarkEnd w:id="1188"/>
      <w:bookmarkEnd w:id="1189"/>
    </w:p>
    <w:p w14:paraId="777CFAAB">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1645BA93">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E566B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82FE45D">
            <w:pPr>
              <w:pStyle w:val="103"/>
            </w:pPr>
            <w:r>
              <w:t>Data type</w:t>
            </w:r>
          </w:p>
        </w:tc>
        <w:tc>
          <w:tcPr>
            <w:tcW w:w="518" w:type="dxa"/>
            <w:tcBorders>
              <w:bottom w:val="single" w:color="auto" w:sz="6" w:space="0"/>
            </w:tcBorders>
            <w:shd w:val="clear" w:color="auto" w:fill="C0C0C0"/>
          </w:tcPr>
          <w:p w14:paraId="2F20D7BC">
            <w:pPr>
              <w:pStyle w:val="103"/>
            </w:pPr>
            <w:r>
              <w:t>P</w:t>
            </w:r>
          </w:p>
        </w:tc>
        <w:tc>
          <w:tcPr>
            <w:tcW w:w="2268" w:type="dxa"/>
            <w:tcBorders>
              <w:bottom w:val="single" w:color="auto" w:sz="6" w:space="0"/>
            </w:tcBorders>
            <w:shd w:val="clear" w:color="auto" w:fill="C0C0C0"/>
          </w:tcPr>
          <w:p w14:paraId="3236CE7B">
            <w:pPr>
              <w:pStyle w:val="103"/>
            </w:pPr>
            <w:r>
              <w:t>Cardinality</w:t>
            </w:r>
          </w:p>
        </w:tc>
        <w:tc>
          <w:tcPr>
            <w:tcW w:w="5239" w:type="dxa"/>
            <w:tcBorders>
              <w:bottom w:val="single" w:color="auto" w:sz="6" w:space="0"/>
            </w:tcBorders>
            <w:shd w:val="clear" w:color="auto" w:fill="C0C0C0"/>
            <w:vAlign w:val="center"/>
          </w:tcPr>
          <w:p w14:paraId="36D45B51">
            <w:pPr>
              <w:pStyle w:val="103"/>
            </w:pPr>
            <w:r>
              <w:t>Description</w:t>
            </w:r>
          </w:p>
        </w:tc>
      </w:tr>
      <w:tr w14:paraId="1FF2543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5FF6665">
            <w:pPr>
              <w:pStyle w:val="102"/>
            </w:pPr>
            <w:r>
              <w:t>DeliveryStatusReport</w:t>
            </w:r>
          </w:p>
        </w:tc>
        <w:tc>
          <w:tcPr>
            <w:tcW w:w="518" w:type="dxa"/>
            <w:tcBorders>
              <w:top w:val="single" w:color="auto" w:sz="6" w:space="0"/>
            </w:tcBorders>
          </w:tcPr>
          <w:p w14:paraId="269D0E8E">
            <w:pPr>
              <w:pStyle w:val="104"/>
            </w:pPr>
            <w:r>
              <w:t>M</w:t>
            </w:r>
          </w:p>
        </w:tc>
        <w:tc>
          <w:tcPr>
            <w:tcW w:w="2268" w:type="dxa"/>
            <w:tcBorders>
              <w:top w:val="single" w:color="auto" w:sz="6" w:space="0"/>
            </w:tcBorders>
          </w:tcPr>
          <w:p w14:paraId="470D9DD2">
            <w:pPr>
              <w:pStyle w:val="102"/>
            </w:pPr>
            <w:r>
              <w:t>1</w:t>
            </w:r>
          </w:p>
        </w:tc>
        <w:tc>
          <w:tcPr>
            <w:tcW w:w="5239" w:type="dxa"/>
            <w:tcBorders>
              <w:top w:val="single" w:color="auto" w:sz="6" w:space="0"/>
            </w:tcBorders>
            <w:shd w:val="clear" w:color="auto" w:fill="auto"/>
          </w:tcPr>
          <w:p w14:paraId="5E3F7431">
            <w:pPr>
              <w:pStyle w:val="102"/>
            </w:pPr>
            <w:r>
              <w:t>Represents the data to be used for MSGin5G Server to deliver status report.</w:t>
            </w:r>
          </w:p>
        </w:tc>
      </w:tr>
    </w:tbl>
    <w:p w14:paraId="71371411">
      <w:pPr>
        <w:rPr>
          <w:lang w:eastAsia="zh-CN"/>
        </w:rPr>
      </w:pPr>
    </w:p>
    <w:p w14:paraId="281A110C">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6DA8F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ED25FBA">
            <w:pPr>
              <w:pStyle w:val="103"/>
            </w:pPr>
            <w:r>
              <w:t>Data type</w:t>
            </w:r>
          </w:p>
        </w:tc>
        <w:tc>
          <w:tcPr>
            <w:tcW w:w="499" w:type="pct"/>
            <w:shd w:val="clear" w:color="auto" w:fill="C0C0C0"/>
          </w:tcPr>
          <w:p w14:paraId="572918A4">
            <w:pPr>
              <w:pStyle w:val="103"/>
            </w:pPr>
            <w:r>
              <w:t>P</w:t>
            </w:r>
          </w:p>
        </w:tc>
        <w:tc>
          <w:tcPr>
            <w:tcW w:w="738" w:type="pct"/>
            <w:shd w:val="clear" w:color="auto" w:fill="C0C0C0"/>
          </w:tcPr>
          <w:p w14:paraId="0EE30D8D">
            <w:pPr>
              <w:pStyle w:val="103"/>
            </w:pPr>
            <w:r>
              <w:t>Cardinality</w:t>
            </w:r>
          </w:p>
        </w:tc>
        <w:tc>
          <w:tcPr>
            <w:tcW w:w="967" w:type="pct"/>
            <w:shd w:val="clear" w:color="auto" w:fill="C0C0C0"/>
          </w:tcPr>
          <w:p w14:paraId="7330123A">
            <w:pPr>
              <w:pStyle w:val="103"/>
            </w:pPr>
            <w:r>
              <w:t>Response</w:t>
            </w:r>
          </w:p>
          <w:p w14:paraId="6CD42C1C">
            <w:pPr>
              <w:pStyle w:val="103"/>
            </w:pPr>
            <w:r>
              <w:t>codes</w:t>
            </w:r>
          </w:p>
        </w:tc>
        <w:tc>
          <w:tcPr>
            <w:tcW w:w="1971" w:type="pct"/>
            <w:shd w:val="clear" w:color="auto" w:fill="C0C0C0"/>
          </w:tcPr>
          <w:p w14:paraId="2F882162">
            <w:pPr>
              <w:pStyle w:val="103"/>
            </w:pPr>
            <w:r>
              <w:t>Description</w:t>
            </w:r>
          </w:p>
        </w:tc>
      </w:tr>
      <w:tr w14:paraId="507C2B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C2298B6">
            <w:pPr>
              <w:pStyle w:val="102"/>
            </w:pPr>
            <w:r>
              <w:t>n/a</w:t>
            </w:r>
          </w:p>
        </w:tc>
        <w:tc>
          <w:tcPr>
            <w:tcW w:w="499" w:type="pct"/>
          </w:tcPr>
          <w:p w14:paraId="490F1F95">
            <w:pPr>
              <w:pStyle w:val="104"/>
            </w:pPr>
          </w:p>
        </w:tc>
        <w:tc>
          <w:tcPr>
            <w:tcW w:w="738" w:type="pct"/>
          </w:tcPr>
          <w:p w14:paraId="2B7CE3F6">
            <w:pPr>
              <w:pStyle w:val="102"/>
            </w:pPr>
          </w:p>
        </w:tc>
        <w:tc>
          <w:tcPr>
            <w:tcW w:w="967" w:type="pct"/>
          </w:tcPr>
          <w:p w14:paraId="6BED1591">
            <w:pPr>
              <w:pStyle w:val="102"/>
            </w:pPr>
            <w:r>
              <w:t>204 No Content</w:t>
            </w:r>
          </w:p>
        </w:tc>
        <w:tc>
          <w:tcPr>
            <w:tcW w:w="1971" w:type="pct"/>
            <w:shd w:val="clear" w:color="auto" w:fill="auto"/>
          </w:tcPr>
          <w:p w14:paraId="2B698ADF">
            <w:pPr>
              <w:pStyle w:val="102"/>
            </w:pPr>
            <w:r>
              <w:t>The status report is Delivered successfully.</w:t>
            </w:r>
          </w:p>
        </w:tc>
      </w:tr>
      <w:tr w14:paraId="268018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6BE450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53F247B">
      <w:pPr>
        <w:rPr>
          <w:lang w:eastAsia="zh-CN"/>
        </w:rPr>
      </w:pPr>
    </w:p>
    <w:p w14:paraId="11C50FD6">
      <w:pPr>
        <w:pStyle w:val="5"/>
      </w:pPr>
      <w:bookmarkStart w:id="1190" w:name="_Toc93879058"/>
      <w:bookmarkStart w:id="1191" w:name="_Toc162005647"/>
      <w:bookmarkStart w:id="1192" w:name="_Toc97197198"/>
      <w:bookmarkStart w:id="1193" w:name="_Toc81332270"/>
      <w:bookmarkStart w:id="1194" w:name="_Toc83768414"/>
      <w:bookmarkStart w:id="1195" w:name="_Toc96996792"/>
      <w:r>
        <w:rPr>
          <w:lang w:eastAsia="zh-CN"/>
        </w:rPr>
        <w:t>9</w:t>
      </w:r>
      <w:r>
        <w:t>.1.4</w:t>
      </w:r>
      <w:r>
        <w:tab/>
      </w:r>
      <w:r>
        <w:t>Notifications</w:t>
      </w:r>
      <w:bookmarkEnd w:id="1190"/>
      <w:bookmarkEnd w:id="1191"/>
      <w:bookmarkEnd w:id="1192"/>
      <w:bookmarkEnd w:id="1193"/>
      <w:bookmarkEnd w:id="1194"/>
      <w:bookmarkEnd w:id="1195"/>
    </w:p>
    <w:p w14:paraId="2F7C82CC">
      <w:r>
        <w:t>None.</w:t>
      </w:r>
    </w:p>
    <w:p w14:paraId="33EFE3FF">
      <w:pPr>
        <w:pStyle w:val="5"/>
      </w:pPr>
      <w:bookmarkStart w:id="1196" w:name="_Toc81332271"/>
      <w:bookmarkStart w:id="1197" w:name="_Toc162005648"/>
      <w:bookmarkStart w:id="1198" w:name="_Toc96996793"/>
      <w:bookmarkStart w:id="1199" w:name="_Toc83768415"/>
      <w:bookmarkStart w:id="1200" w:name="_Toc93879059"/>
      <w:bookmarkStart w:id="1201" w:name="_Toc97197199"/>
      <w:r>
        <w:rPr>
          <w:lang w:eastAsia="zh-CN"/>
        </w:rPr>
        <w:t>9</w:t>
      </w:r>
      <w:r>
        <w:t>.1.5</w:t>
      </w:r>
      <w:r>
        <w:tab/>
      </w:r>
      <w:r>
        <w:t>Data Model</w:t>
      </w:r>
      <w:bookmarkEnd w:id="1196"/>
      <w:bookmarkEnd w:id="1197"/>
      <w:bookmarkEnd w:id="1198"/>
      <w:bookmarkEnd w:id="1199"/>
      <w:bookmarkEnd w:id="1200"/>
      <w:bookmarkEnd w:id="1201"/>
    </w:p>
    <w:p w14:paraId="0D54751E">
      <w:pPr>
        <w:pStyle w:val="6"/>
      </w:pPr>
      <w:bookmarkStart w:id="1202" w:name="_Toc162005649"/>
      <w:bookmarkStart w:id="1203" w:name="_Toc93879060"/>
      <w:bookmarkStart w:id="1204" w:name="_Toc96996794"/>
      <w:bookmarkStart w:id="1205" w:name="_Toc97197200"/>
      <w:r>
        <w:t>9.1.5.1</w:t>
      </w:r>
      <w:r>
        <w:tab/>
      </w:r>
      <w:r>
        <w:t>General</w:t>
      </w:r>
      <w:bookmarkEnd w:id="1202"/>
      <w:bookmarkEnd w:id="1203"/>
      <w:bookmarkEnd w:id="1204"/>
      <w:bookmarkEnd w:id="1205"/>
    </w:p>
    <w:p w14:paraId="046D8DD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60B2FA9E">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F339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7278413">
            <w:pPr>
              <w:pStyle w:val="103"/>
            </w:pPr>
            <w:r>
              <w:t>Data type</w:t>
            </w:r>
          </w:p>
        </w:tc>
        <w:tc>
          <w:tcPr>
            <w:tcW w:w="1297" w:type="dxa"/>
            <w:shd w:val="clear" w:color="auto" w:fill="C0C0C0"/>
          </w:tcPr>
          <w:p w14:paraId="0503275E">
            <w:pPr>
              <w:pStyle w:val="103"/>
            </w:pPr>
            <w:r>
              <w:t>Section defined</w:t>
            </w:r>
          </w:p>
        </w:tc>
        <w:tc>
          <w:tcPr>
            <w:tcW w:w="2887" w:type="dxa"/>
            <w:shd w:val="clear" w:color="auto" w:fill="C0C0C0"/>
          </w:tcPr>
          <w:p w14:paraId="7D1A8BCB">
            <w:pPr>
              <w:pStyle w:val="103"/>
            </w:pPr>
            <w:r>
              <w:t>Description</w:t>
            </w:r>
          </w:p>
        </w:tc>
        <w:tc>
          <w:tcPr>
            <w:tcW w:w="2725" w:type="dxa"/>
            <w:shd w:val="clear" w:color="auto" w:fill="C0C0C0"/>
          </w:tcPr>
          <w:p w14:paraId="10FD41B2">
            <w:pPr>
              <w:pStyle w:val="103"/>
            </w:pPr>
            <w:r>
              <w:t>Applicability</w:t>
            </w:r>
          </w:p>
        </w:tc>
      </w:tr>
      <w:tr w14:paraId="27506C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C75F843">
            <w:pPr>
              <w:pStyle w:val="102"/>
            </w:pPr>
            <w:r>
              <w:t>L3gMessageDelivery</w:t>
            </w:r>
          </w:p>
        </w:tc>
        <w:tc>
          <w:tcPr>
            <w:tcW w:w="1297" w:type="dxa"/>
          </w:tcPr>
          <w:p w14:paraId="6F4F7F3B">
            <w:pPr>
              <w:pStyle w:val="102"/>
            </w:pPr>
            <w:r>
              <w:t>9.1.5.2.2</w:t>
            </w:r>
          </w:p>
        </w:tc>
        <w:tc>
          <w:tcPr>
            <w:tcW w:w="2887" w:type="dxa"/>
          </w:tcPr>
          <w:p w14:paraId="1391B2CD">
            <w:pPr>
              <w:pStyle w:val="102"/>
              <w:rPr>
                <w:szCs w:val="18"/>
              </w:rPr>
            </w:pPr>
            <w:r>
              <w:rPr>
                <w:szCs w:val="18"/>
              </w:rPr>
              <w:t>Information within message delivery request.</w:t>
            </w:r>
          </w:p>
        </w:tc>
        <w:tc>
          <w:tcPr>
            <w:tcW w:w="2725" w:type="dxa"/>
          </w:tcPr>
          <w:p w14:paraId="3F0187C2">
            <w:pPr>
              <w:pStyle w:val="102"/>
              <w:rPr>
                <w:szCs w:val="18"/>
              </w:rPr>
            </w:pPr>
          </w:p>
        </w:tc>
      </w:tr>
    </w:tbl>
    <w:p w14:paraId="750FA6A8">
      <w:pPr>
        <w:rPr>
          <w:lang w:eastAsia="zh-CN"/>
        </w:rPr>
      </w:pPr>
    </w:p>
    <w:p w14:paraId="1CD30381">
      <w:pPr>
        <w:rPr>
          <w:lang w:eastAsia="zh-CN"/>
        </w:rPr>
      </w:pPr>
      <w:r>
        <w:rPr>
          <w:lang w:eastAsia="zh-CN"/>
        </w:rPr>
        <w:t>Table</w:t>
      </w:r>
      <w:r>
        <w:t> </w:t>
      </w:r>
      <w:r>
        <w:rPr>
          <w:lang w:eastAsia="zh-CN"/>
        </w:rPr>
        <w:t>9.1.5.1-2 specifies data types re-used by the MSGG_L3GDelivery API service.</w:t>
      </w:r>
    </w:p>
    <w:p w14:paraId="6F9D204A">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3F233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2056165E">
            <w:pPr>
              <w:pStyle w:val="103"/>
            </w:pPr>
            <w:r>
              <w:t>Data type</w:t>
            </w:r>
          </w:p>
        </w:tc>
        <w:tc>
          <w:tcPr>
            <w:tcW w:w="1732" w:type="dxa"/>
            <w:shd w:val="clear" w:color="auto" w:fill="C0C0C0"/>
          </w:tcPr>
          <w:p w14:paraId="7750B5DF">
            <w:pPr>
              <w:pStyle w:val="103"/>
            </w:pPr>
            <w:r>
              <w:t>Reference</w:t>
            </w:r>
          </w:p>
        </w:tc>
        <w:tc>
          <w:tcPr>
            <w:tcW w:w="2851" w:type="dxa"/>
            <w:shd w:val="clear" w:color="auto" w:fill="C0C0C0"/>
          </w:tcPr>
          <w:p w14:paraId="5DFFFDFC">
            <w:pPr>
              <w:pStyle w:val="103"/>
            </w:pPr>
            <w:r>
              <w:t>Comments</w:t>
            </w:r>
          </w:p>
        </w:tc>
        <w:tc>
          <w:tcPr>
            <w:tcW w:w="2636" w:type="dxa"/>
            <w:shd w:val="clear" w:color="auto" w:fill="C0C0C0"/>
          </w:tcPr>
          <w:p w14:paraId="17564FCB">
            <w:pPr>
              <w:pStyle w:val="103"/>
            </w:pPr>
            <w:r>
              <w:t>Applicability</w:t>
            </w:r>
          </w:p>
        </w:tc>
      </w:tr>
      <w:tr w14:paraId="5F3A2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D1CF418">
            <w:pPr>
              <w:pStyle w:val="102"/>
            </w:pPr>
            <w:r>
              <w:t>DeliveryStatusReport</w:t>
            </w:r>
          </w:p>
        </w:tc>
        <w:tc>
          <w:tcPr>
            <w:tcW w:w="1732" w:type="dxa"/>
          </w:tcPr>
          <w:p w14:paraId="74EB716F">
            <w:pPr>
              <w:pStyle w:val="102"/>
            </w:pPr>
            <w:r>
              <w:rPr>
                <w:szCs w:val="18"/>
              </w:rPr>
              <w:t>8.2.5.2.7</w:t>
            </w:r>
          </w:p>
        </w:tc>
        <w:tc>
          <w:tcPr>
            <w:tcW w:w="2851" w:type="dxa"/>
          </w:tcPr>
          <w:p w14:paraId="6CC17E91">
            <w:pPr>
              <w:pStyle w:val="102"/>
              <w:rPr>
                <w:szCs w:val="18"/>
              </w:rPr>
            </w:pPr>
            <w:r>
              <w:rPr>
                <w:szCs w:val="18"/>
              </w:rPr>
              <w:t>The message delivery status report request information.</w:t>
            </w:r>
          </w:p>
        </w:tc>
        <w:tc>
          <w:tcPr>
            <w:tcW w:w="2636" w:type="dxa"/>
          </w:tcPr>
          <w:p w14:paraId="2D6DFDE6">
            <w:pPr>
              <w:pStyle w:val="102"/>
              <w:rPr>
                <w:szCs w:val="18"/>
              </w:rPr>
            </w:pPr>
          </w:p>
        </w:tc>
      </w:tr>
      <w:tr w14:paraId="478A5C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97D550A">
            <w:pPr>
              <w:pStyle w:val="102"/>
            </w:pPr>
            <w:r>
              <w:t>MessageSegmentPa</w:t>
            </w:r>
            <w:r>
              <w:rPr>
                <w:rFonts w:hint="eastAsia"/>
                <w:lang w:val="en-US" w:eastAsia="zh-CN"/>
              </w:rPr>
              <w:t>r</w:t>
            </w:r>
            <w:r>
              <w:t>ameters</w:t>
            </w:r>
          </w:p>
        </w:tc>
        <w:tc>
          <w:tcPr>
            <w:tcW w:w="1732" w:type="dxa"/>
          </w:tcPr>
          <w:p w14:paraId="60F6782B">
            <w:pPr>
              <w:pStyle w:val="102"/>
            </w:pPr>
            <w:r>
              <w:t>8.2.5.2.5</w:t>
            </w:r>
          </w:p>
        </w:tc>
        <w:tc>
          <w:tcPr>
            <w:tcW w:w="2851" w:type="dxa"/>
          </w:tcPr>
          <w:p w14:paraId="347889DD">
            <w:pPr>
              <w:pStyle w:val="102"/>
              <w:rPr>
                <w:szCs w:val="18"/>
              </w:rPr>
            </w:pPr>
            <w:r>
              <w:rPr>
                <w:szCs w:val="18"/>
              </w:rPr>
              <w:t>Contains the message segment information of the message.</w:t>
            </w:r>
          </w:p>
        </w:tc>
        <w:tc>
          <w:tcPr>
            <w:tcW w:w="2636" w:type="dxa"/>
          </w:tcPr>
          <w:p w14:paraId="542470D0">
            <w:pPr>
              <w:pStyle w:val="102"/>
              <w:rPr>
                <w:szCs w:val="18"/>
              </w:rPr>
            </w:pPr>
          </w:p>
        </w:tc>
      </w:tr>
    </w:tbl>
    <w:p w14:paraId="17D1AFFD">
      <w:pPr>
        <w:rPr>
          <w:lang w:eastAsia="zh-CN"/>
        </w:rPr>
      </w:pPr>
    </w:p>
    <w:p w14:paraId="3A8AE6CF">
      <w:pPr>
        <w:pStyle w:val="6"/>
      </w:pPr>
      <w:bookmarkStart w:id="1206" w:name="_Toc93879061"/>
      <w:bookmarkStart w:id="1207" w:name="_Toc162005650"/>
      <w:bookmarkStart w:id="1208" w:name="_Toc97197201"/>
      <w:bookmarkStart w:id="1209" w:name="_Toc96996795"/>
      <w:r>
        <w:t>9.1.5.2</w:t>
      </w:r>
      <w:r>
        <w:tab/>
      </w:r>
      <w:r>
        <w:t>Structured data types</w:t>
      </w:r>
      <w:bookmarkEnd w:id="1206"/>
      <w:bookmarkEnd w:id="1207"/>
      <w:bookmarkEnd w:id="1208"/>
      <w:bookmarkEnd w:id="1209"/>
    </w:p>
    <w:p w14:paraId="173BB8D2">
      <w:pPr>
        <w:pStyle w:val="7"/>
      </w:pPr>
      <w:bookmarkStart w:id="1210" w:name="_Toc162005651"/>
      <w:bookmarkStart w:id="1211" w:name="_Toc97197202"/>
      <w:bookmarkStart w:id="1212" w:name="_Toc96996796"/>
      <w:bookmarkStart w:id="1213" w:name="_Toc93879062"/>
      <w:r>
        <w:t>9.1.5.2.1</w:t>
      </w:r>
      <w:r>
        <w:tab/>
      </w:r>
      <w:r>
        <w:t>Introduction</w:t>
      </w:r>
      <w:bookmarkEnd w:id="1210"/>
      <w:bookmarkEnd w:id="1211"/>
      <w:bookmarkEnd w:id="1212"/>
      <w:bookmarkEnd w:id="1213"/>
    </w:p>
    <w:p w14:paraId="6A26CF8D">
      <w:pPr>
        <w:pStyle w:val="7"/>
      </w:pPr>
      <w:bookmarkStart w:id="1214" w:name="_Toc93879063"/>
      <w:bookmarkStart w:id="1215" w:name="_Toc96996797"/>
      <w:bookmarkStart w:id="1216" w:name="_Toc97197203"/>
      <w:bookmarkStart w:id="1217" w:name="_Toc162005652"/>
      <w:r>
        <w:t>9.1.5.2.2</w:t>
      </w:r>
      <w:r>
        <w:tab/>
      </w:r>
      <w:r>
        <w:t>Type: L3gMessageDelivery</w:t>
      </w:r>
      <w:bookmarkEnd w:id="1214"/>
      <w:bookmarkEnd w:id="1215"/>
      <w:bookmarkEnd w:id="1216"/>
      <w:bookmarkEnd w:id="1217"/>
    </w:p>
    <w:p w14:paraId="2209C729">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7FB24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DDC9BA">
            <w:pPr>
              <w:pStyle w:val="103"/>
            </w:pPr>
            <w:r>
              <w:t>Attribute name</w:t>
            </w:r>
          </w:p>
        </w:tc>
        <w:tc>
          <w:tcPr>
            <w:tcW w:w="1006" w:type="dxa"/>
            <w:shd w:val="clear" w:color="auto" w:fill="C0C0C0"/>
          </w:tcPr>
          <w:p w14:paraId="5FB98F1D">
            <w:pPr>
              <w:pStyle w:val="103"/>
            </w:pPr>
            <w:r>
              <w:t>Data type</w:t>
            </w:r>
          </w:p>
        </w:tc>
        <w:tc>
          <w:tcPr>
            <w:tcW w:w="425" w:type="dxa"/>
            <w:shd w:val="clear" w:color="auto" w:fill="C0C0C0"/>
          </w:tcPr>
          <w:p w14:paraId="3714288F">
            <w:pPr>
              <w:pStyle w:val="103"/>
            </w:pPr>
            <w:r>
              <w:t>P</w:t>
            </w:r>
          </w:p>
        </w:tc>
        <w:tc>
          <w:tcPr>
            <w:tcW w:w="1368" w:type="dxa"/>
            <w:shd w:val="clear" w:color="auto" w:fill="C0C0C0"/>
          </w:tcPr>
          <w:p w14:paraId="4BA13496">
            <w:pPr>
              <w:pStyle w:val="103"/>
            </w:pPr>
            <w:r>
              <w:t>Cardinality</w:t>
            </w:r>
          </w:p>
        </w:tc>
        <w:tc>
          <w:tcPr>
            <w:tcW w:w="3438" w:type="dxa"/>
            <w:shd w:val="clear" w:color="auto" w:fill="C0C0C0"/>
          </w:tcPr>
          <w:p w14:paraId="66BCCE8F">
            <w:pPr>
              <w:pStyle w:val="103"/>
            </w:pPr>
            <w:r>
              <w:t>Description</w:t>
            </w:r>
          </w:p>
        </w:tc>
        <w:tc>
          <w:tcPr>
            <w:tcW w:w="1998" w:type="dxa"/>
            <w:shd w:val="clear" w:color="auto" w:fill="C0C0C0"/>
          </w:tcPr>
          <w:p w14:paraId="232D2C5A">
            <w:pPr>
              <w:pStyle w:val="103"/>
            </w:pPr>
            <w:r>
              <w:t>Applicability</w:t>
            </w:r>
          </w:p>
        </w:tc>
      </w:tr>
      <w:tr w14:paraId="7395D3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F51D97C">
            <w:pPr>
              <w:pStyle w:val="102"/>
            </w:pPr>
            <w:r>
              <w:t>oriAddr</w:t>
            </w:r>
          </w:p>
        </w:tc>
        <w:tc>
          <w:tcPr>
            <w:tcW w:w="1006" w:type="dxa"/>
            <w:shd w:val="clear" w:color="auto" w:fill="FFFFFF" w:themeFill="background1"/>
          </w:tcPr>
          <w:p w14:paraId="451E36E5">
            <w:pPr>
              <w:pStyle w:val="102"/>
            </w:pPr>
            <w:r>
              <w:t>Address</w:t>
            </w:r>
          </w:p>
        </w:tc>
        <w:tc>
          <w:tcPr>
            <w:tcW w:w="425" w:type="dxa"/>
            <w:shd w:val="clear" w:color="auto" w:fill="FFFFFF" w:themeFill="background1"/>
          </w:tcPr>
          <w:p w14:paraId="54B7EDF2">
            <w:pPr>
              <w:pStyle w:val="104"/>
            </w:pPr>
            <w:r>
              <w:t>M</w:t>
            </w:r>
          </w:p>
        </w:tc>
        <w:tc>
          <w:tcPr>
            <w:tcW w:w="1368" w:type="dxa"/>
            <w:shd w:val="clear" w:color="auto" w:fill="FFFFFF" w:themeFill="background1"/>
          </w:tcPr>
          <w:p w14:paraId="7D1E4694">
            <w:pPr>
              <w:pStyle w:val="102"/>
            </w:pPr>
            <w:r>
              <w:t>1</w:t>
            </w:r>
          </w:p>
        </w:tc>
        <w:tc>
          <w:tcPr>
            <w:tcW w:w="3438" w:type="dxa"/>
            <w:shd w:val="clear" w:color="auto" w:fill="FFFFFF" w:themeFill="background1"/>
          </w:tcPr>
          <w:p w14:paraId="1358A2CB">
            <w:pPr>
              <w:pStyle w:val="102"/>
              <w:rPr>
                <w:szCs w:val="18"/>
              </w:rPr>
            </w:pPr>
            <w:r>
              <w:rPr>
                <w:szCs w:val="18"/>
              </w:rPr>
              <w:t>The service identity of the originating MSGin5G Client or the originating Application Server.</w:t>
            </w:r>
          </w:p>
          <w:p w14:paraId="2E1D23F8">
            <w:pPr>
              <w:pStyle w:val="102"/>
              <w:rPr>
                <w:szCs w:val="18"/>
              </w:rPr>
            </w:pPr>
            <w:r>
              <w:rPr>
                <w:szCs w:val="18"/>
              </w:rPr>
              <w:t>This IE is copied from the associated inbound message (NOTE).</w:t>
            </w:r>
          </w:p>
        </w:tc>
        <w:tc>
          <w:tcPr>
            <w:tcW w:w="1998" w:type="dxa"/>
            <w:shd w:val="clear" w:color="auto" w:fill="FFFFFF" w:themeFill="background1"/>
          </w:tcPr>
          <w:p w14:paraId="29DBFDE8">
            <w:pPr>
              <w:pStyle w:val="102"/>
            </w:pPr>
          </w:p>
        </w:tc>
      </w:tr>
      <w:tr w14:paraId="5E252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F6C5BA6">
            <w:pPr>
              <w:pStyle w:val="102"/>
            </w:pPr>
            <w:r>
              <w:t>destAddr</w:t>
            </w:r>
          </w:p>
        </w:tc>
        <w:tc>
          <w:tcPr>
            <w:tcW w:w="1006" w:type="dxa"/>
            <w:shd w:val="clear" w:color="auto" w:fill="FFFFFF" w:themeFill="background1"/>
          </w:tcPr>
          <w:p w14:paraId="2CC7319B">
            <w:pPr>
              <w:pStyle w:val="102"/>
            </w:pPr>
            <w:r>
              <w:t>Address</w:t>
            </w:r>
          </w:p>
        </w:tc>
        <w:tc>
          <w:tcPr>
            <w:tcW w:w="425" w:type="dxa"/>
            <w:shd w:val="clear" w:color="auto" w:fill="FFFFFF" w:themeFill="background1"/>
          </w:tcPr>
          <w:p w14:paraId="1E1D168D">
            <w:pPr>
              <w:pStyle w:val="104"/>
            </w:pPr>
            <w:r>
              <w:t>M</w:t>
            </w:r>
          </w:p>
        </w:tc>
        <w:tc>
          <w:tcPr>
            <w:tcW w:w="1368" w:type="dxa"/>
            <w:shd w:val="clear" w:color="auto" w:fill="FFFFFF" w:themeFill="background1"/>
          </w:tcPr>
          <w:p w14:paraId="777EA31A">
            <w:pPr>
              <w:pStyle w:val="102"/>
            </w:pPr>
            <w:r>
              <w:t>1</w:t>
            </w:r>
          </w:p>
        </w:tc>
        <w:tc>
          <w:tcPr>
            <w:tcW w:w="3438" w:type="dxa"/>
            <w:shd w:val="clear" w:color="auto" w:fill="FFFFFF" w:themeFill="background1"/>
          </w:tcPr>
          <w:p w14:paraId="397F706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70C0583A">
            <w:pPr>
              <w:pStyle w:val="102"/>
            </w:pPr>
          </w:p>
        </w:tc>
      </w:tr>
      <w:tr w14:paraId="56C22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1EF1835">
            <w:pPr>
              <w:pStyle w:val="102"/>
            </w:pPr>
            <w:r>
              <w:t>appId</w:t>
            </w:r>
          </w:p>
        </w:tc>
        <w:tc>
          <w:tcPr>
            <w:tcW w:w="1006" w:type="dxa"/>
          </w:tcPr>
          <w:p w14:paraId="66AA5821">
            <w:pPr>
              <w:pStyle w:val="102"/>
            </w:pPr>
            <w:r>
              <w:t>string</w:t>
            </w:r>
          </w:p>
        </w:tc>
        <w:tc>
          <w:tcPr>
            <w:tcW w:w="425" w:type="dxa"/>
          </w:tcPr>
          <w:p w14:paraId="2D88A150">
            <w:pPr>
              <w:pStyle w:val="104"/>
            </w:pPr>
            <w:r>
              <w:t>O</w:t>
            </w:r>
          </w:p>
        </w:tc>
        <w:tc>
          <w:tcPr>
            <w:tcW w:w="1368" w:type="dxa"/>
          </w:tcPr>
          <w:p w14:paraId="08020C49">
            <w:pPr>
              <w:pStyle w:val="102"/>
            </w:pPr>
            <w:r>
              <w:t>0..1</w:t>
            </w:r>
          </w:p>
        </w:tc>
        <w:tc>
          <w:tcPr>
            <w:tcW w:w="3438" w:type="dxa"/>
          </w:tcPr>
          <w:p w14:paraId="4A23A513">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39983CDA">
            <w:pPr>
              <w:pStyle w:val="102"/>
              <w:rPr>
                <w:szCs w:val="18"/>
              </w:rPr>
            </w:pPr>
            <w:r>
              <w:rPr>
                <w:szCs w:val="18"/>
              </w:rPr>
              <w:t>This list of Application IDs IE is required when the message is sent to one or multiple Application Clients served by same MSGin5G Client.</w:t>
            </w:r>
          </w:p>
        </w:tc>
        <w:tc>
          <w:tcPr>
            <w:tcW w:w="1998" w:type="dxa"/>
          </w:tcPr>
          <w:p w14:paraId="41138091">
            <w:pPr>
              <w:pStyle w:val="102"/>
              <w:rPr>
                <w:szCs w:val="18"/>
              </w:rPr>
            </w:pPr>
          </w:p>
        </w:tc>
      </w:tr>
      <w:tr w14:paraId="0493CF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E07A74">
            <w:pPr>
              <w:pStyle w:val="102"/>
            </w:pPr>
            <w:r>
              <w:t>msgId</w:t>
            </w:r>
          </w:p>
        </w:tc>
        <w:tc>
          <w:tcPr>
            <w:tcW w:w="1006" w:type="dxa"/>
          </w:tcPr>
          <w:p w14:paraId="0CAE91DE">
            <w:pPr>
              <w:pStyle w:val="102"/>
            </w:pPr>
            <w:r>
              <w:t>string</w:t>
            </w:r>
          </w:p>
        </w:tc>
        <w:tc>
          <w:tcPr>
            <w:tcW w:w="425" w:type="dxa"/>
          </w:tcPr>
          <w:p w14:paraId="51890F4F">
            <w:pPr>
              <w:pStyle w:val="104"/>
            </w:pPr>
            <w:r>
              <w:t>M</w:t>
            </w:r>
          </w:p>
        </w:tc>
        <w:tc>
          <w:tcPr>
            <w:tcW w:w="1368" w:type="dxa"/>
          </w:tcPr>
          <w:p w14:paraId="10758C00">
            <w:pPr>
              <w:pStyle w:val="102"/>
            </w:pPr>
            <w:r>
              <w:t>1</w:t>
            </w:r>
          </w:p>
        </w:tc>
        <w:tc>
          <w:tcPr>
            <w:tcW w:w="3438" w:type="dxa"/>
          </w:tcPr>
          <w:p w14:paraId="2E5159E5">
            <w:pPr>
              <w:pStyle w:val="102"/>
              <w:rPr>
                <w:szCs w:val="18"/>
              </w:rPr>
            </w:pPr>
            <w:r>
              <w:rPr>
                <w:szCs w:val="18"/>
              </w:rPr>
              <w:t>Unique identifier of this message.</w:t>
            </w:r>
          </w:p>
          <w:p w14:paraId="4759DC98">
            <w:pPr>
              <w:pStyle w:val="102"/>
              <w:rPr>
                <w:szCs w:val="18"/>
              </w:rPr>
            </w:pPr>
            <w:r>
              <w:rPr>
                <w:szCs w:val="18"/>
              </w:rPr>
              <w:t>This IE is copied from the associated inbound message request</w:t>
            </w:r>
          </w:p>
        </w:tc>
        <w:tc>
          <w:tcPr>
            <w:tcW w:w="1998" w:type="dxa"/>
          </w:tcPr>
          <w:p w14:paraId="1A839EC6">
            <w:pPr>
              <w:pStyle w:val="102"/>
              <w:rPr>
                <w:szCs w:val="18"/>
              </w:rPr>
            </w:pPr>
          </w:p>
        </w:tc>
      </w:tr>
      <w:tr w14:paraId="148C17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E421C0">
            <w:pPr>
              <w:pStyle w:val="102"/>
              <w:rPr>
                <w:lang w:eastAsia="zh-CN"/>
              </w:rPr>
            </w:pPr>
            <w:r>
              <w:rPr>
                <w:lang w:eastAsia="zh-CN"/>
              </w:rPr>
              <w:t>d</w:t>
            </w:r>
            <w:r>
              <w:t>elivStReq</w:t>
            </w:r>
            <w:r>
              <w:rPr>
                <w:lang w:eastAsia="zh-CN"/>
              </w:rPr>
              <w:t>Ind</w:t>
            </w:r>
          </w:p>
        </w:tc>
        <w:tc>
          <w:tcPr>
            <w:tcW w:w="1006" w:type="dxa"/>
          </w:tcPr>
          <w:p w14:paraId="0F8A0CEC">
            <w:pPr>
              <w:pStyle w:val="102"/>
            </w:pPr>
            <w:r>
              <w:t>boolean</w:t>
            </w:r>
          </w:p>
        </w:tc>
        <w:tc>
          <w:tcPr>
            <w:tcW w:w="425" w:type="dxa"/>
          </w:tcPr>
          <w:p w14:paraId="5B770A32">
            <w:pPr>
              <w:pStyle w:val="104"/>
            </w:pPr>
            <w:r>
              <w:t>O</w:t>
            </w:r>
          </w:p>
        </w:tc>
        <w:tc>
          <w:tcPr>
            <w:tcW w:w="1368" w:type="dxa"/>
          </w:tcPr>
          <w:p w14:paraId="0909CE38">
            <w:pPr>
              <w:pStyle w:val="102"/>
            </w:pPr>
            <w:r>
              <w:t>0..1</w:t>
            </w:r>
          </w:p>
        </w:tc>
        <w:tc>
          <w:tcPr>
            <w:tcW w:w="3438" w:type="dxa"/>
          </w:tcPr>
          <w:p w14:paraId="77C67D85">
            <w:pPr>
              <w:pStyle w:val="102"/>
              <w:rPr>
                <w:szCs w:val="18"/>
              </w:rPr>
            </w:pPr>
            <w:r>
              <w:rPr>
                <w:szCs w:val="18"/>
              </w:rPr>
              <w:t>Indicates if delivery acknowledgement from the recipient is requested.</w:t>
            </w:r>
          </w:p>
          <w:p w14:paraId="173BE9FA">
            <w:pPr>
              <w:pStyle w:val="102"/>
              <w:rPr>
                <w:szCs w:val="18"/>
                <w:lang w:eastAsia="zh-CN"/>
              </w:rPr>
            </w:pPr>
            <w:r>
              <w:rPr>
                <w:szCs w:val="18"/>
              </w:rPr>
              <w:t>This IE is copied from the associated inbound message.</w:t>
            </w:r>
          </w:p>
          <w:p w14:paraId="20BF55C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A16C6D3">
            <w:pPr>
              <w:pStyle w:val="102"/>
              <w:rPr>
                <w:szCs w:val="18"/>
              </w:rPr>
            </w:pPr>
          </w:p>
        </w:tc>
      </w:tr>
      <w:tr w14:paraId="2EB66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604AF0">
            <w:pPr>
              <w:pStyle w:val="102"/>
            </w:pPr>
            <w:r>
              <w:t>payload</w:t>
            </w:r>
          </w:p>
        </w:tc>
        <w:tc>
          <w:tcPr>
            <w:tcW w:w="1006" w:type="dxa"/>
          </w:tcPr>
          <w:p w14:paraId="33DA2E56">
            <w:pPr>
              <w:pStyle w:val="102"/>
            </w:pPr>
            <w:r>
              <w:t>string</w:t>
            </w:r>
          </w:p>
        </w:tc>
        <w:tc>
          <w:tcPr>
            <w:tcW w:w="425" w:type="dxa"/>
          </w:tcPr>
          <w:p w14:paraId="6D0CED53">
            <w:pPr>
              <w:pStyle w:val="104"/>
            </w:pPr>
            <w:r>
              <w:t>O</w:t>
            </w:r>
          </w:p>
        </w:tc>
        <w:tc>
          <w:tcPr>
            <w:tcW w:w="1368" w:type="dxa"/>
          </w:tcPr>
          <w:p w14:paraId="6A961219">
            <w:pPr>
              <w:pStyle w:val="102"/>
            </w:pPr>
            <w:r>
              <w:t>0..1</w:t>
            </w:r>
          </w:p>
        </w:tc>
        <w:tc>
          <w:tcPr>
            <w:tcW w:w="3438" w:type="dxa"/>
          </w:tcPr>
          <w:p w14:paraId="7DD9C985">
            <w:pPr>
              <w:pStyle w:val="102"/>
              <w:rPr>
                <w:szCs w:val="18"/>
              </w:rPr>
            </w:pPr>
            <w:r>
              <w:rPr>
                <w:szCs w:val="18"/>
              </w:rPr>
              <w:t>Payload of the message.</w:t>
            </w:r>
          </w:p>
          <w:p w14:paraId="4D52541A">
            <w:pPr>
              <w:pStyle w:val="102"/>
              <w:rPr>
                <w:szCs w:val="18"/>
              </w:rPr>
            </w:pPr>
            <w:r>
              <w:rPr>
                <w:szCs w:val="18"/>
              </w:rPr>
              <w:t>This IE is copied from the associated inbound message.</w:t>
            </w:r>
          </w:p>
        </w:tc>
        <w:tc>
          <w:tcPr>
            <w:tcW w:w="1998" w:type="dxa"/>
          </w:tcPr>
          <w:p w14:paraId="46A34FB9">
            <w:pPr>
              <w:pStyle w:val="102"/>
              <w:rPr>
                <w:szCs w:val="18"/>
              </w:rPr>
            </w:pPr>
          </w:p>
        </w:tc>
      </w:tr>
      <w:tr w14:paraId="4F9FFC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FE0B2E">
            <w:pPr>
              <w:pStyle w:val="102"/>
              <w:rPr>
                <w:lang w:eastAsia="zh-CN"/>
              </w:rPr>
            </w:pPr>
            <w:r>
              <w:t>seg</w:t>
            </w:r>
            <w:r>
              <w:rPr>
                <w:lang w:eastAsia="zh-CN"/>
              </w:rPr>
              <w:t>Ind</w:t>
            </w:r>
          </w:p>
        </w:tc>
        <w:tc>
          <w:tcPr>
            <w:tcW w:w="1006" w:type="dxa"/>
          </w:tcPr>
          <w:p w14:paraId="62F3CE6F">
            <w:pPr>
              <w:pStyle w:val="102"/>
            </w:pPr>
            <w:r>
              <w:t>boolean</w:t>
            </w:r>
          </w:p>
        </w:tc>
        <w:tc>
          <w:tcPr>
            <w:tcW w:w="425" w:type="dxa"/>
          </w:tcPr>
          <w:p w14:paraId="7BBAFA16">
            <w:pPr>
              <w:pStyle w:val="104"/>
            </w:pPr>
            <w:r>
              <w:t>O</w:t>
            </w:r>
          </w:p>
        </w:tc>
        <w:tc>
          <w:tcPr>
            <w:tcW w:w="1368" w:type="dxa"/>
          </w:tcPr>
          <w:p w14:paraId="0041909A">
            <w:pPr>
              <w:pStyle w:val="102"/>
            </w:pPr>
            <w:r>
              <w:t>0..1</w:t>
            </w:r>
          </w:p>
        </w:tc>
        <w:tc>
          <w:tcPr>
            <w:tcW w:w="3438" w:type="dxa"/>
          </w:tcPr>
          <w:p w14:paraId="41BD4EEC">
            <w:pPr>
              <w:pStyle w:val="102"/>
              <w:rPr>
                <w:szCs w:val="18"/>
                <w:lang w:eastAsia="zh-CN"/>
              </w:rPr>
            </w:pPr>
            <w:r>
              <w:rPr>
                <w:szCs w:val="18"/>
              </w:rPr>
              <w:t>Indicates this message is part of a segmented message.</w:t>
            </w:r>
          </w:p>
          <w:p w14:paraId="68DAC35D">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3D12D7E6">
            <w:pPr>
              <w:pStyle w:val="102"/>
              <w:rPr>
                <w:szCs w:val="18"/>
              </w:rPr>
            </w:pPr>
          </w:p>
        </w:tc>
      </w:tr>
      <w:tr w14:paraId="5D9579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4CDAE0">
            <w:pPr>
              <w:pStyle w:val="102"/>
            </w:pPr>
            <w:r>
              <w:t>segParams</w:t>
            </w:r>
          </w:p>
        </w:tc>
        <w:tc>
          <w:tcPr>
            <w:tcW w:w="1006" w:type="dxa"/>
          </w:tcPr>
          <w:p w14:paraId="278E4DCD">
            <w:pPr>
              <w:pStyle w:val="102"/>
            </w:pPr>
            <w:r>
              <w:t>MessageSegmentPa</w:t>
            </w:r>
            <w:r>
              <w:rPr>
                <w:lang w:eastAsia="zh-CN"/>
              </w:rPr>
              <w:t>r</w:t>
            </w:r>
            <w:r>
              <w:t>ameters</w:t>
            </w:r>
          </w:p>
        </w:tc>
        <w:tc>
          <w:tcPr>
            <w:tcW w:w="425" w:type="dxa"/>
          </w:tcPr>
          <w:p w14:paraId="674E5D1A">
            <w:pPr>
              <w:pStyle w:val="104"/>
            </w:pPr>
            <w:r>
              <w:t>O</w:t>
            </w:r>
          </w:p>
        </w:tc>
        <w:tc>
          <w:tcPr>
            <w:tcW w:w="1368" w:type="dxa"/>
          </w:tcPr>
          <w:p w14:paraId="77B3B568">
            <w:pPr>
              <w:pStyle w:val="102"/>
            </w:pPr>
            <w:r>
              <w:t>0..1</w:t>
            </w:r>
          </w:p>
        </w:tc>
        <w:tc>
          <w:tcPr>
            <w:tcW w:w="3438" w:type="dxa"/>
          </w:tcPr>
          <w:p w14:paraId="47695DA3">
            <w:pPr>
              <w:pStyle w:val="102"/>
              <w:rPr>
                <w:szCs w:val="18"/>
              </w:rPr>
            </w:pPr>
            <w:r>
              <w:rPr>
                <w:szCs w:val="18"/>
              </w:rPr>
              <w:t>The message segment parameters.</w:t>
            </w:r>
          </w:p>
          <w:p w14:paraId="4AEEA8ED">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759828AB">
            <w:pPr>
              <w:pStyle w:val="102"/>
              <w:rPr>
                <w:szCs w:val="18"/>
              </w:rPr>
            </w:pPr>
          </w:p>
        </w:tc>
      </w:tr>
      <w:tr w14:paraId="3F90E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74FB340">
            <w:pPr>
              <w:pStyle w:val="117"/>
              <w:rPr>
                <w:szCs w:val="18"/>
              </w:rPr>
            </w:pPr>
            <w:r>
              <w:rPr>
                <w:szCs w:val="22"/>
              </w:rPr>
              <w:t>NOTE</w:t>
            </w:r>
            <w:r>
              <w:t>:</w:t>
            </w:r>
            <w:r>
              <w:tab/>
            </w:r>
            <w:r>
              <w:t>The addrType in Address data type shall only include AS or UE to represent the originating of message request.</w:t>
            </w:r>
          </w:p>
        </w:tc>
      </w:tr>
    </w:tbl>
    <w:p w14:paraId="10035181">
      <w:bookmarkStart w:id="1218" w:name="_Toc93879064"/>
      <w:bookmarkStart w:id="1219" w:name="_Toc96996798"/>
    </w:p>
    <w:p w14:paraId="4182D644">
      <w:pPr>
        <w:pStyle w:val="7"/>
      </w:pPr>
      <w:bookmarkStart w:id="1220" w:name="_Toc162005653"/>
      <w:bookmarkStart w:id="1221" w:name="_Toc97197204"/>
      <w:r>
        <w:t>9.1.5.2.3</w:t>
      </w:r>
      <w:r>
        <w:tab/>
      </w:r>
      <w:r>
        <w:t>Type: Address</w:t>
      </w:r>
      <w:bookmarkEnd w:id="1218"/>
      <w:bookmarkEnd w:id="1219"/>
      <w:bookmarkEnd w:id="1220"/>
      <w:bookmarkEnd w:id="1221"/>
    </w:p>
    <w:p w14:paraId="0D4A2F31">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C8D79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3025F5E">
            <w:pPr>
              <w:pStyle w:val="103"/>
            </w:pPr>
            <w:r>
              <w:t>Attribute name</w:t>
            </w:r>
          </w:p>
        </w:tc>
        <w:tc>
          <w:tcPr>
            <w:tcW w:w="1006" w:type="dxa"/>
            <w:shd w:val="clear" w:color="auto" w:fill="C0C0C0"/>
          </w:tcPr>
          <w:p w14:paraId="42AE131F">
            <w:pPr>
              <w:pStyle w:val="103"/>
            </w:pPr>
            <w:r>
              <w:t>Data type</w:t>
            </w:r>
          </w:p>
        </w:tc>
        <w:tc>
          <w:tcPr>
            <w:tcW w:w="425" w:type="dxa"/>
            <w:shd w:val="clear" w:color="auto" w:fill="C0C0C0"/>
          </w:tcPr>
          <w:p w14:paraId="380A5F49">
            <w:pPr>
              <w:pStyle w:val="103"/>
            </w:pPr>
            <w:r>
              <w:t>P</w:t>
            </w:r>
          </w:p>
        </w:tc>
        <w:tc>
          <w:tcPr>
            <w:tcW w:w="1368" w:type="dxa"/>
            <w:shd w:val="clear" w:color="auto" w:fill="C0C0C0"/>
          </w:tcPr>
          <w:p w14:paraId="73932A28">
            <w:pPr>
              <w:pStyle w:val="103"/>
            </w:pPr>
            <w:r>
              <w:t>Cardinality</w:t>
            </w:r>
          </w:p>
        </w:tc>
        <w:tc>
          <w:tcPr>
            <w:tcW w:w="3438" w:type="dxa"/>
            <w:shd w:val="clear" w:color="auto" w:fill="C0C0C0"/>
          </w:tcPr>
          <w:p w14:paraId="72CC8DFB">
            <w:pPr>
              <w:pStyle w:val="103"/>
              <w:rPr>
                <w:szCs w:val="18"/>
              </w:rPr>
            </w:pPr>
            <w:r>
              <w:rPr>
                <w:szCs w:val="18"/>
              </w:rPr>
              <w:t>Description</w:t>
            </w:r>
          </w:p>
        </w:tc>
        <w:tc>
          <w:tcPr>
            <w:tcW w:w="1998" w:type="dxa"/>
            <w:shd w:val="clear" w:color="auto" w:fill="C0C0C0"/>
          </w:tcPr>
          <w:p w14:paraId="4C8D9818">
            <w:pPr>
              <w:pStyle w:val="103"/>
              <w:rPr>
                <w:szCs w:val="18"/>
              </w:rPr>
            </w:pPr>
            <w:r>
              <w:t>Applicability</w:t>
            </w:r>
          </w:p>
        </w:tc>
      </w:tr>
      <w:tr w14:paraId="263145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C6C338">
            <w:pPr>
              <w:pStyle w:val="102"/>
            </w:pPr>
            <w:r>
              <w:t>addrType</w:t>
            </w:r>
          </w:p>
        </w:tc>
        <w:tc>
          <w:tcPr>
            <w:tcW w:w="1006" w:type="dxa"/>
          </w:tcPr>
          <w:p w14:paraId="3ACA9D71">
            <w:pPr>
              <w:pStyle w:val="102"/>
            </w:pPr>
            <w:r>
              <w:t>AddressType</w:t>
            </w:r>
          </w:p>
        </w:tc>
        <w:tc>
          <w:tcPr>
            <w:tcW w:w="425" w:type="dxa"/>
          </w:tcPr>
          <w:p w14:paraId="532A9BFD">
            <w:pPr>
              <w:pStyle w:val="104"/>
            </w:pPr>
            <w:r>
              <w:t>M</w:t>
            </w:r>
          </w:p>
        </w:tc>
        <w:tc>
          <w:tcPr>
            <w:tcW w:w="1368" w:type="dxa"/>
          </w:tcPr>
          <w:p w14:paraId="1617AA58">
            <w:pPr>
              <w:pStyle w:val="102"/>
            </w:pPr>
            <w:r>
              <w:t>1</w:t>
            </w:r>
          </w:p>
        </w:tc>
        <w:tc>
          <w:tcPr>
            <w:tcW w:w="3438" w:type="dxa"/>
          </w:tcPr>
          <w:p w14:paraId="72FE20A0">
            <w:pPr>
              <w:pStyle w:val="102"/>
              <w:rPr>
                <w:szCs w:val="18"/>
              </w:rPr>
            </w:pPr>
            <w:r>
              <w:t>Represent the type of message request.</w:t>
            </w:r>
          </w:p>
        </w:tc>
        <w:tc>
          <w:tcPr>
            <w:tcW w:w="1998" w:type="dxa"/>
          </w:tcPr>
          <w:p w14:paraId="03DAFE98">
            <w:pPr>
              <w:pStyle w:val="102"/>
              <w:rPr>
                <w:szCs w:val="18"/>
              </w:rPr>
            </w:pPr>
          </w:p>
        </w:tc>
      </w:tr>
      <w:tr w14:paraId="40F4A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5B6F2C">
            <w:pPr>
              <w:pStyle w:val="102"/>
            </w:pPr>
            <w:r>
              <w:t>addr</w:t>
            </w:r>
          </w:p>
        </w:tc>
        <w:tc>
          <w:tcPr>
            <w:tcW w:w="1006" w:type="dxa"/>
          </w:tcPr>
          <w:p w14:paraId="6A47C08E">
            <w:pPr>
              <w:pStyle w:val="102"/>
            </w:pPr>
            <w:r>
              <w:t>string</w:t>
            </w:r>
          </w:p>
        </w:tc>
        <w:tc>
          <w:tcPr>
            <w:tcW w:w="425" w:type="dxa"/>
          </w:tcPr>
          <w:p w14:paraId="3C9E63E8">
            <w:pPr>
              <w:pStyle w:val="104"/>
            </w:pPr>
            <w:r>
              <w:t>M</w:t>
            </w:r>
          </w:p>
        </w:tc>
        <w:tc>
          <w:tcPr>
            <w:tcW w:w="1368" w:type="dxa"/>
          </w:tcPr>
          <w:p w14:paraId="1733F1BB">
            <w:pPr>
              <w:pStyle w:val="102"/>
            </w:pPr>
            <w:r>
              <w:t>1</w:t>
            </w:r>
          </w:p>
        </w:tc>
        <w:tc>
          <w:tcPr>
            <w:tcW w:w="3438" w:type="dxa"/>
          </w:tcPr>
          <w:p w14:paraId="5585C5EF">
            <w:pPr>
              <w:pStyle w:val="102"/>
            </w:pPr>
            <w:r>
              <w:t>Refer to UE Service ID or AS Service ID or Group Service ID or Broadcast Area ID or Messaging Topic.</w:t>
            </w:r>
          </w:p>
        </w:tc>
        <w:tc>
          <w:tcPr>
            <w:tcW w:w="1998" w:type="dxa"/>
          </w:tcPr>
          <w:p w14:paraId="1CE16477">
            <w:pPr>
              <w:pStyle w:val="102"/>
              <w:rPr>
                <w:szCs w:val="18"/>
              </w:rPr>
            </w:pPr>
          </w:p>
        </w:tc>
      </w:tr>
    </w:tbl>
    <w:p w14:paraId="27624074">
      <w:pPr>
        <w:rPr>
          <w:lang w:eastAsia="zh-CN"/>
        </w:rPr>
      </w:pPr>
    </w:p>
    <w:p w14:paraId="38DB4E31">
      <w:pPr>
        <w:pStyle w:val="6"/>
      </w:pPr>
      <w:bookmarkStart w:id="1222" w:name="_Toc97197205"/>
      <w:bookmarkStart w:id="1223" w:name="_Toc96996799"/>
      <w:bookmarkStart w:id="1224" w:name="_Toc162005654"/>
      <w:bookmarkStart w:id="1225" w:name="_Toc93879065"/>
      <w:r>
        <w:t>9.1.5.3</w:t>
      </w:r>
      <w:r>
        <w:tab/>
      </w:r>
      <w:r>
        <w:t>Simple data types and enumerations</w:t>
      </w:r>
      <w:bookmarkEnd w:id="1222"/>
      <w:bookmarkEnd w:id="1223"/>
      <w:bookmarkEnd w:id="1224"/>
      <w:bookmarkEnd w:id="1225"/>
    </w:p>
    <w:p w14:paraId="595A3E93">
      <w:pPr>
        <w:pStyle w:val="7"/>
      </w:pPr>
      <w:bookmarkStart w:id="1226" w:name="_Toc96996800"/>
      <w:bookmarkStart w:id="1227" w:name="_Toc93879066"/>
      <w:bookmarkStart w:id="1228" w:name="_Toc97197206"/>
      <w:bookmarkStart w:id="1229" w:name="_Toc162005655"/>
      <w:r>
        <w:t>9.1.5.3.1</w:t>
      </w:r>
      <w:r>
        <w:tab/>
      </w:r>
      <w:r>
        <w:t>Introduction</w:t>
      </w:r>
      <w:bookmarkEnd w:id="1226"/>
      <w:bookmarkEnd w:id="1227"/>
      <w:bookmarkEnd w:id="1228"/>
      <w:bookmarkEnd w:id="1229"/>
    </w:p>
    <w:p w14:paraId="03C84C7B">
      <w:pPr>
        <w:rPr>
          <w:lang w:eastAsia="zh-CN"/>
        </w:rPr>
      </w:pPr>
      <w:r>
        <w:rPr>
          <w:lang w:eastAsia="zh-CN"/>
        </w:rPr>
        <w:t>This clause defines simple data types and enumerations that can be referenced from data structures defined in the previous clauses.</w:t>
      </w:r>
    </w:p>
    <w:p w14:paraId="51BF9BA9">
      <w:pPr>
        <w:pStyle w:val="7"/>
      </w:pPr>
      <w:bookmarkStart w:id="1230" w:name="_Toc93879067"/>
      <w:bookmarkStart w:id="1231" w:name="_Toc162005656"/>
      <w:bookmarkStart w:id="1232" w:name="_Toc97197207"/>
      <w:bookmarkStart w:id="1233" w:name="_Toc96996801"/>
      <w:r>
        <w:t>9.1.5.3.2</w:t>
      </w:r>
      <w:r>
        <w:tab/>
      </w:r>
      <w:r>
        <w:t>Enumeration: AddressType</w:t>
      </w:r>
      <w:bookmarkEnd w:id="1230"/>
      <w:bookmarkEnd w:id="1231"/>
      <w:bookmarkEnd w:id="1232"/>
      <w:bookmarkEnd w:id="1233"/>
    </w:p>
    <w:p w14:paraId="6EEC0302">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2E211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767E453">
            <w:pPr>
              <w:pStyle w:val="103"/>
            </w:pPr>
            <w:r>
              <w:t>Enumeration value</w:t>
            </w:r>
          </w:p>
        </w:tc>
        <w:tc>
          <w:tcPr>
            <w:tcW w:w="2330" w:type="pct"/>
            <w:shd w:val="clear" w:color="auto" w:fill="C0C0C0"/>
            <w:tcMar>
              <w:top w:w="0" w:type="dxa"/>
              <w:left w:w="108" w:type="dxa"/>
              <w:bottom w:w="0" w:type="dxa"/>
              <w:right w:w="108" w:type="dxa"/>
            </w:tcMar>
          </w:tcPr>
          <w:p w14:paraId="4872B2A1">
            <w:pPr>
              <w:pStyle w:val="103"/>
            </w:pPr>
            <w:r>
              <w:t>Description</w:t>
            </w:r>
          </w:p>
        </w:tc>
        <w:tc>
          <w:tcPr>
            <w:tcW w:w="1278" w:type="pct"/>
            <w:shd w:val="clear" w:color="auto" w:fill="C0C0C0"/>
          </w:tcPr>
          <w:p w14:paraId="3D41230B">
            <w:pPr>
              <w:pStyle w:val="103"/>
            </w:pPr>
            <w:r>
              <w:t>Applicability</w:t>
            </w:r>
          </w:p>
        </w:tc>
      </w:tr>
      <w:tr w14:paraId="7D92E5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1370F51">
            <w:pPr>
              <w:pStyle w:val="102"/>
            </w:pPr>
            <w:r>
              <w:t>UE</w:t>
            </w:r>
          </w:p>
        </w:tc>
        <w:tc>
          <w:tcPr>
            <w:tcW w:w="2330" w:type="pct"/>
            <w:tcMar>
              <w:top w:w="0" w:type="dxa"/>
              <w:left w:w="108" w:type="dxa"/>
              <w:bottom w:w="0" w:type="dxa"/>
              <w:right w:w="108" w:type="dxa"/>
            </w:tcMar>
          </w:tcPr>
          <w:p w14:paraId="1F6801E5">
            <w:pPr>
              <w:pStyle w:val="102"/>
            </w:pPr>
            <w:r>
              <w:t>The address type is UE.</w:t>
            </w:r>
          </w:p>
        </w:tc>
        <w:tc>
          <w:tcPr>
            <w:tcW w:w="1278" w:type="pct"/>
          </w:tcPr>
          <w:p w14:paraId="69FEFF90">
            <w:pPr>
              <w:pStyle w:val="102"/>
            </w:pPr>
          </w:p>
        </w:tc>
      </w:tr>
      <w:tr w14:paraId="0AD491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B03502A">
            <w:pPr>
              <w:pStyle w:val="102"/>
            </w:pPr>
            <w:r>
              <w:t>AS</w:t>
            </w:r>
          </w:p>
        </w:tc>
        <w:tc>
          <w:tcPr>
            <w:tcW w:w="2330" w:type="pct"/>
            <w:tcMar>
              <w:top w:w="0" w:type="dxa"/>
              <w:left w:w="108" w:type="dxa"/>
              <w:bottom w:w="0" w:type="dxa"/>
              <w:right w:w="108" w:type="dxa"/>
            </w:tcMar>
          </w:tcPr>
          <w:p w14:paraId="3DECD840">
            <w:pPr>
              <w:pStyle w:val="102"/>
            </w:pPr>
            <w:r>
              <w:t>The address type is AS.</w:t>
            </w:r>
          </w:p>
        </w:tc>
        <w:tc>
          <w:tcPr>
            <w:tcW w:w="1278" w:type="pct"/>
          </w:tcPr>
          <w:p w14:paraId="6AA66E39">
            <w:pPr>
              <w:pStyle w:val="102"/>
            </w:pPr>
          </w:p>
        </w:tc>
      </w:tr>
      <w:tr w14:paraId="6AD28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D89A243">
            <w:pPr>
              <w:pStyle w:val="102"/>
            </w:pPr>
            <w:r>
              <w:t>GROUP</w:t>
            </w:r>
          </w:p>
        </w:tc>
        <w:tc>
          <w:tcPr>
            <w:tcW w:w="2330" w:type="pct"/>
            <w:tcMar>
              <w:top w:w="0" w:type="dxa"/>
              <w:left w:w="108" w:type="dxa"/>
              <w:bottom w:w="0" w:type="dxa"/>
              <w:right w:w="108" w:type="dxa"/>
            </w:tcMar>
          </w:tcPr>
          <w:p w14:paraId="7F2125F4">
            <w:pPr>
              <w:pStyle w:val="102"/>
            </w:pPr>
            <w:r>
              <w:t>The address type is GROUP.</w:t>
            </w:r>
          </w:p>
        </w:tc>
        <w:tc>
          <w:tcPr>
            <w:tcW w:w="1278" w:type="pct"/>
          </w:tcPr>
          <w:p w14:paraId="5FCEFDAB">
            <w:pPr>
              <w:pStyle w:val="102"/>
            </w:pPr>
          </w:p>
        </w:tc>
      </w:tr>
      <w:tr w14:paraId="7D14E0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FB37C4A">
            <w:pPr>
              <w:pStyle w:val="102"/>
            </w:pPr>
            <w:r>
              <w:t>BC</w:t>
            </w:r>
          </w:p>
        </w:tc>
        <w:tc>
          <w:tcPr>
            <w:tcW w:w="2330" w:type="pct"/>
            <w:tcMar>
              <w:top w:w="0" w:type="dxa"/>
              <w:left w:w="108" w:type="dxa"/>
              <w:bottom w:w="0" w:type="dxa"/>
              <w:right w:w="108" w:type="dxa"/>
            </w:tcMar>
          </w:tcPr>
          <w:p w14:paraId="24463F83">
            <w:pPr>
              <w:pStyle w:val="102"/>
            </w:pPr>
            <w:r>
              <w:t>The address type is BC.</w:t>
            </w:r>
          </w:p>
        </w:tc>
        <w:tc>
          <w:tcPr>
            <w:tcW w:w="1278" w:type="pct"/>
          </w:tcPr>
          <w:p w14:paraId="0156A5FD">
            <w:pPr>
              <w:pStyle w:val="102"/>
            </w:pPr>
          </w:p>
        </w:tc>
      </w:tr>
      <w:tr w14:paraId="2E8A4B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6EA6230">
            <w:pPr>
              <w:pStyle w:val="102"/>
            </w:pPr>
            <w:r>
              <w:t>TOPIC</w:t>
            </w:r>
          </w:p>
        </w:tc>
        <w:tc>
          <w:tcPr>
            <w:tcW w:w="2330" w:type="pct"/>
            <w:tcMar>
              <w:top w:w="0" w:type="dxa"/>
              <w:left w:w="108" w:type="dxa"/>
              <w:bottom w:w="0" w:type="dxa"/>
              <w:right w:w="108" w:type="dxa"/>
            </w:tcMar>
          </w:tcPr>
          <w:p w14:paraId="707B9E91">
            <w:pPr>
              <w:pStyle w:val="102"/>
            </w:pPr>
            <w:r>
              <w:t>The address type is TOPIC.</w:t>
            </w:r>
          </w:p>
        </w:tc>
        <w:tc>
          <w:tcPr>
            <w:tcW w:w="1278" w:type="pct"/>
          </w:tcPr>
          <w:p w14:paraId="460A4924">
            <w:pPr>
              <w:pStyle w:val="102"/>
            </w:pPr>
          </w:p>
        </w:tc>
      </w:tr>
    </w:tbl>
    <w:p w14:paraId="404FD863">
      <w:pPr>
        <w:rPr>
          <w:lang w:eastAsia="zh-CN"/>
        </w:rPr>
      </w:pPr>
    </w:p>
    <w:p w14:paraId="4A2283A1">
      <w:pPr>
        <w:pStyle w:val="5"/>
      </w:pPr>
      <w:bookmarkStart w:id="1234" w:name="_Toc83768416"/>
      <w:bookmarkStart w:id="1235" w:name="_Toc93879068"/>
      <w:bookmarkStart w:id="1236" w:name="_Toc97197208"/>
      <w:bookmarkStart w:id="1237" w:name="_Toc96996802"/>
      <w:bookmarkStart w:id="1238" w:name="_Toc162005657"/>
      <w:bookmarkStart w:id="1239" w:name="_Toc81332281"/>
      <w:r>
        <w:rPr>
          <w:lang w:eastAsia="zh-CN"/>
        </w:rPr>
        <w:t>9</w:t>
      </w:r>
      <w:r>
        <w:t>.1.6</w:t>
      </w:r>
      <w:r>
        <w:tab/>
      </w:r>
      <w:r>
        <w:t>Error Handling</w:t>
      </w:r>
      <w:bookmarkEnd w:id="1234"/>
      <w:bookmarkEnd w:id="1235"/>
      <w:bookmarkEnd w:id="1236"/>
      <w:bookmarkEnd w:id="1237"/>
      <w:bookmarkEnd w:id="1238"/>
      <w:bookmarkEnd w:id="1239"/>
    </w:p>
    <w:p w14:paraId="1DD64283">
      <w:pPr>
        <w:pStyle w:val="6"/>
      </w:pPr>
      <w:bookmarkStart w:id="1240" w:name="_Toc162005658"/>
      <w:r>
        <w:t>9.1.6.1</w:t>
      </w:r>
      <w:r>
        <w:tab/>
      </w:r>
      <w:r>
        <w:t>General</w:t>
      </w:r>
      <w:bookmarkEnd w:id="1240"/>
    </w:p>
    <w:p w14:paraId="3B39BE5A">
      <w:r>
        <w:t>HTTP error handling shall be supported as specified in clause 7.7.</w:t>
      </w:r>
    </w:p>
    <w:p w14:paraId="6933C2A5">
      <w:r>
        <w:t>In addition, the requirements in the following clauses shall apply.</w:t>
      </w:r>
    </w:p>
    <w:p w14:paraId="465DC4D5">
      <w:pPr>
        <w:pStyle w:val="6"/>
      </w:pPr>
      <w:bookmarkStart w:id="1241" w:name="_Toc162005659"/>
      <w:r>
        <w:t>9.1.6.2</w:t>
      </w:r>
      <w:r>
        <w:tab/>
      </w:r>
      <w:r>
        <w:t>Protocol Errors</w:t>
      </w:r>
      <w:bookmarkEnd w:id="1241"/>
    </w:p>
    <w:p w14:paraId="082EC771">
      <w:r>
        <w:rPr>
          <w:lang w:eastAsia="zh-CN"/>
        </w:rPr>
        <w:t xml:space="preserve">In this Release </w:t>
      </w:r>
      <w:r>
        <w:t xml:space="preserve">of the specification, there are no additional protocol errors applicable for the </w:t>
      </w:r>
      <w:r>
        <w:rPr>
          <w:lang w:eastAsia="zh-CN"/>
        </w:rPr>
        <w:t>MSGG_L3GDelivery API</w:t>
      </w:r>
      <w:r>
        <w:t>.</w:t>
      </w:r>
    </w:p>
    <w:p w14:paraId="49E003A2">
      <w:pPr>
        <w:pStyle w:val="6"/>
      </w:pPr>
      <w:bookmarkStart w:id="1242" w:name="_Toc162005660"/>
      <w:r>
        <w:t>9.1.6.3</w:t>
      </w:r>
      <w:r>
        <w:tab/>
      </w:r>
      <w:r>
        <w:t>Application Errors</w:t>
      </w:r>
      <w:bookmarkEnd w:id="1242"/>
    </w:p>
    <w:p w14:paraId="08BB82FE">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5F164173">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A6F15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35B701A">
            <w:pPr>
              <w:pStyle w:val="103"/>
            </w:pPr>
            <w:r>
              <w:t>Application Error</w:t>
            </w:r>
          </w:p>
        </w:tc>
        <w:tc>
          <w:tcPr>
            <w:tcW w:w="1205" w:type="dxa"/>
            <w:shd w:val="clear" w:color="auto" w:fill="C0C0C0"/>
          </w:tcPr>
          <w:p w14:paraId="462F9E52">
            <w:pPr>
              <w:pStyle w:val="103"/>
            </w:pPr>
            <w:r>
              <w:t>HTTP status code</w:t>
            </w:r>
          </w:p>
        </w:tc>
        <w:tc>
          <w:tcPr>
            <w:tcW w:w="3595" w:type="dxa"/>
            <w:shd w:val="clear" w:color="auto" w:fill="C0C0C0"/>
          </w:tcPr>
          <w:p w14:paraId="69B14547">
            <w:pPr>
              <w:pStyle w:val="103"/>
            </w:pPr>
            <w:r>
              <w:t>Description</w:t>
            </w:r>
          </w:p>
        </w:tc>
        <w:tc>
          <w:tcPr>
            <w:tcW w:w="1280" w:type="dxa"/>
            <w:shd w:val="clear" w:color="auto" w:fill="C0C0C0"/>
          </w:tcPr>
          <w:p w14:paraId="6AE04117">
            <w:pPr>
              <w:pStyle w:val="103"/>
            </w:pPr>
            <w:r>
              <w:t>Applicability</w:t>
            </w:r>
          </w:p>
        </w:tc>
      </w:tr>
      <w:tr w14:paraId="6567E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50CD5AB">
            <w:pPr>
              <w:pStyle w:val="102"/>
            </w:pPr>
          </w:p>
        </w:tc>
        <w:tc>
          <w:tcPr>
            <w:tcW w:w="1205" w:type="dxa"/>
          </w:tcPr>
          <w:p w14:paraId="16C594AF">
            <w:pPr>
              <w:pStyle w:val="102"/>
            </w:pPr>
          </w:p>
        </w:tc>
        <w:tc>
          <w:tcPr>
            <w:tcW w:w="3595" w:type="dxa"/>
          </w:tcPr>
          <w:p w14:paraId="653B4939">
            <w:pPr>
              <w:pStyle w:val="102"/>
            </w:pPr>
          </w:p>
        </w:tc>
        <w:tc>
          <w:tcPr>
            <w:tcW w:w="1280" w:type="dxa"/>
          </w:tcPr>
          <w:p w14:paraId="65BC6CF5">
            <w:pPr>
              <w:pStyle w:val="102"/>
            </w:pPr>
          </w:p>
        </w:tc>
      </w:tr>
    </w:tbl>
    <w:p w14:paraId="6C631349">
      <w:pPr>
        <w:rPr>
          <w:lang w:eastAsia="zh-CN"/>
        </w:rPr>
      </w:pPr>
    </w:p>
    <w:p w14:paraId="182DF5D9">
      <w:pPr>
        <w:pStyle w:val="5"/>
      </w:pPr>
      <w:bookmarkStart w:id="1243" w:name="_Toc96996803"/>
      <w:bookmarkStart w:id="1244" w:name="_Toc81332282"/>
      <w:bookmarkStart w:id="1245" w:name="_Toc83768417"/>
      <w:bookmarkStart w:id="1246" w:name="_Toc93879069"/>
      <w:bookmarkStart w:id="1247" w:name="_Toc162005661"/>
      <w:bookmarkStart w:id="1248" w:name="_Toc97197209"/>
      <w:r>
        <w:rPr>
          <w:lang w:eastAsia="zh-CN"/>
        </w:rPr>
        <w:t>9</w:t>
      </w:r>
      <w:r>
        <w:t>.1.7</w:t>
      </w:r>
      <w:r>
        <w:tab/>
      </w:r>
      <w:r>
        <w:t>Feature negotiation</w:t>
      </w:r>
      <w:bookmarkEnd w:id="1243"/>
      <w:bookmarkEnd w:id="1244"/>
      <w:bookmarkEnd w:id="1245"/>
      <w:bookmarkEnd w:id="1246"/>
      <w:bookmarkEnd w:id="1247"/>
      <w:bookmarkEnd w:id="1248"/>
    </w:p>
    <w:p w14:paraId="5949B28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4AF1E602">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07D4B8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881BD49">
            <w:pPr>
              <w:pStyle w:val="103"/>
            </w:pPr>
            <w:r>
              <w:t>Feature number</w:t>
            </w:r>
          </w:p>
        </w:tc>
        <w:tc>
          <w:tcPr>
            <w:tcW w:w="2207" w:type="dxa"/>
            <w:shd w:val="clear" w:color="auto" w:fill="C0C0C0"/>
          </w:tcPr>
          <w:p w14:paraId="5EECC112">
            <w:pPr>
              <w:pStyle w:val="103"/>
            </w:pPr>
            <w:r>
              <w:t>Feature Name</w:t>
            </w:r>
          </w:p>
        </w:tc>
        <w:tc>
          <w:tcPr>
            <w:tcW w:w="5758" w:type="dxa"/>
            <w:shd w:val="clear" w:color="auto" w:fill="C0C0C0"/>
          </w:tcPr>
          <w:p w14:paraId="1269707E">
            <w:pPr>
              <w:pStyle w:val="103"/>
            </w:pPr>
            <w:r>
              <w:t>Description</w:t>
            </w:r>
          </w:p>
        </w:tc>
      </w:tr>
      <w:tr w14:paraId="34E561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F161260">
            <w:pPr>
              <w:pStyle w:val="102"/>
            </w:pPr>
          </w:p>
        </w:tc>
        <w:tc>
          <w:tcPr>
            <w:tcW w:w="2207" w:type="dxa"/>
          </w:tcPr>
          <w:p w14:paraId="5B17C74F">
            <w:pPr>
              <w:pStyle w:val="102"/>
            </w:pPr>
          </w:p>
        </w:tc>
        <w:tc>
          <w:tcPr>
            <w:tcW w:w="5758" w:type="dxa"/>
          </w:tcPr>
          <w:p w14:paraId="5D53E99D">
            <w:pPr>
              <w:pStyle w:val="102"/>
              <w:rPr>
                <w:szCs w:val="18"/>
              </w:rPr>
            </w:pPr>
          </w:p>
        </w:tc>
      </w:tr>
    </w:tbl>
    <w:p w14:paraId="4709BD79">
      <w:pPr>
        <w:rPr>
          <w:lang w:eastAsia="zh-CN"/>
        </w:rPr>
      </w:pPr>
    </w:p>
    <w:p w14:paraId="36C59819">
      <w:pPr>
        <w:pStyle w:val="4"/>
        <w:rPr>
          <w:lang w:eastAsia="zh-CN"/>
        </w:rPr>
      </w:pPr>
      <w:bookmarkStart w:id="1249" w:name="_Toc83768418"/>
      <w:bookmarkStart w:id="1250" w:name="_Toc97197210"/>
      <w:bookmarkStart w:id="1251" w:name="_Toc162005662"/>
      <w:bookmarkStart w:id="1252" w:name="_Toc96996804"/>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14:paraId="6770AB72">
      <w:pPr>
        <w:pStyle w:val="5"/>
      </w:pPr>
      <w:bookmarkStart w:id="1254" w:name="_Toc93879071"/>
      <w:bookmarkStart w:id="1255" w:name="_Toc96996805"/>
      <w:bookmarkStart w:id="1256" w:name="_Toc162005663"/>
      <w:bookmarkStart w:id="1257" w:name="_Toc97197211"/>
      <w:bookmarkStart w:id="1258" w:name="_Toc83768419"/>
      <w:r>
        <w:rPr>
          <w:lang w:eastAsia="zh-CN"/>
        </w:rPr>
        <w:t>9</w:t>
      </w:r>
      <w:r>
        <w:t>.</w:t>
      </w:r>
      <w:r>
        <w:rPr>
          <w:lang w:eastAsia="zh-CN"/>
        </w:rPr>
        <w:t>2</w:t>
      </w:r>
      <w:r>
        <w:t>.1</w:t>
      </w:r>
      <w:r>
        <w:tab/>
      </w:r>
      <w:r>
        <w:t>API URI</w:t>
      </w:r>
      <w:bookmarkEnd w:id="1254"/>
      <w:bookmarkEnd w:id="1255"/>
      <w:bookmarkEnd w:id="1256"/>
      <w:bookmarkEnd w:id="1257"/>
      <w:bookmarkEnd w:id="1258"/>
    </w:p>
    <w:p w14:paraId="19C19EBD">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780CDC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63497F23">
      <w:pPr>
        <w:pStyle w:val="110"/>
      </w:pPr>
      <w:r>
        <w:t>-</w:t>
      </w:r>
      <w:r>
        <w:tab/>
      </w:r>
      <w:r>
        <w:t>The &lt;apiName&gt; shall be "msgg</w:t>
      </w:r>
      <w:r>
        <w:rPr>
          <w:lang w:eastAsia="zh-CN"/>
        </w:rPr>
        <w:t>-</w:t>
      </w:r>
      <w:r>
        <w:t>n3gdelivery".</w:t>
      </w:r>
    </w:p>
    <w:p w14:paraId="15F3852A">
      <w:pPr>
        <w:pStyle w:val="110"/>
      </w:pPr>
      <w:r>
        <w:t>-</w:t>
      </w:r>
      <w:r>
        <w:tab/>
      </w:r>
      <w:r>
        <w:t>The &lt;apiVersion&gt; shall be "v1".</w:t>
      </w:r>
    </w:p>
    <w:p w14:paraId="4C94D6BC">
      <w:pPr>
        <w:pStyle w:val="110"/>
      </w:pPr>
      <w:r>
        <w:t>-</w:t>
      </w:r>
      <w:r>
        <w:tab/>
      </w:r>
      <w:r>
        <w:t>The &lt;apiSpecificResourceUriPart&gt; shall be set as described in clause 9.2.3.</w:t>
      </w:r>
    </w:p>
    <w:p w14:paraId="1A1AE2C1">
      <w:pPr>
        <w:pStyle w:val="5"/>
      </w:pPr>
      <w:bookmarkStart w:id="1259" w:name="_Toc96996806"/>
      <w:bookmarkStart w:id="1260" w:name="_Toc83768420"/>
      <w:bookmarkStart w:id="1261" w:name="_Toc93879072"/>
      <w:bookmarkStart w:id="1262" w:name="_Toc162005664"/>
      <w:bookmarkStart w:id="1263" w:name="_Toc97197212"/>
      <w:r>
        <w:rPr>
          <w:lang w:eastAsia="zh-CN"/>
        </w:rPr>
        <w:t>9</w:t>
      </w:r>
      <w:r>
        <w:t>.</w:t>
      </w:r>
      <w:r>
        <w:rPr>
          <w:lang w:eastAsia="zh-CN"/>
        </w:rPr>
        <w:t>2</w:t>
      </w:r>
      <w:r>
        <w:t>.2</w:t>
      </w:r>
      <w:r>
        <w:tab/>
      </w:r>
      <w:r>
        <w:t>Resources</w:t>
      </w:r>
      <w:bookmarkEnd w:id="1259"/>
      <w:bookmarkEnd w:id="1260"/>
      <w:bookmarkEnd w:id="1261"/>
      <w:bookmarkEnd w:id="1262"/>
      <w:bookmarkEnd w:id="1263"/>
    </w:p>
    <w:p w14:paraId="0F55B10C">
      <w:pPr>
        <w:rPr>
          <w:lang w:eastAsia="zh-CN"/>
        </w:rPr>
      </w:pPr>
      <w:r>
        <w:rPr>
          <w:lang w:eastAsia="zh-CN"/>
        </w:rPr>
        <w:t>None.</w:t>
      </w:r>
    </w:p>
    <w:p w14:paraId="752C4277">
      <w:pPr>
        <w:pStyle w:val="5"/>
      </w:pPr>
      <w:bookmarkStart w:id="1264" w:name="_Toc97197213"/>
      <w:bookmarkStart w:id="1265" w:name="_Toc96996807"/>
      <w:bookmarkStart w:id="1266" w:name="_Toc162005665"/>
      <w:bookmarkStart w:id="1267" w:name="_Toc93879073"/>
      <w:bookmarkStart w:id="1268" w:name="_Toc8376842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2F00217A">
      <w:pPr>
        <w:pStyle w:val="6"/>
      </w:pPr>
      <w:bookmarkStart w:id="1269" w:name="_Toc93879074"/>
      <w:bookmarkStart w:id="1270" w:name="_Toc96996808"/>
      <w:bookmarkStart w:id="1271" w:name="_Toc162005666"/>
      <w:bookmarkStart w:id="1272" w:name="_Toc97197214"/>
      <w:r>
        <w:t>9.2.3.1</w:t>
      </w:r>
      <w:r>
        <w:tab/>
      </w:r>
      <w:r>
        <w:t>Overview</w:t>
      </w:r>
      <w:bookmarkEnd w:id="1269"/>
      <w:bookmarkEnd w:id="1270"/>
      <w:bookmarkEnd w:id="1271"/>
      <w:bookmarkEnd w:id="1272"/>
    </w:p>
    <w:p w14:paraId="2E0AF6A5">
      <w:pPr>
        <w:rPr>
          <w:lang w:eastAsia="zh-CN"/>
        </w:rPr>
      </w:pPr>
      <w:r>
        <w:t>The structure of the custom operation URIs of the MSGG_N3GDelivery service is shown in Figure 9.2.3.1-1.</w:t>
      </w:r>
    </w:p>
    <w:p w14:paraId="36493234">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404B644A">
      <w:pPr>
        <w:pStyle w:val="119"/>
      </w:pPr>
      <w:r>
        <w:t>Figure 9.2.3.1-1: Custom operation URI structure of the MSGG_N3GDelivery API</w:t>
      </w:r>
    </w:p>
    <w:p w14:paraId="09370C0D">
      <w:pPr>
        <w:rPr>
          <w:lang w:eastAsia="zh-CN"/>
        </w:rPr>
      </w:pPr>
      <w:r>
        <w:rPr>
          <w:lang w:eastAsia="zh-CN"/>
        </w:rPr>
        <w:t>Table</w:t>
      </w:r>
      <w:r>
        <w:t> </w:t>
      </w:r>
      <w:r>
        <w:rPr>
          <w:lang w:eastAsia="zh-CN"/>
        </w:rPr>
        <w:t>9.2.3.1-1 provides an overview of the custom operations and applicable HTTP methods.</w:t>
      </w:r>
    </w:p>
    <w:p w14:paraId="42655BD3">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D0C3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D2E9F7B">
            <w:pPr>
              <w:pStyle w:val="103"/>
            </w:pPr>
            <w:r>
              <w:t>Custom operation URI</w:t>
            </w:r>
          </w:p>
        </w:tc>
        <w:tc>
          <w:tcPr>
            <w:tcW w:w="964" w:type="pct"/>
            <w:shd w:val="clear" w:color="auto" w:fill="C0C0C0"/>
            <w:vAlign w:val="center"/>
          </w:tcPr>
          <w:p w14:paraId="48EBAC61">
            <w:pPr>
              <w:pStyle w:val="103"/>
            </w:pPr>
            <w:r>
              <w:t>Mapped HTTP method</w:t>
            </w:r>
          </w:p>
        </w:tc>
        <w:tc>
          <w:tcPr>
            <w:tcW w:w="2185" w:type="pct"/>
            <w:shd w:val="clear" w:color="auto" w:fill="C0C0C0"/>
            <w:vAlign w:val="center"/>
          </w:tcPr>
          <w:p w14:paraId="757E21A2">
            <w:pPr>
              <w:pStyle w:val="103"/>
            </w:pPr>
            <w:r>
              <w:t>Description</w:t>
            </w:r>
          </w:p>
        </w:tc>
      </w:tr>
      <w:tr w14:paraId="11DA88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05C4D6B">
            <w:pPr>
              <w:pStyle w:val="102"/>
            </w:pPr>
            <w:r>
              <w:t>{apiRoot}/msgg-n3gdelivery/&lt;apiVersion&gt;/deliver-message</w:t>
            </w:r>
          </w:p>
        </w:tc>
        <w:tc>
          <w:tcPr>
            <w:tcW w:w="964" w:type="pct"/>
          </w:tcPr>
          <w:p w14:paraId="40B3C0B1">
            <w:pPr>
              <w:pStyle w:val="102"/>
            </w:pPr>
            <w:r>
              <w:t>POST</w:t>
            </w:r>
          </w:p>
        </w:tc>
        <w:tc>
          <w:tcPr>
            <w:tcW w:w="2185" w:type="pct"/>
          </w:tcPr>
          <w:p w14:paraId="3A00E3CE">
            <w:pPr>
              <w:pStyle w:val="102"/>
            </w:pPr>
            <w:r>
              <w:t>Request of MSGin5G Server to deliver message to a given Non-3GPP Message Gateway</w:t>
            </w:r>
          </w:p>
        </w:tc>
      </w:tr>
      <w:tr w14:paraId="4A0512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14:paraId="26533A55">
            <w:pPr>
              <w:pStyle w:val="102"/>
            </w:pPr>
            <w:r>
              <w:t>{apiRoot}/msgg-n3gdelivery/&lt;apiVersion&gt;/deliver-report</w:t>
            </w:r>
          </w:p>
        </w:tc>
        <w:tc>
          <w:tcPr>
            <w:tcW w:w="964" w:type="pct"/>
          </w:tcPr>
          <w:p w14:paraId="0E0B7CD0">
            <w:pPr>
              <w:pStyle w:val="102"/>
            </w:pPr>
            <w:r>
              <w:t>POST</w:t>
            </w:r>
          </w:p>
        </w:tc>
        <w:tc>
          <w:tcPr>
            <w:tcW w:w="2185" w:type="pct"/>
          </w:tcPr>
          <w:p w14:paraId="5CBD2645">
            <w:pPr>
              <w:pStyle w:val="102"/>
            </w:pPr>
            <w:r>
              <w:t>Request of MSGin5G Server to deliver status report to a given Non-3GPP Message Gateway</w:t>
            </w:r>
          </w:p>
        </w:tc>
      </w:tr>
    </w:tbl>
    <w:p w14:paraId="71A9AC3C">
      <w:pPr>
        <w:rPr>
          <w:lang w:eastAsia="zh-CN"/>
        </w:rPr>
      </w:pPr>
    </w:p>
    <w:p w14:paraId="504B1277">
      <w:pPr>
        <w:pStyle w:val="6"/>
      </w:pPr>
      <w:bookmarkStart w:id="1273" w:name="_Toc97197215"/>
      <w:bookmarkStart w:id="1274" w:name="_Toc162005667"/>
      <w:bookmarkStart w:id="1275" w:name="_Toc93879075"/>
      <w:bookmarkStart w:id="1276" w:name="_Toc96996809"/>
      <w:r>
        <w:t>9.2.3.2</w:t>
      </w:r>
      <w:r>
        <w:tab/>
      </w:r>
      <w:r>
        <w:t>Operation: deliver-message</w:t>
      </w:r>
      <w:bookmarkEnd w:id="1273"/>
      <w:bookmarkEnd w:id="1274"/>
      <w:bookmarkEnd w:id="1275"/>
      <w:bookmarkEnd w:id="1276"/>
    </w:p>
    <w:p w14:paraId="04FFB1D3">
      <w:pPr>
        <w:pStyle w:val="7"/>
      </w:pPr>
      <w:bookmarkStart w:id="1277" w:name="_Toc93879076"/>
      <w:bookmarkStart w:id="1278" w:name="_Toc97197216"/>
      <w:bookmarkStart w:id="1279" w:name="_Toc96996810"/>
      <w:bookmarkStart w:id="1280" w:name="_Toc162005668"/>
      <w:r>
        <w:t>9.2.3.2.1</w:t>
      </w:r>
      <w:r>
        <w:tab/>
      </w:r>
      <w:r>
        <w:t>Description</w:t>
      </w:r>
      <w:bookmarkEnd w:id="1277"/>
      <w:bookmarkEnd w:id="1278"/>
      <w:bookmarkEnd w:id="1279"/>
      <w:bookmarkEnd w:id="1280"/>
    </w:p>
    <w:p w14:paraId="7AA0DA77">
      <w:pPr>
        <w:rPr>
          <w:lang w:eastAsia="zh-CN"/>
        </w:rPr>
      </w:pPr>
      <w:r>
        <w:rPr>
          <w:lang w:eastAsia="zh-CN"/>
        </w:rPr>
        <w:t>This operation is used by the MSGin5G Server to deliver message to a given Non-3GPP Message Gateway.</w:t>
      </w:r>
    </w:p>
    <w:p w14:paraId="6F575E87">
      <w:pPr>
        <w:pStyle w:val="7"/>
      </w:pPr>
      <w:bookmarkStart w:id="1281" w:name="_Toc97197217"/>
      <w:bookmarkStart w:id="1282" w:name="_Toc93879077"/>
      <w:bookmarkStart w:id="1283" w:name="_Toc162005669"/>
      <w:bookmarkStart w:id="1284" w:name="_Toc96996811"/>
      <w:r>
        <w:t>9.2.3.2.2</w:t>
      </w:r>
      <w:r>
        <w:tab/>
      </w:r>
      <w:r>
        <w:t>Operation Definition</w:t>
      </w:r>
      <w:bookmarkEnd w:id="1281"/>
      <w:bookmarkEnd w:id="1282"/>
      <w:bookmarkEnd w:id="1283"/>
      <w:bookmarkEnd w:id="1284"/>
    </w:p>
    <w:p w14:paraId="58FB18E8">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300C85B6">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96093E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95CABB8">
            <w:pPr>
              <w:pStyle w:val="103"/>
            </w:pPr>
            <w:r>
              <w:t>Data type</w:t>
            </w:r>
          </w:p>
        </w:tc>
        <w:tc>
          <w:tcPr>
            <w:tcW w:w="526" w:type="dxa"/>
            <w:tcBorders>
              <w:bottom w:val="single" w:color="auto" w:sz="6" w:space="0"/>
            </w:tcBorders>
            <w:shd w:val="clear" w:color="auto" w:fill="C0C0C0"/>
          </w:tcPr>
          <w:p w14:paraId="596560D3">
            <w:pPr>
              <w:pStyle w:val="103"/>
            </w:pPr>
            <w:r>
              <w:t>P</w:t>
            </w:r>
          </w:p>
        </w:tc>
        <w:tc>
          <w:tcPr>
            <w:tcW w:w="2302" w:type="dxa"/>
            <w:tcBorders>
              <w:bottom w:val="single" w:color="auto" w:sz="6" w:space="0"/>
            </w:tcBorders>
            <w:shd w:val="clear" w:color="auto" w:fill="C0C0C0"/>
          </w:tcPr>
          <w:p w14:paraId="6127BDC6">
            <w:pPr>
              <w:pStyle w:val="103"/>
            </w:pPr>
            <w:r>
              <w:t>Cardinality</w:t>
            </w:r>
          </w:p>
        </w:tc>
        <w:tc>
          <w:tcPr>
            <w:tcW w:w="5318" w:type="dxa"/>
            <w:tcBorders>
              <w:bottom w:val="single" w:color="auto" w:sz="6" w:space="0"/>
            </w:tcBorders>
            <w:shd w:val="clear" w:color="auto" w:fill="C0C0C0"/>
            <w:vAlign w:val="center"/>
          </w:tcPr>
          <w:p w14:paraId="36B541BA">
            <w:pPr>
              <w:pStyle w:val="103"/>
            </w:pPr>
            <w:r>
              <w:t>Description</w:t>
            </w:r>
          </w:p>
        </w:tc>
      </w:tr>
      <w:tr w14:paraId="2E9AA9A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0798DFB">
            <w:pPr>
              <w:pStyle w:val="102"/>
            </w:pPr>
            <w:r>
              <w:t>N3gMessageDelivery</w:t>
            </w:r>
          </w:p>
        </w:tc>
        <w:tc>
          <w:tcPr>
            <w:tcW w:w="526" w:type="dxa"/>
            <w:tcBorders>
              <w:top w:val="single" w:color="auto" w:sz="6" w:space="0"/>
            </w:tcBorders>
          </w:tcPr>
          <w:p w14:paraId="11F3C79C">
            <w:pPr>
              <w:pStyle w:val="104"/>
            </w:pPr>
            <w:r>
              <w:t>M</w:t>
            </w:r>
          </w:p>
        </w:tc>
        <w:tc>
          <w:tcPr>
            <w:tcW w:w="2302" w:type="dxa"/>
            <w:tcBorders>
              <w:top w:val="single" w:color="auto" w:sz="6" w:space="0"/>
            </w:tcBorders>
          </w:tcPr>
          <w:p w14:paraId="3D7CAC10">
            <w:pPr>
              <w:pStyle w:val="102"/>
            </w:pPr>
            <w:r>
              <w:t>1</w:t>
            </w:r>
          </w:p>
        </w:tc>
        <w:tc>
          <w:tcPr>
            <w:tcW w:w="5318" w:type="dxa"/>
            <w:tcBorders>
              <w:top w:val="single" w:color="auto" w:sz="6" w:space="0"/>
            </w:tcBorders>
            <w:shd w:val="clear" w:color="auto" w:fill="auto"/>
          </w:tcPr>
          <w:p w14:paraId="046FE20B">
            <w:pPr>
              <w:pStyle w:val="102"/>
            </w:pPr>
            <w:r>
              <w:t>Represents the data to be used for MSGin5G Server to deliver message.</w:t>
            </w:r>
          </w:p>
        </w:tc>
      </w:tr>
    </w:tbl>
    <w:p w14:paraId="662AA8FF">
      <w:pPr>
        <w:rPr>
          <w:lang w:eastAsia="zh-CN"/>
        </w:rPr>
      </w:pPr>
    </w:p>
    <w:p w14:paraId="38839EA7">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6F8E79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4B1270F">
            <w:pPr>
              <w:pStyle w:val="103"/>
            </w:pPr>
            <w:r>
              <w:t>Data type</w:t>
            </w:r>
          </w:p>
        </w:tc>
        <w:tc>
          <w:tcPr>
            <w:tcW w:w="499" w:type="pct"/>
            <w:shd w:val="clear" w:color="auto" w:fill="C0C0C0"/>
          </w:tcPr>
          <w:p w14:paraId="23C076DD">
            <w:pPr>
              <w:pStyle w:val="103"/>
            </w:pPr>
            <w:r>
              <w:t>P</w:t>
            </w:r>
          </w:p>
        </w:tc>
        <w:tc>
          <w:tcPr>
            <w:tcW w:w="738" w:type="pct"/>
            <w:shd w:val="clear" w:color="auto" w:fill="C0C0C0"/>
          </w:tcPr>
          <w:p w14:paraId="39C2BFDB">
            <w:pPr>
              <w:pStyle w:val="103"/>
            </w:pPr>
            <w:r>
              <w:t>Cardinality</w:t>
            </w:r>
          </w:p>
        </w:tc>
        <w:tc>
          <w:tcPr>
            <w:tcW w:w="967" w:type="pct"/>
            <w:shd w:val="clear" w:color="auto" w:fill="C0C0C0"/>
          </w:tcPr>
          <w:p w14:paraId="5A02B04A">
            <w:pPr>
              <w:pStyle w:val="103"/>
            </w:pPr>
            <w:r>
              <w:t>Response</w:t>
            </w:r>
          </w:p>
          <w:p w14:paraId="274B23A3">
            <w:pPr>
              <w:pStyle w:val="103"/>
            </w:pPr>
            <w:r>
              <w:t>codes</w:t>
            </w:r>
          </w:p>
        </w:tc>
        <w:tc>
          <w:tcPr>
            <w:tcW w:w="1971" w:type="pct"/>
            <w:shd w:val="clear" w:color="auto" w:fill="C0C0C0"/>
          </w:tcPr>
          <w:p w14:paraId="201A418B">
            <w:pPr>
              <w:pStyle w:val="103"/>
            </w:pPr>
            <w:r>
              <w:t>Description</w:t>
            </w:r>
          </w:p>
        </w:tc>
      </w:tr>
      <w:tr w14:paraId="3DFD8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2F88635">
            <w:pPr>
              <w:pStyle w:val="102"/>
            </w:pPr>
            <w:r>
              <w:t>n/a</w:t>
            </w:r>
          </w:p>
        </w:tc>
        <w:tc>
          <w:tcPr>
            <w:tcW w:w="499" w:type="pct"/>
          </w:tcPr>
          <w:p w14:paraId="2D7DD94C">
            <w:pPr>
              <w:pStyle w:val="104"/>
            </w:pPr>
          </w:p>
        </w:tc>
        <w:tc>
          <w:tcPr>
            <w:tcW w:w="738" w:type="pct"/>
          </w:tcPr>
          <w:p w14:paraId="45BC1A96">
            <w:pPr>
              <w:pStyle w:val="102"/>
            </w:pPr>
          </w:p>
        </w:tc>
        <w:tc>
          <w:tcPr>
            <w:tcW w:w="967" w:type="pct"/>
          </w:tcPr>
          <w:p w14:paraId="419D6F9C">
            <w:pPr>
              <w:pStyle w:val="102"/>
            </w:pPr>
            <w:r>
              <w:t>204 No Content</w:t>
            </w:r>
          </w:p>
        </w:tc>
        <w:tc>
          <w:tcPr>
            <w:tcW w:w="1971" w:type="pct"/>
            <w:shd w:val="clear" w:color="auto" w:fill="auto"/>
          </w:tcPr>
          <w:p w14:paraId="47549133">
            <w:pPr>
              <w:pStyle w:val="102"/>
            </w:pPr>
            <w:r>
              <w:t>The Message is Delivered successfully.</w:t>
            </w:r>
          </w:p>
        </w:tc>
      </w:tr>
      <w:tr w14:paraId="09233F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2871DC5">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7EC92445">
      <w:bookmarkStart w:id="1285" w:name="_Toc93879078"/>
      <w:bookmarkStart w:id="1286" w:name="_Toc96996812"/>
    </w:p>
    <w:p w14:paraId="5529FCBF">
      <w:pPr>
        <w:pStyle w:val="6"/>
      </w:pPr>
      <w:bookmarkStart w:id="1287" w:name="_Toc162005670"/>
      <w:bookmarkStart w:id="1288" w:name="_Toc97197218"/>
      <w:r>
        <w:t>9.2.3.3</w:t>
      </w:r>
      <w:r>
        <w:tab/>
      </w:r>
      <w:r>
        <w:t>Operation: deliver-</w:t>
      </w:r>
      <w:bookmarkEnd w:id="1285"/>
      <w:r>
        <w:t>report</w:t>
      </w:r>
      <w:bookmarkEnd w:id="1286"/>
      <w:bookmarkEnd w:id="1287"/>
      <w:bookmarkEnd w:id="1288"/>
    </w:p>
    <w:p w14:paraId="4DD15E04">
      <w:pPr>
        <w:pStyle w:val="7"/>
      </w:pPr>
      <w:bookmarkStart w:id="1289" w:name="_Toc93879079"/>
      <w:bookmarkStart w:id="1290" w:name="_Toc162005671"/>
      <w:bookmarkStart w:id="1291" w:name="_Toc96996813"/>
      <w:bookmarkStart w:id="1292" w:name="_Toc97197219"/>
      <w:r>
        <w:t>9.2.3.3.1</w:t>
      </w:r>
      <w:r>
        <w:tab/>
      </w:r>
      <w:r>
        <w:t>Description</w:t>
      </w:r>
      <w:bookmarkEnd w:id="1289"/>
      <w:bookmarkEnd w:id="1290"/>
      <w:bookmarkEnd w:id="1291"/>
      <w:bookmarkEnd w:id="1292"/>
    </w:p>
    <w:p w14:paraId="4BDB7DD0">
      <w:pPr>
        <w:rPr>
          <w:lang w:eastAsia="zh-CN"/>
        </w:rPr>
      </w:pPr>
      <w:r>
        <w:rPr>
          <w:lang w:eastAsia="zh-CN"/>
        </w:rPr>
        <w:t>This operation is used by the MSGin5G Server to deliver status report to a given Non-3GPP Message Gateway.</w:t>
      </w:r>
    </w:p>
    <w:p w14:paraId="388C7954">
      <w:pPr>
        <w:pStyle w:val="7"/>
      </w:pPr>
      <w:bookmarkStart w:id="1293" w:name="_Toc162005672"/>
      <w:bookmarkStart w:id="1294" w:name="_Toc97197220"/>
      <w:bookmarkStart w:id="1295" w:name="_Toc93879080"/>
      <w:bookmarkStart w:id="1296" w:name="_Toc96996814"/>
      <w:r>
        <w:t>9.2.3.3.2</w:t>
      </w:r>
      <w:r>
        <w:tab/>
      </w:r>
      <w:r>
        <w:t>Operation Definition</w:t>
      </w:r>
      <w:bookmarkEnd w:id="1293"/>
      <w:bookmarkEnd w:id="1294"/>
      <w:bookmarkEnd w:id="1295"/>
      <w:bookmarkEnd w:id="1296"/>
    </w:p>
    <w:p w14:paraId="0A95B9FE">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55FA2CFC">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FA9EB4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552F3722">
            <w:pPr>
              <w:pStyle w:val="103"/>
            </w:pPr>
            <w:r>
              <w:t>Data type</w:t>
            </w:r>
          </w:p>
        </w:tc>
        <w:tc>
          <w:tcPr>
            <w:tcW w:w="526" w:type="dxa"/>
            <w:tcBorders>
              <w:bottom w:val="single" w:color="auto" w:sz="6" w:space="0"/>
            </w:tcBorders>
            <w:shd w:val="clear" w:color="auto" w:fill="C0C0C0"/>
          </w:tcPr>
          <w:p w14:paraId="548B9ADF">
            <w:pPr>
              <w:pStyle w:val="103"/>
            </w:pPr>
            <w:r>
              <w:t>P</w:t>
            </w:r>
          </w:p>
        </w:tc>
        <w:tc>
          <w:tcPr>
            <w:tcW w:w="2302" w:type="dxa"/>
            <w:tcBorders>
              <w:bottom w:val="single" w:color="auto" w:sz="6" w:space="0"/>
            </w:tcBorders>
            <w:shd w:val="clear" w:color="auto" w:fill="C0C0C0"/>
          </w:tcPr>
          <w:p w14:paraId="7AD5EEBE">
            <w:pPr>
              <w:pStyle w:val="103"/>
            </w:pPr>
            <w:r>
              <w:t>Cardinality</w:t>
            </w:r>
          </w:p>
        </w:tc>
        <w:tc>
          <w:tcPr>
            <w:tcW w:w="5318" w:type="dxa"/>
            <w:tcBorders>
              <w:bottom w:val="single" w:color="auto" w:sz="6" w:space="0"/>
            </w:tcBorders>
            <w:shd w:val="clear" w:color="auto" w:fill="C0C0C0"/>
            <w:vAlign w:val="center"/>
          </w:tcPr>
          <w:p w14:paraId="13714008">
            <w:pPr>
              <w:pStyle w:val="103"/>
            </w:pPr>
            <w:r>
              <w:t>Description</w:t>
            </w:r>
          </w:p>
        </w:tc>
      </w:tr>
      <w:tr w14:paraId="266752D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1896CEE3">
            <w:pPr>
              <w:pStyle w:val="102"/>
            </w:pPr>
            <w:r>
              <w:t>DeliveryStatusReport</w:t>
            </w:r>
          </w:p>
        </w:tc>
        <w:tc>
          <w:tcPr>
            <w:tcW w:w="526" w:type="dxa"/>
            <w:tcBorders>
              <w:top w:val="single" w:color="auto" w:sz="6" w:space="0"/>
            </w:tcBorders>
          </w:tcPr>
          <w:p w14:paraId="00CA372A">
            <w:pPr>
              <w:pStyle w:val="104"/>
            </w:pPr>
            <w:r>
              <w:t>M</w:t>
            </w:r>
          </w:p>
        </w:tc>
        <w:tc>
          <w:tcPr>
            <w:tcW w:w="2302" w:type="dxa"/>
            <w:tcBorders>
              <w:top w:val="single" w:color="auto" w:sz="6" w:space="0"/>
            </w:tcBorders>
          </w:tcPr>
          <w:p w14:paraId="6F3E61EB">
            <w:pPr>
              <w:pStyle w:val="102"/>
            </w:pPr>
            <w:r>
              <w:t>1</w:t>
            </w:r>
          </w:p>
        </w:tc>
        <w:tc>
          <w:tcPr>
            <w:tcW w:w="5318" w:type="dxa"/>
            <w:tcBorders>
              <w:top w:val="single" w:color="auto" w:sz="6" w:space="0"/>
            </w:tcBorders>
            <w:shd w:val="clear" w:color="auto" w:fill="auto"/>
          </w:tcPr>
          <w:p w14:paraId="5E34FB3D">
            <w:pPr>
              <w:pStyle w:val="102"/>
            </w:pPr>
            <w:r>
              <w:t>Represents the data to be used for MSGin5G Server to deliver status report.</w:t>
            </w:r>
          </w:p>
        </w:tc>
      </w:tr>
    </w:tbl>
    <w:p w14:paraId="0ABFEEF9">
      <w:pPr>
        <w:rPr>
          <w:lang w:eastAsia="zh-CN"/>
        </w:rPr>
      </w:pPr>
    </w:p>
    <w:p w14:paraId="720E2FBD">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C2C3C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1E9989">
            <w:pPr>
              <w:pStyle w:val="103"/>
            </w:pPr>
            <w:r>
              <w:t>Data type</w:t>
            </w:r>
          </w:p>
        </w:tc>
        <w:tc>
          <w:tcPr>
            <w:tcW w:w="499" w:type="pct"/>
            <w:shd w:val="clear" w:color="auto" w:fill="C0C0C0"/>
          </w:tcPr>
          <w:p w14:paraId="0D5C52DC">
            <w:pPr>
              <w:pStyle w:val="103"/>
            </w:pPr>
            <w:r>
              <w:t>P</w:t>
            </w:r>
          </w:p>
        </w:tc>
        <w:tc>
          <w:tcPr>
            <w:tcW w:w="738" w:type="pct"/>
            <w:shd w:val="clear" w:color="auto" w:fill="C0C0C0"/>
          </w:tcPr>
          <w:p w14:paraId="33AF7B39">
            <w:pPr>
              <w:pStyle w:val="103"/>
            </w:pPr>
            <w:r>
              <w:t>Cardinality</w:t>
            </w:r>
          </w:p>
        </w:tc>
        <w:tc>
          <w:tcPr>
            <w:tcW w:w="967" w:type="pct"/>
            <w:shd w:val="clear" w:color="auto" w:fill="C0C0C0"/>
          </w:tcPr>
          <w:p w14:paraId="32C28466">
            <w:pPr>
              <w:pStyle w:val="103"/>
            </w:pPr>
            <w:r>
              <w:t>Response</w:t>
            </w:r>
          </w:p>
          <w:p w14:paraId="0228A959">
            <w:pPr>
              <w:pStyle w:val="103"/>
            </w:pPr>
            <w:r>
              <w:t>codes</w:t>
            </w:r>
          </w:p>
        </w:tc>
        <w:tc>
          <w:tcPr>
            <w:tcW w:w="1971" w:type="pct"/>
            <w:shd w:val="clear" w:color="auto" w:fill="C0C0C0"/>
          </w:tcPr>
          <w:p w14:paraId="6B0B5499">
            <w:pPr>
              <w:pStyle w:val="103"/>
            </w:pPr>
            <w:r>
              <w:t>Description</w:t>
            </w:r>
          </w:p>
        </w:tc>
      </w:tr>
      <w:tr w14:paraId="096DBC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9AC34CF">
            <w:pPr>
              <w:pStyle w:val="102"/>
            </w:pPr>
            <w:r>
              <w:t>n/a</w:t>
            </w:r>
          </w:p>
        </w:tc>
        <w:tc>
          <w:tcPr>
            <w:tcW w:w="499" w:type="pct"/>
          </w:tcPr>
          <w:p w14:paraId="211736E1">
            <w:pPr>
              <w:pStyle w:val="104"/>
            </w:pPr>
          </w:p>
        </w:tc>
        <w:tc>
          <w:tcPr>
            <w:tcW w:w="738" w:type="pct"/>
          </w:tcPr>
          <w:p w14:paraId="3C5CEF0E">
            <w:pPr>
              <w:pStyle w:val="102"/>
            </w:pPr>
          </w:p>
        </w:tc>
        <w:tc>
          <w:tcPr>
            <w:tcW w:w="967" w:type="pct"/>
          </w:tcPr>
          <w:p w14:paraId="591170C4">
            <w:pPr>
              <w:pStyle w:val="102"/>
            </w:pPr>
            <w:r>
              <w:t>204 No Content</w:t>
            </w:r>
          </w:p>
        </w:tc>
        <w:tc>
          <w:tcPr>
            <w:tcW w:w="1971" w:type="pct"/>
            <w:shd w:val="clear" w:color="auto" w:fill="auto"/>
          </w:tcPr>
          <w:p w14:paraId="263BC04E">
            <w:pPr>
              <w:pStyle w:val="102"/>
            </w:pPr>
            <w:r>
              <w:t>The status report is Delivered successfully.</w:t>
            </w:r>
          </w:p>
        </w:tc>
      </w:tr>
      <w:tr w14:paraId="57660F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686E69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39219E2">
      <w:pPr>
        <w:rPr>
          <w:lang w:eastAsia="zh-CN"/>
        </w:rPr>
      </w:pPr>
    </w:p>
    <w:p w14:paraId="04EDD086">
      <w:pPr>
        <w:pStyle w:val="5"/>
      </w:pPr>
      <w:bookmarkStart w:id="1297" w:name="_Toc162005673"/>
      <w:bookmarkStart w:id="1298" w:name="_Toc96996815"/>
      <w:bookmarkStart w:id="1299" w:name="_Toc83768422"/>
      <w:bookmarkStart w:id="1300" w:name="_Toc93879081"/>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096522E3">
      <w:r>
        <w:t>None.</w:t>
      </w:r>
    </w:p>
    <w:p w14:paraId="3DC2D3C9">
      <w:pPr>
        <w:pStyle w:val="5"/>
      </w:pPr>
      <w:bookmarkStart w:id="1302" w:name="_Toc162005674"/>
      <w:bookmarkStart w:id="1303" w:name="_Toc93879082"/>
      <w:bookmarkStart w:id="1304" w:name="_Toc96996816"/>
      <w:bookmarkStart w:id="1305" w:name="_Toc97197222"/>
      <w:bookmarkStart w:id="1306" w:name="_Toc83768423"/>
      <w:r>
        <w:rPr>
          <w:lang w:eastAsia="zh-CN"/>
        </w:rPr>
        <w:t>9</w:t>
      </w:r>
      <w:r>
        <w:t>.</w:t>
      </w:r>
      <w:r>
        <w:rPr>
          <w:lang w:eastAsia="zh-CN"/>
        </w:rPr>
        <w:t>2</w:t>
      </w:r>
      <w:r>
        <w:t>.5</w:t>
      </w:r>
      <w:r>
        <w:tab/>
      </w:r>
      <w:r>
        <w:t>Data Model</w:t>
      </w:r>
      <w:bookmarkEnd w:id="1302"/>
      <w:bookmarkEnd w:id="1303"/>
      <w:bookmarkEnd w:id="1304"/>
      <w:bookmarkEnd w:id="1305"/>
      <w:bookmarkEnd w:id="1306"/>
    </w:p>
    <w:p w14:paraId="2706D6BC">
      <w:pPr>
        <w:pStyle w:val="6"/>
      </w:pPr>
      <w:bookmarkStart w:id="1307" w:name="_Toc97197223"/>
      <w:bookmarkStart w:id="1308" w:name="_Toc162005675"/>
      <w:bookmarkStart w:id="1309" w:name="_Toc93879083"/>
      <w:bookmarkStart w:id="1310" w:name="_Toc96996817"/>
      <w:r>
        <w:t>9.2.5.1</w:t>
      </w:r>
      <w:r>
        <w:tab/>
      </w:r>
      <w:r>
        <w:t>General</w:t>
      </w:r>
      <w:bookmarkEnd w:id="1307"/>
      <w:bookmarkEnd w:id="1308"/>
      <w:bookmarkEnd w:id="1309"/>
      <w:bookmarkEnd w:id="1310"/>
    </w:p>
    <w:p w14:paraId="4420B379">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20734497">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74478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E0A7492">
            <w:pPr>
              <w:pStyle w:val="103"/>
            </w:pPr>
            <w:r>
              <w:t>Data type</w:t>
            </w:r>
          </w:p>
        </w:tc>
        <w:tc>
          <w:tcPr>
            <w:tcW w:w="1297" w:type="dxa"/>
            <w:shd w:val="clear" w:color="auto" w:fill="C0C0C0"/>
          </w:tcPr>
          <w:p w14:paraId="6A8610B0">
            <w:pPr>
              <w:pStyle w:val="103"/>
            </w:pPr>
            <w:r>
              <w:t>Section defined</w:t>
            </w:r>
          </w:p>
        </w:tc>
        <w:tc>
          <w:tcPr>
            <w:tcW w:w="2887" w:type="dxa"/>
            <w:shd w:val="clear" w:color="auto" w:fill="C0C0C0"/>
          </w:tcPr>
          <w:p w14:paraId="0BC9F1B9">
            <w:pPr>
              <w:pStyle w:val="103"/>
            </w:pPr>
            <w:r>
              <w:t>Description</w:t>
            </w:r>
          </w:p>
        </w:tc>
        <w:tc>
          <w:tcPr>
            <w:tcW w:w="2725" w:type="dxa"/>
            <w:shd w:val="clear" w:color="auto" w:fill="C0C0C0"/>
          </w:tcPr>
          <w:p w14:paraId="6E2EA433">
            <w:pPr>
              <w:pStyle w:val="103"/>
            </w:pPr>
            <w:r>
              <w:t>Applicability</w:t>
            </w:r>
          </w:p>
        </w:tc>
      </w:tr>
      <w:tr w14:paraId="0B67C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C687AE9">
            <w:pPr>
              <w:pStyle w:val="102"/>
            </w:pPr>
            <w:r>
              <w:t>N3gMessageDelivery</w:t>
            </w:r>
          </w:p>
        </w:tc>
        <w:tc>
          <w:tcPr>
            <w:tcW w:w="1297" w:type="dxa"/>
          </w:tcPr>
          <w:p w14:paraId="27720312">
            <w:pPr>
              <w:pStyle w:val="102"/>
            </w:pPr>
            <w:r>
              <w:t>9.2.5.2.2</w:t>
            </w:r>
          </w:p>
        </w:tc>
        <w:tc>
          <w:tcPr>
            <w:tcW w:w="2887" w:type="dxa"/>
          </w:tcPr>
          <w:p w14:paraId="78AB7B18">
            <w:pPr>
              <w:pStyle w:val="102"/>
              <w:rPr>
                <w:szCs w:val="18"/>
              </w:rPr>
            </w:pPr>
            <w:r>
              <w:rPr>
                <w:szCs w:val="18"/>
              </w:rPr>
              <w:t>Information within message delivery request.</w:t>
            </w:r>
          </w:p>
        </w:tc>
        <w:tc>
          <w:tcPr>
            <w:tcW w:w="2725" w:type="dxa"/>
          </w:tcPr>
          <w:p w14:paraId="24ED02BA">
            <w:pPr>
              <w:pStyle w:val="102"/>
              <w:rPr>
                <w:szCs w:val="18"/>
              </w:rPr>
            </w:pPr>
          </w:p>
        </w:tc>
      </w:tr>
    </w:tbl>
    <w:p w14:paraId="7E4E882C">
      <w:pPr>
        <w:rPr>
          <w:lang w:eastAsia="zh-CN"/>
        </w:rPr>
      </w:pPr>
    </w:p>
    <w:p w14:paraId="487C2F03">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4780C3CE">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0D0360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7AA296D0">
            <w:pPr>
              <w:pStyle w:val="103"/>
            </w:pPr>
            <w:r>
              <w:t>Data type</w:t>
            </w:r>
          </w:p>
        </w:tc>
        <w:tc>
          <w:tcPr>
            <w:tcW w:w="1732" w:type="dxa"/>
            <w:shd w:val="clear" w:color="auto" w:fill="C0C0C0"/>
          </w:tcPr>
          <w:p w14:paraId="19A38086">
            <w:pPr>
              <w:pStyle w:val="103"/>
            </w:pPr>
            <w:r>
              <w:t>Reference</w:t>
            </w:r>
          </w:p>
        </w:tc>
        <w:tc>
          <w:tcPr>
            <w:tcW w:w="2851" w:type="dxa"/>
            <w:shd w:val="clear" w:color="auto" w:fill="C0C0C0"/>
          </w:tcPr>
          <w:p w14:paraId="16917AF0">
            <w:pPr>
              <w:pStyle w:val="103"/>
            </w:pPr>
            <w:r>
              <w:t>Comments</w:t>
            </w:r>
          </w:p>
        </w:tc>
        <w:tc>
          <w:tcPr>
            <w:tcW w:w="2636" w:type="dxa"/>
            <w:shd w:val="clear" w:color="auto" w:fill="C0C0C0"/>
          </w:tcPr>
          <w:p w14:paraId="54222B74">
            <w:pPr>
              <w:pStyle w:val="103"/>
            </w:pPr>
            <w:r>
              <w:t>Applicability</w:t>
            </w:r>
          </w:p>
        </w:tc>
      </w:tr>
      <w:tr w14:paraId="6DCA4C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3EFAC28">
            <w:pPr>
              <w:pStyle w:val="102"/>
            </w:pPr>
            <w:r>
              <w:t>DeliveryStatusReport</w:t>
            </w:r>
          </w:p>
        </w:tc>
        <w:tc>
          <w:tcPr>
            <w:tcW w:w="1732" w:type="dxa"/>
          </w:tcPr>
          <w:p w14:paraId="0625E3FA">
            <w:pPr>
              <w:pStyle w:val="102"/>
            </w:pPr>
            <w:r>
              <w:rPr>
                <w:szCs w:val="18"/>
              </w:rPr>
              <w:t>8.2.5.2.7</w:t>
            </w:r>
          </w:p>
        </w:tc>
        <w:tc>
          <w:tcPr>
            <w:tcW w:w="2851" w:type="dxa"/>
          </w:tcPr>
          <w:p w14:paraId="5DB30DDB">
            <w:pPr>
              <w:pStyle w:val="102"/>
              <w:rPr>
                <w:szCs w:val="18"/>
              </w:rPr>
            </w:pPr>
            <w:r>
              <w:rPr>
                <w:szCs w:val="18"/>
              </w:rPr>
              <w:t>The message delivery status report request information.</w:t>
            </w:r>
          </w:p>
        </w:tc>
        <w:tc>
          <w:tcPr>
            <w:tcW w:w="2636" w:type="dxa"/>
          </w:tcPr>
          <w:p w14:paraId="69BCA5A4">
            <w:pPr>
              <w:pStyle w:val="102"/>
              <w:rPr>
                <w:szCs w:val="18"/>
              </w:rPr>
            </w:pPr>
          </w:p>
        </w:tc>
      </w:tr>
      <w:tr w14:paraId="1B5AC2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F94D4E5">
            <w:pPr>
              <w:pStyle w:val="102"/>
            </w:pPr>
            <w:r>
              <w:t>MessageSegmentPa</w:t>
            </w:r>
            <w:r>
              <w:rPr>
                <w:rFonts w:hint="eastAsia"/>
                <w:lang w:val="en-US" w:eastAsia="zh-CN"/>
              </w:rPr>
              <w:t>r</w:t>
            </w:r>
            <w:r>
              <w:t>ameters</w:t>
            </w:r>
          </w:p>
        </w:tc>
        <w:tc>
          <w:tcPr>
            <w:tcW w:w="1732" w:type="dxa"/>
          </w:tcPr>
          <w:p w14:paraId="5FD5EB33">
            <w:pPr>
              <w:pStyle w:val="102"/>
            </w:pPr>
            <w:r>
              <w:t>8.2.5.2.5</w:t>
            </w:r>
          </w:p>
        </w:tc>
        <w:tc>
          <w:tcPr>
            <w:tcW w:w="2851" w:type="dxa"/>
          </w:tcPr>
          <w:p w14:paraId="4B8D5128">
            <w:pPr>
              <w:pStyle w:val="102"/>
              <w:rPr>
                <w:szCs w:val="18"/>
              </w:rPr>
            </w:pPr>
            <w:r>
              <w:rPr>
                <w:szCs w:val="18"/>
              </w:rPr>
              <w:t>Contains the message segment information of the message.</w:t>
            </w:r>
          </w:p>
        </w:tc>
        <w:tc>
          <w:tcPr>
            <w:tcW w:w="2636" w:type="dxa"/>
          </w:tcPr>
          <w:p w14:paraId="4783A7E8">
            <w:pPr>
              <w:pStyle w:val="102"/>
              <w:rPr>
                <w:szCs w:val="18"/>
              </w:rPr>
            </w:pPr>
          </w:p>
        </w:tc>
      </w:tr>
      <w:tr w14:paraId="648918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8483396">
            <w:pPr>
              <w:pStyle w:val="102"/>
            </w:pPr>
            <w:r>
              <w:t>Address</w:t>
            </w:r>
          </w:p>
        </w:tc>
        <w:tc>
          <w:tcPr>
            <w:tcW w:w="1732" w:type="dxa"/>
          </w:tcPr>
          <w:p w14:paraId="341324ED">
            <w:pPr>
              <w:pStyle w:val="102"/>
            </w:pPr>
            <w:r>
              <w:t>9.1.5.2.3</w:t>
            </w:r>
          </w:p>
        </w:tc>
        <w:tc>
          <w:tcPr>
            <w:tcW w:w="2851" w:type="dxa"/>
          </w:tcPr>
          <w:p w14:paraId="696B5E38">
            <w:pPr>
              <w:pStyle w:val="102"/>
              <w:rPr>
                <w:szCs w:val="18"/>
              </w:rPr>
            </w:pPr>
            <w:r>
              <w:rPr>
                <w:szCs w:val="18"/>
              </w:rPr>
              <w:t>The data type of the oriAddr and destAddr.</w:t>
            </w:r>
          </w:p>
        </w:tc>
        <w:tc>
          <w:tcPr>
            <w:tcW w:w="2636" w:type="dxa"/>
          </w:tcPr>
          <w:p w14:paraId="49F1FA24">
            <w:pPr>
              <w:pStyle w:val="102"/>
              <w:rPr>
                <w:szCs w:val="18"/>
              </w:rPr>
            </w:pPr>
          </w:p>
        </w:tc>
      </w:tr>
    </w:tbl>
    <w:p w14:paraId="636B22E5">
      <w:pPr>
        <w:rPr>
          <w:lang w:eastAsia="zh-CN"/>
        </w:rPr>
      </w:pPr>
    </w:p>
    <w:p w14:paraId="68CFC798">
      <w:pPr>
        <w:pStyle w:val="6"/>
      </w:pPr>
      <w:bookmarkStart w:id="1311" w:name="_Toc93879084"/>
      <w:bookmarkStart w:id="1312" w:name="_Toc96996818"/>
      <w:bookmarkStart w:id="1313" w:name="_Toc162005676"/>
      <w:bookmarkStart w:id="1314" w:name="_Toc97197224"/>
      <w:r>
        <w:t>9.2.5.2</w:t>
      </w:r>
      <w:r>
        <w:tab/>
      </w:r>
      <w:r>
        <w:t>Structured data types</w:t>
      </w:r>
      <w:bookmarkEnd w:id="1311"/>
      <w:bookmarkEnd w:id="1312"/>
      <w:bookmarkEnd w:id="1313"/>
      <w:bookmarkEnd w:id="1314"/>
    </w:p>
    <w:p w14:paraId="7DBDEBF7">
      <w:pPr>
        <w:pStyle w:val="7"/>
      </w:pPr>
      <w:bookmarkStart w:id="1315" w:name="_Toc162005677"/>
      <w:bookmarkStart w:id="1316" w:name="_Toc96996819"/>
      <w:bookmarkStart w:id="1317" w:name="_Toc93879085"/>
      <w:bookmarkStart w:id="1318" w:name="_Toc97197225"/>
      <w:r>
        <w:t>9.2.5.2.1</w:t>
      </w:r>
      <w:r>
        <w:tab/>
      </w:r>
      <w:r>
        <w:t>Introduction</w:t>
      </w:r>
      <w:bookmarkEnd w:id="1315"/>
      <w:bookmarkEnd w:id="1316"/>
      <w:bookmarkEnd w:id="1317"/>
      <w:bookmarkEnd w:id="1318"/>
    </w:p>
    <w:p w14:paraId="4B8A3C60">
      <w:pPr>
        <w:pStyle w:val="7"/>
      </w:pPr>
      <w:bookmarkStart w:id="1319" w:name="_Toc93879086"/>
      <w:bookmarkStart w:id="1320" w:name="_Toc97197226"/>
      <w:bookmarkStart w:id="1321" w:name="_Toc96996820"/>
      <w:bookmarkStart w:id="1322" w:name="_Toc162005678"/>
      <w:r>
        <w:t>9.2.5.2.2</w:t>
      </w:r>
      <w:r>
        <w:tab/>
      </w:r>
      <w:r>
        <w:t>Type: N3gMessageDelivery</w:t>
      </w:r>
      <w:bookmarkEnd w:id="1319"/>
      <w:bookmarkEnd w:id="1320"/>
      <w:bookmarkEnd w:id="1321"/>
      <w:bookmarkEnd w:id="1322"/>
    </w:p>
    <w:p w14:paraId="0C3B0489">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DE2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D57ACB5">
            <w:pPr>
              <w:pStyle w:val="103"/>
            </w:pPr>
            <w:r>
              <w:t>Attribute name</w:t>
            </w:r>
          </w:p>
        </w:tc>
        <w:tc>
          <w:tcPr>
            <w:tcW w:w="1006" w:type="dxa"/>
            <w:shd w:val="clear" w:color="auto" w:fill="C0C0C0"/>
          </w:tcPr>
          <w:p w14:paraId="1BDCC1A5">
            <w:pPr>
              <w:pStyle w:val="103"/>
            </w:pPr>
            <w:r>
              <w:t>Data type</w:t>
            </w:r>
          </w:p>
        </w:tc>
        <w:tc>
          <w:tcPr>
            <w:tcW w:w="425" w:type="dxa"/>
            <w:shd w:val="clear" w:color="auto" w:fill="C0C0C0"/>
          </w:tcPr>
          <w:p w14:paraId="30FB558C">
            <w:pPr>
              <w:pStyle w:val="103"/>
            </w:pPr>
            <w:r>
              <w:t>P</w:t>
            </w:r>
          </w:p>
        </w:tc>
        <w:tc>
          <w:tcPr>
            <w:tcW w:w="1368" w:type="dxa"/>
            <w:shd w:val="clear" w:color="auto" w:fill="C0C0C0"/>
          </w:tcPr>
          <w:p w14:paraId="1120ADEB">
            <w:pPr>
              <w:pStyle w:val="103"/>
            </w:pPr>
            <w:r>
              <w:t>Cardinality</w:t>
            </w:r>
          </w:p>
        </w:tc>
        <w:tc>
          <w:tcPr>
            <w:tcW w:w="3438" w:type="dxa"/>
            <w:shd w:val="clear" w:color="auto" w:fill="C0C0C0"/>
          </w:tcPr>
          <w:p w14:paraId="3E74EA54">
            <w:pPr>
              <w:pStyle w:val="103"/>
            </w:pPr>
            <w:r>
              <w:t>Description</w:t>
            </w:r>
          </w:p>
        </w:tc>
        <w:tc>
          <w:tcPr>
            <w:tcW w:w="1998" w:type="dxa"/>
            <w:shd w:val="clear" w:color="auto" w:fill="C0C0C0"/>
          </w:tcPr>
          <w:p w14:paraId="3CA74AD6">
            <w:pPr>
              <w:pStyle w:val="103"/>
            </w:pPr>
            <w:r>
              <w:t>Applicability</w:t>
            </w:r>
          </w:p>
        </w:tc>
      </w:tr>
      <w:tr w14:paraId="392EFF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57C17DA">
            <w:pPr>
              <w:pStyle w:val="102"/>
            </w:pPr>
            <w:r>
              <w:t>oriAddr</w:t>
            </w:r>
          </w:p>
        </w:tc>
        <w:tc>
          <w:tcPr>
            <w:tcW w:w="1006" w:type="dxa"/>
            <w:shd w:val="clear" w:color="auto" w:fill="FFFFFF" w:themeFill="background1"/>
          </w:tcPr>
          <w:p w14:paraId="2BC00FFF">
            <w:pPr>
              <w:pStyle w:val="102"/>
            </w:pPr>
            <w:r>
              <w:t>Address</w:t>
            </w:r>
          </w:p>
        </w:tc>
        <w:tc>
          <w:tcPr>
            <w:tcW w:w="425" w:type="dxa"/>
            <w:shd w:val="clear" w:color="auto" w:fill="FFFFFF" w:themeFill="background1"/>
          </w:tcPr>
          <w:p w14:paraId="333D57AB">
            <w:pPr>
              <w:pStyle w:val="104"/>
            </w:pPr>
            <w:r>
              <w:t>M</w:t>
            </w:r>
          </w:p>
        </w:tc>
        <w:tc>
          <w:tcPr>
            <w:tcW w:w="1368" w:type="dxa"/>
            <w:shd w:val="clear" w:color="auto" w:fill="FFFFFF" w:themeFill="background1"/>
          </w:tcPr>
          <w:p w14:paraId="36C07B88">
            <w:pPr>
              <w:pStyle w:val="102"/>
            </w:pPr>
            <w:r>
              <w:t>1</w:t>
            </w:r>
          </w:p>
        </w:tc>
        <w:tc>
          <w:tcPr>
            <w:tcW w:w="3438" w:type="dxa"/>
            <w:shd w:val="clear" w:color="auto" w:fill="FFFFFF" w:themeFill="background1"/>
          </w:tcPr>
          <w:p w14:paraId="3B2A0C58">
            <w:pPr>
              <w:pStyle w:val="102"/>
            </w:pPr>
            <w:r>
              <w:t>The oriAddr is the service identity of the originating MSGin5G Client or the originating Application Server.</w:t>
            </w:r>
          </w:p>
          <w:p w14:paraId="6EDC2660">
            <w:pPr>
              <w:pStyle w:val="102"/>
              <w:rPr>
                <w:szCs w:val="18"/>
              </w:rPr>
            </w:pPr>
            <w:r>
              <w:t>This IE is copied from the associated inbound message (NOTE).</w:t>
            </w:r>
          </w:p>
        </w:tc>
        <w:tc>
          <w:tcPr>
            <w:tcW w:w="1998" w:type="dxa"/>
            <w:shd w:val="clear" w:color="auto" w:fill="FFFFFF" w:themeFill="background1"/>
          </w:tcPr>
          <w:p w14:paraId="3CE6A88E">
            <w:pPr>
              <w:pStyle w:val="102"/>
            </w:pPr>
          </w:p>
        </w:tc>
      </w:tr>
      <w:tr w14:paraId="29B1E8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F21452B">
            <w:pPr>
              <w:pStyle w:val="102"/>
            </w:pPr>
            <w:r>
              <w:t>destAddr</w:t>
            </w:r>
          </w:p>
        </w:tc>
        <w:tc>
          <w:tcPr>
            <w:tcW w:w="1006" w:type="dxa"/>
            <w:shd w:val="clear" w:color="auto" w:fill="FFFFFF" w:themeFill="background1"/>
          </w:tcPr>
          <w:p w14:paraId="15E2F640">
            <w:pPr>
              <w:pStyle w:val="102"/>
            </w:pPr>
            <w:r>
              <w:t>Address</w:t>
            </w:r>
          </w:p>
        </w:tc>
        <w:tc>
          <w:tcPr>
            <w:tcW w:w="425" w:type="dxa"/>
            <w:shd w:val="clear" w:color="auto" w:fill="FFFFFF" w:themeFill="background1"/>
          </w:tcPr>
          <w:p w14:paraId="6CA5B79E">
            <w:pPr>
              <w:pStyle w:val="104"/>
            </w:pPr>
            <w:r>
              <w:t>M</w:t>
            </w:r>
          </w:p>
        </w:tc>
        <w:tc>
          <w:tcPr>
            <w:tcW w:w="1368" w:type="dxa"/>
            <w:shd w:val="clear" w:color="auto" w:fill="FFFFFF" w:themeFill="background1"/>
          </w:tcPr>
          <w:p w14:paraId="492C1608">
            <w:pPr>
              <w:pStyle w:val="102"/>
            </w:pPr>
            <w:r>
              <w:t>1</w:t>
            </w:r>
          </w:p>
        </w:tc>
        <w:tc>
          <w:tcPr>
            <w:tcW w:w="3438" w:type="dxa"/>
            <w:shd w:val="clear" w:color="auto" w:fill="FFFFFF" w:themeFill="background1"/>
          </w:tcPr>
          <w:p w14:paraId="0429AF29">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6F84D842">
            <w:pPr>
              <w:pStyle w:val="102"/>
            </w:pPr>
          </w:p>
        </w:tc>
      </w:tr>
      <w:tr w14:paraId="361DF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F6C9EF">
            <w:pPr>
              <w:pStyle w:val="102"/>
            </w:pPr>
            <w:r>
              <w:t>appId</w:t>
            </w:r>
          </w:p>
        </w:tc>
        <w:tc>
          <w:tcPr>
            <w:tcW w:w="1006" w:type="dxa"/>
          </w:tcPr>
          <w:p w14:paraId="1882C002">
            <w:pPr>
              <w:pStyle w:val="102"/>
            </w:pPr>
            <w:r>
              <w:t>string</w:t>
            </w:r>
          </w:p>
        </w:tc>
        <w:tc>
          <w:tcPr>
            <w:tcW w:w="425" w:type="dxa"/>
          </w:tcPr>
          <w:p w14:paraId="18234564">
            <w:pPr>
              <w:pStyle w:val="104"/>
            </w:pPr>
            <w:r>
              <w:t>O</w:t>
            </w:r>
          </w:p>
        </w:tc>
        <w:tc>
          <w:tcPr>
            <w:tcW w:w="1368" w:type="dxa"/>
          </w:tcPr>
          <w:p w14:paraId="0ACDC78C">
            <w:pPr>
              <w:pStyle w:val="102"/>
            </w:pPr>
            <w:r>
              <w:t>0..1</w:t>
            </w:r>
          </w:p>
        </w:tc>
        <w:tc>
          <w:tcPr>
            <w:tcW w:w="3438" w:type="dxa"/>
          </w:tcPr>
          <w:p w14:paraId="70C47D00">
            <w:pPr>
              <w:pStyle w:val="102"/>
            </w:pPr>
            <w:r>
              <w:t xml:space="preserve">Identifies the application(s) for which the </w:t>
            </w:r>
            <w:r>
              <w:rPr>
                <w:rFonts w:hint="eastAsia"/>
                <w:lang w:val="en-US" w:eastAsia="zh-CN"/>
              </w:rPr>
              <w:t>content</w:t>
            </w:r>
            <w:r>
              <w:t xml:space="preserve"> is intended.</w:t>
            </w:r>
          </w:p>
          <w:p w14:paraId="0C1AC2AC">
            <w:pPr>
              <w:pStyle w:val="102"/>
              <w:rPr>
                <w:szCs w:val="18"/>
              </w:rPr>
            </w:pPr>
            <w:r>
              <w:t>This list of Application IDs IE is required when the message is sent to one or multiple Application Clients served by same MSGin5G Client.</w:t>
            </w:r>
          </w:p>
        </w:tc>
        <w:tc>
          <w:tcPr>
            <w:tcW w:w="1998" w:type="dxa"/>
          </w:tcPr>
          <w:p w14:paraId="482934C4">
            <w:pPr>
              <w:pStyle w:val="102"/>
              <w:rPr>
                <w:szCs w:val="18"/>
              </w:rPr>
            </w:pPr>
          </w:p>
        </w:tc>
      </w:tr>
      <w:tr w14:paraId="47129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7114F9">
            <w:pPr>
              <w:pStyle w:val="102"/>
            </w:pPr>
            <w:r>
              <w:t>msgId</w:t>
            </w:r>
          </w:p>
        </w:tc>
        <w:tc>
          <w:tcPr>
            <w:tcW w:w="1006" w:type="dxa"/>
          </w:tcPr>
          <w:p w14:paraId="4D955888">
            <w:pPr>
              <w:pStyle w:val="102"/>
            </w:pPr>
            <w:r>
              <w:t>string</w:t>
            </w:r>
          </w:p>
        </w:tc>
        <w:tc>
          <w:tcPr>
            <w:tcW w:w="425" w:type="dxa"/>
          </w:tcPr>
          <w:p w14:paraId="695B4A8F">
            <w:pPr>
              <w:pStyle w:val="104"/>
            </w:pPr>
            <w:r>
              <w:t>M</w:t>
            </w:r>
          </w:p>
        </w:tc>
        <w:tc>
          <w:tcPr>
            <w:tcW w:w="1368" w:type="dxa"/>
          </w:tcPr>
          <w:p w14:paraId="65B7D061">
            <w:pPr>
              <w:pStyle w:val="102"/>
            </w:pPr>
            <w:r>
              <w:t>1</w:t>
            </w:r>
          </w:p>
        </w:tc>
        <w:tc>
          <w:tcPr>
            <w:tcW w:w="3438" w:type="dxa"/>
          </w:tcPr>
          <w:p w14:paraId="7A3089C4">
            <w:pPr>
              <w:pStyle w:val="102"/>
            </w:pPr>
            <w:r>
              <w:t>Unique identifier of this message.</w:t>
            </w:r>
          </w:p>
          <w:p w14:paraId="6CE5525B">
            <w:pPr>
              <w:pStyle w:val="102"/>
              <w:rPr>
                <w:szCs w:val="18"/>
              </w:rPr>
            </w:pPr>
            <w:r>
              <w:t>This IE is copied from the associated inbound message request</w:t>
            </w:r>
            <w:r>
              <w:rPr>
                <w:szCs w:val="18"/>
              </w:rPr>
              <w:t>.</w:t>
            </w:r>
          </w:p>
        </w:tc>
        <w:tc>
          <w:tcPr>
            <w:tcW w:w="1998" w:type="dxa"/>
          </w:tcPr>
          <w:p w14:paraId="565C8C2A">
            <w:pPr>
              <w:pStyle w:val="102"/>
              <w:rPr>
                <w:szCs w:val="18"/>
              </w:rPr>
            </w:pPr>
          </w:p>
        </w:tc>
      </w:tr>
      <w:tr w14:paraId="26605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F979871">
            <w:pPr>
              <w:pStyle w:val="102"/>
              <w:rPr>
                <w:lang w:eastAsia="zh-CN"/>
              </w:rPr>
            </w:pPr>
            <w:r>
              <w:rPr>
                <w:lang w:eastAsia="zh-CN"/>
              </w:rPr>
              <w:t>d</w:t>
            </w:r>
            <w:r>
              <w:t>elivStReq</w:t>
            </w:r>
            <w:r>
              <w:rPr>
                <w:lang w:eastAsia="zh-CN"/>
              </w:rPr>
              <w:t>Ind</w:t>
            </w:r>
          </w:p>
        </w:tc>
        <w:tc>
          <w:tcPr>
            <w:tcW w:w="1006" w:type="dxa"/>
          </w:tcPr>
          <w:p w14:paraId="129ADD43">
            <w:pPr>
              <w:pStyle w:val="102"/>
            </w:pPr>
            <w:r>
              <w:t>boolean</w:t>
            </w:r>
          </w:p>
        </w:tc>
        <w:tc>
          <w:tcPr>
            <w:tcW w:w="425" w:type="dxa"/>
          </w:tcPr>
          <w:p w14:paraId="7E2E78FF">
            <w:pPr>
              <w:pStyle w:val="104"/>
            </w:pPr>
            <w:r>
              <w:t>O</w:t>
            </w:r>
          </w:p>
        </w:tc>
        <w:tc>
          <w:tcPr>
            <w:tcW w:w="1368" w:type="dxa"/>
          </w:tcPr>
          <w:p w14:paraId="3E196A04">
            <w:pPr>
              <w:pStyle w:val="102"/>
            </w:pPr>
            <w:r>
              <w:t>0..1</w:t>
            </w:r>
          </w:p>
        </w:tc>
        <w:tc>
          <w:tcPr>
            <w:tcW w:w="3438" w:type="dxa"/>
          </w:tcPr>
          <w:p w14:paraId="166AB2F0">
            <w:pPr>
              <w:pStyle w:val="102"/>
            </w:pPr>
            <w:r>
              <w:t>Indicates if delivery acknowledgement from the recipient is requested.</w:t>
            </w:r>
          </w:p>
          <w:p w14:paraId="6FB54252">
            <w:pPr>
              <w:pStyle w:val="102"/>
              <w:rPr>
                <w:lang w:eastAsia="zh-CN"/>
              </w:rPr>
            </w:pPr>
            <w:r>
              <w:t>This IE is copied from the associated inbound message.</w:t>
            </w:r>
          </w:p>
          <w:p w14:paraId="66CC66C2">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F622B74">
            <w:pPr>
              <w:pStyle w:val="102"/>
              <w:rPr>
                <w:szCs w:val="18"/>
              </w:rPr>
            </w:pPr>
          </w:p>
        </w:tc>
      </w:tr>
      <w:tr w14:paraId="25AA9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AA2D94B">
            <w:pPr>
              <w:pStyle w:val="102"/>
            </w:pPr>
            <w:r>
              <w:t>payload</w:t>
            </w:r>
          </w:p>
        </w:tc>
        <w:tc>
          <w:tcPr>
            <w:tcW w:w="1006" w:type="dxa"/>
          </w:tcPr>
          <w:p w14:paraId="68535C52">
            <w:pPr>
              <w:pStyle w:val="102"/>
            </w:pPr>
            <w:r>
              <w:t>string</w:t>
            </w:r>
          </w:p>
        </w:tc>
        <w:tc>
          <w:tcPr>
            <w:tcW w:w="425" w:type="dxa"/>
          </w:tcPr>
          <w:p w14:paraId="1D2C11EC">
            <w:pPr>
              <w:pStyle w:val="104"/>
            </w:pPr>
            <w:r>
              <w:t>O</w:t>
            </w:r>
          </w:p>
        </w:tc>
        <w:tc>
          <w:tcPr>
            <w:tcW w:w="1368" w:type="dxa"/>
          </w:tcPr>
          <w:p w14:paraId="2D92B84B">
            <w:pPr>
              <w:pStyle w:val="102"/>
            </w:pPr>
            <w:r>
              <w:t>0..1</w:t>
            </w:r>
          </w:p>
        </w:tc>
        <w:tc>
          <w:tcPr>
            <w:tcW w:w="3438" w:type="dxa"/>
          </w:tcPr>
          <w:p w14:paraId="0571CBF6">
            <w:pPr>
              <w:pStyle w:val="102"/>
            </w:pPr>
            <w:r>
              <w:t>Payload of the message.</w:t>
            </w:r>
          </w:p>
          <w:p w14:paraId="534DFB14">
            <w:pPr>
              <w:pStyle w:val="102"/>
              <w:rPr>
                <w:szCs w:val="18"/>
              </w:rPr>
            </w:pPr>
            <w:r>
              <w:t>This IE is copied from the associated inbound message.</w:t>
            </w:r>
          </w:p>
        </w:tc>
        <w:tc>
          <w:tcPr>
            <w:tcW w:w="1998" w:type="dxa"/>
          </w:tcPr>
          <w:p w14:paraId="03526336">
            <w:pPr>
              <w:pStyle w:val="102"/>
              <w:rPr>
                <w:szCs w:val="18"/>
              </w:rPr>
            </w:pPr>
          </w:p>
        </w:tc>
      </w:tr>
      <w:tr w14:paraId="58ADAB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0366E8D">
            <w:pPr>
              <w:pStyle w:val="102"/>
              <w:rPr>
                <w:lang w:eastAsia="zh-CN"/>
              </w:rPr>
            </w:pPr>
            <w:r>
              <w:t>seg</w:t>
            </w:r>
            <w:r>
              <w:rPr>
                <w:lang w:eastAsia="zh-CN"/>
              </w:rPr>
              <w:t>Ind</w:t>
            </w:r>
          </w:p>
        </w:tc>
        <w:tc>
          <w:tcPr>
            <w:tcW w:w="1006" w:type="dxa"/>
          </w:tcPr>
          <w:p w14:paraId="15C661D3">
            <w:pPr>
              <w:pStyle w:val="102"/>
            </w:pPr>
            <w:r>
              <w:t>boolean</w:t>
            </w:r>
          </w:p>
        </w:tc>
        <w:tc>
          <w:tcPr>
            <w:tcW w:w="425" w:type="dxa"/>
          </w:tcPr>
          <w:p w14:paraId="6A7347F6">
            <w:pPr>
              <w:pStyle w:val="104"/>
            </w:pPr>
            <w:r>
              <w:t>O</w:t>
            </w:r>
          </w:p>
        </w:tc>
        <w:tc>
          <w:tcPr>
            <w:tcW w:w="1368" w:type="dxa"/>
          </w:tcPr>
          <w:p w14:paraId="39B3D3A2">
            <w:pPr>
              <w:pStyle w:val="102"/>
            </w:pPr>
            <w:r>
              <w:t>0..1</w:t>
            </w:r>
          </w:p>
        </w:tc>
        <w:tc>
          <w:tcPr>
            <w:tcW w:w="3438" w:type="dxa"/>
          </w:tcPr>
          <w:p w14:paraId="1C65C2EC">
            <w:pPr>
              <w:pStyle w:val="102"/>
              <w:rPr>
                <w:lang w:eastAsia="zh-CN"/>
              </w:rPr>
            </w:pPr>
            <w:r>
              <w:rPr>
                <w:szCs w:val="18"/>
              </w:rPr>
              <w:t>I</w:t>
            </w:r>
            <w:r>
              <w:t>ndicates this message is part of a segmented message.</w:t>
            </w:r>
          </w:p>
          <w:p w14:paraId="3153F5D2">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79867391">
            <w:pPr>
              <w:pStyle w:val="102"/>
              <w:rPr>
                <w:szCs w:val="18"/>
              </w:rPr>
            </w:pPr>
          </w:p>
        </w:tc>
      </w:tr>
      <w:tr w14:paraId="6DFDC0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DA3A672">
            <w:pPr>
              <w:pStyle w:val="102"/>
            </w:pPr>
            <w:r>
              <w:t>segParams</w:t>
            </w:r>
          </w:p>
        </w:tc>
        <w:tc>
          <w:tcPr>
            <w:tcW w:w="1006" w:type="dxa"/>
          </w:tcPr>
          <w:p w14:paraId="332AF094">
            <w:pPr>
              <w:pStyle w:val="102"/>
            </w:pPr>
            <w:r>
              <w:t>MessageSegmentPa</w:t>
            </w:r>
            <w:r>
              <w:rPr>
                <w:lang w:eastAsia="zh-CN"/>
              </w:rPr>
              <w:t>r</w:t>
            </w:r>
            <w:r>
              <w:t>ameters</w:t>
            </w:r>
          </w:p>
        </w:tc>
        <w:tc>
          <w:tcPr>
            <w:tcW w:w="425" w:type="dxa"/>
          </w:tcPr>
          <w:p w14:paraId="17E6944C">
            <w:pPr>
              <w:pStyle w:val="104"/>
            </w:pPr>
            <w:r>
              <w:t>O</w:t>
            </w:r>
          </w:p>
        </w:tc>
        <w:tc>
          <w:tcPr>
            <w:tcW w:w="1368" w:type="dxa"/>
          </w:tcPr>
          <w:p w14:paraId="6698729E">
            <w:pPr>
              <w:pStyle w:val="102"/>
            </w:pPr>
            <w:r>
              <w:t>0..1</w:t>
            </w:r>
          </w:p>
        </w:tc>
        <w:tc>
          <w:tcPr>
            <w:tcW w:w="3438" w:type="dxa"/>
          </w:tcPr>
          <w:p w14:paraId="4388F050">
            <w:pPr>
              <w:pStyle w:val="102"/>
            </w:pPr>
            <w:r>
              <w:t>The message segment parameters.</w:t>
            </w:r>
          </w:p>
          <w:p w14:paraId="3254E599">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56E5D569">
            <w:pPr>
              <w:pStyle w:val="102"/>
              <w:rPr>
                <w:szCs w:val="18"/>
              </w:rPr>
            </w:pPr>
          </w:p>
        </w:tc>
      </w:tr>
      <w:tr w14:paraId="4A5FF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7FE7B79">
            <w:pPr>
              <w:pStyle w:val="117"/>
              <w:rPr>
                <w:szCs w:val="18"/>
              </w:rPr>
            </w:pPr>
            <w:r>
              <w:rPr>
                <w:szCs w:val="22"/>
              </w:rPr>
              <w:t>NOTE</w:t>
            </w:r>
            <w:r>
              <w:t>:</w:t>
            </w:r>
            <w:r>
              <w:tab/>
            </w:r>
            <w:r>
              <w:t>The addrType in Address data type shall only include AS or UE to represent the originating of message request.</w:t>
            </w:r>
          </w:p>
        </w:tc>
      </w:tr>
    </w:tbl>
    <w:p w14:paraId="50105EA3">
      <w:pPr>
        <w:rPr>
          <w:lang w:eastAsia="zh-CN"/>
        </w:rPr>
      </w:pPr>
    </w:p>
    <w:p w14:paraId="478C9DFA">
      <w:pPr>
        <w:pStyle w:val="5"/>
      </w:pPr>
      <w:bookmarkStart w:id="1323" w:name="_Toc83768424"/>
      <w:bookmarkStart w:id="1324" w:name="_Toc162005679"/>
      <w:bookmarkStart w:id="1325" w:name="_Toc96996821"/>
      <w:bookmarkStart w:id="1326" w:name="_Toc93879087"/>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14:paraId="30C2260F">
      <w:pPr>
        <w:pStyle w:val="6"/>
      </w:pPr>
      <w:bookmarkStart w:id="1328" w:name="_Toc162005680"/>
      <w:r>
        <w:t>9.2.6.1</w:t>
      </w:r>
      <w:r>
        <w:tab/>
      </w:r>
      <w:r>
        <w:t>General</w:t>
      </w:r>
      <w:bookmarkEnd w:id="1328"/>
    </w:p>
    <w:p w14:paraId="3FEC37B0">
      <w:r>
        <w:t>HTTP error handling shall be supported as specified in clause 7.7.</w:t>
      </w:r>
    </w:p>
    <w:p w14:paraId="21A2C321">
      <w:r>
        <w:t>In addition, the requirements in the following clauses shall apply.</w:t>
      </w:r>
    </w:p>
    <w:p w14:paraId="0AE4EE22">
      <w:pPr>
        <w:pStyle w:val="6"/>
      </w:pPr>
      <w:bookmarkStart w:id="1329" w:name="_Toc162005681"/>
      <w:r>
        <w:t>9.2.6.2</w:t>
      </w:r>
      <w:r>
        <w:tab/>
      </w:r>
      <w:r>
        <w:t>Protocol Errors</w:t>
      </w:r>
      <w:bookmarkEnd w:id="1329"/>
    </w:p>
    <w:p w14:paraId="7F2EAE54">
      <w:r>
        <w:rPr>
          <w:lang w:eastAsia="zh-CN"/>
        </w:rPr>
        <w:t xml:space="preserve">In this Release </w:t>
      </w:r>
      <w:r>
        <w:t xml:space="preserve">of the specification, there are no additional protocol errors applicable for the </w:t>
      </w:r>
      <w:r>
        <w:rPr>
          <w:lang w:eastAsia="zh-CN"/>
        </w:rPr>
        <w:t>MSGG_N3GDelivery API</w:t>
      </w:r>
      <w:r>
        <w:t>.</w:t>
      </w:r>
    </w:p>
    <w:p w14:paraId="7E1FDCFF">
      <w:pPr>
        <w:pStyle w:val="6"/>
      </w:pPr>
      <w:bookmarkStart w:id="1330" w:name="_Toc162005682"/>
      <w:r>
        <w:t>9.2.6.3</w:t>
      </w:r>
      <w:r>
        <w:tab/>
      </w:r>
      <w:r>
        <w:t>Application Errors</w:t>
      </w:r>
      <w:bookmarkEnd w:id="1330"/>
    </w:p>
    <w:p w14:paraId="3819D347">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37472E4D">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EE2C1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95903F8">
            <w:pPr>
              <w:pStyle w:val="103"/>
            </w:pPr>
            <w:r>
              <w:t>Application Error</w:t>
            </w:r>
          </w:p>
        </w:tc>
        <w:tc>
          <w:tcPr>
            <w:tcW w:w="1205" w:type="dxa"/>
            <w:shd w:val="clear" w:color="auto" w:fill="C0C0C0"/>
          </w:tcPr>
          <w:p w14:paraId="3EB77121">
            <w:pPr>
              <w:pStyle w:val="103"/>
            </w:pPr>
            <w:r>
              <w:t>HTTP status code</w:t>
            </w:r>
          </w:p>
        </w:tc>
        <w:tc>
          <w:tcPr>
            <w:tcW w:w="3595" w:type="dxa"/>
            <w:shd w:val="clear" w:color="auto" w:fill="C0C0C0"/>
          </w:tcPr>
          <w:p w14:paraId="09B2EF89">
            <w:pPr>
              <w:pStyle w:val="103"/>
            </w:pPr>
            <w:r>
              <w:t>Description</w:t>
            </w:r>
          </w:p>
        </w:tc>
        <w:tc>
          <w:tcPr>
            <w:tcW w:w="1280" w:type="dxa"/>
            <w:shd w:val="clear" w:color="auto" w:fill="C0C0C0"/>
          </w:tcPr>
          <w:p w14:paraId="42E30589">
            <w:pPr>
              <w:pStyle w:val="103"/>
            </w:pPr>
            <w:r>
              <w:t>Applicability</w:t>
            </w:r>
          </w:p>
        </w:tc>
      </w:tr>
      <w:tr w14:paraId="4DCE1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F37B72">
            <w:pPr>
              <w:pStyle w:val="102"/>
            </w:pPr>
          </w:p>
        </w:tc>
        <w:tc>
          <w:tcPr>
            <w:tcW w:w="1205" w:type="dxa"/>
          </w:tcPr>
          <w:p w14:paraId="6A524EA1">
            <w:pPr>
              <w:pStyle w:val="102"/>
            </w:pPr>
          </w:p>
        </w:tc>
        <w:tc>
          <w:tcPr>
            <w:tcW w:w="3595" w:type="dxa"/>
          </w:tcPr>
          <w:p w14:paraId="2CEE8822">
            <w:pPr>
              <w:pStyle w:val="102"/>
            </w:pPr>
          </w:p>
        </w:tc>
        <w:tc>
          <w:tcPr>
            <w:tcW w:w="1280" w:type="dxa"/>
          </w:tcPr>
          <w:p w14:paraId="32092877">
            <w:pPr>
              <w:pStyle w:val="102"/>
            </w:pPr>
          </w:p>
        </w:tc>
      </w:tr>
    </w:tbl>
    <w:p w14:paraId="5FB0C51B">
      <w:pPr>
        <w:rPr>
          <w:lang w:eastAsia="zh-CN"/>
        </w:rPr>
      </w:pPr>
    </w:p>
    <w:p w14:paraId="0C23DCEC">
      <w:pPr>
        <w:pStyle w:val="5"/>
      </w:pPr>
      <w:bookmarkStart w:id="1331" w:name="_Toc83768425"/>
      <w:bookmarkStart w:id="1332" w:name="_Toc162005683"/>
      <w:bookmarkStart w:id="1333" w:name="_Toc97197228"/>
      <w:bookmarkStart w:id="1334" w:name="_Toc122117502"/>
      <w:bookmarkStart w:id="1335" w:name="_Toc9699682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6BC8CB1">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0BD29A08">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B02F9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44398C6">
            <w:pPr>
              <w:pStyle w:val="103"/>
            </w:pPr>
            <w:r>
              <w:t>Feature number</w:t>
            </w:r>
          </w:p>
        </w:tc>
        <w:tc>
          <w:tcPr>
            <w:tcW w:w="2207" w:type="dxa"/>
            <w:shd w:val="clear" w:color="auto" w:fill="C0C0C0"/>
          </w:tcPr>
          <w:p w14:paraId="3E3E817D">
            <w:pPr>
              <w:pStyle w:val="103"/>
            </w:pPr>
            <w:r>
              <w:t>Feature Name</w:t>
            </w:r>
          </w:p>
        </w:tc>
        <w:tc>
          <w:tcPr>
            <w:tcW w:w="5758" w:type="dxa"/>
            <w:shd w:val="clear" w:color="auto" w:fill="C0C0C0"/>
          </w:tcPr>
          <w:p w14:paraId="51BA4917">
            <w:pPr>
              <w:pStyle w:val="103"/>
            </w:pPr>
            <w:r>
              <w:t>Description</w:t>
            </w:r>
          </w:p>
        </w:tc>
      </w:tr>
      <w:tr w14:paraId="7163FB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63D024CA">
            <w:pPr>
              <w:pStyle w:val="102"/>
            </w:pPr>
          </w:p>
        </w:tc>
        <w:tc>
          <w:tcPr>
            <w:tcW w:w="2207" w:type="dxa"/>
          </w:tcPr>
          <w:p w14:paraId="47533964">
            <w:pPr>
              <w:pStyle w:val="102"/>
            </w:pPr>
          </w:p>
        </w:tc>
        <w:tc>
          <w:tcPr>
            <w:tcW w:w="5758" w:type="dxa"/>
          </w:tcPr>
          <w:p w14:paraId="0AC4F2A6">
            <w:pPr>
              <w:pStyle w:val="102"/>
              <w:rPr>
                <w:szCs w:val="18"/>
              </w:rPr>
            </w:pPr>
          </w:p>
        </w:tc>
      </w:tr>
    </w:tbl>
    <w:p w14:paraId="5D87E3BD">
      <w:pPr>
        <w:rPr>
          <w:lang w:eastAsia="zh-CN"/>
        </w:rPr>
      </w:pPr>
    </w:p>
    <w:p w14:paraId="15332052">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14:paraId="009CEA5E">
      <w:pPr>
        <w:pStyle w:val="5"/>
      </w:pPr>
      <w:bookmarkStart w:id="1338" w:name="_Toc162005685"/>
      <w:r>
        <w:rPr>
          <w:lang w:eastAsia="zh-CN"/>
        </w:rPr>
        <w:t>9</w:t>
      </w:r>
      <w:r>
        <w:t>.</w:t>
      </w:r>
      <w:r>
        <w:rPr>
          <w:rFonts w:hint="eastAsia"/>
          <w:lang w:val="en-US" w:eastAsia="zh-CN"/>
        </w:rPr>
        <w:t>3</w:t>
      </w:r>
      <w:r>
        <w:t>.1</w:t>
      </w:r>
      <w:r>
        <w:tab/>
      </w:r>
      <w:r>
        <w:t>API URI</w:t>
      </w:r>
      <w:bookmarkEnd w:id="1338"/>
    </w:p>
    <w:p w14:paraId="5A0CEB9F">
      <w:pPr>
        <w:rPr>
          <w:lang w:eastAsia="zh-CN"/>
        </w:rPr>
      </w:pPr>
      <w:r>
        <w:rPr>
          <w:lang w:eastAsia="zh-CN"/>
        </w:rPr>
        <w:t>The MSGG_BGDelivery service shall use the MSGG_BGDelivery API, The MSGG_BGDelivery API corresponding to Mbg APIs as defined in in 3GPP TS 23.554 [2].</w:t>
      </w:r>
    </w:p>
    <w:p w14:paraId="67F6714E">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76D5BB23">
      <w:pPr>
        <w:pStyle w:val="110"/>
      </w:pPr>
      <w:r>
        <w:t>-</w:t>
      </w:r>
      <w:r>
        <w:tab/>
      </w:r>
      <w:r>
        <w:t>The &lt;apiName&gt; shall be "msgg</w:t>
      </w:r>
      <w:r>
        <w:rPr>
          <w:lang w:eastAsia="zh-CN"/>
        </w:rPr>
        <w:t>-</w:t>
      </w:r>
      <w:r>
        <w:t>bgdelivery".</w:t>
      </w:r>
    </w:p>
    <w:p w14:paraId="58E1FACD">
      <w:pPr>
        <w:pStyle w:val="110"/>
      </w:pPr>
      <w:r>
        <w:t>-</w:t>
      </w:r>
      <w:r>
        <w:tab/>
      </w:r>
      <w:r>
        <w:t>The &lt;apiVersion&gt; shall be "v1".</w:t>
      </w:r>
    </w:p>
    <w:p w14:paraId="7094AF70">
      <w:pPr>
        <w:pStyle w:val="110"/>
      </w:pPr>
      <w:r>
        <w:t>-</w:t>
      </w:r>
      <w:r>
        <w:tab/>
      </w:r>
      <w:r>
        <w:t>The &lt;apiSpecificResourceUriPart&gt; shall be set as described in clause 9.</w:t>
      </w:r>
      <w:r>
        <w:rPr>
          <w:rFonts w:hint="eastAsia"/>
          <w:lang w:val="en-US" w:eastAsia="zh-CN"/>
        </w:rPr>
        <w:t>3</w:t>
      </w:r>
      <w:r>
        <w:t>.3.</w:t>
      </w:r>
    </w:p>
    <w:p w14:paraId="0F1259BD">
      <w:pPr>
        <w:pStyle w:val="5"/>
      </w:pPr>
      <w:bookmarkStart w:id="1339" w:name="_Toc162005686"/>
      <w:r>
        <w:rPr>
          <w:lang w:eastAsia="zh-CN"/>
        </w:rPr>
        <w:t>9</w:t>
      </w:r>
      <w:r>
        <w:t>.</w:t>
      </w:r>
      <w:r>
        <w:rPr>
          <w:rFonts w:hint="eastAsia"/>
          <w:lang w:val="en-US" w:eastAsia="zh-CN"/>
        </w:rPr>
        <w:t>3</w:t>
      </w:r>
      <w:r>
        <w:t>.2</w:t>
      </w:r>
      <w:r>
        <w:tab/>
      </w:r>
      <w:r>
        <w:t>Resources</w:t>
      </w:r>
      <w:bookmarkEnd w:id="1339"/>
    </w:p>
    <w:p w14:paraId="297D1A44">
      <w:pPr>
        <w:rPr>
          <w:lang w:eastAsia="zh-CN"/>
        </w:rPr>
      </w:pPr>
      <w:r>
        <w:rPr>
          <w:lang w:eastAsia="zh-CN"/>
        </w:rPr>
        <w:t>None.</w:t>
      </w:r>
    </w:p>
    <w:p w14:paraId="174E62D2">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14:paraId="6F72137F">
      <w:pPr>
        <w:pStyle w:val="6"/>
      </w:pPr>
      <w:bookmarkStart w:id="1341" w:name="_Toc162005688"/>
      <w:r>
        <w:t>9.</w:t>
      </w:r>
      <w:r>
        <w:rPr>
          <w:rFonts w:hint="eastAsia"/>
          <w:lang w:val="en-US" w:eastAsia="zh-CN"/>
        </w:rPr>
        <w:t>3</w:t>
      </w:r>
      <w:r>
        <w:t>.3.1</w:t>
      </w:r>
      <w:r>
        <w:tab/>
      </w:r>
      <w:r>
        <w:t>Overview</w:t>
      </w:r>
      <w:bookmarkEnd w:id="1341"/>
    </w:p>
    <w:p w14:paraId="6BE15204">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0D743810">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166F5EAC">
      <w:pPr>
        <w:pStyle w:val="119"/>
      </w:pPr>
      <w:r>
        <w:t>Figure 9.</w:t>
      </w:r>
      <w:r>
        <w:rPr>
          <w:rFonts w:hint="eastAsia"/>
          <w:lang w:val="en-US" w:eastAsia="zh-CN"/>
        </w:rPr>
        <w:t>3</w:t>
      </w:r>
      <w:r>
        <w:t>.3.1-1: Custom operation URI structure of the MSGG_BGDelivery API</w:t>
      </w:r>
    </w:p>
    <w:p w14:paraId="4E87AEB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9E09ADD">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D3D5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EA967E2">
            <w:pPr>
              <w:pStyle w:val="103"/>
            </w:pPr>
            <w:r>
              <w:t>Custom operation URI</w:t>
            </w:r>
          </w:p>
        </w:tc>
        <w:tc>
          <w:tcPr>
            <w:tcW w:w="964" w:type="pct"/>
            <w:shd w:val="clear" w:color="auto" w:fill="C0C0C0"/>
            <w:vAlign w:val="center"/>
          </w:tcPr>
          <w:p w14:paraId="3AF09178">
            <w:pPr>
              <w:pStyle w:val="103"/>
            </w:pPr>
            <w:r>
              <w:t>Mapped HTTP method</w:t>
            </w:r>
          </w:p>
        </w:tc>
        <w:tc>
          <w:tcPr>
            <w:tcW w:w="2185" w:type="pct"/>
            <w:shd w:val="clear" w:color="auto" w:fill="C0C0C0"/>
            <w:vAlign w:val="center"/>
          </w:tcPr>
          <w:p w14:paraId="3BEEBC1A">
            <w:pPr>
              <w:pStyle w:val="103"/>
            </w:pPr>
            <w:r>
              <w:t>Description</w:t>
            </w:r>
          </w:p>
        </w:tc>
      </w:tr>
      <w:tr w14:paraId="762ED7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305A44A">
            <w:pPr>
              <w:pStyle w:val="102"/>
            </w:pPr>
            <w:r>
              <w:t>{apiRoot}/msgg-bgdelivery/&lt;apiVersion&gt;/deliver-message</w:t>
            </w:r>
          </w:p>
        </w:tc>
        <w:tc>
          <w:tcPr>
            <w:tcW w:w="964" w:type="pct"/>
          </w:tcPr>
          <w:p w14:paraId="12BDFAB3">
            <w:pPr>
              <w:pStyle w:val="102"/>
            </w:pPr>
            <w:r>
              <w:t>POST</w:t>
            </w:r>
          </w:p>
        </w:tc>
        <w:tc>
          <w:tcPr>
            <w:tcW w:w="2185" w:type="pct"/>
          </w:tcPr>
          <w:p w14:paraId="73AAB66F">
            <w:pPr>
              <w:pStyle w:val="102"/>
            </w:pPr>
            <w:r>
              <w:t>Request of MSGin5G Server to deliver message to a given Broadcast Message Gateway.</w:t>
            </w:r>
          </w:p>
        </w:tc>
      </w:tr>
    </w:tbl>
    <w:p w14:paraId="5BF55187">
      <w:pPr>
        <w:rPr>
          <w:lang w:eastAsia="zh-CN"/>
        </w:rPr>
      </w:pPr>
    </w:p>
    <w:p w14:paraId="5892293B">
      <w:pPr>
        <w:pStyle w:val="6"/>
      </w:pPr>
      <w:bookmarkStart w:id="1342" w:name="_Toc162005689"/>
      <w:r>
        <w:t>9.</w:t>
      </w:r>
      <w:r>
        <w:rPr>
          <w:rFonts w:hint="eastAsia"/>
          <w:lang w:val="en-US" w:eastAsia="zh-CN"/>
        </w:rPr>
        <w:t>3</w:t>
      </w:r>
      <w:r>
        <w:t>.3.2</w:t>
      </w:r>
      <w:r>
        <w:tab/>
      </w:r>
      <w:r>
        <w:t>Operation: deliver-message</w:t>
      </w:r>
      <w:bookmarkEnd w:id="1342"/>
    </w:p>
    <w:p w14:paraId="4C199171">
      <w:pPr>
        <w:pStyle w:val="7"/>
      </w:pPr>
      <w:bookmarkStart w:id="1343" w:name="_Toc162005690"/>
      <w:r>
        <w:t>9.</w:t>
      </w:r>
      <w:r>
        <w:rPr>
          <w:rFonts w:hint="eastAsia"/>
          <w:lang w:val="en-US" w:eastAsia="zh-CN"/>
        </w:rPr>
        <w:t>3</w:t>
      </w:r>
      <w:r>
        <w:t>.3.2.1</w:t>
      </w:r>
      <w:r>
        <w:tab/>
      </w:r>
      <w:r>
        <w:t>Description</w:t>
      </w:r>
      <w:bookmarkEnd w:id="1343"/>
    </w:p>
    <w:p w14:paraId="59C2B26A">
      <w:pPr>
        <w:rPr>
          <w:lang w:eastAsia="zh-CN"/>
        </w:rPr>
      </w:pPr>
      <w:r>
        <w:rPr>
          <w:lang w:eastAsia="zh-CN"/>
        </w:rPr>
        <w:t>This operation is used by the MSGin5G Server to deliver message to a given Broadcast Message Gateway.</w:t>
      </w:r>
    </w:p>
    <w:p w14:paraId="28639392">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14:paraId="7C73ACA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1C8437C2">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101FC56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14:paraId="60A0B739">
            <w:pPr>
              <w:pStyle w:val="103"/>
            </w:pPr>
            <w:r>
              <w:t>Data type</w:t>
            </w:r>
          </w:p>
        </w:tc>
        <w:tc>
          <w:tcPr>
            <w:tcW w:w="526" w:type="dxa"/>
            <w:tcBorders>
              <w:bottom w:val="single" w:color="auto" w:sz="6" w:space="0"/>
            </w:tcBorders>
            <w:shd w:val="clear" w:color="auto" w:fill="C0C0C0"/>
          </w:tcPr>
          <w:p w14:paraId="2BD0DC3A">
            <w:pPr>
              <w:pStyle w:val="103"/>
            </w:pPr>
            <w:r>
              <w:t>P</w:t>
            </w:r>
          </w:p>
        </w:tc>
        <w:tc>
          <w:tcPr>
            <w:tcW w:w="2302" w:type="dxa"/>
            <w:tcBorders>
              <w:bottom w:val="single" w:color="auto" w:sz="6" w:space="0"/>
            </w:tcBorders>
            <w:shd w:val="clear" w:color="auto" w:fill="C0C0C0"/>
          </w:tcPr>
          <w:p w14:paraId="54EC107D">
            <w:pPr>
              <w:pStyle w:val="103"/>
            </w:pPr>
            <w:r>
              <w:t>Cardinality</w:t>
            </w:r>
          </w:p>
        </w:tc>
        <w:tc>
          <w:tcPr>
            <w:tcW w:w="5318" w:type="dxa"/>
            <w:tcBorders>
              <w:bottom w:val="single" w:color="auto" w:sz="6" w:space="0"/>
            </w:tcBorders>
            <w:shd w:val="clear" w:color="auto" w:fill="C0C0C0"/>
            <w:vAlign w:val="center"/>
          </w:tcPr>
          <w:p w14:paraId="4B0FBA8E">
            <w:pPr>
              <w:pStyle w:val="103"/>
            </w:pPr>
            <w:r>
              <w:t>Description</w:t>
            </w:r>
          </w:p>
        </w:tc>
      </w:tr>
      <w:tr w14:paraId="020B74B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092DD06E">
            <w:pPr>
              <w:pStyle w:val="102"/>
            </w:pPr>
            <w:r>
              <w:t>BgMessageDelivery</w:t>
            </w:r>
          </w:p>
        </w:tc>
        <w:tc>
          <w:tcPr>
            <w:tcW w:w="526" w:type="dxa"/>
            <w:tcBorders>
              <w:top w:val="single" w:color="auto" w:sz="6" w:space="0"/>
            </w:tcBorders>
          </w:tcPr>
          <w:p w14:paraId="4744A2CD">
            <w:pPr>
              <w:pStyle w:val="104"/>
            </w:pPr>
            <w:r>
              <w:t>M</w:t>
            </w:r>
          </w:p>
        </w:tc>
        <w:tc>
          <w:tcPr>
            <w:tcW w:w="2302" w:type="dxa"/>
            <w:tcBorders>
              <w:top w:val="single" w:color="auto" w:sz="6" w:space="0"/>
            </w:tcBorders>
          </w:tcPr>
          <w:p w14:paraId="2F5E55BE">
            <w:pPr>
              <w:pStyle w:val="102"/>
            </w:pPr>
            <w:r>
              <w:t>1</w:t>
            </w:r>
          </w:p>
        </w:tc>
        <w:tc>
          <w:tcPr>
            <w:tcW w:w="5318" w:type="dxa"/>
            <w:tcBorders>
              <w:top w:val="single" w:color="auto" w:sz="6" w:space="0"/>
            </w:tcBorders>
            <w:shd w:val="clear" w:color="auto" w:fill="auto"/>
          </w:tcPr>
          <w:p w14:paraId="60F073B7">
            <w:pPr>
              <w:pStyle w:val="102"/>
            </w:pPr>
            <w:r>
              <w:t>Represents the data to be used for MSGin5G Server to deliver message.</w:t>
            </w:r>
          </w:p>
        </w:tc>
      </w:tr>
    </w:tbl>
    <w:p w14:paraId="49FAF87B">
      <w:pPr>
        <w:rPr>
          <w:lang w:eastAsia="zh-CN"/>
        </w:rPr>
      </w:pPr>
    </w:p>
    <w:p w14:paraId="48BC7562">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7476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D5ADFCF">
            <w:pPr>
              <w:pStyle w:val="103"/>
            </w:pPr>
            <w:r>
              <w:t>Data type</w:t>
            </w:r>
          </w:p>
        </w:tc>
        <w:tc>
          <w:tcPr>
            <w:tcW w:w="499" w:type="pct"/>
            <w:shd w:val="clear" w:color="auto" w:fill="C0C0C0"/>
          </w:tcPr>
          <w:p w14:paraId="368029FF">
            <w:pPr>
              <w:pStyle w:val="103"/>
            </w:pPr>
            <w:r>
              <w:t>P</w:t>
            </w:r>
          </w:p>
        </w:tc>
        <w:tc>
          <w:tcPr>
            <w:tcW w:w="738" w:type="pct"/>
            <w:shd w:val="clear" w:color="auto" w:fill="C0C0C0"/>
          </w:tcPr>
          <w:p w14:paraId="685618A8">
            <w:pPr>
              <w:pStyle w:val="103"/>
            </w:pPr>
            <w:r>
              <w:t>Cardinality</w:t>
            </w:r>
          </w:p>
        </w:tc>
        <w:tc>
          <w:tcPr>
            <w:tcW w:w="967" w:type="pct"/>
            <w:shd w:val="clear" w:color="auto" w:fill="C0C0C0"/>
          </w:tcPr>
          <w:p w14:paraId="60500189">
            <w:pPr>
              <w:pStyle w:val="103"/>
            </w:pPr>
            <w:r>
              <w:t>Response</w:t>
            </w:r>
          </w:p>
          <w:p w14:paraId="649CE59B">
            <w:pPr>
              <w:pStyle w:val="103"/>
            </w:pPr>
            <w:r>
              <w:t>codes</w:t>
            </w:r>
          </w:p>
        </w:tc>
        <w:tc>
          <w:tcPr>
            <w:tcW w:w="1971" w:type="pct"/>
            <w:shd w:val="clear" w:color="auto" w:fill="C0C0C0"/>
          </w:tcPr>
          <w:p w14:paraId="1A58B062">
            <w:pPr>
              <w:pStyle w:val="103"/>
            </w:pPr>
            <w:r>
              <w:t>Description</w:t>
            </w:r>
          </w:p>
        </w:tc>
      </w:tr>
      <w:tr w14:paraId="299D6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3CBFB94">
            <w:pPr>
              <w:pStyle w:val="102"/>
            </w:pPr>
            <w:r>
              <w:t>n/a</w:t>
            </w:r>
          </w:p>
        </w:tc>
        <w:tc>
          <w:tcPr>
            <w:tcW w:w="499" w:type="pct"/>
          </w:tcPr>
          <w:p w14:paraId="5AAA2191">
            <w:pPr>
              <w:pStyle w:val="104"/>
            </w:pPr>
          </w:p>
        </w:tc>
        <w:tc>
          <w:tcPr>
            <w:tcW w:w="738" w:type="pct"/>
          </w:tcPr>
          <w:p w14:paraId="763275FF">
            <w:pPr>
              <w:pStyle w:val="102"/>
            </w:pPr>
          </w:p>
        </w:tc>
        <w:tc>
          <w:tcPr>
            <w:tcW w:w="967" w:type="pct"/>
          </w:tcPr>
          <w:p w14:paraId="0794779F">
            <w:pPr>
              <w:pStyle w:val="102"/>
            </w:pPr>
            <w:r>
              <w:t>204 No Content</w:t>
            </w:r>
          </w:p>
        </w:tc>
        <w:tc>
          <w:tcPr>
            <w:tcW w:w="1971" w:type="pct"/>
            <w:shd w:val="clear" w:color="auto" w:fill="auto"/>
          </w:tcPr>
          <w:p w14:paraId="0ABF7298">
            <w:pPr>
              <w:pStyle w:val="102"/>
            </w:pPr>
            <w:r>
              <w:t xml:space="preserve">The Message is </w:t>
            </w:r>
            <w:r>
              <w:rPr>
                <w:rFonts w:hint="eastAsia"/>
                <w:lang w:val="en-US" w:eastAsia="zh-CN"/>
              </w:rPr>
              <w:t>d</w:t>
            </w:r>
            <w:r>
              <w:t>elivered successfully.</w:t>
            </w:r>
          </w:p>
        </w:tc>
      </w:tr>
      <w:tr w14:paraId="1304F7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C6F9DFC">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368F6F7">
      <w:pPr>
        <w:rPr>
          <w:lang w:eastAsia="zh-CN"/>
        </w:rPr>
      </w:pPr>
    </w:p>
    <w:p w14:paraId="21F5EE06">
      <w:pPr>
        <w:pStyle w:val="5"/>
      </w:pPr>
      <w:bookmarkStart w:id="1345" w:name="_Toc162005692"/>
      <w:r>
        <w:rPr>
          <w:lang w:eastAsia="zh-CN"/>
        </w:rPr>
        <w:t>9</w:t>
      </w:r>
      <w:r>
        <w:t>.</w:t>
      </w:r>
      <w:r>
        <w:rPr>
          <w:rFonts w:hint="eastAsia"/>
          <w:lang w:val="en-US" w:eastAsia="zh-CN"/>
        </w:rPr>
        <w:t>3</w:t>
      </w:r>
      <w:r>
        <w:t>.4</w:t>
      </w:r>
      <w:r>
        <w:tab/>
      </w:r>
      <w:r>
        <w:t>Notifications</w:t>
      </w:r>
      <w:bookmarkEnd w:id="1345"/>
    </w:p>
    <w:p w14:paraId="16B9D5CC">
      <w:r>
        <w:t>None.</w:t>
      </w:r>
    </w:p>
    <w:p w14:paraId="78642E9B">
      <w:pPr>
        <w:pStyle w:val="5"/>
      </w:pPr>
      <w:bookmarkStart w:id="1346" w:name="_Toc162005693"/>
      <w:r>
        <w:rPr>
          <w:lang w:eastAsia="zh-CN"/>
        </w:rPr>
        <w:t>9</w:t>
      </w:r>
      <w:r>
        <w:t>.</w:t>
      </w:r>
      <w:r>
        <w:rPr>
          <w:rFonts w:hint="eastAsia"/>
          <w:lang w:val="en-US" w:eastAsia="zh-CN"/>
        </w:rPr>
        <w:t>3</w:t>
      </w:r>
      <w:r>
        <w:t>.5</w:t>
      </w:r>
      <w:r>
        <w:tab/>
      </w:r>
      <w:r>
        <w:t>Data Model</w:t>
      </w:r>
      <w:bookmarkEnd w:id="1346"/>
    </w:p>
    <w:p w14:paraId="43B29D9D">
      <w:pPr>
        <w:pStyle w:val="6"/>
      </w:pPr>
      <w:bookmarkStart w:id="1347" w:name="_Toc162005694"/>
      <w:r>
        <w:t>9.</w:t>
      </w:r>
      <w:r>
        <w:rPr>
          <w:rFonts w:hint="eastAsia"/>
          <w:lang w:val="en-US" w:eastAsia="zh-CN"/>
        </w:rPr>
        <w:t>3</w:t>
      </w:r>
      <w:r>
        <w:t>.5.1</w:t>
      </w:r>
      <w:r>
        <w:tab/>
      </w:r>
      <w:r>
        <w:t>General</w:t>
      </w:r>
      <w:bookmarkEnd w:id="1347"/>
    </w:p>
    <w:p w14:paraId="0135B889">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6AD29A73">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AEC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E5FC6E6">
            <w:pPr>
              <w:pStyle w:val="103"/>
            </w:pPr>
            <w:r>
              <w:t>Data type</w:t>
            </w:r>
          </w:p>
        </w:tc>
        <w:tc>
          <w:tcPr>
            <w:tcW w:w="1297" w:type="dxa"/>
            <w:shd w:val="clear" w:color="auto" w:fill="C0C0C0"/>
          </w:tcPr>
          <w:p w14:paraId="5F1BFF81">
            <w:pPr>
              <w:pStyle w:val="103"/>
            </w:pPr>
            <w:r>
              <w:t>Section defined</w:t>
            </w:r>
          </w:p>
        </w:tc>
        <w:tc>
          <w:tcPr>
            <w:tcW w:w="2887" w:type="dxa"/>
            <w:shd w:val="clear" w:color="auto" w:fill="C0C0C0"/>
          </w:tcPr>
          <w:p w14:paraId="0C6ED609">
            <w:pPr>
              <w:pStyle w:val="103"/>
            </w:pPr>
            <w:r>
              <w:t>Description</w:t>
            </w:r>
          </w:p>
        </w:tc>
        <w:tc>
          <w:tcPr>
            <w:tcW w:w="2725" w:type="dxa"/>
            <w:shd w:val="clear" w:color="auto" w:fill="C0C0C0"/>
          </w:tcPr>
          <w:p w14:paraId="4A54AF28">
            <w:pPr>
              <w:pStyle w:val="103"/>
            </w:pPr>
            <w:r>
              <w:t>Applicability</w:t>
            </w:r>
          </w:p>
        </w:tc>
      </w:tr>
      <w:tr w14:paraId="6951B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146C19A">
            <w:pPr>
              <w:pStyle w:val="102"/>
            </w:pPr>
            <w:r>
              <w:t>BgMessageDelivery</w:t>
            </w:r>
          </w:p>
        </w:tc>
        <w:tc>
          <w:tcPr>
            <w:tcW w:w="1297" w:type="dxa"/>
          </w:tcPr>
          <w:p w14:paraId="1D95BBC9">
            <w:pPr>
              <w:pStyle w:val="102"/>
            </w:pPr>
            <w:r>
              <w:t>9.</w:t>
            </w:r>
            <w:r>
              <w:rPr>
                <w:rFonts w:hint="eastAsia"/>
                <w:lang w:val="en-US" w:eastAsia="zh-CN"/>
              </w:rPr>
              <w:t>3</w:t>
            </w:r>
            <w:r>
              <w:t>.5.2.2</w:t>
            </w:r>
          </w:p>
        </w:tc>
        <w:tc>
          <w:tcPr>
            <w:tcW w:w="2887" w:type="dxa"/>
          </w:tcPr>
          <w:p w14:paraId="0C28315C">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29C0266B">
            <w:pPr>
              <w:pStyle w:val="102"/>
              <w:rPr>
                <w:szCs w:val="18"/>
              </w:rPr>
            </w:pPr>
          </w:p>
        </w:tc>
      </w:tr>
    </w:tbl>
    <w:p w14:paraId="7B9256AF">
      <w:pPr>
        <w:rPr>
          <w:lang w:eastAsia="zh-CN"/>
        </w:rPr>
      </w:pPr>
    </w:p>
    <w:p w14:paraId="68141F2E">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B50083">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28BB4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4A71931C">
            <w:pPr>
              <w:pStyle w:val="103"/>
              <w:rPr>
                <w:kern w:val="2"/>
                <w:szCs w:val="22"/>
              </w:rPr>
            </w:pPr>
            <w:r>
              <w:rPr>
                <w:kern w:val="2"/>
                <w:szCs w:val="22"/>
              </w:rPr>
              <w:t>Data type</w:t>
            </w:r>
          </w:p>
        </w:tc>
        <w:tc>
          <w:tcPr>
            <w:tcW w:w="1770" w:type="dxa"/>
            <w:shd w:val="clear" w:color="auto" w:fill="C0C0C0"/>
          </w:tcPr>
          <w:p w14:paraId="29DFFD14">
            <w:pPr>
              <w:pStyle w:val="103"/>
              <w:rPr>
                <w:kern w:val="2"/>
                <w:szCs w:val="22"/>
              </w:rPr>
            </w:pPr>
            <w:r>
              <w:rPr>
                <w:kern w:val="2"/>
                <w:szCs w:val="22"/>
              </w:rPr>
              <w:t>Reference</w:t>
            </w:r>
          </w:p>
        </w:tc>
        <w:tc>
          <w:tcPr>
            <w:tcW w:w="2802" w:type="dxa"/>
            <w:shd w:val="clear" w:color="auto" w:fill="C0C0C0"/>
          </w:tcPr>
          <w:p w14:paraId="79AD69F5">
            <w:pPr>
              <w:pStyle w:val="103"/>
              <w:rPr>
                <w:kern w:val="2"/>
                <w:szCs w:val="22"/>
              </w:rPr>
            </w:pPr>
            <w:r>
              <w:rPr>
                <w:kern w:val="2"/>
                <w:szCs w:val="22"/>
              </w:rPr>
              <w:t>Comments</w:t>
            </w:r>
          </w:p>
        </w:tc>
        <w:tc>
          <w:tcPr>
            <w:tcW w:w="2567" w:type="dxa"/>
            <w:shd w:val="clear" w:color="auto" w:fill="C0C0C0"/>
          </w:tcPr>
          <w:p w14:paraId="41E35BE3">
            <w:pPr>
              <w:pStyle w:val="103"/>
              <w:rPr>
                <w:kern w:val="2"/>
                <w:szCs w:val="22"/>
              </w:rPr>
            </w:pPr>
            <w:r>
              <w:rPr>
                <w:kern w:val="2"/>
                <w:szCs w:val="22"/>
              </w:rPr>
              <w:t>Applicability</w:t>
            </w:r>
          </w:p>
        </w:tc>
      </w:tr>
      <w:tr w14:paraId="43AB53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32D8794">
            <w:pPr>
              <w:pStyle w:val="102"/>
              <w:rPr>
                <w:kern w:val="2"/>
                <w:szCs w:val="22"/>
              </w:rPr>
            </w:pPr>
            <w:r>
              <w:rPr>
                <w:rFonts w:hint="eastAsia"/>
                <w:kern w:val="2"/>
                <w:szCs w:val="22"/>
              </w:rPr>
              <w:t>Address</w:t>
            </w:r>
          </w:p>
        </w:tc>
        <w:tc>
          <w:tcPr>
            <w:tcW w:w="1770" w:type="dxa"/>
          </w:tcPr>
          <w:p w14:paraId="4EFE75CB">
            <w:pPr>
              <w:pStyle w:val="102"/>
              <w:rPr>
                <w:kern w:val="2"/>
                <w:szCs w:val="22"/>
              </w:rPr>
            </w:pPr>
            <w:r>
              <w:rPr>
                <w:rFonts w:hint="eastAsia"/>
                <w:kern w:val="2"/>
                <w:szCs w:val="22"/>
              </w:rPr>
              <w:t>9.1.5.2.3</w:t>
            </w:r>
          </w:p>
        </w:tc>
        <w:tc>
          <w:tcPr>
            <w:tcW w:w="2802" w:type="dxa"/>
          </w:tcPr>
          <w:p w14:paraId="15C401B4">
            <w:pPr>
              <w:pStyle w:val="102"/>
              <w:rPr>
                <w:kern w:val="2"/>
                <w:szCs w:val="22"/>
              </w:rPr>
            </w:pPr>
            <w:r>
              <w:rPr>
                <w:rFonts w:hint="eastAsia"/>
                <w:kern w:val="2"/>
                <w:szCs w:val="22"/>
              </w:rPr>
              <w:t>The data type of the oriAddr and destAddr.</w:t>
            </w:r>
          </w:p>
        </w:tc>
        <w:tc>
          <w:tcPr>
            <w:tcW w:w="2567" w:type="dxa"/>
          </w:tcPr>
          <w:p w14:paraId="59FEC4D3">
            <w:pPr>
              <w:pStyle w:val="102"/>
              <w:rPr>
                <w:kern w:val="2"/>
                <w:szCs w:val="22"/>
              </w:rPr>
            </w:pPr>
          </w:p>
        </w:tc>
      </w:tr>
      <w:tr w14:paraId="0AA18C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6600F90">
            <w:pPr>
              <w:pStyle w:val="102"/>
              <w:rPr>
                <w:kern w:val="2"/>
                <w:szCs w:val="22"/>
                <w:lang w:val="en-US" w:eastAsia="zh-CN"/>
              </w:rPr>
            </w:pPr>
            <w:r>
              <w:rPr>
                <w:rFonts w:eastAsia="等线"/>
                <w:szCs w:val="18"/>
              </w:rPr>
              <w:t>MessageSegmentParameters</w:t>
            </w:r>
          </w:p>
        </w:tc>
        <w:tc>
          <w:tcPr>
            <w:tcW w:w="1770" w:type="dxa"/>
          </w:tcPr>
          <w:p w14:paraId="43A029B6">
            <w:pPr>
              <w:pStyle w:val="102"/>
              <w:rPr>
                <w:kern w:val="2"/>
                <w:szCs w:val="22"/>
              </w:rPr>
            </w:pPr>
            <w:r>
              <w:rPr>
                <w:rFonts w:eastAsia="等线"/>
                <w:szCs w:val="18"/>
              </w:rPr>
              <w:t>8.2.5.2.5</w:t>
            </w:r>
          </w:p>
        </w:tc>
        <w:tc>
          <w:tcPr>
            <w:tcW w:w="2802" w:type="dxa"/>
          </w:tcPr>
          <w:p w14:paraId="1A4AAF86">
            <w:pPr>
              <w:pStyle w:val="102"/>
              <w:rPr>
                <w:kern w:val="2"/>
                <w:szCs w:val="22"/>
              </w:rPr>
            </w:pPr>
            <w:r>
              <w:rPr>
                <w:rFonts w:eastAsia="等线"/>
                <w:szCs w:val="18"/>
              </w:rPr>
              <w:t>The data type of the segParams</w:t>
            </w:r>
          </w:p>
        </w:tc>
        <w:tc>
          <w:tcPr>
            <w:tcW w:w="2567" w:type="dxa"/>
          </w:tcPr>
          <w:p w14:paraId="29B0C354">
            <w:pPr>
              <w:pStyle w:val="102"/>
              <w:rPr>
                <w:kern w:val="2"/>
                <w:szCs w:val="22"/>
              </w:rPr>
            </w:pPr>
          </w:p>
        </w:tc>
      </w:tr>
      <w:tr w14:paraId="082248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9227619">
            <w:pPr>
              <w:pStyle w:val="102"/>
              <w:rPr>
                <w:kern w:val="2"/>
                <w:szCs w:val="22"/>
              </w:rPr>
            </w:pPr>
            <w:r>
              <w:rPr>
                <w:rFonts w:eastAsia="等线"/>
                <w:szCs w:val="18"/>
              </w:rPr>
              <w:t>Priority</w:t>
            </w:r>
          </w:p>
        </w:tc>
        <w:tc>
          <w:tcPr>
            <w:tcW w:w="1770" w:type="dxa"/>
          </w:tcPr>
          <w:p w14:paraId="653C76E7">
            <w:pPr>
              <w:pStyle w:val="102"/>
              <w:rPr>
                <w:kern w:val="2"/>
                <w:szCs w:val="22"/>
              </w:rPr>
            </w:pPr>
            <w:r>
              <w:rPr>
                <w:rFonts w:hint="eastAsia" w:eastAsia="等线"/>
                <w:szCs w:val="18"/>
              </w:rPr>
              <w:t>8</w:t>
            </w:r>
            <w:r>
              <w:rPr>
                <w:rFonts w:eastAsia="等线"/>
                <w:szCs w:val="18"/>
              </w:rPr>
              <w:t>.2.5.3.5</w:t>
            </w:r>
          </w:p>
        </w:tc>
        <w:tc>
          <w:tcPr>
            <w:tcW w:w="2802" w:type="dxa"/>
          </w:tcPr>
          <w:p w14:paraId="1FD8723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336F01C6">
            <w:pPr>
              <w:pStyle w:val="102"/>
              <w:rPr>
                <w:kern w:val="2"/>
                <w:szCs w:val="22"/>
              </w:rPr>
            </w:pPr>
          </w:p>
        </w:tc>
      </w:tr>
    </w:tbl>
    <w:p w14:paraId="1D76A631">
      <w:pPr>
        <w:rPr>
          <w:lang w:eastAsia="zh-CN"/>
        </w:rPr>
      </w:pPr>
    </w:p>
    <w:p w14:paraId="1769ABFE">
      <w:pPr>
        <w:pStyle w:val="6"/>
      </w:pPr>
      <w:bookmarkStart w:id="1348" w:name="_Toc162005695"/>
      <w:r>
        <w:t>9.</w:t>
      </w:r>
      <w:r>
        <w:rPr>
          <w:rFonts w:hint="eastAsia"/>
          <w:lang w:val="en-US" w:eastAsia="zh-CN"/>
        </w:rPr>
        <w:t>3</w:t>
      </w:r>
      <w:r>
        <w:t>.5.2</w:t>
      </w:r>
      <w:r>
        <w:tab/>
      </w:r>
      <w:r>
        <w:t>Structured data types</w:t>
      </w:r>
      <w:bookmarkEnd w:id="1348"/>
    </w:p>
    <w:p w14:paraId="2F5AA209">
      <w:pPr>
        <w:pStyle w:val="7"/>
      </w:pPr>
      <w:bookmarkStart w:id="1349" w:name="_Toc162005696"/>
      <w:r>
        <w:t>9.</w:t>
      </w:r>
      <w:r>
        <w:rPr>
          <w:rFonts w:hint="eastAsia"/>
          <w:lang w:val="en-US" w:eastAsia="zh-CN"/>
        </w:rPr>
        <w:t>3</w:t>
      </w:r>
      <w:r>
        <w:t>.5.2.1</w:t>
      </w:r>
      <w:r>
        <w:tab/>
      </w:r>
      <w:r>
        <w:t>Introduction</w:t>
      </w:r>
      <w:bookmarkEnd w:id="1349"/>
    </w:p>
    <w:p w14:paraId="1119F16F">
      <w:pPr>
        <w:pStyle w:val="7"/>
      </w:pPr>
      <w:bookmarkStart w:id="1350" w:name="_Toc162005697"/>
      <w:r>
        <w:t>9.</w:t>
      </w:r>
      <w:r>
        <w:rPr>
          <w:rFonts w:hint="eastAsia"/>
          <w:lang w:val="en-US" w:eastAsia="zh-CN"/>
        </w:rPr>
        <w:t>3</w:t>
      </w:r>
      <w:r>
        <w:t>.5.2.2</w:t>
      </w:r>
      <w:r>
        <w:tab/>
      </w:r>
      <w:r>
        <w:t>Type: BgMessageDelivery</w:t>
      </w:r>
      <w:bookmarkEnd w:id="1350"/>
    </w:p>
    <w:p w14:paraId="4FB88483">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CBF0B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A943C67">
            <w:pPr>
              <w:pStyle w:val="103"/>
            </w:pPr>
            <w:r>
              <w:t>Attribute name</w:t>
            </w:r>
          </w:p>
        </w:tc>
        <w:tc>
          <w:tcPr>
            <w:tcW w:w="1006" w:type="dxa"/>
            <w:shd w:val="clear" w:color="auto" w:fill="C0C0C0"/>
          </w:tcPr>
          <w:p w14:paraId="3EEDD7E8">
            <w:pPr>
              <w:pStyle w:val="103"/>
            </w:pPr>
            <w:r>
              <w:t>Data type</w:t>
            </w:r>
          </w:p>
        </w:tc>
        <w:tc>
          <w:tcPr>
            <w:tcW w:w="425" w:type="dxa"/>
            <w:shd w:val="clear" w:color="auto" w:fill="C0C0C0"/>
          </w:tcPr>
          <w:p w14:paraId="029CA5D8">
            <w:pPr>
              <w:pStyle w:val="103"/>
            </w:pPr>
            <w:r>
              <w:t>P</w:t>
            </w:r>
          </w:p>
        </w:tc>
        <w:tc>
          <w:tcPr>
            <w:tcW w:w="1368" w:type="dxa"/>
            <w:shd w:val="clear" w:color="auto" w:fill="C0C0C0"/>
          </w:tcPr>
          <w:p w14:paraId="079D951B">
            <w:pPr>
              <w:pStyle w:val="103"/>
            </w:pPr>
            <w:r>
              <w:t>Cardinality</w:t>
            </w:r>
          </w:p>
        </w:tc>
        <w:tc>
          <w:tcPr>
            <w:tcW w:w="3438" w:type="dxa"/>
            <w:shd w:val="clear" w:color="auto" w:fill="C0C0C0"/>
          </w:tcPr>
          <w:p w14:paraId="50CBC86E">
            <w:pPr>
              <w:pStyle w:val="103"/>
            </w:pPr>
            <w:r>
              <w:t>Description</w:t>
            </w:r>
          </w:p>
        </w:tc>
        <w:tc>
          <w:tcPr>
            <w:tcW w:w="1998" w:type="dxa"/>
            <w:shd w:val="clear" w:color="auto" w:fill="C0C0C0"/>
          </w:tcPr>
          <w:p w14:paraId="40F4E387">
            <w:pPr>
              <w:pStyle w:val="103"/>
            </w:pPr>
            <w:r>
              <w:t>Applicability</w:t>
            </w:r>
          </w:p>
        </w:tc>
      </w:tr>
      <w:tr w14:paraId="17409E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45F1125">
            <w:pPr>
              <w:pStyle w:val="102"/>
            </w:pPr>
            <w:r>
              <w:t>oriAddr</w:t>
            </w:r>
          </w:p>
        </w:tc>
        <w:tc>
          <w:tcPr>
            <w:tcW w:w="1006" w:type="dxa"/>
            <w:shd w:val="clear" w:color="auto" w:fill="FFFFFF" w:themeFill="background1"/>
          </w:tcPr>
          <w:p w14:paraId="642361AC">
            <w:pPr>
              <w:pStyle w:val="102"/>
            </w:pPr>
            <w:r>
              <w:t>Address</w:t>
            </w:r>
          </w:p>
        </w:tc>
        <w:tc>
          <w:tcPr>
            <w:tcW w:w="425" w:type="dxa"/>
            <w:shd w:val="clear" w:color="auto" w:fill="FFFFFF" w:themeFill="background1"/>
          </w:tcPr>
          <w:p w14:paraId="00D89C0A">
            <w:pPr>
              <w:pStyle w:val="104"/>
            </w:pPr>
            <w:r>
              <w:t>M</w:t>
            </w:r>
          </w:p>
        </w:tc>
        <w:tc>
          <w:tcPr>
            <w:tcW w:w="1368" w:type="dxa"/>
            <w:shd w:val="clear" w:color="auto" w:fill="FFFFFF" w:themeFill="background1"/>
          </w:tcPr>
          <w:p w14:paraId="4F91754E">
            <w:pPr>
              <w:pStyle w:val="102"/>
            </w:pPr>
            <w:r>
              <w:t>1</w:t>
            </w:r>
          </w:p>
        </w:tc>
        <w:tc>
          <w:tcPr>
            <w:tcW w:w="3438" w:type="dxa"/>
            <w:shd w:val="clear" w:color="auto" w:fill="FFFFFF" w:themeFill="background1"/>
          </w:tcPr>
          <w:p w14:paraId="496ABDAA">
            <w:pPr>
              <w:pStyle w:val="102"/>
              <w:rPr>
                <w:szCs w:val="18"/>
              </w:rPr>
            </w:pPr>
            <w:r>
              <w:rPr>
                <w:szCs w:val="18"/>
              </w:rPr>
              <w:t>The service identity of the originating MSGin5G Client or the originating Application Server.</w:t>
            </w:r>
          </w:p>
          <w:p w14:paraId="14D0FFF3">
            <w:pPr>
              <w:pStyle w:val="102"/>
              <w:rPr>
                <w:szCs w:val="18"/>
              </w:rPr>
            </w:pPr>
            <w:r>
              <w:rPr>
                <w:szCs w:val="18"/>
              </w:rPr>
              <w:t xml:space="preserve"> (NOTE).</w:t>
            </w:r>
          </w:p>
        </w:tc>
        <w:tc>
          <w:tcPr>
            <w:tcW w:w="1998" w:type="dxa"/>
            <w:shd w:val="clear" w:color="auto" w:fill="FFFFFF" w:themeFill="background1"/>
          </w:tcPr>
          <w:p w14:paraId="78C95A8B">
            <w:pPr>
              <w:pStyle w:val="102"/>
            </w:pPr>
          </w:p>
        </w:tc>
      </w:tr>
      <w:tr w14:paraId="6E4AF4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10AA9C78">
            <w:pPr>
              <w:pStyle w:val="102"/>
            </w:pPr>
            <w:r>
              <w:t>destAddr</w:t>
            </w:r>
          </w:p>
        </w:tc>
        <w:tc>
          <w:tcPr>
            <w:tcW w:w="1006" w:type="dxa"/>
            <w:shd w:val="clear" w:color="auto" w:fill="FFFFFF" w:themeFill="background1"/>
          </w:tcPr>
          <w:p w14:paraId="6CAC8736">
            <w:pPr>
              <w:pStyle w:val="102"/>
            </w:pPr>
            <w:r>
              <w:t>Address</w:t>
            </w:r>
          </w:p>
        </w:tc>
        <w:tc>
          <w:tcPr>
            <w:tcW w:w="425" w:type="dxa"/>
            <w:shd w:val="clear" w:color="auto" w:fill="FFFFFF" w:themeFill="background1"/>
          </w:tcPr>
          <w:p w14:paraId="2E5B7750">
            <w:pPr>
              <w:pStyle w:val="104"/>
            </w:pPr>
            <w:r>
              <w:t>O</w:t>
            </w:r>
          </w:p>
        </w:tc>
        <w:tc>
          <w:tcPr>
            <w:tcW w:w="1368" w:type="dxa"/>
            <w:shd w:val="clear" w:color="auto" w:fill="FFFFFF" w:themeFill="background1"/>
          </w:tcPr>
          <w:p w14:paraId="16A05598">
            <w:pPr>
              <w:pStyle w:val="102"/>
            </w:pPr>
            <w:r>
              <w:t>0..1</w:t>
            </w:r>
          </w:p>
        </w:tc>
        <w:tc>
          <w:tcPr>
            <w:tcW w:w="3438" w:type="dxa"/>
            <w:shd w:val="clear" w:color="auto" w:fill="FFFFFF" w:themeFill="background1"/>
          </w:tcPr>
          <w:p w14:paraId="162140BA">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72FA6BE">
            <w:pPr>
              <w:pStyle w:val="102"/>
            </w:pPr>
          </w:p>
        </w:tc>
      </w:tr>
      <w:tr w14:paraId="4CF1F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E36CEA">
            <w:pPr>
              <w:pStyle w:val="102"/>
            </w:pPr>
            <w:r>
              <w:t>appId</w:t>
            </w:r>
          </w:p>
        </w:tc>
        <w:tc>
          <w:tcPr>
            <w:tcW w:w="1006" w:type="dxa"/>
          </w:tcPr>
          <w:p w14:paraId="4D09B38B">
            <w:pPr>
              <w:pStyle w:val="102"/>
            </w:pPr>
            <w:r>
              <w:t>string</w:t>
            </w:r>
          </w:p>
        </w:tc>
        <w:tc>
          <w:tcPr>
            <w:tcW w:w="425" w:type="dxa"/>
          </w:tcPr>
          <w:p w14:paraId="335E50E0">
            <w:pPr>
              <w:pStyle w:val="104"/>
            </w:pPr>
            <w:r>
              <w:t>O</w:t>
            </w:r>
          </w:p>
        </w:tc>
        <w:tc>
          <w:tcPr>
            <w:tcW w:w="1368" w:type="dxa"/>
          </w:tcPr>
          <w:p w14:paraId="4BFC1D27">
            <w:pPr>
              <w:pStyle w:val="102"/>
            </w:pPr>
            <w:r>
              <w:t>0..1</w:t>
            </w:r>
          </w:p>
        </w:tc>
        <w:tc>
          <w:tcPr>
            <w:tcW w:w="3438" w:type="dxa"/>
          </w:tcPr>
          <w:p w14:paraId="5A76D523">
            <w:pPr>
              <w:pStyle w:val="102"/>
            </w:pPr>
            <w:r>
              <w:t xml:space="preserve">Identifies the application(s) for which the </w:t>
            </w:r>
            <w:r>
              <w:rPr>
                <w:rFonts w:hint="eastAsia"/>
                <w:lang w:val="en-US" w:eastAsia="zh-CN"/>
              </w:rPr>
              <w:t>content</w:t>
            </w:r>
            <w:r>
              <w:t xml:space="preserve"> is intended.</w:t>
            </w:r>
          </w:p>
          <w:p w14:paraId="5F5F51E2">
            <w:pPr>
              <w:pStyle w:val="102"/>
              <w:rPr>
                <w:szCs w:val="18"/>
              </w:rPr>
            </w:pPr>
            <w:r>
              <w:t>This list of Application IDs IE is required when the message is sent to one or multiple Application Clients served by same MSGin5G Client.</w:t>
            </w:r>
          </w:p>
        </w:tc>
        <w:tc>
          <w:tcPr>
            <w:tcW w:w="1998" w:type="dxa"/>
          </w:tcPr>
          <w:p w14:paraId="4B25DFEF">
            <w:pPr>
              <w:pStyle w:val="102"/>
              <w:rPr>
                <w:szCs w:val="18"/>
              </w:rPr>
            </w:pPr>
          </w:p>
        </w:tc>
      </w:tr>
      <w:tr w14:paraId="2CB1E1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C2970DD">
            <w:pPr>
              <w:pStyle w:val="102"/>
            </w:pPr>
            <w:r>
              <w:t>msgId</w:t>
            </w:r>
          </w:p>
        </w:tc>
        <w:tc>
          <w:tcPr>
            <w:tcW w:w="1006" w:type="dxa"/>
          </w:tcPr>
          <w:p w14:paraId="626399DC">
            <w:pPr>
              <w:pStyle w:val="102"/>
            </w:pPr>
            <w:r>
              <w:t>string</w:t>
            </w:r>
          </w:p>
        </w:tc>
        <w:tc>
          <w:tcPr>
            <w:tcW w:w="425" w:type="dxa"/>
          </w:tcPr>
          <w:p w14:paraId="04DF17ED">
            <w:pPr>
              <w:pStyle w:val="104"/>
            </w:pPr>
            <w:r>
              <w:t>M</w:t>
            </w:r>
          </w:p>
        </w:tc>
        <w:tc>
          <w:tcPr>
            <w:tcW w:w="1368" w:type="dxa"/>
          </w:tcPr>
          <w:p w14:paraId="701CFD13">
            <w:pPr>
              <w:pStyle w:val="102"/>
            </w:pPr>
            <w:r>
              <w:t>1</w:t>
            </w:r>
          </w:p>
        </w:tc>
        <w:tc>
          <w:tcPr>
            <w:tcW w:w="3438" w:type="dxa"/>
          </w:tcPr>
          <w:p w14:paraId="32F6D586">
            <w:pPr>
              <w:pStyle w:val="102"/>
              <w:rPr>
                <w:szCs w:val="18"/>
              </w:rPr>
            </w:pPr>
            <w:r>
              <w:rPr>
                <w:szCs w:val="18"/>
              </w:rPr>
              <w:t>Unique identifier of this message.</w:t>
            </w:r>
          </w:p>
          <w:p w14:paraId="2D6B950D">
            <w:pPr>
              <w:pStyle w:val="102"/>
              <w:rPr>
                <w:szCs w:val="18"/>
              </w:rPr>
            </w:pPr>
          </w:p>
        </w:tc>
        <w:tc>
          <w:tcPr>
            <w:tcW w:w="1998" w:type="dxa"/>
          </w:tcPr>
          <w:p w14:paraId="520A9401">
            <w:pPr>
              <w:pStyle w:val="102"/>
              <w:rPr>
                <w:szCs w:val="18"/>
              </w:rPr>
            </w:pPr>
          </w:p>
        </w:tc>
      </w:tr>
      <w:tr w14:paraId="0917B4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9093BD5">
            <w:pPr>
              <w:pStyle w:val="102"/>
              <w:rPr>
                <w:lang w:eastAsia="zh-CN"/>
              </w:rPr>
            </w:pPr>
            <w:r>
              <w:rPr>
                <w:lang w:eastAsia="zh-CN"/>
              </w:rPr>
              <w:t>d</w:t>
            </w:r>
            <w:r>
              <w:t>elivStReq</w:t>
            </w:r>
            <w:r>
              <w:rPr>
                <w:lang w:eastAsia="zh-CN"/>
              </w:rPr>
              <w:t>Ind</w:t>
            </w:r>
          </w:p>
        </w:tc>
        <w:tc>
          <w:tcPr>
            <w:tcW w:w="1006" w:type="dxa"/>
          </w:tcPr>
          <w:p w14:paraId="415EA923">
            <w:pPr>
              <w:pStyle w:val="102"/>
            </w:pPr>
            <w:r>
              <w:t>boolean</w:t>
            </w:r>
          </w:p>
        </w:tc>
        <w:tc>
          <w:tcPr>
            <w:tcW w:w="425" w:type="dxa"/>
          </w:tcPr>
          <w:p w14:paraId="16063DB1">
            <w:pPr>
              <w:pStyle w:val="104"/>
            </w:pPr>
            <w:r>
              <w:t>O</w:t>
            </w:r>
          </w:p>
        </w:tc>
        <w:tc>
          <w:tcPr>
            <w:tcW w:w="1368" w:type="dxa"/>
          </w:tcPr>
          <w:p w14:paraId="2492D11D">
            <w:pPr>
              <w:pStyle w:val="102"/>
            </w:pPr>
            <w:r>
              <w:t>0..1</w:t>
            </w:r>
          </w:p>
        </w:tc>
        <w:tc>
          <w:tcPr>
            <w:tcW w:w="3438" w:type="dxa"/>
          </w:tcPr>
          <w:p w14:paraId="50D021AF">
            <w:pPr>
              <w:pStyle w:val="102"/>
              <w:rPr>
                <w:szCs w:val="18"/>
                <w:lang w:eastAsia="zh-CN"/>
              </w:rPr>
            </w:pPr>
            <w:r>
              <w:rPr>
                <w:szCs w:val="18"/>
                <w:lang w:eastAsia="zh-CN"/>
              </w:rPr>
              <w:t>Indicates if delivery acknowledgement from the recipient is requested.</w:t>
            </w:r>
          </w:p>
          <w:p w14:paraId="3B62732D">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AB35375">
            <w:pPr>
              <w:pStyle w:val="102"/>
              <w:rPr>
                <w:szCs w:val="18"/>
              </w:rPr>
            </w:pPr>
          </w:p>
        </w:tc>
      </w:tr>
      <w:tr w14:paraId="64D2FB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63E660">
            <w:pPr>
              <w:pStyle w:val="102"/>
            </w:pPr>
            <w:r>
              <w:t>payload</w:t>
            </w:r>
          </w:p>
        </w:tc>
        <w:tc>
          <w:tcPr>
            <w:tcW w:w="1006" w:type="dxa"/>
          </w:tcPr>
          <w:p w14:paraId="239BC56A">
            <w:pPr>
              <w:pStyle w:val="102"/>
            </w:pPr>
            <w:r>
              <w:t>string</w:t>
            </w:r>
          </w:p>
        </w:tc>
        <w:tc>
          <w:tcPr>
            <w:tcW w:w="425" w:type="dxa"/>
          </w:tcPr>
          <w:p w14:paraId="7D42DE61">
            <w:pPr>
              <w:pStyle w:val="104"/>
              <w:rPr>
                <w:lang w:val="en-US" w:eastAsia="zh-CN"/>
              </w:rPr>
            </w:pPr>
            <w:r>
              <w:rPr>
                <w:rFonts w:hint="eastAsia"/>
                <w:lang w:val="en-US" w:eastAsia="zh-CN"/>
              </w:rPr>
              <w:t>O</w:t>
            </w:r>
          </w:p>
        </w:tc>
        <w:tc>
          <w:tcPr>
            <w:tcW w:w="1368" w:type="dxa"/>
          </w:tcPr>
          <w:p w14:paraId="47786B58">
            <w:pPr>
              <w:pStyle w:val="102"/>
            </w:pPr>
            <w:r>
              <w:rPr>
                <w:rFonts w:hint="eastAsia"/>
              </w:rPr>
              <w:t>0..</w:t>
            </w:r>
            <w:r>
              <w:t>1</w:t>
            </w:r>
          </w:p>
        </w:tc>
        <w:tc>
          <w:tcPr>
            <w:tcW w:w="3438" w:type="dxa"/>
          </w:tcPr>
          <w:p w14:paraId="7CEF0817">
            <w:pPr>
              <w:pStyle w:val="102"/>
              <w:rPr>
                <w:szCs w:val="18"/>
              </w:rPr>
            </w:pPr>
            <w:r>
              <w:rPr>
                <w:szCs w:val="18"/>
              </w:rPr>
              <w:t>Payload of the message.</w:t>
            </w:r>
          </w:p>
          <w:p w14:paraId="4CFEAABE">
            <w:pPr>
              <w:pStyle w:val="102"/>
              <w:rPr>
                <w:szCs w:val="18"/>
              </w:rPr>
            </w:pPr>
          </w:p>
        </w:tc>
        <w:tc>
          <w:tcPr>
            <w:tcW w:w="1998" w:type="dxa"/>
          </w:tcPr>
          <w:p w14:paraId="5E9CCB59">
            <w:pPr>
              <w:pStyle w:val="102"/>
              <w:rPr>
                <w:szCs w:val="18"/>
              </w:rPr>
            </w:pPr>
          </w:p>
        </w:tc>
      </w:tr>
      <w:tr w14:paraId="010FCA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32B1A8">
            <w:pPr>
              <w:pStyle w:val="102"/>
            </w:pPr>
            <w:r>
              <w:rPr>
                <w:rFonts w:hint="eastAsia"/>
              </w:rPr>
              <w:t>grpSrvId</w:t>
            </w:r>
          </w:p>
        </w:tc>
        <w:tc>
          <w:tcPr>
            <w:tcW w:w="1006" w:type="dxa"/>
          </w:tcPr>
          <w:p w14:paraId="07A15693">
            <w:pPr>
              <w:pStyle w:val="102"/>
            </w:pPr>
            <w:r>
              <w:rPr>
                <w:rFonts w:hint="eastAsia"/>
              </w:rPr>
              <w:t>string</w:t>
            </w:r>
          </w:p>
        </w:tc>
        <w:tc>
          <w:tcPr>
            <w:tcW w:w="425" w:type="dxa"/>
          </w:tcPr>
          <w:p w14:paraId="63391595">
            <w:pPr>
              <w:pStyle w:val="104"/>
              <w:rPr>
                <w:lang w:val="en-US" w:eastAsia="zh-CN"/>
              </w:rPr>
            </w:pPr>
            <w:r>
              <w:rPr>
                <w:rFonts w:hint="eastAsia"/>
                <w:lang w:val="en-US" w:eastAsia="zh-CN"/>
              </w:rPr>
              <w:t>O</w:t>
            </w:r>
          </w:p>
        </w:tc>
        <w:tc>
          <w:tcPr>
            <w:tcW w:w="1368" w:type="dxa"/>
          </w:tcPr>
          <w:p w14:paraId="3035E7EA">
            <w:pPr>
              <w:pStyle w:val="102"/>
            </w:pPr>
            <w:r>
              <w:rPr>
                <w:rFonts w:hint="eastAsia"/>
              </w:rPr>
              <w:t>0..1</w:t>
            </w:r>
          </w:p>
        </w:tc>
        <w:tc>
          <w:tcPr>
            <w:tcW w:w="3438" w:type="dxa"/>
          </w:tcPr>
          <w:p w14:paraId="02CF247C">
            <w:pPr>
              <w:pStyle w:val="102"/>
              <w:rPr>
                <w:szCs w:val="18"/>
              </w:rPr>
            </w:pPr>
            <w:r>
              <w:rPr>
                <w:rFonts w:hint="eastAsia"/>
                <w:szCs w:val="18"/>
              </w:rPr>
              <w:t>Identifies Service Identifier of a Group.</w:t>
            </w:r>
          </w:p>
        </w:tc>
        <w:tc>
          <w:tcPr>
            <w:tcW w:w="1998" w:type="dxa"/>
          </w:tcPr>
          <w:p w14:paraId="09FD91D9">
            <w:pPr>
              <w:pStyle w:val="102"/>
              <w:rPr>
                <w:szCs w:val="18"/>
              </w:rPr>
            </w:pPr>
          </w:p>
        </w:tc>
      </w:tr>
      <w:tr w14:paraId="7A4D4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B644E82">
            <w:pPr>
              <w:pStyle w:val="102"/>
            </w:pPr>
            <w:r>
              <w:rPr>
                <w:rFonts w:hint="eastAsia"/>
              </w:rPr>
              <w:t>msgTopic</w:t>
            </w:r>
          </w:p>
        </w:tc>
        <w:tc>
          <w:tcPr>
            <w:tcW w:w="1006" w:type="dxa"/>
          </w:tcPr>
          <w:p w14:paraId="4B39ADBA">
            <w:pPr>
              <w:pStyle w:val="102"/>
            </w:pPr>
            <w:r>
              <w:rPr>
                <w:rFonts w:hint="eastAsia"/>
              </w:rPr>
              <w:t>string</w:t>
            </w:r>
          </w:p>
        </w:tc>
        <w:tc>
          <w:tcPr>
            <w:tcW w:w="425" w:type="dxa"/>
          </w:tcPr>
          <w:p w14:paraId="0144FBDC">
            <w:pPr>
              <w:pStyle w:val="104"/>
              <w:rPr>
                <w:lang w:val="en-US" w:eastAsia="zh-CN"/>
              </w:rPr>
            </w:pPr>
            <w:r>
              <w:rPr>
                <w:rFonts w:hint="eastAsia"/>
                <w:lang w:val="en-US" w:eastAsia="zh-CN"/>
              </w:rPr>
              <w:t>O</w:t>
            </w:r>
          </w:p>
        </w:tc>
        <w:tc>
          <w:tcPr>
            <w:tcW w:w="1368" w:type="dxa"/>
          </w:tcPr>
          <w:p w14:paraId="4721C086">
            <w:pPr>
              <w:pStyle w:val="102"/>
            </w:pPr>
            <w:r>
              <w:rPr>
                <w:rFonts w:hint="eastAsia"/>
              </w:rPr>
              <w:t>0..1</w:t>
            </w:r>
          </w:p>
        </w:tc>
        <w:tc>
          <w:tcPr>
            <w:tcW w:w="3438" w:type="dxa"/>
          </w:tcPr>
          <w:p w14:paraId="3A1A0C24">
            <w:pPr>
              <w:pStyle w:val="102"/>
              <w:rPr>
                <w:szCs w:val="18"/>
              </w:rPr>
            </w:pPr>
            <w:r>
              <w:rPr>
                <w:rFonts w:hint="eastAsia"/>
                <w:szCs w:val="18"/>
              </w:rPr>
              <w:t>Indicates the related Messaging Topic.</w:t>
            </w:r>
          </w:p>
        </w:tc>
        <w:tc>
          <w:tcPr>
            <w:tcW w:w="1998" w:type="dxa"/>
          </w:tcPr>
          <w:p w14:paraId="2C46F1EB">
            <w:pPr>
              <w:pStyle w:val="102"/>
              <w:rPr>
                <w:szCs w:val="18"/>
              </w:rPr>
            </w:pPr>
          </w:p>
        </w:tc>
      </w:tr>
      <w:tr w14:paraId="43779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1CF46C">
            <w:pPr>
              <w:pStyle w:val="102"/>
            </w:pPr>
            <w:r>
              <w:rPr>
                <w:rFonts w:eastAsia="等线"/>
              </w:rPr>
              <w:t>segInd</w:t>
            </w:r>
          </w:p>
        </w:tc>
        <w:tc>
          <w:tcPr>
            <w:tcW w:w="1006" w:type="dxa"/>
          </w:tcPr>
          <w:p w14:paraId="723EBD43">
            <w:pPr>
              <w:pStyle w:val="102"/>
            </w:pPr>
            <w:r>
              <w:rPr>
                <w:rFonts w:eastAsia="等线"/>
              </w:rPr>
              <w:t>boolean</w:t>
            </w:r>
          </w:p>
        </w:tc>
        <w:tc>
          <w:tcPr>
            <w:tcW w:w="425" w:type="dxa"/>
          </w:tcPr>
          <w:p w14:paraId="30567CB0">
            <w:pPr>
              <w:pStyle w:val="104"/>
              <w:rPr>
                <w:lang w:val="en-US" w:eastAsia="zh-CN"/>
              </w:rPr>
            </w:pPr>
            <w:r>
              <w:rPr>
                <w:rFonts w:eastAsia="等线"/>
              </w:rPr>
              <w:t>O</w:t>
            </w:r>
          </w:p>
        </w:tc>
        <w:tc>
          <w:tcPr>
            <w:tcW w:w="1368" w:type="dxa"/>
          </w:tcPr>
          <w:p w14:paraId="526FD63F">
            <w:pPr>
              <w:pStyle w:val="102"/>
            </w:pPr>
            <w:r>
              <w:rPr>
                <w:rFonts w:eastAsia="等线"/>
              </w:rPr>
              <w:t>0..1</w:t>
            </w:r>
          </w:p>
        </w:tc>
        <w:tc>
          <w:tcPr>
            <w:tcW w:w="3438" w:type="dxa"/>
          </w:tcPr>
          <w:p w14:paraId="206BE43D">
            <w:pPr>
              <w:pStyle w:val="102"/>
              <w:rPr>
                <w:rFonts w:eastAsia="等线"/>
              </w:rPr>
            </w:pPr>
            <w:r>
              <w:rPr>
                <w:rFonts w:eastAsia="等线"/>
              </w:rPr>
              <w:t>Indicates this message is part of a segmented message.</w:t>
            </w:r>
          </w:p>
          <w:p w14:paraId="11810D52">
            <w:pPr>
              <w:pStyle w:val="102"/>
              <w:rPr>
                <w:szCs w:val="18"/>
              </w:rPr>
            </w:pPr>
            <w:r>
              <w:rPr>
                <w:rFonts w:eastAsia="等线"/>
              </w:rPr>
              <w:t>Set to "true" if the message is part of a segmented message. otherwise set to "false". Default value is "false".</w:t>
            </w:r>
          </w:p>
        </w:tc>
        <w:tc>
          <w:tcPr>
            <w:tcW w:w="1998" w:type="dxa"/>
          </w:tcPr>
          <w:p w14:paraId="138FB2CB">
            <w:pPr>
              <w:pStyle w:val="102"/>
              <w:rPr>
                <w:szCs w:val="18"/>
              </w:rPr>
            </w:pPr>
          </w:p>
        </w:tc>
      </w:tr>
      <w:tr w14:paraId="5CE78B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078F0F">
            <w:pPr>
              <w:pStyle w:val="102"/>
            </w:pPr>
            <w:r>
              <w:rPr>
                <w:rFonts w:eastAsia="等线"/>
              </w:rPr>
              <w:t>segParams</w:t>
            </w:r>
          </w:p>
        </w:tc>
        <w:tc>
          <w:tcPr>
            <w:tcW w:w="1006" w:type="dxa"/>
          </w:tcPr>
          <w:p w14:paraId="6EA67970">
            <w:pPr>
              <w:pStyle w:val="102"/>
            </w:pPr>
            <w:r>
              <w:rPr>
                <w:rFonts w:eastAsia="等线"/>
              </w:rPr>
              <w:t>MessageSegmentParameters</w:t>
            </w:r>
          </w:p>
        </w:tc>
        <w:tc>
          <w:tcPr>
            <w:tcW w:w="425" w:type="dxa"/>
          </w:tcPr>
          <w:p w14:paraId="4EBA6C6A">
            <w:pPr>
              <w:pStyle w:val="104"/>
              <w:rPr>
                <w:lang w:val="en-US" w:eastAsia="zh-CN"/>
              </w:rPr>
            </w:pPr>
            <w:r>
              <w:rPr>
                <w:rFonts w:eastAsia="等线"/>
              </w:rPr>
              <w:t>C</w:t>
            </w:r>
          </w:p>
        </w:tc>
        <w:tc>
          <w:tcPr>
            <w:tcW w:w="1368" w:type="dxa"/>
          </w:tcPr>
          <w:p w14:paraId="4335007B">
            <w:pPr>
              <w:pStyle w:val="102"/>
            </w:pPr>
            <w:r>
              <w:rPr>
                <w:rFonts w:eastAsia="等线"/>
              </w:rPr>
              <w:t>0..1</w:t>
            </w:r>
          </w:p>
        </w:tc>
        <w:tc>
          <w:tcPr>
            <w:tcW w:w="3438" w:type="dxa"/>
          </w:tcPr>
          <w:p w14:paraId="10548826">
            <w:pPr>
              <w:pStyle w:val="102"/>
              <w:rPr>
                <w:szCs w:val="18"/>
              </w:rPr>
            </w:pPr>
            <w:r>
              <w:rPr>
                <w:szCs w:val="18"/>
              </w:rPr>
              <w:t>The message segment parameters.</w:t>
            </w:r>
          </w:p>
          <w:p w14:paraId="1D0E529B">
            <w:pPr>
              <w:pStyle w:val="102"/>
              <w:rPr>
                <w:szCs w:val="18"/>
              </w:rPr>
            </w:pPr>
            <w:r>
              <w:rPr>
                <w:szCs w:val="18"/>
              </w:rPr>
              <w:t>This IE shall be included only if the value of the attribute segInd is set to “true”.</w:t>
            </w:r>
          </w:p>
        </w:tc>
        <w:tc>
          <w:tcPr>
            <w:tcW w:w="1998" w:type="dxa"/>
          </w:tcPr>
          <w:p w14:paraId="6B697856">
            <w:pPr>
              <w:pStyle w:val="102"/>
              <w:rPr>
                <w:szCs w:val="18"/>
              </w:rPr>
            </w:pPr>
          </w:p>
        </w:tc>
      </w:tr>
      <w:tr w14:paraId="47F115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B3E507">
            <w:pPr>
              <w:pStyle w:val="102"/>
            </w:pPr>
            <w:r>
              <w:rPr>
                <w:rFonts w:eastAsia="等线"/>
              </w:rPr>
              <w:t>priority</w:t>
            </w:r>
          </w:p>
        </w:tc>
        <w:tc>
          <w:tcPr>
            <w:tcW w:w="1006" w:type="dxa"/>
          </w:tcPr>
          <w:p w14:paraId="56BDDC2A">
            <w:pPr>
              <w:pStyle w:val="102"/>
            </w:pPr>
            <w:r>
              <w:rPr>
                <w:rFonts w:eastAsia="等线"/>
              </w:rPr>
              <w:t>Priority</w:t>
            </w:r>
          </w:p>
        </w:tc>
        <w:tc>
          <w:tcPr>
            <w:tcW w:w="425" w:type="dxa"/>
          </w:tcPr>
          <w:p w14:paraId="08C44F0C">
            <w:pPr>
              <w:pStyle w:val="104"/>
              <w:rPr>
                <w:lang w:val="en-US" w:eastAsia="zh-CN"/>
              </w:rPr>
            </w:pPr>
            <w:r>
              <w:rPr>
                <w:rFonts w:eastAsia="等线"/>
              </w:rPr>
              <w:t>O</w:t>
            </w:r>
          </w:p>
        </w:tc>
        <w:tc>
          <w:tcPr>
            <w:tcW w:w="1368" w:type="dxa"/>
          </w:tcPr>
          <w:p w14:paraId="2824D271">
            <w:pPr>
              <w:pStyle w:val="102"/>
            </w:pPr>
            <w:r>
              <w:rPr>
                <w:rFonts w:eastAsia="等线"/>
              </w:rPr>
              <w:t>0..1</w:t>
            </w:r>
          </w:p>
        </w:tc>
        <w:tc>
          <w:tcPr>
            <w:tcW w:w="3438" w:type="dxa"/>
          </w:tcPr>
          <w:p w14:paraId="3CA45EE7">
            <w:pPr>
              <w:pStyle w:val="102"/>
              <w:rPr>
                <w:szCs w:val="18"/>
              </w:rPr>
            </w:pPr>
            <w:r>
              <w:rPr>
                <w:szCs w:val="18"/>
              </w:rPr>
              <w:t>Application priority level requested for this message.</w:t>
            </w:r>
          </w:p>
        </w:tc>
        <w:tc>
          <w:tcPr>
            <w:tcW w:w="1998" w:type="dxa"/>
          </w:tcPr>
          <w:p w14:paraId="0F3B2204">
            <w:pPr>
              <w:pStyle w:val="102"/>
              <w:rPr>
                <w:szCs w:val="18"/>
              </w:rPr>
            </w:pPr>
          </w:p>
        </w:tc>
      </w:tr>
      <w:tr w14:paraId="68A71F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C77E98E">
            <w:pPr>
              <w:pStyle w:val="117"/>
              <w:rPr>
                <w:szCs w:val="18"/>
              </w:rPr>
            </w:pPr>
            <w:r>
              <w:rPr>
                <w:szCs w:val="22"/>
              </w:rPr>
              <w:t>NOTE</w:t>
            </w:r>
            <w:r>
              <w:t>:</w:t>
            </w:r>
            <w:r>
              <w:tab/>
            </w:r>
            <w:r>
              <w:t>The addrType in Address data type shall only include AS or UE to represent the originating of message request.</w:t>
            </w:r>
          </w:p>
        </w:tc>
      </w:tr>
    </w:tbl>
    <w:p w14:paraId="7E14EDEA">
      <w:pPr>
        <w:rPr>
          <w:lang w:eastAsia="zh-CN"/>
        </w:rPr>
      </w:pPr>
    </w:p>
    <w:p w14:paraId="65F9346A">
      <w:pPr>
        <w:rPr>
          <w:lang w:eastAsia="zh-CN"/>
        </w:rPr>
      </w:pPr>
    </w:p>
    <w:p w14:paraId="5FF4B9DA">
      <w:pPr>
        <w:pStyle w:val="6"/>
      </w:pPr>
      <w:bookmarkStart w:id="1351" w:name="_Toc162005698"/>
      <w:r>
        <w:t>9.</w:t>
      </w:r>
      <w:r>
        <w:rPr>
          <w:rFonts w:hint="eastAsia"/>
          <w:lang w:val="en-US" w:eastAsia="zh-CN"/>
        </w:rPr>
        <w:t>3</w:t>
      </w:r>
      <w:r>
        <w:t>.5.3</w:t>
      </w:r>
      <w:r>
        <w:tab/>
      </w:r>
      <w:r>
        <w:t>Simple data types and enumerations</w:t>
      </w:r>
      <w:bookmarkEnd w:id="1351"/>
    </w:p>
    <w:p w14:paraId="45B48BA4">
      <w:pPr>
        <w:rPr>
          <w:lang w:eastAsia="zh-CN"/>
        </w:rPr>
      </w:pPr>
      <w:r>
        <w:rPr>
          <w:rFonts w:hint="eastAsia"/>
          <w:lang w:eastAsia="zh-CN"/>
        </w:rPr>
        <w:t>N</w:t>
      </w:r>
      <w:r>
        <w:rPr>
          <w:lang w:eastAsia="zh-CN"/>
        </w:rPr>
        <w:t>one.</w:t>
      </w:r>
    </w:p>
    <w:p w14:paraId="7E579B36">
      <w:pPr>
        <w:pStyle w:val="5"/>
      </w:pPr>
      <w:bookmarkStart w:id="1352" w:name="_Toc162005699"/>
      <w:r>
        <w:rPr>
          <w:lang w:eastAsia="zh-CN"/>
        </w:rPr>
        <w:t>9</w:t>
      </w:r>
      <w:r>
        <w:t>.</w:t>
      </w:r>
      <w:r>
        <w:rPr>
          <w:rFonts w:hint="eastAsia"/>
          <w:lang w:val="en-US" w:eastAsia="zh-CN"/>
        </w:rPr>
        <w:t>3</w:t>
      </w:r>
      <w:r>
        <w:t>.6</w:t>
      </w:r>
      <w:r>
        <w:tab/>
      </w:r>
      <w:r>
        <w:t>Error Handling</w:t>
      </w:r>
      <w:bookmarkEnd w:id="1352"/>
    </w:p>
    <w:p w14:paraId="5EFB1BC9">
      <w:pPr>
        <w:pStyle w:val="6"/>
      </w:pPr>
      <w:bookmarkStart w:id="1353" w:name="_Toc162005700"/>
      <w:r>
        <w:t>9.</w:t>
      </w:r>
      <w:r>
        <w:rPr>
          <w:rFonts w:hint="eastAsia"/>
          <w:lang w:val="en-US" w:eastAsia="zh-CN"/>
        </w:rPr>
        <w:t>3</w:t>
      </w:r>
      <w:r>
        <w:t>.6.1</w:t>
      </w:r>
      <w:r>
        <w:tab/>
      </w:r>
      <w:r>
        <w:t>General</w:t>
      </w:r>
      <w:bookmarkEnd w:id="1353"/>
    </w:p>
    <w:p w14:paraId="2B26A165">
      <w:pPr>
        <w:rPr>
          <w:lang w:eastAsia="zh-CN"/>
        </w:rPr>
      </w:pPr>
      <w:r>
        <w:rPr>
          <w:lang w:eastAsia="zh-CN"/>
        </w:rPr>
        <w:t>HTTP error handling shall be supported as specified in clause 7.7.</w:t>
      </w:r>
    </w:p>
    <w:p w14:paraId="5FEF7543">
      <w:pPr>
        <w:rPr>
          <w:lang w:eastAsia="zh-CN"/>
        </w:rPr>
      </w:pPr>
      <w:r>
        <w:rPr>
          <w:lang w:eastAsia="zh-CN"/>
        </w:rPr>
        <w:t>In addition, the requirements in the following clauses shall apply.</w:t>
      </w:r>
    </w:p>
    <w:p w14:paraId="38C85828">
      <w:pPr>
        <w:pStyle w:val="6"/>
      </w:pPr>
      <w:bookmarkStart w:id="1354" w:name="_Toc162005701"/>
      <w:r>
        <w:t>9.</w:t>
      </w:r>
      <w:r>
        <w:rPr>
          <w:rFonts w:hint="eastAsia"/>
          <w:lang w:val="en-US" w:eastAsia="zh-CN"/>
        </w:rPr>
        <w:t>3</w:t>
      </w:r>
      <w:r>
        <w:t>.6.2</w:t>
      </w:r>
      <w:r>
        <w:tab/>
      </w:r>
      <w:r>
        <w:t>Protocol Errors</w:t>
      </w:r>
      <w:bookmarkEnd w:id="1354"/>
    </w:p>
    <w:p w14:paraId="4BB79ACF">
      <w:r>
        <w:rPr>
          <w:lang w:eastAsia="zh-CN"/>
        </w:rPr>
        <w:t xml:space="preserve">In this Release </w:t>
      </w:r>
      <w:r>
        <w:t xml:space="preserve">of the specification, there are no additional protocol errors applicable for the </w:t>
      </w:r>
      <w:r>
        <w:rPr>
          <w:lang w:eastAsia="zh-CN"/>
        </w:rPr>
        <w:t>MSGG_BGDelivery API</w:t>
      </w:r>
      <w:r>
        <w:t>.</w:t>
      </w:r>
    </w:p>
    <w:p w14:paraId="7BB1DD16">
      <w:pPr>
        <w:pStyle w:val="6"/>
      </w:pPr>
      <w:bookmarkStart w:id="1355" w:name="_Toc162005702"/>
      <w:r>
        <w:t>9.</w:t>
      </w:r>
      <w:r>
        <w:rPr>
          <w:rFonts w:hint="eastAsia"/>
          <w:lang w:val="en-US" w:eastAsia="zh-CN"/>
        </w:rPr>
        <w:t>3</w:t>
      </w:r>
      <w:r>
        <w:t>.6.3</w:t>
      </w:r>
      <w:r>
        <w:tab/>
      </w:r>
      <w:r>
        <w:t>Application Errors</w:t>
      </w:r>
      <w:bookmarkEnd w:id="1355"/>
    </w:p>
    <w:p w14:paraId="51149C78">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084D4CF4">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2CE9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B5E9648">
            <w:pPr>
              <w:pStyle w:val="103"/>
            </w:pPr>
            <w:r>
              <w:t>Application Error</w:t>
            </w:r>
          </w:p>
        </w:tc>
        <w:tc>
          <w:tcPr>
            <w:tcW w:w="1205" w:type="dxa"/>
            <w:shd w:val="clear" w:color="auto" w:fill="C0C0C0"/>
          </w:tcPr>
          <w:p w14:paraId="0063E7C9">
            <w:pPr>
              <w:pStyle w:val="103"/>
            </w:pPr>
            <w:r>
              <w:t>HTTP status code</w:t>
            </w:r>
          </w:p>
        </w:tc>
        <w:tc>
          <w:tcPr>
            <w:tcW w:w="3595" w:type="dxa"/>
            <w:shd w:val="clear" w:color="auto" w:fill="C0C0C0"/>
          </w:tcPr>
          <w:p w14:paraId="5CF1D382">
            <w:pPr>
              <w:pStyle w:val="103"/>
            </w:pPr>
            <w:r>
              <w:t>Description</w:t>
            </w:r>
          </w:p>
        </w:tc>
        <w:tc>
          <w:tcPr>
            <w:tcW w:w="1280" w:type="dxa"/>
            <w:shd w:val="clear" w:color="auto" w:fill="C0C0C0"/>
          </w:tcPr>
          <w:p w14:paraId="64107E3F">
            <w:pPr>
              <w:pStyle w:val="103"/>
            </w:pPr>
            <w:r>
              <w:t>Applicability</w:t>
            </w:r>
          </w:p>
        </w:tc>
      </w:tr>
      <w:tr w14:paraId="68ABB5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20144AF">
            <w:pPr>
              <w:pStyle w:val="102"/>
            </w:pPr>
          </w:p>
        </w:tc>
        <w:tc>
          <w:tcPr>
            <w:tcW w:w="1205" w:type="dxa"/>
          </w:tcPr>
          <w:p w14:paraId="695109F9">
            <w:pPr>
              <w:pStyle w:val="102"/>
            </w:pPr>
          </w:p>
        </w:tc>
        <w:tc>
          <w:tcPr>
            <w:tcW w:w="3595" w:type="dxa"/>
          </w:tcPr>
          <w:p w14:paraId="248FF189">
            <w:pPr>
              <w:pStyle w:val="102"/>
            </w:pPr>
          </w:p>
        </w:tc>
        <w:tc>
          <w:tcPr>
            <w:tcW w:w="1280" w:type="dxa"/>
          </w:tcPr>
          <w:p w14:paraId="5DFBECCA">
            <w:pPr>
              <w:pStyle w:val="102"/>
            </w:pPr>
          </w:p>
        </w:tc>
      </w:tr>
    </w:tbl>
    <w:p w14:paraId="255DFC6A">
      <w:pPr>
        <w:rPr>
          <w:lang w:eastAsia="zh-CN"/>
        </w:rPr>
      </w:pPr>
    </w:p>
    <w:p w14:paraId="32E8F32B">
      <w:pPr>
        <w:pStyle w:val="5"/>
      </w:pPr>
      <w:bookmarkStart w:id="1356" w:name="_Toc162005703"/>
      <w:r>
        <w:rPr>
          <w:lang w:eastAsia="zh-CN"/>
        </w:rPr>
        <w:t>9</w:t>
      </w:r>
      <w:r>
        <w:t>.</w:t>
      </w:r>
      <w:r>
        <w:rPr>
          <w:rFonts w:hint="eastAsia"/>
          <w:lang w:val="en-US" w:eastAsia="zh-CN"/>
        </w:rPr>
        <w:t>3</w:t>
      </w:r>
      <w:r>
        <w:t>.7</w:t>
      </w:r>
      <w:r>
        <w:tab/>
      </w:r>
      <w:r>
        <w:t>Feature negotiation</w:t>
      </w:r>
      <w:bookmarkEnd w:id="1356"/>
    </w:p>
    <w:p w14:paraId="26E7D60E">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0BB5F997">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E492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15DDE4EB">
            <w:pPr>
              <w:pStyle w:val="103"/>
            </w:pPr>
            <w:r>
              <w:t>Feature number</w:t>
            </w:r>
          </w:p>
        </w:tc>
        <w:tc>
          <w:tcPr>
            <w:tcW w:w="2207" w:type="dxa"/>
            <w:shd w:val="clear" w:color="auto" w:fill="C0C0C0"/>
          </w:tcPr>
          <w:p w14:paraId="136D8EB8">
            <w:pPr>
              <w:pStyle w:val="103"/>
            </w:pPr>
            <w:r>
              <w:t>Feature Name</w:t>
            </w:r>
          </w:p>
        </w:tc>
        <w:tc>
          <w:tcPr>
            <w:tcW w:w="5758" w:type="dxa"/>
            <w:shd w:val="clear" w:color="auto" w:fill="C0C0C0"/>
          </w:tcPr>
          <w:p w14:paraId="194AAA01">
            <w:pPr>
              <w:pStyle w:val="103"/>
            </w:pPr>
            <w:r>
              <w:t>Description</w:t>
            </w:r>
          </w:p>
        </w:tc>
      </w:tr>
      <w:tr w14:paraId="30038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A1BFBB4">
            <w:pPr>
              <w:pStyle w:val="102"/>
            </w:pPr>
          </w:p>
        </w:tc>
        <w:tc>
          <w:tcPr>
            <w:tcW w:w="2207" w:type="dxa"/>
          </w:tcPr>
          <w:p w14:paraId="708BA676">
            <w:pPr>
              <w:pStyle w:val="102"/>
            </w:pPr>
          </w:p>
        </w:tc>
        <w:tc>
          <w:tcPr>
            <w:tcW w:w="5758" w:type="dxa"/>
          </w:tcPr>
          <w:p w14:paraId="43299838">
            <w:pPr>
              <w:pStyle w:val="102"/>
              <w:rPr>
                <w:szCs w:val="18"/>
              </w:rPr>
            </w:pPr>
          </w:p>
        </w:tc>
      </w:tr>
    </w:tbl>
    <w:p w14:paraId="6D2A21AF">
      <w:pPr>
        <w:rPr>
          <w:lang w:eastAsia="zh-CN"/>
        </w:rPr>
      </w:pPr>
    </w:p>
    <w:p w14:paraId="7841C1C3">
      <w:pPr>
        <w:pStyle w:val="3"/>
      </w:pPr>
      <w:bookmarkStart w:id="1357" w:name="_Toc73435999"/>
      <w:bookmarkStart w:id="1358" w:name="_Toc45132982"/>
      <w:bookmarkStart w:id="1359" w:name="_Toc73437406"/>
      <w:bookmarkStart w:id="1360" w:name="_Toc70426549"/>
      <w:bookmarkStart w:id="1361" w:name="_Toc36037575"/>
      <w:bookmarkStart w:id="1362" w:name="_Toc59015725"/>
      <w:bookmarkStart w:id="1363" w:name="_Toc93879125"/>
      <w:bookmarkStart w:id="1364" w:name="_Toc83768462"/>
      <w:bookmarkStart w:id="1365" w:name="_Toc97197229"/>
      <w:bookmarkStart w:id="1366" w:name="_Toc96996823"/>
      <w:bookmarkStart w:id="1367" w:name="_Toc162005704"/>
      <w:bookmarkStart w:id="1368" w:name="_Toc63171281"/>
      <w:bookmarkStart w:id="1369" w:name="_Toc34035582"/>
      <w:bookmarkStart w:id="1370" w:name="_Toc66282318"/>
      <w:bookmarkStart w:id="1371" w:name="_Toc43199803"/>
      <w:bookmarkStart w:id="1372" w:name="_Toc38877721"/>
      <w:bookmarkStart w:id="1373" w:name="_Toc73433951"/>
      <w:bookmarkStart w:id="1374" w:name="_Toc68166194"/>
      <w:bookmarkStart w:id="1375" w:name="_Toc75351816"/>
      <w:bookmarkStart w:id="1376" w:name="_Toc122117503"/>
      <w:bookmarkStart w:id="1377" w:name="_Toc36037879"/>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BB92CA9">
      <w:pPr>
        <w:rPr>
          <w:lang w:eastAsia="zh-CN"/>
        </w:rPr>
      </w:pPr>
      <w:r>
        <w:rPr>
          <w:lang w:eastAsia="zh-CN"/>
        </w:rPr>
        <w:t xml:space="preserve">TLS shall be used to support the security communication between the </w:t>
      </w:r>
      <w:r>
        <w:rPr>
          <w:rFonts w:hint="eastAsia"/>
          <w:lang w:eastAsia="zh-CN"/>
        </w:rPr>
        <w:t xml:space="preserve">service producer (e.g.,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w:t>
      </w:r>
      <w:r>
        <w:rPr>
          <w:rFonts w:hint="eastAsia"/>
          <w:lang w:eastAsia="zh-CN"/>
        </w:rPr>
        <w:t>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14D2C28C">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 shall obtain a "token" from the authorization server</w:t>
      </w:r>
      <w:r>
        <w:rPr>
          <w:rFonts w:hint="eastAsia"/>
          <w:lang w:val="en-US" w:eastAsia="zh-CN"/>
        </w:rPr>
        <w:t xml:space="preserve"> prior to consuming services offered by any MSGin5G Service API</w:t>
      </w:r>
      <w:r>
        <w:rPr>
          <w:lang w:eastAsia="zh-CN"/>
        </w:rPr>
        <w:t>.</w:t>
      </w:r>
    </w:p>
    <w:p w14:paraId="345CBD44">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644B64F">
      <w:pPr>
        <w:pStyle w:val="3"/>
        <w:rPr>
          <w:lang w:eastAsia="zh-CN"/>
        </w:rPr>
      </w:pPr>
      <w:bookmarkStart w:id="1378" w:name="_Toc24868674"/>
      <w:bookmarkStart w:id="1379" w:name="_Toc36041436"/>
      <w:bookmarkStart w:id="1380" w:name="_Toc36041123"/>
      <w:bookmarkStart w:id="1381" w:name="_Toc162005705"/>
      <w:bookmarkStart w:id="1382" w:name="_Toc68170214"/>
      <w:bookmarkStart w:id="1383" w:name="_Toc59019541"/>
      <w:bookmarkStart w:id="1384" w:name="_Toc83768463"/>
      <w:bookmarkStart w:id="1385" w:name="_Toc97197230"/>
      <w:bookmarkStart w:id="1386" w:name="_Toc45134760"/>
      <w:bookmarkStart w:id="1387" w:name="_Toc43481483"/>
      <w:bookmarkStart w:id="1388" w:name="_Toc34154179"/>
      <w:bookmarkStart w:id="1389" w:name="_Toc74770092"/>
      <w:bookmarkStart w:id="1390" w:name="_Toc96996824"/>
      <w:bookmarkStart w:id="1391" w:name="_Toc51189292"/>
      <w:bookmarkStart w:id="1392" w:name="_Toc43196713"/>
      <w:bookmarkStart w:id="1393" w:name="_Toc93879126"/>
      <w:bookmarkStart w:id="1394" w:name="_Toc51763968"/>
      <w:bookmarkStart w:id="1395" w:name="_Toc122117504"/>
      <w:bookmarkStart w:id="1396" w:name="_Toc57206200"/>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2375AD90">
      <w:pPr>
        <w:pStyle w:val="4"/>
        <w:rPr>
          <w:lang w:eastAsia="zh-CN"/>
        </w:rPr>
      </w:pPr>
      <w:bookmarkStart w:id="1397" w:name="_Toc59019542"/>
      <w:bookmarkStart w:id="1398" w:name="_Toc51763969"/>
      <w:bookmarkStart w:id="1399" w:name="_Toc57206201"/>
      <w:bookmarkStart w:id="1400" w:name="_Toc96996825"/>
      <w:bookmarkStart w:id="1401" w:name="_Toc43196714"/>
      <w:bookmarkStart w:id="1402" w:name="_Toc162005706"/>
      <w:bookmarkStart w:id="1403" w:name="_Toc93879127"/>
      <w:bookmarkStart w:id="1404" w:name="_Toc68170215"/>
      <w:bookmarkStart w:id="1405" w:name="_Toc45134761"/>
      <w:bookmarkStart w:id="1406" w:name="_Toc36041437"/>
      <w:bookmarkStart w:id="1407" w:name="_Toc97197231"/>
      <w:bookmarkStart w:id="1408" w:name="_Toc74770093"/>
      <w:bookmarkStart w:id="1409" w:name="_Toc51189293"/>
      <w:bookmarkStart w:id="1410" w:name="_Toc122117505"/>
      <w:bookmarkStart w:id="1411" w:name="_Toc24868675"/>
      <w:bookmarkStart w:id="1412" w:name="_Toc34154180"/>
      <w:bookmarkStart w:id="1413" w:name="_Toc83768464"/>
      <w:bookmarkStart w:id="1414" w:name="_Toc36041124"/>
      <w:bookmarkStart w:id="1415" w:name="_Toc43481484"/>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2527ADF">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3A0ADCB">
      <w:pPr>
        <w:pStyle w:val="110"/>
      </w:pPr>
      <w:r>
        <w:t>-</w:t>
      </w:r>
      <w:r>
        <w:tab/>
      </w:r>
      <w:r>
        <w:t>the API exposing function and related APIs over CAPIF-2/2e and CAPIF-3/3e reference points;</w:t>
      </w:r>
    </w:p>
    <w:p w14:paraId="6321E68B">
      <w:pPr>
        <w:pStyle w:val="110"/>
      </w:pPr>
      <w:r>
        <w:t>-</w:t>
      </w:r>
      <w:r>
        <w:tab/>
      </w:r>
      <w:r>
        <w:t>the API publishing function and related APIs over CAPIF-4/4e reference point;</w:t>
      </w:r>
    </w:p>
    <w:p w14:paraId="08D02BD4">
      <w:pPr>
        <w:pStyle w:val="110"/>
      </w:pPr>
      <w:r>
        <w:t>-</w:t>
      </w:r>
      <w:r>
        <w:tab/>
      </w:r>
      <w:r>
        <w:t>the API management function and related APIs over CAPIF-5/5e reference point; and</w:t>
      </w:r>
    </w:p>
    <w:p w14:paraId="4F9A8245">
      <w:pPr>
        <w:pStyle w:val="110"/>
      </w:pPr>
      <w:r>
        <w:t>-</w:t>
      </w:r>
      <w:r>
        <w:tab/>
      </w:r>
      <w:r>
        <w:t>at least one of the security methods for authentication and authorization, and related security mechanisms.</w:t>
      </w:r>
    </w:p>
    <w:p w14:paraId="2226CAF9">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40BF65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3717E3F0">
      <w:pPr>
        <w:pStyle w:val="4"/>
      </w:pPr>
      <w:bookmarkStart w:id="1416" w:name="_Toc36041125"/>
      <w:bookmarkStart w:id="1417" w:name="_Toc51763970"/>
      <w:bookmarkStart w:id="1418" w:name="_Toc43481485"/>
      <w:bookmarkStart w:id="1419" w:name="_Toc24868676"/>
      <w:bookmarkStart w:id="1420" w:name="_Toc96996826"/>
      <w:bookmarkStart w:id="1421" w:name="_Toc51189294"/>
      <w:bookmarkStart w:id="1422" w:name="_Toc43196715"/>
      <w:bookmarkStart w:id="1423" w:name="_Toc74770094"/>
      <w:bookmarkStart w:id="1424" w:name="_Toc59019543"/>
      <w:bookmarkStart w:id="1425" w:name="_Toc45134762"/>
      <w:bookmarkStart w:id="1426" w:name="_Toc97197232"/>
      <w:bookmarkStart w:id="1427" w:name="_Toc83768465"/>
      <w:bookmarkStart w:id="1428" w:name="_Toc68170216"/>
      <w:bookmarkStart w:id="1429" w:name="_Toc122117506"/>
      <w:bookmarkStart w:id="1430" w:name="_Toc57206202"/>
      <w:bookmarkStart w:id="1431" w:name="_Toc162005707"/>
      <w:bookmarkStart w:id="1432" w:name="_Toc93879128"/>
      <w:bookmarkStart w:id="1433" w:name="_Toc34154181"/>
      <w:bookmarkStart w:id="1434" w:name="_Toc36041438"/>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7DCB5E8">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EA0F57B">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20B62E2E">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28552F0">
      <w:pPr>
        <w:pStyle w:val="99"/>
      </w:pPr>
      <w:r>
        <w:t>NOTE 1:</w:t>
      </w:r>
      <w:r>
        <w:tab/>
      </w:r>
      <w:r>
        <w:t>In this release, only "Client Credentials" authorization grant is supported.</w:t>
      </w:r>
    </w:p>
    <w:p w14:paraId="4D4AC3A2">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0218735">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82F1C1D">
      <w:pPr>
        <w:pStyle w:val="99"/>
        <w:rPr>
          <w:lang w:eastAsia="zh-CN"/>
        </w:rPr>
      </w:pPr>
      <w:r>
        <w:t>NOTE 2:</w:t>
      </w:r>
      <w:r>
        <w:tab/>
      </w:r>
      <w:r>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274AD522">
      <w:pPr>
        <w:pStyle w:val="3"/>
      </w:pPr>
      <w:bookmarkStart w:id="1435" w:name="_Toc162005708"/>
      <w:bookmarkStart w:id="1436" w:name="_Toc122117507"/>
      <w:r>
        <w:t>1</w:t>
      </w:r>
      <w:r>
        <w:rPr>
          <w:rFonts w:hint="eastAsia"/>
        </w:rPr>
        <w:t>2</w:t>
      </w:r>
      <w:r>
        <w:tab/>
      </w:r>
      <w:r>
        <w:t>Usage of Network Capabilities</w:t>
      </w:r>
      <w:bookmarkEnd w:id="1435"/>
      <w:bookmarkEnd w:id="1436"/>
    </w:p>
    <w:p w14:paraId="12ED77AB">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64C482A1">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0BC6B59">
      <w:pPr>
        <w:pStyle w:val="110"/>
      </w:pPr>
      <w:r>
        <w:t>-</w:t>
      </w:r>
      <w:r>
        <w:tab/>
      </w:r>
      <w:r>
        <w:t>by using the recipient's availability information provided by MSGin5G Client at registration as specified in clause 8.2.1 of 3GPP TS 23.554 [2].</w:t>
      </w:r>
    </w:p>
    <w:p w14:paraId="2F9B4531">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5443819">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66A03CA5">
      <w:pPr>
        <w:pStyle w:val="11"/>
      </w:pPr>
      <w:r>
        <w:br w:type="page"/>
      </w:r>
      <w:bookmarkStart w:id="1438" w:name="_Toc162005709"/>
      <w:bookmarkStart w:id="1439" w:name="_Toc122117508"/>
      <w:r>
        <w:t>Annex A (normative):</w:t>
      </w:r>
      <w:r>
        <w:br w:type="textWrapping"/>
      </w:r>
      <w:r>
        <w:t>OpenAPI specification</w:t>
      </w:r>
      <w:bookmarkEnd w:id="1438"/>
      <w:bookmarkEnd w:id="1439"/>
    </w:p>
    <w:p w14:paraId="07445F47">
      <w:pPr>
        <w:pStyle w:val="3"/>
      </w:pPr>
      <w:bookmarkStart w:id="1440" w:name="_Toc122117509"/>
      <w:bookmarkStart w:id="1441" w:name="_Toc97197234"/>
      <w:bookmarkStart w:id="1442" w:name="_Toc96996828"/>
      <w:bookmarkStart w:id="1443" w:name="_Toc162005710"/>
      <w:r>
        <w:t>A.1</w:t>
      </w:r>
      <w:r>
        <w:tab/>
      </w:r>
      <w:r>
        <w:t>General</w:t>
      </w:r>
      <w:bookmarkEnd w:id="1440"/>
      <w:bookmarkEnd w:id="1441"/>
      <w:bookmarkEnd w:id="1442"/>
      <w:bookmarkEnd w:id="1443"/>
    </w:p>
    <w:p w14:paraId="603F7276">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52CF9572">
      <w:pPr>
        <w:pStyle w:val="99"/>
      </w:pPr>
      <w:r>
        <w:t>NOTE 1:</w:t>
      </w:r>
      <w:r>
        <w:tab/>
      </w:r>
      <w:r>
        <w:t>An OpenAPIs representation embeds JSON Schema representations of HTTP message bodies.</w:t>
      </w:r>
    </w:p>
    <w:p w14:paraId="6214792C">
      <w:pPr>
        <w:rPr>
          <w:lang w:eastAsia="zh-CN"/>
        </w:rPr>
      </w:pPr>
      <w:r>
        <w:rPr>
          <w:lang w:eastAsia="zh-CN"/>
        </w:rPr>
        <w:t>This Annex shall take precedence when being discrepant to other parts of the specification with respect to the encoding of information elements and methods within the API(s).</w:t>
      </w:r>
    </w:p>
    <w:p w14:paraId="2849337D">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39229623">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6F868B64">
      <w:pPr>
        <w:pStyle w:val="3"/>
        <w:rPr>
          <w:lang w:eastAsia="zh-CN"/>
        </w:rPr>
      </w:pPr>
      <w:bookmarkStart w:id="1444" w:name="_Toc96996829"/>
      <w:bookmarkStart w:id="1445" w:name="_Toc122117510"/>
      <w:bookmarkStart w:id="1446" w:name="_Toc162005711"/>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14:paraId="70BA3C91">
      <w:pPr>
        <w:pStyle w:val="100"/>
        <w:rPr>
          <w:lang w:eastAsia="zh-CN"/>
        </w:rPr>
      </w:pPr>
      <w:r>
        <w:rPr>
          <w:lang w:eastAsia="zh-CN"/>
        </w:rPr>
        <w:t>openapi: 3.0.0</w:t>
      </w:r>
    </w:p>
    <w:p w14:paraId="45698DDD">
      <w:pPr>
        <w:pStyle w:val="100"/>
        <w:rPr>
          <w:lang w:eastAsia="zh-CN"/>
        </w:rPr>
      </w:pPr>
      <w:r>
        <w:rPr>
          <w:lang w:eastAsia="zh-CN"/>
        </w:rPr>
        <w:t>info:</w:t>
      </w:r>
    </w:p>
    <w:p w14:paraId="7E0029BD">
      <w:pPr>
        <w:pStyle w:val="100"/>
        <w:rPr>
          <w:lang w:eastAsia="zh-CN"/>
        </w:rPr>
      </w:pPr>
      <w:r>
        <w:rPr>
          <w:lang w:eastAsia="zh-CN"/>
        </w:rPr>
        <w:t xml:space="preserve">  title: MSGS_ASRegistration</w:t>
      </w:r>
    </w:p>
    <w:p w14:paraId="27351D61">
      <w:pPr>
        <w:pStyle w:val="100"/>
        <w:rPr>
          <w:lang w:eastAsia="zh-CN"/>
        </w:rPr>
      </w:pPr>
      <w:r>
        <w:rPr>
          <w:lang w:eastAsia="zh-CN"/>
        </w:rPr>
        <w:t xml:space="preserve">  version: 1.</w:t>
      </w:r>
      <w:r>
        <w:rPr>
          <w:rFonts w:hint="eastAsia"/>
          <w:lang w:eastAsia="zh-CN"/>
        </w:rPr>
        <w:t>1</w:t>
      </w:r>
      <w:r>
        <w:rPr>
          <w:lang w:eastAsia="zh-CN"/>
        </w:rPr>
        <w:t>.0</w:t>
      </w:r>
    </w:p>
    <w:p w14:paraId="56EE01D4">
      <w:pPr>
        <w:pStyle w:val="100"/>
        <w:rPr>
          <w:lang w:eastAsia="zh-CN"/>
        </w:rPr>
      </w:pPr>
      <w:r>
        <w:rPr>
          <w:lang w:eastAsia="zh-CN"/>
        </w:rPr>
        <w:t xml:space="preserve">  description: |</w:t>
      </w:r>
    </w:p>
    <w:p w14:paraId="10CBDE8F">
      <w:pPr>
        <w:pStyle w:val="100"/>
        <w:rPr>
          <w:lang w:eastAsia="zh-CN"/>
        </w:rPr>
      </w:pPr>
      <w:r>
        <w:rPr>
          <w:lang w:eastAsia="zh-CN"/>
        </w:rPr>
        <w:t xml:space="preserve">    API for MSGS AS Registration Service.  </w:t>
      </w:r>
    </w:p>
    <w:p w14:paraId="0B3A1F92">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5B7C69C">
      <w:pPr>
        <w:pStyle w:val="100"/>
        <w:rPr>
          <w:lang w:eastAsia="zh-CN"/>
        </w:rPr>
      </w:pPr>
      <w:r>
        <w:rPr>
          <w:lang w:eastAsia="zh-CN"/>
        </w:rPr>
        <w:t xml:space="preserve">    All rights reserved.</w:t>
      </w:r>
    </w:p>
    <w:p w14:paraId="7403704E">
      <w:pPr>
        <w:pStyle w:val="100"/>
        <w:rPr>
          <w:lang w:eastAsia="zh-CN"/>
        </w:rPr>
      </w:pPr>
    </w:p>
    <w:p w14:paraId="44C455B6">
      <w:pPr>
        <w:pStyle w:val="100"/>
        <w:rPr>
          <w:lang w:eastAsia="zh-CN"/>
        </w:rPr>
      </w:pPr>
      <w:r>
        <w:rPr>
          <w:lang w:eastAsia="zh-CN"/>
        </w:rPr>
        <w:t>externalDocs:</w:t>
      </w:r>
    </w:p>
    <w:p w14:paraId="01A0DD7F">
      <w:pPr>
        <w:pStyle w:val="100"/>
        <w:rPr>
          <w:lang w:eastAsia="zh-CN"/>
        </w:rPr>
      </w:pPr>
      <w:r>
        <w:rPr>
          <w:lang w:eastAsia="zh-CN"/>
        </w:rPr>
        <w:t xml:space="preserve">  description: &gt;</w:t>
      </w:r>
    </w:p>
    <w:p w14:paraId="7E3B5972">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14:paraId="64A1D7D2">
      <w:pPr>
        <w:pStyle w:val="100"/>
        <w:rPr>
          <w:lang w:eastAsia="zh-CN"/>
        </w:rPr>
      </w:pPr>
      <w:r>
        <w:rPr>
          <w:lang w:eastAsia="zh-CN"/>
        </w:rPr>
        <w:t xml:space="preserve">    specification; Stage 3</w:t>
      </w:r>
    </w:p>
    <w:p w14:paraId="35DF5DD1">
      <w:pPr>
        <w:pStyle w:val="100"/>
        <w:rPr>
          <w:lang w:eastAsia="zh-CN"/>
        </w:rPr>
      </w:pPr>
      <w:r>
        <w:rPr>
          <w:lang w:eastAsia="zh-CN"/>
        </w:rPr>
        <w:t xml:space="preserve">  url: https://www.3gpp.org/ftp/Specs/archive/29_series/29.538/</w:t>
      </w:r>
    </w:p>
    <w:p w14:paraId="6FD1222D">
      <w:pPr>
        <w:pStyle w:val="100"/>
        <w:rPr>
          <w:lang w:eastAsia="zh-CN"/>
        </w:rPr>
      </w:pPr>
    </w:p>
    <w:p w14:paraId="14D7AB33">
      <w:pPr>
        <w:pStyle w:val="100"/>
        <w:rPr>
          <w:lang w:eastAsia="zh-CN"/>
        </w:rPr>
      </w:pPr>
      <w:r>
        <w:rPr>
          <w:lang w:eastAsia="zh-CN"/>
        </w:rPr>
        <w:t>servers:</w:t>
      </w:r>
    </w:p>
    <w:p w14:paraId="78A6FA27">
      <w:pPr>
        <w:pStyle w:val="100"/>
        <w:rPr>
          <w:lang w:eastAsia="zh-CN"/>
        </w:rPr>
      </w:pPr>
      <w:r>
        <w:rPr>
          <w:lang w:eastAsia="zh-CN"/>
        </w:rPr>
        <w:t xml:space="preserve">  - url: '{apiRoot}/msgs-asregistration/v1'</w:t>
      </w:r>
    </w:p>
    <w:p w14:paraId="3CE2E5B0">
      <w:pPr>
        <w:pStyle w:val="100"/>
        <w:rPr>
          <w:lang w:eastAsia="zh-CN"/>
        </w:rPr>
      </w:pPr>
      <w:r>
        <w:rPr>
          <w:lang w:eastAsia="zh-CN"/>
        </w:rPr>
        <w:t xml:space="preserve">    variables:</w:t>
      </w:r>
    </w:p>
    <w:p w14:paraId="15229172">
      <w:pPr>
        <w:pStyle w:val="100"/>
        <w:rPr>
          <w:lang w:eastAsia="zh-CN"/>
        </w:rPr>
      </w:pPr>
      <w:r>
        <w:rPr>
          <w:lang w:eastAsia="zh-CN"/>
        </w:rPr>
        <w:t xml:space="preserve">      apiRoot:</w:t>
      </w:r>
    </w:p>
    <w:p w14:paraId="7910C433">
      <w:pPr>
        <w:pStyle w:val="100"/>
        <w:rPr>
          <w:lang w:eastAsia="zh-CN"/>
        </w:rPr>
      </w:pPr>
      <w:r>
        <w:rPr>
          <w:lang w:eastAsia="zh-CN"/>
        </w:rPr>
        <w:t xml:space="preserve">        default: https://example.com</w:t>
      </w:r>
    </w:p>
    <w:p w14:paraId="70B5BF87">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2383669">
      <w:pPr>
        <w:pStyle w:val="100"/>
        <w:rPr>
          <w:lang w:eastAsia="zh-CN"/>
        </w:rPr>
      </w:pPr>
    </w:p>
    <w:p w14:paraId="66527CC2">
      <w:pPr>
        <w:pStyle w:val="100"/>
        <w:rPr>
          <w:lang w:eastAsia="zh-CN"/>
        </w:rPr>
      </w:pPr>
      <w:r>
        <w:rPr>
          <w:lang w:eastAsia="zh-CN"/>
        </w:rPr>
        <w:t>security:</w:t>
      </w:r>
    </w:p>
    <w:p w14:paraId="2BE3DD00">
      <w:pPr>
        <w:pStyle w:val="100"/>
        <w:rPr>
          <w:lang w:eastAsia="zh-CN"/>
        </w:rPr>
      </w:pPr>
      <w:r>
        <w:rPr>
          <w:lang w:eastAsia="zh-CN"/>
        </w:rPr>
        <w:t xml:space="preserve">  - {}</w:t>
      </w:r>
    </w:p>
    <w:p w14:paraId="3CBBF8C3">
      <w:pPr>
        <w:pStyle w:val="100"/>
        <w:rPr>
          <w:lang w:eastAsia="zh-CN"/>
        </w:rPr>
      </w:pPr>
      <w:r>
        <w:rPr>
          <w:lang w:eastAsia="zh-CN"/>
        </w:rPr>
        <w:t xml:space="preserve">  - oAuth2ClientCredentials:</w:t>
      </w:r>
      <w:r>
        <w:rPr>
          <w:rFonts w:eastAsia="等线"/>
          <w:lang w:eastAsia="zh-CN"/>
        </w:rPr>
        <w:t xml:space="preserve"> []</w:t>
      </w:r>
    </w:p>
    <w:p w14:paraId="7D908F12">
      <w:pPr>
        <w:pStyle w:val="100"/>
        <w:rPr>
          <w:lang w:eastAsia="zh-CN"/>
        </w:rPr>
      </w:pPr>
    </w:p>
    <w:p w14:paraId="4EA0D707">
      <w:pPr>
        <w:pStyle w:val="100"/>
        <w:rPr>
          <w:lang w:eastAsia="zh-CN"/>
        </w:rPr>
      </w:pPr>
      <w:r>
        <w:rPr>
          <w:lang w:eastAsia="zh-CN"/>
        </w:rPr>
        <w:t>paths:</w:t>
      </w:r>
    </w:p>
    <w:p w14:paraId="1F1DC433">
      <w:pPr>
        <w:pStyle w:val="100"/>
        <w:rPr>
          <w:lang w:eastAsia="zh-CN"/>
        </w:rPr>
      </w:pPr>
      <w:r>
        <w:rPr>
          <w:lang w:eastAsia="zh-CN"/>
        </w:rPr>
        <w:t xml:space="preserve">  /registrations:</w:t>
      </w:r>
    </w:p>
    <w:p w14:paraId="3CBC867E">
      <w:pPr>
        <w:pStyle w:val="100"/>
        <w:rPr>
          <w:lang w:eastAsia="zh-CN"/>
        </w:rPr>
      </w:pPr>
      <w:r>
        <w:rPr>
          <w:lang w:eastAsia="zh-CN"/>
        </w:rPr>
        <w:t xml:space="preserve">    post:</w:t>
      </w:r>
    </w:p>
    <w:p w14:paraId="61286F98">
      <w:pPr>
        <w:pStyle w:val="100"/>
        <w:rPr>
          <w:lang w:eastAsia="zh-CN"/>
        </w:rPr>
      </w:pPr>
      <w:r>
        <w:rPr>
          <w:lang w:eastAsia="zh-CN"/>
        </w:rPr>
        <w:t xml:space="preserve">      summary: Registers a new AS at a MSGin5G Server</w:t>
      </w:r>
    </w:p>
    <w:p w14:paraId="114823E8">
      <w:pPr>
        <w:pStyle w:val="100"/>
        <w:rPr>
          <w:lang w:eastAsia="zh-CN"/>
        </w:rPr>
      </w:pPr>
      <w:r>
        <w:rPr>
          <w:lang w:eastAsia="zh-CN"/>
        </w:rPr>
        <w:t xml:space="preserve">      tags:</w:t>
      </w:r>
    </w:p>
    <w:p w14:paraId="5514E39C">
      <w:pPr>
        <w:pStyle w:val="100"/>
        <w:rPr>
          <w:lang w:eastAsia="zh-CN"/>
        </w:rPr>
      </w:pPr>
      <w:r>
        <w:rPr>
          <w:lang w:eastAsia="zh-CN"/>
        </w:rPr>
        <w:t xml:space="preserve">        - AS registration</w:t>
      </w:r>
    </w:p>
    <w:p w14:paraId="781D58F3">
      <w:pPr>
        <w:pStyle w:val="100"/>
        <w:rPr>
          <w:lang w:eastAsia="zh-CN"/>
        </w:rPr>
      </w:pPr>
      <w:r>
        <w:rPr>
          <w:lang w:eastAsia="zh-CN"/>
        </w:rPr>
        <w:t xml:space="preserve">      requestBody:</w:t>
      </w:r>
    </w:p>
    <w:p w14:paraId="31ED8164">
      <w:pPr>
        <w:pStyle w:val="100"/>
        <w:rPr>
          <w:lang w:eastAsia="zh-CN"/>
        </w:rPr>
      </w:pPr>
      <w:r>
        <w:rPr>
          <w:lang w:eastAsia="zh-CN"/>
        </w:rPr>
        <w:t xml:space="preserve">        required: true</w:t>
      </w:r>
    </w:p>
    <w:p w14:paraId="3A266379">
      <w:pPr>
        <w:pStyle w:val="100"/>
        <w:rPr>
          <w:lang w:eastAsia="zh-CN"/>
        </w:rPr>
      </w:pPr>
      <w:r>
        <w:rPr>
          <w:lang w:eastAsia="zh-CN"/>
        </w:rPr>
        <w:t xml:space="preserve">        content:</w:t>
      </w:r>
    </w:p>
    <w:p w14:paraId="1C7C3D94">
      <w:pPr>
        <w:pStyle w:val="100"/>
        <w:rPr>
          <w:lang w:eastAsia="zh-CN"/>
        </w:rPr>
      </w:pPr>
      <w:r>
        <w:rPr>
          <w:lang w:eastAsia="zh-CN"/>
        </w:rPr>
        <w:t xml:space="preserve">          application/json:</w:t>
      </w:r>
    </w:p>
    <w:p w14:paraId="08DC42AD">
      <w:pPr>
        <w:pStyle w:val="100"/>
        <w:rPr>
          <w:lang w:eastAsia="zh-CN"/>
        </w:rPr>
      </w:pPr>
      <w:r>
        <w:rPr>
          <w:lang w:eastAsia="zh-CN"/>
        </w:rPr>
        <w:t xml:space="preserve">            schema:</w:t>
      </w:r>
    </w:p>
    <w:p w14:paraId="6579278A">
      <w:pPr>
        <w:pStyle w:val="100"/>
        <w:rPr>
          <w:lang w:eastAsia="zh-CN"/>
        </w:rPr>
      </w:pPr>
      <w:r>
        <w:rPr>
          <w:lang w:eastAsia="zh-CN"/>
        </w:rPr>
        <w:t xml:space="preserve">              $ref: '#/components/schemas/ASRegistration'</w:t>
      </w:r>
    </w:p>
    <w:p w14:paraId="6512568D">
      <w:pPr>
        <w:pStyle w:val="100"/>
        <w:rPr>
          <w:lang w:eastAsia="zh-CN"/>
        </w:rPr>
      </w:pPr>
      <w:r>
        <w:rPr>
          <w:lang w:eastAsia="zh-CN"/>
        </w:rPr>
        <w:t xml:space="preserve">      responses:</w:t>
      </w:r>
    </w:p>
    <w:p w14:paraId="4C9D997B">
      <w:pPr>
        <w:pStyle w:val="100"/>
        <w:rPr>
          <w:lang w:eastAsia="zh-CN"/>
        </w:rPr>
      </w:pPr>
      <w:r>
        <w:rPr>
          <w:lang w:eastAsia="zh-CN"/>
        </w:rPr>
        <w:t xml:space="preserve">        '201':</w:t>
      </w:r>
    </w:p>
    <w:p w14:paraId="0D7B94EA">
      <w:pPr>
        <w:pStyle w:val="100"/>
        <w:rPr>
          <w:lang w:eastAsia="zh-CN"/>
        </w:rPr>
      </w:pPr>
      <w:r>
        <w:rPr>
          <w:lang w:eastAsia="zh-CN"/>
        </w:rPr>
        <w:t xml:space="preserve">          description: AS information is registered successfully at MSGin5G Server</w:t>
      </w:r>
    </w:p>
    <w:p w14:paraId="6A56BFAB">
      <w:pPr>
        <w:pStyle w:val="100"/>
        <w:rPr>
          <w:lang w:eastAsia="zh-CN"/>
        </w:rPr>
      </w:pPr>
      <w:r>
        <w:rPr>
          <w:lang w:eastAsia="zh-CN"/>
        </w:rPr>
        <w:t xml:space="preserve">          content:</w:t>
      </w:r>
    </w:p>
    <w:p w14:paraId="3299A274">
      <w:pPr>
        <w:pStyle w:val="100"/>
        <w:rPr>
          <w:lang w:eastAsia="zh-CN"/>
        </w:rPr>
      </w:pPr>
      <w:r>
        <w:rPr>
          <w:lang w:eastAsia="zh-CN"/>
        </w:rPr>
        <w:t xml:space="preserve">            application/json:</w:t>
      </w:r>
    </w:p>
    <w:p w14:paraId="363FD5E3">
      <w:pPr>
        <w:pStyle w:val="100"/>
        <w:rPr>
          <w:lang w:eastAsia="zh-CN"/>
        </w:rPr>
      </w:pPr>
      <w:r>
        <w:rPr>
          <w:lang w:eastAsia="zh-CN"/>
        </w:rPr>
        <w:t xml:space="preserve">              schema:</w:t>
      </w:r>
    </w:p>
    <w:p w14:paraId="42DE11F3">
      <w:pPr>
        <w:pStyle w:val="100"/>
      </w:pPr>
      <w:r>
        <w:t xml:space="preserve">                $ref: '#/components/schemas/ASRegistrationAck'</w:t>
      </w:r>
    </w:p>
    <w:p w14:paraId="5BFB88D5">
      <w:pPr>
        <w:pStyle w:val="100"/>
        <w:rPr>
          <w:lang w:eastAsia="zh-CN"/>
        </w:rPr>
      </w:pPr>
      <w:r>
        <w:rPr>
          <w:lang w:eastAsia="zh-CN"/>
        </w:rPr>
        <w:t xml:space="preserve">          headers:</w:t>
      </w:r>
    </w:p>
    <w:p w14:paraId="15D40F4D">
      <w:pPr>
        <w:pStyle w:val="100"/>
        <w:rPr>
          <w:lang w:eastAsia="zh-CN"/>
        </w:rPr>
      </w:pPr>
      <w:r>
        <w:rPr>
          <w:lang w:eastAsia="zh-CN"/>
        </w:rPr>
        <w:t xml:space="preserve">            Location:</w:t>
      </w:r>
    </w:p>
    <w:p w14:paraId="6D10924F">
      <w:pPr>
        <w:pStyle w:val="100"/>
        <w:rPr>
          <w:lang w:eastAsia="zh-CN"/>
        </w:rPr>
      </w:pPr>
      <w:r>
        <w:rPr>
          <w:lang w:eastAsia="zh-CN"/>
        </w:rPr>
        <w:t xml:space="preserve">              description: 'Contains the URI of the newly created resource'</w:t>
      </w:r>
    </w:p>
    <w:p w14:paraId="7F45244F">
      <w:pPr>
        <w:pStyle w:val="100"/>
        <w:rPr>
          <w:lang w:eastAsia="zh-CN"/>
        </w:rPr>
      </w:pPr>
      <w:r>
        <w:rPr>
          <w:lang w:eastAsia="zh-CN"/>
        </w:rPr>
        <w:t xml:space="preserve">              required: true</w:t>
      </w:r>
    </w:p>
    <w:p w14:paraId="3589477B">
      <w:pPr>
        <w:pStyle w:val="100"/>
        <w:rPr>
          <w:lang w:eastAsia="zh-CN"/>
        </w:rPr>
      </w:pPr>
      <w:r>
        <w:rPr>
          <w:lang w:eastAsia="zh-CN"/>
        </w:rPr>
        <w:t xml:space="preserve">              schema:</w:t>
      </w:r>
    </w:p>
    <w:p w14:paraId="656E9442">
      <w:pPr>
        <w:pStyle w:val="100"/>
        <w:rPr>
          <w:lang w:eastAsia="zh-CN"/>
        </w:rPr>
      </w:pPr>
      <w:r>
        <w:rPr>
          <w:lang w:eastAsia="zh-CN"/>
        </w:rPr>
        <w:t xml:space="preserve">                type: string</w:t>
      </w:r>
    </w:p>
    <w:p w14:paraId="094FA8CF">
      <w:pPr>
        <w:pStyle w:val="100"/>
        <w:rPr>
          <w:lang w:eastAsia="zh-CN"/>
        </w:rPr>
      </w:pPr>
      <w:r>
        <w:rPr>
          <w:lang w:eastAsia="zh-CN"/>
        </w:rPr>
        <w:t xml:space="preserve">        '400':</w:t>
      </w:r>
    </w:p>
    <w:p w14:paraId="73DC566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E8BB730">
      <w:pPr>
        <w:pStyle w:val="100"/>
        <w:rPr>
          <w:lang w:eastAsia="zh-CN"/>
        </w:rPr>
      </w:pPr>
      <w:r>
        <w:rPr>
          <w:lang w:eastAsia="zh-CN"/>
        </w:rPr>
        <w:t xml:space="preserve">        '401':</w:t>
      </w:r>
    </w:p>
    <w:p w14:paraId="267F179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7D43BF1">
      <w:pPr>
        <w:pStyle w:val="100"/>
        <w:rPr>
          <w:lang w:eastAsia="zh-CN"/>
        </w:rPr>
      </w:pPr>
      <w:r>
        <w:rPr>
          <w:lang w:eastAsia="zh-CN"/>
        </w:rPr>
        <w:t xml:space="preserve">        '403':</w:t>
      </w:r>
    </w:p>
    <w:p w14:paraId="4358D00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0DE8300">
      <w:pPr>
        <w:pStyle w:val="100"/>
        <w:rPr>
          <w:lang w:eastAsia="zh-CN"/>
        </w:rPr>
      </w:pPr>
      <w:r>
        <w:rPr>
          <w:lang w:eastAsia="zh-CN"/>
        </w:rPr>
        <w:t xml:space="preserve">        '404':</w:t>
      </w:r>
    </w:p>
    <w:p w14:paraId="73CF7AD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3DF526B">
      <w:pPr>
        <w:pStyle w:val="100"/>
        <w:rPr>
          <w:lang w:eastAsia="zh-CN"/>
        </w:rPr>
      </w:pPr>
      <w:r>
        <w:rPr>
          <w:lang w:eastAsia="zh-CN"/>
        </w:rPr>
        <w:t xml:space="preserve">        '411':</w:t>
      </w:r>
    </w:p>
    <w:p w14:paraId="25C153B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80BAE58">
      <w:pPr>
        <w:pStyle w:val="100"/>
        <w:rPr>
          <w:lang w:eastAsia="zh-CN"/>
        </w:rPr>
      </w:pPr>
      <w:r>
        <w:rPr>
          <w:lang w:eastAsia="zh-CN"/>
        </w:rPr>
        <w:t xml:space="preserve">        '413':</w:t>
      </w:r>
    </w:p>
    <w:p w14:paraId="43F7E15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07C920D">
      <w:pPr>
        <w:pStyle w:val="100"/>
        <w:rPr>
          <w:lang w:eastAsia="zh-CN"/>
        </w:rPr>
      </w:pPr>
      <w:r>
        <w:rPr>
          <w:lang w:eastAsia="zh-CN"/>
        </w:rPr>
        <w:t xml:space="preserve">        '415':</w:t>
      </w:r>
    </w:p>
    <w:p w14:paraId="47DBAA66">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34D3408">
      <w:pPr>
        <w:pStyle w:val="100"/>
        <w:rPr>
          <w:lang w:eastAsia="zh-CN"/>
        </w:rPr>
      </w:pPr>
      <w:r>
        <w:rPr>
          <w:lang w:eastAsia="zh-CN"/>
        </w:rPr>
        <w:t xml:space="preserve">        '429':</w:t>
      </w:r>
    </w:p>
    <w:p w14:paraId="69D53AB6">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0BFD459C">
      <w:pPr>
        <w:pStyle w:val="100"/>
        <w:rPr>
          <w:lang w:eastAsia="zh-CN"/>
        </w:rPr>
      </w:pPr>
      <w:r>
        <w:rPr>
          <w:lang w:eastAsia="zh-CN"/>
        </w:rPr>
        <w:t xml:space="preserve">        '500':</w:t>
      </w:r>
    </w:p>
    <w:p w14:paraId="45A555F5">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B6D9FD7">
      <w:pPr>
        <w:pStyle w:val="100"/>
        <w:rPr>
          <w:lang w:eastAsia="zh-CN"/>
        </w:rPr>
      </w:pPr>
      <w:r>
        <w:rPr>
          <w:lang w:eastAsia="zh-CN"/>
        </w:rPr>
        <w:t xml:space="preserve">        '503':</w:t>
      </w:r>
    </w:p>
    <w:p w14:paraId="66E4DEB5">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11A7C11">
      <w:pPr>
        <w:pStyle w:val="100"/>
        <w:rPr>
          <w:lang w:eastAsia="zh-CN"/>
        </w:rPr>
      </w:pPr>
      <w:r>
        <w:rPr>
          <w:lang w:eastAsia="zh-CN"/>
        </w:rPr>
        <w:t xml:space="preserve">        default:</w:t>
      </w:r>
    </w:p>
    <w:p w14:paraId="382F455F">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DDFE645">
      <w:pPr>
        <w:pStyle w:val="100"/>
        <w:rPr>
          <w:lang w:eastAsia="zh-CN"/>
        </w:rPr>
      </w:pPr>
    </w:p>
    <w:p w14:paraId="24BC79BF">
      <w:pPr>
        <w:pStyle w:val="100"/>
        <w:rPr>
          <w:lang w:eastAsia="zh-CN"/>
        </w:rPr>
      </w:pPr>
      <w:r>
        <w:rPr>
          <w:lang w:eastAsia="zh-CN"/>
        </w:rPr>
        <w:t xml:space="preserve">  /registrations/{registrationId}:</w:t>
      </w:r>
    </w:p>
    <w:p w14:paraId="7E258275">
      <w:pPr>
        <w:pStyle w:val="100"/>
        <w:rPr>
          <w:lang w:eastAsia="zh-CN"/>
        </w:rPr>
      </w:pPr>
      <w:r>
        <w:rPr>
          <w:lang w:eastAsia="zh-CN"/>
        </w:rPr>
        <w:t xml:space="preserve">    delete:</w:t>
      </w:r>
    </w:p>
    <w:p w14:paraId="0050AAAE">
      <w:pPr>
        <w:pStyle w:val="100"/>
        <w:rPr>
          <w:lang w:eastAsia="zh-CN"/>
        </w:rPr>
      </w:pPr>
      <w:r>
        <w:rPr>
          <w:lang w:eastAsia="zh-CN"/>
        </w:rPr>
        <w:t xml:space="preserve">      summary: Delete an existing AS registration at MSGin5G Server</w:t>
      </w:r>
    </w:p>
    <w:p w14:paraId="3D5759CD">
      <w:pPr>
        <w:pStyle w:val="100"/>
        <w:rPr>
          <w:lang w:eastAsia="zh-CN"/>
        </w:rPr>
      </w:pPr>
      <w:r>
        <w:rPr>
          <w:lang w:eastAsia="zh-CN"/>
        </w:rPr>
        <w:t xml:space="preserve">      tags:</w:t>
      </w:r>
    </w:p>
    <w:p w14:paraId="1AF9B122">
      <w:pPr>
        <w:pStyle w:val="100"/>
        <w:rPr>
          <w:lang w:eastAsia="zh-CN"/>
        </w:rPr>
      </w:pPr>
      <w:r>
        <w:rPr>
          <w:lang w:eastAsia="zh-CN"/>
        </w:rPr>
        <w:t xml:space="preserve">        - AS DeRegistration</w:t>
      </w:r>
    </w:p>
    <w:p w14:paraId="4CAC0371">
      <w:pPr>
        <w:pStyle w:val="100"/>
        <w:rPr>
          <w:lang w:eastAsia="zh-CN"/>
        </w:rPr>
      </w:pPr>
      <w:r>
        <w:rPr>
          <w:lang w:eastAsia="zh-CN"/>
        </w:rPr>
        <w:t xml:space="preserve">      parameters:</w:t>
      </w:r>
    </w:p>
    <w:p w14:paraId="03BB1296">
      <w:pPr>
        <w:pStyle w:val="100"/>
        <w:rPr>
          <w:lang w:eastAsia="zh-CN"/>
        </w:rPr>
      </w:pPr>
      <w:r>
        <w:rPr>
          <w:lang w:eastAsia="zh-CN"/>
        </w:rPr>
        <w:t xml:space="preserve">        - name: registrationId</w:t>
      </w:r>
    </w:p>
    <w:p w14:paraId="5B787028">
      <w:pPr>
        <w:pStyle w:val="100"/>
        <w:rPr>
          <w:lang w:eastAsia="zh-CN"/>
        </w:rPr>
      </w:pPr>
      <w:r>
        <w:rPr>
          <w:lang w:eastAsia="zh-CN"/>
        </w:rPr>
        <w:t xml:space="preserve">          in: path</w:t>
      </w:r>
    </w:p>
    <w:p w14:paraId="25AFC6B4">
      <w:pPr>
        <w:pStyle w:val="100"/>
        <w:rPr>
          <w:lang w:eastAsia="zh-CN"/>
        </w:rPr>
      </w:pPr>
      <w:r>
        <w:rPr>
          <w:lang w:eastAsia="zh-CN"/>
        </w:rPr>
        <w:t xml:space="preserve">          description: AS registration Id</w:t>
      </w:r>
    </w:p>
    <w:p w14:paraId="6EE7F43B">
      <w:pPr>
        <w:pStyle w:val="100"/>
        <w:rPr>
          <w:lang w:eastAsia="zh-CN"/>
        </w:rPr>
      </w:pPr>
      <w:r>
        <w:rPr>
          <w:lang w:eastAsia="zh-CN"/>
        </w:rPr>
        <w:t xml:space="preserve">          required: true</w:t>
      </w:r>
    </w:p>
    <w:p w14:paraId="5619A84D">
      <w:pPr>
        <w:pStyle w:val="100"/>
        <w:rPr>
          <w:lang w:eastAsia="zh-CN"/>
        </w:rPr>
      </w:pPr>
      <w:r>
        <w:rPr>
          <w:lang w:eastAsia="zh-CN"/>
        </w:rPr>
        <w:t xml:space="preserve">          schema:</w:t>
      </w:r>
    </w:p>
    <w:p w14:paraId="492780BF">
      <w:pPr>
        <w:pStyle w:val="100"/>
        <w:rPr>
          <w:lang w:eastAsia="zh-CN"/>
        </w:rPr>
      </w:pPr>
      <w:r>
        <w:rPr>
          <w:lang w:eastAsia="zh-CN"/>
        </w:rPr>
        <w:t xml:space="preserve">            type: string</w:t>
      </w:r>
    </w:p>
    <w:p w14:paraId="0EE461D8">
      <w:pPr>
        <w:pStyle w:val="100"/>
        <w:rPr>
          <w:lang w:eastAsia="zh-CN"/>
        </w:rPr>
      </w:pPr>
      <w:r>
        <w:rPr>
          <w:lang w:eastAsia="zh-CN"/>
        </w:rPr>
        <w:t xml:space="preserve">      responses:</w:t>
      </w:r>
    </w:p>
    <w:p w14:paraId="64859AF9">
      <w:pPr>
        <w:pStyle w:val="100"/>
        <w:rPr>
          <w:lang w:eastAsia="zh-CN"/>
        </w:rPr>
      </w:pPr>
      <w:r>
        <w:rPr>
          <w:lang w:eastAsia="zh-CN"/>
        </w:rPr>
        <w:t xml:space="preserve">        '200':</w:t>
      </w:r>
    </w:p>
    <w:p w14:paraId="12166F52">
      <w:pPr>
        <w:pStyle w:val="100"/>
        <w:rPr>
          <w:lang w:eastAsia="zh-CN"/>
        </w:rPr>
      </w:pPr>
      <w:r>
        <w:rPr>
          <w:lang w:eastAsia="zh-CN"/>
        </w:rPr>
        <w:t xml:space="preserve">          description: The individual AS registration is deleted successfully.</w:t>
      </w:r>
    </w:p>
    <w:p w14:paraId="52468C63">
      <w:pPr>
        <w:pStyle w:val="100"/>
        <w:rPr>
          <w:lang w:eastAsia="zh-CN"/>
        </w:rPr>
      </w:pPr>
      <w:r>
        <w:rPr>
          <w:lang w:eastAsia="zh-CN"/>
        </w:rPr>
        <w:t xml:space="preserve">          content:</w:t>
      </w:r>
    </w:p>
    <w:p w14:paraId="449CB868">
      <w:pPr>
        <w:pStyle w:val="100"/>
        <w:rPr>
          <w:lang w:eastAsia="zh-CN"/>
        </w:rPr>
      </w:pPr>
      <w:r>
        <w:rPr>
          <w:lang w:eastAsia="zh-CN"/>
        </w:rPr>
        <w:t xml:space="preserve">            application/json:</w:t>
      </w:r>
    </w:p>
    <w:p w14:paraId="5FC74384">
      <w:pPr>
        <w:pStyle w:val="100"/>
        <w:rPr>
          <w:lang w:eastAsia="zh-CN"/>
        </w:rPr>
      </w:pPr>
      <w:r>
        <w:rPr>
          <w:lang w:eastAsia="zh-CN"/>
        </w:rPr>
        <w:t xml:space="preserve">              schema:</w:t>
      </w:r>
    </w:p>
    <w:p w14:paraId="201FBB97">
      <w:pPr>
        <w:pStyle w:val="100"/>
        <w:rPr>
          <w:lang w:eastAsia="zh-CN"/>
        </w:rPr>
      </w:pPr>
      <w:r>
        <w:t xml:space="preserve">                $ref: '#/components/schemas/ASRegistrationAck'</w:t>
      </w:r>
    </w:p>
    <w:p w14:paraId="153D6DB2">
      <w:pPr>
        <w:pStyle w:val="100"/>
      </w:pPr>
      <w:r>
        <w:t xml:space="preserve">        '204':</w:t>
      </w:r>
    </w:p>
    <w:p w14:paraId="19577232">
      <w:pPr>
        <w:pStyle w:val="100"/>
      </w:pPr>
      <w:r>
        <w:t xml:space="preserve">          description: &gt;</w:t>
      </w:r>
    </w:p>
    <w:p w14:paraId="77BC6F85">
      <w:pPr>
        <w:pStyle w:val="100"/>
      </w:pPr>
      <w:r>
        <w:t xml:space="preserve">            No Content. The individual AS registration resource is deleted successfully.</w:t>
      </w:r>
    </w:p>
    <w:p w14:paraId="1F4C17B8">
      <w:pPr>
        <w:pStyle w:val="100"/>
        <w:rPr>
          <w:lang w:eastAsia="zh-CN"/>
        </w:rPr>
      </w:pPr>
      <w:r>
        <w:rPr>
          <w:lang w:eastAsia="zh-CN"/>
        </w:rPr>
        <w:t xml:space="preserve">        '400':</w:t>
      </w:r>
    </w:p>
    <w:p w14:paraId="37C7BABA">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268EE14">
      <w:pPr>
        <w:pStyle w:val="100"/>
        <w:rPr>
          <w:lang w:eastAsia="zh-CN"/>
        </w:rPr>
      </w:pPr>
      <w:r>
        <w:rPr>
          <w:lang w:eastAsia="zh-CN"/>
        </w:rPr>
        <w:t xml:space="preserve">        '401':</w:t>
      </w:r>
    </w:p>
    <w:p w14:paraId="2A0C7C8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176B934">
      <w:pPr>
        <w:pStyle w:val="100"/>
        <w:rPr>
          <w:lang w:eastAsia="zh-CN"/>
        </w:rPr>
      </w:pPr>
      <w:r>
        <w:rPr>
          <w:lang w:eastAsia="zh-CN"/>
        </w:rPr>
        <w:t xml:space="preserve">        '403':</w:t>
      </w:r>
    </w:p>
    <w:p w14:paraId="3265D225">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85010F4">
      <w:pPr>
        <w:pStyle w:val="100"/>
        <w:rPr>
          <w:lang w:eastAsia="zh-CN"/>
        </w:rPr>
      </w:pPr>
      <w:r>
        <w:rPr>
          <w:lang w:eastAsia="zh-CN"/>
        </w:rPr>
        <w:t xml:space="preserve">        '404':</w:t>
      </w:r>
    </w:p>
    <w:p w14:paraId="371A9C6C">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63FCC25">
      <w:pPr>
        <w:pStyle w:val="100"/>
        <w:rPr>
          <w:lang w:eastAsia="zh-CN"/>
        </w:rPr>
      </w:pPr>
      <w:r>
        <w:rPr>
          <w:lang w:eastAsia="zh-CN"/>
        </w:rPr>
        <w:t xml:space="preserve">        '429':</w:t>
      </w:r>
    </w:p>
    <w:p w14:paraId="4E0A108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7FA835C">
      <w:pPr>
        <w:pStyle w:val="100"/>
        <w:rPr>
          <w:lang w:eastAsia="zh-CN"/>
        </w:rPr>
      </w:pPr>
      <w:r>
        <w:rPr>
          <w:lang w:eastAsia="zh-CN"/>
        </w:rPr>
        <w:t xml:space="preserve">        '500':</w:t>
      </w:r>
    </w:p>
    <w:p w14:paraId="542597B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15AE7C4">
      <w:pPr>
        <w:pStyle w:val="100"/>
        <w:rPr>
          <w:lang w:eastAsia="zh-CN"/>
        </w:rPr>
      </w:pPr>
      <w:r>
        <w:rPr>
          <w:lang w:eastAsia="zh-CN"/>
        </w:rPr>
        <w:t xml:space="preserve">        '503':</w:t>
      </w:r>
    </w:p>
    <w:p w14:paraId="6BF03B8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349938F">
      <w:pPr>
        <w:pStyle w:val="100"/>
        <w:rPr>
          <w:lang w:eastAsia="zh-CN"/>
        </w:rPr>
      </w:pPr>
      <w:r>
        <w:rPr>
          <w:lang w:eastAsia="zh-CN"/>
        </w:rPr>
        <w:t xml:space="preserve">        default:</w:t>
      </w:r>
    </w:p>
    <w:p w14:paraId="41911C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CEE4D4D">
      <w:pPr>
        <w:pStyle w:val="100"/>
        <w:rPr>
          <w:lang w:eastAsia="zh-CN"/>
        </w:rPr>
      </w:pPr>
    </w:p>
    <w:p w14:paraId="7CB89E50">
      <w:pPr>
        <w:pStyle w:val="100"/>
        <w:rPr>
          <w:lang w:eastAsia="zh-CN"/>
        </w:rPr>
      </w:pPr>
    </w:p>
    <w:p w14:paraId="3BEA9747">
      <w:pPr>
        <w:pStyle w:val="100"/>
        <w:rPr>
          <w:lang w:eastAsia="zh-CN"/>
        </w:rPr>
      </w:pPr>
      <w:r>
        <w:rPr>
          <w:lang w:eastAsia="zh-CN"/>
        </w:rPr>
        <w:t>components:</w:t>
      </w:r>
    </w:p>
    <w:p w14:paraId="352DC89A">
      <w:pPr>
        <w:pStyle w:val="100"/>
        <w:rPr>
          <w:lang w:eastAsia="zh-CN"/>
        </w:rPr>
      </w:pPr>
      <w:r>
        <w:rPr>
          <w:lang w:eastAsia="zh-CN"/>
        </w:rPr>
        <w:t xml:space="preserve">  securitySchemes:</w:t>
      </w:r>
    </w:p>
    <w:p w14:paraId="696321B4">
      <w:pPr>
        <w:pStyle w:val="100"/>
        <w:rPr>
          <w:lang w:eastAsia="zh-CN"/>
        </w:rPr>
      </w:pPr>
      <w:r>
        <w:rPr>
          <w:lang w:eastAsia="zh-CN"/>
        </w:rPr>
        <w:t xml:space="preserve">    oAuth2ClientCredentials:</w:t>
      </w:r>
    </w:p>
    <w:p w14:paraId="36E737B2">
      <w:pPr>
        <w:pStyle w:val="100"/>
        <w:rPr>
          <w:lang w:eastAsia="zh-CN"/>
        </w:rPr>
      </w:pPr>
      <w:r>
        <w:rPr>
          <w:lang w:eastAsia="zh-CN"/>
        </w:rPr>
        <w:t xml:space="preserve">      type: oauth2</w:t>
      </w:r>
    </w:p>
    <w:p w14:paraId="549A0C38">
      <w:pPr>
        <w:pStyle w:val="100"/>
        <w:rPr>
          <w:lang w:eastAsia="zh-CN"/>
        </w:rPr>
      </w:pPr>
      <w:r>
        <w:rPr>
          <w:lang w:eastAsia="zh-CN"/>
        </w:rPr>
        <w:t xml:space="preserve">      flows:</w:t>
      </w:r>
    </w:p>
    <w:p w14:paraId="036E9159">
      <w:pPr>
        <w:pStyle w:val="100"/>
        <w:rPr>
          <w:lang w:eastAsia="zh-CN"/>
        </w:rPr>
      </w:pPr>
      <w:r>
        <w:rPr>
          <w:lang w:eastAsia="zh-CN"/>
        </w:rPr>
        <w:t xml:space="preserve">        clientCredentials:</w:t>
      </w:r>
    </w:p>
    <w:p w14:paraId="1FCA5DC8">
      <w:pPr>
        <w:pStyle w:val="100"/>
        <w:rPr>
          <w:lang w:eastAsia="zh-CN"/>
        </w:rPr>
      </w:pPr>
      <w:r>
        <w:rPr>
          <w:lang w:eastAsia="zh-CN"/>
        </w:rPr>
        <w:t xml:space="preserve">          tokenUrl: '{</w:t>
      </w:r>
      <w:r>
        <w:rPr>
          <w:rFonts w:eastAsia="等线"/>
          <w:lang w:eastAsia="zh-CN"/>
        </w:rPr>
        <w:t>tokenUrl</w:t>
      </w:r>
      <w:r>
        <w:rPr>
          <w:lang w:eastAsia="zh-CN"/>
        </w:rPr>
        <w:t>}'</w:t>
      </w:r>
    </w:p>
    <w:p w14:paraId="59969D03">
      <w:pPr>
        <w:pStyle w:val="100"/>
        <w:rPr>
          <w:lang w:eastAsia="zh-CN"/>
        </w:rPr>
      </w:pPr>
      <w:r>
        <w:rPr>
          <w:lang w:eastAsia="zh-CN"/>
        </w:rPr>
        <w:t xml:space="preserve">          scopes:</w:t>
      </w:r>
      <w:r>
        <w:rPr>
          <w:rFonts w:eastAsia="等线"/>
          <w:lang w:eastAsia="zh-CN"/>
        </w:rPr>
        <w:t xml:space="preserve"> {}</w:t>
      </w:r>
    </w:p>
    <w:p w14:paraId="14099ADD">
      <w:pPr>
        <w:pStyle w:val="100"/>
        <w:rPr>
          <w:lang w:eastAsia="zh-CN"/>
        </w:rPr>
      </w:pPr>
    </w:p>
    <w:p w14:paraId="51E110AE">
      <w:pPr>
        <w:pStyle w:val="100"/>
        <w:rPr>
          <w:lang w:eastAsia="zh-CN"/>
        </w:rPr>
      </w:pPr>
    </w:p>
    <w:p w14:paraId="5CE902B0">
      <w:pPr>
        <w:pStyle w:val="100"/>
        <w:rPr>
          <w:lang w:eastAsia="zh-CN"/>
        </w:rPr>
      </w:pPr>
      <w:r>
        <w:rPr>
          <w:lang w:eastAsia="zh-CN"/>
        </w:rPr>
        <w:t xml:space="preserve">  schemas:</w:t>
      </w:r>
    </w:p>
    <w:p w14:paraId="03FF68C1">
      <w:pPr>
        <w:pStyle w:val="100"/>
        <w:rPr>
          <w:lang w:eastAsia="zh-CN"/>
        </w:rPr>
      </w:pPr>
      <w:r>
        <w:rPr>
          <w:lang w:eastAsia="zh-CN"/>
        </w:rPr>
        <w:t>#</w:t>
      </w:r>
    </w:p>
    <w:p w14:paraId="584D621F">
      <w:pPr>
        <w:pStyle w:val="100"/>
        <w:rPr>
          <w:lang w:eastAsia="zh-CN"/>
        </w:rPr>
      </w:pPr>
      <w:r>
        <w:rPr>
          <w:lang w:eastAsia="zh-CN"/>
        </w:rPr>
        <w:t># STRUCTURED DATA TYPES</w:t>
      </w:r>
    </w:p>
    <w:p w14:paraId="5A286D2F">
      <w:pPr>
        <w:pStyle w:val="100"/>
        <w:rPr>
          <w:lang w:eastAsia="zh-CN"/>
        </w:rPr>
      </w:pPr>
      <w:r>
        <w:rPr>
          <w:lang w:eastAsia="zh-CN"/>
        </w:rPr>
        <w:t>#</w:t>
      </w:r>
    </w:p>
    <w:p w14:paraId="2DA276FB">
      <w:pPr>
        <w:pStyle w:val="100"/>
        <w:rPr>
          <w:lang w:eastAsia="zh-CN"/>
        </w:rPr>
      </w:pPr>
      <w:r>
        <w:rPr>
          <w:lang w:eastAsia="zh-CN"/>
        </w:rPr>
        <w:t xml:space="preserve">    ASRegistration:</w:t>
      </w:r>
    </w:p>
    <w:p w14:paraId="70E6C977">
      <w:pPr>
        <w:pStyle w:val="100"/>
        <w:rPr>
          <w:lang w:eastAsia="zh-CN"/>
        </w:rPr>
      </w:pPr>
      <w:r>
        <w:rPr>
          <w:lang w:eastAsia="zh-CN"/>
        </w:rPr>
        <w:t xml:space="preserve">      description: AS registration data</w:t>
      </w:r>
    </w:p>
    <w:p w14:paraId="24A73F12">
      <w:pPr>
        <w:pStyle w:val="100"/>
        <w:rPr>
          <w:lang w:eastAsia="zh-CN"/>
        </w:rPr>
      </w:pPr>
      <w:r>
        <w:rPr>
          <w:lang w:eastAsia="zh-CN"/>
        </w:rPr>
        <w:t xml:space="preserve">      type: object</w:t>
      </w:r>
    </w:p>
    <w:p w14:paraId="3DDC4485">
      <w:pPr>
        <w:pStyle w:val="100"/>
        <w:rPr>
          <w:lang w:eastAsia="zh-CN"/>
        </w:rPr>
      </w:pPr>
      <w:r>
        <w:rPr>
          <w:lang w:eastAsia="zh-CN"/>
        </w:rPr>
        <w:t xml:space="preserve">      required:</w:t>
      </w:r>
    </w:p>
    <w:p w14:paraId="22E79B99">
      <w:pPr>
        <w:pStyle w:val="100"/>
        <w:rPr>
          <w:lang w:eastAsia="zh-CN"/>
        </w:rPr>
      </w:pPr>
      <w:r>
        <w:rPr>
          <w:lang w:eastAsia="zh-CN"/>
        </w:rPr>
        <w:t xml:space="preserve">        - asSvcId</w:t>
      </w:r>
    </w:p>
    <w:p w14:paraId="2F51FA96">
      <w:pPr>
        <w:pStyle w:val="100"/>
        <w:rPr>
          <w:lang w:eastAsia="zh-CN"/>
        </w:rPr>
      </w:pPr>
      <w:r>
        <w:rPr>
          <w:lang w:eastAsia="zh-CN"/>
        </w:rPr>
        <w:t xml:space="preserve">      properties:</w:t>
      </w:r>
    </w:p>
    <w:p w14:paraId="5478353D">
      <w:pPr>
        <w:pStyle w:val="100"/>
        <w:rPr>
          <w:lang w:eastAsia="zh-CN"/>
        </w:rPr>
      </w:pPr>
      <w:r>
        <w:rPr>
          <w:lang w:eastAsia="zh-CN"/>
        </w:rPr>
        <w:t xml:space="preserve">        asSvcId:</w:t>
      </w:r>
    </w:p>
    <w:p w14:paraId="4203BEE4">
      <w:pPr>
        <w:pStyle w:val="100"/>
        <w:rPr>
          <w:lang w:eastAsia="zh-CN"/>
        </w:rPr>
      </w:pPr>
      <w:r>
        <w:rPr>
          <w:lang w:eastAsia="zh-CN"/>
        </w:rPr>
        <w:t xml:space="preserve">          type: string</w:t>
      </w:r>
    </w:p>
    <w:p w14:paraId="3AFAFA35">
      <w:pPr>
        <w:pStyle w:val="100"/>
        <w:rPr>
          <w:lang w:eastAsia="zh-CN"/>
        </w:rPr>
      </w:pPr>
      <w:r>
        <w:rPr>
          <w:lang w:eastAsia="zh-CN"/>
        </w:rPr>
        <w:t xml:space="preserve">        appId:</w:t>
      </w:r>
    </w:p>
    <w:p w14:paraId="563F411B">
      <w:pPr>
        <w:pStyle w:val="100"/>
        <w:rPr>
          <w:lang w:eastAsia="zh-CN"/>
        </w:rPr>
      </w:pPr>
      <w:r>
        <w:rPr>
          <w:lang w:eastAsia="zh-CN"/>
        </w:rPr>
        <w:t xml:space="preserve">          type: string</w:t>
      </w:r>
    </w:p>
    <w:p w14:paraId="044E336A">
      <w:pPr>
        <w:pStyle w:val="100"/>
        <w:rPr>
          <w:lang w:eastAsia="zh-CN"/>
        </w:rPr>
      </w:pPr>
      <w:r>
        <w:rPr>
          <w:lang w:eastAsia="zh-CN"/>
        </w:rPr>
        <w:t xml:space="preserve">        targetUri:</w:t>
      </w:r>
    </w:p>
    <w:p w14:paraId="1934E3E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09EF13BA">
      <w:pPr>
        <w:pStyle w:val="100"/>
        <w:rPr>
          <w:lang w:eastAsia="zh-CN"/>
        </w:rPr>
      </w:pPr>
      <w:r>
        <w:rPr>
          <w:lang w:eastAsia="zh-CN"/>
        </w:rPr>
        <w:t xml:space="preserve">        asProf:</w:t>
      </w:r>
    </w:p>
    <w:p w14:paraId="4331DEAC">
      <w:pPr>
        <w:pStyle w:val="100"/>
        <w:rPr>
          <w:lang w:eastAsia="zh-CN"/>
        </w:rPr>
      </w:pPr>
      <w:r>
        <w:rPr>
          <w:lang w:eastAsia="zh-CN"/>
        </w:rPr>
        <w:t xml:space="preserve">          $ref: '#/components/schemas/ASProfile'</w:t>
      </w:r>
    </w:p>
    <w:p w14:paraId="0F809A26">
      <w:pPr>
        <w:pStyle w:val="100"/>
        <w:rPr>
          <w:lang w:eastAsia="zh-CN"/>
        </w:rPr>
      </w:pPr>
    </w:p>
    <w:p w14:paraId="57B850E5">
      <w:pPr>
        <w:pStyle w:val="100"/>
        <w:rPr>
          <w:lang w:eastAsia="zh-CN"/>
        </w:rPr>
      </w:pPr>
      <w:r>
        <w:rPr>
          <w:lang w:eastAsia="zh-CN"/>
        </w:rPr>
        <w:t xml:space="preserve">    ASRegistrationAck:</w:t>
      </w:r>
    </w:p>
    <w:p w14:paraId="1F328F82">
      <w:pPr>
        <w:pStyle w:val="100"/>
        <w:rPr>
          <w:lang w:eastAsia="zh-CN"/>
        </w:rPr>
      </w:pPr>
      <w:r>
        <w:rPr>
          <w:lang w:eastAsia="zh-CN"/>
        </w:rPr>
        <w:t xml:space="preserve">      description: AS registration response data</w:t>
      </w:r>
    </w:p>
    <w:p w14:paraId="583E0489">
      <w:pPr>
        <w:pStyle w:val="100"/>
        <w:rPr>
          <w:lang w:eastAsia="zh-CN"/>
        </w:rPr>
      </w:pPr>
      <w:r>
        <w:rPr>
          <w:lang w:eastAsia="zh-CN"/>
        </w:rPr>
        <w:t xml:space="preserve">      type: object</w:t>
      </w:r>
    </w:p>
    <w:p w14:paraId="69E84D47">
      <w:pPr>
        <w:pStyle w:val="100"/>
        <w:rPr>
          <w:lang w:eastAsia="zh-CN"/>
        </w:rPr>
      </w:pPr>
      <w:r>
        <w:rPr>
          <w:lang w:eastAsia="zh-CN"/>
        </w:rPr>
        <w:t xml:space="preserve">      required:</w:t>
      </w:r>
    </w:p>
    <w:p w14:paraId="1E62D5B7">
      <w:pPr>
        <w:pStyle w:val="100"/>
        <w:rPr>
          <w:lang w:eastAsia="zh-CN"/>
        </w:rPr>
      </w:pPr>
      <w:r>
        <w:rPr>
          <w:lang w:eastAsia="zh-CN"/>
        </w:rPr>
        <w:t xml:space="preserve">        - asSvcId</w:t>
      </w:r>
    </w:p>
    <w:p w14:paraId="11310A91">
      <w:pPr>
        <w:pStyle w:val="100"/>
        <w:rPr>
          <w:lang w:eastAsia="zh-CN"/>
        </w:rPr>
      </w:pPr>
      <w:r>
        <w:rPr>
          <w:lang w:eastAsia="zh-CN"/>
        </w:rPr>
        <w:t xml:space="preserve">        - result</w:t>
      </w:r>
    </w:p>
    <w:p w14:paraId="58AC180E">
      <w:pPr>
        <w:pStyle w:val="100"/>
        <w:rPr>
          <w:lang w:eastAsia="zh-CN"/>
        </w:rPr>
      </w:pPr>
      <w:r>
        <w:rPr>
          <w:lang w:eastAsia="zh-CN"/>
        </w:rPr>
        <w:t xml:space="preserve">      properties:</w:t>
      </w:r>
    </w:p>
    <w:p w14:paraId="5E39F11C">
      <w:pPr>
        <w:pStyle w:val="100"/>
        <w:rPr>
          <w:lang w:eastAsia="zh-CN"/>
        </w:rPr>
      </w:pPr>
      <w:r>
        <w:rPr>
          <w:lang w:eastAsia="zh-CN"/>
        </w:rPr>
        <w:t xml:space="preserve">        asSvcId:</w:t>
      </w:r>
    </w:p>
    <w:p w14:paraId="2FAAC2E5">
      <w:pPr>
        <w:pStyle w:val="100"/>
        <w:rPr>
          <w:lang w:eastAsia="zh-CN"/>
        </w:rPr>
      </w:pPr>
      <w:r>
        <w:rPr>
          <w:lang w:eastAsia="zh-CN"/>
        </w:rPr>
        <w:t xml:space="preserve">          type: string</w:t>
      </w:r>
    </w:p>
    <w:p w14:paraId="41B82AD2">
      <w:pPr>
        <w:pStyle w:val="100"/>
        <w:rPr>
          <w:lang w:eastAsia="zh-CN"/>
        </w:rPr>
      </w:pPr>
      <w:r>
        <w:rPr>
          <w:lang w:eastAsia="zh-CN"/>
        </w:rPr>
        <w:t xml:space="preserve">        result:</w:t>
      </w:r>
    </w:p>
    <w:p w14:paraId="4CBFEA5A">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36472D0C">
      <w:pPr>
        <w:pStyle w:val="100"/>
        <w:rPr>
          <w:lang w:eastAsia="zh-CN"/>
        </w:rPr>
      </w:pPr>
    </w:p>
    <w:p w14:paraId="382BA6CD">
      <w:pPr>
        <w:pStyle w:val="100"/>
        <w:rPr>
          <w:lang w:eastAsia="zh-CN"/>
        </w:rPr>
      </w:pPr>
    </w:p>
    <w:p w14:paraId="598883AB">
      <w:pPr>
        <w:pStyle w:val="100"/>
        <w:rPr>
          <w:lang w:eastAsia="zh-CN"/>
        </w:rPr>
      </w:pPr>
      <w:r>
        <w:rPr>
          <w:lang w:eastAsia="zh-CN"/>
        </w:rPr>
        <w:t xml:space="preserve">    ASProfile:</w:t>
      </w:r>
    </w:p>
    <w:p w14:paraId="595FC3EF">
      <w:pPr>
        <w:pStyle w:val="100"/>
        <w:rPr>
          <w:lang w:eastAsia="zh-CN"/>
        </w:rPr>
      </w:pPr>
      <w:r>
        <w:rPr>
          <w:lang w:eastAsia="zh-CN"/>
        </w:rPr>
        <w:t xml:space="preserve">      description: AS profile information</w:t>
      </w:r>
    </w:p>
    <w:p w14:paraId="53219C3B">
      <w:pPr>
        <w:pStyle w:val="100"/>
        <w:rPr>
          <w:lang w:eastAsia="zh-CN"/>
        </w:rPr>
      </w:pPr>
      <w:r>
        <w:rPr>
          <w:lang w:eastAsia="zh-CN"/>
        </w:rPr>
        <w:t xml:space="preserve">      type: object</w:t>
      </w:r>
    </w:p>
    <w:p w14:paraId="608DC9E3">
      <w:pPr>
        <w:pStyle w:val="100"/>
        <w:rPr>
          <w:lang w:eastAsia="zh-CN"/>
        </w:rPr>
      </w:pPr>
      <w:r>
        <w:rPr>
          <w:lang w:eastAsia="zh-CN"/>
        </w:rPr>
        <w:t xml:space="preserve">      properties:</w:t>
      </w:r>
    </w:p>
    <w:p w14:paraId="4ECD81F1">
      <w:pPr>
        <w:pStyle w:val="100"/>
        <w:rPr>
          <w:lang w:eastAsia="zh-CN"/>
        </w:rPr>
      </w:pPr>
      <w:r>
        <w:rPr>
          <w:lang w:eastAsia="zh-CN"/>
        </w:rPr>
        <w:t xml:space="preserve">        appName:</w:t>
      </w:r>
    </w:p>
    <w:p w14:paraId="016D8881">
      <w:pPr>
        <w:pStyle w:val="100"/>
        <w:rPr>
          <w:lang w:eastAsia="zh-CN"/>
        </w:rPr>
      </w:pPr>
      <w:r>
        <w:rPr>
          <w:lang w:eastAsia="zh-CN"/>
        </w:rPr>
        <w:t xml:space="preserve">          type: string</w:t>
      </w:r>
    </w:p>
    <w:p w14:paraId="0C214B5B">
      <w:pPr>
        <w:pStyle w:val="100"/>
        <w:rPr>
          <w:lang w:eastAsia="zh-CN"/>
        </w:rPr>
      </w:pPr>
      <w:r>
        <w:rPr>
          <w:lang w:eastAsia="zh-CN"/>
        </w:rPr>
        <w:t xml:space="preserve">        appProviders:</w:t>
      </w:r>
    </w:p>
    <w:p w14:paraId="7C1653BB">
      <w:pPr>
        <w:pStyle w:val="100"/>
        <w:rPr>
          <w:lang w:eastAsia="zh-CN"/>
        </w:rPr>
      </w:pPr>
      <w:r>
        <w:rPr>
          <w:lang w:eastAsia="zh-CN"/>
        </w:rPr>
        <w:t xml:space="preserve">          type: array</w:t>
      </w:r>
    </w:p>
    <w:p w14:paraId="4959D86C">
      <w:pPr>
        <w:pStyle w:val="100"/>
        <w:rPr>
          <w:lang w:eastAsia="zh-CN"/>
        </w:rPr>
      </w:pPr>
      <w:r>
        <w:rPr>
          <w:lang w:eastAsia="zh-CN"/>
        </w:rPr>
        <w:t xml:space="preserve">          items:</w:t>
      </w:r>
    </w:p>
    <w:p w14:paraId="3A0EE868">
      <w:pPr>
        <w:pStyle w:val="100"/>
        <w:rPr>
          <w:lang w:eastAsia="zh-CN"/>
        </w:rPr>
      </w:pPr>
      <w:r>
        <w:rPr>
          <w:lang w:eastAsia="zh-CN"/>
        </w:rPr>
        <w:t xml:space="preserve">            type: string</w:t>
      </w:r>
    </w:p>
    <w:p w14:paraId="2E682CD2">
      <w:pPr>
        <w:pStyle w:val="100"/>
        <w:rPr>
          <w:lang w:eastAsia="zh-CN"/>
        </w:rPr>
      </w:pPr>
      <w:r>
        <w:rPr>
          <w:lang w:eastAsia="zh-CN"/>
        </w:rPr>
        <w:t xml:space="preserve">          minItems: 1</w:t>
      </w:r>
    </w:p>
    <w:p w14:paraId="66189CDB">
      <w:pPr>
        <w:pStyle w:val="100"/>
        <w:rPr>
          <w:lang w:eastAsia="zh-CN"/>
        </w:rPr>
      </w:pPr>
      <w:r>
        <w:rPr>
          <w:lang w:eastAsia="zh-CN"/>
        </w:rPr>
        <w:t xml:space="preserve">          description: The provider of the AS.</w:t>
      </w:r>
    </w:p>
    <w:p w14:paraId="1DFE86F0">
      <w:pPr>
        <w:pStyle w:val="100"/>
        <w:rPr>
          <w:lang w:eastAsia="zh-CN"/>
        </w:rPr>
      </w:pPr>
      <w:r>
        <w:rPr>
          <w:lang w:eastAsia="zh-CN"/>
        </w:rPr>
        <w:t xml:space="preserve">        appSenarios:</w:t>
      </w:r>
    </w:p>
    <w:p w14:paraId="7695FB2D">
      <w:pPr>
        <w:pStyle w:val="100"/>
        <w:rPr>
          <w:lang w:eastAsia="zh-CN"/>
        </w:rPr>
      </w:pPr>
      <w:r>
        <w:rPr>
          <w:lang w:eastAsia="zh-CN"/>
        </w:rPr>
        <w:t xml:space="preserve">          type: array</w:t>
      </w:r>
    </w:p>
    <w:p w14:paraId="35B64646">
      <w:pPr>
        <w:pStyle w:val="100"/>
        <w:rPr>
          <w:lang w:eastAsia="zh-CN"/>
        </w:rPr>
      </w:pPr>
      <w:r>
        <w:rPr>
          <w:lang w:eastAsia="zh-CN"/>
        </w:rPr>
        <w:t xml:space="preserve">          items:</w:t>
      </w:r>
    </w:p>
    <w:p w14:paraId="5D6316BC">
      <w:pPr>
        <w:pStyle w:val="100"/>
        <w:rPr>
          <w:lang w:eastAsia="zh-CN"/>
        </w:rPr>
      </w:pPr>
      <w:r>
        <w:rPr>
          <w:lang w:eastAsia="zh-CN"/>
        </w:rPr>
        <w:t xml:space="preserve">            type: string</w:t>
      </w:r>
    </w:p>
    <w:p w14:paraId="6C66E546">
      <w:pPr>
        <w:pStyle w:val="100"/>
        <w:rPr>
          <w:lang w:eastAsia="zh-CN"/>
        </w:rPr>
      </w:pPr>
      <w:r>
        <w:rPr>
          <w:lang w:eastAsia="zh-CN"/>
        </w:rPr>
        <w:t xml:space="preserve">          minItems: 1</w:t>
      </w:r>
    </w:p>
    <w:p w14:paraId="6DCEFAC0">
      <w:pPr>
        <w:pStyle w:val="100"/>
        <w:rPr>
          <w:lang w:eastAsia="zh-CN"/>
        </w:rPr>
      </w:pPr>
      <w:r>
        <w:rPr>
          <w:lang w:eastAsia="zh-CN"/>
        </w:rPr>
        <w:t xml:space="preserve">          description: The application scenario.</w:t>
      </w:r>
    </w:p>
    <w:p w14:paraId="19049C6C">
      <w:pPr>
        <w:pStyle w:val="100"/>
        <w:rPr>
          <w:lang w:eastAsia="zh-CN"/>
        </w:rPr>
      </w:pPr>
      <w:r>
        <w:rPr>
          <w:lang w:eastAsia="zh-CN"/>
        </w:rPr>
        <w:t xml:space="preserve">        appCategory:</w:t>
      </w:r>
    </w:p>
    <w:p w14:paraId="248D6F17">
      <w:pPr>
        <w:pStyle w:val="100"/>
        <w:rPr>
          <w:lang w:eastAsia="zh-CN"/>
        </w:rPr>
      </w:pPr>
      <w:r>
        <w:rPr>
          <w:lang w:eastAsia="zh-CN"/>
        </w:rPr>
        <w:t xml:space="preserve">          type: string</w:t>
      </w:r>
    </w:p>
    <w:p w14:paraId="3B9294F9">
      <w:pPr>
        <w:pStyle w:val="100"/>
        <w:rPr>
          <w:lang w:eastAsia="zh-CN"/>
        </w:rPr>
      </w:pPr>
      <w:r>
        <w:rPr>
          <w:lang w:eastAsia="zh-CN"/>
        </w:rPr>
        <w:t xml:space="preserve">        asStatus:</w:t>
      </w:r>
    </w:p>
    <w:p w14:paraId="38D060BA">
      <w:pPr>
        <w:pStyle w:val="100"/>
        <w:rPr>
          <w:lang w:eastAsia="zh-CN"/>
        </w:rPr>
      </w:pPr>
      <w:r>
        <w:rPr>
          <w:lang w:eastAsia="zh-CN"/>
        </w:rPr>
        <w:t xml:space="preserve">          type: string</w:t>
      </w:r>
    </w:p>
    <w:p w14:paraId="47BD82D7">
      <w:pPr>
        <w:pStyle w:val="3"/>
        <w:rPr>
          <w:lang w:eastAsia="zh-CN"/>
        </w:rPr>
      </w:pPr>
      <w:bookmarkStart w:id="1448" w:name="_Toc96996830"/>
      <w:bookmarkStart w:id="1449" w:name="_Toc97197236"/>
      <w:bookmarkStart w:id="1450" w:name="_Toc162005712"/>
      <w:bookmarkStart w:id="1451" w:name="_Toc122117511"/>
      <w:r>
        <w:rPr>
          <w:lang w:eastAsia="zh-CN"/>
        </w:rPr>
        <w:t>A.3</w:t>
      </w:r>
      <w:r>
        <w:rPr>
          <w:lang w:eastAsia="zh-CN"/>
        </w:rPr>
        <w:tab/>
      </w:r>
      <w:r>
        <w:rPr>
          <w:lang w:eastAsia="zh-CN"/>
        </w:rPr>
        <w:t>MSGS_MSGDelivery API</w:t>
      </w:r>
      <w:bookmarkEnd w:id="1448"/>
      <w:bookmarkEnd w:id="1449"/>
      <w:bookmarkEnd w:id="1450"/>
      <w:bookmarkEnd w:id="1451"/>
    </w:p>
    <w:p w14:paraId="78E3CB5F">
      <w:pPr>
        <w:pStyle w:val="100"/>
        <w:rPr>
          <w:lang w:eastAsia="zh-CN"/>
        </w:rPr>
      </w:pPr>
      <w:r>
        <w:rPr>
          <w:lang w:eastAsia="zh-CN"/>
        </w:rPr>
        <w:t>openapi: 3.0.0</w:t>
      </w:r>
    </w:p>
    <w:p w14:paraId="5F7896EE">
      <w:pPr>
        <w:pStyle w:val="100"/>
        <w:rPr>
          <w:lang w:eastAsia="zh-CN"/>
        </w:rPr>
      </w:pPr>
      <w:r>
        <w:rPr>
          <w:lang w:eastAsia="zh-CN"/>
        </w:rPr>
        <w:t>info:</w:t>
      </w:r>
    </w:p>
    <w:p w14:paraId="65990AEC">
      <w:pPr>
        <w:pStyle w:val="100"/>
        <w:rPr>
          <w:lang w:eastAsia="zh-CN"/>
        </w:rPr>
      </w:pPr>
      <w:r>
        <w:rPr>
          <w:lang w:eastAsia="zh-CN"/>
        </w:rPr>
        <w:t xml:space="preserve">  title: MSGS_MSGDelivery</w:t>
      </w:r>
    </w:p>
    <w:p w14:paraId="127096BB">
      <w:pPr>
        <w:pStyle w:val="100"/>
        <w:rPr>
          <w:lang w:val="en-US" w:eastAsia="zh-CN"/>
        </w:rPr>
      </w:pPr>
      <w:r>
        <w:rPr>
          <w:lang w:eastAsia="zh-CN"/>
        </w:rPr>
        <w:t xml:space="preserve">  version: 1.</w:t>
      </w:r>
      <w:r>
        <w:rPr>
          <w:rFonts w:hint="eastAsia"/>
          <w:lang w:val="en-US" w:eastAsia="zh-CN"/>
        </w:rPr>
        <w:t>1</w:t>
      </w:r>
      <w:r>
        <w:rPr>
          <w:lang w:eastAsia="zh-CN"/>
        </w:rPr>
        <w:t>.0</w:t>
      </w:r>
    </w:p>
    <w:p w14:paraId="2CA5D210">
      <w:pPr>
        <w:pStyle w:val="100"/>
        <w:rPr>
          <w:lang w:eastAsia="zh-CN"/>
        </w:rPr>
      </w:pPr>
      <w:r>
        <w:rPr>
          <w:lang w:eastAsia="zh-CN"/>
        </w:rPr>
        <w:t xml:space="preserve">  description: |</w:t>
      </w:r>
    </w:p>
    <w:p w14:paraId="7A784151">
      <w:pPr>
        <w:pStyle w:val="100"/>
        <w:rPr>
          <w:lang w:eastAsia="zh-CN"/>
        </w:rPr>
      </w:pPr>
      <w:r>
        <w:rPr>
          <w:lang w:eastAsia="zh-CN"/>
        </w:rPr>
        <w:t xml:space="preserve">    API for MSGG MSGin5G Server Message Delivery Service.  </w:t>
      </w:r>
    </w:p>
    <w:p w14:paraId="7E097F0E">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798C1EA">
      <w:pPr>
        <w:pStyle w:val="100"/>
        <w:rPr>
          <w:lang w:eastAsia="zh-CN"/>
        </w:rPr>
      </w:pPr>
      <w:r>
        <w:rPr>
          <w:lang w:eastAsia="zh-CN"/>
        </w:rPr>
        <w:t xml:space="preserve">    All rights reserved.</w:t>
      </w:r>
    </w:p>
    <w:p w14:paraId="3F71A671">
      <w:pPr>
        <w:pStyle w:val="100"/>
        <w:rPr>
          <w:lang w:eastAsia="zh-CN"/>
        </w:rPr>
      </w:pPr>
    </w:p>
    <w:p w14:paraId="2864D26D">
      <w:pPr>
        <w:pStyle w:val="100"/>
        <w:rPr>
          <w:lang w:eastAsia="zh-CN"/>
        </w:rPr>
      </w:pPr>
      <w:r>
        <w:rPr>
          <w:lang w:eastAsia="zh-CN"/>
        </w:rPr>
        <w:t>externalDocs:</w:t>
      </w:r>
    </w:p>
    <w:p w14:paraId="22390C76">
      <w:pPr>
        <w:pStyle w:val="100"/>
        <w:rPr>
          <w:lang w:eastAsia="zh-CN"/>
        </w:rPr>
      </w:pPr>
      <w:r>
        <w:rPr>
          <w:lang w:eastAsia="zh-CN"/>
        </w:rPr>
        <w:t xml:space="preserve">  description: &gt;</w:t>
      </w:r>
    </w:p>
    <w:p w14:paraId="49EF8D46">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1E8A6D48">
      <w:pPr>
        <w:pStyle w:val="100"/>
        <w:rPr>
          <w:lang w:eastAsia="zh-CN"/>
        </w:rPr>
      </w:pPr>
      <w:r>
        <w:rPr>
          <w:lang w:eastAsia="zh-CN"/>
        </w:rPr>
        <w:t xml:space="preserve">    specification; Stage 3</w:t>
      </w:r>
    </w:p>
    <w:p w14:paraId="21B91FBE">
      <w:pPr>
        <w:pStyle w:val="100"/>
        <w:rPr>
          <w:lang w:eastAsia="zh-CN"/>
        </w:rPr>
      </w:pPr>
      <w:r>
        <w:rPr>
          <w:lang w:eastAsia="zh-CN"/>
        </w:rPr>
        <w:t xml:space="preserve">  url: https://www.3gpp.org/ftp/Specs/archive/29_series/29.538/</w:t>
      </w:r>
    </w:p>
    <w:p w14:paraId="7DC23670">
      <w:pPr>
        <w:pStyle w:val="100"/>
        <w:rPr>
          <w:lang w:eastAsia="zh-CN"/>
        </w:rPr>
      </w:pPr>
    </w:p>
    <w:p w14:paraId="7643BFB5">
      <w:pPr>
        <w:pStyle w:val="100"/>
        <w:rPr>
          <w:lang w:eastAsia="zh-CN"/>
        </w:rPr>
      </w:pPr>
      <w:r>
        <w:rPr>
          <w:lang w:eastAsia="zh-CN"/>
        </w:rPr>
        <w:t>servers:</w:t>
      </w:r>
    </w:p>
    <w:p w14:paraId="7D9E991D">
      <w:pPr>
        <w:pStyle w:val="100"/>
        <w:rPr>
          <w:lang w:eastAsia="zh-CN"/>
        </w:rPr>
      </w:pPr>
      <w:r>
        <w:rPr>
          <w:lang w:eastAsia="zh-CN"/>
        </w:rPr>
        <w:t xml:space="preserve">  - url: '{apiRoot}/msgs-msgdelivery/v1'</w:t>
      </w:r>
    </w:p>
    <w:p w14:paraId="5EEB3D8A">
      <w:pPr>
        <w:pStyle w:val="100"/>
        <w:rPr>
          <w:lang w:eastAsia="zh-CN"/>
        </w:rPr>
      </w:pPr>
      <w:r>
        <w:rPr>
          <w:lang w:eastAsia="zh-CN"/>
        </w:rPr>
        <w:t xml:space="preserve">    variables:</w:t>
      </w:r>
    </w:p>
    <w:p w14:paraId="45C029A4">
      <w:pPr>
        <w:pStyle w:val="100"/>
        <w:rPr>
          <w:lang w:eastAsia="zh-CN"/>
        </w:rPr>
      </w:pPr>
      <w:r>
        <w:rPr>
          <w:lang w:eastAsia="zh-CN"/>
        </w:rPr>
        <w:t xml:space="preserve">      apiRoot:</w:t>
      </w:r>
    </w:p>
    <w:p w14:paraId="3194388A">
      <w:pPr>
        <w:pStyle w:val="100"/>
        <w:rPr>
          <w:lang w:eastAsia="zh-CN"/>
        </w:rPr>
      </w:pPr>
      <w:r>
        <w:rPr>
          <w:lang w:eastAsia="zh-CN"/>
        </w:rPr>
        <w:t xml:space="preserve">        default: https://example.com</w:t>
      </w:r>
    </w:p>
    <w:p w14:paraId="537F9D17">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4DDDAE5">
      <w:pPr>
        <w:pStyle w:val="100"/>
        <w:rPr>
          <w:lang w:eastAsia="zh-CN"/>
        </w:rPr>
      </w:pPr>
    </w:p>
    <w:p w14:paraId="37F4EB36">
      <w:pPr>
        <w:pStyle w:val="100"/>
        <w:rPr>
          <w:lang w:eastAsia="zh-CN"/>
        </w:rPr>
      </w:pPr>
      <w:r>
        <w:rPr>
          <w:lang w:eastAsia="zh-CN"/>
        </w:rPr>
        <w:t>security:</w:t>
      </w:r>
    </w:p>
    <w:p w14:paraId="20C3D5DC">
      <w:pPr>
        <w:pStyle w:val="100"/>
        <w:rPr>
          <w:lang w:eastAsia="zh-CN"/>
        </w:rPr>
      </w:pPr>
      <w:r>
        <w:rPr>
          <w:lang w:eastAsia="zh-CN"/>
        </w:rPr>
        <w:t xml:space="preserve">  - {}</w:t>
      </w:r>
    </w:p>
    <w:p w14:paraId="153C2F3F">
      <w:pPr>
        <w:pStyle w:val="100"/>
        <w:rPr>
          <w:lang w:eastAsia="zh-CN"/>
        </w:rPr>
      </w:pPr>
      <w:r>
        <w:rPr>
          <w:lang w:eastAsia="zh-CN"/>
        </w:rPr>
        <w:t xml:space="preserve">  - oAuth2ClientCredentials:</w:t>
      </w:r>
      <w:r>
        <w:rPr>
          <w:rFonts w:eastAsia="等线"/>
          <w:lang w:eastAsia="zh-CN"/>
        </w:rPr>
        <w:t xml:space="preserve"> []</w:t>
      </w:r>
    </w:p>
    <w:p w14:paraId="751163C2">
      <w:pPr>
        <w:pStyle w:val="100"/>
        <w:rPr>
          <w:lang w:eastAsia="zh-CN"/>
        </w:rPr>
      </w:pPr>
    </w:p>
    <w:p w14:paraId="553EF7D8">
      <w:pPr>
        <w:pStyle w:val="100"/>
        <w:rPr>
          <w:lang w:eastAsia="zh-CN"/>
        </w:rPr>
      </w:pPr>
    </w:p>
    <w:p w14:paraId="257590EC">
      <w:pPr>
        <w:pStyle w:val="100"/>
        <w:rPr>
          <w:lang w:eastAsia="zh-CN"/>
        </w:rPr>
      </w:pPr>
      <w:r>
        <w:rPr>
          <w:lang w:eastAsia="zh-CN"/>
        </w:rPr>
        <w:t>paths:</w:t>
      </w:r>
    </w:p>
    <w:p w14:paraId="7C80B7B8">
      <w:pPr>
        <w:pStyle w:val="100"/>
        <w:rPr>
          <w:lang w:eastAsia="zh-CN"/>
        </w:rPr>
      </w:pPr>
      <w:r>
        <w:rPr>
          <w:lang w:eastAsia="zh-CN"/>
        </w:rPr>
        <w:t xml:space="preserve">  /deliver-as-message:</w:t>
      </w:r>
    </w:p>
    <w:p w14:paraId="041BDCB7">
      <w:pPr>
        <w:pStyle w:val="100"/>
        <w:rPr>
          <w:lang w:eastAsia="zh-CN"/>
        </w:rPr>
      </w:pPr>
      <w:r>
        <w:rPr>
          <w:lang w:eastAsia="zh-CN"/>
        </w:rPr>
        <w:t xml:space="preserve">    post:</w:t>
      </w:r>
    </w:p>
    <w:p w14:paraId="32D5ECE0">
      <w:pPr>
        <w:pStyle w:val="100"/>
        <w:rPr>
          <w:lang w:eastAsia="zh-CN"/>
        </w:rPr>
      </w:pPr>
      <w:r>
        <w:rPr>
          <w:lang w:eastAsia="zh-CN"/>
        </w:rPr>
        <w:t xml:space="preserve">      summary: AS deliver message to MSGin5G Server</w:t>
      </w:r>
    </w:p>
    <w:p w14:paraId="5E3BDF93">
      <w:pPr>
        <w:pStyle w:val="100"/>
        <w:rPr>
          <w:lang w:eastAsia="zh-CN"/>
        </w:rPr>
      </w:pPr>
      <w:r>
        <w:rPr>
          <w:lang w:eastAsia="zh-CN"/>
        </w:rPr>
        <w:t xml:space="preserve">      tags:</w:t>
      </w:r>
    </w:p>
    <w:p w14:paraId="2CE42297">
      <w:pPr>
        <w:pStyle w:val="100"/>
        <w:rPr>
          <w:lang w:eastAsia="zh-CN"/>
        </w:rPr>
      </w:pPr>
      <w:r>
        <w:rPr>
          <w:lang w:eastAsia="zh-CN"/>
        </w:rPr>
        <w:t xml:space="preserve">        - AS Message delivery</w:t>
      </w:r>
    </w:p>
    <w:p w14:paraId="1BC28DD7">
      <w:pPr>
        <w:pStyle w:val="100"/>
        <w:rPr>
          <w:lang w:eastAsia="zh-CN"/>
        </w:rPr>
      </w:pPr>
      <w:r>
        <w:rPr>
          <w:lang w:eastAsia="zh-CN"/>
        </w:rPr>
        <w:t xml:space="preserve">      requestBody:</w:t>
      </w:r>
    </w:p>
    <w:p w14:paraId="6D8410D1">
      <w:pPr>
        <w:pStyle w:val="100"/>
        <w:rPr>
          <w:lang w:eastAsia="zh-CN"/>
        </w:rPr>
      </w:pPr>
      <w:r>
        <w:rPr>
          <w:lang w:eastAsia="zh-CN"/>
        </w:rPr>
        <w:t xml:space="preserve">        required: true</w:t>
      </w:r>
    </w:p>
    <w:p w14:paraId="289A7700">
      <w:pPr>
        <w:pStyle w:val="100"/>
        <w:rPr>
          <w:lang w:eastAsia="zh-CN"/>
        </w:rPr>
      </w:pPr>
      <w:r>
        <w:rPr>
          <w:lang w:eastAsia="zh-CN"/>
        </w:rPr>
        <w:t xml:space="preserve">        content:</w:t>
      </w:r>
    </w:p>
    <w:p w14:paraId="0988FE43">
      <w:pPr>
        <w:pStyle w:val="100"/>
        <w:rPr>
          <w:lang w:eastAsia="zh-CN"/>
        </w:rPr>
      </w:pPr>
      <w:r>
        <w:rPr>
          <w:lang w:eastAsia="zh-CN"/>
        </w:rPr>
        <w:t xml:space="preserve">          application/json:</w:t>
      </w:r>
    </w:p>
    <w:p w14:paraId="7C517451">
      <w:pPr>
        <w:pStyle w:val="100"/>
        <w:rPr>
          <w:lang w:eastAsia="zh-CN"/>
        </w:rPr>
      </w:pPr>
      <w:r>
        <w:rPr>
          <w:lang w:eastAsia="zh-CN"/>
        </w:rPr>
        <w:t xml:space="preserve">            schema:</w:t>
      </w:r>
    </w:p>
    <w:p w14:paraId="0DBC0E14">
      <w:pPr>
        <w:pStyle w:val="100"/>
        <w:rPr>
          <w:lang w:eastAsia="zh-CN"/>
        </w:rPr>
      </w:pPr>
      <w:r>
        <w:rPr>
          <w:lang w:eastAsia="zh-CN"/>
        </w:rPr>
        <w:t xml:space="preserve">              $ref: '#/components/schemas/ASMessageDelivery'</w:t>
      </w:r>
    </w:p>
    <w:p w14:paraId="01B17EF9">
      <w:pPr>
        <w:pStyle w:val="100"/>
        <w:rPr>
          <w:lang w:eastAsia="zh-CN"/>
        </w:rPr>
      </w:pPr>
      <w:r>
        <w:rPr>
          <w:lang w:eastAsia="zh-CN"/>
        </w:rPr>
        <w:t xml:space="preserve">      responses:</w:t>
      </w:r>
    </w:p>
    <w:p w14:paraId="68D41D8A">
      <w:pPr>
        <w:pStyle w:val="100"/>
        <w:rPr>
          <w:lang w:eastAsia="zh-CN"/>
        </w:rPr>
      </w:pPr>
      <w:r>
        <w:rPr>
          <w:lang w:eastAsia="zh-CN"/>
        </w:rPr>
        <w:t xml:space="preserve">        '200':</w:t>
      </w:r>
    </w:p>
    <w:p w14:paraId="6DA7BC35">
      <w:pPr>
        <w:pStyle w:val="100"/>
        <w:rPr>
          <w:lang w:eastAsia="zh-CN"/>
        </w:rPr>
      </w:pPr>
      <w:r>
        <w:rPr>
          <w:lang w:eastAsia="zh-CN"/>
        </w:rPr>
        <w:t xml:space="preserve">          description: OK, AS Message delivery successful</w:t>
      </w:r>
    </w:p>
    <w:p w14:paraId="63DB3B1F">
      <w:pPr>
        <w:pStyle w:val="100"/>
        <w:rPr>
          <w:lang w:eastAsia="zh-CN"/>
        </w:rPr>
      </w:pPr>
      <w:r>
        <w:rPr>
          <w:lang w:eastAsia="zh-CN"/>
        </w:rPr>
        <w:t xml:space="preserve">          content:</w:t>
      </w:r>
    </w:p>
    <w:p w14:paraId="7198FB6E">
      <w:pPr>
        <w:pStyle w:val="100"/>
        <w:rPr>
          <w:lang w:eastAsia="zh-CN"/>
        </w:rPr>
      </w:pPr>
      <w:r>
        <w:rPr>
          <w:lang w:eastAsia="zh-CN"/>
        </w:rPr>
        <w:t xml:space="preserve">            application/json:</w:t>
      </w:r>
    </w:p>
    <w:p w14:paraId="5A1B09BD">
      <w:pPr>
        <w:pStyle w:val="100"/>
        <w:rPr>
          <w:lang w:eastAsia="zh-CN"/>
        </w:rPr>
      </w:pPr>
      <w:r>
        <w:rPr>
          <w:lang w:eastAsia="zh-CN"/>
        </w:rPr>
        <w:t xml:space="preserve">              schema:</w:t>
      </w:r>
    </w:p>
    <w:p w14:paraId="57D6B604">
      <w:pPr>
        <w:pStyle w:val="100"/>
        <w:rPr>
          <w:lang w:eastAsia="zh-CN"/>
        </w:rPr>
      </w:pPr>
      <w:r>
        <w:rPr>
          <w:lang w:eastAsia="zh-CN"/>
        </w:rPr>
        <w:t xml:space="preserve">                $ref: '#/components/schemas/MessageDeliveryAck'</w:t>
      </w:r>
    </w:p>
    <w:p w14:paraId="4C98052B">
      <w:pPr>
        <w:pStyle w:val="100"/>
        <w:rPr>
          <w:lang w:eastAsia="zh-CN"/>
        </w:rPr>
      </w:pPr>
      <w:r>
        <w:rPr>
          <w:lang w:eastAsia="zh-CN"/>
        </w:rPr>
        <w:t xml:space="preserve">        '400':</w:t>
      </w:r>
    </w:p>
    <w:p w14:paraId="23059C60">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0A2D4D06">
      <w:pPr>
        <w:pStyle w:val="100"/>
        <w:rPr>
          <w:lang w:eastAsia="zh-CN"/>
        </w:rPr>
      </w:pPr>
      <w:r>
        <w:rPr>
          <w:lang w:eastAsia="zh-CN"/>
        </w:rPr>
        <w:t xml:space="preserve">        '401':</w:t>
      </w:r>
    </w:p>
    <w:p w14:paraId="01B6653B">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B4FD485">
      <w:pPr>
        <w:pStyle w:val="100"/>
        <w:rPr>
          <w:lang w:eastAsia="zh-CN"/>
        </w:rPr>
      </w:pPr>
      <w:r>
        <w:rPr>
          <w:lang w:eastAsia="zh-CN"/>
        </w:rPr>
        <w:t xml:space="preserve">        '403':</w:t>
      </w:r>
    </w:p>
    <w:p w14:paraId="58CDDCE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09E3B39">
      <w:pPr>
        <w:pStyle w:val="100"/>
        <w:rPr>
          <w:lang w:eastAsia="zh-CN"/>
        </w:rPr>
      </w:pPr>
      <w:r>
        <w:rPr>
          <w:lang w:eastAsia="zh-CN"/>
        </w:rPr>
        <w:t xml:space="preserve">        '404':</w:t>
      </w:r>
    </w:p>
    <w:p w14:paraId="223BF7F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0FAD098">
      <w:pPr>
        <w:pStyle w:val="100"/>
        <w:rPr>
          <w:lang w:eastAsia="zh-CN"/>
        </w:rPr>
      </w:pPr>
      <w:r>
        <w:rPr>
          <w:lang w:eastAsia="zh-CN"/>
        </w:rPr>
        <w:t xml:space="preserve">        '411':</w:t>
      </w:r>
    </w:p>
    <w:p w14:paraId="240C45CD">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5FD7FA48">
      <w:pPr>
        <w:pStyle w:val="100"/>
        <w:rPr>
          <w:lang w:eastAsia="zh-CN"/>
        </w:rPr>
      </w:pPr>
      <w:r>
        <w:rPr>
          <w:lang w:eastAsia="zh-CN"/>
        </w:rPr>
        <w:t xml:space="preserve">        '413':</w:t>
      </w:r>
    </w:p>
    <w:p w14:paraId="138C128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733438C">
      <w:pPr>
        <w:pStyle w:val="100"/>
        <w:rPr>
          <w:lang w:eastAsia="zh-CN"/>
        </w:rPr>
      </w:pPr>
      <w:r>
        <w:rPr>
          <w:lang w:eastAsia="zh-CN"/>
        </w:rPr>
        <w:t xml:space="preserve">        '415':</w:t>
      </w:r>
    </w:p>
    <w:p w14:paraId="6A4BF0C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747A1E3">
      <w:pPr>
        <w:pStyle w:val="100"/>
        <w:rPr>
          <w:lang w:eastAsia="zh-CN"/>
        </w:rPr>
      </w:pPr>
      <w:r>
        <w:rPr>
          <w:lang w:eastAsia="zh-CN"/>
        </w:rPr>
        <w:t xml:space="preserve">        '429':</w:t>
      </w:r>
    </w:p>
    <w:p w14:paraId="00542C2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6C6B828">
      <w:pPr>
        <w:pStyle w:val="100"/>
        <w:rPr>
          <w:lang w:eastAsia="zh-CN"/>
        </w:rPr>
      </w:pPr>
      <w:r>
        <w:rPr>
          <w:lang w:eastAsia="zh-CN"/>
        </w:rPr>
        <w:t xml:space="preserve">        '500':</w:t>
      </w:r>
    </w:p>
    <w:p w14:paraId="6523641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A57448">
      <w:pPr>
        <w:pStyle w:val="100"/>
        <w:rPr>
          <w:lang w:eastAsia="zh-CN"/>
        </w:rPr>
      </w:pPr>
      <w:r>
        <w:rPr>
          <w:lang w:eastAsia="zh-CN"/>
        </w:rPr>
        <w:t xml:space="preserve">        '503':</w:t>
      </w:r>
    </w:p>
    <w:p w14:paraId="7796256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3CA680B">
      <w:pPr>
        <w:pStyle w:val="100"/>
        <w:rPr>
          <w:lang w:eastAsia="zh-CN"/>
        </w:rPr>
      </w:pPr>
      <w:r>
        <w:rPr>
          <w:lang w:eastAsia="zh-CN"/>
        </w:rPr>
        <w:t xml:space="preserve">        default:</w:t>
      </w:r>
    </w:p>
    <w:p w14:paraId="6B2778AB">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4E4BE89">
      <w:pPr>
        <w:pStyle w:val="100"/>
        <w:rPr>
          <w:lang w:eastAsia="zh-CN"/>
        </w:rPr>
      </w:pPr>
    </w:p>
    <w:p w14:paraId="26725F38">
      <w:pPr>
        <w:pStyle w:val="100"/>
        <w:rPr>
          <w:lang w:eastAsia="zh-CN"/>
        </w:rPr>
      </w:pPr>
      <w:r>
        <w:rPr>
          <w:lang w:eastAsia="zh-CN"/>
        </w:rPr>
        <w:t xml:space="preserve">  /deliver-ue-message:</w:t>
      </w:r>
    </w:p>
    <w:p w14:paraId="6B3F3BF7">
      <w:pPr>
        <w:pStyle w:val="100"/>
        <w:rPr>
          <w:lang w:eastAsia="zh-CN"/>
        </w:rPr>
      </w:pPr>
      <w:r>
        <w:rPr>
          <w:lang w:eastAsia="zh-CN"/>
        </w:rPr>
        <w:t xml:space="preserve">    post:</w:t>
      </w:r>
    </w:p>
    <w:p w14:paraId="67F19825">
      <w:pPr>
        <w:pStyle w:val="100"/>
        <w:rPr>
          <w:lang w:eastAsia="zh-CN"/>
        </w:rPr>
      </w:pPr>
      <w:r>
        <w:rPr>
          <w:lang w:eastAsia="zh-CN"/>
        </w:rPr>
        <w:t xml:space="preserve">      summary: UE deliver message to MSGin5G Server</w:t>
      </w:r>
    </w:p>
    <w:p w14:paraId="70B10601">
      <w:pPr>
        <w:pStyle w:val="100"/>
        <w:rPr>
          <w:lang w:eastAsia="zh-CN"/>
        </w:rPr>
      </w:pPr>
      <w:r>
        <w:rPr>
          <w:lang w:eastAsia="zh-CN"/>
        </w:rPr>
        <w:t xml:space="preserve">      tags:</w:t>
      </w:r>
    </w:p>
    <w:p w14:paraId="1B72158B">
      <w:pPr>
        <w:pStyle w:val="100"/>
        <w:rPr>
          <w:lang w:eastAsia="zh-CN"/>
        </w:rPr>
      </w:pPr>
      <w:r>
        <w:rPr>
          <w:lang w:eastAsia="zh-CN"/>
        </w:rPr>
        <w:t xml:space="preserve">        - UE Message delivery</w:t>
      </w:r>
    </w:p>
    <w:p w14:paraId="042CE00A">
      <w:pPr>
        <w:pStyle w:val="100"/>
        <w:rPr>
          <w:lang w:eastAsia="zh-CN"/>
        </w:rPr>
      </w:pPr>
      <w:r>
        <w:rPr>
          <w:lang w:eastAsia="zh-CN"/>
        </w:rPr>
        <w:t xml:space="preserve">      requestBody:</w:t>
      </w:r>
    </w:p>
    <w:p w14:paraId="01D001CB">
      <w:pPr>
        <w:pStyle w:val="100"/>
        <w:rPr>
          <w:lang w:eastAsia="zh-CN"/>
        </w:rPr>
      </w:pPr>
      <w:r>
        <w:rPr>
          <w:lang w:eastAsia="zh-CN"/>
        </w:rPr>
        <w:t xml:space="preserve">        required: true</w:t>
      </w:r>
    </w:p>
    <w:p w14:paraId="4E809AF2">
      <w:pPr>
        <w:pStyle w:val="100"/>
        <w:rPr>
          <w:lang w:eastAsia="zh-CN"/>
        </w:rPr>
      </w:pPr>
      <w:r>
        <w:rPr>
          <w:lang w:eastAsia="zh-CN"/>
        </w:rPr>
        <w:t xml:space="preserve">        content:</w:t>
      </w:r>
    </w:p>
    <w:p w14:paraId="5C43DF5C">
      <w:pPr>
        <w:pStyle w:val="100"/>
        <w:rPr>
          <w:lang w:eastAsia="zh-CN"/>
        </w:rPr>
      </w:pPr>
      <w:r>
        <w:rPr>
          <w:lang w:eastAsia="zh-CN"/>
        </w:rPr>
        <w:t xml:space="preserve">          application/json:</w:t>
      </w:r>
    </w:p>
    <w:p w14:paraId="4AE8E6C1">
      <w:pPr>
        <w:pStyle w:val="100"/>
        <w:rPr>
          <w:lang w:eastAsia="zh-CN"/>
        </w:rPr>
      </w:pPr>
      <w:r>
        <w:rPr>
          <w:lang w:eastAsia="zh-CN"/>
        </w:rPr>
        <w:t xml:space="preserve">            schema:</w:t>
      </w:r>
    </w:p>
    <w:p w14:paraId="1520152A">
      <w:pPr>
        <w:pStyle w:val="100"/>
        <w:rPr>
          <w:lang w:eastAsia="zh-CN"/>
        </w:rPr>
      </w:pPr>
      <w:r>
        <w:rPr>
          <w:lang w:eastAsia="zh-CN"/>
        </w:rPr>
        <w:t xml:space="preserve">              $ref: '#/components/schemas/UEMessageDelivery'</w:t>
      </w:r>
    </w:p>
    <w:p w14:paraId="1B00CEDE">
      <w:pPr>
        <w:pStyle w:val="100"/>
        <w:rPr>
          <w:lang w:eastAsia="zh-CN"/>
        </w:rPr>
      </w:pPr>
      <w:r>
        <w:rPr>
          <w:lang w:eastAsia="zh-CN"/>
        </w:rPr>
        <w:t xml:space="preserve">      responses:</w:t>
      </w:r>
    </w:p>
    <w:p w14:paraId="41C2F055">
      <w:pPr>
        <w:pStyle w:val="100"/>
        <w:rPr>
          <w:lang w:eastAsia="zh-CN"/>
        </w:rPr>
      </w:pPr>
      <w:r>
        <w:rPr>
          <w:lang w:eastAsia="zh-CN"/>
        </w:rPr>
        <w:t xml:space="preserve">        '200':</w:t>
      </w:r>
    </w:p>
    <w:p w14:paraId="01CEB37E">
      <w:pPr>
        <w:pStyle w:val="100"/>
        <w:rPr>
          <w:lang w:eastAsia="zh-CN"/>
        </w:rPr>
      </w:pPr>
      <w:r>
        <w:rPr>
          <w:lang w:eastAsia="zh-CN"/>
        </w:rPr>
        <w:t xml:space="preserve">          description: OK, UE Message delivery successful</w:t>
      </w:r>
    </w:p>
    <w:p w14:paraId="6CDE4D43">
      <w:pPr>
        <w:pStyle w:val="100"/>
        <w:rPr>
          <w:lang w:eastAsia="zh-CN"/>
        </w:rPr>
      </w:pPr>
      <w:r>
        <w:rPr>
          <w:lang w:eastAsia="zh-CN"/>
        </w:rPr>
        <w:t xml:space="preserve">          content:</w:t>
      </w:r>
    </w:p>
    <w:p w14:paraId="1A5EFB1A">
      <w:pPr>
        <w:pStyle w:val="100"/>
        <w:rPr>
          <w:lang w:eastAsia="zh-CN"/>
        </w:rPr>
      </w:pPr>
      <w:r>
        <w:rPr>
          <w:lang w:eastAsia="zh-CN"/>
        </w:rPr>
        <w:t xml:space="preserve">            application/json:</w:t>
      </w:r>
    </w:p>
    <w:p w14:paraId="7739C4F9">
      <w:pPr>
        <w:pStyle w:val="100"/>
        <w:rPr>
          <w:lang w:eastAsia="zh-CN"/>
        </w:rPr>
      </w:pPr>
      <w:r>
        <w:rPr>
          <w:lang w:eastAsia="zh-CN"/>
        </w:rPr>
        <w:t xml:space="preserve">              schema:</w:t>
      </w:r>
    </w:p>
    <w:p w14:paraId="0222DDFA">
      <w:pPr>
        <w:pStyle w:val="100"/>
        <w:rPr>
          <w:lang w:eastAsia="zh-CN"/>
        </w:rPr>
      </w:pPr>
      <w:r>
        <w:rPr>
          <w:lang w:eastAsia="zh-CN"/>
        </w:rPr>
        <w:t xml:space="preserve">                $ref: '#/components/schemas/MessageDeliveryAck'</w:t>
      </w:r>
    </w:p>
    <w:p w14:paraId="4FCA3D44">
      <w:pPr>
        <w:pStyle w:val="100"/>
        <w:rPr>
          <w:lang w:eastAsia="zh-CN"/>
        </w:rPr>
      </w:pPr>
      <w:r>
        <w:rPr>
          <w:lang w:eastAsia="zh-CN"/>
        </w:rPr>
        <w:t xml:space="preserve">        '400':</w:t>
      </w:r>
    </w:p>
    <w:p w14:paraId="22FBEEC3">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3D9C09AF">
      <w:pPr>
        <w:pStyle w:val="100"/>
        <w:rPr>
          <w:lang w:eastAsia="zh-CN"/>
        </w:rPr>
      </w:pPr>
      <w:r>
        <w:rPr>
          <w:lang w:eastAsia="zh-CN"/>
        </w:rPr>
        <w:t xml:space="preserve">        '401':</w:t>
      </w:r>
    </w:p>
    <w:p w14:paraId="1897D519">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5441A9A">
      <w:pPr>
        <w:pStyle w:val="100"/>
        <w:rPr>
          <w:lang w:eastAsia="zh-CN"/>
        </w:rPr>
      </w:pPr>
      <w:r>
        <w:rPr>
          <w:lang w:eastAsia="zh-CN"/>
        </w:rPr>
        <w:t xml:space="preserve">        '403':</w:t>
      </w:r>
    </w:p>
    <w:p w14:paraId="0A6F1D2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2C5C319">
      <w:pPr>
        <w:pStyle w:val="100"/>
        <w:rPr>
          <w:lang w:eastAsia="zh-CN"/>
        </w:rPr>
      </w:pPr>
      <w:r>
        <w:rPr>
          <w:lang w:eastAsia="zh-CN"/>
        </w:rPr>
        <w:t xml:space="preserve">        '404':</w:t>
      </w:r>
    </w:p>
    <w:p w14:paraId="55ED048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A4B947D">
      <w:pPr>
        <w:pStyle w:val="100"/>
        <w:rPr>
          <w:lang w:eastAsia="zh-CN"/>
        </w:rPr>
      </w:pPr>
      <w:r>
        <w:rPr>
          <w:lang w:eastAsia="zh-CN"/>
        </w:rPr>
        <w:t xml:space="preserve">        '411':</w:t>
      </w:r>
    </w:p>
    <w:p w14:paraId="36514A1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A122895">
      <w:pPr>
        <w:pStyle w:val="100"/>
        <w:rPr>
          <w:lang w:eastAsia="zh-CN"/>
        </w:rPr>
      </w:pPr>
      <w:r>
        <w:rPr>
          <w:lang w:eastAsia="zh-CN"/>
        </w:rPr>
        <w:t xml:space="preserve">        '413':</w:t>
      </w:r>
    </w:p>
    <w:p w14:paraId="67E2B0D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ED1EBE2">
      <w:pPr>
        <w:pStyle w:val="100"/>
        <w:rPr>
          <w:lang w:eastAsia="zh-CN"/>
        </w:rPr>
      </w:pPr>
      <w:r>
        <w:rPr>
          <w:lang w:eastAsia="zh-CN"/>
        </w:rPr>
        <w:t xml:space="preserve">        '415':</w:t>
      </w:r>
    </w:p>
    <w:p w14:paraId="5B0F451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7F351B2">
      <w:pPr>
        <w:pStyle w:val="100"/>
        <w:rPr>
          <w:lang w:eastAsia="zh-CN"/>
        </w:rPr>
      </w:pPr>
      <w:r>
        <w:rPr>
          <w:lang w:eastAsia="zh-CN"/>
        </w:rPr>
        <w:t xml:space="preserve">        '429':</w:t>
      </w:r>
    </w:p>
    <w:p w14:paraId="1498F7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A534CAA">
      <w:pPr>
        <w:pStyle w:val="100"/>
        <w:rPr>
          <w:lang w:eastAsia="zh-CN"/>
        </w:rPr>
      </w:pPr>
      <w:r>
        <w:rPr>
          <w:lang w:eastAsia="zh-CN"/>
        </w:rPr>
        <w:t xml:space="preserve">        '500':</w:t>
      </w:r>
    </w:p>
    <w:p w14:paraId="2323DF0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864270A">
      <w:pPr>
        <w:pStyle w:val="100"/>
        <w:rPr>
          <w:lang w:eastAsia="zh-CN"/>
        </w:rPr>
      </w:pPr>
      <w:r>
        <w:rPr>
          <w:lang w:eastAsia="zh-CN"/>
        </w:rPr>
        <w:t xml:space="preserve">        '503':</w:t>
      </w:r>
    </w:p>
    <w:p w14:paraId="0CA1FEC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3A41D2D">
      <w:pPr>
        <w:pStyle w:val="100"/>
        <w:rPr>
          <w:lang w:eastAsia="zh-CN"/>
        </w:rPr>
      </w:pPr>
      <w:r>
        <w:rPr>
          <w:lang w:eastAsia="zh-CN"/>
        </w:rPr>
        <w:t xml:space="preserve">        default:</w:t>
      </w:r>
    </w:p>
    <w:p w14:paraId="61FFCA7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ABC1FFC">
      <w:pPr>
        <w:pStyle w:val="100"/>
        <w:rPr>
          <w:lang w:eastAsia="zh-CN"/>
        </w:rPr>
      </w:pPr>
    </w:p>
    <w:p w14:paraId="5A8CD525">
      <w:pPr>
        <w:pStyle w:val="100"/>
        <w:rPr>
          <w:lang w:eastAsia="zh-CN"/>
        </w:rPr>
      </w:pPr>
      <w:r>
        <w:rPr>
          <w:lang w:eastAsia="zh-CN"/>
        </w:rPr>
        <w:t xml:space="preserve">  /deliver-report:</w:t>
      </w:r>
    </w:p>
    <w:p w14:paraId="181396F4">
      <w:pPr>
        <w:pStyle w:val="100"/>
        <w:rPr>
          <w:lang w:eastAsia="zh-CN"/>
        </w:rPr>
      </w:pPr>
      <w:r>
        <w:rPr>
          <w:lang w:eastAsia="zh-CN"/>
        </w:rPr>
        <w:t xml:space="preserve">    post:</w:t>
      </w:r>
    </w:p>
    <w:p w14:paraId="797101B9">
      <w:pPr>
        <w:pStyle w:val="100"/>
        <w:rPr>
          <w:lang w:eastAsia="zh-CN"/>
        </w:rPr>
      </w:pPr>
      <w:r>
        <w:rPr>
          <w:lang w:eastAsia="zh-CN"/>
        </w:rPr>
        <w:t xml:space="preserve">      summary: AS or UE deliver status report to MSGin5G Server</w:t>
      </w:r>
    </w:p>
    <w:p w14:paraId="2FC5F44C">
      <w:pPr>
        <w:pStyle w:val="100"/>
        <w:rPr>
          <w:lang w:eastAsia="zh-CN"/>
        </w:rPr>
      </w:pPr>
      <w:r>
        <w:rPr>
          <w:lang w:eastAsia="zh-CN"/>
        </w:rPr>
        <w:t xml:space="preserve">      tags:</w:t>
      </w:r>
    </w:p>
    <w:p w14:paraId="4FEC611A">
      <w:pPr>
        <w:pStyle w:val="100"/>
        <w:rPr>
          <w:lang w:eastAsia="zh-CN"/>
        </w:rPr>
      </w:pPr>
      <w:r>
        <w:rPr>
          <w:lang w:eastAsia="zh-CN"/>
        </w:rPr>
        <w:t xml:space="preserve">        - AS/UE status report delivery</w:t>
      </w:r>
    </w:p>
    <w:p w14:paraId="5C78D345">
      <w:pPr>
        <w:pStyle w:val="100"/>
        <w:rPr>
          <w:lang w:eastAsia="zh-CN"/>
        </w:rPr>
      </w:pPr>
      <w:r>
        <w:rPr>
          <w:lang w:eastAsia="zh-CN"/>
        </w:rPr>
        <w:t xml:space="preserve">      requestBody:</w:t>
      </w:r>
    </w:p>
    <w:p w14:paraId="155C2679">
      <w:pPr>
        <w:pStyle w:val="100"/>
        <w:rPr>
          <w:lang w:eastAsia="zh-CN"/>
        </w:rPr>
      </w:pPr>
      <w:r>
        <w:rPr>
          <w:lang w:eastAsia="zh-CN"/>
        </w:rPr>
        <w:t xml:space="preserve">        required: true</w:t>
      </w:r>
    </w:p>
    <w:p w14:paraId="00923E5C">
      <w:pPr>
        <w:pStyle w:val="100"/>
        <w:rPr>
          <w:lang w:eastAsia="zh-CN"/>
        </w:rPr>
      </w:pPr>
      <w:r>
        <w:rPr>
          <w:lang w:eastAsia="zh-CN"/>
        </w:rPr>
        <w:t xml:space="preserve">        content:</w:t>
      </w:r>
    </w:p>
    <w:p w14:paraId="6859DF1D">
      <w:pPr>
        <w:pStyle w:val="100"/>
        <w:rPr>
          <w:lang w:eastAsia="zh-CN"/>
        </w:rPr>
      </w:pPr>
      <w:r>
        <w:rPr>
          <w:lang w:eastAsia="zh-CN"/>
        </w:rPr>
        <w:t xml:space="preserve">          application/json:</w:t>
      </w:r>
    </w:p>
    <w:p w14:paraId="37BEFDF7">
      <w:pPr>
        <w:pStyle w:val="100"/>
        <w:rPr>
          <w:lang w:eastAsia="zh-CN"/>
        </w:rPr>
      </w:pPr>
      <w:r>
        <w:rPr>
          <w:lang w:eastAsia="zh-CN"/>
        </w:rPr>
        <w:t xml:space="preserve">            schema:</w:t>
      </w:r>
    </w:p>
    <w:p w14:paraId="66603E4E">
      <w:pPr>
        <w:pStyle w:val="100"/>
        <w:rPr>
          <w:lang w:eastAsia="zh-CN"/>
        </w:rPr>
      </w:pPr>
      <w:r>
        <w:rPr>
          <w:lang w:eastAsia="zh-CN"/>
        </w:rPr>
        <w:t xml:space="preserve">              $ref: '#/components/schemas/DeliveryStatusReport'</w:t>
      </w:r>
    </w:p>
    <w:p w14:paraId="0492EABA">
      <w:pPr>
        <w:pStyle w:val="100"/>
        <w:rPr>
          <w:lang w:eastAsia="zh-CN"/>
        </w:rPr>
      </w:pPr>
      <w:r>
        <w:rPr>
          <w:lang w:eastAsia="zh-CN"/>
        </w:rPr>
        <w:t xml:space="preserve">      responses:</w:t>
      </w:r>
    </w:p>
    <w:p w14:paraId="718CA326">
      <w:pPr>
        <w:pStyle w:val="100"/>
        <w:rPr>
          <w:lang w:eastAsia="zh-CN"/>
        </w:rPr>
      </w:pPr>
      <w:r>
        <w:rPr>
          <w:lang w:eastAsia="zh-CN"/>
        </w:rPr>
        <w:t xml:space="preserve">        '200':</w:t>
      </w:r>
    </w:p>
    <w:p w14:paraId="576070EA">
      <w:pPr>
        <w:pStyle w:val="100"/>
        <w:rPr>
          <w:lang w:eastAsia="zh-CN"/>
        </w:rPr>
      </w:pPr>
      <w:r>
        <w:rPr>
          <w:lang w:eastAsia="zh-CN"/>
        </w:rPr>
        <w:t xml:space="preserve">          description: OK, status report delivery successfully</w:t>
      </w:r>
    </w:p>
    <w:p w14:paraId="071CFF3E">
      <w:pPr>
        <w:pStyle w:val="100"/>
        <w:rPr>
          <w:lang w:eastAsia="zh-CN"/>
        </w:rPr>
      </w:pPr>
      <w:r>
        <w:rPr>
          <w:lang w:eastAsia="zh-CN"/>
        </w:rPr>
        <w:t xml:space="preserve">          content:</w:t>
      </w:r>
    </w:p>
    <w:p w14:paraId="109AD05C">
      <w:pPr>
        <w:pStyle w:val="100"/>
        <w:rPr>
          <w:lang w:eastAsia="zh-CN"/>
        </w:rPr>
      </w:pPr>
      <w:r>
        <w:rPr>
          <w:lang w:eastAsia="zh-CN"/>
        </w:rPr>
        <w:t xml:space="preserve">            application/json:</w:t>
      </w:r>
    </w:p>
    <w:p w14:paraId="22A6F792">
      <w:pPr>
        <w:pStyle w:val="100"/>
        <w:rPr>
          <w:lang w:eastAsia="zh-CN"/>
        </w:rPr>
      </w:pPr>
      <w:r>
        <w:rPr>
          <w:lang w:eastAsia="zh-CN"/>
        </w:rPr>
        <w:t xml:space="preserve">              schema:</w:t>
      </w:r>
    </w:p>
    <w:p w14:paraId="436FB98D">
      <w:pPr>
        <w:pStyle w:val="100"/>
        <w:rPr>
          <w:lang w:eastAsia="zh-CN"/>
        </w:rPr>
      </w:pPr>
      <w:r>
        <w:rPr>
          <w:lang w:eastAsia="zh-CN"/>
        </w:rPr>
        <w:t xml:space="preserve">                $ref: '#/components/schemas/MessageDeliveryAck'</w:t>
      </w:r>
    </w:p>
    <w:p w14:paraId="68E6D54F">
      <w:pPr>
        <w:pStyle w:val="100"/>
        <w:rPr>
          <w:lang w:eastAsia="zh-CN"/>
        </w:rPr>
      </w:pPr>
      <w:r>
        <w:rPr>
          <w:lang w:eastAsia="zh-CN"/>
        </w:rPr>
        <w:t xml:space="preserve">        '400':</w:t>
      </w:r>
    </w:p>
    <w:p w14:paraId="2284BA15">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C56A95E">
      <w:pPr>
        <w:pStyle w:val="100"/>
        <w:rPr>
          <w:lang w:eastAsia="zh-CN"/>
        </w:rPr>
      </w:pPr>
      <w:r>
        <w:rPr>
          <w:lang w:eastAsia="zh-CN"/>
        </w:rPr>
        <w:t xml:space="preserve">        '401':</w:t>
      </w:r>
    </w:p>
    <w:p w14:paraId="17E77E3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A7B7AB9">
      <w:pPr>
        <w:pStyle w:val="100"/>
        <w:rPr>
          <w:lang w:eastAsia="zh-CN"/>
        </w:rPr>
      </w:pPr>
      <w:r>
        <w:rPr>
          <w:lang w:eastAsia="zh-CN"/>
        </w:rPr>
        <w:t xml:space="preserve">        '403':</w:t>
      </w:r>
    </w:p>
    <w:p w14:paraId="33BC2BD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CD044B0">
      <w:pPr>
        <w:pStyle w:val="100"/>
        <w:rPr>
          <w:lang w:eastAsia="zh-CN"/>
        </w:rPr>
      </w:pPr>
      <w:r>
        <w:rPr>
          <w:lang w:eastAsia="zh-CN"/>
        </w:rPr>
        <w:t xml:space="preserve">        '404':</w:t>
      </w:r>
    </w:p>
    <w:p w14:paraId="0FC18C8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63A9EE1">
      <w:pPr>
        <w:pStyle w:val="100"/>
        <w:rPr>
          <w:lang w:eastAsia="zh-CN"/>
        </w:rPr>
      </w:pPr>
      <w:r>
        <w:rPr>
          <w:lang w:eastAsia="zh-CN"/>
        </w:rPr>
        <w:t xml:space="preserve">        '411':</w:t>
      </w:r>
    </w:p>
    <w:p w14:paraId="64CF77D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F31CE8C">
      <w:pPr>
        <w:pStyle w:val="100"/>
        <w:rPr>
          <w:lang w:eastAsia="zh-CN"/>
        </w:rPr>
      </w:pPr>
      <w:r>
        <w:rPr>
          <w:lang w:eastAsia="zh-CN"/>
        </w:rPr>
        <w:t xml:space="preserve">        '413':</w:t>
      </w:r>
    </w:p>
    <w:p w14:paraId="23EC3AE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BABBA57">
      <w:pPr>
        <w:pStyle w:val="100"/>
        <w:rPr>
          <w:lang w:eastAsia="zh-CN"/>
        </w:rPr>
      </w:pPr>
      <w:r>
        <w:rPr>
          <w:lang w:eastAsia="zh-CN"/>
        </w:rPr>
        <w:t xml:space="preserve">        '415':</w:t>
      </w:r>
    </w:p>
    <w:p w14:paraId="28ADF85E">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277D9D5">
      <w:pPr>
        <w:pStyle w:val="100"/>
        <w:rPr>
          <w:lang w:eastAsia="zh-CN"/>
        </w:rPr>
      </w:pPr>
      <w:r>
        <w:rPr>
          <w:lang w:eastAsia="zh-CN"/>
        </w:rPr>
        <w:t xml:space="preserve">        '429':</w:t>
      </w:r>
    </w:p>
    <w:p w14:paraId="12D12A9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5312615">
      <w:pPr>
        <w:pStyle w:val="100"/>
        <w:rPr>
          <w:lang w:eastAsia="zh-CN"/>
        </w:rPr>
      </w:pPr>
      <w:r>
        <w:rPr>
          <w:lang w:eastAsia="zh-CN"/>
        </w:rPr>
        <w:t xml:space="preserve">        '500':</w:t>
      </w:r>
    </w:p>
    <w:p w14:paraId="5B23581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E2F4C21">
      <w:pPr>
        <w:pStyle w:val="100"/>
        <w:rPr>
          <w:lang w:eastAsia="zh-CN"/>
        </w:rPr>
      </w:pPr>
      <w:r>
        <w:rPr>
          <w:lang w:eastAsia="zh-CN"/>
        </w:rPr>
        <w:t xml:space="preserve">        '503':</w:t>
      </w:r>
    </w:p>
    <w:p w14:paraId="53E8675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49EC724">
      <w:pPr>
        <w:pStyle w:val="100"/>
        <w:rPr>
          <w:lang w:eastAsia="zh-CN"/>
        </w:rPr>
      </w:pPr>
      <w:r>
        <w:rPr>
          <w:lang w:eastAsia="zh-CN"/>
        </w:rPr>
        <w:t xml:space="preserve">        default:</w:t>
      </w:r>
    </w:p>
    <w:p w14:paraId="58739BCC">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62398F2">
      <w:pPr>
        <w:pStyle w:val="100"/>
        <w:rPr>
          <w:lang w:eastAsia="zh-CN"/>
        </w:rPr>
      </w:pPr>
    </w:p>
    <w:p w14:paraId="32A41613">
      <w:pPr>
        <w:pStyle w:val="100"/>
        <w:rPr>
          <w:lang w:eastAsia="zh-CN"/>
        </w:rPr>
      </w:pPr>
    </w:p>
    <w:p w14:paraId="36F8E034">
      <w:pPr>
        <w:pStyle w:val="100"/>
        <w:rPr>
          <w:lang w:eastAsia="zh-CN"/>
        </w:rPr>
      </w:pPr>
      <w:r>
        <w:rPr>
          <w:lang w:eastAsia="zh-CN"/>
        </w:rPr>
        <w:t>components:</w:t>
      </w:r>
    </w:p>
    <w:p w14:paraId="7D8BD178">
      <w:pPr>
        <w:pStyle w:val="100"/>
        <w:rPr>
          <w:lang w:eastAsia="zh-CN"/>
        </w:rPr>
      </w:pPr>
      <w:r>
        <w:rPr>
          <w:lang w:eastAsia="zh-CN"/>
        </w:rPr>
        <w:t xml:space="preserve">  securitySchemes:</w:t>
      </w:r>
    </w:p>
    <w:p w14:paraId="1EB611F8">
      <w:pPr>
        <w:pStyle w:val="100"/>
        <w:rPr>
          <w:lang w:eastAsia="zh-CN"/>
        </w:rPr>
      </w:pPr>
      <w:r>
        <w:rPr>
          <w:lang w:eastAsia="zh-CN"/>
        </w:rPr>
        <w:t xml:space="preserve">    oAuth2ClientCredentials:</w:t>
      </w:r>
    </w:p>
    <w:p w14:paraId="733FEBD4">
      <w:pPr>
        <w:pStyle w:val="100"/>
        <w:rPr>
          <w:lang w:eastAsia="zh-CN"/>
        </w:rPr>
      </w:pPr>
      <w:r>
        <w:rPr>
          <w:lang w:eastAsia="zh-CN"/>
        </w:rPr>
        <w:t xml:space="preserve">      type: oauth2</w:t>
      </w:r>
    </w:p>
    <w:p w14:paraId="22B3289E">
      <w:pPr>
        <w:pStyle w:val="100"/>
        <w:rPr>
          <w:lang w:eastAsia="zh-CN"/>
        </w:rPr>
      </w:pPr>
      <w:r>
        <w:rPr>
          <w:lang w:eastAsia="zh-CN"/>
        </w:rPr>
        <w:t xml:space="preserve">      flows:</w:t>
      </w:r>
    </w:p>
    <w:p w14:paraId="34928856">
      <w:pPr>
        <w:pStyle w:val="100"/>
        <w:rPr>
          <w:lang w:eastAsia="zh-CN"/>
        </w:rPr>
      </w:pPr>
      <w:r>
        <w:rPr>
          <w:lang w:eastAsia="zh-CN"/>
        </w:rPr>
        <w:t xml:space="preserve">        clientCredentials:</w:t>
      </w:r>
    </w:p>
    <w:p w14:paraId="64404AD4">
      <w:pPr>
        <w:pStyle w:val="100"/>
        <w:rPr>
          <w:lang w:eastAsia="zh-CN"/>
        </w:rPr>
      </w:pPr>
      <w:r>
        <w:rPr>
          <w:lang w:eastAsia="zh-CN"/>
        </w:rPr>
        <w:t xml:space="preserve">          tokenUrl: '{</w:t>
      </w:r>
      <w:r>
        <w:rPr>
          <w:rFonts w:hint="eastAsia"/>
          <w:lang w:eastAsia="zh-CN"/>
        </w:rPr>
        <w:t>tokenUrl</w:t>
      </w:r>
      <w:r>
        <w:rPr>
          <w:lang w:eastAsia="zh-CN"/>
        </w:rPr>
        <w:t>}'</w:t>
      </w:r>
    </w:p>
    <w:p w14:paraId="6E1AA80E">
      <w:pPr>
        <w:pStyle w:val="100"/>
        <w:rPr>
          <w:lang w:eastAsia="zh-CN"/>
        </w:rPr>
      </w:pPr>
      <w:r>
        <w:rPr>
          <w:lang w:eastAsia="zh-CN"/>
        </w:rPr>
        <w:t xml:space="preserve">          scopes:</w:t>
      </w:r>
      <w:r>
        <w:rPr>
          <w:rFonts w:eastAsia="等线"/>
          <w:lang w:eastAsia="zh-CN"/>
        </w:rPr>
        <w:t xml:space="preserve"> {}</w:t>
      </w:r>
    </w:p>
    <w:p w14:paraId="4C1E0268">
      <w:pPr>
        <w:pStyle w:val="100"/>
        <w:rPr>
          <w:lang w:eastAsia="zh-CN"/>
        </w:rPr>
      </w:pPr>
    </w:p>
    <w:p w14:paraId="1CC76677">
      <w:pPr>
        <w:pStyle w:val="100"/>
        <w:rPr>
          <w:lang w:eastAsia="zh-CN"/>
        </w:rPr>
      </w:pPr>
    </w:p>
    <w:p w14:paraId="38631642">
      <w:pPr>
        <w:pStyle w:val="100"/>
        <w:rPr>
          <w:lang w:eastAsia="zh-CN"/>
        </w:rPr>
      </w:pPr>
      <w:r>
        <w:rPr>
          <w:lang w:eastAsia="zh-CN"/>
        </w:rPr>
        <w:t xml:space="preserve">  schemas:</w:t>
      </w:r>
    </w:p>
    <w:p w14:paraId="1D9DEE4B">
      <w:pPr>
        <w:pStyle w:val="100"/>
        <w:rPr>
          <w:lang w:eastAsia="zh-CN"/>
        </w:rPr>
      </w:pPr>
      <w:r>
        <w:rPr>
          <w:lang w:eastAsia="zh-CN"/>
        </w:rPr>
        <w:t>#</w:t>
      </w:r>
    </w:p>
    <w:p w14:paraId="7361FCCB">
      <w:pPr>
        <w:pStyle w:val="100"/>
        <w:rPr>
          <w:lang w:eastAsia="zh-CN"/>
        </w:rPr>
      </w:pPr>
      <w:r>
        <w:rPr>
          <w:lang w:eastAsia="zh-CN"/>
        </w:rPr>
        <w:t># STRUCTURED DATA TYPES</w:t>
      </w:r>
    </w:p>
    <w:p w14:paraId="1406C80A">
      <w:pPr>
        <w:pStyle w:val="100"/>
        <w:rPr>
          <w:lang w:eastAsia="zh-CN"/>
        </w:rPr>
      </w:pPr>
      <w:r>
        <w:rPr>
          <w:lang w:eastAsia="zh-CN"/>
        </w:rPr>
        <w:t>#</w:t>
      </w:r>
    </w:p>
    <w:p w14:paraId="3007A1B8">
      <w:pPr>
        <w:pStyle w:val="100"/>
        <w:rPr>
          <w:lang w:eastAsia="zh-CN"/>
        </w:rPr>
      </w:pPr>
      <w:r>
        <w:rPr>
          <w:lang w:eastAsia="zh-CN"/>
        </w:rPr>
        <w:t xml:space="preserve">    ASMessageDelivery:</w:t>
      </w:r>
    </w:p>
    <w:p w14:paraId="3331F456">
      <w:pPr>
        <w:pStyle w:val="100"/>
        <w:rPr>
          <w:lang w:eastAsia="zh-CN"/>
        </w:rPr>
      </w:pPr>
      <w:r>
        <w:rPr>
          <w:lang w:eastAsia="zh-CN"/>
        </w:rPr>
        <w:t xml:space="preserve">      description: Contains the AS message delivery data</w:t>
      </w:r>
    </w:p>
    <w:p w14:paraId="036350D1">
      <w:pPr>
        <w:pStyle w:val="100"/>
        <w:rPr>
          <w:lang w:eastAsia="zh-CN"/>
        </w:rPr>
      </w:pPr>
      <w:r>
        <w:rPr>
          <w:lang w:eastAsia="zh-CN"/>
        </w:rPr>
        <w:t xml:space="preserve">      type: object</w:t>
      </w:r>
    </w:p>
    <w:p w14:paraId="061046FB">
      <w:pPr>
        <w:pStyle w:val="100"/>
        <w:rPr>
          <w:lang w:eastAsia="zh-CN"/>
        </w:rPr>
      </w:pPr>
      <w:r>
        <w:rPr>
          <w:lang w:eastAsia="zh-CN"/>
        </w:rPr>
        <w:t xml:space="preserve">      required:</w:t>
      </w:r>
    </w:p>
    <w:p w14:paraId="3AD03413">
      <w:pPr>
        <w:pStyle w:val="100"/>
        <w:rPr>
          <w:lang w:eastAsia="zh-CN"/>
        </w:rPr>
      </w:pPr>
      <w:r>
        <w:rPr>
          <w:lang w:eastAsia="zh-CN"/>
        </w:rPr>
        <w:t xml:space="preserve">        - oriAddr</w:t>
      </w:r>
    </w:p>
    <w:p w14:paraId="7239E5F8">
      <w:pPr>
        <w:pStyle w:val="100"/>
        <w:rPr>
          <w:lang w:eastAsia="zh-CN"/>
        </w:rPr>
      </w:pPr>
      <w:r>
        <w:rPr>
          <w:lang w:eastAsia="zh-CN"/>
        </w:rPr>
        <w:t xml:space="preserve">        - destAddr</w:t>
      </w:r>
    </w:p>
    <w:p w14:paraId="7CE06EDA">
      <w:pPr>
        <w:pStyle w:val="100"/>
        <w:rPr>
          <w:lang w:eastAsia="zh-CN"/>
        </w:rPr>
      </w:pPr>
      <w:r>
        <w:rPr>
          <w:lang w:eastAsia="zh-CN"/>
        </w:rPr>
        <w:t xml:space="preserve">        - msgId</w:t>
      </w:r>
    </w:p>
    <w:p w14:paraId="06A5EA82">
      <w:pPr>
        <w:pStyle w:val="100"/>
        <w:rPr>
          <w:lang w:eastAsia="zh-CN"/>
        </w:rPr>
      </w:pPr>
      <w:r>
        <w:rPr>
          <w:lang w:eastAsia="zh-CN"/>
        </w:rPr>
        <w:t xml:space="preserve">        - stoAndFwInd</w:t>
      </w:r>
    </w:p>
    <w:p w14:paraId="1F4BF9FC">
      <w:pPr>
        <w:pStyle w:val="100"/>
        <w:rPr>
          <w:lang w:eastAsia="zh-CN"/>
        </w:rPr>
      </w:pPr>
      <w:r>
        <w:rPr>
          <w:lang w:eastAsia="zh-CN"/>
        </w:rPr>
        <w:t xml:space="preserve">      properties:</w:t>
      </w:r>
    </w:p>
    <w:p w14:paraId="271320B3">
      <w:pPr>
        <w:pStyle w:val="100"/>
        <w:rPr>
          <w:lang w:eastAsia="zh-CN"/>
        </w:rPr>
      </w:pPr>
      <w:r>
        <w:rPr>
          <w:lang w:eastAsia="zh-CN"/>
        </w:rPr>
        <w:t xml:space="preserve">        oriAddr:</w:t>
      </w:r>
    </w:p>
    <w:p w14:paraId="6452E92C">
      <w:pPr>
        <w:pStyle w:val="100"/>
        <w:rPr>
          <w:lang w:eastAsia="zh-CN"/>
        </w:rPr>
      </w:pPr>
      <w:r>
        <w:rPr>
          <w:lang w:eastAsia="zh-CN"/>
        </w:rPr>
        <w:t xml:space="preserve">          $ref: 'TS29538_MSGG_L3GDelivery.yaml#/components/schemas/Address'</w:t>
      </w:r>
    </w:p>
    <w:p w14:paraId="368C3A35">
      <w:pPr>
        <w:pStyle w:val="100"/>
        <w:rPr>
          <w:lang w:eastAsia="zh-CN"/>
        </w:rPr>
      </w:pPr>
      <w:r>
        <w:rPr>
          <w:lang w:eastAsia="zh-CN"/>
        </w:rPr>
        <w:t xml:space="preserve">        destAddr:</w:t>
      </w:r>
    </w:p>
    <w:p w14:paraId="78ABFD8D">
      <w:pPr>
        <w:pStyle w:val="100"/>
        <w:rPr>
          <w:lang w:eastAsia="zh-CN"/>
        </w:rPr>
      </w:pPr>
      <w:r>
        <w:rPr>
          <w:lang w:eastAsia="zh-CN"/>
        </w:rPr>
        <w:t xml:space="preserve">          $ref: 'TS29538_MSGG_L3GDelivery.yaml#/components/schemas/Address'</w:t>
      </w:r>
    </w:p>
    <w:p w14:paraId="08F59F90">
      <w:pPr>
        <w:pStyle w:val="100"/>
        <w:rPr>
          <w:lang w:eastAsia="zh-CN"/>
        </w:rPr>
      </w:pPr>
      <w:r>
        <w:rPr>
          <w:lang w:eastAsia="zh-CN"/>
        </w:rPr>
        <w:t xml:space="preserve">        appId:</w:t>
      </w:r>
    </w:p>
    <w:p w14:paraId="79E345A9">
      <w:pPr>
        <w:pStyle w:val="100"/>
        <w:rPr>
          <w:lang w:eastAsia="zh-CN"/>
        </w:rPr>
      </w:pPr>
      <w:r>
        <w:rPr>
          <w:lang w:eastAsia="zh-CN"/>
        </w:rPr>
        <w:t xml:space="preserve">          type: string</w:t>
      </w:r>
    </w:p>
    <w:p w14:paraId="2A1B637F">
      <w:pPr>
        <w:pStyle w:val="100"/>
        <w:rPr>
          <w:lang w:eastAsia="zh-CN"/>
        </w:rPr>
      </w:pPr>
      <w:r>
        <w:rPr>
          <w:lang w:eastAsia="zh-CN"/>
        </w:rPr>
        <w:t xml:space="preserve">        msgId:</w:t>
      </w:r>
    </w:p>
    <w:p w14:paraId="7DCF26C1">
      <w:pPr>
        <w:pStyle w:val="100"/>
        <w:rPr>
          <w:lang w:eastAsia="zh-CN"/>
        </w:rPr>
      </w:pPr>
      <w:r>
        <w:rPr>
          <w:lang w:eastAsia="zh-CN"/>
        </w:rPr>
        <w:t xml:space="preserve">          type: string</w:t>
      </w:r>
    </w:p>
    <w:p w14:paraId="4D1B2FB9">
      <w:pPr>
        <w:pStyle w:val="100"/>
        <w:rPr>
          <w:lang w:eastAsia="zh-CN"/>
        </w:rPr>
      </w:pPr>
      <w:r>
        <w:rPr>
          <w:lang w:eastAsia="zh-CN"/>
        </w:rPr>
        <w:t xml:space="preserve">        delivStReqInd:</w:t>
      </w:r>
    </w:p>
    <w:p w14:paraId="5F916BC2">
      <w:pPr>
        <w:pStyle w:val="100"/>
        <w:rPr>
          <w:lang w:eastAsia="zh-CN"/>
        </w:rPr>
      </w:pPr>
      <w:r>
        <w:rPr>
          <w:lang w:eastAsia="zh-CN"/>
        </w:rPr>
        <w:t xml:space="preserve">          type: boolean</w:t>
      </w:r>
    </w:p>
    <w:p w14:paraId="471474BB">
      <w:pPr>
        <w:pStyle w:val="100"/>
        <w:rPr>
          <w:lang w:eastAsia="zh-CN"/>
        </w:rPr>
      </w:pPr>
      <w:r>
        <w:rPr>
          <w:lang w:eastAsia="zh-CN"/>
        </w:rPr>
        <w:t xml:space="preserve">        payload:</w:t>
      </w:r>
    </w:p>
    <w:p w14:paraId="4127EC2C">
      <w:pPr>
        <w:pStyle w:val="100"/>
        <w:rPr>
          <w:lang w:eastAsia="zh-CN"/>
        </w:rPr>
      </w:pPr>
      <w:r>
        <w:rPr>
          <w:lang w:eastAsia="zh-CN"/>
        </w:rPr>
        <w:t xml:space="preserve">          type: string</w:t>
      </w:r>
    </w:p>
    <w:p w14:paraId="0F3A328B">
      <w:pPr>
        <w:pStyle w:val="100"/>
        <w:rPr>
          <w:lang w:eastAsia="zh-CN"/>
        </w:rPr>
      </w:pPr>
      <w:r>
        <w:rPr>
          <w:lang w:eastAsia="zh-CN"/>
        </w:rPr>
        <w:t xml:space="preserve">        priority:</w:t>
      </w:r>
    </w:p>
    <w:p w14:paraId="263E67A2">
      <w:pPr>
        <w:pStyle w:val="100"/>
        <w:rPr>
          <w:lang w:eastAsia="zh-CN"/>
        </w:rPr>
      </w:pPr>
      <w:r>
        <w:rPr>
          <w:lang w:eastAsia="zh-CN"/>
        </w:rPr>
        <w:t xml:space="preserve">          $ref: '#/components/schemas/Priority'</w:t>
      </w:r>
    </w:p>
    <w:p w14:paraId="282D342D">
      <w:pPr>
        <w:pStyle w:val="100"/>
        <w:rPr>
          <w:lang w:eastAsia="zh-CN"/>
        </w:rPr>
      </w:pPr>
      <w:r>
        <w:rPr>
          <w:lang w:eastAsia="zh-CN"/>
        </w:rPr>
        <w:t xml:space="preserve">        segInd:</w:t>
      </w:r>
    </w:p>
    <w:p w14:paraId="53585C92">
      <w:pPr>
        <w:pStyle w:val="100"/>
        <w:rPr>
          <w:lang w:eastAsia="zh-CN"/>
        </w:rPr>
      </w:pPr>
      <w:r>
        <w:rPr>
          <w:lang w:eastAsia="zh-CN"/>
        </w:rPr>
        <w:t xml:space="preserve">          type: boolean</w:t>
      </w:r>
    </w:p>
    <w:p w14:paraId="4AC06262">
      <w:pPr>
        <w:pStyle w:val="100"/>
        <w:rPr>
          <w:lang w:eastAsia="zh-CN"/>
        </w:rPr>
      </w:pPr>
      <w:r>
        <w:rPr>
          <w:lang w:eastAsia="zh-CN"/>
        </w:rPr>
        <w:t xml:space="preserve">        segParams:</w:t>
      </w:r>
    </w:p>
    <w:p w14:paraId="607DBDE5">
      <w:pPr>
        <w:pStyle w:val="100"/>
        <w:rPr>
          <w:lang w:eastAsia="zh-CN"/>
        </w:rPr>
      </w:pPr>
      <w:r>
        <w:rPr>
          <w:lang w:eastAsia="zh-CN"/>
        </w:rPr>
        <w:t xml:space="preserve">          $ref: '#/components/schemas/MessageSegmentParameters'</w:t>
      </w:r>
    </w:p>
    <w:p w14:paraId="24C5AD20">
      <w:pPr>
        <w:pStyle w:val="100"/>
        <w:rPr>
          <w:lang w:eastAsia="zh-CN"/>
        </w:rPr>
      </w:pPr>
      <w:r>
        <w:rPr>
          <w:lang w:eastAsia="zh-CN"/>
        </w:rPr>
        <w:t xml:space="preserve">        stoAndFwInd:</w:t>
      </w:r>
    </w:p>
    <w:p w14:paraId="196578F8">
      <w:pPr>
        <w:pStyle w:val="100"/>
        <w:rPr>
          <w:lang w:eastAsia="zh-CN"/>
        </w:rPr>
      </w:pPr>
      <w:r>
        <w:rPr>
          <w:lang w:eastAsia="zh-CN"/>
        </w:rPr>
        <w:t xml:space="preserve">          type: boolean</w:t>
      </w:r>
    </w:p>
    <w:p w14:paraId="6C2444A5">
      <w:pPr>
        <w:pStyle w:val="100"/>
        <w:rPr>
          <w:lang w:eastAsia="zh-CN"/>
        </w:rPr>
      </w:pPr>
      <w:r>
        <w:rPr>
          <w:lang w:eastAsia="zh-CN"/>
        </w:rPr>
        <w:t xml:space="preserve">        stoAndFwParams:</w:t>
      </w:r>
    </w:p>
    <w:p w14:paraId="309CED7F">
      <w:pPr>
        <w:pStyle w:val="100"/>
        <w:rPr>
          <w:lang w:eastAsia="zh-CN"/>
        </w:rPr>
      </w:pPr>
      <w:r>
        <w:rPr>
          <w:lang w:eastAsia="zh-CN"/>
        </w:rPr>
        <w:t xml:space="preserve">          $ref: '#/components/schemas/StoreAndForwardParameters'</w:t>
      </w:r>
    </w:p>
    <w:p w14:paraId="3F51C89A">
      <w:pPr>
        <w:pStyle w:val="100"/>
        <w:rPr>
          <w:lang w:eastAsia="zh-CN"/>
        </w:rPr>
      </w:pPr>
      <w:r>
        <w:rPr>
          <w:lang w:eastAsia="zh-CN"/>
        </w:rPr>
        <w:t xml:space="preserve">        latency:</w:t>
      </w:r>
    </w:p>
    <w:p w14:paraId="75F21B77">
      <w:pPr>
        <w:pStyle w:val="100"/>
        <w:rPr>
          <w:lang w:eastAsia="zh-CN"/>
        </w:rPr>
      </w:pPr>
      <w:r>
        <w:rPr>
          <w:lang w:eastAsia="zh-CN"/>
        </w:rPr>
        <w:t xml:space="preserve">          type: integer</w:t>
      </w:r>
    </w:p>
    <w:p w14:paraId="74A786CF">
      <w:pPr>
        <w:pStyle w:val="100"/>
        <w:rPr>
          <w:lang w:eastAsia="zh-CN"/>
        </w:rPr>
      </w:pPr>
    </w:p>
    <w:p w14:paraId="425CF48B">
      <w:pPr>
        <w:pStyle w:val="100"/>
        <w:rPr>
          <w:lang w:eastAsia="zh-CN"/>
        </w:rPr>
      </w:pPr>
      <w:r>
        <w:rPr>
          <w:lang w:eastAsia="zh-CN"/>
        </w:rPr>
        <w:t xml:space="preserve">    UEMessageDelivery:</w:t>
      </w:r>
    </w:p>
    <w:p w14:paraId="29CA39D9">
      <w:pPr>
        <w:pStyle w:val="100"/>
        <w:rPr>
          <w:lang w:eastAsia="zh-CN"/>
        </w:rPr>
      </w:pPr>
      <w:r>
        <w:rPr>
          <w:lang w:eastAsia="zh-CN"/>
        </w:rPr>
        <w:t xml:space="preserve">      description: Contains the UE message delivery data</w:t>
      </w:r>
    </w:p>
    <w:p w14:paraId="3A2BBFDB">
      <w:pPr>
        <w:pStyle w:val="100"/>
        <w:rPr>
          <w:lang w:eastAsia="zh-CN"/>
        </w:rPr>
      </w:pPr>
      <w:r>
        <w:rPr>
          <w:lang w:eastAsia="zh-CN"/>
        </w:rPr>
        <w:t xml:space="preserve">      type: object</w:t>
      </w:r>
    </w:p>
    <w:p w14:paraId="386525F5">
      <w:pPr>
        <w:pStyle w:val="100"/>
        <w:rPr>
          <w:lang w:eastAsia="zh-CN"/>
        </w:rPr>
      </w:pPr>
      <w:r>
        <w:rPr>
          <w:lang w:eastAsia="zh-CN"/>
        </w:rPr>
        <w:t xml:space="preserve">      required:</w:t>
      </w:r>
    </w:p>
    <w:p w14:paraId="57A7127A">
      <w:pPr>
        <w:pStyle w:val="100"/>
        <w:rPr>
          <w:lang w:eastAsia="zh-CN"/>
        </w:rPr>
      </w:pPr>
      <w:r>
        <w:rPr>
          <w:lang w:eastAsia="zh-CN"/>
        </w:rPr>
        <w:t xml:space="preserve">        - oriAddr</w:t>
      </w:r>
    </w:p>
    <w:p w14:paraId="68558D61">
      <w:pPr>
        <w:pStyle w:val="100"/>
        <w:rPr>
          <w:lang w:eastAsia="zh-CN"/>
        </w:rPr>
      </w:pPr>
      <w:r>
        <w:rPr>
          <w:lang w:eastAsia="zh-CN"/>
        </w:rPr>
        <w:t xml:space="preserve">        - destAddr</w:t>
      </w:r>
    </w:p>
    <w:p w14:paraId="4D14D573">
      <w:pPr>
        <w:pStyle w:val="100"/>
        <w:rPr>
          <w:lang w:eastAsia="zh-CN"/>
        </w:rPr>
      </w:pPr>
      <w:r>
        <w:rPr>
          <w:lang w:eastAsia="zh-CN"/>
        </w:rPr>
        <w:t xml:space="preserve">        - msgId</w:t>
      </w:r>
    </w:p>
    <w:p w14:paraId="5B87A8E8">
      <w:pPr>
        <w:pStyle w:val="100"/>
        <w:rPr>
          <w:lang w:eastAsia="zh-CN"/>
        </w:rPr>
      </w:pPr>
      <w:r>
        <w:rPr>
          <w:lang w:eastAsia="zh-CN"/>
        </w:rPr>
        <w:t xml:space="preserve">        - stoAndFwInd</w:t>
      </w:r>
    </w:p>
    <w:p w14:paraId="408494F6">
      <w:pPr>
        <w:pStyle w:val="100"/>
        <w:rPr>
          <w:lang w:eastAsia="zh-CN"/>
        </w:rPr>
      </w:pPr>
      <w:r>
        <w:rPr>
          <w:lang w:eastAsia="zh-CN"/>
        </w:rPr>
        <w:t xml:space="preserve">      properties:</w:t>
      </w:r>
    </w:p>
    <w:p w14:paraId="5D4E249D">
      <w:pPr>
        <w:pStyle w:val="100"/>
        <w:rPr>
          <w:lang w:eastAsia="zh-CN"/>
        </w:rPr>
      </w:pPr>
      <w:r>
        <w:rPr>
          <w:lang w:eastAsia="zh-CN"/>
        </w:rPr>
        <w:t xml:space="preserve">        oriAddr:</w:t>
      </w:r>
    </w:p>
    <w:p w14:paraId="2E025976">
      <w:pPr>
        <w:pStyle w:val="100"/>
        <w:rPr>
          <w:lang w:eastAsia="zh-CN"/>
        </w:rPr>
      </w:pPr>
      <w:r>
        <w:rPr>
          <w:lang w:eastAsia="zh-CN"/>
        </w:rPr>
        <w:t xml:space="preserve">          $ref: 'TS29538_MSGG_L3GDelivery.yaml#/components/schemas/Address'</w:t>
      </w:r>
    </w:p>
    <w:p w14:paraId="574B9B09">
      <w:pPr>
        <w:pStyle w:val="100"/>
        <w:rPr>
          <w:lang w:eastAsia="zh-CN"/>
        </w:rPr>
      </w:pPr>
      <w:r>
        <w:rPr>
          <w:lang w:eastAsia="zh-CN"/>
        </w:rPr>
        <w:t xml:space="preserve">        destAddr:</w:t>
      </w:r>
    </w:p>
    <w:p w14:paraId="466DF66F">
      <w:pPr>
        <w:pStyle w:val="100"/>
        <w:rPr>
          <w:lang w:eastAsia="zh-CN"/>
        </w:rPr>
      </w:pPr>
      <w:r>
        <w:rPr>
          <w:lang w:eastAsia="zh-CN"/>
        </w:rPr>
        <w:t xml:space="preserve">          $ref: 'TS29538_MSGG_L3GDelivery.yaml#/components/schemas/Address'</w:t>
      </w:r>
    </w:p>
    <w:p w14:paraId="4250D7F8">
      <w:pPr>
        <w:pStyle w:val="100"/>
        <w:rPr>
          <w:lang w:eastAsia="zh-CN"/>
        </w:rPr>
      </w:pPr>
      <w:r>
        <w:rPr>
          <w:lang w:eastAsia="zh-CN"/>
        </w:rPr>
        <w:t xml:space="preserve">        appId:</w:t>
      </w:r>
    </w:p>
    <w:p w14:paraId="670599CC">
      <w:pPr>
        <w:pStyle w:val="100"/>
        <w:rPr>
          <w:lang w:eastAsia="zh-CN"/>
        </w:rPr>
      </w:pPr>
      <w:r>
        <w:rPr>
          <w:lang w:eastAsia="zh-CN"/>
        </w:rPr>
        <w:t xml:space="preserve">          type: string</w:t>
      </w:r>
    </w:p>
    <w:p w14:paraId="7B887180">
      <w:pPr>
        <w:pStyle w:val="100"/>
        <w:rPr>
          <w:lang w:eastAsia="zh-CN"/>
        </w:rPr>
      </w:pPr>
      <w:r>
        <w:rPr>
          <w:lang w:eastAsia="zh-CN"/>
        </w:rPr>
        <w:t xml:space="preserve">        msgId:</w:t>
      </w:r>
    </w:p>
    <w:p w14:paraId="0E094886">
      <w:pPr>
        <w:pStyle w:val="100"/>
        <w:rPr>
          <w:lang w:eastAsia="zh-CN"/>
        </w:rPr>
      </w:pPr>
      <w:r>
        <w:rPr>
          <w:lang w:eastAsia="zh-CN"/>
        </w:rPr>
        <w:t xml:space="preserve">          type: string</w:t>
      </w:r>
    </w:p>
    <w:p w14:paraId="088D40CD">
      <w:pPr>
        <w:pStyle w:val="100"/>
        <w:rPr>
          <w:lang w:eastAsia="zh-CN"/>
        </w:rPr>
      </w:pPr>
      <w:r>
        <w:rPr>
          <w:lang w:eastAsia="zh-CN"/>
        </w:rPr>
        <w:t xml:space="preserve">        delivStReqInd:</w:t>
      </w:r>
    </w:p>
    <w:p w14:paraId="406B4DC1">
      <w:pPr>
        <w:pStyle w:val="100"/>
        <w:rPr>
          <w:lang w:eastAsia="zh-CN"/>
        </w:rPr>
      </w:pPr>
      <w:r>
        <w:rPr>
          <w:lang w:eastAsia="zh-CN"/>
        </w:rPr>
        <w:t xml:space="preserve">          type: boolean</w:t>
      </w:r>
    </w:p>
    <w:p w14:paraId="449DBBFC">
      <w:pPr>
        <w:pStyle w:val="100"/>
        <w:rPr>
          <w:lang w:eastAsia="zh-CN"/>
        </w:rPr>
      </w:pPr>
      <w:r>
        <w:rPr>
          <w:lang w:eastAsia="zh-CN"/>
        </w:rPr>
        <w:t xml:space="preserve">        payload:</w:t>
      </w:r>
    </w:p>
    <w:p w14:paraId="777A579D">
      <w:pPr>
        <w:pStyle w:val="100"/>
        <w:rPr>
          <w:lang w:eastAsia="zh-CN"/>
        </w:rPr>
      </w:pPr>
      <w:r>
        <w:rPr>
          <w:lang w:eastAsia="zh-CN"/>
        </w:rPr>
        <w:t xml:space="preserve">          type: string</w:t>
      </w:r>
    </w:p>
    <w:p w14:paraId="439B5BFA">
      <w:pPr>
        <w:pStyle w:val="100"/>
        <w:rPr>
          <w:lang w:eastAsia="zh-CN"/>
        </w:rPr>
      </w:pPr>
      <w:r>
        <w:rPr>
          <w:lang w:eastAsia="zh-CN"/>
        </w:rPr>
        <w:t xml:space="preserve">        segInd:</w:t>
      </w:r>
    </w:p>
    <w:p w14:paraId="23B5305C">
      <w:pPr>
        <w:pStyle w:val="100"/>
        <w:rPr>
          <w:lang w:eastAsia="zh-CN"/>
        </w:rPr>
      </w:pPr>
      <w:r>
        <w:rPr>
          <w:lang w:eastAsia="zh-CN"/>
        </w:rPr>
        <w:t xml:space="preserve">          type: boolean</w:t>
      </w:r>
    </w:p>
    <w:p w14:paraId="7BBE419C">
      <w:pPr>
        <w:pStyle w:val="100"/>
        <w:rPr>
          <w:lang w:eastAsia="zh-CN"/>
        </w:rPr>
      </w:pPr>
      <w:r>
        <w:rPr>
          <w:lang w:eastAsia="zh-CN"/>
        </w:rPr>
        <w:t xml:space="preserve">        segParams:</w:t>
      </w:r>
    </w:p>
    <w:p w14:paraId="643E4E20">
      <w:pPr>
        <w:pStyle w:val="100"/>
        <w:rPr>
          <w:lang w:eastAsia="zh-CN"/>
        </w:rPr>
      </w:pPr>
      <w:r>
        <w:rPr>
          <w:lang w:eastAsia="zh-CN"/>
        </w:rPr>
        <w:t xml:space="preserve">          $ref: '#/components/schemas/MessageSegmentParameters'</w:t>
      </w:r>
    </w:p>
    <w:p w14:paraId="06E30D22">
      <w:pPr>
        <w:pStyle w:val="100"/>
        <w:rPr>
          <w:lang w:eastAsia="zh-CN"/>
        </w:rPr>
      </w:pPr>
      <w:r>
        <w:rPr>
          <w:lang w:eastAsia="zh-CN"/>
        </w:rPr>
        <w:t xml:space="preserve">        stoAndFwInd:</w:t>
      </w:r>
    </w:p>
    <w:p w14:paraId="4C8CDB3B">
      <w:pPr>
        <w:pStyle w:val="100"/>
        <w:rPr>
          <w:lang w:eastAsia="zh-CN"/>
        </w:rPr>
      </w:pPr>
      <w:r>
        <w:rPr>
          <w:lang w:eastAsia="zh-CN"/>
        </w:rPr>
        <w:t xml:space="preserve">          type: boolean</w:t>
      </w:r>
    </w:p>
    <w:p w14:paraId="65E48F3A">
      <w:pPr>
        <w:pStyle w:val="100"/>
        <w:rPr>
          <w:lang w:eastAsia="zh-CN"/>
        </w:rPr>
      </w:pPr>
      <w:r>
        <w:rPr>
          <w:lang w:eastAsia="zh-CN"/>
        </w:rPr>
        <w:t xml:space="preserve">        stoAndFwParams:</w:t>
      </w:r>
    </w:p>
    <w:p w14:paraId="387ABBD6">
      <w:pPr>
        <w:pStyle w:val="100"/>
        <w:rPr>
          <w:lang w:eastAsia="zh-CN"/>
        </w:rPr>
      </w:pPr>
      <w:r>
        <w:rPr>
          <w:lang w:eastAsia="zh-CN"/>
        </w:rPr>
        <w:t xml:space="preserve">          $ref: '#/components/schemas/StoreAndForwardParameters'</w:t>
      </w:r>
    </w:p>
    <w:p w14:paraId="7000D0AE">
      <w:pPr>
        <w:pStyle w:val="100"/>
        <w:rPr>
          <w:lang w:eastAsia="zh-CN"/>
        </w:rPr>
      </w:pPr>
    </w:p>
    <w:p w14:paraId="4A8A61E3">
      <w:pPr>
        <w:pStyle w:val="100"/>
        <w:rPr>
          <w:lang w:eastAsia="zh-CN"/>
        </w:rPr>
      </w:pPr>
      <w:r>
        <w:rPr>
          <w:lang w:eastAsia="zh-CN"/>
        </w:rPr>
        <w:t xml:space="preserve">    MessageDeliveryAck:</w:t>
      </w:r>
    </w:p>
    <w:p w14:paraId="74AC600D">
      <w:pPr>
        <w:pStyle w:val="100"/>
        <w:rPr>
          <w:lang w:eastAsia="zh-CN"/>
        </w:rPr>
      </w:pPr>
      <w:r>
        <w:rPr>
          <w:lang w:eastAsia="zh-CN"/>
        </w:rPr>
        <w:t xml:space="preserve">      description: Contains the message delivery ack data</w:t>
      </w:r>
    </w:p>
    <w:p w14:paraId="0D93C7E1">
      <w:pPr>
        <w:pStyle w:val="100"/>
        <w:rPr>
          <w:lang w:eastAsia="zh-CN"/>
        </w:rPr>
      </w:pPr>
      <w:r>
        <w:rPr>
          <w:lang w:eastAsia="zh-CN"/>
        </w:rPr>
        <w:t xml:space="preserve">      type: object</w:t>
      </w:r>
    </w:p>
    <w:p w14:paraId="48F69BE9">
      <w:pPr>
        <w:pStyle w:val="100"/>
        <w:rPr>
          <w:lang w:eastAsia="zh-CN"/>
        </w:rPr>
      </w:pPr>
      <w:r>
        <w:rPr>
          <w:lang w:eastAsia="zh-CN"/>
        </w:rPr>
        <w:t xml:space="preserve">      required:</w:t>
      </w:r>
    </w:p>
    <w:p w14:paraId="7C943D68">
      <w:pPr>
        <w:pStyle w:val="100"/>
        <w:rPr>
          <w:lang w:eastAsia="zh-CN"/>
        </w:rPr>
      </w:pPr>
      <w:r>
        <w:rPr>
          <w:lang w:eastAsia="zh-CN"/>
        </w:rPr>
        <w:t xml:space="preserve">        - oriAddr</w:t>
      </w:r>
    </w:p>
    <w:p w14:paraId="0D2D51A8">
      <w:pPr>
        <w:pStyle w:val="100"/>
        <w:rPr>
          <w:lang w:eastAsia="zh-CN"/>
        </w:rPr>
      </w:pPr>
      <w:r>
        <w:rPr>
          <w:lang w:eastAsia="zh-CN"/>
        </w:rPr>
        <w:t xml:space="preserve">        - msgId</w:t>
      </w:r>
    </w:p>
    <w:p w14:paraId="62E7DF62">
      <w:pPr>
        <w:pStyle w:val="100"/>
        <w:rPr>
          <w:lang w:eastAsia="zh-CN"/>
        </w:rPr>
      </w:pPr>
      <w:r>
        <w:rPr>
          <w:lang w:eastAsia="zh-CN"/>
        </w:rPr>
        <w:t xml:space="preserve">      properties:</w:t>
      </w:r>
    </w:p>
    <w:p w14:paraId="4723C2A3">
      <w:pPr>
        <w:pStyle w:val="100"/>
        <w:rPr>
          <w:lang w:eastAsia="zh-CN"/>
        </w:rPr>
      </w:pPr>
      <w:r>
        <w:rPr>
          <w:lang w:eastAsia="zh-CN"/>
        </w:rPr>
        <w:t xml:space="preserve">        oriAddr:</w:t>
      </w:r>
    </w:p>
    <w:p w14:paraId="7DC9436C">
      <w:pPr>
        <w:pStyle w:val="100"/>
        <w:rPr>
          <w:lang w:eastAsia="zh-CN"/>
        </w:rPr>
      </w:pPr>
      <w:r>
        <w:rPr>
          <w:lang w:eastAsia="zh-CN"/>
        </w:rPr>
        <w:t xml:space="preserve">          $ref: 'TS29538_MSGG_L3GDelivery.yaml#/components/schemas/Address'</w:t>
      </w:r>
    </w:p>
    <w:p w14:paraId="133381B4">
      <w:pPr>
        <w:pStyle w:val="100"/>
        <w:rPr>
          <w:lang w:eastAsia="zh-CN"/>
        </w:rPr>
      </w:pPr>
      <w:r>
        <w:rPr>
          <w:lang w:eastAsia="zh-CN"/>
        </w:rPr>
        <w:t xml:space="preserve">        msgId:</w:t>
      </w:r>
    </w:p>
    <w:p w14:paraId="391C1A56">
      <w:pPr>
        <w:pStyle w:val="100"/>
        <w:rPr>
          <w:lang w:eastAsia="zh-CN"/>
        </w:rPr>
      </w:pPr>
      <w:r>
        <w:rPr>
          <w:lang w:eastAsia="zh-CN"/>
        </w:rPr>
        <w:t xml:space="preserve">          type: string</w:t>
      </w:r>
    </w:p>
    <w:p w14:paraId="1947BEAD">
      <w:pPr>
        <w:pStyle w:val="100"/>
        <w:rPr>
          <w:lang w:eastAsia="zh-CN"/>
        </w:rPr>
      </w:pPr>
      <w:r>
        <w:rPr>
          <w:lang w:eastAsia="zh-CN"/>
        </w:rPr>
        <w:t xml:space="preserve">        status:</w:t>
      </w:r>
    </w:p>
    <w:p w14:paraId="120E5D36">
      <w:pPr>
        <w:pStyle w:val="100"/>
        <w:rPr>
          <w:lang w:eastAsia="zh-CN"/>
        </w:rPr>
      </w:pPr>
      <w:r>
        <w:rPr>
          <w:lang w:eastAsia="zh-CN"/>
        </w:rPr>
        <w:t xml:space="preserve">          $ref: '#/components/schemas/DeliveryStatus'</w:t>
      </w:r>
    </w:p>
    <w:p w14:paraId="6D3AA1FB">
      <w:pPr>
        <w:pStyle w:val="100"/>
        <w:rPr>
          <w:lang w:eastAsia="zh-CN"/>
        </w:rPr>
      </w:pPr>
      <w:r>
        <w:rPr>
          <w:lang w:eastAsia="zh-CN"/>
        </w:rPr>
        <w:t xml:space="preserve">        failureCause:</w:t>
      </w:r>
    </w:p>
    <w:p w14:paraId="13971482">
      <w:pPr>
        <w:pStyle w:val="100"/>
        <w:rPr>
          <w:lang w:eastAsia="zh-CN"/>
        </w:rPr>
      </w:pPr>
      <w:r>
        <w:rPr>
          <w:lang w:eastAsia="zh-CN"/>
        </w:rPr>
        <w:t xml:space="preserve">          type: string</w:t>
      </w:r>
    </w:p>
    <w:p w14:paraId="44D7C6C4">
      <w:pPr>
        <w:pStyle w:val="100"/>
        <w:rPr>
          <w:lang w:eastAsia="zh-CN"/>
        </w:rPr>
      </w:pPr>
    </w:p>
    <w:p w14:paraId="1B1025B7">
      <w:pPr>
        <w:pStyle w:val="100"/>
        <w:rPr>
          <w:lang w:eastAsia="zh-CN"/>
        </w:rPr>
      </w:pPr>
      <w:r>
        <w:rPr>
          <w:lang w:eastAsia="zh-CN"/>
        </w:rPr>
        <w:t xml:space="preserve">    MessageSegmentParameters:</w:t>
      </w:r>
    </w:p>
    <w:p w14:paraId="09579762">
      <w:pPr>
        <w:pStyle w:val="100"/>
        <w:rPr>
          <w:lang w:eastAsia="zh-CN"/>
        </w:rPr>
      </w:pPr>
      <w:r>
        <w:rPr>
          <w:lang w:eastAsia="zh-CN"/>
        </w:rPr>
        <w:t xml:space="preserve">      description: Contains the message segment parameters data</w:t>
      </w:r>
    </w:p>
    <w:p w14:paraId="485960AA">
      <w:pPr>
        <w:pStyle w:val="100"/>
        <w:rPr>
          <w:lang w:eastAsia="zh-CN"/>
        </w:rPr>
      </w:pPr>
      <w:r>
        <w:rPr>
          <w:lang w:eastAsia="zh-CN"/>
        </w:rPr>
        <w:t xml:space="preserve">      type: object</w:t>
      </w:r>
    </w:p>
    <w:p w14:paraId="5FEF9311">
      <w:pPr>
        <w:pStyle w:val="100"/>
        <w:rPr>
          <w:lang w:eastAsia="zh-CN"/>
        </w:rPr>
      </w:pPr>
      <w:r>
        <w:rPr>
          <w:lang w:eastAsia="zh-CN"/>
        </w:rPr>
        <w:t xml:space="preserve">      properties:</w:t>
      </w:r>
    </w:p>
    <w:p w14:paraId="2558A3A4">
      <w:pPr>
        <w:pStyle w:val="100"/>
        <w:rPr>
          <w:lang w:eastAsia="zh-CN"/>
        </w:rPr>
      </w:pPr>
      <w:r>
        <w:rPr>
          <w:lang w:eastAsia="zh-CN"/>
        </w:rPr>
        <w:t xml:space="preserve">        segId:</w:t>
      </w:r>
    </w:p>
    <w:p w14:paraId="35D08892">
      <w:pPr>
        <w:pStyle w:val="100"/>
        <w:rPr>
          <w:lang w:eastAsia="zh-CN"/>
        </w:rPr>
      </w:pPr>
      <w:r>
        <w:rPr>
          <w:lang w:eastAsia="zh-CN"/>
        </w:rPr>
        <w:t xml:space="preserve">          type: string</w:t>
      </w:r>
    </w:p>
    <w:p w14:paraId="36691B7B">
      <w:pPr>
        <w:pStyle w:val="100"/>
        <w:rPr>
          <w:lang w:eastAsia="zh-CN"/>
        </w:rPr>
      </w:pPr>
      <w:r>
        <w:rPr>
          <w:lang w:eastAsia="zh-CN"/>
        </w:rPr>
        <w:t xml:space="preserve">        totalSegCount:</w:t>
      </w:r>
    </w:p>
    <w:p w14:paraId="4F779C7F">
      <w:pPr>
        <w:pStyle w:val="100"/>
        <w:rPr>
          <w:lang w:eastAsia="zh-CN"/>
        </w:rPr>
      </w:pPr>
      <w:r>
        <w:rPr>
          <w:lang w:eastAsia="zh-CN"/>
        </w:rPr>
        <w:t xml:space="preserve">          type: integer</w:t>
      </w:r>
    </w:p>
    <w:p w14:paraId="5C7E3D65">
      <w:pPr>
        <w:pStyle w:val="100"/>
        <w:rPr>
          <w:lang w:eastAsia="zh-CN"/>
        </w:rPr>
      </w:pPr>
      <w:r>
        <w:rPr>
          <w:lang w:eastAsia="zh-CN"/>
        </w:rPr>
        <w:t xml:space="preserve">        segNumb:</w:t>
      </w:r>
    </w:p>
    <w:p w14:paraId="28F83E34">
      <w:pPr>
        <w:pStyle w:val="100"/>
        <w:rPr>
          <w:lang w:eastAsia="zh-CN"/>
        </w:rPr>
      </w:pPr>
      <w:r>
        <w:rPr>
          <w:lang w:eastAsia="zh-CN"/>
        </w:rPr>
        <w:t xml:space="preserve">          type: integer</w:t>
      </w:r>
    </w:p>
    <w:p w14:paraId="304957FF">
      <w:pPr>
        <w:pStyle w:val="100"/>
        <w:rPr>
          <w:lang w:eastAsia="zh-CN"/>
        </w:rPr>
      </w:pPr>
      <w:r>
        <w:rPr>
          <w:lang w:eastAsia="zh-CN"/>
        </w:rPr>
        <w:t xml:space="preserve">        lastSegFlag:</w:t>
      </w:r>
    </w:p>
    <w:p w14:paraId="65F857C5">
      <w:pPr>
        <w:pStyle w:val="100"/>
        <w:rPr>
          <w:lang w:eastAsia="zh-CN"/>
        </w:rPr>
      </w:pPr>
      <w:r>
        <w:rPr>
          <w:lang w:eastAsia="zh-CN"/>
        </w:rPr>
        <w:t xml:space="preserve">          type: boolean</w:t>
      </w:r>
    </w:p>
    <w:p w14:paraId="4062A321">
      <w:pPr>
        <w:pStyle w:val="100"/>
        <w:rPr>
          <w:lang w:eastAsia="zh-CN"/>
        </w:rPr>
      </w:pPr>
    </w:p>
    <w:p w14:paraId="32C8040B">
      <w:pPr>
        <w:pStyle w:val="100"/>
        <w:rPr>
          <w:lang w:eastAsia="zh-CN"/>
        </w:rPr>
      </w:pPr>
      <w:r>
        <w:rPr>
          <w:lang w:eastAsia="zh-CN"/>
        </w:rPr>
        <w:t xml:space="preserve">    StoreAndForwardParameters:</w:t>
      </w:r>
    </w:p>
    <w:p w14:paraId="79833CC9">
      <w:pPr>
        <w:pStyle w:val="100"/>
        <w:rPr>
          <w:lang w:eastAsia="zh-CN"/>
        </w:rPr>
      </w:pPr>
      <w:r>
        <w:rPr>
          <w:lang w:eastAsia="zh-CN"/>
        </w:rPr>
        <w:t xml:space="preserve">      description: Contains the store and forward parameters data</w:t>
      </w:r>
    </w:p>
    <w:p w14:paraId="59B98AB7">
      <w:pPr>
        <w:pStyle w:val="100"/>
        <w:rPr>
          <w:lang w:eastAsia="zh-CN"/>
        </w:rPr>
      </w:pPr>
      <w:r>
        <w:rPr>
          <w:lang w:eastAsia="zh-CN"/>
        </w:rPr>
        <w:t xml:space="preserve">      type: object</w:t>
      </w:r>
    </w:p>
    <w:p w14:paraId="15C0689C">
      <w:pPr>
        <w:pStyle w:val="100"/>
        <w:rPr>
          <w:lang w:eastAsia="zh-CN"/>
        </w:rPr>
      </w:pPr>
      <w:r>
        <w:rPr>
          <w:lang w:eastAsia="zh-CN"/>
        </w:rPr>
        <w:t xml:space="preserve">      properties:</w:t>
      </w:r>
    </w:p>
    <w:p w14:paraId="402D9AFA">
      <w:pPr>
        <w:pStyle w:val="100"/>
        <w:rPr>
          <w:lang w:eastAsia="zh-CN"/>
        </w:rPr>
      </w:pPr>
      <w:r>
        <w:rPr>
          <w:lang w:eastAsia="zh-CN"/>
        </w:rPr>
        <w:t xml:space="preserve">        exprTime:</w:t>
      </w:r>
    </w:p>
    <w:p w14:paraId="5CF94145">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3F5CC381">
      <w:pPr>
        <w:pStyle w:val="100"/>
        <w:rPr>
          <w:lang w:eastAsia="zh-CN"/>
        </w:rPr>
      </w:pPr>
    </w:p>
    <w:p w14:paraId="633FF780">
      <w:pPr>
        <w:pStyle w:val="100"/>
        <w:rPr>
          <w:lang w:eastAsia="zh-CN"/>
        </w:rPr>
      </w:pPr>
      <w:r>
        <w:rPr>
          <w:lang w:eastAsia="zh-CN"/>
        </w:rPr>
        <w:t xml:space="preserve">    DeliveryStatusReport:</w:t>
      </w:r>
    </w:p>
    <w:p w14:paraId="2E9ACC54">
      <w:pPr>
        <w:pStyle w:val="100"/>
        <w:rPr>
          <w:lang w:eastAsia="zh-CN"/>
        </w:rPr>
      </w:pPr>
      <w:r>
        <w:rPr>
          <w:lang w:eastAsia="zh-CN"/>
        </w:rPr>
        <w:t xml:space="preserve">      description: Contains the delivery status report data</w:t>
      </w:r>
    </w:p>
    <w:p w14:paraId="290057FD">
      <w:pPr>
        <w:pStyle w:val="100"/>
        <w:rPr>
          <w:lang w:eastAsia="zh-CN"/>
        </w:rPr>
      </w:pPr>
      <w:r>
        <w:rPr>
          <w:lang w:eastAsia="zh-CN"/>
        </w:rPr>
        <w:t xml:space="preserve">      type: object</w:t>
      </w:r>
    </w:p>
    <w:p w14:paraId="3028789D">
      <w:pPr>
        <w:pStyle w:val="100"/>
        <w:rPr>
          <w:lang w:eastAsia="zh-CN"/>
        </w:rPr>
      </w:pPr>
      <w:r>
        <w:rPr>
          <w:lang w:eastAsia="zh-CN"/>
        </w:rPr>
        <w:t xml:space="preserve">      required:</w:t>
      </w:r>
    </w:p>
    <w:p w14:paraId="1D7DB329">
      <w:pPr>
        <w:pStyle w:val="100"/>
        <w:rPr>
          <w:lang w:eastAsia="zh-CN"/>
        </w:rPr>
      </w:pPr>
      <w:r>
        <w:rPr>
          <w:lang w:eastAsia="zh-CN"/>
        </w:rPr>
        <w:t xml:space="preserve">        - oriAddr</w:t>
      </w:r>
    </w:p>
    <w:p w14:paraId="319CE2A8">
      <w:pPr>
        <w:pStyle w:val="100"/>
        <w:rPr>
          <w:lang w:eastAsia="zh-CN"/>
        </w:rPr>
      </w:pPr>
      <w:r>
        <w:rPr>
          <w:lang w:eastAsia="zh-CN"/>
        </w:rPr>
        <w:t xml:space="preserve">        - destAddr</w:t>
      </w:r>
    </w:p>
    <w:p w14:paraId="5D0D1E36">
      <w:pPr>
        <w:pStyle w:val="100"/>
        <w:rPr>
          <w:lang w:eastAsia="zh-CN"/>
        </w:rPr>
      </w:pPr>
      <w:r>
        <w:rPr>
          <w:lang w:eastAsia="zh-CN"/>
        </w:rPr>
        <w:t xml:space="preserve">        - msgId</w:t>
      </w:r>
    </w:p>
    <w:p w14:paraId="590636C3">
      <w:pPr>
        <w:pStyle w:val="100"/>
        <w:rPr>
          <w:lang w:eastAsia="zh-CN"/>
        </w:rPr>
      </w:pPr>
      <w:r>
        <w:rPr>
          <w:lang w:eastAsia="zh-CN"/>
        </w:rPr>
        <w:t xml:space="preserve">        - delivSt</w:t>
      </w:r>
    </w:p>
    <w:p w14:paraId="4CE20D4B">
      <w:pPr>
        <w:pStyle w:val="100"/>
        <w:rPr>
          <w:lang w:eastAsia="zh-CN"/>
        </w:rPr>
      </w:pPr>
      <w:r>
        <w:rPr>
          <w:lang w:eastAsia="zh-CN"/>
        </w:rPr>
        <w:t xml:space="preserve">      properties:</w:t>
      </w:r>
    </w:p>
    <w:p w14:paraId="095F1D7D">
      <w:pPr>
        <w:pStyle w:val="100"/>
        <w:rPr>
          <w:lang w:eastAsia="zh-CN"/>
        </w:rPr>
      </w:pPr>
      <w:r>
        <w:rPr>
          <w:lang w:eastAsia="zh-CN"/>
        </w:rPr>
        <w:t xml:space="preserve">        oriAddr:</w:t>
      </w:r>
    </w:p>
    <w:p w14:paraId="06AFE8BB">
      <w:pPr>
        <w:pStyle w:val="100"/>
        <w:rPr>
          <w:lang w:eastAsia="zh-CN"/>
        </w:rPr>
      </w:pPr>
      <w:r>
        <w:rPr>
          <w:lang w:eastAsia="zh-CN"/>
        </w:rPr>
        <w:t xml:space="preserve">          $ref: 'TS29538_MSGG_L3GDelivery.yaml#/components/schemas/Address'</w:t>
      </w:r>
    </w:p>
    <w:p w14:paraId="08EBD0BD">
      <w:pPr>
        <w:pStyle w:val="100"/>
        <w:rPr>
          <w:lang w:eastAsia="zh-CN"/>
        </w:rPr>
      </w:pPr>
      <w:r>
        <w:rPr>
          <w:lang w:eastAsia="zh-CN"/>
        </w:rPr>
        <w:t xml:space="preserve">        destAddr:</w:t>
      </w:r>
    </w:p>
    <w:p w14:paraId="34B5BF92">
      <w:pPr>
        <w:pStyle w:val="100"/>
        <w:rPr>
          <w:lang w:eastAsia="zh-CN"/>
        </w:rPr>
      </w:pPr>
      <w:r>
        <w:rPr>
          <w:lang w:eastAsia="zh-CN"/>
        </w:rPr>
        <w:t xml:space="preserve">          $ref: 'TS29538_MSGG_L3GDelivery.yaml#/components/schemas/Address'</w:t>
      </w:r>
    </w:p>
    <w:p w14:paraId="25B388B9">
      <w:pPr>
        <w:pStyle w:val="100"/>
        <w:rPr>
          <w:lang w:eastAsia="zh-CN"/>
        </w:rPr>
      </w:pPr>
      <w:r>
        <w:rPr>
          <w:lang w:eastAsia="zh-CN"/>
        </w:rPr>
        <w:t xml:space="preserve">        msgId:</w:t>
      </w:r>
    </w:p>
    <w:p w14:paraId="22BE40BD">
      <w:pPr>
        <w:pStyle w:val="100"/>
        <w:rPr>
          <w:lang w:eastAsia="zh-CN"/>
        </w:rPr>
      </w:pPr>
      <w:r>
        <w:rPr>
          <w:lang w:eastAsia="zh-CN"/>
        </w:rPr>
        <w:t xml:space="preserve">          type: string</w:t>
      </w:r>
    </w:p>
    <w:p w14:paraId="67A4BE19">
      <w:pPr>
        <w:pStyle w:val="100"/>
        <w:rPr>
          <w:lang w:eastAsia="zh-CN"/>
        </w:rPr>
      </w:pPr>
      <w:r>
        <w:rPr>
          <w:lang w:eastAsia="zh-CN"/>
        </w:rPr>
        <w:t xml:space="preserve">        failureCause:</w:t>
      </w:r>
    </w:p>
    <w:p w14:paraId="1F03321F">
      <w:pPr>
        <w:pStyle w:val="100"/>
        <w:rPr>
          <w:lang w:eastAsia="zh-CN"/>
        </w:rPr>
      </w:pPr>
      <w:r>
        <w:rPr>
          <w:lang w:eastAsia="zh-CN"/>
        </w:rPr>
        <w:t xml:space="preserve">          type: string</w:t>
      </w:r>
    </w:p>
    <w:p w14:paraId="0C1C8914">
      <w:pPr>
        <w:pStyle w:val="100"/>
        <w:rPr>
          <w:lang w:eastAsia="zh-CN"/>
        </w:rPr>
      </w:pPr>
      <w:r>
        <w:rPr>
          <w:lang w:eastAsia="zh-CN"/>
        </w:rPr>
        <w:t xml:space="preserve">        delivSt:</w:t>
      </w:r>
    </w:p>
    <w:p w14:paraId="7539E06B">
      <w:pPr>
        <w:pStyle w:val="100"/>
        <w:rPr>
          <w:lang w:eastAsia="zh-CN"/>
        </w:rPr>
      </w:pPr>
      <w:r>
        <w:rPr>
          <w:lang w:eastAsia="zh-CN"/>
        </w:rPr>
        <w:t xml:space="preserve">          $ref: '#/components/schemas/ReportDeliveryStatus'</w:t>
      </w:r>
    </w:p>
    <w:p w14:paraId="609848FD">
      <w:pPr>
        <w:pStyle w:val="100"/>
        <w:rPr>
          <w:lang w:eastAsia="zh-CN"/>
        </w:rPr>
      </w:pPr>
    </w:p>
    <w:p w14:paraId="3309BB36">
      <w:pPr>
        <w:pStyle w:val="100"/>
        <w:rPr>
          <w:lang w:eastAsia="zh-CN"/>
        </w:rPr>
      </w:pPr>
      <w:r>
        <w:rPr>
          <w:lang w:eastAsia="zh-CN"/>
        </w:rPr>
        <w:t>#</w:t>
      </w:r>
    </w:p>
    <w:p w14:paraId="6E1DBB8A">
      <w:pPr>
        <w:pStyle w:val="100"/>
        <w:rPr>
          <w:lang w:eastAsia="zh-CN"/>
        </w:rPr>
      </w:pPr>
      <w:r>
        <w:rPr>
          <w:lang w:eastAsia="zh-CN"/>
        </w:rPr>
        <w:t># SIMPLE DATA TYPES</w:t>
      </w:r>
    </w:p>
    <w:p w14:paraId="5C3159F8">
      <w:pPr>
        <w:pStyle w:val="100"/>
        <w:rPr>
          <w:lang w:eastAsia="zh-CN"/>
        </w:rPr>
      </w:pPr>
      <w:r>
        <w:rPr>
          <w:lang w:eastAsia="zh-CN"/>
        </w:rPr>
        <w:t>#</w:t>
      </w:r>
    </w:p>
    <w:p w14:paraId="7F315838">
      <w:pPr>
        <w:pStyle w:val="100"/>
        <w:rPr>
          <w:lang w:eastAsia="zh-CN"/>
        </w:rPr>
      </w:pPr>
    </w:p>
    <w:p w14:paraId="1AC5F4EC">
      <w:pPr>
        <w:pStyle w:val="100"/>
        <w:rPr>
          <w:lang w:eastAsia="zh-CN"/>
        </w:rPr>
      </w:pPr>
      <w:r>
        <w:rPr>
          <w:lang w:eastAsia="zh-CN"/>
        </w:rPr>
        <w:t>#</w:t>
      </w:r>
    </w:p>
    <w:p w14:paraId="7372ECCD">
      <w:pPr>
        <w:pStyle w:val="100"/>
        <w:rPr>
          <w:lang w:eastAsia="zh-CN"/>
        </w:rPr>
      </w:pPr>
      <w:r>
        <w:rPr>
          <w:lang w:eastAsia="zh-CN"/>
        </w:rPr>
        <w:t># ENUMERATIONS</w:t>
      </w:r>
    </w:p>
    <w:p w14:paraId="5BDA50CF">
      <w:pPr>
        <w:pStyle w:val="100"/>
        <w:rPr>
          <w:lang w:eastAsia="zh-CN"/>
        </w:rPr>
      </w:pPr>
      <w:r>
        <w:rPr>
          <w:lang w:eastAsia="zh-CN"/>
        </w:rPr>
        <w:t>#</w:t>
      </w:r>
    </w:p>
    <w:p w14:paraId="642EE671">
      <w:pPr>
        <w:pStyle w:val="100"/>
        <w:rPr>
          <w:lang w:eastAsia="zh-CN"/>
        </w:rPr>
      </w:pPr>
    </w:p>
    <w:p w14:paraId="54998327">
      <w:pPr>
        <w:pStyle w:val="100"/>
        <w:rPr>
          <w:lang w:eastAsia="zh-CN"/>
        </w:rPr>
      </w:pPr>
      <w:r>
        <w:rPr>
          <w:lang w:eastAsia="zh-CN"/>
        </w:rPr>
        <w:t xml:space="preserve">    DeliveryStatus:</w:t>
      </w:r>
    </w:p>
    <w:p w14:paraId="1896AA29">
      <w:pPr>
        <w:pStyle w:val="100"/>
        <w:rPr>
          <w:lang w:eastAsia="zh-CN"/>
        </w:rPr>
      </w:pPr>
      <w:r>
        <w:rPr>
          <w:lang w:eastAsia="zh-CN"/>
        </w:rPr>
        <w:t xml:space="preserve">      anyOf:</w:t>
      </w:r>
    </w:p>
    <w:p w14:paraId="6B9E4964">
      <w:pPr>
        <w:pStyle w:val="100"/>
        <w:rPr>
          <w:lang w:eastAsia="zh-CN"/>
        </w:rPr>
      </w:pPr>
      <w:r>
        <w:rPr>
          <w:lang w:eastAsia="zh-CN"/>
        </w:rPr>
        <w:t xml:space="preserve">      - type: string</w:t>
      </w:r>
    </w:p>
    <w:p w14:paraId="10BD4DEE">
      <w:pPr>
        <w:pStyle w:val="100"/>
        <w:rPr>
          <w:lang w:eastAsia="zh-CN"/>
        </w:rPr>
      </w:pPr>
      <w:r>
        <w:rPr>
          <w:lang w:eastAsia="zh-CN"/>
        </w:rPr>
        <w:t xml:space="preserve">        enum:</w:t>
      </w:r>
    </w:p>
    <w:p w14:paraId="6B36955E">
      <w:pPr>
        <w:pStyle w:val="100"/>
        <w:rPr>
          <w:lang w:eastAsia="zh-CN"/>
        </w:rPr>
      </w:pPr>
      <w:r>
        <w:rPr>
          <w:lang w:eastAsia="zh-CN"/>
        </w:rPr>
        <w:t xml:space="preserve">          - DELY_FAILED</w:t>
      </w:r>
    </w:p>
    <w:p w14:paraId="4419CBC8">
      <w:pPr>
        <w:pStyle w:val="100"/>
        <w:rPr>
          <w:lang w:eastAsia="zh-CN"/>
        </w:rPr>
      </w:pPr>
      <w:r>
        <w:rPr>
          <w:lang w:eastAsia="zh-CN"/>
        </w:rPr>
        <w:t xml:space="preserve">          - DELY_STORED</w:t>
      </w:r>
    </w:p>
    <w:p w14:paraId="2F2005EA">
      <w:pPr>
        <w:pStyle w:val="100"/>
        <w:rPr>
          <w:lang w:eastAsia="zh-CN"/>
        </w:rPr>
      </w:pPr>
      <w:r>
        <w:rPr>
          <w:lang w:eastAsia="zh-CN"/>
        </w:rPr>
        <w:t xml:space="preserve">      - type: string</w:t>
      </w:r>
    </w:p>
    <w:p w14:paraId="0ABE7AF3">
      <w:pPr>
        <w:pStyle w:val="100"/>
        <w:rPr>
          <w:lang w:eastAsia="zh-CN"/>
        </w:rPr>
      </w:pPr>
      <w:r>
        <w:rPr>
          <w:lang w:eastAsia="zh-CN"/>
        </w:rPr>
        <w:t xml:space="preserve">        description: &gt;</w:t>
      </w:r>
    </w:p>
    <w:p w14:paraId="0A29099C">
      <w:pPr>
        <w:pStyle w:val="100"/>
        <w:rPr>
          <w:lang w:eastAsia="zh-CN"/>
        </w:rPr>
      </w:pPr>
      <w:r>
        <w:rPr>
          <w:lang w:eastAsia="zh-CN"/>
        </w:rPr>
        <w:t xml:space="preserve">          This string provides forward-compatibility with future</w:t>
      </w:r>
    </w:p>
    <w:p w14:paraId="6FE020BB">
      <w:pPr>
        <w:pStyle w:val="100"/>
        <w:rPr>
          <w:lang w:eastAsia="zh-CN"/>
        </w:rPr>
      </w:pPr>
      <w:r>
        <w:rPr>
          <w:lang w:eastAsia="zh-CN"/>
        </w:rPr>
        <w:t xml:space="preserve">          extensions to the enumeration but is not used to encode</w:t>
      </w:r>
    </w:p>
    <w:p w14:paraId="69435143">
      <w:pPr>
        <w:pStyle w:val="100"/>
        <w:rPr>
          <w:lang w:eastAsia="zh-CN"/>
        </w:rPr>
      </w:pPr>
      <w:r>
        <w:rPr>
          <w:lang w:eastAsia="zh-CN"/>
        </w:rPr>
        <w:t xml:space="preserve">          content defined in the present version of this API.</w:t>
      </w:r>
    </w:p>
    <w:p w14:paraId="3DE05FFF">
      <w:pPr>
        <w:pStyle w:val="100"/>
        <w:rPr>
          <w:lang w:eastAsia="zh-CN"/>
        </w:rPr>
      </w:pPr>
      <w:r>
        <w:rPr>
          <w:lang w:eastAsia="zh-CN"/>
        </w:rPr>
        <w:t xml:space="preserve">      description: |</w:t>
      </w:r>
    </w:p>
    <w:p w14:paraId="37B10EB0">
      <w:pPr>
        <w:pStyle w:val="100"/>
        <w:rPr>
          <w:lang w:val="en-US" w:eastAsia="zh-CN"/>
        </w:rPr>
      </w:pPr>
      <w:r>
        <w:rPr>
          <w:rFonts w:hint="eastAsia"/>
          <w:lang w:val="en-US" w:eastAsia="zh-CN"/>
        </w:rPr>
        <w:t xml:space="preserve">        Indicates if delivery is a failure, or if the message is stored for deferred delivery.</w:t>
      </w:r>
    </w:p>
    <w:p w14:paraId="6CA14B40">
      <w:pPr>
        <w:pStyle w:val="100"/>
        <w:rPr>
          <w:lang w:eastAsia="zh-CN"/>
        </w:rPr>
      </w:pPr>
      <w:r>
        <w:rPr>
          <w:lang w:eastAsia="zh-CN"/>
        </w:rPr>
        <w:t xml:space="preserve">        Possible values are:</w:t>
      </w:r>
    </w:p>
    <w:p w14:paraId="02B80B89">
      <w:pPr>
        <w:pStyle w:val="100"/>
        <w:rPr>
          <w:lang w:eastAsia="zh-CN"/>
        </w:rPr>
      </w:pPr>
      <w:r>
        <w:rPr>
          <w:lang w:eastAsia="zh-CN"/>
        </w:rPr>
        <w:t xml:space="preserve">        - DELY_FAILED: Indicates that the message delivery is failed.</w:t>
      </w:r>
    </w:p>
    <w:p w14:paraId="05B858AC">
      <w:pPr>
        <w:pStyle w:val="100"/>
        <w:rPr>
          <w:lang w:eastAsia="zh-CN"/>
        </w:rPr>
      </w:pPr>
      <w:r>
        <w:rPr>
          <w:lang w:eastAsia="zh-CN"/>
        </w:rPr>
        <w:t xml:space="preserve">        - DELY_STORED: Indicates that the message is stored for deferred delivery.</w:t>
      </w:r>
    </w:p>
    <w:p w14:paraId="3178F5EB">
      <w:pPr>
        <w:pStyle w:val="100"/>
        <w:rPr>
          <w:lang w:eastAsia="zh-CN"/>
        </w:rPr>
      </w:pPr>
    </w:p>
    <w:p w14:paraId="51CB1F74">
      <w:pPr>
        <w:pStyle w:val="100"/>
        <w:rPr>
          <w:lang w:eastAsia="zh-CN"/>
        </w:rPr>
      </w:pPr>
      <w:r>
        <w:rPr>
          <w:lang w:eastAsia="zh-CN"/>
        </w:rPr>
        <w:t xml:space="preserve">    ReportDeliveryStatus:</w:t>
      </w:r>
    </w:p>
    <w:p w14:paraId="695F2445">
      <w:pPr>
        <w:pStyle w:val="100"/>
        <w:rPr>
          <w:lang w:eastAsia="zh-CN"/>
        </w:rPr>
      </w:pPr>
      <w:r>
        <w:rPr>
          <w:lang w:eastAsia="zh-CN"/>
        </w:rPr>
        <w:t xml:space="preserve">      anyOf:</w:t>
      </w:r>
    </w:p>
    <w:p w14:paraId="70F5A287">
      <w:pPr>
        <w:pStyle w:val="100"/>
        <w:rPr>
          <w:lang w:eastAsia="zh-CN"/>
        </w:rPr>
      </w:pPr>
      <w:r>
        <w:rPr>
          <w:lang w:eastAsia="zh-CN"/>
        </w:rPr>
        <w:t xml:space="preserve">      - type: string</w:t>
      </w:r>
    </w:p>
    <w:p w14:paraId="7DCE5052">
      <w:pPr>
        <w:pStyle w:val="100"/>
        <w:rPr>
          <w:lang w:eastAsia="zh-CN"/>
        </w:rPr>
      </w:pPr>
      <w:r>
        <w:rPr>
          <w:lang w:eastAsia="zh-CN"/>
        </w:rPr>
        <w:t xml:space="preserve">        enum:</w:t>
      </w:r>
    </w:p>
    <w:p w14:paraId="003A21F8">
      <w:pPr>
        <w:pStyle w:val="100"/>
        <w:rPr>
          <w:lang w:eastAsia="zh-CN"/>
        </w:rPr>
      </w:pPr>
      <w:r>
        <w:rPr>
          <w:lang w:eastAsia="zh-CN"/>
        </w:rPr>
        <w:t xml:space="preserve">          - REPT_DELY_SUCCESS</w:t>
      </w:r>
    </w:p>
    <w:p w14:paraId="4761A3DD">
      <w:pPr>
        <w:pStyle w:val="100"/>
        <w:rPr>
          <w:lang w:eastAsia="zh-CN"/>
        </w:rPr>
      </w:pPr>
      <w:r>
        <w:rPr>
          <w:lang w:eastAsia="zh-CN"/>
        </w:rPr>
        <w:t xml:space="preserve">          - REPT_DELY_FAILED</w:t>
      </w:r>
    </w:p>
    <w:p w14:paraId="58390B41">
      <w:pPr>
        <w:pStyle w:val="100"/>
        <w:rPr>
          <w:lang w:eastAsia="zh-CN"/>
        </w:rPr>
      </w:pPr>
      <w:r>
        <w:rPr>
          <w:lang w:eastAsia="zh-CN"/>
        </w:rPr>
        <w:t xml:space="preserve">      - type: string</w:t>
      </w:r>
    </w:p>
    <w:p w14:paraId="4F297CD8">
      <w:pPr>
        <w:pStyle w:val="100"/>
        <w:rPr>
          <w:lang w:eastAsia="zh-CN"/>
        </w:rPr>
      </w:pPr>
      <w:r>
        <w:rPr>
          <w:lang w:eastAsia="zh-CN"/>
        </w:rPr>
        <w:t xml:space="preserve">        description: &gt;</w:t>
      </w:r>
    </w:p>
    <w:p w14:paraId="31064F22">
      <w:pPr>
        <w:pStyle w:val="100"/>
        <w:rPr>
          <w:lang w:eastAsia="zh-CN"/>
        </w:rPr>
      </w:pPr>
      <w:r>
        <w:rPr>
          <w:lang w:eastAsia="zh-CN"/>
        </w:rPr>
        <w:t xml:space="preserve">          This string provides forward-compatibility with future</w:t>
      </w:r>
    </w:p>
    <w:p w14:paraId="70F41360">
      <w:pPr>
        <w:pStyle w:val="100"/>
        <w:rPr>
          <w:lang w:eastAsia="zh-CN"/>
        </w:rPr>
      </w:pPr>
      <w:r>
        <w:rPr>
          <w:lang w:eastAsia="zh-CN"/>
        </w:rPr>
        <w:t xml:space="preserve">          extensions to the enumeration but is not used to encode</w:t>
      </w:r>
    </w:p>
    <w:p w14:paraId="5CE33B02">
      <w:pPr>
        <w:pStyle w:val="100"/>
        <w:rPr>
          <w:lang w:eastAsia="zh-CN"/>
        </w:rPr>
      </w:pPr>
      <w:r>
        <w:rPr>
          <w:lang w:eastAsia="zh-CN"/>
        </w:rPr>
        <w:t xml:space="preserve">          content defined in the present version of this API.</w:t>
      </w:r>
    </w:p>
    <w:p w14:paraId="0EB2C0D2">
      <w:pPr>
        <w:pStyle w:val="100"/>
        <w:rPr>
          <w:lang w:eastAsia="zh-CN"/>
        </w:rPr>
      </w:pPr>
      <w:r>
        <w:rPr>
          <w:lang w:eastAsia="zh-CN"/>
        </w:rPr>
        <w:t xml:space="preserve">      description: |</w:t>
      </w:r>
    </w:p>
    <w:p w14:paraId="6AB84391">
      <w:pPr>
        <w:pStyle w:val="100"/>
        <w:rPr>
          <w:lang w:val="en-US" w:eastAsia="zh-CN"/>
        </w:rPr>
      </w:pPr>
      <w:r>
        <w:rPr>
          <w:rFonts w:hint="eastAsia"/>
          <w:lang w:val="en-US" w:eastAsia="zh-CN"/>
        </w:rPr>
        <w:t xml:space="preserve">        The delivery status description, including success or failure in delivery.</w:t>
      </w:r>
    </w:p>
    <w:p w14:paraId="0EEEA43B">
      <w:pPr>
        <w:pStyle w:val="100"/>
        <w:rPr>
          <w:lang w:eastAsia="zh-CN"/>
        </w:rPr>
      </w:pPr>
      <w:r>
        <w:rPr>
          <w:lang w:eastAsia="zh-CN"/>
        </w:rPr>
        <w:t xml:space="preserve">        Possible values are:</w:t>
      </w:r>
    </w:p>
    <w:p w14:paraId="4DFCE958">
      <w:pPr>
        <w:pStyle w:val="100"/>
        <w:rPr>
          <w:lang w:eastAsia="zh-CN"/>
        </w:rPr>
      </w:pPr>
      <w:r>
        <w:rPr>
          <w:lang w:eastAsia="zh-CN"/>
        </w:rPr>
        <w:t xml:space="preserve">        - REPT_DELY_SUCCESS: Indicates that the report delivery is successful.</w:t>
      </w:r>
    </w:p>
    <w:p w14:paraId="3E6715C0">
      <w:pPr>
        <w:pStyle w:val="100"/>
        <w:rPr>
          <w:lang w:eastAsia="zh-CN"/>
        </w:rPr>
      </w:pPr>
      <w:r>
        <w:rPr>
          <w:lang w:eastAsia="zh-CN"/>
        </w:rPr>
        <w:t xml:space="preserve">        - REPT_DELY_FAILED: Indicates that the report delivery is failed.</w:t>
      </w:r>
    </w:p>
    <w:p w14:paraId="39CAF6F1">
      <w:pPr>
        <w:pStyle w:val="100"/>
        <w:rPr>
          <w:lang w:eastAsia="zh-CN"/>
        </w:rPr>
      </w:pPr>
    </w:p>
    <w:p w14:paraId="26491B1B">
      <w:pPr>
        <w:pStyle w:val="100"/>
        <w:rPr>
          <w:lang w:eastAsia="zh-CN"/>
        </w:rPr>
      </w:pPr>
      <w:r>
        <w:rPr>
          <w:lang w:eastAsia="zh-CN"/>
        </w:rPr>
        <w:t xml:space="preserve">    Priority:</w:t>
      </w:r>
    </w:p>
    <w:p w14:paraId="327BA883">
      <w:pPr>
        <w:pStyle w:val="100"/>
        <w:rPr>
          <w:lang w:eastAsia="zh-CN"/>
        </w:rPr>
      </w:pPr>
      <w:r>
        <w:rPr>
          <w:lang w:eastAsia="zh-CN"/>
        </w:rPr>
        <w:t xml:space="preserve">      anyOf:</w:t>
      </w:r>
    </w:p>
    <w:p w14:paraId="55712EA3">
      <w:pPr>
        <w:pStyle w:val="100"/>
        <w:rPr>
          <w:lang w:eastAsia="zh-CN"/>
        </w:rPr>
      </w:pPr>
      <w:r>
        <w:rPr>
          <w:lang w:eastAsia="zh-CN"/>
        </w:rPr>
        <w:t xml:space="preserve">      - type: string</w:t>
      </w:r>
    </w:p>
    <w:p w14:paraId="0AA125E4">
      <w:pPr>
        <w:pStyle w:val="100"/>
        <w:rPr>
          <w:lang w:eastAsia="zh-CN"/>
        </w:rPr>
      </w:pPr>
      <w:r>
        <w:rPr>
          <w:lang w:eastAsia="zh-CN"/>
        </w:rPr>
        <w:t xml:space="preserve">        enum:</w:t>
      </w:r>
    </w:p>
    <w:p w14:paraId="40D56936">
      <w:pPr>
        <w:pStyle w:val="100"/>
        <w:rPr>
          <w:lang w:eastAsia="zh-CN"/>
        </w:rPr>
      </w:pPr>
      <w:r>
        <w:rPr>
          <w:lang w:eastAsia="zh-CN"/>
        </w:rPr>
        <w:t xml:space="preserve">          - HIGH</w:t>
      </w:r>
    </w:p>
    <w:p w14:paraId="3FA193BE">
      <w:pPr>
        <w:pStyle w:val="100"/>
        <w:rPr>
          <w:lang w:eastAsia="zh-CN"/>
        </w:rPr>
      </w:pPr>
      <w:r>
        <w:rPr>
          <w:lang w:eastAsia="zh-CN"/>
        </w:rPr>
        <w:t xml:space="preserve">          - MIDDLE</w:t>
      </w:r>
    </w:p>
    <w:p w14:paraId="55CE0AF9">
      <w:pPr>
        <w:pStyle w:val="100"/>
        <w:rPr>
          <w:lang w:eastAsia="zh-CN"/>
        </w:rPr>
      </w:pPr>
      <w:r>
        <w:rPr>
          <w:lang w:eastAsia="zh-CN"/>
        </w:rPr>
        <w:t xml:space="preserve">          - LOW</w:t>
      </w:r>
    </w:p>
    <w:p w14:paraId="2A71B7FD">
      <w:pPr>
        <w:pStyle w:val="100"/>
        <w:rPr>
          <w:lang w:eastAsia="zh-CN"/>
        </w:rPr>
      </w:pPr>
      <w:r>
        <w:rPr>
          <w:lang w:eastAsia="zh-CN"/>
        </w:rPr>
        <w:t xml:space="preserve">      - type: string</w:t>
      </w:r>
    </w:p>
    <w:p w14:paraId="78324113">
      <w:pPr>
        <w:pStyle w:val="100"/>
        <w:rPr>
          <w:lang w:eastAsia="zh-CN"/>
        </w:rPr>
      </w:pPr>
      <w:r>
        <w:rPr>
          <w:lang w:eastAsia="zh-CN"/>
        </w:rPr>
        <w:t xml:space="preserve">        description: &gt;</w:t>
      </w:r>
    </w:p>
    <w:p w14:paraId="02C958D1">
      <w:pPr>
        <w:pStyle w:val="100"/>
        <w:rPr>
          <w:lang w:eastAsia="zh-CN"/>
        </w:rPr>
      </w:pPr>
      <w:r>
        <w:rPr>
          <w:lang w:eastAsia="zh-CN"/>
        </w:rPr>
        <w:t xml:space="preserve">          This string provides forward-compatibility with future</w:t>
      </w:r>
    </w:p>
    <w:p w14:paraId="211D9A4A">
      <w:pPr>
        <w:pStyle w:val="100"/>
        <w:rPr>
          <w:lang w:eastAsia="zh-CN"/>
        </w:rPr>
      </w:pPr>
      <w:r>
        <w:rPr>
          <w:lang w:eastAsia="zh-CN"/>
        </w:rPr>
        <w:t xml:space="preserve">          extensions to the enumeration but is not used to encode</w:t>
      </w:r>
    </w:p>
    <w:p w14:paraId="5D3E9DC5">
      <w:pPr>
        <w:pStyle w:val="100"/>
        <w:rPr>
          <w:lang w:eastAsia="zh-CN"/>
        </w:rPr>
      </w:pPr>
      <w:r>
        <w:rPr>
          <w:lang w:eastAsia="zh-CN"/>
        </w:rPr>
        <w:t xml:space="preserve">          content defined in the present version of this API.</w:t>
      </w:r>
    </w:p>
    <w:p w14:paraId="37D45593">
      <w:pPr>
        <w:pStyle w:val="100"/>
        <w:rPr>
          <w:lang w:eastAsia="zh-CN"/>
        </w:rPr>
      </w:pPr>
      <w:r>
        <w:rPr>
          <w:lang w:eastAsia="zh-CN"/>
        </w:rPr>
        <w:t xml:space="preserve">      description: |</w:t>
      </w:r>
    </w:p>
    <w:p w14:paraId="73F8D939">
      <w:pPr>
        <w:pStyle w:val="100"/>
        <w:rPr>
          <w:lang w:val="en-US" w:eastAsia="zh-CN"/>
        </w:rPr>
      </w:pPr>
      <w:r>
        <w:rPr>
          <w:rFonts w:hint="eastAsia"/>
          <w:lang w:val="en-US" w:eastAsia="zh-CN"/>
        </w:rPr>
        <w:t xml:space="preserve">        Application priority level requested for this message.</w:t>
      </w:r>
    </w:p>
    <w:p w14:paraId="7D7144D7">
      <w:pPr>
        <w:pStyle w:val="100"/>
        <w:rPr>
          <w:lang w:eastAsia="zh-CN"/>
        </w:rPr>
      </w:pPr>
      <w:r>
        <w:rPr>
          <w:lang w:eastAsia="zh-CN"/>
        </w:rPr>
        <w:t xml:space="preserve">        Possible values are:</w:t>
      </w:r>
    </w:p>
    <w:p w14:paraId="5E1A752D">
      <w:pPr>
        <w:pStyle w:val="100"/>
        <w:rPr>
          <w:lang w:eastAsia="zh-CN"/>
        </w:rPr>
      </w:pPr>
      <w:r>
        <w:rPr>
          <w:lang w:eastAsia="zh-CN"/>
        </w:rPr>
        <w:t xml:space="preserve">        - HIGH: Indicates the messages should be sent in high priority.</w:t>
      </w:r>
    </w:p>
    <w:p w14:paraId="09EA70E6">
      <w:pPr>
        <w:pStyle w:val="100"/>
        <w:rPr>
          <w:lang w:eastAsia="zh-CN"/>
        </w:rPr>
      </w:pPr>
      <w:r>
        <w:rPr>
          <w:lang w:eastAsia="zh-CN"/>
        </w:rPr>
        <w:t xml:space="preserve">        - MIDDLE: Indicates the messages should be sent in middle priority.</w:t>
      </w:r>
    </w:p>
    <w:p w14:paraId="56C933C8">
      <w:pPr>
        <w:pStyle w:val="100"/>
        <w:rPr>
          <w:lang w:eastAsia="zh-CN"/>
        </w:rPr>
      </w:pPr>
      <w:r>
        <w:rPr>
          <w:lang w:eastAsia="zh-CN"/>
        </w:rPr>
        <w:t xml:space="preserve">        - LOW: Indicates the messages should be sent in low priority.</w:t>
      </w:r>
    </w:p>
    <w:p w14:paraId="0ED948E0">
      <w:pPr>
        <w:pStyle w:val="3"/>
        <w:rPr>
          <w:lang w:eastAsia="zh-CN"/>
        </w:rPr>
      </w:pPr>
      <w:bookmarkStart w:id="1452" w:name="_Toc122117512"/>
      <w:bookmarkStart w:id="1453" w:name="_Toc97197237"/>
      <w:bookmarkStart w:id="1454" w:name="_Toc162005713"/>
      <w:bookmarkStart w:id="1455" w:name="_Toc96996831"/>
      <w:r>
        <w:rPr>
          <w:lang w:eastAsia="zh-CN"/>
        </w:rPr>
        <w:t>A.4</w:t>
      </w:r>
      <w:r>
        <w:rPr>
          <w:lang w:eastAsia="zh-CN"/>
        </w:rPr>
        <w:tab/>
      </w:r>
      <w:r>
        <w:rPr>
          <w:lang w:eastAsia="zh-CN"/>
        </w:rPr>
        <w:t>MSGG_L3GDelivery API</w:t>
      </w:r>
      <w:bookmarkEnd w:id="1452"/>
      <w:bookmarkEnd w:id="1453"/>
      <w:bookmarkEnd w:id="1454"/>
      <w:bookmarkEnd w:id="1455"/>
    </w:p>
    <w:p w14:paraId="64E5914F">
      <w:pPr>
        <w:pStyle w:val="100"/>
        <w:rPr>
          <w:lang w:eastAsia="zh-CN"/>
        </w:rPr>
      </w:pPr>
      <w:r>
        <w:rPr>
          <w:lang w:eastAsia="zh-CN"/>
        </w:rPr>
        <w:t>openapi: 3.0.0</w:t>
      </w:r>
    </w:p>
    <w:p w14:paraId="187A9374">
      <w:pPr>
        <w:pStyle w:val="100"/>
        <w:rPr>
          <w:lang w:eastAsia="zh-CN"/>
        </w:rPr>
      </w:pPr>
      <w:r>
        <w:rPr>
          <w:lang w:eastAsia="zh-CN"/>
        </w:rPr>
        <w:t>info:</w:t>
      </w:r>
    </w:p>
    <w:p w14:paraId="168E124D">
      <w:pPr>
        <w:pStyle w:val="100"/>
        <w:rPr>
          <w:lang w:eastAsia="zh-CN"/>
        </w:rPr>
      </w:pPr>
      <w:r>
        <w:rPr>
          <w:lang w:eastAsia="zh-CN"/>
        </w:rPr>
        <w:t xml:space="preserve">  title: MSGG_L3GDelivery</w:t>
      </w:r>
    </w:p>
    <w:p w14:paraId="05FA6A88">
      <w:pPr>
        <w:pStyle w:val="100"/>
        <w:rPr>
          <w:lang w:val="en-US" w:eastAsia="zh-CN"/>
        </w:rPr>
      </w:pPr>
      <w:r>
        <w:rPr>
          <w:lang w:eastAsia="zh-CN"/>
        </w:rPr>
        <w:t xml:space="preserve">  version: 1.</w:t>
      </w:r>
      <w:r>
        <w:rPr>
          <w:rFonts w:hint="eastAsia"/>
          <w:lang w:val="en-US" w:eastAsia="zh-CN"/>
        </w:rPr>
        <w:t>1</w:t>
      </w:r>
      <w:r>
        <w:rPr>
          <w:lang w:eastAsia="zh-CN"/>
        </w:rPr>
        <w:t>.0</w:t>
      </w:r>
    </w:p>
    <w:p w14:paraId="1B2F4435">
      <w:pPr>
        <w:pStyle w:val="100"/>
        <w:rPr>
          <w:lang w:eastAsia="zh-CN"/>
        </w:rPr>
      </w:pPr>
      <w:r>
        <w:rPr>
          <w:lang w:eastAsia="zh-CN"/>
        </w:rPr>
        <w:t xml:space="preserve">  description: |</w:t>
      </w:r>
    </w:p>
    <w:p w14:paraId="2B254EC2">
      <w:pPr>
        <w:pStyle w:val="100"/>
        <w:rPr>
          <w:lang w:eastAsia="zh-CN"/>
        </w:rPr>
      </w:pPr>
      <w:r>
        <w:rPr>
          <w:lang w:eastAsia="zh-CN"/>
        </w:rPr>
        <w:t xml:space="preserve">    API for MSGG L3G Message Delivery Service.  </w:t>
      </w:r>
    </w:p>
    <w:p w14:paraId="5792F062">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48A0E">
      <w:pPr>
        <w:pStyle w:val="100"/>
        <w:rPr>
          <w:lang w:eastAsia="zh-CN"/>
        </w:rPr>
      </w:pPr>
      <w:r>
        <w:rPr>
          <w:lang w:eastAsia="zh-CN"/>
        </w:rPr>
        <w:t xml:space="preserve">    All rights reserved.</w:t>
      </w:r>
    </w:p>
    <w:p w14:paraId="3511C251">
      <w:pPr>
        <w:pStyle w:val="100"/>
        <w:rPr>
          <w:lang w:eastAsia="zh-CN"/>
        </w:rPr>
      </w:pPr>
    </w:p>
    <w:p w14:paraId="1AC9CFF8">
      <w:pPr>
        <w:pStyle w:val="100"/>
        <w:rPr>
          <w:lang w:eastAsia="zh-CN"/>
        </w:rPr>
      </w:pPr>
      <w:r>
        <w:rPr>
          <w:lang w:eastAsia="zh-CN"/>
        </w:rPr>
        <w:t>externalDocs:</w:t>
      </w:r>
    </w:p>
    <w:p w14:paraId="69F68120">
      <w:pPr>
        <w:pStyle w:val="100"/>
        <w:rPr>
          <w:lang w:eastAsia="zh-CN"/>
        </w:rPr>
      </w:pPr>
      <w:r>
        <w:rPr>
          <w:lang w:eastAsia="zh-CN"/>
        </w:rPr>
        <w:t xml:space="preserve">  description: &gt;</w:t>
      </w:r>
    </w:p>
    <w:p w14:paraId="5DAC3C6C">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5C0FAECF">
      <w:pPr>
        <w:pStyle w:val="100"/>
        <w:rPr>
          <w:lang w:eastAsia="zh-CN"/>
        </w:rPr>
      </w:pPr>
      <w:r>
        <w:rPr>
          <w:lang w:eastAsia="zh-CN"/>
        </w:rPr>
        <w:t xml:space="preserve">    specification; Stage 3</w:t>
      </w:r>
    </w:p>
    <w:p w14:paraId="320B5149">
      <w:pPr>
        <w:pStyle w:val="100"/>
        <w:rPr>
          <w:lang w:eastAsia="zh-CN"/>
        </w:rPr>
      </w:pPr>
      <w:r>
        <w:rPr>
          <w:lang w:eastAsia="zh-CN"/>
        </w:rPr>
        <w:t xml:space="preserve">  url: https://www.3gpp.org/ftp/Specs/archive/29_series/29.538/</w:t>
      </w:r>
    </w:p>
    <w:p w14:paraId="43B33983">
      <w:pPr>
        <w:pStyle w:val="100"/>
        <w:rPr>
          <w:lang w:eastAsia="zh-CN"/>
        </w:rPr>
      </w:pPr>
    </w:p>
    <w:p w14:paraId="0D621659">
      <w:pPr>
        <w:pStyle w:val="100"/>
        <w:rPr>
          <w:lang w:eastAsia="zh-CN"/>
        </w:rPr>
      </w:pPr>
      <w:r>
        <w:rPr>
          <w:lang w:eastAsia="zh-CN"/>
        </w:rPr>
        <w:t>servers:</w:t>
      </w:r>
    </w:p>
    <w:p w14:paraId="0D84164F">
      <w:pPr>
        <w:pStyle w:val="100"/>
        <w:rPr>
          <w:lang w:eastAsia="zh-CN"/>
        </w:rPr>
      </w:pPr>
      <w:r>
        <w:rPr>
          <w:lang w:eastAsia="zh-CN"/>
        </w:rPr>
        <w:t xml:space="preserve">  - url: '{apiRoot}/msgg-l3gdelivery/v1'</w:t>
      </w:r>
    </w:p>
    <w:p w14:paraId="29CFC577">
      <w:pPr>
        <w:pStyle w:val="100"/>
        <w:rPr>
          <w:lang w:eastAsia="zh-CN"/>
        </w:rPr>
      </w:pPr>
      <w:r>
        <w:rPr>
          <w:lang w:eastAsia="zh-CN"/>
        </w:rPr>
        <w:t xml:space="preserve">    variables:</w:t>
      </w:r>
    </w:p>
    <w:p w14:paraId="7999654D">
      <w:pPr>
        <w:pStyle w:val="100"/>
        <w:rPr>
          <w:lang w:eastAsia="zh-CN"/>
        </w:rPr>
      </w:pPr>
      <w:r>
        <w:rPr>
          <w:lang w:eastAsia="zh-CN"/>
        </w:rPr>
        <w:t xml:space="preserve">      apiRoot:</w:t>
      </w:r>
    </w:p>
    <w:p w14:paraId="15F45F7D">
      <w:pPr>
        <w:pStyle w:val="100"/>
        <w:rPr>
          <w:lang w:eastAsia="zh-CN"/>
        </w:rPr>
      </w:pPr>
      <w:r>
        <w:rPr>
          <w:lang w:eastAsia="zh-CN"/>
        </w:rPr>
        <w:t xml:space="preserve">        default: https://example.com</w:t>
      </w:r>
    </w:p>
    <w:p w14:paraId="71EB87BE">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3E0AD46">
      <w:pPr>
        <w:pStyle w:val="100"/>
        <w:rPr>
          <w:lang w:eastAsia="zh-CN"/>
        </w:rPr>
      </w:pPr>
    </w:p>
    <w:p w14:paraId="32B74B25">
      <w:pPr>
        <w:pStyle w:val="100"/>
        <w:rPr>
          <w:lang w:eastAsia="zh-CN"/>
        </w:rPr>
      </w:pPr>
      <w:r>
        <w:rPr>
          <w:lang w:eastAsia="zh-CN"/>
        </w:rPr>
        <w:t>security:</w:t>
      </w:r>
    </w:p>
    <w:p w14:paraId="6ECC6C66">
      <w:pPr>
        <w:pStyle w:val="100"/>
        <w:rPr>
          <w:lang w:eastAsia="zh-CN"/>
        </w:rPr>
      </w:pPr>
      <w:r>
        <w:rPr>
          <w:lang w:eastAsia="zh-CN"/>
        </w:rPr>
        <w:t xml:space="preserve">  - {}</w:t>
      </w:r>
    </w:p>
    <w:p w14:paraId="4E399AAA">
      <w:pPr>
        <w:pStyle w:val="100"/>
        <w:rPr>
          <w:lang w:eastAsia="zh-CN"/>
        </w:rPr>
      </w:pPr>
      <w:r>
        <w:rPr>
          <w:lang w:eastAsia="zh-CN"/>
        </w:rPr>
        <w:t xml:space="preserve">  - oAuth2ClientCredentials:</w:t>
      </w:r>
      <w:r>
        <w:rPr>
          <w:rFonts w:eastAsia="等线"/>
          <w:lang w:eastAsia="zh-CN"/>
        </w:rPr>
        <w:t xml:space="preserve"> []</w:t>
      </w:r>
    </w:p>
    <w:p w14:paraId="71654EE9">
      <w:pPr>
        <w:pStyle w:val="100"/>
        <w:rPr>
          <w:lang w:eastAsia="zh-CN"/>
        </w:rPr>
      </w:pPr>
    </w:p>
    <w:p w14:paraId="14F1EDA9">
      <w:pPr>
        <w:pStyle w:val="100"/>
        <w:rPr>
          <w:lang w:eastAsia="zh-CN"/>
        </w:rPr>
      </w:pPr>
    </w:p>
    <w:p w14:paraId="5DC0DED8">
      <w:pPr>
        <w:pStyle w:val="100"/>
        <w:rPr>
          <w:lang w:eastAsia="zh-CN"/>
        </w:rPr>
      </w:pPr>
      <w:r>
        <w:rPr>
          <w:lang w:eastAsia="zh-CN"/>
        </w:rPr>
        <w:t>paths:</w:t>
      </w:r>
    </w:p>
    <w:p w14:paraId="4B293548">
      <w:pPr>
        <w:pStyle w:val="100"/>
        <w:rPr>
          <w:lang w:eastAsia="zh-CN"/>
        </w:rPr>
      </w:pPr>
      <w:r>
        <w:rPr>
          <w:lang w:eastAsia="zh-CN"/>
        </w:rPr>
        <w:t xml:space="preserve">  /deliver-message:</w:t>
      </w:r>
    </w:p>
    <w:p w14:paraId="3864D619">
      <w:pPr>
        <w:pStyle w:val="100"/>
        <w:rPr>
          <w:lang w:eastAsia="zh-CN"/>
        </w:rPr>
      </w:pPr>
      <w:r>
        <w:rPr>
          <w:lang w:eastAsia="zh-CN"/>
        </w:rPr>
        <w:t xml:space="preserve">    post:</w:t>
      </w:r>
    </w:p>
    <w:p w14:paraId="4448FD5B">
      <w:pPr>
        <w:pStyle w:val="100"/>
        <w:rPr>
          <w:lang w:eastAsia="zh-CN"/>
        </w:rPr>
      </w:pPr>
      <w:r>
        <w:rPr>
          <w:lang w:eastAsia="zh-CN"/>
        </w:rPr>
        <w:t xml:space="preserve">      summary: deliver message to Legacy 3GPP Message Gateway</w:t>
      </w:r>
    </w:p>
    <w:p w14:paraId="700CF0F2">
      <w:pPr>
        <w:pStyle w:val="100"/>
        <w:rPr>
          <w:lang w:eastAsia="zh-CN"/>
        </w:rPr>
      </w:pPr>
      <w:r>
        <w:rPr>
          <w:lang w:eastAsia="zh-CN"/>
        </w:rPr>
        <w:t xml:space="preserve">      tags:</w:t>
      </w:r>
    </w:p>
    <w:p w14:paraId="5C8FA336">
      <w:pPr>
        <w:pStyle w:val="100"/>
        <w:rPr>
          <w:lang w:eastAsia="zh-CN"/>
        </w:rPr>
      </w:pPr>
      <w:r>
        <w:rPr>
          <w:lang w:eastAsia="zh-CN"/>
        </w:rPr>
        <w:t xml:space="preserve">        - L3G Message delivery</w:t>
      </w:r>
    </w:p>
    <w:p w14:paraId="582E76D0">
      <w:pPr>
        <w:pStyle w:val="100"/>
        <w:rPr>
          <w:lang w:eastAsia="zh-CN"/>
        </w:rPr>
      </w:pPr>
      <w:r>
        <w:rPr>
          <w:lang w:eastAsia="zh-CN"/>
        </w:rPr>
        <w:t xml:space="preserve">      requestBody:</w:t>
      </w:r>
    </w:p>
    <w:p w14:paraId="5A697932">
      <w:pPr>
        <w:pStyle w:val="100"/>
        <w:rPr>
          <w:lang w:eastAsia="zh-CN"/>
        </w:rPr>
      </w:pPr>
      <w:r>
        <w:rPr>
          <w:lang w:eastAsia="zh-CN"/>
        </w:rPr>
        <w:t xml:space="preserve">        required: true</w:t>
      </w:r>
    </w:p>
    <w:p w14:paraId="04BBABA1">
      <w:pPr>
        <w:pStyle w:val="100"/>
        <w:rPr>
          <w:lang w:eastAsia="zh-CN"/>
        </w:rPr>
      </w:pPr>
      <w:r>
        <w:rPr>
          <w:lang w:eastAsia="zh-CN"/>
        </w:rPr>
        <w:t xml:space="preserve">        content:</w:t>
      </w:r>
    </w:p>
    <w:p w14:paraId="7B2231E1">
      <w:pPr>
        <w:pStyle w:val="100"/>
        <w:rPr>
          <w:lang w:eastAsia="zh-CN"/>
        </w:rPr>
      </w:pPr>
      <w:r>
        <w:rPr>
          <w:lang w:eastAsia="zh-CN"/>
        </w:rPr>
        <w:t xml:space="preserve">          application/json:</w:t>
      </w:r>
    </w:p>
    <w:p w14:paraId="234255CB">
      <w:pPr>
        <w:pStyle w:val="100"/>
        <w:rPr>
          <w:lang w:eastAsia="zh-CN"/>
        </w:rPr>
      </w:pPr>
      <w:r>
        <w:rPr>
          <w:lang w:eastAsia="zh-CN"/>
        </w:rPr>
        <w:t xml:space="preserve">            schema:</w:t>
      </w:r>
    </w:p>
    <w:p w14:paraId="211E4113">
      <w:pPr>
        <w:pStyle w:val="100"/>
        <w:rPr>
          <w:lang w:eastAsia="zh-CN"/>
        </w:rPr>
      </w:pPr>
      <w:r>
        <w:rPr>
          <w:lang w:eastAsia="zh-CN"/>
        </w:rPr>
        <w:t xml:space="preserve">              $ref: '#/components/schemas/L3gMessageDelivery'</w:t>
      </w:r>
    </w:p>
    <w:p w14:paraId="5877B46B">
      <w:pPr>
        <w:pStyle w:val="100"/>
        <w:rPr>
          <w:lang w:eastAsia="zh-CN"/>
        </w:rPr>
      </w:pPr>
      <w:r>
        <w:rPr>
          <w:lang w:eastAsia="zh-CN"/>
        </w:rPr>
        <w:t xml:space="preserve">      responses:</w:t>
      </w:r>
    </w:p>
    <w:p w14:paraId="69996BF1">
      <w:pPr>
        <w:pStyle w:val="100"/>
        <w:rPr>
          <w:lang w:eastAsia="zh-CN"/>
        </w:rPr>
      </w:pPr>
      <w:r>
        <w:rPr>
          <w:lang w:eastAsia="zh-CN"/>
        </w:rPr>
        <w:t xml:space="preserve">        '204':</w:t>
      </w:r>
    </w:p>
    <w:p w14:paraId="4BF805EE">
      <w:pPr>
        <w:pStyle w:val="100"/>
        <w:rPr>
          <w:lang w:eastAsia="zh-CN"/>
        </w:rPr>
      </w:pPr>
      <w:r>
        <w:rPr>
          <w:lang w:eastAsia="zh-CN"/>
        </w:rPr>
        <w:t xml:space="preserve">          description: No Content, Message delivery successful</w:t>
      </w:r>
    </w:p>
    <w:p w14:paraId="5D343640">
      <w:pPr>
        <w:pStyle w:val="100"/>
        <w:rPr>
          <w:lang w:eastAsia="zh-CN"/>
        </w:rPr>
      </w:pPr>
      <w:r>
        <w:rPr>
          <w:lang w:eastAsia="zh-CN"/>
        </w:rPr>
        <w:t xml:space="preserve">        '400':</w:t>
      </w:r>
    </w:p>
    <w:p w14:paraId="5279BBC2">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EE9DDC7">
      <w:pPr>
        <w:pStyle w:val="100"/>
        <w:rPr>
          <w:lang w:eastAsia="zh-CN"/>
        </w:rPr>
      </w:pPr>
      <w:r>
        <w:rPr>
          <w:lang w:eastAsia="zh-CN"/>
        </w:rPr>
        <w:t xml:space="preserve">        '401':</w:t>
      </w:r>
    </w:p>
    <w:p w14:paraId="6B894EA6">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9BE0ED9">
      <w:pPr>
        <w:pStyle w:val="100"/>
        <w:rPr>
          <w:lang w:eastAsia="zh-CN"/>
        </w:rPr>
      </w:pPr>
      <w:r>
        <w:rPr>
          <w:lang w:eastAsia="zh-CN"/>
        </w:rPr>
        <w:t xml:space="preserve">        '403':</w:t>
      </w:r>
    </w:p>
    <w:p w14:paraId="0CC56C6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E363650">
      <w:pPr>
        <w:pStyle w:val="100"/>
        <w:rPr>
          <w:lang w:eastAsia="zh-CN"/>
        </w:rPr>
      </w:pPr>
      <w:r>
        <w:rPr>
          <w:lang w:eastAsia="zh-CN"/>
        </w:rPr>
        <w:t xml:space="preserve">        '404':</w:t>
      </w:r>
    </w:p>
    <w:p w14:paraId="6E6EFB0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7C05F24">
      <w:pPr>
        <w:pStyle w:val="100"/>
        <w:rPr>
          <w:lang w:eastAsia="zh-CN"/>
        </w:rPr>
      </w:pPr>
      <w:r>
        <w:rPr>
          <w:lang w:eastAsia="zh-CN"/>
        </w:rPr>
        <w:t xml:space="preserve">        '411':</w:t>
      </w:r>
    </w:p>
    <w:p w14:paraId="1B13409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F95BCED">
      <w:pPr>
        <w:pStyle w:val="100"/>
        <w:rPr>
          <w:lang w:eastAsia="zh-CN"/>
        </w:rPr>
      </w:pPr>
      <w:r>
        <w:rPr>
          <w:lang w:eastAsia="zh-CN"/>
        </w:rPr>
        <w:t xml:space="preserve">        '413':</w:t>
      </w:r>
    </w:p>
    <w:p w14:paraId="0D7657F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E1BD0EE">
      <w:pPr>
        <w:pStyle w:val="100"/>
        <w:rPr>
          <w:lang w:eastAsia="zh-CN"/>
        </w:rPr>
      </w:pPr>
      <w:r>
        <w:rPr>
          <w:lang w:eastAsia="zh-CN"/>
        </w:rPr>
        <w:t xml:space="preserve">        '415':</w:t>
      </w:r>
    </w:p>
    <w:p w14:paraId="199B35B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E837583">
      <w:pPr>
        <w:pStyle w:val="100"/>
        <w:rPr>
          <w:lang w:eastAsia="zh-CN"/>
        </w:rPr>
      </w:pPr>
      <w:r>
        <w:rPr>
          <w:lang w:eastAsia="zh-CN"/>
        </w:rPr>
        <w:t xml:space="preserve">        '429':</w:t>
      </w:r>
    </w:p>
    <w:p w14:paraId="0188AEE7">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B529CB7">
      <w:pPr>
        <w:pStyle w:val="100"/>
        <w:rPr>
          <w:lang w:eastAsia="zh-CN"/>
        </w:rPr>
      </w:pPr>
      <w:r>
        <w:rPr>
          <w:lang w:eastAsia="zh-CN"/>
        </w:rPr>
        <w:t xml:space="preserve">        '500':</w:t>
      </w:r>
    </w:p>
    <w:p w14:paraId="6B8C89B6">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97E0C3B">
      <w:pPr>
        <w:pStyle w:val="100"/>
        <w:rPr>
          <w:lang w:eastAsia="zh-CN"/>
        </w:rPr>
      </w:pPr>
      <w:r>
        <w:rPr>
          <w:lang w:eastAsia="zh-CN"/>
        </w:rPr>
        <w:t xml:space="preserve">        '503':</w:t>
      </w:r>
    </w:p>
    <w:p w14:paraId="360E85E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D6080DD">
      <w:pPr>
        <w:pStyle w:val="100"/>
        <w:rPr>
          <w:lang w:eastAsia="zh-CN"/>
        </w:rPr>
      </w:pPr>
      <w:r>
        <w:rPr>
          <w:lang w:eastAsia="zh-CN"/>
        </w:rPr>
        <w:t xml:space="preserve">        default:</w:t>
      </w:r>
    </w:p>
    <w:p w14:paraId="452426F0">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80E605F">
      <w:pPr>
        <w:pStyle w:val="100"/>
        <w:rPr>
          <w:lang w:eastAsia="zh-CN"/>
        </w:rPr>
      </w:pPr>
    </w:p>
    <w:p w14:paraId="7F5AE28E">
      <w:pPr>
        <w:pStyle w:val="100"/>
        <w:rPr>
          <w:lang w:eastAsia="zh-CN"/>
        </w:rPr>
      </w:pPr>
      <w:r>
        <w:rPr>
          <w:lang w:eastAsia="zh-CN"/>
        </w:rPr>
        <w:t xml:space="preserve">  /deliver-report:</w:t>
      </w:r>
    </w:p>
    <w:p w14:paraId="3D7737DD">
      <w:pPr>
        <w:pStyle w:val="100"/>
        <w:rPr>
          <w:lang w:eastAsia="zh-CN"/>
        </w:rPr>
      </w:pPr>
      <w:r>
        <w:rPr>
          <w:lang w:eastAsia="zh-CN"/>
        </w:rPr>
        <w:t xml:space="preserve">    post:</w:t>
      </w:r>
    </w:p>
    <w:p w14:paraId="62E6B821">
      <w:pPr>
        <w:pStyle w:val="100"/>
        <w:rPr>
          <w:lang w:eastAsia="zh-CN"/>
        </w:rPr>
      </w:pPr>
      <w:r>
        <w:rPr>
          <w:lang w:eastAsia="zh-CN"/>
        </w:rPr>
        <w:t xml:space="preserve">      summary: deliver status report to Legacy 3GPP Message Gateway</w:t>
      </w:r>
    </w:p>
    <w:p w14:paraId="2C00AC36">
      <w:pPr>
        <w:pStyle w:val="100"/>
        <w:rPr>
          <w:lang w:eastAsia="zh-CN"/>
        </w:rPr>
      </w:pPr>
      <w:r>
        <w:rPr>
          <w:lang w:eastAsia="zh-CN"/>
        </w:rPr>
        <w:t xml:space="preserve">      tags:</w:t>
      </w:r>
    </w:p>
    <w:p w14:paraId="5F5AC1D1">
      <w:pPr>
        <w:pStyle w:val="100"/>
        <w:rPr>
          <w:lang w:eastAsia="zh-CN"/>
        </w:rPr>
      </w:pPr>
      <w:r>
        <w:rPr>
          <w:lang w:eastAsia="zh-CN"/>
        </w:rPr>
        <w:t xml:space="preserve">        - L3G status report delivery</w:t>
      </w:r>
    </w:p>
    <w:p w14:paraId="26B8C31B">
      <w:pPr>
        <w:pStyle w:val="100"/>
        <w:rPr>
          <w:lang w:eastAsia="zh-CN"/>
        </w:rPr>
      </w:pPr>
      <w:r>
        <w:rPr>
          <w:lang w:eastAsia="zh-CN"/>
        </w:rPr>
        <w:t xml:space="preserve">      requestBody:</w:t>
      </w:r>
    </w:p>
    <w:p w14:paraId="6D55B4CC">
      <w:pPr>
        <w:pStyle w:val="100"/>
        <w:rPr>
          <w:lang w:eastAsia="zh-CN"/>
        </w:rPr>
      </w:pPr>
      <w:r>
        <w:rPr>
          <w:lang w:eastAsia="zh-CN"/>
        </w:rPr>
        <w:t xml:space="preserve">        required: true</w:t>
      </w:r>
    </w:p>
    <w:p w14:paraId="01605AB6">
      <w:pPr>
        <w:pStyle w:val="100"/>
        <w:rPr>
          <w:lang w:eastAsia="zh-CN"/>
        </w:rPr>
      </w:pPr>
      <w:r>
        <w:rPr>
          <w:lang w:eastAsia="zh-CN"/>
        </w:rPr>
        <w:t xml:space="preserve">        content:</w:t>
      </w:r>
    </w:p>
    <w:p w14:paraId="3BB8C591">
      <w:pPr>
        <w:pStyle w:val="100"/>
        <w:rPr>
          <w:lang w:eastAsia="zh-CN"/>
        </w:rPr>
      </w:pPr>
      <w:r>
        <w:rPr>
          <w:lang w:eastAsia="zh-CN"/>
        </w:rPr>
        <w:t xml:space="preserve">          application/json:</w:t>
      </w:r>
    </w:p>
    <w:p w14:paraId="30C8BE45">
      <w:pPr>
        <w:pStyle w:val="100"/>
        <w:rPr>
          <w:lang w:eastAsia="zh-CN"/>
        </w:rPr>
      </w:pPr>
      <w:r>
        <w:rPr>
          <w:lang w:eastAsia="zh-CN"/>
        </w:rPr>
        <w:t xml:space="preserve">            schema:</w:t>
      </w:r>
    </w:p>
    <w:p w14:paraId="310043EF">
      <w:pPr>
        <w:pStyle w:val="100"/>
        <w:rPr>
          <w:lang w:eastAsia="zh-CN"/>
        </w:rPr>
      </w:pPr>
      <w:r>
        <w:rPr>
          <w:lang w:eastAsia="zh-CN"/>
        </w:rPr>
        <w:t xml:space="preserve">              $ref: 'TS29538_MSGS_MSGDelivery.yaml#/components/schemas/DeliveryStatusReport'</w:t>
      </w:r>
    </w:p>
    <w:p w14:paraId="3062CE1B">
      <w:pPr>
        <w:pStyle w:val="100"/>
        <w:rPr>
          <w:lang w:eastAsia="zh-CN"/>
        </w:rPr>
      </w:pPr>
      <w:r>
        <w:rPr>
          <w:lang w:eastAsia="zh-CN"/>
        </w:rPr>
        <w:t xml:space="preserve">      responses:</w:t>
      </w:r>
    </w:p>
    <w:p w14:paraId="434782A7">
      <w:pPr>
        <w:pStyle w:val="100"/>
        <w:rPr>
          <w:lang w:eastAsia="zh-CN"/>
        </w:rPr>
      </w:pPr>
      <w:r>
        <w:rPr>
          <w:lang w:eastAsia="zh-CN"/>
        </w:rPr>
        <w:t xml:space="preserve">        '204':</w:t>
      </w:r>
    </w:p>
    <w:p w14:paraId="51F9465F">
      <w:pPr>
        <w:pStyle w:val="100"/>
        <w:rPr>
          <w:lang w:eastAsia="zh-CN"/>
        </w:rPr>
      </w:pPr>
      <w:r>
        <w:rPr>
          <w:lang w:eastAsia="zh-CN"/>
        </w:rPr>
        <w:t xml:space="preserve">          description: No Content, status report delivery successfully</w:t>
      </w:r>
    </w:p>
    <w:p w14:paraId="6B624B77">
      <w:pPr>
        <w:pStyle w:val="100"/>
        <w:rPr>
          <w:lang w:eastAsia="zh-CN"/>
        </w:rPr>
      </w:pPr>
      <w:r>
        <w:rPr>
          <w:lang w:eastAsia="zh-CN"/>
        </w:rPr>
        <w:t xml:space="preserve">        '400':</w:t>
      </w:r>
    </w:p>
    <w:p w14:paraId="37E8227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E5E02E4">
      <w:pPr>
        <w:pStyle w:val="100"/>
        <w:rPr>
          <w:lang w:eastAsia="zh-CN"/>
        </w:rPr>
      </w:pPr>
      <w:r>
        <w:rPr>
          <w:lang w:eastAsia="zh-CN"/>
        </w:rPr>
        <w:t xml:space="preserve">        '401':</w:t>
      </w:r>
    </w:p>
    <w:p w14:paraId="754AEE2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0D7A68F">
      <w:pPr>
        <w:pStyle w:val="100"/>
        <w:rPr>
          <w:lang w:eastAsia="zh-CN"/>
        </w:rPr>
      </w:pPr>
      <w:r>
        <w:rPr>
          <w:lang w:eastAsia="zh-CN"/>
        </w:rPr>
        <w:t xml:space="preserve">        '403':</w:t>
      </w:r>
    </w:p>
    <w:p w14:paraId="55801A1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C147842">
      <w:pPr>
        <w:pStyle w:val="100"/>
        <w:rPr>
          <w:lang w:eastAsia="zh-CN"/>
        </w:rPr>
      </w:pPr>
      <w:r>
        <w:rPr>
          <w:lang w:eastAsia="zh-CN"/>
        </w:rPr>
        <w:t xml:space="preserve">        '404':</w:t>
      </w:r>
    </w:p>
    <w:p w14:paraId="6F1E92D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CAADCC1">
      <w:pPr>
        <w:pStyle w:val="100"/>
        <w:rPr>
          <w:lang w:eastAsia="zh-CN"/>
        </w:rPr>
      </w:pPr>
      <w:r>
        <w:rPr>
          <w:lang w:eastAsia="zh-CN"/>
        </w:rPr>
        <w:t xml:space="preserve">        '411':</w:t>
      </w:r>
    </w:p>
    <w:p w14:paraId="747957A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CE11072">
      <w:pPr>
        <w:pStyle w:val="100"/>
        <w:rPr>
          <w:lang w:eastAsia="zh-CN"/>
        </w:rPr>
      </w:pPr>
      <w:r>
        <w:rPr>
          <w:lang w:eastAsia="zh-CN"/>
        </w:rPr>
        <w:t xml:space="preserve">        '413':</w:t>
      </w:r>
    </w:p>
    <w:p w14:paraId="2884F1A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7CA73EAA">
      <w:pPr>
        <w:pStyle w:val="100"/>
        <w:rPr>
          <w:lang w:eastAsia="zh-CN"/>
        </w:rPr>
      </w:pPr>
      <w:r>
        <w:rPr>
          <w:lang w:eastAsia="zh-CN"/>
        </w:rPr>
        <w:t xml:space="preserve">        '415':</w:t>
      </w:r>
    </w:p>
    <w:p w14:paraId="657B562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C20C047">
      <w:pPr>
        <w:pStyle w:val="100"/>
        <w:rPr>
          <w:lang w:eastAsia="zh-CN"/>
        </w:rPr>
      </w:pPr>
      <w:r>
        <w:rPr>
          <w:lang w:eastAsia="zh-CN"/>
        </w:rPr>
        <w:t xml:space="preserve">        '429':</w:t>
      </w:r>
    </w:p>
    <w:p w14:paraId="770CA93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BD6CA5F">
      <w:pPr>
        <w:pStyle w:val="100"/>
        <w:rPr>
          <w:lang w:eastAsia="zh-CN"/>
        </w:rPr>
      </w:pPr>
      <w:r>
        <w:rPr>
          <w:lang w:eastAsia="zh-CN"/>
        </w:rPr>
        <w:t xml:space="preserve">        '500':</w:t>
      </w:r>
    </w:p>
    <w:p w14:paraId="5EDF3D3B">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022C8D0">
      <w:pPr>
        <w:pStyle w:val="100"/>
        <w:rPr>
          <w:lang w:eastAsia="zh-CN"/>
        </w:rPr>
      </w:pPr>
      <w:r>
        <w:rPr>
          <w:lang w:eastAsia="zh-CN"/>
        </w:rPr>
        <w:t xml:space="preserve">        '503':</w:t>
      </w:r>
    </w:p>
    <w:p w14:paraId="04F6F665">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C96CF29">
      <w:pPr>
        <w:pStyle w:val="100"/>
        <w:rPr>
          <w:lang w:eastAsia="zh-CN"/>
        </w:rPr>
      </w:pPr>
      <w:r>
        <w:rPr>
          <w:lang w:eastAsia="zh-CN"/>
        </w:rPr>
        <w:t xml:space="preserve">        default:</w:t>
      </w:r>
    </w:p>
    <w:p w14:paraId="2A54BCCD">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0873A2A">
      <w:pPr>
        <w:pStyle w:val="100"/>
        <w:rPr>
          <w:lang w:eastAsia="zh-CN"/>
        </w:rPr>
      </w:pPr>
    </w:p>
    <w:p w14:paraId="086D94AD">
      <w:pPr>
        <w:pStyle w:val="100"/>
        <w:rPr>
          <w:lang w:eastAsia="zh-CN"/>
        </w:rPr>
      </w:pPr>
    </w:p>
    <w:p w14:paraId="3D1A002C">
      <w:pPr>
        <w:pStyle w:val="100"/>
        <w:rPr>
          <w:lang w:eastAsia="zh-CN"/>
        </w:rPr>
      </w:pPr>
      <w:r>
        <w:rPr>
          <w:lang w:eastAsia="zh-CN"/>
        </w:rPr>
        <w:t>components:</w:t>
      </w:r>
    </w:p>
    <w:p w14:paraId="3D9EE908">
      <w:pPr>
        <w:pStyle w:val="100"/>
        <w:rPr>
          <w:lang w:eastAsia="zh-CN"/>
        </w:rPr>
      </w:pPr>
      <w:r>
        <w:rPr>
          <w:lang w:eastAsia="zh-CN"/>
        </w:rPr>
        <w:t xml:space="preserve">  securitySchemes:</w:t>
      </w:r>
    </w:p>
    <w:p w14:paraId="7CD31F5D">
      <w:pPr>
        <w:pStyle w:val="100"/>
        <w:rPr>
          <w:lang w:eastAsia="zh-CN"/>
        </w:rPr>
      </w:pPr>
      <w:r>
        <w:rPr>
          <w:lang w:eastAsia="zh-CN"/>
        </w:rPr>
        <w:t xml:space="preserve">    oAuth2ClientCredentials:</w:t>
      </w:r>
    </w:p>
    <w:p w14:paraId="0C88EA55">
      <w:pPr>
        <w:pStyle w:val="100"/>
        <w:rPr>
          <w:lang w:eastAsia="zh-CN"/>
        </w:rPr>
      </w:pPr>
      <w:r>
        <w:rPr>
          <w:lang w:eastAsia="zh-CN"/>
        </w:rPr>
        <w:t xml:space="preserve">      type: oauth2</w:t>
      </w:r>
    </w:p>
    <w:p w14:paraId="7EBA6A6F">
      <w:pPr>
        <w:pStyle w:val="100"/>
        <w:rPr>
          <w:lang w:eastAsia="zh-CN"/>
        </w:rPr>
      </w:pPr>
      <w:r>
        <w:rPr>
          <w:lang w:eastAsia="zh-CN"/>
        </w:rPr>
        <w:t xml:space="preserve">      flows:</w:t>
      </w:r>
    </w:p>
    <w:p w14:paraId="0C0D72F1">
      <w:pPr>
        <w:pStyle w:val="100"/>
        <w:rPr>
          <w:lang w:eastAsia="zh-CN"/>
        </w:rPr>
      </w:pPr>
      <w:r>
        <w:rPr>
          <w:lang w:eastAsia="zh-CN"/>
        </w:rPr>
        <w:t xml:space="preserve">        clientCredentials:</w:t>
      </w:r>
    </w:p>
    <w:p w14:paraId="2C56EE03">
      <w:pPr>
        <w:pStyle w:val="100"/>
        <w:rPr>
          <w:lang w:eastAsia="zh-CN"/>
        </w:rPr>
      </w:pPr>
      <w:r>
        <w:rPr>
          <w:lang w:eastAsia="zh-CN"/>
        </w:rPr>
        <w:t xml:space="preserve">          tokenUrl: '{</w:t>
      </w:r>
      <w:r>
        <w:rPr>
          <w:rFonts w:eastAsia="等线"/>
          <w:lang w:eastAsia="zh-CN"/>
        </w:rPr>
        <w:t>tokenUrl</w:t>
      </w:r>
      <w:r>
        <w:rPr>
          <w:lang w:eastAsia="zh-CN"/>
        </w:rPr>
        <w:t>}'</w:t>
      </w:r>
    </w:p>
    <w:p w14:paraId="6B99DB38">
      <w:pPr>
        <w:pStyle w:val="100"/>
        <w:rPr>
          <w:lang w:eastAsia="zh-CN"/>
        </w:rPr>
      </w:pPr>
      <w:r>
        <w:rPr>
          <w:lang w:eastAsia="zh-CN"/>
        </w:rPr>
        <w:t xml:space="preserve">          scopes:</w:t>
      </w:r>
      <w:r>
        <w:rPr>
          <w:rFonts w:eastAsia="等线"/>
          <w:lang w:eastAsia="zh-CN"/>
        </w:rPr>
        <w:t xml:space="preserve"> {}</w:t>
      </w:r>
    </w:p>
    <w:p w14:paraId="4EA340FF">
      <w:pPr>
        <w:pStyle w:val="100"/>
        <w:rPr>
          <w:lang w:eastAsia="zh-CN"/>
        </w:rPr>
      </w:pPr>
    </w:p>
    <w:p w14:paraId="6A076C1C">
      <w:pPr>
        <w:pStyle w:val="100"/>
        <w:rPr>
          <w:lang w:eastAsia="zh-CN"/>
        </w:rPr>
      </w:pPr>
    </w:p>
    <w:p w14:paraId="1865FD97">
      <w:pPr>
        <w:pStyle w:val="100"/>
        <w:rPr>
          <w:lang w:eastAsia="zh-CN"/>
        </w:rPr>
      </w:pPr>
    </w:p>
    <w:p w14:paraId="3BA24F94">
      <w:pPr>
        <w:pStyle w:val="100"/>
        <w:rPr>
          <w:lang w:eastAsia="zh-CN"/>
        </w:rPr>
      </w:pPr>
      <w:r>
        <w:rPr>
          <w:lang w:eastAsia="zh-CN"/>
        </w:rPr>
        <w:t xml:space="preserve">  schemas:</w:t>
      </w:r>
    </w:p>
    <w:p w14:paraId="3C2A7DC5">
      <w:pPr>
        <w:pStyle w:val="100"/>
        <w:rPr>
          <w:lang w:eastAsia="zh-CN"/>
        </w:rPr>
      </w:pPr>
      <w:r>
        <w:rPr>
          <w:lang w:eastAsia="zh-CN"/>
        </w:rPr>
        <w:t>#</w:t>
      </w:r>
    </w:p>
    <w:p w14:paraId="0623CB40">
      <w:pPr>
        <w:pStyle w:val="100"/>
        <w:rPr>
          <w:lang w:eastAsia="zh-CN"/>
        </w:rPr>
      </w:pPr>
      <w:r>
        <w:rPr>
          <w:lang w:eastAsia="zh-CN"/>
        </w:rPr>
        <w:t># STRUCTURED DATA TYPES</w:t>
      </w:r>
    </w:p>
    <w:p w14:paraId="3CBE8485">
      <w:pPr>
        <w:pStyle w:val="100"/>
        <w:rPr>
          <w:lang w:eastAsia="zh-CN"/>
        </w:rPr>
      </w:pPr>
      <w:r>
        <w:rPr>
          <w:lang w:eastAsia="zh-CN"/>
        </w:rPr>
        <w:t>#</w:t>
      </w:r>
    </w:p>
    <w:p w14:paraId="563D6FAB">
      <w:pPr>
        <w:pStyle w:val="100"/>
        <w:rPr>
          <w:lang w:eastAsia="zh-CN"/>
        </w:rPr>
      </w:pPr>
      <w:r>
        <w:rPr>
          <w:lang w:eastAsia="zh-CN"/>
        </w:rPr>
        <w:t xml:space="preserve">    L3gMessageDelivery:</w:t>
      </w:r>
    </w:p>
    <w:p w14:paraId="0968A4FB">
      <w:pPr>
        <w:pStyle w:val="100"/>
        <w:rPr>
          <w:lang w:eastAsia="zh-CN"/>
        </w:rPr>
      </w:pPr>
      <w:r>
        <w:rPr>
          <w:lang w:eastAsia="zh-CN"/>
        </w:rPr>
        <w:t xml:space="preserve">      description: Contains the L3G message delivery data</w:t>
      </w:r>
    </w:p>
    <w:p w14:paraId="36CD79C8">
      <w:pPr>
        <w:pStyle w:val="100"/>
        <w:rPr>
          <w:lang w:eastAsia="zh-CN"/>
        </w:rPr>
      </w:pPr>
      <w:r>
        <w:rPr>
          <w:lang w:eastAsia="zh-CN"/>
        </w:rPr>
        <w:t xml:space="preserve">      type: object</w:t>
      </w:r>
    </w:p>
    <w:p w14:paraId="59B3513B">
      <w:pPr>
        <w:pStyle w:val="100"/>
        <w:rPr>
          <w:lang w:eastAsia="zh-CN"/>
        </w:rPr>
      </w:pPr>
      <w:r>
        <w:rPr>
          <w:lang w:eastAsia="zh-CN"/>
        </w:rPr>
        <w:t xml:space="preserve">      required:</w:t>
      </w:r>
    </w:p>
    <w:p w14:paraId="48422473">
      <w:pPr>
        <w:pStyle w:val="100"/>
        <w:rPr>
          <w:lang w:eastAsia="zh-CN"/>
        </w:rPr>
      </w:pPr>
      <w:r>
        <w:rPr>
          <w:lang w:eastAsia="zh-CN"/>
        </w:rPr>
        <w:t xml:space="preserve">        - oriAddr</w:t>
      </w:r>
    </w:p>
    <w:p w14:paraId="2AB6EE42">
      <w:pPr>
        <w:pStyle w:val="100"/>
        <w:rPr>
          <w:lang w:eastAsia="zh-CN"/>
        </w:rPr>
      </w:pPr>
      <w:r>
        <w:rPr>
          <w:lang w:eastAsia="zh-CN"/>
        </w:rPr>
        <w:t xml:space="preserve">        - destAddr</w:t>
      </w:r>
    </w:p>
    <w:p w14:paraId="4D509078">
      <w:pPr>
        <w:pStyle w:val="100"/>
        <w:rPr>
          <w:lang w:eastAsia="zh-CN"/>
        </w:rPr>
      </w:pPr>
      <w:r>
        <w:rPr>
          <w:lang w:eastAsia="zh-CN"/>
        </w:rPr>
        <w:t xml:space="preserve">        - msgId</w:t>
      </w:r>
    </w:p>
    <w:p w14:paraId="050797D3">
      <w:pPr>
        <w:pStyle w:val="100"/>
        <w:rPr>
          <w:lang w:eastAsia="zh-CN"/>
        </w:rPr>
      </w:pPr>
      <w:r>
        <w:rPr>
          <w:lang w:eastAsia="zh-CN"/>
        </w:rPr>
        <w:t xml:space="preserve">      properties:</w:t>
      </w:r>
    </w:p>
    <w:p w14:paraId="044BE35C">
      <w:pPr>
        <w:pStyle w:val="100"/>
        <w:rPr>
          <w:lang w:eastAsia="zh-CN"/>
        </w:rPr>
      </w:pPr>
      <w:r>
        <w:rPr>
          <w:lang w:eastAsia="zh-CN"/>
        </w:rPr>
        <w:t xml:space="preserve">        oriAddr:</w:t>
      </w:r>
    </w:p>
    <w:p w14:paraId="6F82328D">
      <w:pPr>
        <w:pStyle w:val="100"/>
        <w:rPr>
          <w:lang w:eastAsia="zh-CN"/>
        </w:rPr>
      </w:pPr>
      <w:r>
        <w:rPr>
          <w:lang w:eastAsia="zh-CN"/>
        </w:rPr>
        <w:t xml:space="preserve">          $ref: '#/components/schemas/Address'</w:t>
      </w:r>
    </w:p>
    <w:p w14:paraId="6EE7CDAE">
      <w:pPr>
        <w:pStyle w:val="100"/>
        <w:rPr>
          <w:lang w:eastAsia="zh-CN"/>
        </w:rPr>
      </w:pPr>
      <w:r>
        <w:rPr>
          <w:lang w:eastAsia="zh-CN"/>
        </w:rPr>
        <w:t xml:space="preserve">        destAddr:</w:t>
      </w:r>
    </w:p>
    <w:p w14:paraId="04795FB8">
      <w:pPr>
        <w:pStyle w:val="100"/>
        <w:rPr>
          <w:lang w:eastAsia="zh-CN"/>
        </w:rPr>
      </w:pPr>
      <w:r>
        <w:rPr>
          <w:lang w:eastAsia="zh-CN"/>
        </w:rPr>
        <w:t xml:space="preserve">          $ref: '#/components/schemas/Address'</w:t>
      </w:r>
    </w:p>
    <w:p w14:paraId="31AFC960">
      <w:pPr>
        <w:pStyle w:val="100"/>
        <w:rPr>
          <w:lang w:eastAsia="zh-CN"/>
        </w:rPr>
      </w:pPr>
      <w:r>
        <w:rPr>
          <w:lang w:eastAsia="zh-CN"/>
        </w:rPr>
        <w:t xml:space="preserve">        appId:</w:t>
      </w:r>
    </w:p>
    <w:p w14:paraId="68B5805F">
      <w:pPr>
        <w:pStyle w:val="100"/>
        <w:rPr>
          <w:lang w:eastAsia="zh-CN"/>
        </w:rPr>
      </w:pPr>
      <w:r>
        <w:rPr>
          <w:lang w:eastAsia="zh-CN"/>
        </w:rPr>
        <w:t xml:space="preserve">          type: string</w:t>
      </w:r>
    </w:p>
    <w:p w14:paraId="542398FF">
      <w:pPr>
        <w:pStyle w:val="100"/>
        <w:rPr>
          <w:lang w:eastAsia="zh-CN"/>
        </w:rPr>
      </w:pPr>
      <w:r>
        <w:rPr>
          <w:lang w:eastAsia="zh-CN"/>
        </w:rPr>
        <w:t xml:space="preserve">        msgId:</w:t>
      </w:r>
    </w:p>
    <w:p w14:paraId="1CE0A0AF">
      <w:pPr>
        <w:pStyle w:val="100"/>
        <w:rPr>
          <w:lang w:eastAsia="zh-CN"/>
        </w:rPr>
      </w:pPr>
      <w:r>
        <w:rPr>
          <w:lang w:eastAsia="zh-CN"/>
        </w:rPr>
        <w:t xml:space="preserve">          type: string</w:t>
      </w:r>
    </w:p>
    <w:p w14:paraId="75A703A7">
      <w:pPr>
        <w:pStyle w:val="100"/>
        <w:rPr>
          <w:lang w:eastAsia="zh-CN"/>
        </w:rPr>
      </w:pPr>
      <w:r>
        <w:rPr>
          <w:lang w:eastAsia="zh-CN"/>
        </w:rPr>
        <w:t xml:space="preserve">        delivStReqInd:</w:t>
      </w:r>
    </w:p>
    <w:p w14:paraId="2B1C8B56">
      <w:pPr>
        <w:pStyle w:val="100"/>
        <w:rPr>
          <w:lang w:eastAsia="zh-CN"/>
        </w:rPr>
      </w:pPr>
      <w:r>
        <w:rPr>
          <w:lang w:eastAsia="zh-CN"/>
        </w:rPr>
        <w:t xml:space="preserve">          type: boolean</w:t>
      </w:r>
    </w:p>
    <w:p w14:paraId="6A141FE8">
      <w:pPr>
        <w:pStyle w:val="100"/>
        <w:rPr>
          <w:lang w:eastAsia="zh-CN"/>
        </w:rPr>
      </w:pPr>
      <w:r>
        <w:rPr>
          <w:lang w:eastAsia="zh-CN"/>
        </w:rPr>
        <w:t xml:space="preserve">        payload:</w:t>
      </w:r>
    </w:p>
    <w:p w14:paraId="7CCEA91D">
      <w:pPr>
        <w:pStyle w:val="100"/>
        <w:rPr>
          <w:lang w:eastAsia="zh-CN"/>
        </w:rPr>
      </w:pPr>
      <w:r>
        <w:rPr>
          <w:lang w:eastAsia="zh-CN"/>
        </w:rPr>
        <w:t xml:space="preserve">          type: string</w:t>
      </w:r>
    </w:p>
    <w:p w14:paraId="332A4E0D">
      <w:pPr>
        <w:pStyle w:val="100"/>
        <w:rPr>
          <w:lang w:eastAsia="zh-CN"/>
        </w:rPr>
      </w:pPr>
      <w:r>
        <w:rPr>
          <w:lang w:eastAsia="zh-CN"/>
        </w:rPr>
        <w:t xml:space="preserve">        segInd:</w:t>
      </w:r>
    </w:p>
    <w:p w14:paraId="32A854F1">
      <w:pPr>
        <w:pStyle w:val="100"/>
        <w:rPr>
          <w:lang w:eastAsia="zh-CN"/>
        </w:rPr>
      </w:pPr>
      <w:r>
        <w:rPr>
          <w:lang w:eastAsia="zh-CN"/>
        </w:rPr>
        <w:t xml:space="preserve">          type: boolean</w:t>
      </w:r>
    </w:p>
    <w:p w14:paraId="458043AF">
      <w:pPr>
        <w:pStyle w:val="100"/>
        <w:rPr>
          <w:lang w:eastAsia="zh-CN"/>
        </w:rPr>
      </w:pPr>
      <w:r>
        <w:rPr>
          <w:lang w:eastAsia="zh-CN"/>
        </w:rPr>
        <w:t xml:space="preserve">        segParams:</w:t>
      </w:r>
    </w:p>
    <w:p w14:paraId="22245210">
      <w:pPr>
        <w:pStyle w:val="100"/>
        <w:rPr>
          <w:lang w:eastAsia="zh-CN"/>
        </w:rPr>
      </w:pPr>
      <w:r>
        <w:rPr>
          <w:lang w:eastAsia="zh-CN"/>
        </w:rPr>
        <w:t xml:space="preserve">          $ref: 'TS29538_MSGS_MSGDelivery.yaml#/components/schemas/MessageSegmentParameters'</w:t>
      </w:r>
    </w:p>
    <w:p w14:paraId="0D0CFF4E">
      <w:pPr>
        <w:pStyle w:val="100"/>
        <w:rPr>
          <w:lang w:eastAsia="zh-CN"/>
        </w:rPr>
      </w:pPr>
    </w:p>
    <w:p w14:paraId="5F8BB07A">
      <w:pPr>
        <w:pStyle w:val="100"/>
        <w:rPr>
          <w:lang w:eastAsia="zh-CN"/>
        </w:rPr>
      </w:pPr>
    </w:p>
    <w:p w14:paraId="633C42C1">
      <w:pPr>
        <w:pStyle w:val="100"/>
        <w:rPr>
          <w:lang w:eastAsia="zh-CN"/>
        </w:rPr>
      </w:pPr>
      <w:r>
        <w:rPr>
          <w:lang w:eastAsia="zh-CN"/>
        </w:rPr>
        <w:t xml:space="preserve">    Address:</w:t>
      </w:r>
    </w:p>
    <w:p w14:paraId="6026062E">
      <w:pPr>
        <w:pStyle w:val="100"/>
        <w:rPr>
          <w:lang w:eastAsia="zh-CN"/>
        </w:rPr>
      </w:pPr>
      <w:r>
        <w:rPr>
          <w:lang w:eastAsia="zh-CN"/>
        </w:rPr>
        <w:t xml:space="preserve">      description: Contains the Message type data</w:t>
      </w:r>
    </w:p>
    <w:p w14:paraId="05E1D26E">
      <w:pPr>
        <w:pStyle w:val="100"/>
        <w:rPr>
          <w:lang w:eastAsia="zh-CN"/>
        </w:rPr>
      </w:pPr>
      <w:r>
        <w:rPr>
          <w:lang w:eastAsia="zh-CN"/>
        </w:rPr>
        <w:t xml:space="preserve">      type: object</w:t>
      </w:r>
    </w:p>
    <w:p w14:paraId="3B2456A2">
      <w:pPr>
        <w:pStyle w:val="100"/>
        <w:rPr>
          <w:lang w:eastAsia="zh-CN"/>
        </w:rPr>
      </w:pPr>
      <w:r>
        <w:rPr>
          <w:lang w:eastAsia="zh-CN"/>
        </w:rPr>
        <w:t xml:space="preserve">      required:</w:t>
      </w:r>
    </w:p>
    <w:p w14:paraId="77F40948">
      <w:pPr>
        <w:pStyle w:val="100"/>
        <w:rPr>
          <w:lang w:eastAsia="zh-CN"/>
        </w:rPr>
      </w:pPr>
      <w:r>
        <w:rPr>
          <w:lang w:eastAsia="zh-CN"/>
        </w:rPr>
        <w:t xml:space="preserve">        - addrType</w:t>
      </w:r>
    </w:p>
    <w:p w14:paraId="7E9A8425">
      <w:pPr>
        <w:pStyle w:val="100"/>
        <w:rPr>
          <w:lang w:eastAsia="zh-CN"/>
        </w:rPr>
      </w:pPr>
      <w:r>
        <w:rPr>
          <w:lang w:eastAsia="zh-CN"/>
        </w:rPr>
        <w:t xml:space="preserve">        - addr</w:t>
      </w:r>
    </w:p>
    <w:p w14:paraId="600B3C18">
      <w:pPr>
        <w:pStyle w:val="100"/>
        <w:rPr>
          <w:lang w:eastAsia="zh-CN"/>
        </w:rPr>
      </w:pPr>
      <w:r>
        <w:rPr>
          <w:lang w:eastAsia="zh-CN"/>
        </w:rPr>
        <w:t xml:space="preserve">      properties:</w:t>
      </w:r>
    </w:p>
    <w:p w14:paraId="2F01349E">
      <w:pPr>
        <w:pStyle w:val="100"/>
        <w:rPr>
          <w:lang w:eastAsia="zh-CN"/>
        </w:rPr>
      </w:pPr>
      <w:r>
        <w:rPr>
          <w:lang w:eastAsia="zh-CN"/>
        </w:rPr>
        <w:t xml:space="preserve">        addrType:</w:t>
      </w:r>
    </w:p>
    <w:p w14:paraId="2E4A21ED">
      <w:pPr>
        <w:pStyle w:val="100"/>
        <w:rPr>
          <w:lang w:eastAsia="zh-CN"/>
        </w:rPr>
      </w:pPr>
      <w:r>
        <w:rPr>
          <w:lang w:eastAsia="zh-CN"/>
        </w:rPr>
        <w:t xml:space="preserve">          $ref: '#/components/schemas/AddressType'</w:t>
      </w:r>
    </w:p>
    <w:p w14:paraId="312B7ECB">
      <w:pPr>
        <w:pStyle w:val="100"/>
        <w:rPr>
          <w:lang w:eastAsia="zh-CN"/>
        </w:rPr>
      </w:pPr>
      <w:r>
        <w:rPr>
          <w:lang w:eastAsia="zh-CN"/>
        </w:rPr>
        <w:t xml:space="preserve">        addr:</w:t>
      </w:r>
    </w:p>
    <w:p w14:paraId="7F2A18D9">
      <w:pPr>
        <w:pStyle w:val="100"/>
        <w:rPr>
          <w:lang w:eastAsia="zh-CN"/>
        </w:rPr>
      </w:pPr>
      <w:r>
        <w:rPr>
          <w:lang w:eastAsia="zh-CN"/>
        </w:rPr>
        <w:t xml:space="preserve">          type: string</w:t>
      </w:r>
    </w:p>
    <w:p w14:paraId="1968F8AA">
      <w:pPr>
        <w:pStyle w:val="100"/>
        <w:rPr>
          <w:lang w:eastAsia="zh-CN"/>
        </w:rPr>
      </w:pPr>
    </w:p>
    <w:p w14:paraId="2B39ABF2">
      <w:pPr>
        <w:pStyle w:val="100"/>
        <w:rPr>
          <w:lang w:eastAsia="zh-CN"/>
        </w:rPr>
      </w:pPr>
    </w:p>
    <w:p w14:paraId="1953F1B4">
      <w:pPr>
        <w:pStyle w:val="100"/>
        <w:rPr>
          <w:lang w:eastAsia="zh-CN"/>
        </w:rPr>
      </w:pPr>
      <w:r>
        <w:rPr>
          <w:lang w:eastAsia="zh-CN"/>
        </w:rPr>
        <w:t>#</w:t>
      </w:r>
    </w:p>
    <w:p w14:paraId="1A697715">
      <w:pPr>
        <w:pStyle w:val="100"/>
        <w:rPr>
          <w:lang w:eastAsia="zh-CN"/>
        </w:rPr>
      </w:pPr>
      <w:r>
        <w:rPr>
          <w:lang w:eastAsia="zh-CN"/>
        </w:rPr>
        <w:t># SIMPLE DATA TYPES</w:t>
      </w:r>
    </w:p>
    <w:p w14:paraId="5859637F">
      <w:pPr>
        <w:pStyle w:val="100"/>
        <w:rPr>
          <w:lang w:eastAsia="zh-CN"/>
        </w:rPr>
      </w:pPr>
      <w:r>
        <w:rPr>
          <w:lang w:eastAsia="zh-CN"/>
        </w:rPr>
        <w:t>#</w:t>
      </w:r>
    </w:p>
    <w:p w14:paraId="25D05E80">
      <w:pPr>
        <w:pStyle w:val="100"/>
        <w:rPr>
          <w:lang w:eastAsia="zh-CN"/>
        </w:rPr>
      </w:pPr>
    </w:p>
    <w:p w14:paraId="21CF21A3">
      <w:pPr>
        <w:pStyle w:val="100"/>
        <w:rPr>
          <w:lang w:eastAsia="zh-CN"/>
        </w:rPr>
      </w:pPr>
      <w:r>
        <w:rPr>
          <w:lang w:eastAsia="zh-CN"/>
        </w:rPr>
        <w:t>#</w:t>
      </w:r>
    </w:p>
    <w:p w14:paraId="58653965">
      <w:pPr>
        <w:pStyle w:val="100"/>
        <w:rPr>
          <w:lang w:eastAsia="zh-CN"/>
        </w:rPr>
      </w:pPr>
      <w:r>
        <w:rPr>
          <w:lang w:eastAsia="zh-CN"/>
        </w:rPr>
        <w:t># ENUMERATIONS</w:t>
      </w:r>
    </w:p>
    <w:p w14:paraId="29B1F458">
      <w:pPr>
        <w:pStyle w:val="100"/>
        <w:rPr>
          <w:lang w:eastAsia="zh-CN"/>
        </w:rPr>
      </w:pPr>
      <w:r>
        <w:rPr>
          <w:lang w:eastAsia="zh-CN"/>
        </w:rPr>
        <w:t>#</w:t>
      </w:r>
    </w:p>
    <w:p w14:paraId="303CDF7B">
      <w:pPr>
        <w:pStyle w:val="100"/>
        <w:rPr>
          <w:lang w:eastAsia="zh-CN"/>
        </w:rPr>
      </w:pPr>
    </w:p>
    <w:p w14:paraId="5FB905E6">
      <w:pPr>
        <w:pStyle w:val="100"/>
        <w:rPr>
          <w:lang w:eastAsia="zh-CN"/>
        </w:rPr>
      </w:pPr>
      <w:r>
        <w:rPr>
          <w:lang w:eastAsia="zh-CN"/>
        </w:rPr>
        <w:t xml:space="preserve">    AddressType:</w:t>
      </w:r>
    </w:p>
    <w:p w14:paraId="425827E8">
      <w:pPr>
        <w:pStyle w:val="100"/>
        <w:rPr>
          <w:lang w:eastAsia="zh-CN"/>
        </w:rPr>
      </w:pPr>
      <w:r>
        <w:rPr>
          <w:lang w:eastAsia="zh-CN"/>
        </w:rPr>
        <w:t xml:space="preserve">      anyOf:</w:t>
      </w:r>
    </w:p>
    <w:p w14:paraId="2E28413F">
      <w:pPr>
        <w:pStyle w:val="100"/>
        <w:rPr>
          <w:lang w:eastAsia="zh-CN"/>
        </w:rPr>
      </w:pPr>
      <w:r>
        <w:rPr>
          <w:lang w:eastAsia="zh-CN"/>
        </w:rPr>
        <w:t xml:space="preserve">      - type: string</w:t>
      </w:r>
    </w:p>
    <w:p w14:paraId="2BD6B003">
      <w:pPr>
        <w:pStyle w:val="100"/>
        <w:rPr>
          <w:lang w:eastAsia="zh-CN"/>
        </w:rPr>
      </w:pPr>
      <w:r>
        <w:rPr>
          <w:lang w:eastAsia="zh-CN"/>
        </w:rPr>
        <w:t xml:space="preserve">        enum:</w:t>
      </w:r>
    </w:p>
    <w:p w14:paraId="13505A39">
      <w:pPr>
        <w:pStyle w:val="100"/>
        <w:rPr>
          <w:lang w:eastAsia="zh-CN"/>
        </w:rPr>
      </w:pPr>
      <w:r>
        <w:rPr>
          <w:lang w:eastAsia="zh-CN"/>
        </w:rPr>
        <w:t xml:space="preserve">          - UE</w:t>
      </w:r>
    </w:p>
    <w:p w14:paraId="0132724A">
      <w:pPr>
        <w:pStyle w:val="100"/>
        <w:rPr>
          <w:lang w:eastAsia="zh-CN"/>
        </w:rPr>
      </w:pPr>
      <w:r>
        <w:rPr>
          <w:lang w:eastAsia="zh-CN"/>
        </w:rPr>
        <w:t xml:space="preserve">          - AS</w:t>
      </w:r>
    </w:p>
    <w:p w14:paraId="0EE12340">
      <w:pPr>
        <w:pStyle w:val="100"/>
        <w:rPr>
          <w:lang w:eastAsia="zh-CN"/>
        </w:rPr>
      </w:pPr>
      <w:r>
        <w:rPr>
          <w:lang w:eastAsia="zh-CN"/>
        </w:rPr>
        <w:t xml:space="preserve">          - GROUP</w:t>
      </w:r>
    </w:p>
    <w:p w14:paraId="0A7E9A78">
      <w:pPr>
        <w:pStyle w:val="100"/>
        <w:rPr>
          <w:lang w:eastAsia="zh-CN"/>
        </w:rPr>
      </w:pPr>
      <w:r>
        <w:rPr>
          <w:lang w:eastAsia="zh-CN"/>
        </w:rPr>
        <w:t xml:space="preserve">          - BC</w:t>
      </w:r>
    </w:p>
    <w:p w14:paraId="6EDEEA22">
      <w:pPr>
        <w:pStyle w:val="100"/>
        <w:rPr>
          <w:lang w:eastAsia="zh-CN"/>
        </w:rPr>
      </w:pPr>
      <w:r>
        <w:rPr>
          <w:lang w:eastAsia="zh-CN"/>
        </w:rPr>
        <w:t xml:space="preserve">          - TOPIC</w:t>
      </w:r>
    </w:p>
    <w:p w14:paraId="4707F5C9">
      <w:pPr>
        <w:pStyle w:val="100"/>
        <w:rPr>
          <w:lang w:eastAsia="zh-CN"/>
        </w:rPr>
      </w:pPr>
      <w:r>
        <w:rPr>
          <w:lang w:eastAsia="zh-CN"/>
        </w:rPr>
        <w:t xml:space="preserve">      - type: string</w:t>
      </w:r>
    </w:p>
    <w:p w14:paraId="67FD2A16">
      <w:pPr>
        <w:pStyle w:val="100"/>
        <w:rPr>
          <w:lang w:eastAsia="zh-CN"/>
        </w:rPr>
      </w:pPr>
      <w:r>
        <w:rPr>
          <w:lang w:eastAsia="zh-CN"/>
        </w:rPr>
        <w:t xml:space="preserve">        description: &gt;</w:t>
      </w:r>
    </w:p>
    <w:p w14:paraId="3918BBD7">
      <w:pPr>
        <w:pStyle w:val="100"/>
        <w:rPr>
          <w:lang w:eastAsia="zh-CN"/>
        </w:rPr>
      </w:pPr>
      <w:r>
        <w:rPr>
          <w:lang w:eastAsia="zh-CN"/>
        </w:rPr>
        <w:t xml:space="preserve">          This string provides forward-compatibility with future</w:t>
      </w:r>
    </w:p>
    <w:p w14:paraId="272CA959">
      <w:pPr>
        <w:pStyle w:val="100"/>
        <w:rPr>
          <w:lang w:eastAsia="zh-CN"/>
        </w:rPr>
      </w:pPr>
      <w:r>
        <w:rPr>
          <w:lang w:eastAsia="zh-CN"/>
        </w:rPr>
        <w:t xml:space="preserve">          extensions to the enumeration but is not used to encode</w:t>
      </w:r>
    </w:p>
    <w:p w14:paraId="63803F9D">
      <w:pPr>
        <w:pStyle w:val="100"/>
        <w:rPr>
          <w:lang w:eastAsia="zh-CN"/>
        </w:rPr>
      </w:pPr>
      <w:r>
        <w:rPr>
          <w:lang w:eastAsia="zh-CN"/>
        </w:rPr>
        <w:t xml:space="preserve">          content defined in the present version of this API.</w:t>
      </w:r>
    </w:p>
    <w:p w14:paraId="26440779">
      <w:pPr>
        <w:pStyle w:val="100"/>
        <w:rPr>
          <w:lang w:eastAsia="zh-CN"/>
        </w:rPr>
      </w:pPr>
      <w:r>
        <w:rPr>
          <w:lang w:eastAsia="zh-CN"/>
        </w:rPr>
        <w:t xml:space="preserve">      description: |</w:t>
      </w:r>
    </w:p>
    <w:p w14:paraId="0CCB07D4">
      <w:pPr>
        <w:pStyle w:val="100"/>
        <w:rPr>
          <w:lang w:val="en-US" w:eastAsia="zh-CN"/>
        </w:rPr>
      </w:pPr>
      <w:r>
        <w:rPr>
          <w:rFonts w:hint="eastAsia"/>
          <w:lang w:val="en-US" w:eastAsia="zh-CN"/>
        </w:rPr>
        <w:t xml:space="preserve">        Represent the type of message request.</w:t>
      </w:r>
    </w:p>
    <w:p w14:paraId="124C11D8">
      <w:pPr>
        <w:pStyle w:val="100"/>
        <w:rPr>
          <w:lang w:eastAsia="zh-CN"/>
        </w:rPr>
      </w:pPr>
      <w:r>
        <w:rPr>
          <w:lang w:eastAsia="zh-CN"/>
        </w:rPr>
        <w:t xml:space="preserve">        Possible values are:</w:t>
      </w:r>
    </w:p>
    <w:p w14:paraId="3EEE0C39">
      <w:pPr>
        <w:pStyle w:val="100"/>
        <w:rPr>
          <w:lang w:eastAsia="zh-CN"/>
        </w:rPr>
      </w:pPr>
      <w:r>
        <w:rPr>
          <w:lang w:eastAsia="zh-CN"/>
        </w:rPr>
        <w:t xml:space="preserve">        - UE: The address type is UE.</w:t>
      </w:r>
    </w:p>
    <w:p w14:paraId="2C84AFAD">
      <w:pPr>
        <w:pStyle w:val="100"/>
        <w:rPr>
          <w:lang w:eastAsia="zh-CN"/>
        </w:rPr>
      </w:pPr>
      <w:r>
        <w:rPr>
          <w:lang w:eastAsia="zh-CN"/>
        </w:rPr>
        <w:t xml:space="preserve">        - AS: The address type is AS.</w:t>
      </w:r>
    </w:p>
    <w:p w14:paraId="1C683D2F">
      <w:pPr>
        <w:pStyle w:val="100"/>
        <w:rPr>
          <w:lang w:eastAsia="zh-CN"/>
        </w:rPr>
      </w:pPr>
      <w:r>
        <w:rPr>
          <w:lang w:eastAsia="zh-CN"/>
        </w:rPr>
        <w:t xml:space="preserve">        - GROUP: The address type is GROUP.</w:t>
      </w:r>
    </w:p>
    <w:p w14:paraId="4E0FD061">
      <w:pPr>
        <w:pStyle w:val="100"/>
        <w:rPr>
          <w:lang w:eastAsia="zh-CN"/>
        </w:rPr>
      </w:pPr>
      <w:r>
        <w:rPr>
          <w:lang w:eastAsia="zh-CN"/>
        </w:rPr>
        <w:t xml:space="preserve">        - BC: The address type is BC.</w:t>
      </w:r>
    </w:p>
    <w:p w14:paraId="7DD47752">
      <w:pPr>
        <w:pStyle w:val="100"/>
        <w:rPr>
          <w:lang w:eastAsia="zh-CN"/>
        </w:rPr>
      </w:pPr>
      <w:r>
        <w:rPr>
          <w:lang w:eastAsia="zh-CN"/>
        </w:rPr>
        <w:t xml:space="preserve">        - TOPIC: The address type is TOPIC.</w:t>
      </w:r>
    </w:p>
    <w:p w14:paraId="5F883840">
      <w:pPr>
        <w:pStyle w:val="3"/>
        <w:rPr>
          <w:lang w:eastAsia="zh-CN"/>
        </w:rPr>
      </w:pPr>
      <w:bookmarkStart w:id="1456" w:name="_Toc122117513"/>
      <w:bookmarkStart w:id="1457" w:name="_Toc162005714"/>
      <w:bookmarkStart w:id="1458" w:name="_Toc97197238"/>
      <w:bookmarkStart w:id="1459" w:name="_Toc96996832"/>
      <w:r>
        <w:rPr>
          <w:lang w:eastAsia="zh-CN"/>
        </w:rPr>
        <w:t>A.5</w:t>
      </w:r>
      <w:r>
        <w:rPr>
          <w:lang w:eastAsia="zh-CN"/>
        </w:rPr>
        <w:tab/>
      </w:r>
      <w:r>
        <w:rPr>
          <w:lang w:eastAsia="zh-CN"/>
        </w:rPr>
        <w:t>MSGG_N3GDelivery API</w:t>
      </w:r>
      <w:bookmarkEnd w:id="1456"/>
      <w:bookmarkEnd w:id="1457"/>
      <w:bookmarkEnd w:id="1458"/>
      <w:bookmarkEnd w:id="1459"/>
    </w:p>
    <w:p w14:paraId="2DB54BBE">
      <w:pPr>
        <w:pStyle w:val="100"/>
        <w:rPr>
          <w:lang w:eastAsia="zh-CN"/>
        </w:rPr>
      </w:pPr>
      <w:r>
        <w:rPr>
          <w:lang w:eastAsia="zh-CN"/>
        </w:rPr>
        <w:t>openapi: 3.0.0</w:t>
      </w:r>
    </w:p>
    <w:p w14:paraId="6426BB77">
      <w:pPr>
        <w:pStyle w:val="100"/>
        <w:rPr>
          <w:lang w:eastAsia="zh-CN"/>
        </w:rPr>
      </w:pPr>
      <w:r>
        <w:rPr>
          <w:lang w:eastAsia="zh-CN"/>
        </w:rPr>
        <w:t>info:</w:t>
      </w:r>
    </w:p>
    <w:p w14:paraId="78D9BD47">
      <w:pPr>
        <w:pStyle w:val="100"/>
        <w:rPr>
          <w:lang w:eastAsia="zh-CN"/>
        </w:rPr>
      </w:pPr>
      <w:r>
        <w:rPr>
          <w:lang w:eastAsia="zh-CN"/>
        </w:rPr>
        <w:t xml:space="preserve">  title: MSGG_N3GDelivery</w:t>
      </w:r>
    </w:p>
    <w:p w14:paraId="60C529DF">
      <w:pPr>
        <w:pStyle w:val="100"/>
        <w:rPr>
          <w:lang w:eastAsia="zh-CN"/>
        </w:rPr>
      </w:pPr>
      <w:r>
        <w:rPr>
          <w:lang w:eastAsia="zh-CN"/>
        </w:rPr>
        <w:t xml:space="preserve">  version: 1.</w:t>
      </w:r>
      <w:r>
        <w:rPr>
          <w:rFonts w:hint="eastAsia"/>
          <w:lang w:val="en-US" w:eastAsia="zh-CN"/>
        </w:rPr>
        <w:t>1</w:t>
      </w:r>
      <w:r>
        <w:rPr>
          <w:lang w:eastAsia="zh-CN"/>
        </w:rPr>
        <w:t>.0</w:t>
      </w:r>
    </w:p>
    <w:p w14:paraId="135FC9A4">
      <w:pPr>
        <w:pStyle w:val="100"/>
        <w:rPr>
          <w:lang w:eastAsia="zh-CN"/>
        </w:rPr>
      </w:pPr>
      <w:r>
        <w:rPr>
          <w:lang w:eastAsia="zh-CN"/>
        </w:rPr>
        <w:t xml:space="preserve">  description: |</w:t>
      </w:r>
    </w:p>
    <w:p w14:paraId="6D460798">
      <w:pPr>
        <w:pStyle w:val="100"/>
        <w:rPr>
          <w:lang w:eastAsia="zh-CN"/>
        </w:rPr>
      </w:pPr>
      <w:r>
        <w:rPr>
          <w:lang w:eastAsia="zh-CN"/>
        </w:rPr>
        <w:t xml:space="preserve">    API for MSGG N3G Message Delivery Service.  </w:t>
      </w:r>
    </w:p>
    <w:p w14:paraId="2ECBC783">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7E449AE">
      <w:pPr>
        <w:pStyle w:val="100"/>
        <w:rPr>
          <w:lang w:eastAsia="zh-CN"/>
        </w:rPr>
      </w:pPr>
      <w:r>
        <w:rPr>
          <w:lang w:eastAsia="zh-CN"/>
        </w:rPr>
        <w:t xml:space="preserve">    All rights reserved.</w:t>
      </w:r>
    </w:p>
    <w:p w14:paraId="42CF229D">
      <w:pPr>
        <w:pStyle w:val="100"/>
        <w:rPr>
          <w:lang w:eastAsia="zh-CN"/>
        </w:rPr>
      </w:pPr>
    </w:p>
    <w:p w14:paraId="3ACACC28">
      <w:pPr>
        <w:pStyle w:val="100"/>
        <w:rPr>
          <w:lang w:eastAsia="zh-CN"/>
        </w:rPr>
      </w:pPr>
      <w:r>
        <w:rPr>
          <w:lang w:eastAsia="zh-CN"/>
        </w:rPr>
        <w:t>externalDocs:</w:t>
      </w:r>
    </w:p>
    <w:p w14:paraId="2AE2B504">
      <w:pPr>
        <w:pStyle w:val="100"/>
        <w:rPr>
          <w:lang w:eastAsia="zh-CN"/>
        </w:rPr>
      </w:pPr>
      <w:r>
        <w:rPr>
          <w:lang w:eastAsia="zh-CN"/>
        </w:rPr>
        <w:t xml:space="preserve">  description: &gt;</w:t>
      </w:r>
    </w:p>
    <w:p w14:paraId="745A4C79">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01010AC4">
      <w:pPr>
        <w:pStyle w:val="100"/>
        <w:rPr>
          <w:lang w:eastAsia="zh-CN"/>
        </w:rPr>
      </w:pPr>
      <w:r>
        <w:rPr>
          <w:lang w:eastAsia="zh-CN"/>
        </w:rPr>
        <w:t xml:space="preserve">    specification; Stage 3</w:t>
      </w:r>
    </w:p>
    <w:p w14:paraId="02A16231">
      <w:pPr>
        <w:pStyle w:val="100"/>
        <w:rPr>
          <w:lang w:eastAsia="zh-CN"/>
        </w:rPr>
      </w:pPr>
      <w:r>
        <w:rPr>
          <w:lang w:eastAsia="zh-CN"/>
        </w:rPr>
        <w:t xml:space="preserve">  url: https://www.3gpp.org/ftp/Specs/archive/29_series/29.538/</w:t>
      </w:r>
    </w:p>
    <w:p w14:paraId="230CD9BC">
      <w:pPr>
        <w:pStyle w:val="100"/>
        <w:rPr>
          <w:lang w:eastAsia="zh-CN"/>
        </w:rPr>
      </w:pPr>
    </w:p>
    <w:p w14:paraId="2B9455FA">
      <w:pPr>
        <w:pStyle w:val="100"/>
        <w:rPr>
          <w:lang w:eastAsia="zh-CN"/>
        </w:rPr>
      </w:pPr>
      <w:r>
        <w:rPr>
          <w:lang w:eastAsia="zh-CN"/>
        </w:rPr>
        <w:t>servers:</w:t>
      </w:r>
    </w:p>
    <w:p w14:paraId="0CDE949F">
      <w:pPr>
        <w:pStyle w:val="100"/>
        <w:rPr>
          <w:lang w:eastAsia="zh-CN"/>
        </w:rPr>
      </w:pPr>
      <w:r>
        <w:rPr>
          <w:lang w:eastAsia="zh-CN"/>
        </w:rPr>
        <w:t xml:space="preserve">  - url: '{apiRoot}/msgg-n3gdelivery/v1'</w:t>
      </w:r>
    </w:p>
    <w:p w14:paraId="1ABC625A">
      <w:pPr>
        <w:pStyle w:val="100"/>
        <w:rPr>
          <w:lang w:eastAsia="zh-CN"/>
        </w:rPr>
      </w:pPr>
      <w:r>
        <w:rPr>
          <w:lang w:eastAsia="zh-CN"/>
        </w:rPr>
        <w:t xml:space="preserve">    variables:</w:t>
      </w:r>
    </w:p>
    <w:p w14:paraId="5C8F8C90">
      <w:pPr>
        <w:pStyle w:val="100"/>
        <w:rPr>
          <w:lang w:eastAsia="zh-CN"/>
        </w:rPr>
      </w:pPr>
      <w:r>
        <w:rPr>
          <w:lang w:eastAsia="zh-CN"/>
        </w:rPr>
        <w:t xml:space="preserve">      apiRoot:</w:t>
      </w:r>
    </w:p>
    <w:p w14:paraId="61F3B4C3">
      <w:pPr>
        <w:pStyle w:val="100"/>
        <w:rPr>
          <w:lang w:eastAsia="zh-CN"/>
        </w:rPr>
      </w:pPr>
      <w:r>
        <w:rPr>
          <w:lang w:eastAsia="zh-CN"/>
        </w:rPr>
        <w:t xml:space="preserve">        default: https://example.com</w:t>
      </w:r>
    </w:p>
    <w:p w14:paraId="11D64351">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3BECF05">
      <w:pPr>
        <w:pStyle w:val="100"/>
        <w:rPr>
          <w:lang w:eastAsia="zh-CN"/>
        </w:rPr>
      </w:pPr>
    </w:p>
    <w:p w14:paraId="7DC6459A">
      <w:pPr>
        <w:pStyle w:val="100"/>
        <w:rPr>
          <w:lang w:eastAsia="zh-CN"/>
        </w:rPr>
      </w:pPr>
      <w:r>
        <w:rPr>
          <w:lang w:eastAsia="zh-CN"/>
        </w:rPr>
        <w:t>security:</w:t>
      </w:r>
    </w:p>
    <w:p w14:paraId="1DBAAB29">
      <w:pPr>
        <w:pStyle w:val="100"/>
        <w:rPr>
          <w:lang w:eastAsia="zh-CN"/>
        </w:rPr>
      </w:pPr>
      <w:r>
        <w:rPr>
          <w:lang w:eastAsia="zh-CN"/>
        </w:rPr>
        <w:t xml:space="preserve">  - {}</w:t>
      </w:r>
    </w:p>
    <w:p w14:paraId="724A8719">
      <w:pPr>
        <w:pStyle w:val="100"/>
        <w:rPr>
          <w:lang w:eastAsia="zh-CN"/>
        </w:rPr>
      </w:pPr>
      <w:r>
        <w:rPr>
          <w:lang w:eastAsia="zh-CN"/>
        </w:rPr>
        <w:t xml:space="preserve">  - oAuth2ClientCredentials:</w:t>
      </w:r>
      <w:r>
        <w:rPr>
          <w:rFonts w:eastAsia="等线"/>
          <w:lang w:eastAsia="zh-CN"/>
        </w:rPr>
        <w:t xml:space="preserve"> []</w:t>
      </w:r>
    </w:p>
    <w:p w14:paraId="67D9E00A">
      <w:pPr>
        <w:pStyle w:val="100"/>
        <w:rPr>
          <w:lang w:eastAsia="zh-CN"/>
        </w:rPr>
      </w:pPr>
    </w:p>
    <w:p w14:paraId="79AB94DE">
      <w:pPr>
        <w:pStyle w:val="100"/>
        <w:rPr>
          <w:lang w:eastAsia="zh-CN"/>
        </w:rPr>
      </w:pPr>
      <w:r>
        <w:rPr>
          <w:lang w:eastAsia="zh-CN"/>
        </w:rPr>
        <w:t>paths:</w:t>
      </w:r>
    </w:p>
    <w:p w14:paraId="5340BA3B">
      <w:pPr>
        <w:pStyle w:val="100"/>
        <w:rPr>
          <w:lang w:eastAsia="zh-CN"/>
        </w:rPr>
      </w:pPr>
      <w:r>
        <w:rPr>
          <w:lang w:eastAsia="zh-CN"/>
        </w:rPr>
        <w:t xml:space="preserve">  /deliver-message:</w:t>
      </w:r>
    </w:p>
    <w:p w14:paraId="7F4CBB48">
      <w:pPr>
        <w:pStyle w:val="100"/>
        <w:rPr>
          <w:lang w:eastAsia="zh-CN"/>
        </w:rPr>
      </w:pPr>
      <w:r>
        <w:rPr>
          <w:lang w:eastAsia="zh-CN"/>
        </w:rPr>
        <w:t xml:space="preserve">    post:</w:t>
      </w:r>
    </w:p>
    <w:p w14:paraId="1DD7E2FB">
      <w:pPr>
        <w:pStyle w:val="100"/>
        <w:rPr>
          <w:lang w:eastAsia="zh-CN"/>
        </w:rPr>
      </w:pPr>
      <w:r>
        <w:rPr>
          <w:lang w:eastAsia="zh-CN"/>
        </w:rPr>
        <w:t xml:space="preserve">      summary: deliver message to NON-3GPP Message Gateway</w:t>
      </w:r>
    </w:p>
    <w:p w14:paraId="10058ACB">
      <w:pPr>
        <w:pStyle w:val="100"/>
        <w:rPr>
          <w:lang w:eastAsia="zh-CN"/>
        </w:rPr>
      </w:pPr>
      <w:r>
        <w:rPr>
          <w:lang w:eastAsia="zh-CN"/>
        </w:rPr>
        <w:t xml:space="preserve">      tags:</w:t>
      </w:r>
    </w:p>
    <w:p w14:paraId="100F0A6A">
      <w:pPr>
        <w:pStyle w:val="100"/>
        <w:rPr>
          <w:lang w:eastAsia="zh-CN"/>
        </w:rPr>
      </w:pPr>
      <w:r>
        <w:rPr>
          <w:lang w:eastAsia="zh-CN"/>
        </w:rPr>
        <w:t xml:space="preserve">        - N3G Message delivery</w:t>
      </w:r>
    </w:p>
    <w:p w14:paraId="3714C187">
      <w:pPr>
        <w:pStyle w:val="100"/>
        <w:rPr>
          <w:lang w:eastAsia="zh-CN"/>
        </w:rPr>
      </w:pPr>
      <w:r>
        <w:rPr>
          <w:lang w:eastAsia="zh-CN"/>
        </w:rPr>
        <w:t xml:space="preserve">      requestBody:</w:t>
      </w:r>
    </w:p>
    <w:p w14:paraId="2A32E760">
      <w:pPr>
        <w:pStyle w:val="100"/>
        <w:rPr>
          <w:lang w:eastAsia="zh-CN"/>
        </w:rPr>
      </w:pPr>
      <w:r>
        <w:rPr>
          <w:lang w:eastAsia="zh-CN"/>
        </w:rPr>
        <w:t xml:space="preserve">        required: true</w:t>
      </w:r>
    </w:p>
    <w:p w14:paraId="07C7770A">
      <w:pPr>
        <w:pStyle w:val="100"/>
        <w:rPr>
          <w:lang w:eastAsia="zh-CN"/>
        </w:rPr>
      </w:pPr>
      <w:r>
        <w:rPr>
          <w:lang w:eastAsia="zh-CN"/>
        </w:rPr>
        <w:t xml:space="preserve">        content:</w:t>
      </w:r>
    </w:p>
    <w:p w14:paraId="02374F1E">
      <w:pPr>
        <w:pStyle w:val="100"/>
        <w:rPr>
          <w:lang w:eastAsia="zh-CN"/>
        </w:rPr>
      </w:pPr>
      <w:r>
        <w:rPr>
          <w:lang w:eastAsia="zh-CN"/>
        </w:rPr>
        <w:t xml:space="preserve">          application/json:</w:t>
      </w:r>
    </w:p>
    <w:p w14:paraId="4EB70E88">
      <w:pPr>
        <w:pStyle w:val="100"/>
        <w:rPr>
          <w:lang w:eastAsia="zh-CN"/>
        </w:rPr>
      </w:pPr>
      <w:r>
        <w:rPr>
          <w:lang w:eastAsia="zh-CN"/>
        </w:rPr>
        <w:t xml:space="preserve">            schema:</w:t>
      </w:r>
    </w:p>
    <w:p w14:paraId="373655ED">
      <w:pPr>
        <w:pStyle w:val="100"/>
        <w:rPr>
          <w:lang w:eastAsia="zh-CN"/>
        </w:rPr>
      </w:pPr>
      <w:r>
        <w:rPr>
          <w:lang w:eastAsia="zh-CN"/>
        </w:rPr>
        <w:t xml:space="preserve">              $ref: '#/components/schemas/N3gMessageDelivery'</w:t>
      </w:r>
    </w:p>
    <w:p w14:paraId="4221CED4">
      <w:pPr>
        <w:pStyle w:val="100"/>
        <w:rPr>
          <w:lang w:eastAsia="zh-CN"/>
        </w:rPr>
      </w:pPr>
      <w:r>
        <w:rPr>
          <w:lang w:eastAsia="zh-CN"/>
        </w:rPr>
        <w:t xml:space="preserve">      responses:</w:t>
      </w:r>
    </w:p>
    <w:p w14:paraId="67FF6E03">
      <w:pPr>
        <w:pStyle w:val="100"/>
        <w:rPr>
          <w:lang w:eastAsia="zh-CN"/>
        </w:rPr>
      </w:pPr>
      <w:r>
        <w:rPr>
          <w:lang w:eastAsia="zh-CN"/>
        </w:rPr>
        <w:t xml:space="preserve">        '204':</w:t>
      </w:r>
    </w:p>
    <w:p w14:paraId="55AE700C">
      <w:pPr>
        <w:pStyle w:val="100"/>
        <w:rPr>
          <w:lang w:eastAsia="zh-CN"/>
        </w:rPr>
      </w:pPr>
      <w:r>
        <w:rPr>
          <w:lang w:eastAsia="zh-CN"/>
        </w:rPr>
        <w:t xml:space="preserve">          description: No Content,Message delivery successful</w:t>
      </w:r>
    </w:p>
    <w:p w14:paraId="70C33A20">
      <w:pPr>
        <w:pStyle w:val="100"/>
        <w:rPr>
          <w:lang w:eastAsia="zh-CN"/>
        </w:rPr>
      </w:pPr>
      <w:r>
        <w:rPr>
          <w:lang w:eastAsia="zh-CN"/>
        </w:rPr>
        <w:t xml:space="preserve">        '400':</w:t>
      </w:r>
    </w:p>
    <w:p w14:paraId="563831F8">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78D7D43">
      <w:pPr>
        <w:pStyle w:val="100"/>
        <w:rPr>
          <w:lang w:eastAsia="zh-CN"/>
        </w:rPr>
      </w:pPr>
      <w:r>
        <w:rPr>
          <w:lang w:eastAsia="zh-CN"/>
        </w:rPr>
        <w:t xml:space="preserve">        '401':</w:t>
      </w:r>
    </w:p>
    <w:p w14:paraId="5661227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C66374D">
      <w:pPr>
        <w:pStyle w:val="100"/>
        <w:rPr>
          <w:lang w:eastAsia="zh-CN"/>
        </w:rPr>
      </w:pPr>
      <w:r>
        <w:rPr>
          <w:lang w:eastAsia="zh-CN"/>
        </w:rPr>
        <w:t xml:space="preserve">        '403':</w:t>
      </w:r>
    </w:p>
    <w:p w14:paraId="7B9852D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783C9A0">
      <w:pPr>
        <w:pStyle w:val="100"/>
        <w:rPr>
          <w:lang w:eastAsia="zh-CN"/>
        </w:rPr>
      </w:pPr>
      <w:r>
        <w:rPr>
          <w:lang w:eastAsia="zh-CN"/>
        </w:rPr>
        <w:t xml:space="preserve">        '404':</w:t>
      </w:r>
    </w:p>
    <w:p w14:paraId="0F625327">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775C334">
      <w:pPr>
        <w:pStyle w:val="100"/>
        <w:rPr>
          <w:lang w:eastAsia="zh-CN"/>
        </w:rPr>
      </w:pPr>
      <w:r>
        <w:rPr>
          <w:lang w:eastAsia="zh-CN"/>
        </w:rPr>
        <w:t xml:space="preserve">        '411':</w:t>
      </w:r>
    </w:p>
    <w:p w14:paraId="05379561">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1DB6174">
      <w:pPr>
        <w:pStyle w:val="100"/>
        <w:rPr>
          <w:lang w:eastAsia="zh-CN"/>
        </w:rPr>
      </w:pPr>
      <w:r>
        <w:rPr>
          <w:lang w:eastAsia="zh-CN"/>
        </w:rPr>
        <w:t xml:space="preserve">        '413':</w:t>
      </w:r>
    </w:p>
    <w:p w14:paraId="77FBD2F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97A7B76">
      <w:pPr>
        <w:pStyle w:val="100"/>
        <w:rPr>
          <w:lang w:eastAsia="zh-CN"/>
        </w:rPr>
      </w:pPr>
      <w:r>
        <w:rPr>
          <w:lang w:eastAsia="zh-CN"/>
        </w:rPr>
        <w:t xml:space="preserve">        '415':</w:t>
      </w:r>
    </w:p>
    <w:p w14:paraId="0D1A558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801C0E0">
      <w:pPr>
        <w:pStyle w:val="100"/>
        <w:rPr>
          <w:lang w:eastAsia="zh-CN"/>
        </w:rPr>
      </w:pPr>
      <w:r>
        <w:rPr>
          <w:lang w:eastAsia="zh-CN"/>
        </w:rPr>
        <w:t xml:space="preserve">        '429':</w:t>
      </w:r>
    </w:p>
    <w:p w14:paraId="508BEF3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F6FFBD9">
      <w:pPr>
        <w:pStyle w:val="100"/>
        <w:rPr>
          <w:lang w:eastAsia="zh-CN"/>
        </w:rPr>
      </w:pPr>
      <w:r>
        <w:rPr>
          <w:lang w:eastAsia="zh-CN"/>
        </w:rPr>
        <w:t xml:space="preserve">        '500':</w:t>
      </w:r>
    </w:p>
    <w:p w14:paraId="3E1DD59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8AF165">
      <w:pPr>
        <w:pStyle w:val="100"/>
        <w:rPr>
          <w:lang w:eastAsia="zh-CN"/>
        </w:rPr>
      </w:pPr>
      <w:r>
        <w:rPr>
          <w:lang w:eastAsia="zh-CN"/>
        </w:rPr>
        <w:t xml:space="preserve">        '503':</w:t>
      </w:r>
    </w:p>
    <w:p w14:paraId="6BC033D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97E7488">
      <w:pPr>
        <w:pStyle w:val="100"/>
        <w:rPr>
          <w:lang w:eastAsia="zh-CN"/>
        </w:rPr>
      </w:pPr>
      <w:r>
        <w:rPr>
          <w:lang w:eastAsia="zh-CN"/>
        </w:rPr>
        <w:t xml:space="preserve">        default:</w:t>
      </w:r>
    </w:p>
    <w:p w14:paraId="635BFDC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E0B6260">
      <w:pPr>
        <w:pStyle w:val="100"/>
        <w:rPr>
          <w:lang w:eastAsia="zh-CN"/>
        </w:rPr>
      </w:pPr>
    </w:p>
    <w:p w14:paraId="19CD0439">
      <w:pPr>
        <w:pStyle w:val="100"/>
        <w:rPr>
          <w:lang w:eastAsia="zh-CN"/>
        </w:rPr>
      </w:pPr>
      <w:r>
        <w:rPr>
          <w:lang w:eastAsia="zh-CN"/>
        </w:rPr>
        <w:t xml:space="preserve">  /deliver-report:</w:t>
      </w:r>
    </w:p>
    <w:p w14:paraId="4FBC5F4F">
      <w:pPr>
        <w:pStyle w:val="100"/>
        <w:rPr>
          <w:lang w:eastAsia="zh-CN"/>
        </w:rPr>
      </w:pPr>
      <w:r>
        <w:rPr>
          <w:lang w:eastAsia="zh-CN"/>
        </w:rPr>
        <w:t xml:space="preserve">    post:</w:t>
      </w:r>
    </w:p>
    <w:p w14:paraId="56AA91A1">
      <w:pPr>
        <w:pStyle w:val="100"/>
        <w:rPr>
          <w:lang w:eastAsia="zh-CN"/>
        </w:rPr>
      </w:pPr>
      <w:r>
        <w:rPr>
          <w:lang w:eastAsia="zh-CN"/>
        </w:rPr>
        <w:t xml:space="preserve">      summary: deliver status report to NON-3GPP Message Gateway</w:t>
      </w:r>
    </w:p>
    <w:p w14:paraId="6A781938">
      <w:pPr>
        <w:pStyle w:val="100"/>
        <w:rPr>
          <w:lang w:eastAsia="zh-CN"/>
        </w:rPr>
      </w:pPr>
      <w:r>
        <w:rPr>
          <w:lang w:eastAsia="zh-CN"/>
        </w:rPr>
        <w:t xml:space="preserve">      tags:</w:t>
      </w:r>
    </w:p>
    <w:p w14:paraId="5A227499">
      <w:pPr>
        <w:pStyle w:val="100"/>
        <w:rPr>
          <w:lang w:eastAsia="zh-CN"/>
        </w:rPr>
      </w:pPr>
      <w:r>
        <w:rPr>
          <w:lang w:eastAsia="zh-CN"/>
        </w:rPr>
        <w:t xml:space="preserve">        - N3G status report delivery</w:t>
      </w:r>
    </w:p>
    <w:p w14:paraId="4602C056">
      <w:pPr>
        <w:pStyle w:val="100"/>
        <w:rPr>
          <w:lang w:eastAsia="zh-CN"/>
        </w:rPr>
      </w:pPr>
      <w:r>
        <w:rPr>
          <w:lang w:eastAsia="zh-CN"/>
        </w:rPr>
        <w:t xml:space="preserve">      requestBody:</w:t>
      </w:r>
    </w:p>
    <w:p w14:paraId="25FEE0E5">
      <w:pPr>
        <w:pStyle w:val="100"/>
        <w:rPr>
          <w:lang w:eastAsia="zh-CN"/>
        </w:rPr>
      </w:pPr>
      <w:r>
        <w:rPr>
          <w:lang w:eastAsia="zh-CN"/>
        </w:rPr>
        <w:t xml:space="preserve">        required: true</w:t>
      </w:r>
    </w:p>
    <w:p w14:paraId="7D03EB9A">
      <w:pPr>
        <w:pStyle w:val="100"/>
        <w:rPr>
          <w:lang w:eastAsia="zh-CN"/>
        </w:rPr>
      </w:pPr>
      <w:r>
        <w:rPr>
          <w:lang w:eastAsia="zh-CN"/>
        </w:rPr>
        <w:t xml:space="preserve">        content:</w:t>
      </w:r>
    </w:p>
    <w:p w14:paraId="288E342C">
      <w:pPr>
        <w:pStyle w:val="100"/>
        <w:rPr>
          <w:lang w:eastAsia="zh-CN"/>
        </w:rPr>
      </w:pPr>
      <w:r>
        <w:rPr>
          <w:lang w:eastAsia="zh-CN"/>
        </w:rPr>
        <w:t xml:space="preserve">          application/json:</w:t>
      </w:r>
    </w:p>
    <w:p w14:paraId="58010F6A">
      <w:pPr>
        <w:pStyle w:val="100"/>
        <w:rPr>
          <w:lang w:eastAsia="zh-CN"/>
        </w:rPr>
      </w:pPr>
      <w:r>
        <w:rPr>
          <w:lang w:eastAsia="zh-CN"/>
        </w:rPr>
        <w:t xml:space="preserve">            schema:</w:t>
      </w:r>
    </w:p>
    <w:p w14:paraId="3FF1B961">
      <w:pPr>
        <w:pStyle w:val="100"/>
        <w:rPr>
          <w:lang w:eastAsia="zh-CN"/>
        </w:rPr>
      </w:pPr>
      <w:r>
        <w:rPr>
          <w:lang w:eastAsia="zh-CN"/>
        </w:rPr>
        <w:t xml:space="preserve">              $ref: 'TS29538_MSGS_MSGDelivery.yaml#/components/schemas/DeliveryStatusReport'</w:t>
      </w:r>
    </w:p>
    <w:p w14:paraId="4ACFA747">
      <w:pPr>
        <w:pStyle w:val="100"/>
        <w:rPr>
          <w:lang w:eastAsia="zh-CN"/>
        </w:rPr>
      </w:pPr>
      <w:r>
        <w:rPr>
          <w:lang w:eastAsia="zh-CN"/>
        </w:rPr>
        <w:t xml:space="preserve">      responses:</w:t>
      </w:r>
    </w:p>
    <w:p w14:paraId="6183391D">
      <w:pPr>
        <w:pStyle w:val="100"/>
        <w:rPr>
          <w:lang w:eastAsia="zh-CN"/>
        </w:rPr>
      </w:pPr>
      <w:r>
        <w:rPr>
          <w:lang w:eastAsia="zh-CN"/>
        </w:rPr>
        <w:t xml:space="preserve">        '204':</w:t>
      </w:r>
    </w:p>
    <w:p w14:paraId="18661008">
      <w:pPr>
        <w:pStyle w:val="100"/>
        <w:rPr>
          <w:lang w:eastAsia="zh-CN"/>
        </w:rPr>
      </w:pPr>
      <w:r>
        <w:rPr>
          <w:lang w:eastAsia="zh-CN"/>
        </w:rPr>
        <w:t xml:space="preserve">          description: No Content, status report delivery successfully</w:t>
      </w:r>
    </w:p>
    <w:p w14:paraId="68CF1EAC">
      <w:pPr>
        <w:pStyle w:val="100"/>
        <w:rPr>
          <w:lang w:eastAsia="zh-CN"/>
        </w:rPr>
      </w:pPr>
      <w:r>
        <w:rPr>
          <w:lang w:eastAsia="zh-CN"/>
        </w:rPr>
        <w:t xml:space="preserve">        '400':</w:t>
      </w:r>
    </w:p>
    <w:p w14:paraId="700DB00B">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65FFF17">
      <w:pPr>
        <w:pStyle w:val="100"/>
        <w:rPr>
          <w:lang w:eastAsia="zh-CN"/>
        </w:rPr>
      </w:pPr>
      <w:r>
        <w:rPr>
          <w:lang w:eastAsia="zh-CN"/>
        </w:rPr>
        <w:t xml:space="preserve">        '401':</w:t>
      </w:r>
    </w:p>
    <w:p w14:paraId="754F33E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4CAB91A">
      <w:pPr>
        <w:pStyle w:val="100"/>
        <w:rPr>
          <w:lang w:eastAsia="zh-CN"/>
        </w:rPr>
      </w:pPr>
      <w:r>
        <w:rPr>
          <w:lang w:eastAsia="zh-CN"/>
        </w:rPr>
        <w:t xml:space="preserve">        '403':</w:t>
      </w:r>
    </w:p>
    <w:p w14:paraId="68B2CC5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9D6C014">
      <w:pPr>
        <w:pStyle w:val="100"/>
        <w:rPr>
          <w:lang w:eastAsia="zh-CN"/>
        </w:rPr>
      </w:pPr>
      <w:r>
        <w:rPr>
          <w:lang w:eastAsia="zh-CN"/>
        </w:rPr>
        <w:t xml:space="preserve">        '404':</w:t>
      </w:r>
    </w:p>
    <w:p w14:paraId="47BBC20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C5DBAF0">
      <w:pPr>
        <w:pStyle w:val="100"/>
        <w:rPr>
          <w:lang w:eastAsia="zh-CN"/>
        </w:rPr>
      </w:pPr>
      <w:r>
        <w:rPr>
          <w:lang w:eastAsia="zh-CN"/>
        </w:rPr>
        <w:t xml:space="preserve">        '411':</w:t>
      </w:r>
    </w:p>
    <w:p w14:paraId="5A3D2363">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330E489">
      <w:pPr>
        <w:pStyle w:val="100"/>
        <w:rPr>
          <w:lang w:eastAsia="zh-CN"/>
        </w:rPr>
      </w:pPr>
      <w:r>
        <w:rPr>
          <w:lang w:eastAsia="zh-CN"/>
        </w:rPr>
        <w:t xml:space="preserve">        '413':</w:t>
      </w:r>
    </w:p>
    <w:p w14:paraId="1FAF64F1">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3F4C099">
      <w:pPr>
        <w:pStyle w:val="100"/>
        <w:rPr>
          <w:lang w:eastAsia="zh-CN"/>
        </w:rPr>
      </w:pPr>
      <w:r>
        <w:rPr>
          <w:lang w:eastAsia="zh-CN"/>
        </w:rPr>
        <w:t xml:space="preserve">        '415':</w:t>
      </w:r>
    </w:p>
    <w:p w14:paraId="48427AA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5181ED2">
      <w:pPr>
        <w:pStyle w:val="100"/>
        <w:rPr>
          <w:lang w:eastAsia="zh-CN"/>
        </w:rPr>
      </w:pPr>
      <w:r>
        <w:rPr>
          <w:lang w:eastAsia="zh-CN"/>
        </w:rPr>
        <w:t xml:space="preserve">        '429':</w:t>
      </w:r>
    </w:p>
    <w:p w14:paraId="025EE21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ED9990F">
      <w:pPr>
        <w:pStyle w:val="100"/>
        <w:rPr>
          <w:lang w:eastAsia="zh-CN"/>
        </w:rPr>
      </w:pPr>
      <w:r>
        <w:rPr>
          <w:lang w:eastAsia="zh-CN"/>
        </w:rPr>
        <w:t xml:space="preserve">        '500':</w:t>
      </w:r>
    </w:p>
    <w:p w14:paraId="51375A7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5CC13D0">
      <w:pPr>
        <w:pStyle w:val="100"/>
        <w:rPr>
          <w:lang w:eastAsia="zh-CN"/>
        </w:rPr>
      </w:pPr>
      <w:r>
        <w:rPr>
          <w:lang w:eastAsia="zh-CN"/>
        </w:rPr>
        <w:t xml:space="preserve">        '503':</w:t>
      </w:r>
    </w:p>
    <w:p w14:paraId="2350FFA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4CA1EF3">
      <w:pPr>
        <w:pStyle w:val="100"/>
        <w:rPr>
          <w:lang w:eastAsia="zh-CN"/>
        </w:rPr>
      </w:pPr>
      <w:r>
        <w:rPr>
          <w:lang w:eastAsia="zh-CN"/>
        </w:rPr>
        <w:t xml:space="preserve">        default:</w:t>
      </w:r>
    </w:p>
    <w:p w14:paraId="350F3284">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7B6DADE">
      <w:pPr>
        <w:pStyle w:val="100"/>
        <w:rPr>
          <w:lang w:eastAsia="zh-CN"/>
        </w:rPr>
      </w:pPr>
    </w:p>
    <w:p w14:paraId="244C32BE">
      <w:pPr>
        <w:pStyle w:val="100"/>
        <w:rPr>
          <w:lang w:eastAsia="zh-CN"/>
        </w:rPr>
      </w:pPr>
    </w:p>
    <w:p w14:paraId="22C5D0A2">
      <w:pPr>
        <w:pStyle w:val="100"/>
        <w:rPr>
          <w:lang w:eastAsia="zh-CN"/>
        </w:rPr>
      </w:pPr>
      <w:r>
        <w:rPr>
          <w:lang w:eastAsia="zh-CN"/>
        </w:rPr>
        <w:t>components:</w:t>
      </w:r>
    </w:p>
    <w:p w14:paraId="24B66790">
      <w:pPr>
        <w:pStyle w:val="100"/>
        <w:rPr>
          <w:lang w:eastAsia="zh-CN"/>
        </w:rPr>
      </w:pPr>
      <w:r>
        <w:rPr>
          <w:lang w:eastAsia="zh-CN"/>
        </w:rPr>
        <w:t xml:space="preserve">  securitySchemes:</w:t>
      </w:r>
    </w:p>
    <w:p w14:paraId="3EBBB58A">
      <w:pPr>
        <w:pStyle w:val="100"/>
        <w:rPr>
          <w:lang w:eastAsia="zh-CN"/>
        </w:rPr>
      </w:pPr>
      <w:r>
        <w:rPr>
          <w:lang w:eastAsia="zh-CN"/>
        </w:rPr>
        <w:t xml:space="preserve">    oAuth2ClientCredentials:</w:t>
      </w:r>
    </w:p>
    <w:p w14:paraId="46633308">
      <w:pPr>
        <w:pStyle w:val="100"/>
        <w:rPr>
          <w:lang w:eastAsia="zh-CN"/>
        </w:rPr>
      </w:pPr>
      <w:r>
        <w:rPr>
          <w:lang w:eastAsia="zh-CN"/>
        </w:rPr>
        <w:t xml:space="preserve">      type: oauth2</w:t>
      </w:r>
    </w:p>
    <w:p w14:paraId="142BCFC8">
      <w:pPr>
        <w:pStyle w:val="100"/>
        <w:rPr>
          <w:lang w:eastAsia="zh-CN"/>
        </w:rPr>
      </w:pPr>
      <w:r>
        <w:rPr>
          <w:lang w:eastAsia="zh-CN"/>
        </w:rPr>
        <w:t xml:space="preserve">      flows:</w:t>
      </w:r>
    </w:p>
    <w:p w14:paraId="566409B6">
      <w:pPr>
        <w:pStyle w:val="100"/>
        <w:rPr>
          <w:lang w:eastAsia="zh-CN"/>
        </w:rPr>
      </w:pPr>
      <w:r>
        <w:rPr>
          <w:lang w:eastAsia="zh-CN"/>
        </w:rPr>
        <w:t xml:space="preserve">        clientCredentials:</w:t>
      </w:r>
    </w:p>
    <w:p w14:paraId="7990903C">
      <w:pPr>
        <w:pStyle w:val="100"/>
        <w:rPr>
          <w:lang w:eastAsia="zh-CN"/>
        </w:rPr>
      </w:pPr>
      <w:r>
        <w:rPr>
          <w:lang w:eastAsia="zh-CN"/>
        </w:rPr>
        <w:t xml:space="preserve">          tokenUrl: '{</w:t>
      </w:r>
      <w:r>
        <w:rPr>
          <w:rFonts w:eastAsia="等线"/>
          <w:lang w:eastAsia="zh-CN"/>
        </w:rPr>
        <w:t>tokenUrl</w:t>
      </w:r>
      <w:r>
        <w:rPr>
          <w:lang w:eastAsia="zh-CN"/>
        </w:rPr>
        <w:t>}'</w:t>
      </w:r>
    </w:p>
    <w:p w14:paraId="6DDE930C">
      <w:pPr>
        <w:pStyle w:val="100"/>
        <w:rPr>
          <w:lang w:eastAsia="zh-CN"/>
        </w:rPr>
      </w:pPr>
      <w:r>
        <w:rPr>
          <w:lang w:eastAsia="zh-CN"/>
        </w:rPr>
        <w:t xml:space="preserve">          scopes:</w:t>
      </w:r>
      <w:r>
        <w:rPr>
          <w:rFonts w:eastAsia="等线"/>
          <w:lang w:eastAsia="zh-CN"/>
        </w:rPr>
        <w:t xml:space="preserve"> {}</w:t>
      </w:r>
    </w:p>
    <w:p w14:paraId="035198E3">
      <w:pPr>
        <w:pStyle w:val="100"/>
        <w:rPr>
          <w:lang w:eastAsia="zh-CN"/>
        </w:rPr>
      </w:pPr>
    </w:p>
    <w:p w14:paraId="0FB971D6">
      <w:pPr>
        <w:pStyle w:val="100"/>
        <w:rPr>
          <w:lang w:eastAsia="zh-CN"/>
        </w:rPr>
      </w:pPr>
    </w:p>
    <w:p w14:paraId="423ABB0E">
      <w:pPr>
        <w:pStyle w:val="100"/>
        <w:rPr>
          <w:lang w:eastAsia="zh-CN"/>
        </w:rPr>
      </w:pPr>
    </w:p>
    <w:p w14:paraId="05EB381D">
      <w:pPr>
        <w:pStyle w:val="100"/>
        <w:rPr>
          <w:lang w:eastAsia="zh-CN"/>
        </w:rPr>
      </w:pPr>
      <w:r>
        <w:rPr>
          <w:lang w:eastAsia="zh-CN"/>
        </w:rPr>
        <w:t xml:space="preserve">  schemas:</w:t>
      </w:r>
    </w:p>
    <w:p w14:paraId="6ED565FB">
      <w:pPr>
        <w:pStyle w:val="100"/>
        <w:rPr>
          <w:lang w:eastAsia="zh-CN"/>
        </w:rPr>
      </w:pPr>
      <w:r>
        <w:rPr>
          <w:lang w:eastAsia="zh-CN"/>
        </w:rPr>
        <w:t>#</w:t>
      </w:r>
    </w:p>
    <w:p w14:paraId="0A46AF57">
      <w:pPr>
        <w:pStyle w:val="100"/>
        <w:rPr>
          <w:lang w:eastAsia="zh-CN"/>
        </w:rPr>
      </w:pPr>
      <w:r>
        <w:rPr>
          <w:lang w:eastAsia="zh-CN"/>
        </w:rPr>
        <w:t># STRUCTURED DATA TYPES</w:t>
      </w:r>
    </w:p>
    <w:p w14:paraId="3BA8B36D">
      <w:pPr>
        <w:pStyle w:val="100"/>
        <w:rPr>
          <w:lang w:eastAsia="zh-CN"/>
        </w:rPr>
      </w:pPr>
      <w:r>
        <w:rPr>
          <w:lang w:eastAsia="zh-CN"/>
        </w:rPr>
        <w:t>#</w:t>
      </w:r>
    </w:p>
    <w:p w14:paraId="70E2CDE0">
      <w:pPr>
        <w:pStyle w:val="100"/>
        <w:rPr>
          <w:lang w:eastAsia="zh-CN"/>
        </w:rPr>
      </w:pPr>
      <w:r>
        <w:rPr>
          <w:lang w:eastAsia="zh-CN"/>
        </w:rPr>
        <w:t xml:space="preserve">    N3gMessageDelivery:</w:t>
      </w:r>
    </w:p>
    <w:p w14:paraId="42BBCBCB">
      <w:pPr>
        <w:pStyle w:val="100"/>
        <w:rPr>
          <w:lang w:eastAsia="zh-CN"/>
        </w:rPr>
      </w:pPr>
      <w:r>
        <w:rPr>
          <w:lang w:eastAsia="zh-CN"/>
        </w:rPr>
        <w:t xml:space="preserve">      description: N3G message delivery data</w:t>
      </w:r>
    </w:p>
    <w:p w14:paraId="7B455DD5">
      <w:pPr>
        <w:pStyle w:val="100"/>
        <w:rPr>
          <w:lang w:eastAsia="zh-CN"/>
        </w:rPr>
      </w:pPr>
      <w:r>
        <w:rPr>
          <w:lang w:eastAsia="zh-CN"/>
        </w:rPr>
        <w:t xml:space="preserve">      type: object</w:t>
      </w:r>
    </w:p>
    <w:p w14:paraId="6D07F4A7">
      <w:pPr>
        <w:pStyle w:val="100"/>
        <w:rPr>
          <w:lang w:eastAsia="zh-CN"/>
        </w:rPr>
      </w:pPr>
      <w:r>
        <w:rPr>
          <w:lang w:eastAsia="zh-CN"/>
        </w:rPr>
        <w:t xml:space="preserve">      required:</w:t>
      </w:r>
    </w:p>
    <w:p w14:paraId="18408FB9">
      <w:pPr>
        <w:pStyle w:val="100"/>
        <w:rPr>
          <w:lang w:eastAsia="zh-CN"/>
        </w:rPr>
      </w:pPr>
      <w:r>
        <w:rPr>
          <w:lang w:eastAsia="zh-CN"/>
        </w:rPr>
        <w:t xml:space="preserve">        - oriAddr</w:t>
      </w:r>
    </w:p>
    <w:p w14:paraId="0CC366CD">
      <w:pPr>
        <w:pStyle w:val="100"/>
        <w:rPr>
          <w:lang w:eastAsia="zh-CN"/>
        </w:rPr>
      </w:pPr>
      <w:r>
        <w:rPr>
          <w:lang w:eastAsia="zh-CN"/>
        </w:rPr>
        <w:t xml:space="preserve">        - destAddr</w:t>
      </w:r>
    </w:p>
    <w:p w14:paraId="0D791ADD">
      <w:pPr>
        <w:pStyle w:val="100"/>
        <w:rPr>
          <w:lang w:eastAsia="zh-CN"/>
        </w:rPr>
      </w:pPr>
      <w:r>
        <w:rPr>
          <w:lang w:eastAsia="zh-CN"/>
        </w:rPr>
        <w:t xml:space="preserve">        - msgId</w:t>
      </w:r>
    </w:p>
    <w:p w14:paraId="66B6014A">
      <w:pPr>
        <w:pStyle w:val="100"/>
        <w:rPr>
          <w:lang w:eastAsia="zh-CN"/>
        </w:rPr>
      </w:pPr>
      <w:r>
        <w:rPr>
          <w:lang w:eastAsia="zh-CN"/>
        </w:rPr>
        <w:t xml:space="preserve">      properties:</w:t>
      </w:r>
    </w:p>
    <w:p w14:paraId="3C710996">
      <w:pPr>
        <w:pStyle w:val="100"/>
        <w:rPr>
          <w:lang w:eastAsia="zh-CN"/>
        </w:rPr>
      </w:pPr>
      <w:r>
        <w:rPr>
          <w:lang w:eastAsia="zh-CN"/>
        </w:rPr>
        <w:t xml:space="preserve">        oriAddr:</w:t>
      </w:r>
    </w:p>
    <w:p w14:paraId="78F741F5">
      <w:pPr>
        <w:pStyle w:val="100"/>
        <w:rPr>
          <w:lang w:eastAsia="zh-CN"/>
        </w:rPr>
      </w:pPr>
      <w:r>
        <w:rPr>
          <w:lang w:eastAsia="zh-CN"/>
        </w:rPr>
        <w:t xml:space="preserve">          $ref: 'TS29538_MSGG_L3GDelivery.yaml#/components/schemas/Address'</w:t>
      </w:r>
    </w:p>
    <w:p w14:paraId="5B11693B">
      <w:pPr>
        <w:pStyle w:val="100"/>
        <w:rPr>
          <w:lang w:eastAsia="zh-CN"/>
        </w:rPr>
      </w:pPr>
      <w:r>
        <w:rPr>
          <w:lang w:eastAsia="zh-CN"/>
        </w:rPr>
        <w:t xml:space="preserve">        destAddr:</w:t>
      </w:r>
    </w:p>
    <w:p w14:paraId="429B45A9">
      <w:pPr>
        <w:pStyle w:val="100"/>
        <w:rPr>
          <w:lang w:eastAsia="zh-CN"/>
        </w:rPr>
      </w:pPr>
      <w:r>
        <w:rPr>
          <w:lang w:eastAsia="zh-CN"/>
        </w:rPr>
        <w:t xml:space="preserve">          $ref: 'TS29538_MSGG_L3GDelivery.yaml#/components/schemas/Address'</w:t>
      </w:r>
    </w:p>
    <w:p w14:paraId="23073E5F">
      <w:pPr>
        <w:pStyle w:val="100"/>
        <w:rPr>
          <w:lang w:eastAsia="zh-CN"/>
        </w:rPr>
      </w:pPr>
      <w:r>
        <w:rPr>
          <w:lang w:eastAsia="zh-CN"/>
        </w:rPr>
        <w:t xml:space="preserve">        appId:</w:t>
      </w:r>
    </w:p>
    <w:p w14:paraId="4C7BABF7">
      <w:pPr>
        <w:pStyle w:val="100"/>
        <w:rPr>
          <w:lang w:eastAsia="zh-CN"/>
        </w:rPr>
      </w:pPr>
      <w:r>
        <w:rPr>
          <w:lang w:eastAsia="zh-CN"/>
        </w:rPr>
        <w:t xml:space="preserve">          type: string</w:t>
      </w:r>
    </w:p>
    <w:p w14:paraId="3BC34FFD">
      <w:pPr>
        <w:pStyle w:val="100"/>
        <w:rPr>
          <w:lang w:eastAsia="zh-CN"/>
        </w:rPr>
      </w:pPr>
      <w:r>
        <w:rPr>
          <w:lang w:eastAsia="zh-CN"/>
        </w:rPr>
        <w:t xml:space="preserve">        msgId:</w:t>
      </w:r>
    </w:p>
    <w:p w14:paraId="64C640B7">
      <w:pPr>
        <w:pStyle w:val="100"/>
        <w:rPr>
          <w:lang w:eastAsia="zh-CN"/>
        </w:rPr>
      </w:pPr>
      <w:r>
        <w:rPr>
          <w:lang w:eastAsia="zh-CN"/>
        </w:rPr>
        <w:t xml:space="preserve">          type: string</w:t>
      </w:r>
    </w:p>
    <w:p w14:paraId="5F9F999D">
      <w:pPr>
        <w:pStyle w:val="100"/>
        <w:rPr>
          <w:lang w:eastAsia="zh-CN"/>
        </w:rPr>
      </w:pPr>
      <w:r>
        <w:rPr>
          <w:lang w:eastAsia="zh-CN"/>
        </w:rPr>
        <w:t xml:space="preserve">        delivStReqInd:</w:t>
      </w:r>
    </w:p>
    <w:p w14:paraId="0E7EFA53">
      <w:pPr>
        <w:pStyle w:val="100"/>
        <w:rPr>
          <w:lang w:eastAsia="zh-CN"/>
        </w:rPr>
      </w:pPr>
      <w:r>
        <w:rPr>
          <w:lang w:eastAsia="zh-CN"/>
        </w:rPr>
        <w:t xml:space="preserve">          type: boolean</w:t>
      </w:r>
    </w:p>
    <w:p w14:paraId="663588CC">
      <w:pPr>
        <w:pStyle w:val="100"/>
        <w:rPr>
          <w:lang w:eastAsia="zh-CN"/>
        </w:rPr>
      </w:pPr>
      <w:r>
        <w:rPr>
          <w:lang w:eastAsia="zh-CN"/>
        </w:rPr>
        <w:t xml:space="preserve">        payload:</w:t>
      </w:r>
    </w:p>
    <w:p w14:paraId="14FF33C0">
      <w:pPr>
        <w:pStyle w:val="100"/>
        <w:rPr>
          <w:lang w:eastAsia="zh-CN"/>
        </w:rPr>
      </w:pPr>
      <w:r>
        <w:rPr>
          <w:lang w:eastAsia="zh-CN"/>
        </w:rPr>
        <w:t xml:space="preserve">          type: string</w:t>
      </w:r>
    </w:p>
    <w:p w14:paraId="5D74ACE3">
      <w:pPr>
        <w:pStyle w:val="100"/>
        <w:rPr>
          <w:lang w:eastAsia="zh-CN"/>
        </w:rPr>
      </w:pPr>
      <w:r>
        <w:rPr>
          <w:lang w:eastAsia="zh-CN"/>
        </w:rPr>
        <w:t xml:space="preserve">        segInd:</w:t>
      </w:r>
    </w:p>
    <w:p w14:paraId="16E4B3DC">
      <w:pPr>
        <w:pStyle w:val="100"/>
        <w:rPr>
          <w:lang w:eastAsia="zh-CN"/>
        </w:rPr>
      </w:pPr>
      <w:r>
        <w:rPr>
          <w:lang w:eastAsia="zh-CN"/>
        </w:rPr>
        <w:t xml:space="preserve">          type: boolean</w:t>
      </w:r>
    </w:p>
    <w:p w14:paraId="77ECDF5E">
      <w:pPr>
        <w:pStyle w:val="100"/>
        <w:rPr>
          <w:lang w:eastAsia="zh-CN"/>
        </w:rPr>
      </w:pPr>
      <w:r>
        <w:rPr>
          <w:lang w:eastAsia="zh-CN"/>
        </w:rPr>
        <w:t xml:space="preserve">        segParams:</w:t>
      </w:r>
    </w:p>
    <w:p w14:paraId="49901395">
      <w:pPr>
        <w:pStyle w:val="100"/>
        <w:rPr>
          <w:lang w:eastAsia="zh-CN"/>
        </w:rPr>
      </w:pPr>
      <w:r>
        <w:rPr>
          <w:lang w:eastAsia="zh-CN"/>
        </w:rPr>
        <w:t xml:space="preserve">          $ref: 'TS29538_MSGS_MSGDelivery.yaml#/components/schemas/MessageSegmentParameters'</w:t>
      </w:r>
    </w:p>
    <w:p w14:paraId="38256872"/>
    <w:p w14:paraId="6E4ED7A2">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7DED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BC7B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E27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C785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1DD12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0BC38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6723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25696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08CEA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8575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4B3A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59BD8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12546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14:paraId="797C0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4F4C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1320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0EE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093ED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45C20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8C51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14CB4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7F88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36C2E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CD3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F726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6B5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56C8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438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361A5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32F78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0D178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2CB4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A9A8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6E9E0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4C42D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9CE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74AE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484A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C07E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4173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7345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0FF95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1189D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6FC3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1D3AF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694F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6792A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59E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06BE1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9FC2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0E724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50F4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7696F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74279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095C1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2F96D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4376E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3363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FE41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A232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792C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0705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7930A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1624D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6C63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2D5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86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9503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D638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0360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F164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9079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9E63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52663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06CB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D49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8D9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0DCEC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51B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6CFE0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F06A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32B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37EBD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3B38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DF8C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04C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221AE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13BE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64FF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4DCF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D83E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76C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5EB2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659D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1C999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BEF5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71DC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3B6B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593E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AFF6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53873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3E77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55382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992D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4A80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E497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252C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3D94B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E35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1F7C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3A3E5F4">
      <w:pPr>
        <w:keepNext/>
        <w:keepLines/>
        <w:pBdr>
          <w:top w:val="single" w:color="auto" w:sz="12" w:space="3"/>
        </w:pBdr>
        <w:spacing w:before="240"/>
        <w:ind w:left="1134" w:hanging="1134"/>
        <w:outlineLvl w:val="0"/>
        <w:rPr>
          <w:rFonts w:ascii="Arial" w:hAnsi="Arial"/>
          <w:sz w:val="36"/>
          <w:lang w:eastAsia="zh-CN"/>
        </w:rPr>
      </w:pPr>
      <w:bookmarkStart w:id="1460" w:name="_Toc97042555"/>
      <w:bookmarkStart w:id="1461" w:name="_Toc101521584"/>
      <w:bookmarkStart w:id="1462" w:name="_Toc89431743"/>
      <w:bookmarkStart w:id="1463" w:name="_Hlk130559617"/>
      <w:bookmarkStart w:id="1464" w:name="_Toc85734444"/>
      <w:bookmarkStart w:id="1465" w:name="_Toc97045699"/>
      <w:bookmarkStart w:id="1466" w:name="_Toc97155444"/>
      <w:bookmarkStart w:id="1467" w:name="_Toc12916977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0FB69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3012F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6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85D9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3804A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hint="eastAsia" w:ascii="Courier New" w:hAnsi="Courier New" w:cs="Courier New"/>
          <w:sz w:val="16"/>
          <w:lang w:val="en-US" w:eastAsia="zh-CN"/>
        </w:rPr>
        <w:t>2</w:t>
      </w:r>
    </w:p>
    <w:p w14:paraId="08779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50E9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7876A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5</w:t>
      </w:r>
      <w:r>
        <w:rPr>
          <w:rFonts w:ascii="Courier New" w:hAnsi="Courier New" w:cs="Courier New"/>
          <w:sz w:val="16"/>
          <w:lang w:val="fr-FR" w:eastAsia="zh-CN"/>
        </w:rPr>
        <w:t xml:space="preserve">, 3GPP Organizational Partners (ARIB, ATIS, CCSA, ETSI, TSDSI, TTA, TTC).  </w:t>
      </w:r>
    </w:p>
    <w:p w14:paraId="04291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4FA7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4CC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2419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64EA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8</w:t>
      </w:r>
      <w:r>
        <w:rPr>
          <w:rFonts w:ascii="Courier New" w:hAnsi="Courier New" w:cs="Courier New"/>
          <w:sz w:val="16"/>
          <w:lang w:val="fr-FR" w:eastAsia="zh-CN"/>
        </w:rPr>
        <w:t>.0; Enabling MSGin5G Service; Application Programming Interfaces (API)</w:t>
      </w:r>
    </w:p>
    <w:p w14:paraId="6C9CB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C262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3A8C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33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BA3F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3F2A9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A658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FC35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13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0383A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15C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1C10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D78B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42B1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4AF7C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C3A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0B81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5CBD8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665F8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433D4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F73F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2979B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436B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33F0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C31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4037F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771C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1F682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6595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18EAA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48A3A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98BA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2D136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5F18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6B68A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C367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94ED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6DC88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591DB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1C3F1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2415E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7911B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2E141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0D8C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1498C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28F9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68A55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09FB1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6715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B28A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0DC2C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4D49D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780CB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83DF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69704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B7CC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28ACE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D7F8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2D8F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308D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53E60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8DFC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4EE80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72B62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7471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694A7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5A72F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2019D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7B093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2A57F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114EA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232F8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1AA1C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38F5E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77FBC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7AC38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51013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68EBF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4A63E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00F2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5E947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4CA3C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6C47B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37D03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23D83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5A733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6F595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4019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3EAC9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50B1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7449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5D8D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17884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2D383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17F0B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1C39F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0371B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31D9F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5E2C9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27132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6E773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C927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1B0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04A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424640DC">
      <w:pPr>
        <w:pStyle w:val="100"/>
        <w:rPr>
          <w:lang w:val="en-US" w:eastAsia="es-ES"/>
        </w:rPr>
      </w:pPr>
      <w:r>
        <w:rPr>
          <w:lang w:val="en-US" w:eastAsia="es-ES"/>
        </w:rPr>
        <w:t xml:space="preserve">    parameters:</w:t>
      </w:r>
    </w:p>
    <w:p w14:paraId="6FE4F2C9">
      <w:pPr>
        <w:pStyle w:val="100"/>
        <w:rPr>
          <w:lang w:val="en-US" w:eastAsia="es-ES"/>
        </w:rPr>
      </w:pPr>
      <w:r>
        <w:rPr>
          <w:lang w:val="en-US" w:eastAsia="es-ES"/>
        </w:rPr>
        <w:t xml:space="preserve">      - name: subscriptionId</w:t>
      </w:r>
    </w:p>
    <w:p w14:paraId="181D4630">
      <w:pPr>
        <w:pStyle w:val="100"/>
        <w:rPr>
          <w:lang w:val="en-US" w:eastAsia="es-ES"/>
        </w:rPr>
      </w:pPr>
      <w:r>
        <w:rPr>
          <w:lang w:val="en-US" w:eastAsia="es-ES"/>
        </w:rPr>
        <w:t xml:space="preserve">        in: path</w:t>
      </w:r>
    </w:p>
    <w:p w14:paraId="1DD17A27">
      <w:pPr>
        <w:pStyle w:val="100"/>
        <w:rPr>
          <w:lang w:val="en-US" w:eastAsia="es-ES"/>
        </w:rPr>
      </w:pPr>
      <w:r>
        <w:rPr>
          <w:lang w:val="en-US" w:eastAsia="es-ES"/>
        </w:rPr>
        <w:t xml:space="preserve">        description: &gt;</w:t>
      </w:r>
    </w:p>
    <w:p w14:paraId="5B385531">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269C5A0D">
      <w:pPr>
        <w:pStyle w:val="100"/>
        <w:rPr>
          <w:lang w:val="en-US" w:eastAsia="es-ES"/>
        </w:rPr>
      </w:pPr>
      <w:r>
        <w:rPr>
          <w:lang w:val="en-US" w:eastAsia="es-ES"/>
        </w:rPr>
        <w:t xml:space="preserve">        required: true</w:t>
      </w:r>
    </w:p>
    <w:p w14:paraId="41AA23E1">
      <w:pPr>
        <w:pStyle w:val="100"/>
        <w:rPr>
          <w:lang w:val="en-US" w:eastAsia="es-ES"/>
        </w:rPr>
      </w:pPr>
      <w:r>
        <w:rPr>
          <w:lang w:val="en-US" w:eastAsia="es-ES"/>
        </w:rPr>
        <w:t xml:space="preserve">        schema:</w:t>
      </w:r>
    </w:p>
    <w:p w14:paraId="18CC5C8E">
      <w:pPr>
        <w:pStyle w:val="100"/>
        <w:rPr>
          <w:lang w:val="en-US" w:eastAsia="es-ES"/>
        </w:rPr>
      </w:pPr>
      <w:r>
        <w:rPr>
          <w:lang w:val="en-US" w:eastAsia="es-ES"/>
        </w:rPr>
        <w:t xml:space="preserve">          type: string</w:t>
      </w:r>
    </w:p>
    <w:p w14:paraId="4106868F">
      <w:pPr>
        <w:pStyle w:val="100"/>
        <w:rPr>
          <w:lang w:eastAsia="es-ES"/>
        </w:rPr>
      </w:pPr>
    </w:p>
    <w:p w14:paraId="67DFB034">
      <w:pPr>
        <w:pStyle w:val="100"/>
        <w:rPr>
          <w:lang w:val="en-US" w:eastAsia="es-ES"/>
        </w:rPr>
      </w:pPr>
      <w:r>
        <w:rPr>
          <w:lang w:val="en-US" w:eastAsia="es-ES"/>
        </w:rPr>
        <w:t xml:space="preserve">    delete:</w:t>
      </w:r>
    </w:p>
    <w:p w14:paraId="017DDF13">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0A6D6A31">
      <w:pPr>
        <w:pStyle w:val="100"/>
        <w:rPr>
          <w:lang w:val="en-US" w:eastAsia="es-ES"/>
        </w:rPr>
      </w:pPr>
      <w:r>
        <w:rPr>
          <w:lang w:val="en-US" w:eastAsia="es-ES"/>
        </w:rPr>
        <w:t xml:space="preserve">      operationId: </w:t>
      </w:r>
      <w:r>
        <w:rPr>
          <w:rFonts w:cs="Courier New"/>
          <w:szCs w:val="16"/>
        </w:rPr>
        <w:t>DeleteInd</w:t>
      </w:r>
      <w:r>
        <w:t>TopicListSubsc</w:t>
      </w:r>
    </w:p>
    <w:p w14:paraId="11042850">
      <w:pPr>
        <w:pStyle w:val="100"/>
        <w:rPr>
          <w:lang w:val="en-US" w:eastAsia="es-ES"/>
        </w:rPr>
      </w:pPr>
      <w:r>
        <w:rPr>
          <w:lang w:val="en-US" w:eastAsia="es-ES"/>
        </w:rPr>
        <w:t xml:space="preserve">      tags:</w:t>
      </w:r>
    </w:p>
    <w:p w14:paraId="5C000495">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6BD7FB29">
      <w:pPr>
        <w:pStyle w:val="100"/>
        <w:rPr>
          <w:lang w:val="en-US" w:eastAsia="es-ES"/>
        </w:rPr>
      </w:pPr>
      <w:r>
        <w:rPr>
          <w:lang w:val="en-US" w:eastAsia="es-ES"/>
        </w:rPr>
        <w:t xml:space="preserve">      responses:</w:t>
      </w:r>
    </w:p>
    <w:p w14:paraId="4AC07A9F">
      <w:pPr>
        <w:pStyle w:val="100"/>
        <w:rPr>
          <w:lang w:val="en-US" w:eastAsia="es-ES"/>
        </w:rPr>
      </w:pPr>
      <w:r>
        <w:rPr>
          <w:lang w:val="en-US" w:eastAsia="es-ES"/>
        </w:rPr>
        <w:t xml:space="preserve">        '204':</w:t>
      </w:r>
    </w:p>
    <w:p w14:paraId="79DDC81B">
      <w:pPr>
        <w:pStyle w:val="100"/>
        <w:rPr>
          <w:lang w:val="en-US" w:eastAsia="es-ES"/>
        </w:rPr>
      </w:pPr>
      <w:r>
        <w:rPr>
          <w:lang w:val="en-US" w:eastAsia="es-ES"/>
        </w:rPr>
        <w:t xml:space="preserve">          description: &gt;</w:t>
      </w:r>
    </w:p>
    <w:p w14:paraId="78731132">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5534F370">
      <w:pPr>
        <w:pStyle w:val="100"/>
        <w:rPr>
          <w:lang w:eastAsia="es-ES"/>
        </w:rPr>
      </w:pPr>
      <w:r>
        <w:t xml:space="preserve">            deleted.</w:t>
      </w:r>
    </w:p>
    <w:p w14:paraId="71BDD676">
      <w:pPr>
        <w:pStyle w:val="100"/>
        <w:rPr>
          <w:lang w:val="en-US" w:eastAsia="es-ES"/>
        </w:rPr>
      </w:pPr>
      <w:r>
        <w:rPr>
          <w:lang w:val="en-US" w:eastAsia="es-ES"/>
        </w:rPr>
        <w:t xml:space="preserve">        '307':</w:t>
      </w:r>
    </w:p>
    <w:p w14:paraId="55FE6B48">
      <w:pPr>
        <w:pStyle w:val="100"/>
        <w:rPr>
          <w:lang w:val="en-US" w:eastAsia="es-ES"/>
        </w:rPr>
      </w:pPr>
      <w:r>
        <w:rPr>
          <w:lang w:val="en-US" w:eastAsia="es-ES"/>
        </w:rPr>
        <w:t xml:space="preserve">          $ref: 'TS29122_CommonData.yaml#/components/responses/307'</w:t>
      </w:r>
    </w:p>
    <w:p w14:paraId="0ED654AF">
      <w:pPr>
        <w:pStyle w:val="100"/>
        <w:rPr>
          <w:lang w:val="en-US" w:eastAsia="es-ES"/>
        </w:rPr>
      </w:pPr>
      <w:r>
        <w:rPr>
          <w:lang w:val="en-US" w:eastAsia="es-ES"/>
        </w:rPr>
        <w:t xml:space="preserve">        '308':</w:t>
      </w:r>
    </w:p>
    <w:p w14:paraId="447F0414">
      <w:pPr>
        <w:pStyle w:val="100"/>
        <w:rPr>
          <w:lang w:val="en-US" w:eastAsia="es-ES"/>
        </w:rPr>
      </w:pPr>
      <w:r>
        <w:rPr>
          <w:lang w:val="en-US" w:eastAsia="es-ES"/>
        </w:rPr>
        <w:t xml:space="preserve">          $ref: 'TS29122_CommonData.yaml#/components/responses/308'</w:t>
      </w:r>
    </w:p>
    <w:p w14:paraId="05BF9126">
      <w:pPr>
        <w:pStyle w:val="100"/>
        <w:rPr>
          <w:lang w:val="en-US" w:eastAsia="es-ES"/>
        </w:rPr>
      </w:pPr>
      <w:r>
        <w:rPr>
          <w:lang w:val="en-US" w:eastAsia="es-ES"/>
        </w:rPr>
        <w:t xml:space="preserve">        '400':</w:t>
      </w:r>
    </w:p>
    <w:p w14:paraId="1A553CC7">
      <w:pPr>
        <w:pStyle w:val="100"/>
        <w:rPr>
          <w:lang w:val="en-US" w:eastAsia="es-ES"/>
        </w:rPr>
      </w:pPr>
      <w:r>
        <w:rPr>
          <w:lang w:val="en-US" w:eastAsia="es-ES"/>
        </w:rPr>
        <w:t xml:space="preserve">          $ref: 'TS29122_CommonData.yaml#/components/responses/400'</w:t>
      </w:r>
    </w:p>
    <w:p w14:paraId="3E4B5001">
      <w:pPr>
        <w:pStyle w:val="100"/>
        <w:rPr>
          <w:lang w:val="en-US" w:eastAsia="es-ES"/>
        </w:rPr>
      </w:pPr>
      <w:r>
        <w:rPr>
          <w:lang w:val="en-US" w:eastAsia="es-ES"/>
        </w:rPr>
        <w:t xml:space="preserve">        '401':</w:t>
      </w:r>
    </w:p>
    <w:p w14:paraId="476CFAC5">
      <w:pPr>
        <w:pStyle w:val="100"/>
        <w:rPr>
          <w:lang w:val="en-US" w:eastAsia="es-ES"/>
        </w:rPr>
      </w:pPr>
      <w:r>
        <w:rPr>
          <w:lang w:val="en-US" w:eastAsia="es-ES"/>
        </w:rPr>
        <w:t xml:space="preserve">          $ref: 'TS29122_CommonData.yaml#/components/responses/401'</w:t>
      </w:r>
    </w:p>
    <w:p w14:paraId="34CDB682">
      <w:pPr>
        <w:pStyle w:val="100"/>
        <w:rPr>
          <w:lang w:val="en-US" w:eastAsia="es-ES"/>
        </w:rPr>
      </w:pPr>
      <w:r>
        <w:rPr>
          <w:lang w:val="en-US" w:eastAsia="es-ES"/>
        </w:rPr>
        <w:t xml:space="preserve">        '403':</w:t>
      </w:r>
    </w:p>
    <w:p w14:paraId="2C9ED01F">
      <w:pPr>
        <w:pStyle w:val="100"/>
        <w:rPr>
          <w:lang w:val="en-US" w:eastAsia="es-ES"/>
        </w:rPr>
      </w:pPr>
      <w:r>
        <w:rPr>
          <w:lang w:val="en-US" w:eastAsia="es-ES"/>
        </w:rPr>
        <w:t xml:space="preserve">          $ref: 'TS29122_CommonData.yaml#/components/responses/403'</w:t>
      </w:r>
    </w:p>
    <w:p w14:paraId="1D2CABD3">
      <w:pPr>
        <w:pStyle w:val="100"/>
        <w:rPr>
          <w:lang w:val="en-US" w:eastAsia="es-ES"/>
        </w:rPr>
      </w:pPr>
      <w:r>
        <w:rPr>
          <w:lang w:val="en-US" w:eastAsia="es-ES"/>
        </w:rPr>
        <w:t xml:space="preserve">        '404':</w:t>
      </w:r>
    </w:p>
    <w:p w14:paraId="7894C03F">
      <w:pPr>
        <w:pStyle w:val="100"/>
        <w:rPr>
          <w:lang w:val="en-US" w:eastAsia="es-ES"/>
        </w:rPr>
      </w:pPr>
      <w:r>
        <w:rPr>
          <w:lang w:val="en-US" w:eastAsia="es-ES"/>
        </w:rPr>
        <w:t xml:space="preserve">          $ref: 'TS29122_CommonData.yaml#/components/responses/404'</w:t>
      </w:r>
    </w:p>
    <w:p w14:paraId="0D32A269">
      <w:pPr>
        <w:pStyle w:val="100"/>
        <w:rPr>
          <w:lang w:val="en-US" w:eastAsia="es-ES"/>
        </w:rPr>
      </w:pPr>
      <w:r>
        <w:rPr>
          <w:lang w:val="en-US" w:eastAsia="es-ES"/>
        </w:rPr>
        <w:t xml:space="preserve">        '429':</w:t>
      </w:r>
    </w:p>
    <w:p w14:paraId="6BA838C2">
      <w:pPr>
        <w:pStyle w:val="100"/>
        <w:rPr>
          <w:lang w:val="en-US" w:eastAsia="es-ES"/>
        </w:rPr>
      </w:pPr>
      <w:r>
        <w:rPr>
          <w:lang w:val="en-US" w:eastAsia="es-ES"/>
        </w:rPr>
        <w:t xml:space="preserve">          $ref: 'TS29122_CommonData.yaml#/components/responses/429'</w:t>
      </w:r>
    </w:p>
    <w:p w14:paraId="415BAAF7">
      <w:pPr>
        <w:pStyle w:val="100"/>
        <w:rPr>
          <w:lang w:val="en-US" w:eastAsia="es-ES"/>
        </w:rPr>
      </w:pPr>
      <w:r>
        <w:rPr>
          <w:lang w:val="en-US" w:eastAsia="es-ES"/>
        </w:rPr>
        <w:t xml:space="preserve">        '500':</w:t>
      </w:r>
    </w:p>
    <w:p w14:paraId="322EC175">
      <w:pPr>
        <w:pStyle w:val="100"/>
        <w:rPr>
          <w:lang w:val="en-US" w:eastAsia="es-ES"/>
        </w:rPr>
      </w:pPr>
      <w:r>
        <w:rPr>
          <w:lang w:val="en-US" w:eastAsia="es-ES"/>
        </w:rPr>
        <w:t xml:space="preserve">          $ref: 'TS29122_CommonData.yaml#/components/responses/500'</w:t>
      </w:r>
    </w:p>
    <w:p w14:paraId="2CEDCCC9">
      <w:pPr>
        <w:pStyle w:val="100"/>
        <w:rPr>
          <w:lang w:val="en-US" w:eastAsia="es-ES"/>
        </w:rPr>
      </w:pPr>
      <w:r>
        <w:rPr>
          <w:lang w:val="en-US" w:eastAsia="es-ES"/>
        </w:rPr>
        <w:t xml:space="preserve">        '503':</w:t>
      </w:r>
    </w:p>
    <w:p w14:paraId="588ABCD5">
      <w:pPr>
        <w:pStyle w:val="100"/>
        <w:rPr>
          <w:lang w:val="en-US" w:eastAsia="es-ES"/>
        </w:rPr>
      </w:pPr>
      <w:r>
        <w:rPr>
          <w:lang w:val="en-US" w:eastAsia="es-ES"/>
        </w:rPr>
        <w:t xml:space="preserve">          $ref: 'TS29122_CommonData.yaml#/components/responses/503'</w:t>
      </w:r>
    </w:p>
    <w:p w14:paraId="4B833C53">
      <w:pPr>
        <w:pStyle w:val="100"/>
        <w:rPr>
          <w:lang w:val="en-US" w:eastAsia="es-ES"/>
        </w:rPr>
      </w:pPr>
      <w:r>
        <w:rPr>
          <w:lang w:val="en-US" w:eastAsia="es-ES"/>
        </w:rPr>
        <w:t xml:space="preserve">        default:</w:t>
      </w:r>
    </w:p>
    <w:p w14:paraId="656A2F1D">
      <w:pPr>
        <w:pStyle w:val="100"/>
        <w:rPr>
          <w:lang w:val="en-US" w:eastAsia="es-ES"/>
        </w:rPr>
      </w:pPr>
      <w:r>
        <w:rPr>
          <w:lang w:val="en-US" w:eastAsia="es-ES"/>
        </w:rPr>
        <w:t xml:space="preserve">          $ref: 'TS29122_CommonData.yaml#/components/responses/default'</w:t>
      </w:r>
    </w:p>
    <w:p w14:paraId="0767D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759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59432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7BB8E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6363E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F30A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2A65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F20E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43938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70211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369CE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068DA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2B8B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603E6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290BB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1DAA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74C33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7427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C73A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28E7C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65F36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35ADA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42B4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755B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71F65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53017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EE35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569E9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7A5C1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0B054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0AC58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381FD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321212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36054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3BA0B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F929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53ED7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6494A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963A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1604C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CAAC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4254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9C7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506A0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027CD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07F9F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0B6FB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01D2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21A2D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04C67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991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43B40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4EDA37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27559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4A0A6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44BB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1C4B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05C6E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15B52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F43D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2B53B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1E4A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53B36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AB5F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BA7C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1555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73AFB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26BE2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BD16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67626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7ABE5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4DEE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36CA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E756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051D9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41EE8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65BB6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60C0D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93A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7C9A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AE2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664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5F5A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FBEC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9B78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6DBDD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4037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2B89F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5D725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56559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370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0359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1CC34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C8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4E72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26830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35F80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EE68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B5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6EE1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E453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4F9E1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06E2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64CE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8D5B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7240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07D23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12DC0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3C9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711ED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19112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52EF9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78940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713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7648A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2981E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D201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284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7F8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3AEA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1593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3EE6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DE3F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1952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849D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7D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43559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4ED79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5BB7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426C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2FAFF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71D3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4E9E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FECF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2DB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00DC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6079F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DE21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8B0F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2025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3A0BB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1CAA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F8D9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6CC3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9CE8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07B0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22DCF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0D7B7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3CD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163D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7932C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B586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2A8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7AD00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29AD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169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3EB4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061DF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695F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9DC9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4C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6D1FD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4F30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D64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17BCC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5585A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DED6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9C9E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470B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2AF9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B5B1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0BEF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7FBF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F51C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60F59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396EC9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0847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16457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17F19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88A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01984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00D2E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03BF4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EFC6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4F10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B5D3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45931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520D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6AE8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7A98D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0E967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0CEB2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0FBA9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6A984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AD4B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2EA4F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21B63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33B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35F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0B253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615C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B0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4E22E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21B2A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70B3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5C68B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FD7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11583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40015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20B87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E86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0057A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0E363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18DFF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27B15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2D848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463FD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2434C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3E6E1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4E989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1E839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69D54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742AC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14C35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7FB2D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26632E48"/>
    <w:p w14:paraId="4A6BF852">
      <w:pPr>
        <w:pStyle w:val="11"/>
      </w:pPr>
      <w:r>
        <w:br w:type="page"/>
      </w:r>
      <w:bookmarkStart w:id="1468" w:name="_Toc122117514"/>
      <w:bookmarkStart w:id="1469" w:name="_Toc162005715"/>
      <w:r>
        <w:t>Annex B (informative):</w:t>
      </w:r>
      <w:r>
        <w:br w:type="textWrapping"/>
      </w:r>
      <w:r>
        <w:t>Change history</w:t>
      </w:r>
      <w:bookmarkEnd w:id="1468"/>
      <w:bookmarkEnd w:id="1469"/>
    </w:p>
    <w:p w14:paraId="0BE7CFEC">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5D5CD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1287CCC">
            <w:pPr>
              <w:pStyle w:val="102"/>
              <w:jc w:val="center"/>
              <w:rPr>
                <w:b/>
                <w:sz w:val="16"/>
              </w:rPr>
            </w:pPr>
            <w:r>
              <w:rPr>
                <w:b/>
              </w:rPr>
              <w:t>Change history</w:t>
            </w:r>
          </w:p>
        </w:tc>
      </w:tr>
      <w:tr w14:paraId="4DD241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97EA6EA">
            <w:pPr>
              <w:pStyle w:val="102"/>
              <w:rPr>
                <w:b/>
                <w:sz w:val="16"/>
              </w:rPr>
            </w:pPr>
            <w:r>
              <w:rPr>
                <w:b/>
                <w:sz w:val="16"/>
              </w:rPr>
              <w:t>Date</w:t>
            </w:r>
          </w:p>
        </w:tc>
        <w:tc>
          <w:tcPr>
            <w:tcW w:w="1279" w:type="dxa"/>
            <w:shd w:val="pct10" w:color="auto" w:fill="FFFFFF"/>
          </w:tcPr>
          <w:p w14:paraId="4DEDD9B6">
            <w:pPr>
              <w:pStyle w:val="102"/>
              <w:rPr>
                <w:b/>
                <w:sz w:val="16"/>
              </w:rPr>
            </w:pPr>
            <w:r>
              <w:rPr>
                <w:b/>
                <w:sz w:val="16"/>
              </w:rPr>
              <w:t>Meeting</w:t>
            </w:r>
          </w:p>
        </w:tc>
        <w:tc>
          <w:tcPr>
            <w:tcW w:w="992" w:type="dxa"/>
            <w:shd w:val="pct10" w:color="auto" w:fill="FFFFFF"/>
          </w:tcPr>
          <w:p w14:paraId="26BA9CF4">
            <w:pPr>
              <w:pStyle w:val="102"/>
              <w:rPr>
                <w:b/>
                <w:sz w:val="16"/>
              </w:rPr>
            </w:pPr>
            <w:r>
              <w:rPr>
                <w:b/>
                <w:sz w:val="16"/>
              </w:rPr>
              <w:t>TDoc</w:t>
            </w:r>
          </w:p>
        </w:tc>
        <w:tc>
          <w:tcPr>
            <w:tcW w:w="473" w:type="dxa"/>
            <w:shd w:val="pct10" w:color="auto" w:fill="FFFFFF"/>
          </w:tcPr>
          <w:p w14:paraId="499510C4">
            <w:pPr>
              <w:pStyle w:val="102"/>
              <w:rPr>
                <w:b/>
                <w:sz w:val="16"/>
              </w:rPr>
            </w:pPr>
            <w:r>
              <w:rPr>
                <w:b/>
                <w:sz w:val="16"/>
              </w:rPr>
              <w:t>CR</w:t>
            </w:r>
          </w:p>
        </w:tc>
        <w:tc>
          <w:tcPr>
            <w:tcW w:w="377" w:type="dxa"/>
            <w:shd w:val="pct10" w:color="auto" w:fill="FFFFFF"/>
          </w:tcPr>
          <w:p w14:paraId="39326116">
            <w:pPr>
              <w:pStyle w:val="102"/>
              <w:rPr>
                <w:b/>
                <w:sz w:val="16"/>
              </w:rPr>
            </w:pPr>
            <w:r>
              <w:rPr>
                <w:b/>
                <w:sz w:val="16"/>
              </w:rPr>
              <w:t>Rev</w:t>
            </w:r>
          </w:p>
        </w:tc>
        <w:tc>
          <w:tcPr>
            <w:tcW w:w="426" w:type="dxa"/>
            <w:shd w:val="pct10" w:color="auto" w:fill="FFFFFF"/>
          </w:tcPr>
          <w:p w14:paraId="7CC09D52">
            <w:pPr>
              <w:pStyle w:val="102"/>
              <w:rPr>
                <w:b/>
                <w:sz w:val="16"/>
              </w:rPr>
            </w:pPr>
            <w:r>
              <w:rPr>
                <w:b/>
                <w:sz w:val="16"/>
              </w:rPr>
              <w:t>Cat</w:t>
            </w:r>
          </w:p>
        </w:tc>
        <w:tc>
          <w:tcPr>
            <w:tcW w:w="4584" w:type="dxa"/>
            <w:shd w:val="pct10" w:color="auto" w:fill="FFFFFF"/>
          </w:tcPr>
          <w:p w14:paraId="539D4771">
            <w:pPr>
              <w:pStyle w:val="102"/>
              <w:rPr>
                <w:b/>
                <w:sz w:val="16"/>
              </w:rPr>
            </w:pPr>
            <w:r>
              <w:rPr>
                <w:b/>
                <w:sz w:val="16"/>
              </w:rPr>
              <w:t>Subject/Comment</w:t>
            </w:r>
          </w:p>
        </w:tc>
        <w:tc>
          <w:tcPr>
            <w:tcW w:w="708" w:type="dxa"/>
            <w:shd w:val="pct10" w:color="auto" w:fill="FFFFFF"/>
          </w:tcPr>
          <w:p w14:paraId="5E71209D">
            <w:pPr>
              <w:pStyle w:val="102"/>
              <w:rPr>
                <w:b/>
                <w:sz w:val="16"/>
              </w:rPr>
            </w:pPr>
            <w:r>
              <w:rPr>
                <w:b/>
                <w:sz w:val="16"/>
              </w:rPr>
              <w:t>New version</w:t>
            </w:r>
          </w:p>
        </w:tc>
      </w:tr>
      <w:tr w14:paraId="5DE0EE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C7552A">
            <w:pPr>
              <w:pStyle w:val="104"/>
              <w:rPr>
                <w:sz w:val="16"/>
                <w:szCs w:val="16"/>
              </w:rPr>
            </w:pPr>
            <w:r>
              <w:rPr>
                <w:kern w:val="2"/>
                <w:sz w:val="16"/>
                <w:szCs w:val="16"/>
                <w:lang w:eastAsia="zh-CN"/>
              </w:rPr>
              <w:t>2021-10</w:t>
            </w:r>
          </w:p>
        </w:tc>
        <w:tc>
          <w:tcPr>
            <w:tcW w:w="1279" w:type="dxa"/>
            <w:shd w:val="solid" w:color="FFFFFF" w:fill="auto"/>
          </w:tcPr>
          <w:p w14:paraId="789D5106">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0E350E4">
            <w:pPr>
              <w:pStyle w:val="104"/>
              <w:rPr>
                <w:sz w:val="16"/>
                <w:szCs w:val="16"/>
              </w:rPr>
            </w:pPr>
            <w:r>
              <w:rPr>
                <w:kern w:val="2"/>
                <w:sz w:val="16"/>
                <w:szCs w:val="16"/>
                <w:lang w:eastAsia="zh-CN"/>
              </w:rPr>
              <w:t>C3-215030</w:t>
            </w:r>
          </w:p>
        </w:tc>
        <w:tc>
          <w:tcPr>
            <w:tcW w:w="473" w:type="dxa"/>
            <w:shd w:val="solid" w:color="FFFFFF" w:fill="auto"/>
          </w:tcPr>
          <w:p w14:paraId="468900F1">
            <w:pPr>
              <w:pStyle w:val="102"/>
              <w:rPr>
                <w:sz w:val="16"/>
                <w:szCs w:val="16"/>
              </w:rPr>
            </w:pPr>
          </w:p>
        </w:tc>
        <w:tc>
          <w:tcPr>
            <w:tcW w:w="377" w:type="dxa"/>
            <w:shd w:val="solid" w:color="FFFFFF" w:fill="auto"/>
          </w:tcPr>
          <w:p w14:paraId="4A852BFB">
            <w:pPr>
              <w:pStyle w:val="101"/>
              <w:rPr>
                <w:sz w:val="16"/>
                <w:szCs w:val="16"/>
              </w:rPr>
            </w:pPr>
          </w:p>
        </w:tc>
        <w:tc>
          <w:tcPr>
            <w:tcW w:w="426" w:type="dxa"/>
            <w:shd w:val="solid" w:color="FFFFFF" w:fill="auto"/>
          </w:tcPr>
          <w:p w14:paraId="52F91C4F">
            <w:pPr>
              <w:pStyle w:val="104"/>
              <w:rPr>
                <w:sz w:val="16"/>
                <w:szCs w:val="16"/>
              </w:rPr>
            </w:pPr>
          </w:p>
        </w:tc>
        <w:tc>
          <w:tcPr>
            <w:tcW w:w="4584" w:type="dxa"/>
            <w:shd w:val="solid" w:color="FFFFFF" w:fill="auto"/>
          </w:tcPr>
          <w:p w14:paraId="53A104C8">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1287E00A">
            <w:pPr>
              <w:pStyle w:val="104"/>
              <w:rPr>
                <w:sz w:val="16"/>
                <w:szCs w:val="16"/>
              </w:rPr>
            </w:pPr>
            <w:r>
              <w:rPr>
                <w:kern w:val="2"/>
                <w:sz w:val="16"/>
                <w:szCs w:val="16"/>
                <w:lang w:eastAsia="zh-CN"/>
              </w:rPr>
              <w:t>0.0.0</w:t>
            </w:r>
          </w:p>
        </w:tc>
      </w:tr>
      <w:tr w14:paraId="642B62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C523E9">
            <w:pPr>
              <w:pStyle w:val="104"/>
              <w:rPr>
                <w:kern w:val="2"/>
                <w:sz w:val="16"/>
                <w:szCs w:val="16"/>
                <w:lang w:eastAsia="zh-CN"/>
              </w:rPr>
            </w:pPr>
            <w:r>
              <w:rPr>
                <w:kern w:val="2"/>
                <w:sz w:val="16"/>
                <w:szCs w:val="16"/>
                <w:lang w:eastAsia="zh-CN"/>
              </w:rPr>
              <w:t>2021-10</w:t>
            </w:r>
          </w:p>
        </w:tc>
        <w:tc>
          <w:tcPr>
            <w:tcW w:w="1279" w:type="dxa"/>
            <w:shd w:val="solid" w:color="FFFFFF" w:fill="auto"/>
          </w:tcPr>
          <w:p w14:paraId="7D90AE5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B534474">
            <w:pPr>
              <w:pStyle w:val="104"/>
              <w:rPr>
                <w:kern w:val="2"/>
                <w:sz w:val="16"/>
                <w:szCs w:val="16"/>
                <w:lang w:eastAsia="zh-CN"/>
              </w:rPr>
            </w:pPr>
            <w:r>
              <w:rPr>
                <w:kern w:val="2"/>
                <w:sz w:val="16"/>
                <w:szCs w:val="16"/>
                <w:lang w:eastAsia="zh-CN"/>
              </w:rPr>
              <w:t>C3-215479</w:t>
            </w:r>
          </w:p>
        </w:tc>
        <w:tc>
          <w:tcPr>
            <w:tcW w:w="473" w:type="dxa"/>
            <w:shd w:val="solid" w:color="FFFFFF" w:fill="auto"/>
          </w:tcPr>
          <w:p w14:paraId="3222ED43">
            <w:pPr>
              <w:pStyle w:val="102"/>
              <w:rPr>
                <w:sz w:val="16"/>
                <w:szCs w:val="16"/>
              </w:rPr>
            </w:pPr>
          </w:p>
        </w:tc>
        <w:tc>
          <w:tcPr>
            <w:tcW w:w="377" w:type="dxa"/>
            <w:shd w:val="solid" w:color="FFFFFF" w:fill="auto"/>
          </w:tcPr>
          <w:p w14:paraId="7675D988">
            <w:pPr>
              <w:pStyle w:val="101"/>
              <w:rPr>
                <w:sz w:val="16"/>
                <w:szCs w:val="16"/>
              </w:rPr>
            </w:pPr>
          </w:p>
        </w:tc>
        <w:tc>
          <w:tcPr>
            <w:tcW w:w="426" w:type="dxa"/>
            <w:shd w:val="solid" w:color="FFFFFF" w:fill="auto"/>
          </w:tcPr>
          <w:p w14:paraId="5A61A9BA">
            <w:pPr>
              <w:pStyle w:val="104"/>
              <w:rPr>
                <w:sz w:val="16"/>
                <w:szCs w:val="16"/>
              </w:rPr>
            </w:pPr>
          </w:p>
        </w:tc>
        <w:tc>
          <w:tcPr>
            <w:tcW w:w="4584" w:type="dxa"/>
            <w:shd w:val="solid" w:color="FFFFFF" w:fill="auto"/>
          </w:tcPr>
          <w:p w14:paraId="6EBA7509">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73CE2FF9">
            <w:pPr>
              <w:pStyle w:val="102"/>
              <w:rPr>
                <w:kern w:val="2"/>
                <w:sz w:val="16"/>
                <w:szCs w:val="16"/>
                <w:lang w:eastAsia="zh-CN"/>
              </w:rPr>
            </w:pPr>
            <w:r>
              <w:rPr>
                <w:kern w:val="2"/>
                <w:sz w:val="16"/>
                <w:szCs w:val="16"/>
                <w:lang w:eastAsia="zh-CN"/>
              </w:rPr>
              <w:t>Editorial change from the rapporteur.</w:t>
            </w:r>
          </w:p>
          <w:p w14:paraId="5E75122D">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1747DE02">
            <w:pPr>
              <w:pStyle w:val="104"/>
              <w:rPr>
                <w:kern w:val="2"/>
                <w:sz w:val="16"/>
                <w:szCs w:val="16"/>
                <w:lang w:eastAsia="zh-CN"/>
              </w:rPr>
            </w:pPr>
            <w:r>
              <w:rPr>
                <w:kern w:val="2"/>
                <w:sz w:val="16"/>
                <w:szCs w:val="16"/>
                <w:lang w:eastAsia="zh-CN"/>
              </w:rPr>
              <w:t>0.1.0</w:t>
            </w:r>
          </w:p>
        </w:tc>
      </w:tr>
      <w:tr w14:paraId="765C33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BA8EF2C">
            <w:pPr>
              <w:pStyle w:val="104"/>
              <w:rPr>
                <w:kern w:val="2"/>
                <w:sz w:val="16"/>
                <w:szCs w:val="16"/>
                <w:lang w:eastAsia="zh-CN"/>
              </w:rPr>
            </w:pPr>
            <w:r>
              <w:rPr>
                <w:kern w:val="2"/>
                <w:sz w:val="16"/>
                <w:szCs w:val="16"/>
                <w:lang w:eastAsia="zh-CN"/>
              </w:rPr>
              <w:t>2021-11</w:t>
            </w:r>
          </w:p>
        </w:tc>
        <w:tc>
          <w:tcPr>
            <w:tcW w:w="1279" w:type="dxa"/>
            <w:shd w:val="solid" w:color="FFFFFF" w:fill="auto"/>
          </w:tcPr>
          <w:p w14:paraId="472AD60D">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5764CBAB">
            <w:pPr>
              <w:pStyle w:val="104"/>
              <w:rPr>
                <w:kern w:val="2"/>
                <w:sz w:val="16"/>
                <w:szCs w:val="16"/>
                <w:lang w:eastAsia="zh-CN"/>
              </w:rPr>
            </w:pPr>
            <w:r>
              <w:rPr>
                <w:kern w:val="2"/>
                <w:sz w:val="16"/>
                <w:szCs w:val="16"/>
                <w:lang w:eastAsia="zh-CN"/>
              </w:rPr>
              <w:t>C3-216552</w:t>
            </w:r>
          </w:p>
        </w:tc>
        <w:tc>
          <w:tcPr>
            <w:tcW w:w="473" w:type="dxa"/>
            <w:shd w:val="solid" w:color="FFFFFF" w:fill="auto"/>
          </w:tcPr>
          <w:p w14:paraId="1ACD4786">
            <w:pPr>
              <w:pStyle w:val="102"/>
              <w:rPr>
                <w:sz w:val="16"/>
                <w:szCs w:val="16"/>
              </w:rPr>
            </w:pPr>
          </w:p>
        </w:tc>
        <w:tc>
          <w:tcPr>
            <w:tcW w:w="377" w:type="dxa"/>
            <w:shd w:val="solid" w:color="FFFFFF" w:fill="auto"/>
          </w:tcPr>
          <w:p w14:paraId="5D4A6601">
            <w:pPr>
              <w:pStyle w:val="101"/>
              <w:rPr>
                <w:sz w:val="16"/>
                <w:szCs w:val="16"/>
              </w:rPr>
            </w:pPr>
          </w:p>
        </w:tc>
        <w:tc>
          <w:tcPr>
            <w:tcW w:w="426" w:type="dxa"/>
            <w:shd w:val="solid" w:color="FFFFFF" w:fill="auto"/>
          </w:tcPr>
          <w:p w14:paraId="3317D345">
            <w:pPr>
              <w:pStyle w:val="104"/>
              <w:rPr>
                <w:sz w:val="16"/>
                <w:szCs w:val="16"/>
              </w:rPr>
            </w:pPr>
          </w:p>
        </w:tc>
        <w:tc>
          <w:tcPr>
            <w:tcW w:w="4584" w:type="dxa"/>
            <w:shd w:val="solid" w:color="FFFFFF" w:fill="auto"/>
          </w:tcPr>
          <w:p w14:paraId="366BC60C">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6126204B">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74744760">
            <w:pPr>
              <w:pStyle w:val="104"/>
              <w:rPr>
                <w:kern w:val="2"/>
                <w:sz w:val="16"/>
                <w:szCs w:val="16"/>
                <w:lang w:eastAsia="zh-CN"/>
              </w:rPr>
            </w:pPr>
            <w:r>
              <w:rPr>
                <w:kern w:val="2"/>
                <w:sz w:val="16"/>
                <w:szCs w:val="16"/>
                <w:lang w:eastAsia="zh-CN"/>
              </w:rPr>
              <w:t>0.2.0</w:t>
            </w:r>
          </w:p>
        </w:tc>
      </w:tr>
      <w:tr w14:paraId="10585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31D5CE">
            <w:pPr>
              <w:pStyle w:val="104"/>
              <w:rPr>
                <w:kern w:val="2"/>
                <w:sz w:val="16"/>
                <w:szCs w:val="16"/>
                <w:lang w:eastAsia="zh-CN"/>
              </w:rPr>
            </w:pPr>
            <w:r>
              <w:rPr>
                <w:kern w:val="2"/>
                <w:sz w:val="16"/>
                <w:szCs w:val="16"/>
                <w:lang w:eastAsia="zh-CN"/>
              </w:rPr>
              <w:t>2022-01</w:t>
            </w:r>
          </w:p>
        </w:tc>
        <w:tc>
          <w:tcPr>
            <w:tcW w:w="1279" w:type="dxa"/>
            <w:shd w:val="solid" w:color="FFFFFF" w:fill="auto"/>
          </w:tcPr>
          <w:p w14:paraId="312C0CC6">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5C86713E">
            <w:pPr>
              <w:pStyle w:val="104"/>
              <w:rPr>
                <w:kern w:val="2"/>
                <w:sz w:val="16"/>
                <w:szCs w:val="16"/>
                <w:lang w:eastAsia="zh-CN"/>
              </w:rPr>
            </w:pPr>
            <w:r>
              <w:rPr>
                <w:kern w:val="2"/>
                <w:sz w:val="16"/>
                <w:szCs w:val="16"/>
                <w:lang w:eastAsia="zh-CN"/>
              </w:rPr>
              <w:t>C3-220458</w:t>
            </w:r>
          </w:p>
        </w:tc>
        <w:tc>
          <w:tcPr>
            <w:tcW w:w="473" w:type="dxa"/>
            <w:shd w:val="solid" w:color="FFFFFF" w:fill="auto"/>
          </w:tcPr>
          <w:p w14:paraId="4F09E434">
            <w:pPr>
              <w:pStyle w:val="102"/>
              <w:rPr>
                <w:sz w:val="16"/>
                <w:szCs w:val="16"/>
              </w:rPr>
            </w:pPr>
          </w:p>
        </w:tc>
        <w:tc>
          <w:tcPr>
            <w:tcW w:w="377" w:type="dxa"/>
            <w:shd w:val="solid" w:color="FFFFFF" w:fill="auto"/>
          </w:tcPr>
          <w:p w14:paraId="34F17CAE">
            <w:pPr>
              <w:pStyle w:val="101"/>
              <w:rPr>
                <w:sz w:val="16"/>
                <w:szCs w:val="16"/>
              </w:rPr>
            </w:pPr>
          </w:p>
        </w:tc>
        <w:tc>
          <w:tcPr>
            <w:tcW w:w="426" w:type="dxa"/>
            <w:shd w:val="solid" w:color="FFFFFF" w:fill="auto"/>
          </w:tcPr>
          <w:p w14:paraId="7A502F00">
            <w:pPr>
              <w:pStyle w:val="104"/>
              <w:rPr>
                <w:sz w:val="16"/>
                <w:szCs w:val="16"/>
              </w:rPr>
            </w:pPr>
          </w:p>
        </w:tc>
        <w:tc>
          <w:tcPr>
            <w:tcW w:w="4584" w:type="dxa"/>
            <w:shd w:val="solid" w:color="FFFFFF" w:fill="auto"/>
          </w:tcPr>
          <w:p w14:paraId="1F008326">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67F19DD">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332CD593">
            <w:pPr>
              <w:pStyle w:val="104"/>
              <w:rPr>
                <w:kern w:val="2"/>
                <w:sz w:val="16"/>
                <w:szCs w:val="16"/>
                <w:lang w:eastAsia="zh-CN"/>
              </w:rPr>
            </w:pPr>
            <w:r>
              <w:rPr>
                <w:kern w:val="2"/>
                <w:sz w:val="16"/>
                <w:szCs w:val="16"/>
                <w:lang w:eastAsia="zh-CN"/>
              </w:rPr>
              <w:t>0.3.0</w:t>
            </w:r>
          </w:p>
        </w:tc>
      </w:tr>
      <w:tr w14:paraId="489FA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F35A60">
            <w:pPr>
              <w:pStyle w:val="104"/>
              <w:rPr>
                <w:kern w:val="2"/>
                <w:sz w:val="16"/>
                <w:szCs w:val="16"/>
                <w:lang w:eastAsia="zh-CN"/>
              </w:rPr>
            </w:pPr>
            <w:r>
              <w:rPr>
                <w:kern w:val="2"/>
                <w:sz w:val="16"/>
                <w:szCs w:val="16"/>
                <w:lang w:eastAsia="zh-CN"/>
              </w:rPr>
              <w:t>2022-02</w:t>
            </w:r>
          </w:p>
        </w:tc>
        <w:tc>
          <w:tcPr>
            <w:tcW w:w="1279" w:type="dxa"/>
            <w:shd w:val="solid" w:color="FFFFFF" w:fill="auto"/>
          </w:tcPr>
          <w:p w14:paraId="5D3B83D3">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59E03EB2">
            <w:pPr>
              <w:pStyle w:val="104"/>
              <w:rPr>
                <w:kern w:val="2"/>
                <w:sz w:val="16"/>
                <w:szCs w:val="16"/>
                <w:lang w:eastAsia="zh-CN"/>
              </w:rPr>
            </w:pPr>
            <w:r>
              <w:rPr>
                <w:kern w:val="2"/>
                <w:sz w:val="16"/>
                <w:szCs w:val="16"/>
                <w:lang w:eastAsia="zh-CN"/>
              </w:rPr>
              <w:t>C3-221559</w:t>
            </w:r>
          </w:p>
        </w:tc>
        <w:tc>
          <w:tcPr>
            <w:tcW w:w="473" w:type="dxa"/>
            <w:shd w:val="solid" w:color="FFFFFF" w:fill="auto"/>
          </w:tcPr>
          <w:p w14:paraId="2B887DC5">
            <w:pPr>
              <w:pStyle w:val="102"/>
              <w:rPr>
                <w:sz w:val="16"/>
                <w:szCs w:val="16"/>
              </w:rPr>
            </w:pPr>
          </w:p>
        </w:tc>
        <w:tc>
          <w:tcPr>
            <w:tcW w:w="377" w:type="dxa"/>
            <w:shd w:val="solid" w:color="FFFFFF" w:fill="auto"/>
          </w:tcPr>
          <w:p w14:paraId="07B19E2D">
            <w:pPr>
              <w:pStyle w:val="101"/>
              <w:rPr>
                <w:sz w:val="16"/>
                <w:szCs w:val="16"/>
              </w:rPr>
            </w:pPr>
          </w:p>
        </w:tc>
        <w:tc>
          <w:tcPr>
            <w:tcW w:w="426" w:type="dxa"/>
            <w:shd w:val="solid" w:color="FFFFFF" w:fill="auto"/>
          </w:tcPr>
          <w:p w14:paraId="338529F3">
            <w:pPr>
              <w:pStyle w:val="104"/>
              <w:rPr>
                <w:sz w:val="16"/>
                <w:szCs w:val="16"/>
              </w:rPr>
            </w:pPr>
          </w:p>
        </w:tc>
        <w:tc>
          <w:tcPr>
            <w:tcW w:w="4584" w:type="dxa"/>
            <w:shd w:val="solid" w:color="FFFFFF" w:fill="auto"/>
          </w:tcPr>
          <w:p w14:paraId="518DBC4A">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48070C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20E5E113">
            <w:pPr>
              <w:pStyle w:val="104"/>
              <w:rPr>
                <w:kern w:val="2"/>
                <w:sz w:val="16"/>
                <w:szCs w:val="16"/>
                <w:lang w:eastAsia="zh-CN"/>
              </w:rPr>
            </w:pPr>
            <w:r>
              <w:rPr>
                <w:kern w:val="2"/>
                <w:sz w:val="16"/>
                <w:szCs w:val="16"/>
                <w:lang w:eastAsia="zh-CN"/>
              </w:rPr>
              <w:t>0.4.0</w:t>
            </w:r>
          </w:p>
        </w:tc>
      </w:tr>
      <w:tr w14:paraId="78387D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E4F5C0A">
            <w:pPr>
              <w:pStyle w:val="104"/>
              <w:rPr>
                <w:kern w:val="2"/>
                <w:sz w:val="16"/>
                <w:szCs w:val="16"/>
                <w:lang w:eastAsia="zh-CN"/>
              </w:rPr>
            </w:pPr>
            <w:r>
              <w:rPr>
                <w:sz w:val="16"/>
                <w:szCs w:val="16"/>
              </w:rPr>
              <w:t>2022-03</w:t>
            </w:r>
          </w:p>
        </w:tc>
        <w:tc>
          <w:tcPr>
            <w:tcW w:w="1279" w:type="dxa"/>
            <w:shd w:val="solid" w:color="FFFFFF" w:fill="auto"/>
          </w:tcPr>
          <w:p w14:paraId="6E4213D8">
            <w:pPr>
              <w:pStyle w:val="104"/>
              <w:rPr>
                <w:kern w:val="2"/>
                <w:sz w:val="16"/>
                <w:szCs w:val="16"/>
                <w:lang w:eastAsia="zh-CN"/>
              </w:rPr>
            </w:pPr>
            <w:r>
              <w:rPr>
                <w:sz w:val="16"/>
                <w:szCs w:val="16"/>
              </w:rPr>
              <w:t>CT#95e</w:t>
            </w:r>
          </w:p>
        </w:tc>
        <w:tc>
          <w:tcPr>
            <w:tcW w:w="992" w:type="dxa"/>
            <w:shd w:val="solid" w:color="FFFFFF" w:fill="auto"/>
          </w:tcPr>
          <w:p w14:paraId="593ECFE4">
            <w:pPr>
              <w:pStyle w:val="104"/>
              <w:rPr>
                <w:kern w:val="2"/>
                <w:sz w:val="16"/>
                <w:szCs w:val="16"/>
                <w:lang w:eastAsia="zh-CN"/>
              </w:rPr>
            </w:pPr>
            <w:r>
              <w:rPr>
                <w:sz w:val="16"/>
                <w:szCs w:val="16"/>
              </w:rPr>
              <w:t>CP-220163</w:t>
            </w:r>
          </w:p>
        </w:tc>
        <w:tc>
          <w:tcPr>
            <w:tcW w:w="473" w:type="dxa"/>
            <w:shd w:val="solid" w:color="FFFFFF" w:fill="auto"/>
          </w:tcPr>
          <w:p w14:paraId="5753A049">
            <w:pPr>
              <w:pStyle w:val="102"/>
              <w:rPr>
                <w:sz w:val="16"/>
                <w:szCs w:val="16"/>
              </w:rPr>
            </w:pPr>
          </w:p>
        </w:tc>
        <w:tc>
          <w:tcPr>
            <w:tcW w:w="377" w:type="dxa"/>
            <w:shd w:val="solid" w:color="FFFFFF" w:fill="auto"/>
          </w:tcPr>
          <w:p w14:paraId="7BA7FF53">
            <w:pPr>
              <w:pStyle w:val="101"/>
              <w:rPr>
                <w:sz w:val="16"/>
                <w:szCs w:val="16"/>
              </w:rPr>
            </w:pPr>
          </w:p>
        </w:tc>
        <w:tc>
          <w:tcPr>
            <w:tcW w:w="426" w:type="dxa"/>
            <w:shd w:val="solid" w:color="FFFFFF" w:fill="auto"/>
          </w:tcPr>
          <w:p w14:paraId="045BF3C0">
            <w:pPr>
              <w:pStyle w:val="104"/>
              <w:rPr>
                <w:sz w:val="16"/>
                <w:szCs w:val="16"/>
              </w:rPr>
            </w:pPr>
          </w:p>
        </w:tc>
        <w:tc>
          <w:tcPr>
            <w:tcW w:w="4584" w:type="dxa"/>
            <w:shd w:val="solid" w:color="FFFFFF" w:fill="auto"/>
          </w:tcPr>
          <w:p w14:paraId="11DDBB2D">
            <w:pPr>
              <w:pStyle w:val="102"/>
              <w:rPr>
                <w:kern w:val="2"/>
                <w:sz w:val="16"/>
                <w:szCs w:val="16"/>
                <w:lang w:eastAsia="zh-CN"/>
              </w:rPr>
            </w:pPr>
            <w:r>
              <w:rPr>
                <w:sz w:val="16"/>
                <w:szCs w:val="16"/>
              </w:rPr>
              <w:t>Presentation to TSG CT for approval</w:t>
            </w:r>
          </w:p>
        </w:tc>
        <w:tc>
          <w:tcPr>
            <w:tcW w:w="708" w:type="dxa"/>
            <w:shd w:val="solid" w:color="FFFFFF" w:fill="auto"/>
          </w:tcPr>
          <w:p w14:paraId="5C09A4C9">
            <w:pPr>
              <w:pStyle w:val="104"/>
              <w:rPr>
                <w:kern w:val="2"/>
                <w:sz w:val="16"/>
                <w:szCs w:val="16"/>
                <w:lang w:eastAsia="zh-CN"/>
              </w:rPr>
            </w:pPr>
            <w:r>
              <w:rPr>
                <w:sz w:val="16"/>
                <w:szCs w:val="16"/>
              </w:rPr>
              <w:t>1.0.0</w:t>
            </w:r>
          </w:p>
        </w:tc>
      </w:tr>
      <w:tr w14:paraId="2CF16F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27CB7AA">
            <w:pPr>
              <w:pStyle w:val="104"/>
              <w:rPr>
                <w:sz w:val="16"/>
                <w:szCs w:val="16"/>
              </w:rPr>
            </w:pPr>
            <w:r>
              <w:rPr>
                <w:sz w:val="16"/>
                <w:szCs w:val="16"/>
              </w:rPr>
              <w:t>2022-03</w:t>
            </w:r>
          </w:p>
        </w:tc>
        <w:tc>
          <w:tcPr>
            <w:tcW w:w="1279" w:type="dxa"/>
            <w:shd w:val="solid" w:color="FFFFFF" w:fill="auto"/>
          </w:tcPr>
          <w:p w14:paraId="6434FDE6">
            <w:pPr>
              <w:pStyle w:val="104"/>
              <w:rPr>
                <w:sz w:val="16"/>
                <w:szCs w:val="16"/>
              </w:rPr>
            </w:pPr>
            <w:r>
              <w:rPr>
                <w:sz w:val="16"/>
                <w:szCs w:val="16"/>
              </w:rPr>
              <w:t>CT#95e</w:t>
            </w:r>
          </w:p>
        </w:tc>
        <w:tc>
          <w:tcPr>
            <w:tcW w:w="992" w:type="dxa"/>
            <w:shd w:val="solid" w:color="FFFFFF" w:fill="auto"/>
          </w:tcPr>
          <w:p w14:paraId="5171178E">
            <w:pPr>
              <w:pStyle w:val="104"/>
              <w:rPr>
                <w:sz w:val="16"/>
                <w:szCs w:val="16"/>
              </w:rPr>
            </w:pPr>
            <w:r>
              <w:rPr>
                <w:sz w:val="16"/>
                <w:szCs w:val="16"/>
              </w:rPr>
              <w:t>CP-220163</w:t>
            </w:r>
          </w:p>
        </w:tc>
        <w:tc>
          <w:tcPr>
            <w:tcW w:w="473" w:type="dxa"/>
            <w:shd w:val="solid" w:color="FFFFFF" w:fill="auto"/>
          </w:tcPr>
          <w:p w14:paraId="3D809EDB">
            <w:pPr>
              <w:pStyle w:val="102"/>
              <w:rPr>
                <w:sz w:val="16"/>
                <w:szCs w:val="16"/>
              </w:rPr>
            </w:pPr>
          </w:p>
        </w:tc>
        <w:tc>
          <w:tcPr>
            <w:tcW w:w="377" w:type="dxa"/>
            <w:shd w:val="solid" w:color="FFFFFF" w:fill="auto"/>
          </w:tcPr>
          <w:p w14:paraId="361CD46B">
            <w:pPr>
              <w:pStyle w:val="101"/>
              <w:rPr>
                <w:sz w:val="16"/>
                <w:szCs w:val="16"/>
              </w:rPr>
            </w:pPr>
          </w:p>
        </w:tc>
        <w:tc>
          <w:tcPr>
            <w:tcW w:w="426" w:type="dxa"/>
            <w:shd w:val="solid" w:color="FFFFFF" w:fill="auto"/>
          </w:tcPr>
          <w:p w14:paraId="587CC3B7">
            <w:pPr>
              <w:pStyle w:val="104"/>
              <w:rPr>
                <w:sz w:val="16"/>
                <w:szCs w:val="16"/>
              </w:rPr>
            </w:pPr>
          </w:p>
        </w:tc>
        <w:tc>
          <w:tcPr>
            <w:tcW w:w="4584" w:type="dxa"/>
            <w:shd w:val="solid" w:color="FFFFFF" w:fill="auto"/>
          </w:tcPr>
          <w:p w14:paraId="7E81052F">
            <w:pPr>
              <w:pStyle w:val="102"/>
              <w:rPr>
                <w:sz w:val="16"/>
                <w:szCs w:val="16"/>
              </w:rPr>
            </w:pPr>
            <w:r>
              <w:rPr>
                <w:sz w:val="16"/>
                <w:szCs w:val="16"/>
              </w:rPr>
              <w:t>Approved by TSG CT</w:t>
            </w:r>
          </w:p>
        </w:tc>
        <w:tc>
          <w:tcPr>
            <w:tcW w:w="708" w:type="dxa"/>
            <w:shd w:val="solid" w:color="FFFFFF" w:fill="auto"/>
          </w:tcPr>
          <w:p w14:paraId="44E24F1F">
            <w:pPr>
              <w:pStyle w:val="104"/>
              <w:rPr>
                <w:sz w:val="16"/>
                <w:szCs w:val="16"/>
              </w:rPr>
            </w:pPr>
            <w:r>
              <w:rPr>
                <w:sz w:val="16"/>
                <w:szCs w:val="16"/>
              </w:rPr>
              <w:t>17.0.0</w:t>
            </w:r>
          </w:p>
        </w:tc>
      </w:tr>
      <w:tr w14:paraId="1914D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68124F">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C9D556B">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CE3F2E2">
            <w:pPr>
              <w:pStyle w:val="104"/>
              <w:rPr>
                <w:sz w:val="16"/>
                <w:szCs w:val="16"/>
              </w:rPr>
            </w:pPr>
            <w:r>
              <w:rPr>
                <w:sz w:val="16"/>
                <w:szCs w:val="16"/>
                <w:lang w:eastAsia="zh-CN"/>
              </w:rPr>
              <w:t>CP-221118</w:t>
            </w:r>
          </w:p>
        </w:tc>
        <w:tc>
          <w:tcPr>
            <w:tcW w:w="473" w:type="dxa"/>
            <w:shd w:val="solid" w:color="FFFFFF" w:fill="auto"/>
          </w:tcPr>
          <w:p w14:paraId="13D20FD0">
            <w:pPr>
              <w:pStyle w:val="102"/>
              <w:rPr>
                <w:sz w:val="16"/>
                <w:szCs w:val="16"/>
              </w:rPr>
            </w:pPr>
            <w:r>
              <w:rPr>
                <w:rFonts w:hint="eastAsia"/>
                <w:sz w:val="16"/>
                <w:szCs w:val="16"/>
                <w:lang w:eastAsia="zh-CN"/>
              </w:rPr>
              <w:t>0001</w:t>
            </w:r>
          </w:p>
        </w:tc>
        <w:tc>
          <w:tcPr>
            <w:tcW w:w="377" w:type="dxa"/>
            <w:shd w:val="solid" w:color="FFFFFF" w:fill="auto"/>
          </w:tcPr>
          <w:p w14:paraId="3C1C63BF">
            <w:pPr>
              <w:pStyle w:val="101"/>
              <w:rPr>
                <w:sz w:val="16"/>
                <w:szCs w:val="16"/>
              </w:rPr>
            </w:pPr>
            <w:r>
              <w:rPr>
                <w:rFonts w:hint="eastAsia"/>
                <w:sz w:val="16"/>
                <w:szCs w:val="16"/>
                <w:lang w:eastAsia="zh-CN"/>
              </w:rPr>
              <w:t>1</w:t>
            </w:r>
          </w:p>
        </w:tc>
        <w:tc>
          <w:tcPr>
            <w:tcW w:w="426" w:type="dxa"/>
            <w:shd w:val="solid" w:color="FFFFFF" w:fill="auto"/>
          </w:tcPr>
          <w:p w14:paraId="057FCCCA">
            <w:pPr>
              <w:pStyle w:val="104"/>
              <w:rPr>
                <w:sz w:val="16"/>
                <w:szCs w:val="16"/>
              </w:rPr>
            </w:pPr>
            <w:r>
              <w:rPr>
                <w:rFonts w:hint="eastAsia"/>
                <w:sz w:val="16"/>
                <w:szCs w:val="16"/>
                <w:lang w:eastAsia="zh-CN"/>
              </w:rPr>
              <w:t>B</w:t>
            </w:r>
          </w:p>
        </w:tc>
        <w:tc>
          <w:tcPr>
            <w:tcW w:w="4584" w:type="dxa"/>
            <w:shd w:val="solid" w:color="FFFFFF" w:fill="auto"/>
          </w:tcPr>
          <w:p w14:paraId="660B8937">
            <w:pPr>
              <w:pStyle w:val="102"/>
              <w:rPr>
                <w:sz w:val="16"/>
                <w:szCs w:val="16"/>
              </w:rPr>
            </w:pPr>
            <w:r>
              <w:rPr>
                <w:sz w:val="16"/>
                <w:szCs w:val="16"/>
              </w:rPr>
              <w:t>Add Usage of Network Capabilities in MSGin5G Server</w:t>
            </w:r>
          </w:p>
        </w:tc>
        <w:tc>
          <w:tcPr>
            <w:tcW w:w="708" w:type="dxa"/>
            <w:shd w:val="solid" w:color="FFFFFF" w:fill="auto"/>
          </w:tcPr>
          <w:p w14:paraId="604B463B">
            <w:pPr>
              <w:pStyle w:val="104"/>
              <w:rPr>
                <w:sz w:val="16"/>
                <w:szCs w:val="16"/>
              </w:rPr>
            </w:pPr>
            <w:r>
              <w:rPr>
                <w:rFonts w:hint="eastAsia"/>
                <w:sz w:val="16"/>
                <w:szCs w:val="16"/>
                <w:lang w:eastAsia="zh-CN"/>
              </w:rPr>
              <w:t>17.1.0</w:t>
            </w:r>
          </w:p>
        </w:tc>
      </w:tr>
      <w:tr w14:paraId="50DC77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0EFACC">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B402737">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F835895">
            <w:pPr>
              <w:pStyle w:val="104"/>
              <w:rPr>
                <w:sz w:val="16"/>
                <w:szCs w:val="16"/>
                <w:lang w:eastAsia="zh-CN"/>
              </w:rPr>
            </w:pPr>
            <w:r>
              <w:rPr>
                <w:sz w:val="16"/>
                <w:szCs w:val="16"/>
                <w:lang w:eastAsia="zh-CN"/>
              </w:rPr>
              <w:t>CP-221118</w:t>
            </w:r>
          </w:p>
        </w:tc>
        <w:tc>
          <w:tcPr>
            <w:tcW w:w="473" w:type="dxa"/>
            <w:shd w:val="solid" w:color="FFFFFF" w:fill="auto"/>
          </w:tcPr>
          <w:p w14:paraId="31D4EB88">
            <w:pPr>
              <w:pStyle w:val="102"/>
              <w:rPr>
                <w:sz w:val="16"/>
                <w:szCs w:val="16"/>
                <w:lang w:eastAsia="zh-CN"/>
              </w:rPr>
            </w:pPr>
            <w:r>
              <w:rPr>
                <w:rFonts w:hint="eastAsia"/>
                <w:sz w:val="16"/>
                <w:szCs w:val="16"/>
                <w:lang w:eastAsia="zh-CN"/>
              </w:rPr>
              <w:t>0002</w:t>
            </w:r>
          </w:p>
        </w:tc>
        <w:tc>
          <w:tcPr>
            <w:tcW w:w="377" w:type="dxa"/>
            <w:shd w:val="solid" w:color="FFFFFF" w:fill="auto"/>
          </w:tcPr>
          <w:p w14:paraId="4F0C1645">
            <w:pPr>
              <w:pStyle w:val="101"/>
              <w:rPr>
                <w:sz w:val="16"/>
                <w:szCs w:val="16"/>
                <w:lang w:eastAsia="zh-CN"/>
              </w:rPr>
            </w:pPr>
            <w:r>
              <w:rPr>
                <w:rFonts w:hint="eastAsia"/>
                <w:sz w:val="16"/>
                <w:szCs w:val="16"/>
                <w:lang w:eastAsia="zh-CN"/>
              </w:rPr>
              <w:t>1</w:t>
            </w:r>
          </w:p>
        </w:tc>
        <w:tc>
          <w:tcPr>
            <w:tcW w:w="426" w:type="dxa"/>
            <w:shd w:val="solid" w:color="FFFFFF" w:fill="auto"/>
          </w:tcPr>
          <w:p w14:paraId="30E82ED2">
            <w:pPr>
              <w:pStyle w:val="104"/>
              <w:rPr>
                <w:sz w:val="16"/>
                <w:szCs w:val="16"/>
                <w:lang w:eastAsia="zh-CN"/>
              </w:rPr>
            </w:pPr>
            <w:r>
              <w:rPr>
                <w:rFonts w:hint="eastAsia"/>
                <w:sz w:val="16"/>
                <w:szCs w:val="16"/>
                <w:lang w:eastAsia="zh-CN"/>
              </w:rPr>
              <w:t>F</w:t>
            </w:r>
          </w:p>
        </w:tc>
        <w:tc>
          <w:tcPr>
            <w:tcW w:w="4584" w:type="dxa"/>
            <w:shd w:val="solid" w:color="FFFFFF" w:fill="auto"/>
          </w:tcPr>
          <w:p w14:paraId="72B62243">
            <w:pPr>
              <w:pStyle w:val="102"/>
              <w:rPr>
                <w:sz w:val="16"/>
                <w:szCs w:val="16"/>
              </w:rPr>
            </w:pPr>
            <w:r>
              <w:rPr>
                <w:sz w:val="16"/>
                <w:szCs w:val="16"/>
              </w:rPr>
              <w:t>Update of abbreviations and terms</w:t>
            </w:r>
          </w:p>
        </w:tc>
        <w:tc>
          <w:tcPr>
            <w:tcW w:w="708" w:type="dxa"/>
            <w:shd w:val="solid" w:color="FFFFFF" w:fill="auto"/>
          </w:tcPr>
          <w:p w14:paraId="7AC65187">
            <w:pPr>
              <w:pStyle w:val="104"/>
              <w:rPr>
                <w:sz w:val="16"/>
                <w:szCs w:val="16"/>
              </w:rPr>
            </w:pPr>
            <w:r>
              <w:rPr>
                <w:rFonts w:hint="eastAsia"/>
                <w:sz w:val="16"/>
                <w:szCs w:val="16"/>
                <w:lang w:eastAsia="zh-CN"/>
              </w:rPr>
              <w:t>17.1.0</w:t>
            </w:r>
          </w:p>
        </w:tc>
      </w:tr>
      <w:tr w14:paraId="098DC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56EC6F">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A197F2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A780E20">
            <w:pPr>
              <w:pStyle w:val="104"/>
              <w:rPr>
                <w:sz w:val="16"/>
                <w:szCs w:val="16"/>
                <w:lang w:eastAsia="zh-CN"/>
              </w:rPr>
            </w:pPr>
            <w:r>
              <w:rPr>
                <w:sz w:val="16"/>
                <w:szCs w:val="16"/>
                <w:lang w:eastAsia="zh-CN"/>
              </w:rPr>
              <w:t>CP-221118</w:t>
            </w:r>
          </w:p>
        </w:tc>
        <w:tc>
          <w:tcPr>
            <w:tcW w:w="473" w:type="dxa"/>
            <w:shd w:val="solid" w:color="FFFFFF" w:fill="auto"/>
          </w:tcPr>
          <w:p w14:paraId="14520914">
            <w:pPr>
              <w:pStyle w:val="102"/>
              <w:rPr>
                <w:sz w:val="16"/>
                <w:szCs w:val="16"/>
              </w:rPr>
            </w:pPr>
            <w:r>
              <w:rPr>
                <w:rFonts w:hint="eastAsia"/>
                <w:sz w:val="16"/>
                <w:szCs w:val="16"/>
                <w:lang w:eastAsia="zh-CN"/>
              </w:rPr>
              <w:t>0003</w:t>
            </w:r>
          </w:p>
        </w:tc>
        <w:tc>
          <w:tcPr>
            <w:tcW w:w="377" w:type="dxa"/>
            <w:shd w:val="solid" w:color="FFFFFF" w:fill="auto"/>
          </w:tcPr>
          <w:p w14:paraId="4DEC9020">
            <w:pPr>
              <w:pStyle w:val="101"/>
              <w:rPr>
                <w:sz w:val="16"/>
                <w:szCs w:val="16"/>
                <w:lang w:eastAsia="zh-CN"/>
              </w:rPr>
            </w:pPr>
            <w:r>
              <w:rPr>
                <w:rFonts w:hint="eastAsia"/>
                <w:sz w:val="16"/>
                <w:szCs w:val="16"/>
                <w:lang w:eastAsia="zh-CN"/>
              </w:rPr>
              <w:t>1</w:t>
            </w:r>
          </w:p>
        </w:tc>
        <w:tc>
          <w:tcPr>
            <w:tcW w:w="426" w:type="dxa"/>
            <w:shd w:val="solid" w:color="FFFFFF" w:fill="auto"/>
          </w:tcPr>
          <w:p w14:paraId="616D04ED">
            <w:pPr>
              <w:pStyle w:val="104"/>
              <w:rPr>
                <w:sz w:val="16"/>
                <w:szCs w:val="16"/>
                <w:lang w:eastAsia="zh-CN"/>
              </w:rPr>
            </w:pPr>
            <w:r>
              <w:rPr>
                <w:rFonts w:hint="eastAsia"/>
                <w:sz w:val="16"/>
                <w:szCs w:val="16"/>
                <w:lang w:eastAsia="zh-CN"/>
              </w:rPr>
              <w:t>F</w:t>
            </w:r>
          </w:p>
        </w:tc>
        <w:tc>
          <w:tcPr>
            <w:tcW w:w="4584" w:type="dxa"/>
            <w:shd w:val="solid" w:color="FFFFFF" w:fill="auto"/>
          </w:tcPr>
          <w:p w14:paraId="1637EDA5">
            <w:pPr>
              <w:pStyle w:val="102"/>
              <w:rPr>
                <w:sz w:val="16"/>
                <w:szCs w:val="16"/>
              </w:rPr>
            </w:pPr>
            <w:r>
              <w:rPr>
                <w:sz w:val="16"/>
                <w:szCs w:val="16"/>
              </w:rPr>
              <w:t>Update the Presence condition of appId in Table 8.1.5.2.2-1</w:t>
            </w:r>
          </w:p>
        </w:tc>
        <w:tc>
          <w:tcPr>
            <w:tcW w:w="708" w:type="dxa"/>
            <w:shd w:val="solid" w:color="FFFFFF" w:fill="auto"/>
          </w:tcPr>
          <w:p w14:paraId="63692637">
            <w:pPr>
              <w:pStyle w:val="104"/>
              <w:rPr>
                <w:sz w:val="16"/>
                <w:szCs w:val="16"/>
              </w:rPr>
            </w:pPr>
            <w:r>
              <w:rPr>
                <w:rFonts w:hint="eastAsia"/>
                <w:sz w:val="16"/>
                <w:szCs w:val="16"/>
                <w:lang w:eastAsia="zh-CN"/>
              </w:rPr>
              <w:t>17.1.0</w:t>
            </w:r>
          </w:p>
        </w:tc>
      </w:tr>
      <w:tr w14:paraId="07B424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1706D2">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2A7BDE9C">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3CEF0D02">
            <w:pPr>
              <w:pStyle w:val="104"/>
              <w:rPr>
                <w:sz w:val="16"/>
                <w:szCs w:val="16"/>
                <w:lang w:eastAsia="zh-CN"/>
              </w:rPr>
            </w:pPr>
            <w:r>
              <w:rPr>
                <w:sz w:val="16"/>
                <w:szCs w:val="16"/>
                <w:lang w:eastAsia="zh-CN"/>
              </w:rPr>
              <w:t>CP-221151</w:t>
            </w:r>
          </w:p>
        </w:tc>
        <w:tc>
          <w:tcPr>
            <w:tcW w:w="473" w:type="dxa"/>
            <w:shd w:val="solid" w:color="FFFFFF" w:fill="auto"/>
          </w:tcPr>
          <w:p w14:paraId="466FF348">
            <w:pPr>
              <w:pStyle w:val="102"/>
              <w:rPr>
                <w:sz w:val="16"/>
                <w:szCs w:val="16"/>
                <w:lang w:eastAsia="zh-CN"/>
              </w:rPr>
            </w:pPr>
            <w:r>
              <w:rPr>
                <w:rFonts w:hint="eastAsia"/>
                <w:sz w:val="16"/>
                <w:szCs w:val="16"/>
                <w:lang w:eastAsia="zh-CN"/>
              </w:rPr>
              <w:t>0004</w:t>
            </w:r>
          </w:p>
        </w:tc>
        <w:tc>
          <w:tcPr>
            <w:tcW w:w="377" w:type="dxa"/>
            <w:shd w:val="solid" w:color="FFFFFF" w:fill="auto"/>
          </w:tcPr>
          <w:p w14:paraId="6626C63E">
            <w:pPr>
              <w:pStyle w:val="101"/>
              <w:rPr>
                <w:sz w:val="16"/>
                <w:szCs w:val="16"/>
                <w:lang w:eastAsia="zh-CN"/>
              </w:rPr>
            </w:pPr>
          </w:p>
        </w:tc>
        <w:tc>
          <w:tcPr>
            <w:tcW w:w="426" w:type="dxa"/>
            <w:shd w:val="solid" w:color="FFFFFF" w:fill="auto"/>
          </w:tcPr>
          <w:p w14:paraId="3F4AF97E">
            <w:pPr>
              <w:pStyle w:val="104"/>
              <w:rPr>
                <w:sz w:val="16"/>
                <w:szCs w:val="16"/>
                <w:lang w:eastAsia="zh-CN"/>
              </w:rPr>
            </w:pPr>
            <w:r>
              <w:rPr>
                <w:rFonts w:hint="eastAsia"/>
                <w:sz w:val="16"/>
                <w:szCs w:val="16"/>
                <w:lang w:eastAsia="zh-CN"/>
              </w:rPr>
              <w:t>F</w:t>
            </w:r>
          </w:p>
        </w:tc>
        <w:tc>
          <w:tcPr>
            <w:tcW w:w="4584" w:type="dxa"/>
            <w:shd w:val="solid" w:color="FFFFFF" w:fill="auto"/>
          </w:tcPr>
          <w:p w14:paraId="6303E2F5">
            <w:pPr>
              <w:pStyle w:val="102"/>
              <w:rPr>
                <w:sz w:val="16"/>
                <w:szCs w:val="16"/>
              </w:rPr>
            </w:pPr>
            <w:r>
              <w:rPr>
                <w:sz w:val="16"/>
                <w:szCs w:val="16"/>
              </w:rPr>
              <w:t>Update of info and externalDocs fields</w:t>
            </w:r>
          </w:p>
        </w:tc>
        <w:tc>
          <w:tcPr>
            <w:tcW w:w="708" w:type="dxa"/>
            <w:shd w:val="solid" w:color="FFFFFF" w:fill="auto"/>
          </w:tcPr>
          <w:p w14:paraId="683A180A">
            <w:pPr>
              <w:pStyle w:val="104"/>
              <w:rPr>
                <w:sz w:val="16"/>
                <w:szCs w:val="16"/>
                <w:lang w:eastAsia="zh-CN"/>
              </w:rPr>
            </w:pPr>
            <w:r>
              <w:rPr>
                <w:rFonts w:hint="eastAsia"/>
                <w:sz w:val="16"/>
                <w:szCs w:val="16"/>
                <w:lang w:eastAsia="zh-CN"/>
              </w:rPr>
              <w:t>17.1.0</w:t>
            </w:r>
          </w:p>
        </w:tc>
      </w:tr>
      <w:tr w14:paraId="12D875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A16D39">
            <w:pPr>
              <w:pStyle w:val="104"/>
              <w:rPr>
                <w:sz w:val="16"/>
                <w:szCs w:val="16"/>
                <w:lang w:eastAsia="zh-CN"/>
              </w:rPr>
            </w:pPr>
            <w:r>
              <w:rPr>
                <w:rFonts w:hint="eastAsia"/>
                <w:sz w:val="16"/>
                <w:szCs w:val="16"/>
                <w:lang w:eastAsia="zh-CN"/>
              </w:rPr>
              <w:t>2022-09</w:t>
            </w:r>
          </w:p>
        </w:tc>
        <w:tc>
          <w:tcPr>
            <w:tcW w:w="1279" w:type="dxa"/>
            <w:shd w:val="solid" w:color="FFFFFF" w:fill="auto"/>
          </w:tcPr>
          <w:p w14:paraId="258E2EEC">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35BD86A">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56C16F84">
            <w:pPr>
              <w:pStyle w:val="102"/>
              <w:rPr>
                <w:sz w:val="16"/>
                <w:szCs w:val="16"/>
                <w:lang w:eastAsia="zh-CN"/>
              </w:rPr>
            </w:pPr>
            <w:r>
              <w:rPr>
                <w:rFonts w:hint="eastAsia"/>
                <w:sz w:val="16"/>
                <w:szCs w:val="16"/>
                <w:lang w:eastAsia="zh-CN"/>
              </w:rPr>
              <w:t>0005</w:t>
            </w:r>
          </w:p>
        </w:tc>
        <w:tc>
          <w:tcPr>
            <w:tcW w:w="377" w:type="dxa"/>
            <w:shd w:val="solid" w:color="FFFFFF" w:fill="auto"/>
          </w:tcPr>
          <w:p w14:paraId="6B2A0873">
            <w:pPr>
              <w:pStyle w:val="101"/>
              <w:rPr>
                <w:sz w:val="16"/>
                <w:szCs w:val="16"/>
                <w:lang w:eastAsia="zh-CN"/>
              </w:rPr>
            </w:pPr>
            <w:r>
              <w:rPr>
                <w:rFonts w:hint="eastAsia"/>
                <w:sz w:val="16"/>
                <w:szCs w:val="16"/>
                <w:lang w:eastAsia="zh-CN"/>
              </w:rPr>
              <w:t>2</w:t>
            </w:r>
          </w:p>
        </w:tc>
        <w:tc>
          <w:tcPr>
            <w:tcW w:w="426" w:type="dxa"/>
            <w:shd w:val="solid" w:color="FFFFFF" w:fill="auto"/>
          </w:tcPr>
          <w:p w14:paraId="1CA0CD19">
            <w:pPr>
              <w:pStyle w:val="104"/>
              <w:rPr>
                <w:sz w:val="16"/>
                <w:szCs w:val="16"/>
                <w:lang w:eastAsia="zh-CN"/>
              </w:rPr>
            </w:pPr>
            <w:r>
              <w:rPr>
                <w:rFonts w:hint="eastAsia"/>
                <w:sz w:val="16"/>
                <w:szCs w:val="16"/>
                <w:lang w:eastAsia="zh-CN"/>
              </w:rPr>
              <w:t>F</w:t>
            </w:r>
          </w:p>
        </w:tc>
        <w:tc>
          <w:tcPr>
            <w:tcW w:w="4584" w:type="dxa"/>
            <w:shd w:val="solid" w:color="FFFFFF" w:fill="auto"/>
          </w:tcPr>
          <w:p w14:paraId="2570C2C1">
            <w:pPr>
              <w:pStyle w:val="102"/>
              <w:rPr>
                <w:sz w:val="16"/>
                <w:szCs w:val="16"/>
              </w:rPr>
            </w:pPr>
            <w:r>
              <w:rPr>
                <w:sz w:val="16"/>
                <w:szCs w:val="16"/>
              </w:rPr>
              <w:t>Update the Presence condition of Store and forward flag</w:t>
            </w:r>
          </w:p>
        </w:tc>
        <w:tc>
          <w:tcPr>
            <w:tcW w:w="708" w:type="dxa"/>
            <w:shd w:val="solid" w:color="FFFFFF" w:fill="auto"/>
          </w:tcPr>
          <w:p w14:paraId="74D5EB53">
            <w:pPr>
              <w:pStyle w:val="104"/>
              <w:rPr>
                <w:sz w:val="16"/>
                <w:szCs w:val="16"/>
                <w:lang w:eastAsia="zh-CN"/>
              </w:rPr>
            </w:pPr>
            <w:r>
              <w:rPr>
                <w:rFonts w:hint="eastAsia"/>
                <w:sz w:val="16"/>
                <w:szCs w:val="16"/>
                <w:lang w:eastAsia="zh-CN"/>
              </w:rPr>
              <w:t>17.2.0</w:t>
            </w:r>
          </w:p>
        </w:tc>
      </w:tr>
      <w:tr w14:paraId="67B924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3FF884">
            <w:pPr>
              <w:pStyle w:val="104"/>
              <w:rPr>
                <w:sz w:val="16"/>
                <w:szCs w:val="16"/>
                <w:lang w:eastAsia="zh-CN"/>
              </w:rPr>
            </w:pPr>
            <w:r>
              <w:rPr>
                <w:rFonts w:hint="eastAsia"/>
                <w:sz w:val="16"/>
                <w:szCs w:val="16"/>
                <w:lang w:eastAsia="zh-CN"/>
              </w:rPr>
              <w:t>2022-12</w:t>
            </w:r>
          </w:p>
        </w:tc>
        <w:tc>
          <w:tcPr>
            <w:tcW w:w="1279" w:type="dxa"/>
            <w:shd w:val="solid" w:color="FFFFFF" w:fill="auto"/>
          </w:tcPr>
          <w:p w14:paraId="37997334">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736B1D6A">
            <w:pPr>
              <w:pStyle w:val="104"/>
              <w:rPr>
                <w:sz w:val="16"/>
                <w:szCs w:val="16"/>
                <w:lang w:eastAsia="zh-CN"/>
              </w:rPr>
            </w:pPr>
            <w:r>
              <w:rPr>
                <w:rFonts w:hint="eastAsia"/>
                <w:sz w:val="16"/>
                <w:szCs w:val="16"/>
                <w:lang w:eastAsia="zh-CN"/>
              </w:rPr>
              <w:t>CP-223199</w:t>
            </w:r>
          </w:p>
        </w:tc>
        <w:tc>
          <w:tcPr>
            <w:tcW w:w="473" w:type="dxa"/>
            <w:shd w:val="solid" w:color="FFFFFF" w:fill="auto"/>
          </w:tcPr>
          <w:p w14:paraId="521FB138">
            <w:pPr>
              <w:pStyle w:val="102"/>
              <w:rPr>
                <w:sz w:val="16"/>
                <w:szCs w:val="16"/>
                <w:lang w:eastAsia="zh-CN"/>
              </w:rPr>
            </w:pPr>
            <w:r>
              <w:rPr>
                <w:rFonts w:hint="eastAsia"/>
                <w:sz w:val="16"/>
                <w:szCs w:val="16"/>
                <w:lang w:eastAsia="zh-CN"/>
              </w:rPr>
              <w:t>0007</w:t>
            </w:r>
          </w:p>
        </w:tc>
        <w:tc>
          <w:tcPr>
            <w:tcW w:w="377" w:type="dxa"/>
            <w:shd w:val="solid" w:color="FFFFFF" w:fill="auto"/>
          </w:tcPr>
          <w:p w14:paraId="36FBC60A">
            <w:pPr>
              <w:pStyle w:val="101"/>
              <w:rPr>
                <w:sz w:val="16"/>
                <w:szCs w:val="16"/>
                <w:lang w:eastAsia="zh-CN"/>
              </w:rPr>
            </w:pPr>
            <w:r>
              <w:rPr>
                <w:rFonts w:hint="eastAsia"/>
                <w:sz w:val="16"/>
                <w:szCs w:val="16"/>
                <w:lang w:eastAsia="zh-CN"/>
              </w:rPr>
              <w:t>1</w:t>
            </w:r>
          </w:p>
        </w:tc>
        <w:tc>
          <w:tcPr>
            <w:tcW w:w="426" w:type="dxa"/>
            <w:shd w:val="solid" w:color="FFFFFF" w:fill="auto"/>
          </w:tcPr>
          <w:p w14:paraId="6E8A9C6B">
            <w:pPr>
              <w:pStyle w:val="104"/>
              <w:rPr>
                <w:sz w:val="16"/>
                <w:szCs w:val="16"/>
                <w:lang w:eastAsia="zh-CN"/>
              </w:rPr>
            </w:pPr>
            <w:r>
              <w:rPr>
                <w:sz w:val="16"/>
                <w:szCs w:val="16"/>
                <w:lang w:eastAsia="zh-CN"/>
              </w:rPr>
              <w:t>F</w:t>
            </w:r>
          </w:p>
        </w:tc>
        <w:tc>
          <w:tcPr>
            <w:tcW w:w="4584" w:type="dxa"/>
            <w:shd w:val="solid" w:color="FFFFFF" w:fill="auto"/>
          </w:tcPr>
          <w:p w14:paraId="6723DE52">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03608521">
            <w:pPr>
              <w:pStyle w:val="104"/>
              <w:rPr>
                <w:sz w:val="16"/>
                <w:szCs w:val="16"/>
                <w:lang w:eastAsia="zh-CN"/>
              </w:rPr>
            </w:pPr>
            <w:r>
              <w:rPr>
                <w:rFonts w:hint="eastAsia"/>
                <w:sz w:val="16"/>
                <w:szCs w:val="16"/>
                <w:lang w:eastAsia="zh-CN"/>
              </w:rPr>
              <w:t>18.0.0</w:t>
            </w:r>
          </w:p>
        </w:tc>
      </w:tr>
      <w:tr w14:paraId="728AF7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B4A3DD4">
            <w:pPr>
              <w:pStyle w:val="104"/>
              <w:rPr>
                <w:sz w:val="16"/>
                <w:szCs w:val="16"/>
                <w:lang w:eastAsia="zh-CN"/>
              </w:rPr>
            </w:pPr>
            <w:r>
              <w:rPr>
                <w:rFonts w:hint="eastAsia"/>
                <w:sz w:val="16"/>
                <w:szCs w:val="16"/>
                <w:lang w:eastAsia="zh-CN"/>
              </w:rPr>
              <w:t>2022-12</w:t>
            </w:r>
          </w:p>
        </w:tc>
        <w:tc>
          <w:tcPr>
            <w:tcW w:w="1279" w:type="dxa"/>
            <w:shd w:val="solid" w:color="FFFFFF" w:fill="auto"/>
          </w:tcPr>
          <w:p w14:paraId="69BA058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4EF723E">
            <w:pPr>
              <w:pStyle w:val="104"/>
              <w:rPr>
                <w:sz w:val="16"/>
                <w:szCs w:val="16"/>
                <w:lang w:eastAsia="zh-CN"/>
              </w:rPr>
            </w:pPr>
            <w:r>
              <w:rPr>
                <w:rFonts w:hint="eastAsia"/>
                <w:sz w:val="16"/>
                <w:szCs w:val="16"/>
                <w:lang w:eastAsia="zh-CN"/>
              </w:rPr>
              <w:t>CP-223199</w:t>
            </w:r>
          </w:p>
        </w:tc>
        <w:tc>
          <w:tcPr>
            <w:tcW w:w="473" w:type="dxa"/>
            <w:shd w:val="solid" w:color="FFFFFF" w:fill="auto"/>
          </w:tcPr>
          <w:p w14:paraId="7DD61A60">
            <w:pPr>
              <w:pStyle w:val="102"/>
              <w:rPr>
                <w:sz w:val="16"/>
                <w:szCs w:val="16"/>
                <w:lang w:eastAsia="zh-CN"/>
              </w:rPr>
            </w:pPr>
            <w:r>
              <w:rPr>
                <w:rFonts w:hint="eastAsia"/>
                <w:sz w:val="16"/>
                <w:szCs w:val="16"/>
                <w:lang w:eastAsia="zh-CN"/>
              </w:rPr>
              <w:t>0008</w:t>
            </w:r>
          </w:p>
        </w:tc>
        <w:tc>
          <w:tcPr>
            <w:tcW w:w="377" w:type="dxa"/>
            <w:shd w:val="solid" w:color="FFFFFF" w:fill="auto"/>
          </w:tcPr>
          <w:p w14:paraId="3A82CA23">
            <w:pPr>
              <w:pStyle w:val="101"/>
              <w:rPr>
                <w:sz w:val="16"/>
                <w:szCs w:val="16"/>
                <w:lang w:eastAsia="zh-CN"/>
              </w:rPr>
            </w:pPr>
            <w:r>
              <w:rPr>
                <w:rFonts w:hint="eastAsia"/>
                <w:sz w:val="16"/>
                <w:szCs w:val="16"/>
                <w:lang w:eastAsia="zh-CN"/>
              </w:rPr>
              <w:t>1</w:t>
            </w:r>
          </w:p>
        </w:tc>
        <w:tc>
          <w:tcPr>
            <w:tcW w:w="426" w:type="dxa"/>
            <w:shd w:val="solid" w:color="FFFFFF" w:fill="auto"/>
          </w:tcPr>
          <w:p w14:paraId="27FE0809">
            <w:pPr>
              <w:pStyle w:val="104"/>
              <w:rPr>
                <w:sz w:val="16"/>
                <w:szCs w:val="16"/>
                <w:lang w:eastAsia="zh-CN"/>
              </w:rPr>
            </w:pPr>
            <w:r>
              <w:rPr>
                <w:sz w:val="16"/>
                <w:szCs w:val="16"/>
                <w:lang w:eastAsia="zh-CN"/>
              </w:rPr>
              <w:t>F</w:t>
            </w:r>
          </w:p>
        </w:tc>
        <w:tc>
          <w:tcPr>
            <w:tcW w:w="4584" w:type="dxa"/>
            <w:shd w:val="solid" w:color="FFFFFF" w:fill="auto"/>
          </w:tcPr>
          <w:p w14:paraId="3E4B1D4E">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0DD0B682">
            <w:pPr>
              <w:pStyle w:val="104"/>
              <w:rPr>
                <w:sz w:val="16"/>
                <w:szCs w:val="16"/>
                <w:lang w:eastAsia="zh-CN"/>
              </w:rPr>
            </w:pPr>
            <w:r>
              <w:rPr>
                <w:rFonts w:hint="eastAsia"/>
                <w:sz w:val="16"/>
                <w:szCs w:val="16"/>
                <w:lang w:eastAsia="zh-CN"/>
              </w:rPr>
              <w:t>18.0.0</w:t>
            </w:r>
          </w:p>
        </w:tc>
      </w:tr>
      <w:tr w14:paraId="3FDBF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E71834F">
            <w:pPr>
              <w:pStyle w:val="104"/>
              <w:rPr>
                <w:sz w:val="16"/>
                <w:szCs w:val="16"/>
                <w:lang w:eastAsia="zh-CN"/>
              </w:rPr>
            </w:pPr>
            <w:r>
              <w:rPr>
                <w:rFonts w:hint="eastAsia"/>
                <w:sz w:val="16"/>
                <w:szCs w:val="16"/>
                <w:lang w:eastAsia="zh-CN"/>
              </w:rPr>
              <w:t>2022-12</w:t>
            </w:r>
          </w:p>
        </w:tc>
        <w:tc>
          <w:tcPr>
            <w:tcW w:w="1279" w:type="dxa"/>
            <w:shd w:val="solid" w:color="FFFFFF" w:fill="auto"/>
          </w:tcPr>
          <w:p w14:paraId="15D5CDBF">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02DB319">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BA0958D">
            <w:pPr>
              <w:pStyle w:val="102"/>
              <w:rPr>
                <w:sz w:val="16"/>
                <w:szCs w:val="16"/>
                <w:lang w:eastAsia="zh-CN"/>
              </w:rPr>
            </w:pPr>
            <w:r>
              <w:rPr>
                <w:rFonts w:hint="eastAsia"/>
                <w:sz w:val="16"/>
                <w:szCs w:val="16"/>
                <w:lang w:eastAsia="zh-CN"/>
              </w:rPr>
              <w:t>0009</w:t>
            </w:r>
          </w:p>
        </w:tc>
        <w:tc>
          <w:tcPr>
            <w:tcW w:w="377" w:type="dxa"/>
            <w:shd w:val="solid" w:color="FFFFFF" w:fill="auto"/>
          </w:tcPr>
          <w:p w14:paraId="7CEAB391">
            <w:pPr>
              <w:pStyle w:val="101"/>
              <w:rPr>
                <w:sz w:val="16"/>
                <w:szCs w:val="16"/>
                <w:lang w:eastAsia="zh-CN"/>
              </w:rPr>
            </w:pPr>
          </w:p>
        </w:tc>
        <w:tc>
          <w:tcPr>
            <w:tcW w:w="426" w:type="dxa"/>
            <w:shd w:val="solid" w:color="FFFFFF" w:fill="auto"/>
          </w:tcPr>
          <w:p w14:paraId="1DB8557B">
            <w:pPr>
              <w:pStyle w:val="104"/>
              <w:rPr>
                <w:sz w:val="16"/>
                <w:szCs w:val="16"/>
                <w:lang w:eastAsia="zh-CN"/>
              </w:rPr>
            </w:pPr>
            <w:r>
              <w:rPr>
                <w:rFonts w:hint="eastAsia"/>
                <w:sz w:val="16"/>
                <w:szCs w:val="16"/>
                <w:lang w:eastAsia="zh-CN"/>
              </w:rPr>
              <w:t>F</w:t>
            </w:r>
          </w:p>
        </w:tc>
        <w:tc>
          <w:tcPr>
            <w:tcW w:w="4584" w:type="dxa"/>
            <w:shd w:val="solid" w:color="FFFFFF" w:fill="auto"/>
          </w:tcPr>
          <w:p w14:paraId="2FD83606">
            <w:pPr>
              <w:pStyle w:val="102"/>
              <w:rPr>
                <w:sz w:val="16"/>
                <w:szCs w:val="16"/>
              </w:rPr>
            </w:pPr>
            <w:r>
              <w:rPr>
                <w:sz w:val="16"/>
                <w:szCs w:val="16"/>
              </w:rPr>
              <w:t>"Error handling" clause: alignment with other NBI and 5GS APIs</w:t>
            </w:r>
          </w:p>
        </w:tc>
        <w:tc>
          <w:tcPr>
            <w:tcW w:w="708" w:type="dxa"/>
            <w:shd w:val="solid" w:color="FFFFFF" w:fill="auto"/>
          </w:tcPr>
          <w:p w14:paraId="20074512">
            <w:pPr>
              <w:pStyle w:val="104"/>
              <w:rPr>
                <w:sz w:val="16"/>
                <w:szCs w:val="16"/>
                <w:lang w:eastAsia="zh-CN"/>
              </w:rPr>
            </w:pPr>
            <w:r>
              <w:rPr>
                <w:rFonts w:hint="eastAsia"/>
                <w:sz w:val="16"/>
                <w:szCs w:val="16"/>
                <w:lang w:eastAsia="zh-CN"/>
              </w:rPr>
              <w:t>18.0.0</w:t>
            </w:r>
          </w:p>
        </w:tc>
      </w:tr>
      <w:tr w14:paraId="5DC1D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399030">
            <w:pPr>
              <w:pStyle w:val="104"/>
              <w:rPr>
                <w:sz w:val="16"/>
                <w:szCs w:val="16"/>
                <w:lang w:eastAsia="zh-CN"/>
              </w:rPr>
            </w:pPr>
            <w:r>
              <w:rPr>
                <w:rFonts w:hint="eastAsia"/>
                <w:sz w:val="16"/>
                <w:szCs w:val="16"/>
                <w:lang w:eastAsia="zh-CN"/>
              </w:rPr>
              <w:t>2022-12</w:t>
            </w:r>
          </w:p>
        </w:tc>
        <w:tc>
          <w:tcPr>
            <w:tcW w:w="1279" w:type="dxa"/>
            <w:shd w:val="solid" w:color="FFFFFF" w:fill="auto"/>
          </w:tcPr>
          <w:p w14:paraId="07E05843">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EBD264D">
            <w:pPr>
              <w:pStyle w:val="104"/>
              <w:rPr>
                <w:sz w:val="16"/>
                <w:szCs w:val="16"/>
                <w:lang w:eastAsia="zh-CN"/>
              </w:rPr>
            </w:pPr>
            <w:r>
              <w:rPr>
                <w:rFonts w:hint="eastAsia"/>
                <w:sz w:val="16"/>
                <w:szCs w:val="16"/>
                <w:lang w:eastAsia="zh-CN"/>
              </w:rPr>
              <w:t>CP-223200</w:t>
            </w:r>
          </w:p>
        </w:tc>
        <w:tc>
          <w:tcPr>
            <w:tcW w:w="473" w:type="dxa"/>
            <w:shd w:val="solid" w:color="FFFFFF" w:fill="auto"/>
          </w:tcPr>
          <w:p w14:paraId="23410E53">
            <w:pPr>
              <w:pStyle w:val="102"/>
              <w:rPr>
                <w:sz w:val="16"/>
                <w:szCs w:val="16"/>
                <w:lang w:eastAsia="zh-CN"/>
              </w:rPr>
            </w:pPr>
            <w:r>
              <w:rPr>
                <w:rFonts w:hint="eastAsia"/>
                <w:sz w:val="16"/>
                <w:szCs w:val="16"/>
                <w:lang w:eastAsia="zh-CN"/>
              </w:rPr>
              <w:t>0010</w:t>
            </w:r>
          </w:p>
        </w:tc>
        <w:tc>
          <w:tcPr>
            <w:tcW w:w="377" w:type="dxa"/>
            <w:shd w:val="solid" w:color="FFFFFF" w:fill="auto"/>
          </w:tcPr>
          <w:p w14:paraId="0D1EBD2D">
            <w:pPr>
              <w:pStyle w:val="101"/>
              <w:rPr>
                <w:sz w:val="16"/>
                <w:szCs w:val="16"/>
                <w:lang w:eastAsia="zh-CN"/>
              </w:rPr>
            </w:pPr>
            <w:r>
              <w:rPr>
                <w:rFonts w:hint="eastAsia"/>
                <w:sz w:val="16"/>
                <w:szCs w:val="16"/>
                <w:lang w:eastAsia="zh-CN"/>
              </w:rPr>
              <w:t>1</w:t>
            </w:r>
          </w:p>
        </w:tc>
        <w:tc>
          <w:tcPr>
            <w:tcW w:w="426" w:type="dxa"/>
            <w:shd w:val="solid" w:color="FFFFFF" w:fill="auto"/>
          </w:tcPr>
          <w:p w14:paraId="7FE4BEF9">
            <w:pPr>
              <w:pStyle w:val="104"/>
              <w:rPr>
                <w:sz w:val="16"/>
                <w:szCs w:val="16"/>
                <w:lang w:eastAsia="zh-CN"/>
              </w:rPr>
            </w:pPr>
            <w:r>
              <w:rPr>
                <w:sz w:val="16"/>
                <w:szCs w:val="16"/>
                <w:lang w:eastAsia="zh-CN"/>
              </w:rPr>
              <w:t>F</w:t>
            </w:r>
          </w:p>
        </w:tc>
        <w:tc>
          <w:tcPr>
            <w:tcW w:w="4584" w:type="dxa"/>
            <w:shd w:val="solid" w:color="FFFFFF" w:fill="auto"/>
          </w:tcPr>
          <w:p w14:paraId="51B7F0A0">
            <w:pPr>
              <w:pStyle w:val="102"/>
              <w:rPr>
                <w:sz w:val="16"/>
                <w:szCs w:val="16"/>
              </w:rPr>
            </w:pPr>
            <w:r>
              <w:rPr>
                <w:sz w:val="16"/>
                <w:szCs w:val="16"/>
              </w:rPr>
              <w:t>Rewording some description of data structure in clasue 5.3.2</w:t>
            </w:r>
          </w:p>
        </w:tc>
        <w:tc>
          <w:tcPr>
            <w:tcW w:w="708" w:type="dxa"/>
            <w:shd w:val="solid" w:color="FFFFFF" w:fill="auto"/>
          </w:tcPr>
          <w:p w14:paraId="4ADC34CE">
            <w:pPr>
              <w:pStyle w:val="104"/>
              <w:rPr>
                <w:sz w:val="16"/>
                <w:szCs w:val="16"/>
                <w:lang w:eastAsia="zh-CN"/>
              </w:rPr>
            </w:pPr>
            <w:r>
              <w:rPr>
                <w:rFonts w:hint="eastAsia"/>
                <w:sz w:val="16"/>
                <w:szCs w:val="16"/>
                <w:lang w:eastAsia="zh-CN"/>
              </w:rPr>
              <w:t>18.0.0</w:t>
            </w:r>
          </w:p>
        </w:tc>
      </w:tr>
      <w:tr w14:paraId="562F9E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77520B">
            <w:pPr>
              <w:pStyle w:val="104"/>
              <w:rPr>
                <w:sz w:val="16"/>
                <w:szCs w:val="16"/>
                <w:lang w:eastAsia="zh-CN"/>
              </w:rPr>
            </w:pPr>
            <w:r>
              <w:rPr>
                <w:rFonts w:hint="eastAsia"/>
                <w:sz w:val="16"/>
                <w:szCs w:val="16"/>
                <w:lang w:eastAsia="zh-CN"/>
              </w:rPr>
              <w:t>2022-12</w:t>
            </w:r>
          </w:p>
        </w:tc>
        <w:tc>
          <w:tcPr>
            <w:tcW w:w="1279" w:type="dxa"/>
            <w:shd w:val="solid" w:color="FFFFFF" w:fill="auto"/>
          </w:tcPr>
          <w:p w14:paraId="02FCA4E6">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14EF3BE0">
            <w:pPr>
              <w:pStyle w:val="104"/>
              <w:rPr>
                <w:sz w:val="16"/>
                <w:szCs w:val="16"/>
                <w:lang w:eastAsia="zh-CN"/>
              </w:rPr>
            </w:pPr>
            <w:r>
              <w:rPr>
                <w:rFonts w:hint="eastAsia"/>
                <w:sz w:val="16"/>
                <w:szCs w:val="16"/>
                <w:lang w:eastAsia="zh-CN"/>
              </w:rPr>
              <w:t>CP-223200</w:t>
            </w:r>
          </w:p>
        </w:tc>
        <w:tc>
          <w:tcPr>
            <w:tcW w:w="473" w:type="dxa"/>
            <w:shd w:val="solid" w:color="FFFFFF" w:fill="auto"/>
          </w:tcPr>
          <w:p w14:paraId="4290E5A9">
            <w:pPr>
              <w:pStyle w:val="102"/>
              <w:rPr>
                <w:sz w:val="16"/>
                <w:szCs w:val="16"/>
                <w:lang w:eastAsia="zh-CN"/>
              </w:rPr>
            </w:pPr>
            <w:r>
              <w:rPr>
                <w:rFonts w:hint="eastAsia"/>
                <w:sz w:val="16"/>
                <w:szCs w:val="16"/>
                <w:lang w:eastAsia="zh-CN"/>
              </w:rPr>
              <w:t>0011</w:t>
            </w:r>
          </w:p>
        </w:tc>
        <w:tc>
          <w:tcPr>
            <w:tcW w:w="377" w:type="dxa"/>
            <w:shd w:val="solid" w:color="FFFFFF" w:fill="auto"/>
          </w:tcPr>
          <w:p w14:paraId="6B970367">
            <w:pPr>
              <w:pStyle w:val="101"/>
              <w:rPr>
                <w:sz w:val="16"/>
                <w:szCs w:val="16"/>
                <w:lang w:eastAsia="zh-CN"/>
              </w:rPr>
            </w:pPr>
            <w:r>
              <w:rPr>
                <w:rFonts w:hint="eastAsia"/>
                <w:sz w:val="16"/>
                <w:szCs w:val="16"/>
                <w:lang w:eastAsia="zh-CN"/>
              </w:rPr>
              <w:t>1</w:t>
            </w:r>
          </w:p>
        </w:tc>
        <w:tc>
          <w:tcPr>
            <w:tcW w:w="426" w:type="dxa"/>
            <w:shd w:val="solid" w:color="FFFFFF" w:fill="auto"/>
          </w:tcPr>
          <w:p w14:paraId="46CA6A30">
            <w:pPr>
              <w:pStyle w:val="104"/>
              <w:rPr>
                <w:sz w:val="16"/>
                <w:szCs w:val="16"/>
                <w:lang w:eastAsia="zh-CN"/>
              </w:rPr>
            </w:pPr>
            <w:r>
              <w:rPr>
                <w:sz w:val="16"/>
                <w:szCs w:val="16"/>
                <w:lang w:eastAsia="zh-CN"/>
              </w:rPr>
              <w:t>F</w:t>
            </w:r>
          </w:p>
        </w:tc>
        <w:tc>
          <w:tcPr>
            <w:tcW w:w="4584" w:type="dxa"/>
            <w:shd w:val="solid" w:color="FFFFFF" w:fill="auto"/>
          </w:tcPr>
          <w:p w14:paraId="38A6FCB8">
            <w:pPr>
              <w:pStyle w:val="102"/>
              <w:rPr>
                <w:sz w:val="16"/>
                <w:szCs w:val="16"/>
              </w:rPr>
            </w:pPr>
            <w:r>
              <w:rPr>
                <w:sz w:val="16"/>
                <w:szCs w:val="16"/>
              </w:rPr>
              <w:t>Change the underline to hyphen of the apiname in clause 5.1</w:t>
            </w:r>
          </w:p>
        </w:tc>
        <w:tc>
          <w:tcPr>
            <w:tcW w:w="708" w:type="dxa"/>
            <w:shd w:val="solid" w:color="FFFFFF" w:fill="auto"/>
          </w:tcPr>
          <w:p w14:paraId="52DCFC8C">
            <w:pPr>
              <w:pStyle w:val="104"/>
              <w:rPr>
                <w:sz w:val="16"/>
                <w:szCs w:val="16"/>
                <w:lang w:eastAsia="zh-CN"/>
              </w:rPr>
            </w:pPr>
            <w:r>
              <w:rPr>
                <w:rFonts w:hint="eastAsia"/>
                <w:sz w:val="16"/>
                <w:szCs w:val="16"/>
                <w:lang w:eastAsia="zh-CN"/>
              </w:rPr>
              <w:t>18.0.0</w:t>
            </w:r>
          </w:p>
        </w:tc>
      </w:tr>
      <w:tr w14:paraId="44D215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F19336">
            <w:pPr>
              <w:pStyle w:val="104"/>
              <w:rPr>
                <w:sz w:val="16"/>
                <w:szCs w:val="16"/>
                <w:lang w:eastAsia="zh-CN"/>
              </w:rPr>
            </w:pPr>
            <w:r>
              <w:rPr>
                <w:rFonts w:hint="eastAsia"/>
                <w:sz w:val="16"/>
                <w:szCs w:val="16"/>
                <w:lang w:eastAsia="zh-CN"/>
              </w:rPr>
              <w:t>2022-12</w:t>
            </w:r>
          </w:p>
        </w:tc>
        <w:tc>
          <w:tcPr>
            <w:tcW w:w="1279" w:type="dxa"/>
            <w:shd w:val="solid" w:color="FFFFFF" w:fill="auto"/>
          </w:tcPr>
          <w:p w14:paraId="2D4E2C6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6E92F118">
            <w:pPr>
              <w:pStyle w:val="104"/>
              <w:rPr>
                <w:sz w:val="16"/>
                <w:szCs w:val="16"/>
                <w:lang w:eastAsia="zh-CN"/>
              </w:rPr>
            </w:pPr>
            <w:r>
              <w:rPr>
                <w:rFonts w:hint="eastAsia"/>
                <w:sz w:val="16"/>
                <w:szCs w:val="16"/>
                <w:lang w:eastAsia="zh-CN"/>
              </w:rPr>
              <w:t>CP-223189</w:t>
            </w:r>
          </w:p>
        </w:tc>
        <w:tc>
          <w:tcPr>
            <w:tcW w:w="473" w:type="dxa"/>
            <w:shd w:val="solid" w:color="FFFFFF" w:fill="auto"/>
          </w:tcPr>
          <w:p w14:paraId="6D3DBFA3">
            <w:pPr>
              <w:pStyle w:val="102"/>
              <w:rPr>
                <w:sz w:val="16"/>
                <w:szCs w:val="16"/>
                <w:lang w:eastAsia="zh-CN"/>
              </w:rPr>
            </w:pPr>
            <w:r>
              <w:rPr>
                <w:rFonts w:hint="eastAsia"/>
                <w:sz w:val="16"/>
                <w:szCs w:val="16"/>
                <w:lang w:eastAsia="zh-CN"/>
              </w:rPr>
              <w:t>0012</w:t>
            </w:r>
          </w:p>
        </w:tc>
        <w:tc>
          <w:tcPr>
            <w:tcW w:w="377" w:type="dxa"/>
            <w:shd w:val="solid" w:color="FFFFFF" w:fill="auto"/>
          </w:tcPr>
          <w:p w14:paraId="3E4B9AEB">
            <w:pPr>
              <w:pStyle w:val="101"/>
              <w:rPr>
                <w:sz w:val="16"/>
                <w:szCs w:val="16"/>
                <w:lang w:eastAsia="zh-CN"/>
              </w:rPr>
            </w:pPr>
          </w:p>
        </w:tc>
        <w:tc>
          <w:tcPr>
            <w:tcW w:w="426" w:type="dxa"/>
            <w:shd w:val="solid" w:color="FFFFFF" w:fill="auto"/>
          </w:tcPr>
          <w:p w14:paraId="6C998330">
            <w:pPr>
              <w:pStyle w:val="104"/>
              <w:rPr>
                <w:sz w:val="16"/>
                <w:szCs w:val="16"/>
                <w:lang w:eastAsia="zh-CN"/>
              </w:rPr>
            </w:pPr>
            <w:r>
              <w:rPr>
                <w:rFonts w:hint="eastAsia"/>
                <w:sz w:val="16"/>
                <w:szCs w:val="16"/>
                <w:lang w:eastAsia="zh-CN"/>
              </w:rPr>
              <w:t>F</w:t>
            </w:r>
          </w:p>
        </w:tc>
        <w:tc>
          <w:tcPr>
            <w:tcW w:w="4584" w:type="dxa"/>
            <w:shd w:val="solid" w:color="FFFFFF" w:fill="auto"/>
          </w:tcPr>
          <w:p w14:paraId="3FA9E89C">
            <w:pPr>
              <w:pStyle w:val="102"/>
              <w:rPr>
                <w:sz w:val="16"/>
                <w:szCs w:val="16"/>
              </w:rPr>
            </w:pPr>
            <w:r>
              <w:rPr>
                <w:sz w:val="16"/>
                <w:szCs w:val="16"/>
              </w:rPr>
              <w:t>Update of info and externalDocs fields</w:t>
            </w:r>
          </w:p>
        </w:tc>
        <w:tc>
          <w:tcPr>
            <w:tcW w:w="708" w:type="dxa"/>
            <w:shd w:val="solid" w:color="FFFFFF" w:fill="auto"/>
          </w:tcPr>
          <w:p w14:paraId="7556DD2F">
            <w:pPr>
              <w:pStyle w:val="104"/>
              <w:rPr>
                <w:sz w:val="16"/>
                <w:szCs w:val="16"/>
                <w:lang w:eastAsia="zh-CN"/>
              </w:rPr>
            </w:pPr>
            <w:r>
              <w:rPr>
                <w:rFonts w:hint="eastAsia"/>
                <w:sz w:val="16"/>
                <w:szCs w:val="16"/>
                <w:lang w:eastAsia="zh-CN"/>
              </w:rPr>
              <w:t>18.0.0</w:t>
            </w:r>
          </w:p>
        </w:tc>
      </w:tr>
      <w:tr w14:paraId="53194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F65D43">
            <w:pPr>
              <w:pStyle w:val="104"/>
              <w:rPr>
                <w:sz w:val="16"/>
                <w:szCs w:val="16"/>
                <w:lang w:eastAsia="zh-CN"/>
              </w:rPr>
            </w:pPr>
            <w:r>
              <w:rPr>
                <w:rFonts w:hint="eastAsia"/>
                <w:sz w:val="16"/>
                <w:szCs w:val="16"/>
                <w:lang w:eastAsia="zh-CN"/>
              </w:rPr>
              <w:t>2023-03</w:t>
            </w:r>
          </w:p>
        </w:tc>
        <w:tc>
          <w:tcPr>
            <w:tcW w:w="1279" w:type="dxa"/>
            <w:shd w:val="solid" w:color="FFFFFF" w:fill="auto"/>
          </w:tcPr>
          <w:p w14:paraId="6D7F2E27">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38EF3A30">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4F3F72A2">
            <w:pPr>
              <w:pStyle w:val="102"/>
              <w:rPr>
                <w:sz w:val="16"/>
                <w:szCs w:val="16"/>
                <w:lang w:eastAsia="zh-CN"/>
              </w:rPr>
            </w:pPr>
            <w:r>
              <w:rPr>
                <w:rFonts w:hint="eastAsia"/>
                <w:sz w:val="16"/>
                <w:szCs w:val="16"/>
                <w:lang w:eastAsia="zh-CN"/>
              </w:rPr>
              <w:t>0013</w:t>
            </w:r>
          </w:p>
        </w:tc>
        <w:tc>
          <w:tcPr>
            <w:tcW w:w="377" w:type="dxa"/>
            <w:shd w:val="solid" w:color="FFFFFF" w:fill="auto"/>
          </w:tcPr>
          <w:p w14:paraId="58F8454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47F07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388EC29">
            <w:pPr>
              <w:pStyle w:val="102"/>
              <w:rPr>
                <w:sz w:val="16"/>
                <w:szCs w:val="16"/>
              </w:rPr>
            </w:pPr>
            <w:r>
              <w:rPr>
                <w:rFonts w:hint="eastAsia"/>
                <w:sz w:val="16"/>
                <w:szCs w:val="16"/>
              </w:rPr>
              <w:t>Correction of the description fields in enumerations</w:t>
            </w:r>
          </w:p>
        </w:tc>
        <w:tc>
          <w:tcPr>
            <w:tcW w:w="708" w:type="dxa"/>
            <w:shd w:val="solid" w:color="FFFFFF" w:fill="auto"/>
          </w:tcPr>
          <w:p w14:paraId="12AF34F0">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1D5A43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4B58E2">
            <w:pPr>
              <w:pStyle w:val="104"/>
              <w:rPr>
                <w:sz w:val="16"/>
                <w:szCs w:val="16"/>
                <w:lang w:val="en-US" w:eastAsia="zh-CN"/>
              </w:rPr>
            </w:pPr>
            <w:r>
              <w:rPr>
                <w:sz w:val="16"/>
                <w:szCs w:val="16"/>
                <w:lang w:val="en-US" w:eastAsia="zh-CN"/>
              </w:rPr>
              <w:t>2023-03</w:t>
            </w:r>
          </w:p>
        </w:tc>
        <w:tc>
          <w:tcPr>
            <w:tcW w:w="1279" w:type="dxa"/>
            <w:shd w:val="solid" w:color="FFFFFF" w:fill="auto"/>
          </w:tcPr>
          <w:p w14:paraId="1909B2C6">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73B8DA42">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668ED444">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15831439">
            <w:pPr>
              <w:pStyle w:val="101"/>
              <w:rPr>
                <w:sz w:val="16"/>
                <w:szCs w:val="16"/>
                <w:lang w:val="en-US" w:eastAsia="zh-CN"/>
              </w:rPr>
            </w:pPr>
          </w:p>
        </w:tc>
        <w:tc>
          <w:tcPr>
            <w:tcW w:w="426" w:type="dxa"/>
            <w:shd w:val="solid" w:color="FFFFFF" w:fill="auto"/>
          </w:tcPr>
          <w:p w14:paraId="11C054E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29AA449">
            <w:pPr>
              <w:pStyle w:val="102"/>
              <w:rPr>
                <w:sz w:val="16"/>
                <w:szCs w:val="16"/>
              </w:rPr>
            </w:pPr>
            <w:r>
              <w:rPr>
                <w:sz w:val="16"/>
                <w:szCs w:val="16"/>
              </w:rPr>
              <w:t>Update of info and externalDocs fields</w:t>
            </w:r>
          </w:p>
        </w:tc>
        <w:tc>
          <w:tcPr>
            <w:tcW w:w="708" w:type="dxa"/>
            <w:shd w:val="solid" w:color="FFFFFF" w:fill="auto"/>
          </w:tcPr>
          <w:p w14:paraId="03F06244">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E2726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A7E29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382F34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08DBFF4">
            <w:pPr>
              <w:pStyle w:val="104"/>
              <w:rPr>
                <w:sz w:val="16"/>
                <w:szCs w:val="16"/>
                <w:lang w:val="en-US" w:eastAsia="zh-CN"/>
              </w:rPr>
            </w:pPr>
            <w:r>
              <w:rPr>
                <w:sz w:val="16"/>
                <w:szCs w:val="16"/>
                <w:lang w:val="en-US" w:eastAsia="zh-CN"/>
              </w:rPr>
              <w:t>CP-231150</w:t>
            </w:r>
          </w:p>
        </w:tc>
        <w:tc>
          <w:tcPr>
            <w:tcW w:w="473" w:type="dxa"/>
            <w:shd w:val="solid" w:color="FFFFFF" w:fill="auto"/>
          </w:tcPr>
          <w:p w14:paraId="28A04CD1">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1BA4665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6D885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CC2702E">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57EB95D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2A3EB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FC7E0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05E026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38031F">
            <w:pPr>
              <w:pStyle w:val="104"/>
              <w:rPr>
                <w:sz w:val="16"/>
                <w:szCs w:val="16"/>
                <w:lang w:val="en-US" w:eastAsia="zh-CN"/>
              </w:rPr>
            </w:pPr>
            <w:r>
              <w:rPr>
                <w:sz w:val="16"/>
                <w:szCs w:val="16"/>
                <w:lang w:val="en-US" w:eastAsia="zh-CN"/>
              </w:rPr>
              <w:t>CP-231150</w:t>
            </w:r>
          </w:p>
        </w:tc>
        <w:tc>
          <w:tcPr>
            <w:tcW w:w="473" w:type="dxa"/>
            <w:shd w:val="solid" w:color="FFFFFF" w:fill="auto"/>
          </w:tcPr>
          <w:p w14:paraId="52A657A5">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3F1E056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3D424AD">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D65551F">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7DF38656">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3EEE16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BA3DF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81C4947">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6189C62">
            <w:pPr>
              <w:pStyle w:val="104"/>
              <w:rPr>
                <w:sz w:val="16"/>
                <w:szCs w:val="16"/>
                <w:lang w:val="en-US" w:eastAsia="zh-CN"/>
              </w:rPr>
            </w:pPr>
            <w:r>
              <w:rPr>
                <w:sz w:val="16"/>
                <w:szCs w:val="16"/>
                <w:lang w:val="en-US" w:eastAsia="zh-CN"/>
              </w:rPr>
              <w:t>CP-231150</w:t>
            </w:r>
          </w:p>
        </w:tc>
        <w:tc>
          <w:tcPr>
            <w:tcW w:w="473" w:type="dxa"/>
            <w:shd w:val="solid" w:color="FFFFFF" w:fill="auto"/>
          </w:tcPr>
          <w:p w14:paraId="5854C97A">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22DFA98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D82031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E4F22E3">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13AFA251">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88094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71D21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43048A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E9A3BE">
            <w:pPr>
              <w:pStyle w:val="104"/>
              <w:rPr>
                <w:sz w:val="16"/>
                <w:szCs w:val="16"/>
                <w:lang w:val="en-US" w:eastAsia="zh-CN"/>
              </w:rPr>
            </w:pPr>
            <w:r>
              <w:rPr>
                <w:sz w:val="16"/>
                <w:szCs w:val="16"/>
                <w:lang w:val="en-US" w:eastAsia="zh-CN"/>
              </w:rPr>
              <w:t>CP-231150</w:t>
            </w:r>
          </w:p>
        </w:tc>
        <w:tc>
          <w:tcPr>
            <w:tcW w:w="473" w:type="dxa"/>
            <w:shd w:val="solid" w:color="FFFFFF" w:fill="auto"/>
          </w:tcPr>
          <w:p w14:paraId="4EC045C7">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052ED23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DD5D3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528128A">
            <w:pPr>
              <w:pStyle w:val="102"/>
              <w:rPr>
                <w:sz w:val="16"/>
                <w:szCs w:val="16"/>
              </w:rPr>
            </w:pPr>
            <w:r>
              <w:rPr>
                <w:sz w:val="16"/>
                <w:szCs w:val="16"/>
              </w:rPr>
              <w:t>MSGG_BGDelivery Service introduction</w:t>
            </w:r>
          </w:p>
        </w:tc>
        <w:tc>
          <w:tcPr>
            <w:tcW w:w="708" w:type="dxa"/>
            <w:shd w:val="solid" w:color="FFFFFF" w:fill="auto"/>
          </w:tcPr>
          <w:p w14:paraId="7C204082">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2136EA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E8886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75BD27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DC2462">
            <w:pPr>
              <w:pStyle w:val="104"/>
              <w:rPr>
                <w:sz w:val="16"/>
                <w:szCs w:val="16"/>
                <w:lang w:val="en-US" w:eastAsia="zh-CN"/>
              </w:rPr>
            </w:pPr>
            <w:r>
              <w:rPr>
                <w:sz w:val="16"/>
                <w:szCs w:val="16"/>
                <w:lang w:val="en-US" w:eastAsia="zh-CN"/>
              </w:rPr>
              <w:t>CP-231150</w:t>
            </w:r>
          </w:p>
        </w:tc>
        <w:tc>
          <w:tcPr>
            <w:tcW w:w="473" w:type="dxa"/>
            <w:shd w:val="solid" w:color="FFFFFF" w:fill="auto"/>
          </w:tcPr>
          <w:p w14:paraId="77F74FD9">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502B376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DD152A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487D4ED">
            <w:pPr>
              <w:pStyle w:val="102"/>
              <w:rPr>
                <w:sz w:val="16"/>
                <w:szCs w:val="16"/>
              </w:rPr>
            </w:pPr>
            <w:r>
              <w:rPr>
                <w:sz w:val="16"/>
                <w:szCs w:val="16"/>
              </w:rPr>
              <w:t>MSGG_BGDelivery service description and operations</w:t>
            </w:r>
          </w:p>
        </w:tc>
        <w:tc>
          <w:tcPr>
            <w:tcW w:w="708" w:type="dxa"/>
            <w:shd w:val="solid" w:color="FFFFFF" w:fill="auto"/>
          </w:tcPr>
          <w:p w14:paraId="0AA5FD0E">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1E53B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3AC4E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296B69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B5783FB">
            <w:pPr>
              <w:pStyle w:val="104"/>
              <w:rPr>
                <w:sz w:val="16"/>
                <w:szCs w:val="16"/>
                <w:lang w:val="en-US" w:eastAsia="zh-CN"/>
              </w:rPr>
            </w:pPr>
            <w:r>
              <w:rPr>
                <w:sz w:val="16"/>
                <w:szCs w:val="16"/>
                <w:lang w:val="en-US" w:eastAsia="zh-CN"/>
              </w:rPr>
              <w:t>CP-231150</w:t>
            </w:r>
          </w:p>
        </w:tc>
        <w:tc>
          <w:tcPr>
            <w:tcW w:w="473" w:type="dxa"/>
            <w:shd w:val="solid" w:color="FFFFFF" w:fill="auto"/>
          </w:tcPr>
          <w:p w14:paraId="2A631F95">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1035815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16E29F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C9C7A1D">
            <w:pPr>
              <w:pStyle w:val="102"/>
              <w:rPr>
                <w:sz w:val="16"/>
                <w:szCs w:val="16"/>
              </w:rPr>
            </w:pPr>
            <w:r>
              <w:rPr>
                <w:sz w:val="16"/>
                <w:szCs w:val="16"/>
              </w:rPr>
              <w:t>MSGG_BGDelivery API</w:t>
            </w:r>
          </w:p>
        </w:tc>
        <w:tc>
          <w:tcPr>
            <w:tcW w:w="708" w:type="dxa"/>
            <w:shd w:val="solid" w:color="FFFFFF" w:fill="auto"/>
          </w:tcPr>
          <w:p w14:paraId="14825CD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0D000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1C253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04855E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F320B9A">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6C378F0F">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050076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88F2679">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7E364C8">
            <w:pPr>
              <w:pStyle w:val="102"/>
              <w:rPr>
                <w:sz w:val="16"/>
                <w:szCs w:val="16"/>
              </w:rPr>
            </w:pPr>
            <w:r>
              <w:rPr>
                <w:sz w:val="16"/>
                <w:szCs w:val="16"/>
              </w:rPr>
              <w:t>New OpenAPI file for MSGG_BGDelivery API</w:t>
            </w:r>
          </w:p>
        </w:tc>
        <w:tc>
          <w:tcPr>
            <w:tcW w:w="708" w:type="dxa"/>
            <w:shd w:val="solid" w:color="FFFFFF" w:fill="auto"/>
          </w:tcPr>
          <w:p w14:paraId="78DBC590">
            <w:pPr>
              <w:pStyle w:val="104"/>
              <w:rPr>
                <w:sz w:val="16"/>
                <w:szCs w:val="16"/>
                <w:lang w:val="en-US" w:eastAsia="zh-CN"/>
              </w:rPr>
            </w:pPr>
            <w:r>
              <w:rPr>
                <w:rFonts w:hint="eastAsia"/>
                <w:sz w:val="16"/>
                <w:szCs w:val="16"/>
                <w:lang w:val="en-US" w:eastAsia="zh-CN"/>
              </w:rPr>
              <w:t>18.2.0</w:t>
            </w:r>
          </w:p>
        </w:tc>
      </w:tr>
      <w:tr w14:paraId="1297C1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35DA5E">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272104F">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B27340B">
            <w:pPr>
              <w:pStyle w:val="104"/>
              <w:rPr>
                <w:sz w:val="16"/>
                <w:szCs w:val="16"/>
                <w:lang w:val="en-US" w:eastAsia="zh-CN"/>
              </w:rPr>
            </w:pPr>
            <w:r>
              <w:rPr>
                <w:sz w:val="16"/>
                <w:szCs w:val="16"/>
                <w:lang w:val="en-US" w:eastAsia="zh-CN"/>
              </w:rPr>
              <w:t>CP-231150</w:t>
            </w:r>
          </w:p>
        </w:tc>
        <w:tc>
          <w:tcPr>
            <w:tcW w:w="473" w:type="dxa"/>
            <w:shd w:val="solid" w:color="FFFFFF" w:fill="auto"/>
          </w:tcPr>
          <w:p w14:paraId="3C566EC9">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793462A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26FDE4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68BD37D">
            <w:pPr>
              <w:pStyle w:val="102"/>
              <w:rPr>
                <w:sz w:val="16"/>
                <w:szCs w:val="16"/>
              </w:rPr>
            </w:pPr>
            <w:r>
              <w:rPr>
                <w:sz w:val="16"/>
                <w:szCs w:val="16"/>
                <w:lang w:val="en-US" w:eastAsia="zh-CN"/>
              </w:rPr>
              <w:t>Update Scope for Topic Messaging</w:t>
            </w:r>
          </w:p>
        </w:tc>
        <w:tc>
          <w:tcPr>
            <w:tcW w:w="708" w:type="dxa"/>
            <w:shd w:val="solid" w:color="FFFFFF" w:fill="auto"/>
          </w:tcPr>
          <w:p w14:paraId="314B3178">
            <w:pPr>
              <w:pStyle w:val="104"/>
              <w:rPr>
                <w:sz w:val="16"/>
                <w:szCs w:val="16"/>
                <w:lang w:val="en-US" w:eastAsia="zh-CN"/>
              </w:rPr>
            </w:pPr>
            <w:r>
              <w:rPr>
                <w:rFonts w:hint="eastAsia"/>
                <w:sz w:val="16"/>
                <w:szCs w:val="16"/>
                <w:lang w:val="en-US" w:eastAsia="zh-CN"/>
              </w:rPr>
              <w:t>18.2.0</w:t>
            </w:r>
          </w:p>
        </w:tc>
      </w:tr>
      <w:tr w14:paraId="33B571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4E41D4">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C6370F7">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7EB6E5">
            <w:pPr>
              <w:pStyle w:val="104"/>
              <w:rPr>
                <w:sz w:val="16"/>
                <w:szCs w:val="16"/>
                <w:lang w:val="en-US" w:eastAsia="zh-CN"/>
              </w:rPr>
            </w:pPr>
            <w:r>
              <w:rPr>
                <w:sz w:val="16"/>
                <w:szCs w:val="16"/>
                <w:lang w:val="en-US" w:eastAsia="zh-CN"/>
              </w:rPr>
              <w:t>CP-231150</w:t>
            </w:r>
          </w:p>
        </w:tc>
        <w:tc>
          <w:tcPr>
            <w:tcW w:w="473" w:type="dxa"/>
            <w:shd w:val="solid" w:color="FFFFFF" w:fill="auto"/>
          </w:tcPr>
          <w:p w14:paraId="2F53BD5A">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7D89304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5655EB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1CAA785">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1A78901">
            <w:pPr>
              <w:pStyle w:val="104"/>
              <w:rPr>
                <w:sz w:val="16"/>
                <w:szCs w:val="16"/>
                <w:lang w:val="en-US" w:eastAsia="zh-CN"/>
              </w:rPr>
            </w:pPr>
            <w:r>
              <w:rPr>
                <w:rFonts w:hint="eastAsia"/>
                <w:sz w:val="16"/>
                <w:szCs w:val="16"/>
                <w:lang w:val="en-US" w:eastAsia="zh-CN"/>
              </w:rPr>
              <w:t>18.2.0</w:t>
            </w:r>
          </w:p>
        </w:tc>
      </w:tr>
      <w:tr w14:paraId="0C2484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418126D">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34B6950">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EBD8512">
            <w:pPr>
              <w:pStyle w:val="104"/>
              <w:rPr>
                <w:sz w:val="16"/>
                <w:szCs w:val="16"/>
                <w:lang w:val="en-US" w:eastAsia="zh-CN"/>
              </w:rPr>
            </w:pPr>
            <w:r>
              <w:rPr>
                <w:sz w:val="16"/>
                <w:szCs w:val="16"/>
                <w:lang w:val="en-US" w:eastAsia="zh-CN"/>
              </w:rPr>
              <w:t>CP-231150</w:t>
            </w:r>
          </w:p>
        </w:tc>
        <w:tc>
          <w:tcPr>
            <w:tcW w:w="473" w:type="dxa"/>
            <w:shd w:val="solid" w:color="FFFFFF" w:fill="auto"/>
          </w:tcPr>
          <w:p w14:paraId="18B17432">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7A59BD4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B770E4B">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BFFD2A9">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E29A9E8">
            <w:pPr>
              <w:pStyle w:val="104"/>
              <w:rPr>
                <w:sz w:val="16"/>
                <w:szCs w:val="16"/>
                <w:lang w:val="en-US" w:eastAsia="zh-CN"/>
              </w:rPr>
            </w:pPr>
            <w:r>
              <w:rPr>
                <w:rFonts w:hint="eastAsia"/>
                <w:sz w:val="16"/>
                <w:szCs w:val="16"/>
                <w:lang w:val="en-US" w:eastAsia="zh-CN"/>
              </w:rPr>
              <w:t>18.2.0</w:t>
            </w:r>
          </w:p>
        </w:tc>
      </w:tr>
      <w:tr w14:paraId="7B11E6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8D7FBD">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F1F1C2C">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7B3B173">
            <w:pPr>
              <w:pStyle w:val="104"/>
              <w:rPr>
                <w:sz w:val="16"/>
                <w:szCs w:val="16"/>
                <w:lang w:val="en-US" w:eastAsia="zh-CN"/>
              </w:rPr>
            </w:pPr>
            <w:r>
              <w:rPr>
                <w:sz w:val="16"/>
                <w:szCs w:val="16"/>
                <w:lang w:val="en-US" w:eastAsia="zh-CN"/>
              </w:rPr>
              <w:t>CP-232111</w:t>
            </w:r>
          </w:p>
        </w:tc>
        <w:tc>
          <w:tcPr>
            <w:tcW w:w="473" w:type="dxa"/>
            <w:shd w:val="solid" w:color="FFFFFF" w:fill="auto"/>
          </w:tcPr>
          <w:p w14:paraId="5B787D88">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13F3C12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5F2788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50DEB4F">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273F29C7">
            <w:pPr>
              <w:pStyle w:val="104"/>
              <w:rPr>
                <w:sz w:val="16"/>
                <w:szCs w:val="16"/>
                <w:lang w:val="en-US" w:eastAsia="zh-CN"/>
              </w:rPr>
            </w:pPr>
            <w:r>
              <w:rPr>
                <w:rFonts w:hint="eastAsia"/>
                <w:sz w:val="16"/>
                <w:szCs w:val="16"/>
                <w:lang w:val="en-US" w:eastAsia="zh-CN"/>
              </w:rPr>
              <w:t>18.3.0</w:t>
            </w:r>
          </w:p>
        </w:tc>
      </w:tr>
      <w:tr w14:paraId="7E155A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EE038B">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F973F31">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5D3079A">
            <w:pPr>
              <w:pStyle w:val="104"/>
              <w:rPr>
                <w:sz w:val="16"/>
                <w:szCs w:val="16"/>
                <w:lang w:val="en-US" w:eastAsia="zh-CN"/>
              </w:rPr>
            </w:pPr>
            <w:r>
              <w:rPr>
                <w:sz w:val="16"/>
                <w:szCs w:val="16"/>
                <w:lang w:val="en-US" w:eastAsia="zh-CN"/>
              </w:rPr>
              <w:t>CP-232111</w:t>
            </w:r>
          </w:p>
        </w:tc>
        <w:tc>
          <w:tcPr>
            <w:tcW w:w="473" w:type="dxa"/>
            <w:shd w:val="solid" w:color="FFFFFF" w:fill="auto"/>
          </w:tcPr>
          <w:p w14:paraId="7B6C9827">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259B6233">
            <w:pPr>
              <w:pStyle w:val="101"/>
              <w:rPr>
                <w:sz w:val="16"/>
                <w:szCs w:val="16"/>
                <w:lang w:val="en-US" w:eastAsia="zh-CN"/>
              </w:rPr>
            </w:pPr>
          </w:p>
        </w:tc>
        <w:tc>
          <w:tcPr>
            <w:tcW w:w="426" w:type="dxa"/>
            <w:shd w:val="solid" w:color="FFFFFF" w:fill="auto"/>
          </w:tcPr>
          <w:p w14:paraId="32B8A6A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71A7F2C">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475A1016">
            <w:pPr>
              <w:pStyle w:val="104"/>
              <w:rPr>
                <w:sz w:val="16"/>
                <w:szCs w:val="16"/>
                <w:lang w:val="en-US" w:eastAsia="zh-CN"/>
              </w:rPr>
            </w:pPr>
            <w:r>
              <w:rPr>
                <w:rFonts w:hint="eastAsia"/>
                <w:sz w:val="16"/>
                <w:szCs w:val="16"/>
                <w:lang w:val="en-US" w:eastAsia="zh-CN"/>
              </w:rPr>
              <w:t>18.3.0</w:t>
            </w:r>
          </w:p>
        </w:tc>
      </w:tr>
      <w:tr w14:paraId="1C09E5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21D700">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978C55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4C92926">
            <w:pPr>
              <w:pStyle w:val="104"/>
              <w:rPr>
                <w:sz w:val="16"/>
                <w:szCs w:val="16"/>
                <w:lang w:val="en-US" w:eastAsia="zh-CN"/>
              </w:rPr>
            </w:pPr>
            <w:r>
              <w:rPr>
                <w:sz w:val="16"/>
                <w:szCs w:val="16"/>
                <w:lang w:val="en-US" w:eastAsia="zh-CN"/>
              </w:rPr>
              <w:t>CP-232111</w:t>
            </w:r>
          </w:p>
        </w:tc>
        <w:tc>
          <w:tcPr>
            <w:tcW w:w="473" w:type="dxa"/>
            <w:shd w:val="solid" w:color="FFFFFF" w:fill="auto"/>
          </w:tcPr>
          <w:p w14:paraId="418ECC11">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08EF9FA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8804B2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00E8A78">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74F7276C">
            <w:pPr>
              <w:pStyle w:val="104"/>
              <w:rPr>
                <w:sz w:val="16"/>
                <w:szCs w:val="16"/>
                <w:lang w:val="en-US" w:eastAsia="zh-CN"/>
              </w:rPr>
            </w:pPr>
            <w:r>
              <w:rPr>
                <w:rFonts w:hint="eastAsia"/>
                <w:sz w:val="16"/>
                <w:szCs w:val="16"/>
                <w:lang w:val="en-US" w:eastAsia="zh-CN"/>
              </w:rPr>
              <w:t>18.3.0</w:t>
            </w:r>
          </w:p>
        </w:tc>
      </w:tr>
      <w:tr w14:paraId="670FF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877D2E">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C6C783D">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92C15C7">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63F62909">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8D5D529">
            <w:pPr>
              <w:pStyle w:val="101"/>
              <w:rPr>
                <w:sz w:val="16"/>
                <w:szCs w:val="16"/>
                <w:lang w:val="en-US" w:eastAsia="zh-CN"/>
              </w:rPr>
            </w:pPr>
          </w:p>
        </w:tc>
        <w:tc>
          <w:tcPr>
            <w:tcW w:w="426" w:type="dxa"/>
            <w:shd w:val="solid" w:color="FFFFFF" w:fill="auto"/>
          </w:tcPr>
          <w:p w14:paraId="0C514A2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2845438">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73417BB2">
            <w:pPr>
              <w:pStyle w:val="104"/>
              <w:rPr>
                <w:sz w:val="16"/>
                <w:szCs w:val="16"/>
                <w:lang w:val="en-US" w:eastAsia="zh-CN"/>
              </w:rPr>
            </w:pPr>
            <w:r>
              <w:rPr>
                <w:rFonts w:hint="eastAsia"/>
                <w:sz w:val="16"/>
                <w:szCs w:val="16"/>
                <w:lang w:val="en-US" w:eastAsia="zh-CN"/>
              </w:rPr>
              <w:t>18.3.0</w:t>
            </w:r>
          </w:p>
        </w:tc>
      </w:tr>
      <w:tr w14:paraId="3D12FE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E0409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AF3802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FE4FBA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26513F6E">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41284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752277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5BAF65">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6AA33408">
            <w:pPr>
              <w:pStyle w:val="104"/>
              <w:rPr>
                <w:sz w:val="16"/>
                <w:szCs w:val="16"/>
                <w:lang w:val="en-US" w:eastAsia="zh-CN"/>
              </w:rPr>
            </w:pPr>
            <w:r>
              <w:rPr>
                <w:rFonts w:hint="eastAsia"/>
                <w:sz w:val="16"/>
                <w:szCs w:val="16"/>
                <w:lang w:val="en-US" w:eastAsia="zh-CN"/>
              </w:rPr>
              <w:t>18.4.0</w:t>
            </w:r>
          </w:p>
        </w:tc>
      </w:tr>
      <w:tr w14:paraId="54CD0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AE62C1">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DD831D5">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4E5A18F">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93B6D6B">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5762432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B1151D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14D692A">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4C7B883B">
            <w:pPr>
              <w:pStyle w:val="104"/>
              <w:rPr>
                <w:sz w:val="16"/>
                <w:szCs w:val="16"/>
                <w:lang w:val="en-US" w:eastAsia="zh-CN"/>
              </w:rPr>
            </w:pPr>
            <w:r>
              <w:rPr>
                <w:rFonts w:hint="eastAsia"/>
                <w:sz w:val="16"/>
                <w:szCs w:val="16"/>
                <w:lang w:val="en-US" w:eastAsia="zh-CN"/>
              </w:rPr>
              <w:t>18.4.0</w:t>
            </w:r>
          </w:p>
        </w:tc>
      </w:tr>
      <w:tr w14:paraId="350939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6B7390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62B651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B299A0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63740DD">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10B70EC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E68B93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2EC1384">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3938D89F">
            <w:pPr>
              <w:pStyle w:val="104"/>
              <w:rPr>
                <w:sz w:val="16"/>
                <w:szCs w:val="16"/>
                <w:lang w:val="en-US" w:eastAsia="zh-CN"/>
              </w:rPr>
            </w:pPr>
            <w:r>
              <w:rPr>
                <w:rFonts w:hint="eastAsia"/>
                <w:sz w:val="16"/>
                <w:szCs w:val="16"/>
                <w:lang w:val="en-US" w:eastAsia="zh-CN"/>
              </w:rPr>
              <w:t>18.4.0</w:t>
            </w:r>
          </w:p>
        </w:tc>
      </w:tr>
      <w:tr w14:paraId="36C322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FD3307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0A9EC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A3128B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129BDF7">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475753A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0BB84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8AFB7FC">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E7A3769">
            <w:pPr>
              <w:pStyle w:val="104"/>
              <w:rPr>
                <w:sz w:val="16"/>
                <w:szCs w:val="16"/>
                <w:lang w:val="en-US" w:eastAsia="zh-CN"/>
              </w:rPr>
            </w:pPr>
            <w:r>
              <w:rPr>
                <w:rFonts w:hint="eastAsia"/>
                <w:sz w:val="16"/>
                <w:szCs w:val="16"/>
                <w:lang w:val="en-US" w:eastAsia="zh-CN"/>
              </w:rPr>
              <w:t>18.4.0</w:t>
            </w:r>
          </w:p>
        </w:tc>
      </w:tr>
      <w:tr w14:paraId="277A24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492A8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53BAA1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2FD403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AC1E037">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5E23277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D8556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A1543AC">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359C8080">
            <w:pPr>
              <w:pStyle w:val="104"/>
              <w:rPr>
                <w:sz w:val="16"/>
                <w:szCs w:val="16"/>
                <w:lang w:val="en-US" w:eastAsia="zh-CN"/>
              </w:rPr>
            </w:pPr>
            <w:r>
              <w:rPr>
                <w:rFonts w:hint="eastAsia"/>
                <w:sz w:val="16"/>
                <w:szCs w:val="16"/>
                <w:lang w:val="en-US" w:eastAsia="zh-CN"/>
              </w:rPr>
              <w:t>18.4.0</w:t>
            </w:r>
          </w:p>
        </w:tc>
      </w:tr>
      <w:tr w14:paraId="16423D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644FEB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590B5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4245F8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1373AE7">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126CF93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54E3B5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B96DBDD">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C83C2BF">
            <w:pPr>
              <w:pStyle w:val="104"/>
              <w:rPr>
                <w:sz w:val="16"/>
                <w:szCs w:val="16"/>
                <w:lang w:val="en-US" w:eastAsia="zh-CN"/>
              </w:rPr>
            </w:pPr>
            <w:r>
              <w:rPr>
                <w:rFonts w:hint="eastAsia"/>
                <w:sz w:val="16"/>
                <w:szCs w:val="16"/>
                <w:lang w:val="en-US" w:eastAsia="zh-CN"/>
              </w:rPr>
              <w:t>18.4.0</w:t>
            </w:r>
          </w:p>
        </w:tc>
      </w:tr>
      <w:tr w14:paraId="19A670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CEF100">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1BCD3D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6FDDC7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6BB6FBC">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0ABCD35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208275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7109D19">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1A35E050">
            <w:pPr>
              <w:pStyle w:val="104"/>
              <w:rPr>
                <w:sz w:val="16"/>
                <w:szCs w:val="16"/>
                <w:lang w:val="en-US" w:eastAsia="zh-CN"/>
              </w:rPr>
            </w:pPr>
            <w:r>
              <w:rPr>
                <w:rFonts w:hint="eastAsia"/>
                <w:sz w:val="16"/>
                <w:szCs w:val="16"/>
                <w:lang w:val="en-US" w:eastAsia="zh-CN"/>
              </w:rPr>
              <w:t>18.4.0</w:t>
            </w:r>
          </w:p>
        </w:tc>
      </w:tr>
      <w:tr w14:paraId="3A10F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10D855">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07A9EE5">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90D254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8965EF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73CA2FD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EC5A2C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A949DD">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768A43DF">
            <w:pPr>
              <w:pStyle w:val="104"/>
              <w:rPr>
                <w:sz w:val="16"/>
                <w:szCs w:val="16"/>
                <w:lang w:val="en-US" w:eastAsia="zh-CN"/>
              </w:rPr>
            </w:pPr>
            <w:r>
              <w:rPr>
                <w:rFonts w:hint="eastAsia"/>
                <w:sz w:val="16"/>
                <w:szCs w:val="16"/>
                <w:lang w:val="en-US" w:eastAsia="zh-CN"/>
              </w:rPr>
              <w:t>18.4.0</w:t>
            </w:r>
          </w:p>
        </w:tc>
      </w:tr>
      <w:tr w14:paraId="592D17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FF987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1F0EAE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11C61C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AFC6000">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738906F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C81C8F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E0E52A3">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612AB814">
            <w:pPr>
              <w:pStyle w:val="104"/>
              <w:rPr>
                <w:sz w:val="16"/>
                <w:szCs w:val="16"/>
                <w:lang w:val="en-US" w:eastAsia="zh-CN"/>
              </w:rPr>
            </w:pPr>
            <w:r>
              <w:rPr>
                <w:rFonts w:hint="eastAsia"/>
                <w:sz w:val="16"/>
                <w:szCs w:val="16"/>
                <w:lang w:val="en-US" w:eastAsia="zh-CN"/>
              </w:rPr>
              <w:t>18.4.0</w:t>
            </w:r>
          </w:p>
        </w:tc>
      </w:tr>
      <w:tr w14:paraId="069C0F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EEF34C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3951AF3">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6B31E7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80B0695">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1C63BF25">
            <w:pPr>
              <w:pStyle w:val="101"/>
              <w:rPr>
                <w:sz w:val="16"/>
                <w:szCs w:val="16"/>
                <w:lang w:val="en-US" w:eastAsia="zh-CN"/>
              </w:rPr>
            </w:pPr>
          </w:p>
        </w:tc>
        <w:tc>
          <w:tcPr>
            <w:tcW w:w="426" w:type="dxa"/>
            <w:shd w:val="solid" w:color="FFFFFF" w:fill="auto"/>
          </w:tcPr>
          <w:p w14:paraId="3DC0AC3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C5A2BF6">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57C59F0">
            <w:pPr>
              <w:pStyle w:val="104"/>
              <w:rPr>
                <w:sz w:val="16"/>
                <w:szCs w:val="16"/>
                <w:lang w:val="en-US" w:eastAsia="zh-CN"/>
              </w:rPr>
            </w:pPr>
            <w:r>
              <w:rPr>
                <w:rFonts w:hint="eastAsia"/>
                <w:sz w:val="16"/>
                <w:szCs w:val="16"/>
                <w:lang w:val="en-US" w:eastAsia="zh-CN"/>
              </w:rPr>
              <w:t>18.4.0</w:t>
            </w:r>
          </w:p>
        </w:tc>
      </w:tr>
      <w:tr w14:paraId="3BC924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1CC41F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3C6AF0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43CF978">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346BB408">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3A8298B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968720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DA6836D">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116652C4">
            <w:pPr>
              <w:pStyle w:val="104"/>
              <w:rPr>
                <w:sz w:val="16"/>
                <w:szCs w:val="16"/>
                <w:lang w:val="en-US" w:eastAsia="zh-CN"/>
              </w:rPr>
            </w:pPr>
            <w:r>
              <w:rPr>
                <w:rFonts w:hint="eastAsia"/>
                <w:sz w:val="16"/>
                <w:szCs w:val="16"/>
                <w:lang w:val="en-US" w:eastAsia="zh-CN"/>
              </w:rPr>
              <w:t>18.4.0</w:t>
            </w:r>
          </w:p>
        </w:tc>
      </w:tr>
      <w:tr w14:paraId="5E295D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36CFE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D8C085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2D5A4BC">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549A174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4B889FCE">
            <w:pPr>
              <w:pStyle w:val="101"/>
              <w:rPr>
                <w:sz w:val="16"/>
                <w:szCs w:val="16"/>
                <w:lang w:val="en-US" w:eastAsia="zh-CN"/>
              </w:rPr>
            </w:pPr>
          </w:p>
        </w:tc>
        <w:tc>
          <w:tcPr>
            <w:tcW w:w="426" w:type="dxa"/>
            <w:shd w:val="solid" w:color="FFFFFF" w:fill="auto"/>
          </w:tcPr>
          <w:p w14:paraId="787A3C5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CB4D99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05ED697">
            <w:pPr>
              <w:pStyle w:val="104"/>
              <w:rPr>
                <w:sz w:val="16"/>
                <w:szCs w:val="16"/>
                <w:lang w:val="en-US" w:eastAsia="zh-CN"/>
              </w:rPr>
            </w:pPr>
            <w:r>
              <w:rPr>
                <w:rFonts w:hint="eastAsia"/>
                <w:sz w:val="16"/>
                <w:szCs w:val="16"/>
                <w:lang w:val="en-US" w:eastAsia="zh-CN"/>
              </w:rPr>
              <w:t>18.4.0</w:t>
            </w:r>
          </w:p>
        </w:tc>
      </w:tr>
      <w:tr w14:paraId="58AEA8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0F5BC9">
            <w:pPr>
              <w:pStyle w:val="104"/>
              <w:rPr>
                <w:sz w:val="16"/>
                <w:szCs w:val="16"/>
                <w:lang w:val="en-US" w:eastAsia="zh-CN"/>
              </w:rPr>
            </w:pPr>
            <w:r>
              <w:rPr>
                <w:sz w:val="16"/>
                <w:szCs w:val="16"/>
                <w:lang w:val="en-US" w:eastAsia="zh-CN"/>
              </w:rPr>
              <w:t>2024-03</w:t>
            </w:r>
          </w:p>
        </w:tc>
        <w:tc>
          <w:tcPr>
            <w:tcW w:w="1279" w:type="dxa"/>
            <w:shd w:val="solid" w:color="FFFFFF" w:fill="auto"/>
          </w:tcPr>
          <w:p w14:paraId="2F731CBD">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07EE1E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5B1D235B">
            <w:pPr>
              <w:pStyle w:val="102"/>
              <w:rPr>
                <w:sz w:val="16"/>
                <w:szCs w:val="16"/>
                <w:lang w:val="en-US" w:eastAsia="zh-CN"/>
              </w:rPr>
            </w:pPr>
            <w:r>
              <w:rPr>
                <w:sz w:val="16"/>
                <w:szCs w:val="16"/>
                <w:lang w:val="en-US" w:eastAsia="zh-CN"/>
              </w:rPr>
              <w:t>0045</w:t>
            </w:r>
          </w:p>
        </w:tc>
        <w:tc>
          <w:tcPr>
            <w:tcW w:w="377" w:type="dxa"/>
            <w:shd w:val="solid" w:color="FFFFFF" w:fill="auto"/>
          </w:tcPr>
          <w:p w14:paraId="08051A25">
            <w:pPr>
              <w:pStyle w:val="101"/>
              <w:rPr>
                <w:sz w:val="16"/>
                <w:szCs w:val="16"/>
                <w:lang w:val="en-US" w:eastAsia="zh-CN"/>
              </w:rPr>
            </w:pPr>
            <w:r>
              <w:rPr>
                <w:sz w:val="16"/>
                <w:szCs w:val="16"/>
                <w:lang w:val="en-US" w:eastAsia="zh-CN"/>
              </w:rPr>
              <w:t>1</w:t>
            </w:r>
          </w:p>
        </w:tc>
        <w:tc>
          <w:tcPr>
            <w:tcW w:w="426" w:type="dxa"/>
            <w:shd w:val="solid" w:color="FFFFFF" w:fill="auto"/>
          </w:tcPr>
          <w:p w14:paraId="6B30EBE4">
            <w:pPr>
              <w:pStyle w:val="104"/>
              <w:rPr>
                <w:sz w:val="16"/>
                <w:szCs w:val="16"/>
                <w:lang w:val="en-US" w:eastAsia="zh-CN"/>
              </w:rPr>
            </w:pPr>
            <w:r>
              <w:rPr>
                <w:sz w:val="16"/>
                <w:szCs w:val="16"/>
                <w:lang w:val="en-US" w:eastAsia="zh-CN"/>
              </w:rPr>
              <w:t>F</w:t>
            </w:r>
          </w:p>
        </w:tc>
        <w:tc>
          <w:tcPr>
            <w:tcW w:w="4584" w:type="dxa"/>
            <w:shd w:val="solid" w:color="FFFFFF" w:fill="auto"/>
          </w:tcPr>
          <w:p w14:paraId="0BFC819F">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6194BE31">
            <w:pPr>
              <w:pStyle w:val="104"/>
              <w:rPr>
                <w:sz w:val="16"/>
                <w:szCs w:val="16"/>
                <w:lang w:val="en-US" w:eastAsia="zh-CN"/>
              </w:rPr>
            </w:pPr>
            <w:r>
              <w:rPr>
                <w:sz w:val="16"/>
                <w:szCs w:val="16"/>
                <w:lang w:val="en-US" w:eastAsia="zh-CN"/>
              </w:rPr>
              <w:t>18.5.0</w:t>
            </w:r>
          </w:p>
        </w:tc>
      </w:tr>
      <w:tr w14:paraId="516E0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79DE975">
            <w:pPr>
              <w:pStyle w:val="104"/>
              <w:rPr>
                <w:sz w:val="16"/>
                <w:szCs w:val="16"/>
                <w:lang w:val="en-US" w:eastAsia="zh-CN"/>
              </w:rPr>
            </w:pPr>
            <w:r>
              <w:rPr>
                <w:sz w:val="16"/>
                <w:szCs w:val="16"/>
                <w:lang w:val="en-US" w:eastAsia="zh-CN"/>
              </w:rPr>
              <w:t>2024-03</w:t>
            </w:r>
          </w:p>
        </w:tc>
        <w:tc>
          <w:tcPr>
            <w:tcW w:w="1279" w:type="dxa"/>
            <w:shd w:val="solid" w:color="FFFFFF" w:fill="auto"/>
          </w:tcPr>
          <w:p w14:paraId="7103FC9B">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CFDDC9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32E08B7">
            <w:pPr>
              <w:pStyle w:val="102"/>
              <w:rPr>
                <w:sz w:val="16"/>
                <w:szCs w:val="16"/>
                <w:lang w:val="en-US" w:eastAsia="zh-CN"/>
              </w:rPr>
            </w:pPr>
            <w:r>
              <w:rPr>
                <w:sz w:val="16"/>
                <w:szCs w:val="16"/>
                <w:lang w:val="en-US" w:eastAsia="zh-CN"/>
              </w:rPr>
              <w:t>0046</w:t>
            </w:r>
          </w:p>
        </w:tc>
        <w:tc>
          <w:tcPr>
            <w:tcW w:w="377" w:type="dxa"/>
            <w:shd w:val="solid" w:color="FFFFFF" w:fill="auto"/>
          </w:tcPr>
          <w:p w14:paraId="03C5A553">
            <w:pPr>
              <w:pStyle w:val="101"/>
              <w:rPr>
                <w:sz w:val="16"/>
                <w:szCs w:val="16"/>
                <w:lang w:val="en-US" w:eastAsia="zh-CN"/>
              </w:rPr>
            </w:pPr>
          </w:p>
        </w:tc>
        <w:tc>
          <w:tcPr>
            <w:tcW w:w="426" w:type="dxa"/>
            <w:shd w:val="solid" w:color="FFFFFF" w:fill="auto"/>
          </w:tcPr>
          <w:p w14:paraId="101D9889">
            <w:pPr>
              <w:pStyle w:val="104"/>
              <w:rPr>
                <w:sz w:val="16"/>
                <w:szCs w:val="16"/>
                <w:lang w:val="en-US" w:eastAsia="zh-CN"/>
              </w:rPr>
            </w:pPr>
            <w:r>
              <w:rPr>
                <w:sz w:val="16"/>
                <w:szCs w:val="16"/>
                <w:lang w:val="en-US" w:eastAsia="zh-CN"/>
              </w:rPr>
              <w:t>F</w:t>
            </w:r>
          </w:p>
        </w:tc>
        <w:tc>
          <w:tcPr>
            <w:tcW w:w="4584" w:type="dxa"/>
            <w:shd w:val="solid" w:color="FFFFFF" w:fill="auto"/>
          </w:tcPr>
          <w:p w14:paraId="16CCA80D">
            <w:pPr>
              <w:pStyle w:val="102"/>
              <w:rPr>
                <w:sz w:val="16"/>
                <w:szCs w:val="16"/>
                <w:lang w:eastAsia="zh-CN"/>
              </w:rPr>
            </w:pPr>
            <w:r>
              <w:rPr>
                <w:sz w:val="16"/>
                <w:szCs w:val="16"/>
                <w:lang w:eastAsia="zh-CN"/>
              </w:rPr>
              <w:t>Updates API provided by MSGin5G Server</w:t>
            </w:r>
          </w:p>
        </w:tc>
        <w:tc>
          <w:tcPr>
            <w:tcW w:w="708" w:type="dxa"/>
            <w:shd w:val="solid" w:color="FFFFFF" w:fill="auto"/>
          </w:tcPr>
          <w:p w14:paraId="419C481A">
            <w:pPr>
              <w:pStyle w:val="104"/>
              <w:rPr>
                <w:sz w:val="16"/>
                <w:szCs w:val="16"/>
                <w:lang w:eastAsia="zh-CN"/>
              </w:rPr>
            </w:pPr>
            <w:r>
              <w:rPr>
                <w:sz w:val="16"/>
                <w:szCs w:val="16"/>
                <w:lang w:eastAsia="zh-CN"/>
              </w:rPr>
              <w:t>18.5.0</w:t>
            </w:r>
          </w:p>
        </w:tc>
      </w:tr>
      <w:tr w14:paraId="2ABD58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A776EB3">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5F24FC7F">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98BA938">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3D928728">
            <w:pPr>
              <w:pStyle w:val="102"/>
              <w:rPr>
                <w:sz w:val="16"/>
                <w:szCs w:val="16"/>
                <w:lang w:val="en-US" w:eastAsia="zh-CN"/>
              </w:rPr>
            </w:pPr>
            <w:r>
              <w:rPr>
                <w:sz w:val="16"/>
                <w:szCs w:val="16"/>
                <w:lang w:val="en-US" w:eastAsia="zh-CN"/>
              </w:rPr>
              <w:t>0047</w:t>
            </w:r>
          </w:p>
        </w:tc>
        <w:tc>
          <w:tcPr>
            <w:tcW w:w="377" w:type="dxa"/>
            <w:shd w:val="solid" w:color="FFFFFF" w:fill="auto"/>
          </w:tcPr>
          <w:p w14:paraId="6AB39FFE">
            <w:pPr>
              <w:pStyle w:val="101"/>
              <w:rPr>
                <w:sz w:val="16"/>
                <w:szCs w:val="16"/>
                <w:lang w:val="en-US" w:eastAsia="zh-CN"/>
              </w:rPr>
            </w:pPr>
            <w:r>
              <w:rPr>
                <w:sz w:val="16"/>
                <w:szCs w:val="16"/>
                <w:lang w:val="en-US" w:eastAsia="zh-CN"/>
              </w:rPr>
              <w:t>1</w:t>
            </w:r>
          </w:p>
        </w:tc>
        <w:tc>
          <w:tcPr>
            <w:tcW w:w="426" w:type="dxa"/>
            <w:shd w:val="solid" w:color="FFFFFF" w:fill="auto"/>
          </w:tcPr>
          <w:p w14:paraId="0A952CCE">
            <w:pPr>
              <w:pStyle w:val="104"/>
              <w:rPr>
                <w:sz w:val="16"/>
                <w:szCs w:val="16"/>
                <w:lang w:val="en-US" w:eastAsia="zh-CN"/>
              </w:rPr>
            </w:pPr>
            <w:r>
              <w:rPr>
                <w:sz w:val="16"/>
                <w:szCs w:val="16"/>
                <w:lang w:val="en-US" w:eastAsia="zh-CN"/>
              </w:rPr>
              <w:t>B</w:t>
            </w:r>
          </w:p>
        </w:tc>
        <w:tc>
          <w:tcPr>
            <w:tcW w:w="4584" w:type="dxa"/>
            <w:shd w:val="solid" w:color="FFFFFF" w:fill="auto"/>
          </w:tcPr>
          <w:p w14:paraId="7CF12A69">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745895E6">
            <w:pPr>
              <w:pStyle w:val="104"/>
              <w:rPr>
                <w:sz w:val="16"/>
                <w:szCs w:val="16"/>
                <w:lang w:eastAsia="zh-CN"/>
              </w:rPr>
            </w:pPr>
            <w:r>
              <w:rPr>
                <w:sz w:val="16"/>
                <w:szCs w:val="16"/>
                <w:lang w:eastAsia="zh-CN"/>
              </w:rPr>
              <w:t>18.5.0</w:t>
            </w:r>
          </w:p>
        </w:tc>
      </w:tr>
      <w:tr w14:paraId="76DD73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49DC04">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503DA965">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2F33724">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6266E7C4">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1158C2F2">
            <w:pPr>
              <w:pStyle w:val="101"/>
              <w:rPr>
                <w:sz w:val="16"/>
                <w:szCs w:val="16"/>
                <w:lang w:val="en-US" w:eastAsia="zh-CN"/>
              </w:rPr>
            </w:pPr>
          </w:p>
        </w:tc>
        <w:tc>
          <w:tcPr>
            <w:tcW w:w="426" w:type="dxa"/>
            <w:shd w:val="solid" w:color="FFFFFF" w:fill="auto"/>
          </w:tcPr>
          <w:p w14:paraId="162142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A65972">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5960889E">
            <w:pPr>
              <w:pStyle w:val="104"/>
              <w:rPr>
                <w:sz w:val="16"/>
                <w:szCs w:val="16"/>
                <w:lang w:val="en-US" w:eastAsia="zh-CN"/>
              </w:rPr>
            </w:pPr>
            <w:r>
              <w:rPr>
                <w:rFonts w:hint="eastAsia"/>
                <w:sz w:val="16"/>
                <w:szCs w:val="16"/>
                <w:lang w:val="en-US" w:eastAsia="zh-CN"/>
              </w:rPr>
              <w:t>18.5.0</w:t>
            </w:r>
          </w:p>
        </w:tc>
      </w:tr>
      <w:tr w14:paraId="0C68D7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72B56D">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090D9F2">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23F6E09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728DDF77">
            <w:pPr>
              <w:pStyle w:val="102"/>
              <w:rPr>
                <w:sz w:val="16"/>
                <w:szCs w:val="16"/>
                <w:lang w:val="en-US" w:eastAsia="zh-CN"/>
              </w:rPr>
            </w:pPr>
            <w:r>
              <w:rPr>
                <w:sz w:val="16"/>
                <w:szCs w:val="16"/>
                <w:lang w:val="en-US" w:eastAsia="zh-CN"/>
              </w:rPr>
              <w:t>0049</w:t>
            </w:r>
          </w:p>
        </w:tc>
        <w:tc>
          <w:tcPr>
            <w:tcW w:w="377" w:type="dxa"/>
            <w:shd w:val="solid" w:color="FFFFFF" w:fill="auto"/>
          </w:tcPr>
          <w:p w14:paraId="5306495C">
            <w:pPr>
              <w:pStyle w:val="101"/>
              <w:rPr>
                <w:sz w:val="16"/>
                <w:szCs w:val="16"/>
                <w:lang w:val="en-US" w:eastAsia="zh-CN"/>
              </w:rPr>
            </w:pPr>
            <w:r>
              <w:rPr>
                <w:sz w:val="16"/>
                <w:szCs w:val="16"/>
                <w:lang w:val="en-US" w:eastAsia="zh-CN"/>
              </w:rPr>
              <w:t>1</w:t>
            </w:r>
          </w:p>
        </w:tc>
        <w:tc>
          <w:tcPr>
            <w:tcW w:w="426" w:type="dxa"/>
            <w:shd w:val="solid" w:color="FFFFFF" w:fill="auto"/>
          </w:tcPr>
          <w:p w14:paraId="51242B34">
            <w:pPr>
              <w:pStyle w:val="104"/>
              <w:rPr>
                <w:sz w:val="16"/>
                <w:szCs w:val="16"/>
                <w:lang w:val="en-US" w:eastAsia="zh-CN"/>
              </w:rPr>
            </w:pPr>
            <w:r>
              <w:rPr>
                <w:sz w:val="16"/>
                <w:szCs w:val="16"/>
                <w:lang w:val="en-US" w:eastAsia="zh-CN"/>
              </w:rPr>
              <w:t>F</w:t>
            </w:r>
          </w:p>
        </w:tc>
        <w:tc>
          <w:tcPr>
            <w:tcW w:w="4584" w:type="dxa"/>
            <w:shd w:val="solid" w:color="FFFFFF" w:fill="auto"/>
          </w:tcPr>
          <w:p w14:paraId="05E85BE4">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74027348">
            <w:pPr>
              <w:pStyle w:val="104"/>
              <w:rPr>
                <w:sz w:val="16"/>
                <w:szCs w:val="16"/>
                <w:lang w:val="en-US" w:eastAsia="zh-CN"/>
              </w:rPr>
            </w:pPr>
            <w:r>
              <w:rPr>
                <w:sz w:val="16"/>
                <w:szCs w:val="16"/>
                <w:lang w:val="en-US" w:eastAsia="zh-CN"/>
              </w:rPr>
              <w:t>18.6.0</w:t>
            </w:r>
          </w:p>
        </w:tc>
      </w:tr>
      <w:tr w14:paraId="5B2743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E1E40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FDAC965">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6419D7B">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0112E49">
            <w:pPr>
              <w:pStyle w:val="102"/>
              <w:rPr>
                <w:sz w:val="16"/>
                <w:szCs w:val="16"/>
                <w:lang w:val="en-US" w:eastAsia="zh-CN"/>
              </w:rPr>
            </w:pPr>
            <w:r>
              <w:rPr>
                <w:sz w:val="16"/>
                <w:szCs w:val="16"/>
                <w:lang w:val="en-US" w:eastAsia="zh-CN"/>
              </w:rPr>
              <w:t>0050</w:t>
            </w:r>
          </w:p>
        </w:tc>
        <w:tc>
          <w:tcPr>
            <w:tcW w:w="377" w:type="dxa"/>
            <w:shd w:val="solid" w:color="FFFFFF" w:fill="auto"/>
          </w:tcPr>
          <w:p w14:paraId="7D9B87B8">
            <w:pPr>
              <w:pStyle w:val="101"/>
              <w:rPr>
                <w:sz w:val="16"/>
                <w:szCs w:val="16"/>
                <w:lang w:val="en-US" w:eastAsia="zh-CN"/>
              </w:rPr>
            </w:pPr>
            <w:r>
              <w:rPr>
                <w:sz w:val="16"/>
                <w:szCs w:val="16"/>
                <w:lang w:val="en-US" w:eastAsia="zh-CN"/>
              </w:rPr>
              <w:t>1</w:t>
            </w:r>
          </w:p>
        </w:tc>
        <w:tc>
          <w:tcPr>
            <w:tcW w:w="426" w:type="dxa"/>
            <w:shd w:val="solid" w:color="FFFFFF" w:fill="auto"/>
          </w:tcPr>
          <w:p w14:paraId="7A392FC3">
            <w:pPr>
              <w:pStyle w:val="104"/>
              <w:rPr>
                <w:sz w:val="16"/>
                <w:szCs w:val="16"/>
                <w:lang w:val="en-US" w:eastAsia="zh-CN"/>
              </w:rPr>
            </w:pPr>
            <w:r>
              <w:rPr>
                <w:sz w:val="16"/>
                <w:szCs w:val="16"/>
                <w:lang w:val="en-US" w:eastAsia="zh-CN"/>
              </w:rPr>
              <w:t>F</w:t>
            </w:r>
          </w:p>
        </w:tc>
        <w:tc>
          <w:tcPr>
            <w:tcW w:w="4584" w:type="dxa"/>
            <w:shd w:val="solid" w:color="FFFFFF" w:fill="auto"/>
          </w:tcPr>
          <w:p w14:paraId="64F3E730">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146D7E9B">
            <w:pPr>
              <w:pStyle w:val="104"/>
              <w:rPr>
                <w:sz w:val="16"/>
                <w:szCs w:val="16"/>
                <w:lang w:val="en-US" w:eastAsia="zh-CN"/>
              </w:rPr>
            </w:pPr>
            <w:r>
              <w:rPr>
                <w:sz w:val="16"/>
                <w:szCs w:val="16"/>
                <w:lang w:val="en-US" w:eastAsia="zh-CN"/>
              </w:rPr>
              <w:t>18.6.0</w:t>
            </w:r>
          </w:p>
        </w:tc>
      </w:tr>
      <w:tr w14:paraId="45B26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D90C91">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F549E50">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B5ACBE4">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28D200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7F05AB1C">
            <w:pPr>
              <w:pStyle w:val="101"/>
              <w:rPr>
                <w:sz w:val="16"/>
                <w:szCs w:val="16"/>
                <w:lang w:val="en-US" w:eastAsia="zh-CN"/>
              </w:rPr>
            </w:pPr>
          </w:p>
        </w:tc>
        <w:tc>
          <w:tcPr>
            <w:tcW w:w="426" w:type="dxa"/>
            <w:shd w:val="solid" w:color="FFFFFF" w:fill="auto"/>
          </w:tcPr>
          <w:p w14:paraId="047EE52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A30D194">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23DE4E1">
            <w:pPr>
              <w:pStyle w:val="104"/>
              <w:rPr>
                <w:sz w:val="16"/>
                <w:szCs w:val="16"/>
                <w:lang w:val="en-US" w:eastAsia="zh-CN"/>
              </w:rPr>
            </w:pPr>
            <w:r>
              <w:rPr>
                <w:rFonts w:hint="eastAsia"/>
                <w:sz w:val="16"/>
                <w:szCs w:val="16"/>
                <w:lang w:val="en-US" w:eastAsia="zh-CN"/>
              </w:rPr>
              <w:t>18.6.0</w:t>
            </w:r>
          </w:p>
        </w:tc>
      </w:tr>
      <w:tr w14:paraId="162A2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375BD7">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DD70A5A">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55FB217">
            <w:pPr>
              <w:pStyle w:val="104"/>
              <w:rPr>
                <w:sz w:val="16"/>
                <w:szCs w:val="16"/>
                <w:lang w:val="en-US" w:eastAsia="zh-CN"/>
              </w:rPr>
            </w:pPr>
            <w:r>
              <w:rPr>
                <w:rFonts w:hint="eastAsia"/>
                <w:sz w:val="16"/>
                <w:szCs w:val="16"/>
                <w:lang w:val="en-US" w:eastAsia="zh-CN"/>
              </w:rPr>
              <w:t>CP-241251</w:t>
            </w:r>
          </w:p>
          <w:p w14:paraId="33C91F74">
            <w:pPr>
              <w:pStyle w:val="104"/>
              <w:rPr>
                <w:sz w:val="16"/>
                <w:szCs w:val="16"/>
                <w:lang w:val="en-US" w:eastAsia="zh-CN"/>
              </w:rPr>
            </w:pPr>
          </w:p>
        </w:tc>
        <w:tc>
          <w:tcPr>
            <w:tcW w:w="473" w:type="dxa"/>
            <w:shd w:val="solid" w:color="FFFFFF" w:fill="auto"/>
          </w:tcPr>
          <w:p w14:paraId="3FECBD51">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079A090C">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6CA87B4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6989479">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01E10603">
            <w:pPr>
              <w:pStyle w:val="104"/>
              <w:rPr>
                <w:sz w:val="16"/>
                <w:szCs w:val="16"/>
                <w:lang w:val="en-US" w:eastAsia="zh-CN"/>
              </w:rPr>
            </w:pPr>
            <w:r>
              <w:rPr>
                <w:rFonts w:hint="eastAsia"/>
                <w:sz w:val="16"/>
                <w:szCs w:val="16"/>
                <w:lang w:val="en-US" w:eastAsia="zh-CN"/>
              </w:rPr>
              <w:t>18.6.0</w:t>
            </w:r>
          </w:p>
        </w:tc>
      </w:tr>
      <w:tr w14:paraId="267B53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E09B5A">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2071B6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52CD1F3">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01FBEA8E">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1466FA2F">
            <w:pPr>
              <w:pStyle w:val="101"/>
              <w:rPr>
                <w:sz w:val="16"/>
                <w:szCs w:val="16"/>
                <w:lang w:val="en-US" w:eastAsia="zh-CN"/>
              </w:rPr>
            </w:pPr>
          </w:p>
        </w:tc>
        <w:tc>
          <w:tcPr>
            <w:tcW w:w="426" w:type="dxa"/>
            <w:shd w:val="solid" w:color="FFFFFF" w:fill="auto"/>
          </w:tcPr>
          <w:p w14:paraId="2C0250F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165F17">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BAA960">
            <w:pPr>
              <w:pStyle w:val="104"/>
              <w:rPr>
                <w:sz w:val="16"/>
                <w:szCs w:val="16"/>
                <w:lang w:val="en-US" w:eastAsia="zh-CN"/>
              </w:rPr>
            </w:pPr>
            <w:r>
              <w:rPr>
                <w:rFonts w:hint="eastAsia"/>
                <w:sz w:val="16"/>
                <w:szCs w:val="16"/>
                <w:lang w:val="en-US" w:eastAsia="zh-CN"/>
              </w:rPr>
              <w:t>18.6.0</w:t>
            </w:r>
          </w:p>
        </w:tc>
      </w:tr>
      <w:tr w14:paraId="5A8CEB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A72B312">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090C3F55">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06383A69">
            <w:pPr>
              <w:pStyle w:val="104"/>
              <w:rPr>
                <w:sz w:val="16"/>
                <w:szCs w:val="16"/>
                <w:lang w:val="en-US" w:eastAsia="zh-CN"/>
              </w:rPr>
            </w:pPr>
          </w:p>
        </w:tc>
        <w:tc>
          <w:tcPr>
            <w:tcW w:w="473" w:type="dxa"/>
            <w:shd w:val="solid" w:color="FFFFFF" w:fill="auto"/>
          </w:tcPr>
          <w:p w14:paraId="29574B81">
            <w:pPr>
              <w:pStyle w:val="102"/>
              <w:rPr>
                <w:sz w:val="16"/>
                <w:szCs w:val="16"/>
                <w:lang w:val="en-US" w:eastAsia="zh-CN"/>
              </w:rPr>
            </w:pPr>
          </w:p>
        </w:tc>
        <w:tc>
          <w:tcPr>
            <w:tcW w:w="377" w:type="dxa"/>
            <w:shd w:val="solid" w:color="FFFFFF" w:fill="auto"/>
          </w:tcPr>
          <w:p w14:paraId="077A1E99">
            <w:pPr>
              <w:pStyle w:val="101"/>
              <w:rPr>
                <w:sz w:val="16"/>
                <w:szCs w:val="16"/>
                <w:lang w:val="en-US" w:eastAsia="zh-CN"/>
              </w:rPr>
            </w:pPr>
          </w:p>
        </w:tc>
        <w:tc>
          <w:tcPr>
            <w:tcW w:w="426" w:type="dxa"/>
            <w:shd w:val="solid" w:color="FFFFFF" w:fill="auto"/>
          </w:tcPr>
          <w:p w14:paraId="1634F8C4">
            <w:pPr>
              <w:pStyle w:val="104"/>
              <w:rPr>
                <w:sz w:val="16"/>
                <w:szCs w:val="16"/>
                <w:lang w:val="en-US" w:eastAsia="zh-CN"/>
              </w:rPr>
            </w:pPr>
          </w:p>
        </w:tc>
        <w:tc>
          <w:tcPr>
            <w:tcW w:w="4584" w:type="dxa"/>
            <w:shd w:val="solid" w:color="FFFFFF" w:fill="auto"/>
          </w:tcPr>
          <w:p w14:paraId="698BFFA3">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23E2685A">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17F3F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FD4E29">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203676E">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323C9112">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57627E78">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03ED7D39">
            <w:pPr>
              <w:pStyle w:val="101"/>
              <w:rPr>
                <w:sz w:val="16"/>
                <w:szCs w:val="16"/>
                <w:lang w:val="en-US" w:eastAsia="zh-CN"/>
              </w:rPr>
            </w:pPr>
          </w:p>
        </w:tc>
        <w:tc>
          <w:tcPr>
            <w:tcW w:w="426" w:type="dxa"/>
            <w:shd w:val="solid" w:color="FFFFFF" w:fill="auto"/>
          </w:tcPr>
          <w:p w14:paraId="102611C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BD8115F">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1692B01D">
            <w:pPr>
              <w:pStyle w:val="104"/>
              <w:rPr>
                <w:sz w:val="16"/>
                <w:szCs w:val="16"/>
                <w:lang w:val="en-US" w:eastAsia="zh-CN"/>
              </w:rPr>
            </w:pPr>
            <w:r>
              <w:rPr>
                <w:rFonts w:hint="eastAsia"/>
                <w:sz w:val="16"/>
                <w:szCs w:val="16"/>
                <w:lang w:val="en-US" w:eastAsia="zh-CN"/>
              </w:rPr>
              <w:t>18.7.0</w:t>
            </w:r>
          </w:p>
        </w:tc>
      </w:tr>
      <w:tr w14:paraId="674EF5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C308B2">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6487974">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A9529B">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BEB11B4">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25AA4272">
            <w:pPr>
              <w:pStyle w:val="101"/>
              <w:rPr>
                <w:sz w:val="16"/>
                <w:szCs w:val="16"/>
                <w:lang w:val="en-US" w:eastAsia="zh-CN"/>
              </w:rPr>
            </w:pPr>
          </w:p>
        </w:tc>
        <w:tc>
          <w:tcPr>
            <w:tcW w:w="426" w:type="dxa"/>
            <w:shd w:val="solid" w:color="FFFFFF" w:fill="auto"/>
          </w:tcPr>
          <w:p w14:paraId="16CBACE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2B4D38D">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2588AE61">
            <w:pPr>
              <w:pStyle w:val="104"/>
              <w:rPr>
                <w:sz w:val="16"/>
                <w:szCs w:val="16"/>
                <w:lang w:val="en-US" w:eastAsia="zh-CN"/>
              </w:rPr>
            </w:pPr>
            <w:r>
              <w:rPr>
                <w:rFonts w:hint="eastAsia"/>
                <w:sz w:val="16"/>
                <w:szCs w:val="16"/>
                <w:lang w:val="en-US" w:eastAsia="zh-CN"/>
              </w:rPr>
              <w:t>18.7.0</w:t>
            </w:r>
          </w:p>
        </w:tc>
      </w:tr>
      <w:tr w14:paraId="6A2BFE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68C1F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20D7C3F5">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AC9D6EC">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0D8817CB">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66B78F4">
            <w:pPr>
              <w:pStyle w:val="101"/>
              <w:rPr>
                <w:sz w:val="16"/>
                <w:szCs w:val="16"/>
                <w:lang w:val="en-US" w:eastAsia="zh-CN"/>
              </w:rPr>
            </w:pPr>
          </w:p>
        </w:tc>
        <w:tc>
          <w:tcPr>
            <w:tcW w:w="426" w:type="dxa"/>
            <w:shd w:val="solid" w:color="FFFFFF" w:fill="auto"/>
          </w:tcPr>
          <w:p w14:paraId="1716953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AE22454">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170D5827">
            <w:pPr>
              <w:pStyle w:val="104"/>
              <w:rPr>
                <w:sz w:val="16"/>
                <w:szCs w:val="16"/>
                <w:lang w:val="en-US" w:eastAsia="zh-CN"/>
              </w:rPr>
            </w:pPr>
            <w:r>
              <w:rPr>
                <w:rFonts w:hint="eastAsia"/>
                <w:sz w:val="16"/>
                <w:szCs w:val="16"/>
                <w:lang w:val="en-US" w:eastAsia="zh-CN"/>
              </w:rPr>
              <w:t>18.7.0</w:t>
            </w:r>
          </w:p>
        </w:tc>
      </w:tr>
      <w:tr w14:paraId="30EE27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BAA3ED">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5D7BA25D">
            <w:pPr>
              <w:pStyle w:val="104"/>
              <w:rPr>
                <w:rFonts w:hint="default"/>
                <w:kern w:val="2"/>
                <w:sz w:val="16"/>
                <w:szCs w:val="16"/>
                <w:lang w:val="en-US" w:eastAsia="zh-CN"/>
              </w:rPr>
            </w:pPr>
            <w:r>
              <w:rPr>
                <w:rFonts w:hint="default"/>
                <w:kern w:val="2"/>
                <w:sz w:val="16"/>
                <w:szCs w:val="16"/>
                <w:lang w:val="en-US" w:eastAsia="zh-CN"/>
              </w:rPr>
              <w:t>CT#107</w:t>
            </w:r>
          </w:p>
        </w:tc>
        <w:tc>
          <w:tcPr>
            <w:tcW w:w="992" w:type="dxa"/>
            <w:shd w:val="solid" w:color="FFFFFF" w:fill="auto"/>
          </w:tcPr>
          <w:p w14:paraId="04C8BE47">
            <w:pPr>
              <w:pStyle w:val="104"/>
              <w:rPr>
                <w:rFonts w:hint="default"/>
                <w:sz w:val="16"/>
                <w:szCs w:val="16"/>
                <w:lang w:val="en-US" w:eastAsia="zh-CN"/>
              </w:rPr>
            </w:pPr>
            <w:r>
              <w:rPr>
                <w:rFonts w:hint="default"/>
                <w:sz w:val="16"/>
                <w:szCs w:val="16"/>
                <w:lang w:val="en-US" w:eastAsia="zh-CN"/>
              </w:rPr>
              <w:t>CP-250120</w:t>
            </w:r>
          </w:p>
        </w:tc>
        <w:tc>
          <w:tcPr>
            <w:tcW w:w="473" w:type="dxa"/>
            <w:shd w:val="solid" w:color="FFFFFF" w:fill="auto"/>
          </w:tcPr>
          <w:p w14:paraId="69F93B9C">
            <w:pPr>
              <w:pStyle w:val="102"/>
              <w:rPr>
                <w:rFonts w:hint="default"/>
                <w:sz w:val="16"/>
                <w:szCs w:val="16"/>
                <w:lang w:val="en-US" w:eastAsia="zh-CN"/>
              </w:rPr>
            </w:pPr>
            <w:r>
              <w:rPr>
                <w:rFonts w:hint="eastAsia"/>
                <w:sz w:val="16"/>
                <w:szCs w:val="16"/>
                <w:lang w:val="en-US" w:eastAsia="zh-CN"/>
              </w:rPr>
              <w:t>0064</w:t>
            </w:r>
          </w:p>
        </w:tc>
        <w:tc>
          <w:tcPr>
            <w:tcW w:w="377" w:type="dxa"/>
            <w:shd w:val="solid" w:color="FFFFFF" w:fill="auto"/>
          </w:tcPr>
          <w:p w14:paraId="4367DBFC">
            <w:pPr>
              <w:pStyle w:val="101"/>
              <w:rPr>
                <w:sz w:val="16"/>
                <w:szCs w:val="16"/>
                <w:lang w:val="en-US" w:eastAsia="zh-CN"/>
              </w:rPr>
            </w:pPr>
          </w:p>
        </w:tc>
        <w:tc>
          <w:tcPr>
            <w:tcW w:w="426" w:type="dxa"/>
            <w:shd w:val="solid" w:color="FFFFFF" w:fill="auto"/>
          </w:tcPr>
          <w:p w14:paraId="2B78B702">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06B8D218">
            <w:pPr>
              <w:pStyle w:val="102"/>
              <w:rPr>
                <w:rFonts w:hint="eastAsia"/>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0E8617F1">
            <w:pPr>
              <w:pStyle w:val="104"/>
              <w:rPr>
                <w:rFonts w:hint="default"/>
                <w:sz w:val="16"/>
                <w:szCs w:val="16"/>
                <w:lang w:val="en-US" w:eastAsia="zh-CN"/>
              </w:rPr>
            </w:pPr>
            <w:r>
              <w:rPr>
                <w:rFonts w:hint="eastAsia"/>
                <w:sz w:val="16"/>
                <w:szCs w:val="16"/>
                <w:lang w:val="en-US" w:eastAsia="zh-CN"/>
              </w:rPr>
              <w:t>18.8.0</w:t>
            </w:r>
          </w:p>
        </w:tc>
      </w:tr>
      <w:tr w14:paraId="72064C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72BB4F">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17FE4C1E">
            <w:pPr>
              <w:pStyle w:val="104"/>
              <w:rPr>
                <w:rFonts w:hint="eastAsia"/>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88B03F5">
            <w:pPr>
              <w:pStyle w:val="104"/>
              <w:rPr>
                <w:rFonts w:hint="default"/>
                <w:sz w:val="16"/>
                <w:szCs w:val="16"/>
                <w:lang w:val="en-US" w:eastAsia="zh-CN"/>
              </w:rPr>
            </w:pPr>
            <w:r>
              <w:rPr>
                <w:rFonts w:hint="default"/>
                <w:sz w:val="16"/>
                <w:szCs w:val="16"/>
                <w:lang w:val="en-US" w:eastAsia="zh-CN"/>
              </w:rPr>
              <w:t>CP-250128</w:t>
            </w:r>
            <w:bookmarkStart w:id="1471" w:name="_GoBack"/>
            <w:bookmarkEnd w:id="1471"/>
          </w:p>
        </w:tc>
        <w:tc>
          <w:tcPr>
            <w:tcW w:w="473" w:type="dxa"/>
            <w:shd w:val="solid" w:color="FFFFFF" w:fill="auto"/>
          </w:tcPr>
          <w:p w14:paraId="3E981262">
            <w:pPr>
              <w:pStyle w:val="102"/>
              <w:rPr>
                <w:rFonts w:hint="default"/>
                <w:sz w:val="16"/>
                <w:szCs w:val="16"/>
                <w:lang w:val="en-US" w:eastAsia="zh-CN"/>
              </w:rPr>
            </w:pPr>
            <w:r>
              <w:rPr>
                <w:rFonts w:hint="eastAsia"/>
                <w:sz w:val="16"/>
                <w:szCs w:val="16"/>
                <w:lang w:val="en-US" w:eastAsia="zh-CN"/>
              </w:rPr>
              <w:t>0067</w:t>
            </w:r>
          </w:p>
        </w:tc>
        <w:tc>
          <w:tcPr>
            <w:tcW w:w="377" w:type="dxa"/>
            <w:shd w:val="solid" w:color="FFFFFF" w:fill="auto"/>
          </w:tcPr>
          <w:p w14:paraId="6036AD8A">
            <w:pPr>
              <w:pStyle w:val="101"/>
              <w:rPr>
                <w:sz w:val="16"/>
                <w:szCs w:val="16"/>
                <w:lang w:val="en-US" w:eastAsia="zh-CN"/>
              </w:rPr>
            </w:pPr>
          </w:p>
        </w:tc>
        <w:tc>
          <w:tcPr>
            <w:tcW w:w="426" w:type="dxa"/>
            <w:shd w:val="solid" w:color="FFFFFF" w:fill="auto"/>
          </w:tcPr>
          <w:p w14:paraId="261E03A4">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27C2B8C6">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2EA4FA8">
            <w:pPr>
              <w:pStyle w:val="104"/>
              <w:rPr>
                <w:rFonts w:hint="default"/>
                <w:sz w:val="16"/>
                <w:szCs w:val="16"/>
                <w:lang w:val="en-US" w:eastAsia="zh-CN"/>
              </w:rPr>
            </w:pPr>
            <w:r>
              <w:rPr>
                <w:rFonts w:hint="eastAsia"/>
                <w:sz w:val="16"/>
                <w:szCs w:val="16"/>
                <w:lang w:val="en-US" w:eastAsia="zh-CN"/>
              </w:rPr>
              <w:t>18.8.0</w:t>
            </w:r>
          </w:p>
        </w:tc>
      </w:tr>
    </w:tbl>
    <w:p w14:paraId="4E25144D"/>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2828">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07D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V18.8.0 (2025-03)</w:t>
    </w:r>
    <w:r>
      <w:rPr>
        <w:rFonts w:ascii="Arial" w:hAnsi="Arial" w:cs="Arial"/>
        <w:b/>
        <w:sz w:val="18"/>
        <w:szCs w:val="18"/>
      </w:rPr>
      <w:fldChar w:fldCharType="end"/>
    </w:r>
  </w:p>
  <w:p w14:paraId="0CCE4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2CA68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14:paraId="2964C5E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56765"/>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84C70"/>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363B"/>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7BD3C5F"/>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71645B"/>
    <w:rsid w:val="399C494F"/>
    <w:rsid w:val="39CF471A"/>
    <w:rsid w:val="3A235D26"/>
    <w:rsid w:val="3AD01650"/>
    <w:rsid w:val="3AE36DA8"/>
    <w:rsid w:val="3B1B0619"/>
    <w:rsid w:val="3B9C2297"/>
    <w:rsid w:val="3BF75131"/>
    <w:rsid w:val="3C6A1576"/>
    <w:rsid w:val="3D3A6CD8"/>
    <w:rsid w:val="3F3F10B8"/>
    <w:rsid w:val="3F861BBE"/>
    <w:rsid w:val="3FFD7ED5"/>
    <w:rsid w:val="40573D37"/>
    <w:rsid w:val="41B45361"/>
    <w:rsid w:val="41DF6D13"/>
    <w:rsid w:val="42086FE3"/>
    <w:rsid w:val="42914F48"/>
    <w:rsid w:val="43C21084"/>
    <w:rsid w:val="4403623F"/>
    <w:rsid w:val="4CDC5F42"/>
    <w:rsid w:val="4E376A3B"/>
    <w:rsid w:val="4E9E6AA4"/>
    <w:rsid w:val="4FB0078E"/>
    <w:rsid w:val="508A1CB1"/>
    <w:rsid w:val="52E44562"/>
    <w:rsid w:val="52F56FDE"/>
    <w:rsid w:val="53940879"/>
    <w:rsid w:val="56870511"/>
    <w:rsid w:val="576324BC"/>
    <w:rsid w:val="58077B7C"/>
    <w:rsid w:val="586710A9"/>
    <w:rsid w:val="589C136C"/>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qFormat/>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qFormat/>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88</Pages>
  <Words>27619</Words>
  <Characters>157429</Characters>
  <Lines>1311</Lines>
  <Paragraphs>369</Paragraphs>
  <TotalTime>8</TotalTime>
  <ScaleCrop>false</ScaleCrop>
  <LinksUpToDate>false</LinksUpToDate>
  <CharactersWithSpaces>184679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2025-03-13T16:54:32Z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F969980803F345A69D19B4BBFCEA8460_13</vt:lpwstr>
  </property>
</Properties>
</file>