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9B5341">
        <w:rPr>
          <w:rFonts w:eastAsia="宋体" w:cs="Arial"/>
          <w:sz w:val="24"/>
          <w:szCs w:val="24"/>
          <w:lang w:eastAsia="zh-CN"/>
        </w:rPr>
        <w:t>9317</w:t>
      </w:r>
      <w:bookmarkStart w:id="4" w:name="_GoBack"/>
      <w:bookmarkEnd w:id="4"/>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2E1E" w:rsidRPr="00232E1E">
        <w:rPr>
          <w:rFonts w:ascii="Arial" w:hAnsi="Arial" w:cs="Arial"/>
          <w:sz w:val="22"/>
        </w:rPr>
        <w:t xml:space="preserve">Discussion on MSD for </w:t>
      </w:r>
      <w:bookmarkStart w:id="5" w:name="_Hlk166521916"/>
      <w:r w:rsidR="00232E1E" w:rsidRPr="00232E1E">
        <w:rPr>
          <w:rFonts w:ascii="Arial" w:hAnsi="Arial" w:cs="Arial"/>
          <w:sz w:val="22"/>
        </w:rPr>
        <w:t>CA_n41C-n79A</w:t>
      </w:r>
      <w:bookmarkEnd w:id="5"/>
      <w:r w:rsidR="00232E1E" w:rsidRPr="00232E1E">
        <w:rPr>
          <w:rFonts w:ascii="Arial" w:hAnsi="Arial" w:cs="Arial"/>
          <w:sz w:val="22"/>
        </w:rPr>
        <w:t xml:space="preserve">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90A4F">
        <w:rPr>
          <w:rFonts w:ascii="Arial" w:eastAsia="宋体" w:hAnsi="Arial" w:cs="Arial"/>
          <w:sz w:val="22"/>
          <w:lang w:eastAsia="zh-CN"/>
        </w:rPr>
        <w:t>6.1.1.</w:t>
      </w:r>
      <w:r w:rsidR="002C30B0">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AF1630" w:rsidRPr="004F4815" w:rsidRDefault="002C30B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last meeting, RAN4 also discuss the MSD for</w:t>
      </w:r>
      <w:bookmarkStart w:id="6" w:name="_Hlk166521194"/>
      <w:r>
        <w:rPr>
          <w:rFonts w:eastAsia="宋体"/>
          <w:lang w:val="en-US" w:eastAsia="zh-CN"/>
        </w:rPr>
        <w:t xml:space="preserve"> </w:t>
      </w:r>
      <w:r w:rsidR="00E54B3B" w:rsidRPr="00E54B3B">
        <w:rPr>
          <w:rFonts w:eastAsia="宋体"/>
          <w:lang w:val="en-US" w:eastAsia="zh-CN"/>
        </w:rPr>
        <w:t>CA_n41C-n79A</w:t>
      </w:r>
      <w:r>
        <w:rPr>
          <w:rFonts w:eastAsia="宋体"/>
          <w:lang w:val="en-US" w:eastAsia="zh-CN"/>
        </w:rPr>
        <w:t xml:space="preserve"> with UL intra-band CA_n41C</w:t>
      </w:r>
      <w:bookmarkEnd w:id="6"/>
      <w:r>
        <w:rPr>
          <w:rFonts w:eastAsia="宋体"/>
          <w:lang w:val="en-US" w:eastAsia="zh-CN"/>
        </w:rPr>
        <w:t xml:space="preserve">. </w:t>
      </w:r>
      <w:r w:rsidR="00254954">
        <w:rPr>
          <w:rFonts w:eastAsia="宋体"/>
          <w:lang w:val="en-US" w:eastAsia="zh-CN"/>
        </w:rPr>
        <w:t xml:space="preserve">In this paper, we’d like to share our views on </w:t>
      </w:r>
      <w:r w:rsidR="00CF2640" w:rsidRPr="00CF2640">
        <w:rPr>
          <w:rFonts w:eastAsia="宋体"/>
          <w:lang w:val="en-US" w:eastAsia="zh-CN"/>
        </w:rPr>
        <w:t>MSD</w:t>
      </w:r>
      <w:r w:rsidR="00CF2640">
        <w:rPr>
          <w:rFonts w:eastAsia="宋体"/>
          <w:lang w:val="en-US" w:eastAsia="zh-CN"/>
        </w:rPr>
        <w:t xml:space="preserve"> test configuration</w:t>
      </w:r>
      <w:r w:rsidR="00CF2640" w:rsidRPr="00CF2640">
        <w:t xml:space="preserve"> </w:t>
      </w:r>
      <w:r w:rsidR="00CF2640" w:rsidRPr="00CF2640">
        <w:rPr>
          <w:rFonts w:eastAsia="宋体"/>
          <w:lang w:val="en-US" w:eastAsia="zh-CN"/>
        </w:rPr>
        <w:t>f</w:t>
      </w:r>
      <w:r>
        <w:rPr>
          <w:rFonts w:eastAsia="宋体"/>
          <w:lang w:val="en-US" w:eastAsia="zh-CN"/>
        </w:rPr>
        <w:t>or this special case</w:t>
      </w:r>
      <w:r w:rsidRPr="002C30B0">
        <w:rPr>
          <w:rFonts w:eastAsiaTheme="minorEastAsia"/>
          <w:lang w:eastAsia="zh-CN"/>
        </w:rPr>
        <w:t xml:space="preserve"> </w:t>
      </w:r>
      <w:r>
        <w:rPr>
          <w:rFonts w:eastAsiaTheme="minorEastAsia"/>
          <w:lang w:eastAsia="zh-CN"/>
        </w:rPr>
        <w:t xml:space="preserve">between </w:t>
      </w:r>
      <w:r w:rsidRPr="002C30B0">
        <w:rPr>
          <w:rFonts w:eastAsiaTheme="minorEastAsia"/>
          <w:lang w:eastAsia="zh-CN"/>
        </w:rPr>
        <w:t>intra-band contiguous UL CA configured with 1RB+1RB allocations</w:t>
      </w:r>
      <w:r>
        <w:rPr>
          <w:rFonts w:eastAsiaTheme="minorEastAsia"/>
          <w:lang w:eastAsia="zh-CN"/>
        </w:rPr>
        <w:t xml:space="preserve"> VS </w:t>
      </w:r>
      <w:r w:rsidRPr="002C30B0">
        <w:rPr>
          <w:rFonts w:eastAsiaTheme="minorEastAsia"/>
          <w:lang w:eastAsia="zh-CN"/>
        </w:rPr>
        <w:t>fully allocated maximum aggregated BW</w:t>
      </w:r>
      <w:r w:rsidR="00D0459F">
        <w:rPr>
          <w:rFonts w:eastAsia="宋体"/>
          <w:lang w:val="en-US" w:eastAsia="zh-CN"/>
        </w:rPr>
        <w:t>.</w:t>
      </w:r>
    </w:p>
    <w:p w:rsidR="00AD3E2F" w:rsidRDefault="004736D4" w:rsidP="00764844">
      <w:pPr>
        <w:pStyle w:val="10"/>
        <w:spacing w:after="240"/>
        <w:rPr>
          <w:lang w:eastAsia="zh-CN"/>
        </w:rPr>
      </w:pPr>
      <w:r>
        <w:rPr>
          <w:rFonts w:hint="eastAsia"/>
          <w:lang w:eastAsia="zh-CN"/>
        </w:rPr>
        <w:t>Discussion</w:t>
      </w:r>
      <w:r w:rsidR="002C30B0">
        <w:rPr>
          <w:lang w:eastAsia="zh-CN"/>
        </w:rPr>
        <w:t xml:space="preserve"> </w:t>
      </w:r>
    </w:p>
    <w:p w:rsidR="00786F31" w:rsidRPr="00786F31" w:rsidRDefault="002C30B0" w:rsidP="00AD3E2F">
      <w:pPr>
        <w:pStyle w:val="2"/>
        <w:spacing w:after="240"/>
        <w:rPr>
          <w:lang w:eastAsia="zh-CN"/>
        </w:rPr>
      </w:pPr>
      <w:r w:rsidRPr="002C30B0">
        <w:rPr>
          <w:lang w:eastAsia="zh-CN"/>
        </w:rPr>
        <w:t>1RB+</w:t>
      </w:r>
      <w:r w:rsidRPr="00AD3E2F">
        <w:rPr>
          <w:rFonts w:eastAsiaTheme="minorEastAsia"/>
          <w:lang w:eastAsia="zh-CN"/>
        </w:rPr>
        <w:t>1RB</w:t>
      </w:r>
      <w:r w:rsidRPr="002C30B0">
        <w:rPr>
          <w:lang w:eastAsia="zh-CN"/>
        </w:rPr>
        <w:t xml:space="preserve"> allocations</w:t>
      </w:r>
    </w:p>
    <w:p w:rsidR="004F1281" w:rsidRDefault="002C30B0" w:rsidP="002116EB">
      <w:pPr>
        <w:jc w:val="both"/>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w:t>
      </w:r>
      <w:r w:rsidR="00E54B3B" w:rsidRPr="00E54B3B">
        <w:rPr>
          <w:rFonts w:eastAsiaTheme="minorEastAsia"/>
          <w:lang w:val="en-US" w:eastAsia="zh-CN"/>
        </w:rPr>
        <w:t>CA_n41C-n79A</w:t>
      </w:r>
      <w:r w:rsidRPr="002C30B0">
        <w:rPr>
          <w:rFonts w:eastAsiaTheme="minorEastAsia"/>
          <w:lang w:val="en-US" w:eastAsia="zh-CN"/>
        </w:rPr>
        <w:t xml:space="preserve"> with UL intra-band CA_n41C</w:t>
      </w:r>
      <w:r>
        <w:rPr>
          <w:rFonts w:eastAsiaTheme="minorEastAsia"/>
          <w:lang w:val="en-US" w:eastAsia="zh-CN"/>
        </w:rPr>
        <w:t xml:space="preserve">, if RAN4 choose the </w:t>
      </w:r>
      <w:r w:rsidRPr="002C30B0">
        <w:rPr>
          <w:rFonts w:eastAsiaTheme="minorEastAsia"/>
          <w:lang w:val="en-US" w:eastAsia="zh-CN"/>
        </w:rPr>
        <w:t>1RB+1RB allocations</w:t>
      </w:r>
      <w:r>
        <w:rPr>
          <w:rFonts w:eastAsiaTheme="minorEastAsia"/>
          <w:lang w:val="en-US" w:eastAsia="zh-CN"/>
        </w:rPr>
        <w:t>, i</w:t>
      </w:r>
      <w:r w:rsidR="00F643C6">
        <w:rPr>
          <w:rFonts w:eastAsiaTheme="minorEastAsia"/>
          <w:lang w:val="en-US" w:eastAsia="zh-CN"/>
        </w:rPr>
        <w:t>t can be observed that since the UL aggressor signals are allocated with two discrete RBs, the whole interference distribution is also discrete with the corresponding frequency separation.</w:t>
      </w:r>
      <w:r w:rsidR="000C07F0">
        <w:rPr>
          <w:rFonts w:eastAsiaTheme="minorEastAsia"/>
          <w:lang w:val="en-US" w:eastAsia="zh-CN"/>
        </w:rPr>
        <w:t xml:space="preserve"> </w:t>
      </w:r>
      <w:r w:rsidR="004F1281">
        <w:rPr>
          <w:rFonts w:eastAsiaTheme="minorEastAsia"/>
          <w:lang w:val="en-US" w:eastAsia="zh-CN"/>
        </w:rPr>
        <w:t>Generally, that means only one piece of interferences will affect the DL victim channel bandwidth for a specific case.</w:t>
      </w:r>
    </w:p>
    <w:p w:rsidR="002428AF" w:rsidRDefault="004F1281" w:rsidP="002116EB">
      <w:pPr>
        <w:jc w:val="both"/>
        <w:rPr>
          <w:rFonts w:eastAsiaTheme="minorEastAsia"/>
          <w:lang w:val="en-US" w:eastAsia="zh-CN"/>
        </w:rPr>
      </w:pPr>
      <w:r>
        <w:rPr>
          <w:rFonts w:eastAsiaTheme="minorEastAsia"/>
          <w:lang w:val="en-US" w:eastAsia="zh-CN"/>
        </w:rPr>
        <w:t xml:space="preserve">For </w:t>
      </w:r>
      <w:r w:rsidR="00E54B3B" w:rsidRPr="00E54B3B">
        <w:rPr>
          <w:rFonts w:eastAsiaTheme="minorEastAsia"/>
          <w:lang w:val="en-US" w:eastAsia="zh-CN"/>
        </w:rPr>
        <w:t>CA_n41C-n79A</w:t>
      </w:r>
      <w:r>
        <w:rPr>
          <w:rFonts w:eastAsiaTheme="minorEastAsia"/>
          <w:lang w:val="en-US" w:eastAsia="zh-CN"/>
        </w:rPr>
        <w:t>, only the highlighted interference (</w:t>
      </w:r>
      <w:r w:rsidR="00E54B3B">
        <w:rPr>
          <w:rFonts w:eastAsiaTheme="minorEastAsia"/>
          <w:lang w:val="en-US" w:eastAsia="zh-CN"/>
        </w:rPr>
        <w:t>3</w:t>
      </w:r>
      <w:r>
        <w:rPr>
          <w:rFonts w:eastAsiaTheme="minorEastAsia"/>
          <w:lang w:val="en-US" w:eastAsia="zh-CN"/>
        </w:rPr>
        <w:t>F1-F2) will have an impact on the DL victim band n</w:t>
      </w:r>
      <w:r w:rsidR="00E54B3B">
        <w:rPr>
          <w:rFonts w:eastAsiaTheme="minorEastAsia"/>
          <w:lang w:val="en-US" w:eastAsia="zh-CN"/>
        </w:rPr>
        <w:t>79</w:t>
      </w:r>
      <w:r>
        <w:rPr>
          <w:rFonts w:eastAsiaTheme="minorEastAsia"/>
          <w:lang w:val="en-US" w:eastAsia="zh-CN"/>
        </w:rPr>
        <w:t>.</w:t>
      </w:r>
    </w:p>
    <w:p w:rsidR="00517EB3" w:rsidRPr="009368E0" w:rsidRDefault="009368E0" w:rsidP="002116EB">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addition, the IMD interference will has the sharp characteristic which is the higher PSD, but the smaller spectrum width due to narrower aggressive signal</w:t>
      </w:r>
      <w:r w:rsidR="00150710">
        <w:rPr>
          <w:rFonts w:eastAsiaTheme="minorEastAsia"/>
          <w:lang w:val="en-US" w:eastAsia="zh-CN"/>
        </w:rPr>
        <w:t xml:space="preserve"> (1RB+1RB)</w:t>
      </w:r>
      <w:r>
        <w:rPr>
          <w:rFonts w:eastAsiaTheme="minorEastAsia"/>
          <w:lang w:val="en-US" w:eastAsia="zh-CN"/>
        </w:rPr>
        <w:t xml:space="preserve">. </w:t>
      </w:r>
      <w:r w:rsidR="00F07270">
        <w:rPr>
          <w:rFonts w:eastAsiaTheme="minorEastAsia"/>
          <w:lang w:val="en-US" w:eastAsia="zh-CN"/>
        </w:rPr>
        <w:t>For 1RB+1RB cases, the number of impacted RB for the DL victim band may be 2 ~ 4 RBs.</w:t>
      </w:r>
    </w:p>
    <w:p w:rsidR="004F1281" w:rsidRDefault="00ED22EF" w:rsidP="002116EB">
      <w:pPr>
        <w:jc w:val="both"/>
        <w:rPr>
          <w:lang w:val="en-US"/>
        </w:rPr>
      </w:pPr>
      <w:r w:rsidRPr="005A60AA">
        <w:rPr>
          <w:b/>
          <w:i/>
          <w:lang w:val="en-US"/>
        </w:rPr>
        <w:t xml:space="preserve">Observation </w:t>
      </w:r>
      <w:r w:rsidR="002C30B0">
        <w:rPr>
          <w:b/>
          <w:i/>
          <w:lang w:val="en-US"/>
        </w:rPr>
        <w:t>1</w:t>
      </w:r>
      <w:r w:rsidRPr="005A60AA">
        <w:rPr>
          <w:b/>
          <w:i/>
          <w:lang w:val="en-US"/>
        </w:rPr>
        <w:t>:</w:t>
      </w:r>
      <w:r w:rsidR="00150710" w:rsidRPr="00150710">
        <w:rPr>
          <w:b/>
          <w:i/>
          <w:lang w:val="en-US"/>
        </w:rPr>
        <w:t xml:space="preserve"> the IMD interference will has the sharp characteristic which </w:t>
      </w:r>
      <w:r w:rsidR="00150710">
        <w:rPr>
          <w:b/>
          <w:i/>
          <w:lang w:val="en-US"/>
        </w:rPr>
        <w:t>means</w:t>
      </w:r>
      <w:r w:rsidR="00150710" w:rsidRPr="00150710">
        <w:rPr>
          <w:b/>
          <w:i/>
          <w:lang w:val="en-US"/>
        </w:rPr>
        <w:t xml:space="preserve"> the higher PSD, but the smaller spectrum width due to narrower aggressive signal (1RB+1RB). For 1RB+1RB cases, the number of impacted RB for the DL victim band may be 2 ~ 4 RBs.</w:t>
      </w:r>
    </w:p>
    <w:p w:rsidR="004F1281" w:rsidRDefault="00977B72" w:rsidP="002116EB">
      <w:pPr>
        <w:jc w:val="both"/>
        <w:rPr>
          <w:rFonts w:eastAsiaTheme="minorEastAsia"/>
          <w:lang w:val="en-US" w:eastAsia="zh-CN"/>
        </w:rPr>
      </w:pPr>
      <w:r>
        <w:rPr>
          <w:rFonts w:eastAsiaTheme="minorEastAsia"/>
          <w:lang w:val="en-US" w:eastAsia="zh-CN"/>
        </w:rPr>
        <w:t xml:space="preserve">For </w:t>
      </w:r>
      <w:r w:rsidR="00E54B3B" w:rsidRPr="00E54B3B">
        <w:rPr>
          <w:rFonts w:eastAsiaTheme="minorEastAsia"/>
          <w:lang w:val="en-US" w:eastAsia="zh-CN"/>
        </w:rPr>
        <w:t>CA_n41C-n79A</w:t>
      </w:r>
      <w:r w:rsidR="0096436A">
        <w:rPr>
          <w:rFonts w:eastAsiaTheme="minorEastAsia"/>
          <w:lang w:val="en-US" w:eastAsia="zh-CN"/>
        </w:rPr>
        <w:t xml:space="preserve"> case, if we assume that 4 RBs </w:t>
      </w:r>
      <w:r w:rsidR="00F72B5E">
        <w:rPr>
          <w:rFonts w:eastAsiaTheme="minorEastAsia"/>
          <w:lang w:val="en-US" w:eastAsia="zh-CN"/>
        </w:rPr>
        <w:t xml:space="preserve">or 8 RBs </w:t>
      </w:r>
      <w:r w:rsidR="0096436A">
        <w:rPr>
          <w:rFonts w:eastAsiaTheme="minorEastAsia"/>
          <w:lang w:val="en-US" w:eastAsia="zh-CN"/>
        </w:rPr>
        <w:t xml:space="preserve">in n40 5MHz channel bandwidth will suffer serious interference from UL CA_n41C (1RB+1RB), </w:t>
      </w:r>
      <w:r w:rsidR="00F628EA">
        <w:rPr>
          <w:rFonts w:eastAsiaTheme="minorEastAsia"/>
          <w:lang w:val="en-US" w:eastAsia="zh-CN"/>
        </w:rPr>
        <w:t xml:space="preserve">but the other RBs are not, then we can get the following </w:t>
      </w:r>
      <w:r w:rsidR="00C9174E">
        <w:rPr>
          <w:rFonts w:eastAsiaTheme="minorEastAsia"/>
          <w:lang w:val="en-US" w:eastAsia="zh-CN"/>
        </w:rPr>
        <w:t>calculation results</w:t>
      </w:r>
      <w:r w:rsidR="00F628EA">
        <w:rPr>
          <w:rFonts w:eastAsiaTheme="minorEastAsia"/>
          <w:lang w:val="en-US" w:eastAsia="zh-CN"/>
        </w:rPr>
        <w:t xml:space="preserve"> to compare the relationship between general REFSENS case and degraded case</w:t>
      </w:r>
      <w:r w:rsidR="004E1F7A">
        <w:rPr>
          <w:rFonts w:eastAsiaTheme="minorEastAsia"/>
          <w:lang w:val="en-US" w:eastAsia="zh-CN"/>
        </w:rPr>
        <w:t>s</w:t>
      </w:r>
      <w:r w:rsidR="00F628EA">
        <w:rPr>
          <w:rFonts w:eastAsiaTheme="minorEastAsia"/>
          <w:lang w:val="en-US" w:eastAsia="zh-CN"/>
        </w:rPr>
        <w:t xml:space="preserve"> based on </w:t>
      </w:r>
      <w:r w:rsidR="00F628EA" w:rsidRPr="00F628EA">
        <w:rPr>
          <w:rFonts w:eastAsiaTheme="minorEastAsia"/>
          <w:lang w:val="en-US" w:eastAsia="zh-CN"/>
        </w:rPr>
        <w:t>Shannon's Theorem</w:t>
      </w:r>
      <w:r w:rsidR="00F628EA">
        <w:rPr>
          <w:rFonts w:eastAsiaTheme="minorEastAsia"/>
          <w:lang w:val="en-US" w:eastAsia="zh-CN"/>
        </w:rPr>
        <w:t xml:space="preserve"> [</w:t>
      </w:r>
      <w:r w:rsidR="00F628EA" w:rsidRPr="00F628EA">
        <w:rPr>
          <w:rFonts w:eastAsiaTheme="minorEastAsia"/>
          <w:lang w:val="en-US" w:eastAsia="zh-CN"/>
        </w:rPr>
        <w:t>C = alfa * B * log2(1+SINR_linearity)</w:t>
      </w:r>
      <w:r w:rsidR="00F628EA">
        <w:rPr>
          <w:rFonts w:eastAsiaTheme="minorEastAsia"/>
          <w:lang w:val="en-US" w:eastAsia="zh-CN"/>
        </w:rPr>
        <w:t>].</w:t>
      </w:r>
    </w:p>
    <w:p w:rsidR="00372CB2" w:rsidRDefault="00372CB2" w:rsidP="00372CB2">
      <w:pPr>
        <w:pStyle w:val="af3"/>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4E1F7A">
        <w:t xml:space="preserve">The comparison between </w:t>
      </w:r>
      <w:r w:rsidR="004E1F7A" w:rsidRPr="004E1F7A">
        <w:t>general REFSENS case and degraded cases based on Shannon's Theorem</w:t>
      </w:r>
    </w:p>
    <w:tbl>
      <w:tblPr>
        <w:tblStyle w:val="aff5"/>
        <w:tblW w:w="0" w:type="auto"/>
        <w:jc w:val="center"/>
        <w:tblLook w:val="04A0" w:firstRow="1" w:lastRow="0" w:firstColumn="1" w:lastColumn="0" w:noHBand="0" w:noVBand="1"/>
      </w:tblPr>
      <w:tblGrid>
        <w:gridCol w:w="1717"/>
        <w:gridCol w:w="1041"/>
        <w:gridCol w:w="1516"/>
        <w:gridCol w:w="2410"/>
        <w:gridCol w:w="2947"/>
      </w:tblGrid>
      <w:tr w:rsidR="00E82446" w:rsidTr="006D5632">
        <w:trPr>
          <w:jc w:val="center"/>
        </w:trPr>
        <w:tc>
          <w:tcPr>
            <w:tcW w:w="0" w:type="auto"/>
          </w:tcPr>
          <w:p w:rsidR="00E82446" w:rsidRDefault="00E82446" w:rsidP="002116EB">
            <w:pPr>
              <w:jc w:val="both"/>
              <w:rPr>
                <w:rFonts w:eastAsiaTheme="minorEastAsia"/>
                <w:lang w:val="en-US" w:eastAsia="zh-CN"/>
              </w:rPr>
            </w:pPr>
          </w:p>
        </w:tc>
        <w:tc>
          <w:tcPr>
            <w:tcW w:w="1041" w:type="dxa"/>
          </w:tcPr>
          <w:p w:rsidR="00E82446" w:rsidRPr="00E82446" w:rsidRDefault="00E82446" w:rsidP="009143AC">
            <w:pPr>
              <w:jc w:val="center"/>
              <w:rPr>
                <w:rFonts w:eastAsiaTheme="minorEastAsia"/>
                <w:b/>
                <w:lang w:val="en-US" w:eastAsia="zh-CN"/>
              </w:rPr>
            </w:pPr>
            <w:r w:rsidRPr="00E82446">
              <w:rPr>
                <w:rFonts w:eastAsiaTheme="minorEastAsia" w:hint="eastAsia"/>
                <w:b/>
                <w:lang w:val="en-US" w:eastAsia="zh-CN"/>
              </w:rPr>
              <w:t>D</w:t>
            </w:r>
            <w:r w:rsidRPr="00E82446">
              <w:rPr>
                <w:rFonts w:eastAsiaTheme="minorEastAsia"/>
                <w:b/>
                <w:lang w:val="en-US" w:eastAsia="zh-CN"/>
              </w:rPr>
              <w:t>L SINR</w:t>
            </w:r>
          </w:p>
        </w:tc>
        <w:tc>
          <w:tcPr>
            <w:tcW w:w="1516" w:type="dxa"/>
          </w:tcPr>
          <w:p w:rsidR="00E82446" w:rsidRPr="00E82446" w:rsidRDefault="00E82446" w:rsidP="009143AC">
            <w:pPr>
              <w:jc w:val="center"/>
              <w:rPr>
                <w:rFonts w:eastAsiaTheme="minorEastAsia"/>
                <w:b/>
                <w:lang w:val="en-US" w:eastAsia="zh-CN"/>
              </w:rPr>
            </w:pPr>
            <w:r w:rsidRPr="00E82446">
              <w:rPr>
                <w:rFonts w:eastAsiaTheme="minorEastAsia" w:hint="eastAsia"/>
                <w:b/>
                <w:lang w:val="en-US" w:eastAsia="zh-CN"/>
              </w:rPr>
              <w:t>B</w:t>
            </w:r>
            <w:r w:rsidRPr="00E82446">
              <w:rPr>
                <w:rFonts w:eastAsiaTheme="minorEastAsia"/>
                <w:b/>
                <w:lang w:val="en-US" w:eastAsia="zh-CN"/>
              </w:rPr>
              <w:t>andwidth</w:t>
            </w:r>
          </w:p>
        </w:tc>
        <w:tc>
          <w:tcPr>
            <w:tcW w:w="0" w:type="auto"/>
          </w:tcPr>
          <w:p w:rsidR="00E82446" w:rsidRPr="00E82446" w:rsidRDefault="00E82446" w:rsidP="009143AC">
            <w:pPr>
              <w:jc w:val="center"/>
              <w:rPr>
                <w:rFonts w:eastAsiaTheme="minorEastAsia"/>
                <w:b/>
                <w:lang w:val="en-US" w:eastAsia="zh-CN"/>
              </w:rPr>
            </w:pPr>
            <w:r w:rsidRPr="00E82446">
              <w:rPr>
                <w:rFonts w:eastAsiaTheme="minorEastAsia"/>
                <w:b/>
                <w:lang w:val="en-US" w:eastAsia="zh-CN"/>
              </w:rPr>
              <w:t xml:space="preserve">Attenuation </w:t>
            </w:r>
            <w:proofErr w:type="gramStart"/>
            <w:r w:rsidRPr="00E82446">
              <w:rPr>
                <w:rFonts w:eastAsiaTheme="minorEastAsia"/>
                <w:b/>
                <w:lang w:val="en-US" w:eastAsia="zh-CN"/>
              </w:rPr>
              <w:t>factor,  alfa</w:t>
            </w:r>
            <w:proofErr w:type="gramEnd"/>
          </w:p>
        </w:tc>
        <w:tc>
          <w:tcPr>
            <w:tcW w:w="0" w:type="auto"/>
          </w:tcPr>
          <w:p w:rsidR="00E82446" w:rsidRPr="00E82446" w:rsidRDefault="00E82446" w:rsidP="009143AC">
            <w:pPr>
              <w:jc w:val="center"/>
              <w:rPr>
                <w:rFonts w:eastAsiaTheme="minorEastAsia"/>
                <w:b/>
                <w:lang w:val="en-US" w:eastAsia="zh-CN"/>
              </w:rPr>
            </w:pPr>
            <w:proofErr w:type="spellStart"/>
            <w:r w:rsidRPr="00E82446">
              <w:rPr>
                <w:rFonts w:eastAsiaTheme="minorEastAsia" w:hint="eastAsia"/>
                <w:b/>
                <w:lang w:val="en-US" w:eastAsia="zh-CN"/>
              </w:rPr>
              <w:t>T</w:t>
            </w:r>
            <w:r w:rsidRPr="00E82446">
              <w:rPr>
                <w:rFonts w:eastAsiaTheme="minorEastAsia"/>
                <w:b/>
                <w:lang w:val="en-US" w:eastAsia="zh-CN"/>
              </w:rPr>
              <w:t>put</w:t>
            </w:r>
            <w:proofErr w:type="spellEnd"/>
          </w:p>
        </w:tc>
      </w:tr>
      <w:tr w:rsidR="00E82446" w:rsidTr="006D5632">
        <w:trPr>
          <w:jc w:val="center"/>
        </w:trPr>
        <w:tc>
          <w:tcPr>
            <w:tcW w:w="0" w:type="auto"/>
          </w:tcPr>
          <w:p w:rsidR="00E82446" w:rsidRDefault="00E82446" w:rsidP="009143AC">
            <w:pPr>
              <w:jc w:val="center"/>
              <w:rPr>
                <w:rFonts w:eastAsiaTheme="minorEastAsia"/>
                <w:lang w:val="en-US" w:eastAsia="zh-CN"/>
              </w:rPr>
            </w:pPr>
            <w:r>
              <w:rPr>
                <w:rFonts w:eastAsiaTheme="minorEastAsia" w:hint="eastAsia"/>
                <w:lang w:val="en-US" w:eastAsia="zh-CN"/>
              </w:rPr>
              <w:t>G</w:t>
            </w:r>
            <w:r>
              <w:rPr>
                <w:rFonts w:eastAsiaTheme="minorEastAsia"/>
                <w:lang w:val="en-US" w:eastAsia="zh-CN"/>
              </w:rPr>
              <w:t>eneral REFSENS case</w:t>
            </w:r>
          </w:p>
        </w:tc>
        <w:tc>
          <w:tcPr>
            <w:tcW w:w="1041" w:type="dxa"/>
          </w:tcPr>
          <w:p w:rsidR="00E82446" w:rsidRDefault="00E82446" w:rsidP="009143AC">
            <w:pPr>
              <w:jc w:val="center"/>
              <w:rPr>
                <w:rFonts w:eastAsiaTheme="minorEastAsia"/>
                <w:lang w:val="en-US" w:eastAsia="zh-CN"/>
              </w:rPr>
            </w:pPr>
            <w:r>
              <w:rPr>
                <w:rFonts w:eastAsiaTheme="minorEastAsia" w:hint="eastAsia"/>
                <w:lang w:val="en-US" w:eastAsia="zh-CN"/>
              </w:rPr>
              <w:t>-</w:t>
            </w:r>
            <w:r>
              <w:rPr>
                <w:rFonts w:eastAsiaTheme="minorEastAsia"/>
                <w:lang w:val="en-US" w:eastAsia="zh-CN"/>
              </w:rPr>
              <w:t>1dB</w:t>
            </w:r>
          </w:p>
        </w:tc>
        <w:tc>
          <w:tcPr>
            <w:tcW w:w="1516" w:type="dxa"/>
          </w:tcPr>
          <w:p w:rsidR="00E82446" w:rsidRDefault="006D5632" w:rsidP="009143AC">
            <w:pPr>
              <w:jc w:val="center"/>
              <w:rPr>
                <w:rFonts w:eastAsiaTheme="minorEastAsia"/>
                <w:lang w:val="en-US" w:eastAsia="zh-CN"/>
              </w:rPr>
            </w:pPr>
            <w:r>
              <w:rPr>
                <w:rFonts w:eastAsiaTheme="minorEastAsia"/>
                <w:lang w:val="en-US" w:eastAsia="zh-CN"/>
              </w:rPr>
              <w:t>106</w:t>
            </w:r>
            <w:r w:rsidR="00E82446">
              <w:rPr>
                <w:rFonts w:eastAsiaTheme="minorEastAsia"/>
                <w:lang w:val="en-US" w:eastAsia="zh-CN"/>
              </w:rPr>
              <w:t>RB*</w:t>
            </w:r>
            <w:r>
              <w:rPr>
                <w:rFonts w:eastAsiaTheme="minorEastAsia"/>
                <w:lang w:val="en-US" w:eastAsia="zh-CN"/>
              </w:rPr>
              <w:t>36</w:t>
            </w:r>
            <w:r w:rsidR="00E82446">
              <w:rPr>
                <w:rFonts w:eastAsiaTheme="minorEastAsia"/>
                <w:lang w:val="en-US" w:eastAsia="zh-CN"/>
              </w:rPr>
              <w:t>0kHz</w:t>
            </w:r>
          </w:p>
        </w:tc>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E82446" w:rsidRDefault="00E82446" w:rsidP="009143AC">
            <w:pPr>
              <w:jc w:val="center"/>
              <w:rPr>
                <w:rFonts w:eastAsiaTheme="minorEastAsia"/>
                <w:lang w:val="en-US" w:eastAsia="zh-CN"/>
              </w:rPr>
            </w:pPr>
            <w:r>
              <w:rPr>
                <w:rFonts w:eastAsiaTheme="minorEastAsia"/>
                <w:lang w:val="en-US" w:eastAsia="zh-CN"/>
              </w:rPr>
              <w:t>a</w:t>
            </w:r>
            <w:r w:rsidRPr="00F628EA">
              <w:rPr>
                <w:rFonts w:eastAsiaTheme="minorEastAsia"/>
                <w:lang w:val="en-US" w:eastAsia="zh-CN"/>
              </w:rPr>
              <w:t>lfa *</w:t>
            </w:r>
            <w:r w:rsidR="007646F6">
              <w:rPr>
                <w:rFonts w:eastAsiaTheme="minorEastAsia"/>
                <w:lang w:val="en-US" w:eastAsia="zh-CN"/>
              </w:rPr>
              <w:t xml:space="preserve"> </w:t>
            </w:r>
            <w:r w:rsidR="006D5632">
              <w:rPr>
                <w:rFonts w:eastAsiaTheme="minorEastAsia"/>
                <w:lang w:val="en-US" w:eastAsia="zh-CN"/>
              </w:rPr>
              <w:t>36</w:t>
            </w:r>
            <w:r>
              <w:rPr>
                <w:rFonts w:eastAsiaTheme="minorEastAsia"/>
                <w:lang w:val="en-US" w:eastAsia="zh-CN"/>
              </w:rPr>
              <w:t>0kHz</w:t>
            </w:r>
            <w:r w:rsidR="007646F6">
              <w:rPr>
                <w:rFonts w:eastAsiaTheme="minorEastAsia"/>
                <w:lang w:val="en-US" w:eastAsia="zh-CN"/>
              </w:rPr>
              <w:t xml:space="preserve"> </w:t>
            </w:r>
            <w:r>
              <w:rPr>
                <w:rFonts w:eastAsiaTheme="minorEastAsia"/>
                <w:lang w:val="en-US" w:eastAsia="zh-CN"/>
              </w:rPr>
              <w:t>*</w:t>
            </w:r>
            <w:r w:rsidR="007646F6">
              <w:rPr>
                <w:rFonts w:eastAsiaTheme="minorEastAsia"/>
                <w:lang w:val="en-US" w:eastAsia="zh-CN"/>
              </w:rPr>
              <w:t xml:space="preserve"> </w:t>
            </w:r>
            <w:r w:rsidR="006D5632">
              <w:rPr>
                <w:rFonts w:eastAsiaTheme="minorEastAsia"/>
                <w:lang w:val="en-US" w:eastAsia="zh-CN"/>
              </w:rPr>
              <w:t>89.4</w:t>
            </w:r>
            <w:r>
              <w:rPr>
                <w:rFonts w:eastAsiaTheme="minorEastAsia"/>
                <w:lang w:val="en-US" w:eastAsia="zh-CN"/>
              </w:rPr>
              <w:t xml:space="preserve"> &gt; 95% </w:t>
            </w:r>
            <w:proofErr w:type="spellStart"/>
            <w:r>
              <w:rPr>
                <w:rFonts w:eastAsiaTheme="minorEastAsia"/>
                <w:lang w:val="en-US" w:eastAsia="zh-CN"/>
              </w:rPr>
              <w:t>Tput_max</w:t>
            </w:r>
            <w:proofErr w:type="spellEnd"/>
            <w:r w:rsidR="00C9174E">
              <w:rPr>
                <w:rFonts w:eastAsiaTheme="minorEastAsia"/>
                <w:lang w:val="en-US" w:eastAsia="zh-CN"/>
              </w:rPr>
              <w:t xml:space="preserve"> (Baseline)</w:t>
            </w:r>
          </w:p>
        </w:tc>
      </w:tr>
      <w:tr w:rsidR="00E82446" w:rsidTr="006D5632">
        <w:trPr>
          <w:jc w:val="center"/>
        </w:trPr>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1</w:t>
            </w:r>
          </w:p>
        </w:tc>
        <w:tc>
          <w:tcPr>
            <w:tcW w:w="1041" w:type="dxa"/>
          </w:tcPr>
          <w:p w:rsidR="00E82446" w:rsidRDefault="00E82446" w:rsidP="009143AC">
            <w:pPr>
              <w:jc w:val="center"/>
              <w:rPr>
                <w:rFonts w:eastAsiaTheme="minorEastAsia"/>
                <w:lang w:val="en-US" w:eastAsia="zh-CN"/>
              </w:rPr>
            </w:pPr>
            <w:r w:rsidRPr="00AE4320">
              <w:rPr>
                <w:rFonts w:eastAsiaTheme="minorEastAsia" w:hint="eastAsia"/>
                <w:color w:val="FF0000"/>
                <w:lang w:val="en-US" w:eastAsia="zh-CN"/>
              </w:rPr>
              <w:t>-</w:t>
            </w:r>
            <w:r w:rsidRPr="00AE4320">
              <w:rPr>
                <w:rFonts w:eastAsiaTheme="minorEastAsia"/>
                <w:color w:val="FF0000"/>
                <w:lang w:val="en-US" w:eastAsia="zh-CN"/>
              </w:rPr>
              <w:t>1dB</w:t>
            </w:r>
          </w:p>
        </w:tc>
        <w:tc>
          <w:tcPr>
            <w:tcW w:w="1516" w:type="dxa"/>
          </w:tcPr>
          <w:p w:rsidR="00E82446" w:rsidRDefault="006D5632" w:rsidP="009143AC">
            <w:pPr>
              <w:jc w:val="center"/>
              <w:rPr>
                <w:rFonts w:eastAsiaTheme="minorEastAsia"/>
                <w:lang w:val="en-US" w:eastAsia="zh-CN"/>
              </w:rPr>
            </w:pPr>
            <w:r>
              <w:rPr>
                <w:rFonts w:eastAsiaTheme="minorEastAsia"/>
                <w:color w:val="FF0000"/>
                <w:lang w:val="en-US" w:eastAsia="zh-CN"/>
              </w:rPr>
              <w:t>102</w:t>
            </w:r>
            <w:r w:rsidR="00E82446">
              <w:rPr>
                <w:rFonts w:eastAsiaTheme="minorEastAsia"/>
                <w:lang w:val="en-US" w:eastAsia="zh-CN"/>
              </w:rPr>
              <w:t>RB*</w:t>
            </w:r>
            <w:r>
              <w:rPr>
                <w:rFonts w:eastAsiaTheme="minorEastAsia"/>
                <w:lang w:val="en-US" w:eastAsia="zh-CN"/>
              </w:rPr>
              <w:t>36</w:t>
            </w:r>
            <w:r w:rsidR="00E82446">
              <w:rPr>
                <w:rFonts w:eastAsiaTheme="minorEastAsia"/>
                <w:lang w:val="en-US" w:eastAsia="zh-CN"/>
              </w:rPr>
              <w:t>0kHz</w:t>
            </w:r>
          </w:p>
        </w:tc>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E82446" w:rsidRDefault="00AE4320" w:rsidP="009143AC">
            <w:pPr>
              <w:jc w:val="center"/>
              <w:rPr>
                <w:rFonts w:eastAsiaTheme="minorEastAsia"/>
                <w:lang w:val="en-US" w:eastAsia="zh-CN"/>
              </w:rPr>
            </w:pPr>
            <w:r w:rsidRPr="00AE4320">
              <w:rPr>
                <w:rFonts w:eastAsiaTheme="minorEastAsia"/>
                <w:color w:val="FF0000"/>
                <w:lang w:val="en-US" w:eastAsia="zh-CN"/>
              </w:rPr>
              <w:t xml:space="preserve">alfa * </w:t>
            </w:r>
            <w:r w:rsidR="006D5632">
              <w:rPr>
                <w:rFonts w:eastAsiaTheme="minorEastAsia"/>
                <w:color w:val="FF0000"/>
                <w:lang w:val="en-US" w:eastAsia="zh-CN"/>
              </w:rPr>
              <w:t>36</w:t>
            </w:r>
            <w:r w:rsidRPr="00AE4320">
              <w:rPr>
                <w:rFonts w:eastAsiaTheme="minorEastAsia"/>
                <w:color w:val="FF0000"/>
                <w:lang w:val="en-US" w:eastAsia="zh-CN"/>
              </w:rPr>
              <w:t xml:space="preserve">0kHz * </w:t>
            </w:r>
            <w:r w:rsidR="006D5632">
              <w:rPr>
                <w:rFonts w:eastAsiaTheme="minorEastAsia"/>
                <w:color w:val="FF0000"/>
                <w:lang w:val="en-US" w:eastAsia="zh-CN"/>
              </w:rPr>
              <w:t>86.03</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AE4320" w:rsidTr="006D5632">
        <w:trPr>
          <w:jc w:val="center"/>
        </w:trPr>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degraded case</w:t>
            </w:r>
            <w:r w:rsidR="00F72B5E">
              <w:rPr>
                <w:rFonts w:eastAsiaTheme="minorEastAsia"/>
                <w:lang w:val="en-US" w:eastAsia="zh-CN"/>
              </w:rPr>
              <w:t>3</w:t>
            </w:r>
          </w:p>
        </w:tc>
        <w:tc>
          <w:tcPr>
            <w:tcW w:w="1041" w:type="dxa"/>
          </w:tcPr>
          <w:p w:rsidR="00AE4320" w:rsidRDefault="006D5632" w:rsidP="009143AC">
            <w:pPr>
              <w:jc w:val="center"/>
              <w:rPr>
                <w:rFonts w:eastAsiaTheme="minorEastAsia"/>
                <w:lang w:val="en-US" w:eastAsia="zh-CN"/>
              </w:rPr>
            </w:pPr>
            <w:r>
              <w:rPr>
                <w:rFonts w:eastAsiaTheme="minorEastAsia"/>
                <w:color w:val="00B050"/>
                <w:lang w:val="en-US" w:eastAsia="zh-CN"/>
              </w:rPr>
              <w:t>0</w:t>
            </w:r>
            <w:r w:rsidR="00AE4320" w:rsidRPr="00AE4320">
              <w:rPr>
                <w:rFonts w:eastAsiaTheme="minorEastAsia"/>
                <w:color w:val="00B050"/>
                <w:lang w:val="en-US" w:eastAsia="zh-CN"/>
              </w:rPr>
              <w:t>dB</w:t>
            </w:r>
          </w:p>
        </w:tc>
        <w:tc>
          <w:tcPr>
            <w:tcW w:w="1516" w:type="dxa"/>
          </w:tcPr>
          <w:p w:rsidR="00AE4320" w:rsidRDefault="006D5632" w:rsidP="009143AC">
            <w:pPr>
              <w:jc w:val="center"/>
              <w:rPr>
                <w:rFonts w:eastAsiaTheme="minorEastAsia"/>
                <w:lang w:val="en-US" w:eastAsia="zh-CN"/>
              </w:rPr>
            </w:pPr>
            <w:r>
              <w:rPr>
                <w:rFonts w:eastAsiaTheme="minorEastAsia"/>
                <w:color w:val="FF0000"/>
                <w:lang w:val="en-US" w:eastAsia="zh-CN"/>
              </w:rPr>
              <w:t>102</w:t>
            </w:r>
            <w:r>
              <w:rPr>
                <w:rFonts w:eastAsiaTheme="minorEastAsia"/>
                <w:lang w:val="en-US" w:eastAsia="zh-CN"/>
              </w:rPr>
              <w:t>RB*360kHz</w:t>
            </w:r>
          </w:p>
        </w:tc>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AE4320" w:rsidRDefault="00AE4320" w:rsidP="009143AC">
            <w:pPr>
              <w:jc w:val="center"/>
              <w:rPr>
                <w:rFonts w:eastAsiaTheme="minorEastAsia"/>
                <w:lang w:val="en-US" w:eastAsia="zh-CN"/>
              </w:rPr>
            </w:pPr>
            <w:r w:rsidRPr="00AE4320">
              <w:rPr>
                <w:rFonts w:eastAsiaTheme="minorEastAsia"/>
                <w:color w:val="00B050"/>
                <w:lang w:val="en-US" w:eastAsia="zh-CN"/>
              </w:rPr>
              <w:t xml:space="preserve">alfa * </w:t>
            </w:r>
            <w:r w:rsidR="006D5632">
              <w:rPr>
                <w:rFonts w:eastAsiaTheme="minorEastAsia"/>
                <w:color w:val="00B050"/>
                <w:lang w:val="en-US" w:eastAsia="zh-CN"/>
              </w:rPr>
              <w:t>36</w:t>
            </w:r>
            <w:r w:rsidRPr="00AE4320">
              <w:rPr>
                <w:rFonts w:eastAsiaTheme="minorEastAsia"/>
                <w:color w:val="00B050"/>
                <w:lang w:val="en-US" w:eastAsia="zh-CN"/>
              </w:rPr>
              <w:t xml:space="preserve">0kHz * </w:t>
            </w:r>
            <w:r w:rsidR="006D5632">
              <w:rPr>
                <w:rFonts w:eastAsiaTheme="minorEastAsia"/>
                <w:color w:val="00B050"/>
                <w:lang w:val="en-US" w:eastAsia="zh-CN"/>
              </w:rPr>
              <w:t>102</w:t>
            </w:r>
            <w:r w:rsidRPr="00AE4320">
              <w:rPr>
                <w:rFonts w:eastAsiaTheme="minorEastAsia"/>
                <w:color w:val="00B050"/>
                <w:lang w:val="en-US" w:eastAsia="zh-CN"/>
              </w:rPr>
              <w:t xml:space="preserve"> &gt; 95% </w:t>
            </w:r>
            <w:proofErr w:type="spellStart"/>
            <w:r w:rsidRPr="00AE4320">
              <w:rPr>
                <w:rFonts w:eastAsiaTheme="minorEastAsia"/>
                <w:color w:val="00B050"/>
                <w:lang w:val="en-US" w:eastAsia="zh-CN"/>
              </w:rPr>
              <w:t>Tput_max</w:t>
            </w:r>
            <w:proofErr w:type="spellEnd"/>
            <w:r w:rsidRPr="00AE4320">
              <w:rPr>
                <w:rFonts w:eastAsiaTheme="minorEastAsia"/>
                <w:color w:val="00B050"/>
                <w:lang w:val="en-US" w:eastAsia="zh-CN"/>
              </w:rPr>
              <w:t xml:space="preserve"> (Pass)</w:t>
            </w:r>
          </w:p>
        </w:tc>
      </w:tr>
      <w:tr w:rsidR="00F72B5E" w:rsidTr="006D563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4</w:t>
            </w:r>
          </w:p>
        </w:tc>
        <w:tc>
          <w:tcPr>
            <w:tcW w:w="1041" w:type="dxa"/>
          </w:tcPr>
          <w:p w:rsidR="00F72B5E" w:rsidRDefault="00F72B5E" w:rsidP="009143AC">
            <w:pPr>
              <w:jc w:val="center"/>
              <w:rPr>
                <w:rFonts w:eastAsiaTheme="minorEastAsia"/>
                <w:lang w:val="en-US" w:eastAsia="zh-CN"/>
              </w:rPr>
            </w:pPr>
            <w:r w:rsidRPr="00AE4320">
              <w:rPr>
                <w:rFonts w:eastAsiaTheme="minorEastAsia" w:hint="eastAsia"/>
                <w:color w:val="FF0000"/>
                <w:lang w:val="en-US" w:eastAsia="zh-CN"/>
              </w:rPr>
              <w:t>-</w:t>
            </w:r>
            <w:r w:rsidRPr="00AE4320">
              <w:rPr>
                <w:rFonts w:eastAsiaTheme="minorEastAsia"/>
                <w:color w:val="FF0000"/>
                <w:lang w:val="en-US" w:eastAsia="zh-CN"/>
              </w:rPr>
              <w:t>1dB</w:t>
            </w:r>
          </w:p>
        </w:tc>
        <w:tc>
          <w:tcPr>
            <w:tcW w:w="1516" w:type="dxa"/>
          </w:tcPr>
          <w:p w:rsidR="00F72B5E" w:rsidRDefault="006D5632" w:rsidP="009143AC">
            <w:pPr>
              <w:jc w:val="center"/>
              <w:rPr>
                <w:rFonts w:eastAsiaTheme="minorEastAsia"/>
                <w:lang w:val="en-US" w:eastAsia="zh-CN"/>
              </w:rPr>
            </w:pPr>
            <w:r>
              <w:rPr>
                <w:rFonts w:eastAsiaTheme="minorEastAsia"/>
                <w:color w:val="FF0000"/>
                <w:lang w:val="en-US" w:eastAsia="zh-CN"/>
              </w:rPr>
              <w:t>98</w:t>
            </w:r>
            <w:r w:rsidR="00F72B5E">
              <w:rPr>
                <w:rFonts w:eastAsiaTheme="minorEastAsia"/>
                <w:lang w:val="en-US" w:eastAsia="zh-CN"/>
              </w:rPr>
              <w:t>RB*</w:t>
            </w:r>
            <w:r>
              <w:rPr>
                <w:rFonts w:eastAsiaTheme="minorEastAsia"/>
                <w:lang w:val="en-US" w:eastAsia="zh-CN"/>
              </w:rPr>
              <w:t>36</w:t>
            </w:r>
            <w:r w:rsidR="00F72B5E">
              <w:rPr>
                <w:rFonts w:eastAsiaTheme="minorEastAsia"/>
                <w:lang w:val="en-US" w:eastAsia="zh-CN"/>
              </w:rPr>
              <w:t>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FF0000"/>
                <w:lang w:val="en-US" w:eastAsia="zh-CN"/>
              </w:rPr>
              <w:t xml:space="preserve">alfa * </w:t>
            </w:r>
            <w:r w:rsidR="006D5632">
              <w:rPr>
                <w:rFonts w:eastAsiaTheme="minorEastAsia"/>
                <w:color w:val="FF0000"/>
                <w:lang w:val="en-US" w:eastAsia="zh-CN"/>
              </w:rPr>
              <w:t>36</w:t>
            </w:r>
            <w:r w:rsidRPr="00AE4320">
              <w:rPr>
                <w:rFonts w:eastAsiaTheme="minorEastAsia"/>
                <w:color w:val="FF0000"/>
                <w:lang w:val="en-US" w:eastAsia="zh-CN"/>
              </w:rPr>
              <w:t xml:space="preserve">0kHz * </w:t>
            </w:r>
            <w:r w:rsidR="006D5632">
              <w:rPr>
                <w:rFonts w:eastAsiaTheme="minorEastAsia"/>
                <w:color w:val="FF0000"/>
                <w:lang w:val="en-US" w:eastAsia="zh-CN"/>
              </w:rPr>
              <w:t>82.66</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F72B5E" w:rsidTr="006D563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7</w:t>
            </w:r>
          </w:p>
        </w:tc>
        <w:tc>
          <w:tcPr>
            <w:tcW w:w="1041" w:type="dxa"/>
          </w:tcPr>
          <w:p w:rsidR="00F72B5E" w:rsidRDefault="006D5632" w:rsidP="009143AC">
            <w:pPr>
              <w:jc w:val="center"/>
              <w:rPr>
                <w:rFonts w:eastAsiaTheme="minorEastAsia"/>
                <w:lang w:val="en-US" w:eastAsia="zh-CN"/>
              </w:rPr>
            </w:pPr>
            <w:r>
              <w:rPr>
                <w:rFonts w:eastAsiaTheme="minorEastAsia"/>
                <w:color w:val="00B050"/>
                <w:lang w:val="en-US" w:eastAsia="zh-CN"/>
              </w:rPr>
              <w:t>0</w:t>
            </w:r>
            <w:r w:rsidR="00F72B5E" w:rsidRPr="00AE4320">
              <w:rPr>
                <w:rFonts w:eastAsiaTheme="minorEastAsia"/>
                <w:color w:val="00B050"/>
                <w:lang w:val="en-US" w:eastAsia="zh-CN"/>
              </w:rPr>
              <w:t>dB</w:t>
            </w:r>
          </w:p>
        </w:tc>
        <w:tc>
          <w:tcPr>
            <w:tcW w:w="1516" w:type="dxa"/>
          </w:tcPr>
          <w:p w:rsidR="00F72B5E" w:rsidRDefault="006D5632" w:rsidP="009143AC">
            <w:pPr>
              <w:jc w:val="center"/>
              <w:rPr>
                <w:rFonts w:eastAsiaTheme="minorEastAsia"/>
                <w:lang w:val="en-US" w:eastAsia="zh-CN"/>
              </w:rPr>
            </w:pPr>
            <w:r>
              <w:rPr>
                <w:rFonts w:eastAsiaTheme="minorEastAsia"/>
                <w:color w:val="FF0000"/>
                <w:lang w:val="en-US" w:eastAsia="zh-CN"/>
              </w:rPr>
              <w:t>98</w:t>
            </w:r>
            <w:r>
              <w:rPr>
                <w:rFonts w:eastAsiaTheme="minorEastAsia"/>
                <w:lang w:val="en-US" w:eastAsia="zh-CN"/>
              </w:rPr>
              <w:t>RB*360kHz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00B050"/>
                <w:lang w:val="en-US" w:eastAsia="zh-CN"/>
              </w:rPr>
              <w:t xml:space="preserve">alfa * </w:t>
            </w:r>
            <w:r w:rsidR="006D5632">
              <w:rPr>
                <w:rFonts w:eastAsiaTheme="minorEastAsia"/>
                <w:color w:val="00B050"/>
                <w:lang w:val="en-US" w:eastAsia="zh-CN"/>
              </w:rPr>
              <w:t>36</w:t>
            </w:r>
            <w:r w:rsidRPr="00AE4320">
              <w:rPr>
                <w:rFonts w:eastAsiaTheme="minorEastAsia"/>
                <w:color w:val="00B050"/>
                <w:lang w:val="en-US" w:eastAsia="zh-CN"/>
              </w:rPr>
              <w:t xml:space="preserve">0kHz * </w:t>
            </w:r>
            <w:r w:rsidR="006D5632">
              <w:rPr>
                <w:rFonts w:eastAsiaTheme="minorEastAsia"/>
                <w:color w:val="00B050"/>
                <w:lang w:val="en-US" w:eastAsia="zh-CN"/>
              </w:rPr>
              <w:t>98</w:t>
            </w:r>
            <w:r w:rsidRPr="00AE4320">
              <w:rPr>
                <w:rFonts w:eastAsiaTheme="minorEastAsia"/>
                <w:color w:val="00B050"/>
                <w:lang w:val="en-US" w:eastAsia="zh-CN"/>
              </w:rPr>
              <w:t xml:space="preserve"> &gt; 95% </w:t>
            </w:r>
            <w:proofErr w:type="spellStart"/>
            <w:r w:rsidRPr="00AE4320">
              <w:rPr>
                <w:rFonts w:eastAsiaTheme="minorEastAsia"/>
                <w:color w:val="00B050"/>
                <w:lang w:val="en-US" w:eastAsia="zh-CN"/>
              </w:rPr>
              <w:t>Tput_max</w:t>
            </w:r>
            <w:proofErr w:type="spellEnd"/>
            <w:r w:rsidRPr="00AE4320">
              <w:rPr>
                <w:rFonts w:eastAsiaTheme="minorEastAsia"/>
                <w:color w:val="00B050"/>
                <w:lang w:val="en-US" w:eastAsia="zh-CN"/>
              </w:rPr>
              <w:t xml:space="preserve"> (Pass)</w:t>
            </w:r>
          </w:p>
        </w:tc>
      </w:tr>
    </w:tbl>
    <w:p w:rsidR="0027525A" w:rsidRDefault="0027525A" w:rsidP="002116EB">
      <w:pPr>
        <w:jc w:val="both"/>
        <w:rPr>
          <w:rFonts w:eastAsiaTheme="minorEastAsia"/>
          <w:lang w:val="en-US" w:eastAsia="zh-CN"/>
        </w:rPr>
      </w:pPr>
    </w:p>
    <w:p w:rsidR="0027525A" w:rsidRDefault="004E1F7A" w:rsidP="002116EB">
      <w:pPr>
        <w:jc w:val="both"/>
        <w:rPr>
          <w:b/>
          <w:i/>
          <w:lang w:val="en-US"/>
        </w:rPr>
      </w:pPr>
      <w:r w:rsidRPr="005A60AA">
        <w:rPr>
          <w:b/>
          <w:i/>
          <w:lang w:val="en-US"/>
        </w:rPr>
        <w:t xml:space="preserve">Observation </w:t>
      </w:r>
      <w:r w:rsidR="002C30B0">
        <w:rPr>
          <w:b/>
          <w:i/>
          <w:lang w:val="en-US"/>
        </w:rPr>
        <w:t>2</w:t>
      </w:r>
      <w:r w:rsidRPr="005A60AA">
        <w:rPr>
          <w:b/>
          <w:i/>
          <w:lang w:val="en-US"/>
        </w:rPr>
        <w:t>:</w:t>
      </w:r>
      <w:r>
        <w:rPr>
          <w:b/>
          <w:i/>
          <w:lang w:val="en-US"/>
        </w:rPr>
        <w:t xml:space="preserve"> for the MSD test configuration (UL 1RB+1RB), the number of impacted RBs in DL victim channel is very limited. Even if 8 RBs </w:t>
      </w:r>
      <w:r w:rsidR="007636A6">
        <w:rPr>
          <w:b/>
          <w:i/>
          <w:lang w:val="en-US"/>
        </w:rPr>
        <w:t xml:space="preserve">in DL victim channel </w:t>
      </w:r>
      <w:r w:rsidR="00196790">
        <w:rPr>
          <w:b/>
          <w:i/>
          <w:lang w:val="en-US"/>
        </w:rPr>
        <w:t xml:space="preserve">are assumed to be useless, the REFSENS degradation will not be higher than </w:t>
      </w:r>
      <w:r w:rsidR="006D5632">
        <w:rPr>
          <w:b/>
          <w:i/>
          <w:lang w:val="en-US"/>
        </w:rPr>
        <w:t>1</w:t>
      </w:r>
      <w:r w:rsidR="00196790">
        <w:rPr>
          <w:b/>
          <w:i/>
          <w:lang w:val="en-US"/>
        </w:rPr>
        <w:t>dB</w:t>
      </w:r>
      <w:r w:rsidR="006D5632">
        <w:rPr>
          <w:b/>
          <w:i/>
          <w:lang w:val="en-US"/>
        </w:rPr>
        <w:t xml:space="preserve"> for </w:t>
      </w:r>
      <w:r w:rsidR="006D5632" w:rsidRPr="006D5632">
        <w:rPr>
          <w:b/>
          <w:i/>
          <w:lang w:val="en-US"/>
        </w:rPr>
        <w:t>CA_n41C-n79A with UL intra-band CA_n41C</w:t>
      </w:r>
      <w:r w:rsidR="00196790">
        <w:rPr>
          <w:b/>
          <w:i/>
          <w:lang w:val="en-US"/>
        </w:rPr>
        <w:t>.</w:t>
      </w:r>
    </w:p>
    <w:p w:rsidR="00514E4A" w:rsidRDefault="00514E4A" w:rsidP="002116EB">
      <w:pPr>
        <w:jc w:val="both"/>
        <w:rPr>
          <w:rFonts w:eastAsiaTheme="minorEastAsia"/>
          <w:lang w:val="en-US" w:eastAsia="zh-CN"/>
        </w:rPr>
      </w:pPr>
      <w:r w:rsidRPr="00B32D76">
        <w:rPr>
          <w:b/>
          <w:i/>
          <w:lang w:val="en-US"/>
        </w:rPr>
        <w:t xml:space="preserve">Proposal </w:t>
      </w:r>
      <w:r>
        <w:rPr>
          <w:b/>
          <w:i/>
          <w:lang w:val="en-US"/>
        </w:rPr>
        <w:t>1: T</w:t>
      </w:r>
      <w:r w:rsidRPr="0060459D">
        <w:rPr>
          <w:b/>
          <w:i/>
          <w:lang w:val="en-US"/>
        </w:rPr>
        <w:t>he</w:t>
      </w:r>
      <w:r w:rsidRPr="00514E4A">
        <w:t xml:space="preserve"> </w:t>
      </w:r>
      <w:r w:rsidRPr="00514E4A">
        <w:rPr>
          <w:b/>
          <w:i/>
          <w:lang w:val="en-US"/>
        </w:rPr>
        <w:t>REFSENS degradation will not be higher than 1dB for CA_n41C-n79A with UL intra-band CA_n41C</w:t>
      </w:r>
      <w:r>
        <w:rPr>
          <w:b/>
          <w:i/>
          <w:lang w:val="en-US"/>
        </w:rPr>
        <w:t xml:space="preserve"> for </w:t>
      </w:r>
      <w:r w:rsidRPr="00514E4A">
        <w:rPr>
          <w:b/>
          <w:i/>
          <w:lang w:val="en-US"/>
        </w:rPr>
        <w:t>1RB+1RB allocations.</w:t>
      </w:r>
    </w:p>
    <w:p w:rsidR="00C63C94" w:rsidRPr="00786F31" w:rsidRDefault="002C30B0" w:rsidP="00C63C94">
      <w:pPr>
        <w:pStyle w:val="2"/>
        <w:spacing w:after="240"/>
        <w:rPr>
          <w:lang w:eastAsia="zh-CN"/>
        </w:rPr>
      </w:pPr>
      <w:r w:rsidRPr="002C30B0">
        <w:rPr>
          <w:rFonts w:eastAsiaTheme="minorEastAsia"/>
          <w:lang w:eastAsia="zh-CN"/>
        </w:rPr>
        <w:t>fully allocated maximum aggregated BW</w:t>
      </w:r>
    </w:p>
    <w:p w:rsidR="002C30B0" w:rsidRDefault="002C30B0"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w:t>
      </w:r>
      <w:r w:rsidR="00B43421" w:rsidRPr="00B43421">
        <w:rPr>
          <w:rFonts w:eastAsiaTheme="minorEastAsia"/>
          <w:lang w:eastAsia="zh-CN"/>
        </w:rPr>
        <w:t>CA_n41C-n79A</w:t>
      </w:r>
      <w:r w:rsidR="00FB3B52" w:rsidRPr="00FB3B52">
        <w:rPr>
          <w:rFonts w:eastAsiaTheme="minorEastAsia"/>
          <w:lang w:eastAsia="zh-CN"/>
        </w:rPr>
        <w:t xml:space="preserve"> with UL intra-band CA_n41C,</w:t>
      </w:r>
      <w:r w:rsidR="00FB3B52">
        <w:rPr>
          <w:rFonts w:eastAsiaTheme="minorEastAsia"/>
          <w:lang w:eastAsia="zh-CN"/>
        </w:rPr>
        <w:t xml:space="preserve"> </w:t>
      </w:r>
      <w:r w:rsidR="00FB3B52" w:rsidRPr="00FB3B52">
        <w:rPr>
          <w:rFonts w:eastAsiaTheme="minorEastAsia"/>
          <w:lang w:eastAsia="zh-CN"/>
        </w:rPr>
        <w:t>if RAN4 choose the fully allocated maximum aggregated BW,</w:t>
      </w:r>
      <w:r w:rsidR="00FB3B52">
        <w:rPr>
          <w:rFonts w:eastAsiaTheme="minorEastAsia"/>
          <w:lang w:eastAsia="zh-CN"/>
        </w:rPr>
        <w:t xml:space="preserve"> the DL band n</w:t>
      </w:r>
      <w:r w:rsidR="00B43421">
        <w:rPr>
          <w:rFonts w:eastAsiaTheme="minorEastAsia"/>
          <w:lang w:eastAsia="zh-CN"/>
        </w:rPr>
        <w:t>79</w:t>
      </w:r>
      <w:r w:rsidR="00FB3B52">
        <w:rPr>
          <w:rFonts w:eastAsiaTheme="minorEastAsia"/>
          <w:lang w:eastAsia="zh-CN"/>
        </w:rPr>
        <w:t xml:space="preserve"> </w:t>
      </w:r>
      <w:r w:rsidR="00B32D76">
        <w:rPr>
          <w:rFonts w:eastAsiaTheme="minorEastAsia"/>
          <w:lang w:eastAsia="zh-CN"/>
        </w:rPr>
        <w:t xml:space="preserve">will </w:t>
      </w:r>
      <w:r w:rsidR="00B43421">
        <w:rPr>
          <w:rFonts w:eastAsiaTheme="minorEastAsia"/>
          <w:lang w:eastAsia="zh-CN"/>
        </w:rPr>
        <w:t xml:space="preserve">not </w:t>
      </w:r>
      <w:r w:rsidR="00B32D76">
        <w:rPr>
          <w:rFonts w:eastAsiaTheme="minorEastAsia"/>
          <w:lang w:eastAsia="zh-CN"/>
        </w:rPr>
        <w:t xml:space="preserve">be affected by </w:t>
      </w:r>
      <w:r w:rsidR="00B32D76" w:rsidRPr="00B43421">
        <w:rPr>
          <w:rFonts w:eastAsiaTheme="minorEastAsia"/>
          <w:color w:val="FF0000"/>
          <w:lang w:eastAsia="zh-CN"/>
        </w:rPr>
        <w:t xml:space="preserve">the </w:t>
      </w:r>
      <w:r w:rsidR="00B43421" w:rsidRPr="00B43421">
        <w:rPr>
          <w:rFonts w:eastAsiaTheme="minorEastAsia"/>
          <w:color w:val="FF0000"/>
          <w:lang w:eastAsia="zh-CN"/>
        </w:rPr>
        <w:t>1</w:t>
      </w:r>
      <w:r w:rsidR="00B43421" w:rsidRPr="00B43421">
        <w:rPr>
          <w:rFonts w:eastAsiaTheme="minorEastAsia"/>
          <w:color w:val="FF0000"/>
          <w:vertAlign w:val="superscript"/>
          <w:lang w:eastAsia="zh-CN"/>
        </w:rPr>
        <w:t>st</w:t>
      </w:r>
      <w:r w:rsidR="00B43421" w:rsidRPr="00B43421">
        <w:rPr>
          <w:rFonts w:eastAsiaTheme="minorEastAsia"/>
          <w:color w:val="FF0000"/>
          <w:lang w:eastAsia="zh-CN"/>
        </w:rPr>
        <w:t xml:space="preserve"> to 5</w:t>
      </w:r>
      <w:r w:rsidR="00B43421" w:rsidRPr="00B43421">
        <w:rPr>
          <w:rFonts w:eastAsiaTheme="minorEastAsia"/>
          <w:color w:val="FF0000"/>
          <w:vertAlign w:val="superscript"/>
          <w:lang w:eastAsia="zh-CN"/>
        </w:rPr>
        <w:t>th</w:t>
      </w:r>
      <w:r w:rsidR="00B43421" w:rsidRPr="00B43421">
        <w:rPr>
          <w:rFonts w:eastAsiaTheme="minorEastAsia"/>
          <w:color w:val="FF0000"/>
          <w:lang w:eastAsia="zh-CN"/>
        </w:rPr>
        <w:t xml:space="preserve"> </w:t>
      </w:r>
      <w:r w:rsidR="00B32D76" w:rsidRPr="00B43421">
        <w:rPr>
          <w:rFonts w:eastAsiaTheme="minorEastAsia"/>
          <w:color w:val="FF0000"/>
          <w:lang w:eastAsia="zh-CN"/>
        </w:rPr>
        <w:t>adjacent channel leakage</w:t>
      </w:r>
      <w:r w:rsidR="00B32D76">
        <w:rPr>
          <w:rFonts w:eastAsiaTheme="minorEastAsia"/>
          <w:lang w:eastAsia="zh-CN"/>
        </w:rPr>
        <w:t xml:space="preserve"> of </w:t>
      </w:r>
      <w:r w:rsidR="00B32D76" w:rsidRPr="00B32D76">
        <w:rPr>
          <w:rFonts w:eastAsiaTheme="minorEastAsia"/>
          <w:lang w:eastAsia="zh-CN"/>
        </w:rPr>
        <w:t>UL intra-band CA_n41C</w:t>
      </w:r>
      <w:r w:rsidR="00B32D76">
        <w:rPr>
          <w:rFonts w:eastAsiaTheme="minorEastAsia"/>
          <w:lang w:eastAsia="zh-CN"/>
        </w:rPr>
        <w:t>.</w:t>
      </w:r>
      <w:r w:rsidR="00B43421">
        <w:rPr>
          <w:rFonts w:eastAsiaTheme="minorEastAsia"/>
          <w:lang w:eastAsia="zh-CN"/>
        </w:rPr>
        <w:t xml:space="preserve"> Since</w:t>
      </w:r>
      <w:r w:rsidR="00B32D76">
        <w:rPr>
          <w:rFonts w:eastAsiaTheme="minorEastAsia"/>
          <w:lang w:eastAsia="zh-CN"/>
        </w:rPr>
        <w:t xml:space="preserve"> </w:t>
      </w:r>
      <w:r w:rsidR="00B43421">
        <w:rPr>
          <w:rFonts w:eastAsiaTheme="minorEastAsia"/>
          <w:lang w:eastAsia="zh-CN"/>
        </w:rPr>
        <w:t>t</w:t>
      </w:r>
      <w:r w:rsidR="00B32D76">
        <w:rPr>
          <w:rFonts w:eastAsiaTheme="minorEastAsia"/>
          <w:lang w:eastAsia="zh-CN"/>
        </w:rPr>
        <w:t xml:space="preserve">he PA non-linearity </w:t>
      </w:r>
      <w:r w:rsidR="00B43421">
        <w:rPr>
          <w:rFonts w:eastAsiaTheme="minorEastAsia"/>
          <w:lang w:eastAsia="zh-CN"/>
        </w:rPr>
        <w:t>noise (-130dBm/Hz) is lower enough</w:t>
      </w:r>
      <w:r w:rsidR="00B32D76">
        <w:rPr>
          <w:rFonts w:eastAsiaTheme="minorEastAsia"/>
          <w:lang w:eastAsia="zh-CN"/>
        </w:rPr>
        <w:t xml:space="preserve"> and band n41 Tx filter performance at DL frequency range of band n</w:t>
      </w:r>
      <w:r w:rsidR="00B43421">
        <w:rPr>
          <w:rFonts w:eastAsiaTheme="minorEastAsia"/>
          <w:lang w:eastAsia="zh-CN"/>
        </w:rPr>
        <w:t>79</w:t>
      </w:r>
      <w:r w:rsidR="00B32D76">
        <w:rPr>
          <w:rFonts w:eastAsiaTheme="minorEastAsia"/>
          <w:lang w:eastAsia="zh-CN"/>
        </w:rPr>
        <w:t xml:space="preserve"> </w:t>
      </w:r>
      <w:r w:rsidR="00B43421">
        <w:rPr>
          <w:rFonts w:eastAsiaTheme="minorEastAsia"/>
          <w:lang w:eastAsia="zh-CN"/>
        </w:rPr>
        <w:t>can provide good rejection 45dB above</w:t>
      </w:r>
      <w:r w:rsidR="00B32D76">
        <w:rPr>
          <w:rFonts w:eastAsiaTheme="minorEastAsia"/>
          <w:lang w:eastAsia="zh-CN"/>
        </w:rPr>
        <w:t xml:space="preserve">. </w:t>
      </w:r>
      <w:r w:rsidR="00B43421">
        <w:rPr>
          <w:rFonts w:eastAsiaTheme="minorEastAsia"/>
          <w:lang w:eastAsia="zh-CN"/>
        </w:rPr>
        <w:t xml:space="preserve">Thus, there is no need to specify MSD with </w:t>
      </w:r>
      <w:r w:rsidR="00B43421" w:rsidRPr="00B43421">
        <w:rPr>
          <w:rFonts w:eastAsiaTheme="minorEastAsia"/>
          <w:lang w:eastAsia="zh-CN"/>
        </w:rPr>
        <w:t>fully allocated maximum aggregated BW</w:t>
      </w:r>
      <w:r w:rsidR="00B43421">
        <w:rPr>
          <w:rFonts w:eastAsiaTheme="minorEastAsia"/>
          <w:lang w:eastAsia="zh-CN"/>
        </w:rPr>
        <w:t xml:space="preserve"> for </w:t>
      </w:r>
      <w:r w:rsidR="00B43421" w:rsidRPr="00B43421">
        <w:rPr>
          <w:rFonts w:eastAsiaTheme="minorEastAsia"/>
          <w:lang w:eastAsia="zh-CN"/>
        </w:rPr>
        <w:t>CA_n41C-n79A</w:t>
      </w:r>
      <w:r w:rsidR="00B43421" w:rsidRPr="00FB3B52">
        <w:rPr>
          <w:rFonts w:eastAsiaTheme="minorEastAsia"/>
          <w:lang w:eastAsia="zh-CN"/>
        </w:rPr>
        <w:t xml:space="preserve"> with UL intra-band CA_n41C</w:t>
      </w:r>
      <w:r w:rsidR="00B32D76">
        <w:rPr>
          <w:rFonts w:eastAsiaTheme="minorEastAsia"/>
          <w:lang w:eastAsia="zh-CN"/>
        </w:rPr>
        <w:t>.</w:t>
      </w:r>
    </w:p>
    <w:p w:rsidR="002C30B0" w:rsidRPr="0060459D" w:rsidRDefault="002C30B0" w:rsidP="00616EBC">
      <w:pPr>
        <w:widowControl w:val="0"/>
        <w:overflowPunct/>
        <w:autoSpaceDE/>
        <w:autoSpaceDN/>
        <w:adjustRightInd/>
        <w:spacing w:after="0"/>
        <w:textAlignment w:val="auto"/>
        <w:rPr>
          <w:rFonts w:eastAsiaTheme="minorEastAsia"/>
          <w:lang w:eastAsia="zh-CN"/>
        </w:rPr>
      </w:pPr>
    </w:p>
    <w:p w:rsidR="00566D1B" w:rsidRPr="0049156C" w:rsidRDefault="00B32D76" w:rsidP="00B32D76">
      <w:pPr>
        <w:widowControl w:val="0"/>
        <w:overflowPunct/>
        <w:autoSpaceDE/>
        <w:autoSpaceDN/>
        <w:adjustRightInd/>
        <w:spacing w:after="0"/>
        <w:textAlignment w:val="auto"/>
        <w:rPr>
          <w:rFonts w:eastAsiaTheme="minorEastAsia"/>
          <w:b/>
          <w:i/>
          <w:lang w:eastAsia="zh-CN"/>
        </w:rPr>
      </w:pPr>
      <w:r w:rsidRPr="00B32D76">
        <w:rPr>
          <w:b/>
          <w:i/>
          <w:lang w:val="en-US"/>
        </w:rPr>
        <w:t xml:space="preserve">Proposal </w:t>
      </w:r>
      <w:r w:rsidR="0060459D">
        <w:rPr>
          <w:b/>
          <w:i/>
          <w:lang w:val="en-US"/>
        </w:rPr>
        <w:t>2</w:t>
      </w:r>
      <w:r w:rsidR="009E3820">
        <w:rPr>
          <w:b/>
          <w:i/>
          <w:lang w:val="en-US"/>
        </w:rPr>
        <w:t xml:space="preserve">: </w:t>
      </w:r>
      <w:r w:rsidR="0060459D">
        <w:rPr>
          <w:b/>
          <w:i/>
          <w:lang w:val="en-US"/>
        </w:rPr>
        <w:t>T</w:t>
      </w:r>
      <w:r w:rsidR="0060459D" w:rsidRPr="0060459D">
        <w:rPr>
          <w:b/>
          <w:i/>
          <w:lang w:val="en-US"/>
        </w:rPr>
        <w:t>here is no need to specify MSD with fully allocated maximum aggregated BW for CA_n41C-n79A with UL intra-band CA_n41C.</w:t>
      </w:r>
    </w:p>
    <w:p w:rsidR="00566D1B" w:rsidRDefault="00566D1B"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lastRenderedPageBreak/>
        <w:t>Summary</w:t>
      </w:r>
    </w:p>
    <w:p w:rsidR="00D64ECE" w:rsidRDefault="00D64ECE" w:rsidP="00D64ECE">
      <w:pPr>
        <w:jc w:val="both"/>
        <w:rPr>
          <w:lang w:val="en-US"/>
        </w:rPr>
      </w:pPr>
      <w:r w:rsidRPr="005A60AA">
        <w:rPr>
          <w:b/>
          <w:i/>
          <w:lang w:val="en-US"/>
        </w:rPr>
        <w:t xml:space="preserve">Observation </w:t>
      </w:r>
      <w:r>
        <w:rPr>
          <w:b/>
          <w:i/>
          <w:lang w:val="en-US"/>
        </w:rPr>
        <w:t>1</w:t>
      </w:r>
      <w:r w:rsidRPr="005A60AA">
        <w:rPr>
          <w:b/>
          <w:i/>
          <w:lang w:val="en-US"/>
        </w:rPr>
        <w:t>:</w:t>
      </w:r>
      <w:r w:rsidRPr="00150710">
        <w:rPr>
          <w:b/>
          <w:i/>
          <w:lang w:val="en-US"/>
        </w:rPr>
        <w:t xml:space="preserve"> the IMD interference will has the sharp characteristic which </w:t>
      </w:r>
      <w:r>
        <w:rPr>
          <w:b/>
          <w:i/>
          <w:lang w:val="en-US"/>
        </w:rPr>
        <w:t>means</w:t>
      </w:r>
      <w:r w:rsidRPr="00150710">
        <w:rPr>
          <w:b/>
          <w:i/>
          <w:lang w:val="en-US"/>
        </w:rPr>
        <w:t xml:space="preserve"> the higher PSD, but the smaller spectrum width due to narrower aggressive signal (1RB+1RB). For 1RB+1RB cases, the number of impacted RB for the DL victim band may be 2 ~ 4 RBs.</w:t>
      </w:r>
    </w:p>
    <w:p w:rsidR="00D64ECE" w:rsidRDefault="00D64ECE" w:rsidP="00D64ECE">
      <w:pPr>
        <w:jc w:val="both"/>
        <w:rPr>
          <w:b/>
          <w:i/>
          <w:lang w:val="en-US"/>
        </w:rPr>
      </w:pPr>
      <w:r w:rsidRPr="005A60AA">
        <w:rPr>
          <w:b/>
          <w:i/>
          <w:lang w:val="en-US"/>
        </w:rPr>
        <w:t xml:space="preserve">Observation </w:t>
      </w:r>
      <w:r>
        <w:rPr>
          <w:b/>
          <w:i/>
          <w:lang w:val="en-US"/>
        </w:rPr>
        <w:t>2</w:t>
      </w:r>
      <w:r w:rsidRPr="005A60AA">
        <w:rPr>
          <w:b/>
          <w:i/>
          <w:lang w:val="en-US"/>
        </w:rPr>
        <w:t>:</w:t>
      </w:r>
      <w:r>
        <w:rPr>
          <w:b/>
          <w:i/>
          <w:lang w:val="en-US"/>
        </w:rPr>
        <w:t xml:space="preserve"> for the MSD test configuration (UL 1RB+1RB), the number of impacted RBs in DL victim channel is very limited. Even if 8 RBs in DL victim channel are assumed to be useless, the REFSENS degradation will not be higher than 1dB for </w:t>
      </w:r>
      <w:r w:rsidRPr="006D5632">
        <w:rPr>
          <w:b/>
          <w:i/>
          <w:lang w:val="en-US"/>
        </w:rPr>
        <w:t>CA_n41C-n79A with UL intra-band CA_n41C</w:t>
      </w:r>
      <w:r>
        <w:rPr>
          <w:b/>
          <w:i/>
          <w:lang w:val="en-US"/>
        </w:rPr>
        <w:t>.</w:t>
      </w:r>
    </w:p>
    <w:p w:rsidR="00D64ECE" w:rsidRDefault="00D64ECE" w:rsidP="00D64ECE">
      <w:pPr>
        <w:jc w:val="both"/>
        <w:rPr>
          <w:rFonts w:eastAsiaTheme="minorEastAsia"/>
          <w:lang w:val="en-US" w:eastAsia="zh-CN"/>
        </w:rPr>
      </w:pPr>
      <w:r w:rsidRPr="00B32D76">
        <w:rPr>
          <w:b/>
          <w:i/>
          <w:lang w:val="en-US"/>
        </w:rPr>
        <w:t xml:space="preserve">Proposal </w:t>
      </w:r>
      <w:r>
        <w:rPr>
          <w:b/>
          <w:i/>
          <w:lang w:val="en-US"/>
        </w:rPr>
        <w:t>1: T</w:t>
      </w:r>
      <w:r w:rsidRPr="0060459D">
        <w:rPr>
          <w:b/>
          <w:i/>
          <w:lang w:val="en-US"/>
        </w:rPr>
        <w:t>he</w:t>
      </w:r>
      <w:r w:rsidRPr="00514E4A">
        <w:t xml:space="preserve"> </w:t>
      </w:r>
      <w:r w:rsidRPr="00514E4A">
        <w:rPr>
          <w:b/>
          <w:i/>
          <w:lang w:val="en-US"/>
        </w:rPr>
        <w:t>REFSENS degradation will not be higher than 1dB for CA_n41C-n79A with UL intra-band CA_n41C</w:t>
      </w:r>
      <w:r>
        <w:rPr>
          <w:b/>
          <w:i/>
          <w:lang w:val="en-US"/>
        </w:rPr>
        <w:t xml:space="preserve"> for </w:t>
      </w:r>
      <w:r w:rsidRPr="00514E4A">
        <w:rPr>
          <w:b/>
          <w:i/>
          <w:lang w:val="en-US"/>
        </w:rPr>
        <w:t>1RB+1RB allocations.</w:t>
      </w:r>
    </w:p>
    <w:p w:rsidR="00D64ECE" w:rsidRPr="0049156C" w:rsidRDefault="00D64ECE" w:rsidP="00D64ECE">
      <w:pPr>
        <w:widowControl w:val="0"/>
        <w:overflowPunct/>
        <w:autoSpaceDE/>
        <w:autoSpaceDN/>
        <w:adjustRightInd/>
        <w:spacing w:after="0"/>
        <w:textAlignment w:val="auto"/>
        <w:rPr>
          <w:rFonts w:eastAsiaTheme="minorEastAsia"/>
          <w:b/>
          <w:i/>
          <w:lang w:eastAsia="zh-CN"/>
        </w:rPr>
      </w:pPr>
      <w:r w:rsidRPr="00B32D76">
        <w:rPr>
          <w:b/>
          <w:i/>
          <w:lang w:val="en-US"/>
        </w:rPr>
        <w:t xml:space="preserve">Proposal </w:t>
      </w:r>
      <w:r>
        <w:rPr>
          <w:b/>
          <w:i/>
          <w:lang w:val="en-US"/>
        </w:rPr>
        <w:t>2: T</w:t>
      </w:r>
      <w:r w:rsidRPr="0060459D">
        <w:rPr>
          <w:b/>
          <w:i/>
          <w:lang w:val="en-US"/>
        </w:rPr>
        <w:t>here is no need to specify MSD with fully allocated maximum aggregated BW for CA_n41C-n79A with UL intra-band CA_n41C.</w:t>
      </w:r>
    </w:p>
    <w:p w:rsidR="00B02AE0" w:rsidRPr="00A81A25" w:rsidRDefault="00B02AE0" w:rsidP="00572A4C">
      <w:pPr>
        <w:pStyle w:val="10"/>
        <w:numPr>
          <w:ilvl w:val="0"/>
          <w:numId w:val="0"/>
        </w:numPr>
      </w:pPr>
      <w:r>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sectPr w:rsidR="00CA6B3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544" w:rsidRDefault="00036544">
      <w:r>
        <w:separator/>
      </w:r>
    </w:p>
  </w:endnote>
  <w:endnote w:type="continuationSeparator" w:id="0">
    <w:p w:rsidR="00036544" w:rsidRDefault="0003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6BE" w:rsidRDefault="00ED56B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544" w:rsidRDefault="00036544">
      <w:r>
        <w:separator/>
      </w:r>
    </w:p>
  </w:footnote>
  <w:footnote w:type="continuationSeparator" w:id="0">
    <w:p w:rsidR="00036544" w:rsidRDefault="00036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544"/>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341"/>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BD4"/>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CCCA8"/>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qFormat/>
    <w:rsid w:val="00A56B9E"/>
    <w:rPr>
      <w:rFonts w:eastAsia="Malgun Gothic"/>
      <w:lang w:eastAsia="x-none"/>
    </w:rPr>
  </w:style>
  <w:style w:type="character" w:customStyle="1" w:styleId="afffc">
    <w:name w:val="日期 字符"/>
    <w:basedOn w:val="a3"/>
    <w:link w:val="afffb"/>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2">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A866B-5129-402F-BC51-C8C5BDE0F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33827</TotalTime>
  <Pages>3</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32</cp:revision>
  <cp:lastPrinted>2010-01-07T02:23:00Z</cp:lastPrinted>
  <dcterms:created xsi:type="dcterms:W3CDTF">2021-02-10T02:54:00Z</dcterms:created>
  <dcterms:modified xsi:type="dcterms:W3CDTF">2024-05-13T13:24:00Z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