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116B4" w14:paraId="0F9B5164" w14:textId="77777777">
        <w:tc>
          <w:tcPr>
            <w:tcW w:w="10423" w:type="dxa"/>
            <w:gridSpan w:val="2"/>
            <w:shd w:val="clear" w:color="auto" w:fill="auto"/>
          </w:tcPr>
          <w:p w14:paraId="475E8183" w14:textId="77777777" w:rsidR="008116B4" w:rsidRDefault="00571706" w:rsidP="009F45E2">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Pr>
                <w:rFonts w:eastAsia="SimSun" w:hint="eastAsia"/>
                <w:lang w:val="en-US" w:eastAsia="zh-CN"/>
              </w:rPr>
              <w:t>0</w:t>
            </w:r>
            <w:r>
              <w:t>.</w:t>
            </w:r>
            <w:r w:rsidR="009F45E2">
              <w:rPr>
                <w:rFonts w:eastAsiaTheme="minorEastAsia" w:hint="eastAsia"/>
                <w:lang w:val="en-US" w:eastAsia="zh-CN"/>
              </w:rPr>
              <w:t>4</w:t>
            </w:r>
            <w:r>
              <w:t>.</w:t>
            </w:r>
            <w:bookmarkEnd w:id="2"/>
            <w:r>
              <w:rPr>
                <w:rFonts w:eastAsia="SimSun" w:hint="eastAsia"/>
                <w:lang w:val="en-US" w:eastAsia="zh-CN"/>
              </w:rPr>
              <w:t>0</w:t>
            </w:r>
            <w:r>
              <w:t xml:space="preserve"> </w:t>
            </w:r>
            <w:r>
              <w:rPr>
                <w:sz w:val="32"/>
              </w:rPr>
              <w:t>(</w:t>
            </w:r>
            <w:bookmarkStart w:id="3" w:name="issueDate"/>
            <w:r>
              <w:rPr>
                <w:rFonts w:eastAsia="SimSun" w:hint="eastAsia"/>
                <w:sz w:val="32"/>
                <w:lang w:val="en-US" w:eastAsia="zh-CN"/>
              </w:rPr>
              <w:t>2022</w:t>
            </w:r>
            <w:r>
              <w:rPr>
                <w:sz w:val="32"/>
              </w:rPr>
              <w:t>-</w:t>
            </w:r>
            <w:bookmarkEnd w:id="3"/>
            <w:r w:rsidR="009F45E2">
              <w:rPr>
                <w:rFonts w:eastAsiaTheme="minorEastAsia" w:hint="eastAsia"/>
                <w:sz w:val="32"/>
                <w:lang w:val="en-US" w:eastAsia="zh-CN"/>
              </w:rPr>
              <w:t>11</w:t>
            </w:r>
            <w:r>
              <w:rPr>
                <w:sz w:val="32"/>
              </w:rPr>
              <w:t>)</w:t>
            </w:r>
          </w:p>
        </w:tc>
      </w:tr>
      <w:tr w:rsidR="008116B4" w14:paraId="55F072B0" w14:textId="77777777">
        <w:trPr>
          <w:trHeight w:hRule="exact" w:val="1134"/>
        </w:trPr>
        <w:tc>
          <w:tcPr>
            <w:tcW w:w="10423" w:type="dxa"/>
            <w:gridSpan w:val="2"/>
            <w:shd w:val="clear" w:color="auto" w:fill="auto"/>
          </w:tcPr>
          <w:p w14:paraId="548E11CA" w14:textId="77777777" w:rsidR="008116B4" w:rsidRDefault="00571706">
            <w:pPr>
              <w:pStyle w:val="ZB"/>
              <w:framePr w:w="0" w:hRule="auto" w:wrap="auto" w:vAnchor="margin" w:hAnchor="text" w:yAlign="inline"/>
            </w:pPr>
            <w:r>
              <w:t xml:space="preserve">Technical </w:t>
            </w:r>
            <w:bookmarkStart w:id="4" w:name="spectype2"/>
            <w:r>
              <w:t>Specification</w:t>
            </w:r>
            <w:bookmarkEnd w:id="4"/>
          </w:p>
          <w:p w14:paraId="694D4F84" w14:textId="77777777" w:rsidR="008116B4" w:rsidRDefault="00571706">
            <w:pPr>
              <w:pStyle w:val="Guidance"/>
            </w:pPr>
            <w:r>
              <w:br/>
            </w:r>
            <w:r>
              <w:br/>
            </w:r>
          </w:p>
        </w:tc>
      </w:tr>
      <w:tr w:rsidR="008116B4" w14:paraId="6F7BD09B" w14:textId="77777777">
        <w:trPr>
          <w:trHeight w:hRule="exact" w:val="3686"/>
        </w:trPr>
        <w:tc>
          <w:tcPr>
            <w:tcW w:w="10423" w:type="dxa"/>
            <w:gridSpan w:val="2"/>
            <w:shd w:val="clear" w:color="auto" w:fill="auto"/>
          </w:tcPr>
          <w:p w14:paraId="046CADD2" w14:textId="77777777" w:rsidR="008116B4" w:rsidRDefault="00571706">
            <w:pPr>
              <w:pStyle w:val="ZT"/>
              <w:framePr w:wrap="auto" w:hAnchor="text" w:yAlign="inline"/>
            </w:pPr>
            <w:r>
              <w:t>3rd Generation Partnership Project;</w:t>
            </w:r>
          </w:p>
          <w:p w14:paraId="585509A2" w14:textId="77777777" w:rsidR="008116B4" w:rsidRDefault="00571706">
            <w:pPr>
              <w:pStyle w:val="ZT"/>
              <w:framePr w:wrap="auto" w:hAnchor="text" w:yAlign="inline"/>
            </w:pPr>
            <w:r>
              <w:t xml:space="preserve">Technical Specification Group </w:t>
            </w:r>
            <w:bookmarkStart w:id="5" w:name="specTitle"/>
            <w:r>
              <w:t>Services and System Aspects;</w:t>
            </w:r>
          </w:p>
          <w:bookmarkEnd w:id="5"/>
          <w:p w14:paraId="515F7C78" w14:textId="77777777" w:rsidR="008116B4" w:rsidRDefault="00571706">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5736E1A8" w14:textId="77777777" w:rsidR="008116B4" w:rsidRDefault="00571706">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8116B4" w14:paraId="76C04B60" w14:textId="77777777">
        <w:tc>
          <w:tcPr>
            <w:tcW w:w="10423" w:type="dxa"/>
            <w:gridSpan w:val="2"/>
            <w:shd w:val="clear" w:color="auto" w:fill="auto"/>
          </w:tcPr>
          <w:p w14:paraId="7BFEBDB2" w14:textId="77777777" w:rsidR="008116B4" w:rsidRDefault="00571706">
            <w:pPr>
              <w:pStyle w:val="ZU"/>
              <w:framePr w:w="0" w:wrap="auto" w:vAnchor="margin" w:hAnchor="text" w:yAlign="inline"/>
              <w:tabs>
                <w:tab w:val="right" w:pos="10206"/>
              </w:tabs>
              <w:jc w:val="left"/>
              <w:rPr>
                <w:color w:val="0000FF"/>
              </w:rPr>
            </w:pPr>
            <w:r>
              <w:rPr>
                <w:color w:val="0000FF"/>
              </w:rPr>
              <w:tab/>
            </w:r>
          </w:p>
        </w:tc>
      </w:tr>
      <w:tr w:rsidR="008116B4" w14:paraId="398BC650" w14:textId="77777777">
        <w:trPr>
          <w:trHeight w:hRule="exact" w:val="1531"/>
        </w:trPr>
        <w:tc>
          <w:tcPr>
            <w:tcW w:w="4883" w:type="dxa"/>
            <w:shd w:val="clear" w:color="auto" w:fill="auto"/>
          </w:tcPr>
          <w:p w14:paraId="4A188980" w14:textId="77777777" w:rsidR="008116B4" w:rsidRDefault="00571706">
            <w:pPr>
              <w:rPr>
                <w:i/>
              </w:rPr>
            </w:pPr>
            <w:r>
              <w:rPr>
                <w:i/>
                <w:noProof/>
                <w:lang w:val="en-US" w:eastAsia="zh-CN"/>
              </w:rPr>
              <w:drawing>
                <wp:inline distT="0" distB="0" distL="0" distR="0" wp14:anchorId="3BE9DB0A" wp14:editId="1584D96A">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2A5FD56F" w14:textId="77777777" w:rsidR="008116B4" w:rsidRDefault="00571706">
            <w:pPr>
              <w:jc w:val="right"/>
            </w:pPr>
            <w:r>
              <w:rPr>
                <w:noProof/>
                <w:lang w:val="en-US" w:eastAsia="zh-CN"/>
              </w:rPr>
              <w:drawing>
                <wp:inline distT="0" distB="0" distL="0" distR="0" wp14:anchorId="249575A0" wp14:editId="14CE44DB">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8116B4" w14:paraId="395F0C33" w14:textId="77777777">
        <w:trPr>
          <w:trHeight w:hRule="exact" w:val="5783"/>
        </w:trPr>
        <w:tc>
          <w:tcPr>
            <w:tcW w:w="10423" w:type="dxa"/>
            <w:gridSpan w:val="2"/>
            <w:shd w:val="clear" w:color="auto" w:fill="auto"/>
          </w:tcPr>
          <w:p w14:paraId="4243AD60" w14:textId="77777777" w:rsidR="008116B4" w:rsidRDefault="008116B4">
            <w:pPr>
              <w:pStyle w:val="Guidance"/>
              <w:rPr>
                <w:b/>
              </w:rPr>
            </w:pPr>
          </w:p>
        </w:tc>
      </w:tr>
      <w:tr w:rsidR="008116B4" w14:paraId="2946D23D" w14:textId="77777777">
        <w:trPr>
          <w:cantSplit/>
          <w:trHeight w:hRule="exact" w:val="964"/>
        </w:trPr>
        <w:tc>
          <w:tcPr>
            <w:tcW w:w="10423" w:type="dxa"/>
            <w:gridSpan w:val="2"/>
            <w:shd w:val="clear" w:color="auto" w:fill="auto"/>
          </w:tcPr>
          <w:p w14:paraId="0E63CF94" w14:textId="77777777" w:rsidR="008116B4" w:rsidRDefault="00571706">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261F2C72" w14:textId="77777777" w:rsidR="008116B4" w:rsidRDefault="008116B4">
            <w:pPr>
              <w:pStyle w:val="ZV"/>
              <w:framePr w:wrap="notBeside"/>
            </w:pPr>
          </w:p>
          <w:p w14:paraId="14F8D66D" w14:textId="77777777" w:rsidR="008116B4" w:rsidRDefault="008116B4">
            <w:pPr>
              <w:rPr>
                <w:sz w:val="16"/>
              </w:rPr>
            </w:pPr>
          </w:p>
        </w:tc>
      </w:tr>
      <w:bookmarkEnd w:id="0"/>
    </w:tbl>
    <w:p w14:paraId="1CFC424F" w14:textId="77777777" w:rsidR="008116B4" w:rsidRDefault="008116B4">
      <w:pPr>
        <w:sectPr w:rsidR="008116B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116B4" w14:paraId="5429A52F" w14:textId="77777777">
        <w:trPr>
          <w:trHeight w:hRule="exact" w:val="5670"/>
        </w:trPr>
        <w:tc>
          <w:tcPr>
            <w:tcW w:w="10423" w:type="dxa"/>
            <w:shd w:val="clear" w:color="auto" w:fill="auto"/>
          </w:tcPr>
          <w:p w14:paraId="14888381" w14:textId="77777777" w:rsidR="008116B4" w:rsidRDefault="008116B4">
            <w:pPr>
              <w:pStyle w:val="Guidance"/>
            </w:pPr>
            <w:bookmarkStart w:id="8" w:name="page2"/>
          </w:p>
        </w:tc>
      </w:tr>
      <w:tr w:rsidR="008116B4" w14:paraId="665D26AB" w14:textId="77777777">
        <w:trPr>
          <w:trHeight w:hRule="exact" w:val="5387"/>
        </w:trPr>
        <w:tc>
          <w:tcPr>
            <w:tcW w:w="10423" w:type="dxa"/>
            <w:shd w:val="clear" w:color="auto" w:fill="auto"/>
          </w:tcPr>
          <w:p w14:paraId="5CB2D430" w14:textId="77777777" w:rsidR="008116B4" w:rsidRDefault="00571706">
            <w:pPr>
              <w:pStyle w:val="FP"/>
              <w:spacing w:after="240"/>
              <w:ind w:left="2835" w:right="2835"/>
              <w:jc w:val="center"/>
              <w:rPr>
                <w:rFonts w:ascii="Arial" w:hAnsi="Arial"/>
                <w:b/>
                <w:i/>
              </w:rPr>
            </w:pPr>
            <w:bookmarkStart w:id="9" w:name="coords3gpp"/>
            <w:r>
              <w:rPr>
                <w:rFonts w:ascii="Arial" w:hAnsi="Arial"/>
                <w:b/>
                <w:i/>
              </w:rPr>
              <w:t>3GPP</w:t>
            </w:r>
          </w:p>
          <w:p w14:paraId="538326A7" w14:textId="77777777" w:rsidR="008116B4" w:rsidRDefault="00571706">
            <w:pPr>
              <w:pStyle w:val="FP"/>
              <w:pBdr>
                <w:bottom w:val="single" w:sz="6" w:space="1" w:color="auto"/>
              </w:pBdr>
              <w:ind w:left="2835" w:right="2835"/>
              <w:jc w:val="center"/>
            </w:pPr>
            <w:r>
              <w:t>Postal address</w:t>
            </w:r>
          </w:p>
          <w:p w14:paraId="696EC01D" w14:textId="77777777" w:rsidR="008116B4" w:rsidRDefault="008116B4">
            <w:pPr>
              <w:pStyle w:val="FP"/>
              <w:ind w:left="2835" w:right="2835"/>
              <w:jc w:val="center"/>
              <w:rPr>
                <w:rFonts w:ascii="Arial" w:hAnsi="Arial"/>
                <w:sz w:val="18"/>
              </w:rPr>
            </w:pPr>
          </w:p>
          <w:p w14:paraId="58CD0481" w14:textId="77777777" w:rsidR="008116B4" w:rsidRDefault="00571706">
            <w:pPr>
              <w:pStyle w:val="FP"/>
              <w:pBdr>
                <w:bottom w:val="single" w:sz="6" w:space="1" w:color="auto"/>
              </w:pBdr>
              <w:spacing w:before="240"/>
              <w:ind w:left="2835" w:right="2835"/>
              <w:jc w:val="center"/>
            </w:pPr>
            <w:r>
              <w:t>3GPP support office address</w:t>
            </w:r>
          </w:p>
          <w:p w14:paraId="4C32BF40" w14:textId="77777777" w:rsidR="008116B4" w:rsidRDefault="00571706">
            <w:pPr>
              <w:pStyle w:val="FP"/>
              <w:ind w:left="2835" w:right="2835"/>
              <w:jc w:val="center"/>
              <w:rPr>
                <w:rFonts w:ascii="Arial" w:hAnsi="Arial"/>
                <w:sz w:val="18"/>
                <w:lang w:val="fr-FR"/>
              </w:rPr>
            </w:pPr>
            <w:r>
              <w:rPr>
                <w:rFonts w:ascii="Arial" w:hAnsi="Arial"/>
                <w:sz w:val="18"/>
                <w:lang w:val="fr-FR"/>
              </w:rPr>
              <w:t>650 Route des Lucioles - Sophia Antipolis</w:t>
            </w:r>
          </w:p>
          <w:p w14:paraId="51DFD3CA" w14:textId="77777777" w:rsidR="008116B4" w:rsidRDefault="00571706">
            <w:pPr>
              <w:pStyle w:val="FP"/>
              <w:ind w:left="2835" w:right="2835"/>
              <w:jc w:val="center"/>
              <w:rPr>
                <w:rFonts w:ascii="Arial" w:hAnsi="Arial"/>
                <w:sz w:val="18"/>
                <w:lang w:val="fr-FR"/>
              </w:rPr>
            </w:pPr>
            <w:r>
              <w:rPr>
                <w:rFonts w:ascii="Arial" w:hAnsi="Arial"/>
                <w:sz w:val="18"/>
                <w:lang w:val="fr-FR"/>
              </w:rPr>
              <w:t>Valbonne - FRANCE</w:t>
            </w:r>
          </w:p>
          <w:p w14:paraId="12CCC88C" w14:textId="77777777" w:rsidR="008116B4" w:rsidRDefault="00571706">
            <w:pPr>
              <w:pStyle w:val="FP"/>
              <w:spacing w:after="20"/>
              <w:ind w:left="2835" w:right="2835"/>
              <w:jc w:val="center"/>
              <w:rPr>
                <w:rFonts w:ascii="Arial" w:hAnsi="Arial"/>
                <w:sz w:val="18"/>
              </w:rPr>
            </w:pPr>
            <w:r>
              <w:rPr>
                <w:rFonts w:ascii="Arial" w:hAnsi="Arial"/>
                <w:sz w:val="18"/>
              </w:rPr>
              <w:t>Tel.: +33 4 92 94 42 00 Fax: +33 4 93 65 47 16</w:t>
            </w:r>
          </w:p>
          <w:p w14:paraId="5536665E" w14:textId="77777777" w:rsidR="008116B4" w:rsidRDefault="00571706">
            <w:pPr>
              <w:pStyle w:val="FP"/>
              <w:pBdr>
                <w:bottom w:val="single" w:sz="6" w:space="1" w:color="auto"/>
              </w:pBdr>
              <w:spacing w:before="240"/>
              <w:ind w:left="2835" w:right="2835"/>
              <w:jc w:val="center"/>
            </w:pPr>
            <w:r>
              <w:t>Internet</w:t>
            </w:r>
          </w:p>
          <w:p w14:paraId="2302173E" w14:textId="77777777" w:rsidR="008116B4" w:rsidRDefault="00571706">
            <w:pPr>
              <w:pStyle w:val="FP"/>
              <w:ind w:left="2835" w:right="2835"/>
              <w:jc w:val="center"/>
              <w:rPr>
                <w:rFonts w:ascii="Arial" w:hAnsi="Arial"/>
                <w:sz w:val="18"/>
              </w:rPr>
            </w:pPr>
            <w:r>
              <w:rPr>
                <w:rFonts w:ascii="Arial" w:hAnsi="Arial"/>
                <w:sz w:val="18"/>
              </w:rPr>
              <w:t>http://www.3gpp.org</w:t>
            </w:r>
            <w:bookmarkEnd w:id="9"/>
          </w:p>
          <w:p w14:paraId="22425900" w14:textId="77777777" w:rsidR="008116B4" w:rsidRDefault="008116B4"/>
        </w:tc>
      </w:tr>
      <w:tr w:rsidR="008116B4" w14:paraId="13A63DD8" w14:textId="77777777">
        <w:tc>
          <w:tcPr>
            <w:tcW w:w="10423" w:type="dxa"/>
            <w:shd w:val="clear" w:color="auto" w:fill="auto"/>
            <w:vAlign w:val="bottom"/>
          </w:tcPr>
          <w:p w14:paraId="1EA16DE0" w14:textId="77777777" w:rsidR="008116B4" w:rsidRDefault="00571706">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3200F89A" w14:textId="77777777" w:rsidR="008116B4" w:rsidRDefault="00571706">
            <w:pPr>
              <w:pStyle w:val="FP"/>
              <w:jc w:val="center"/>
            </w:pPr>
            <w:r>
              <w:t>No part may be reproduced except as authorized by written permission.</w:t>
            </w:r>
            <w:r>
              <w:br/>
              <w:t>The copyright and the foregoing restriction extend to reproduction in all media.</w:t>
            </w:r>
          </w:p>
          <w:p w14:paraId="6A4DF7B2" w14:textId="77777777" w:rsidR="008116B4" w:rsidRDefault="008116B4">
            <w:pPr>
              <w:pStyle w:val="FP"/>
              <w:jc w:val="center"/>
            </w:pPr>
          </w:p>
          <w:p w14:paraId="4C245A01" w14:textId="77777777" w:rsidR="008116B4" w:rsidRDefault="00571706">
            <w:pPr>
              <w:pStyle w:val="FP"/>
              <w:jc w:val="center"/>
              <w:rPr>
                <w:sz w:val="18"/>
              </w:rPr>
            </w:pPr>
            <w:r>
              <w:rPr>
                <w:sz w:val="18"/>
              </w:rPr>
              <w:t xml:space="preserve">© </w:t>
            </w:r>
            <w:bookmarkStart w:id="11" w:name="copyrightDate"/>
            <w:r>
              <w:rPr>
                <w:sz w:val="18"/>
              </w:rPr>
              <w:t>202</w:t>
            </w:r>
            <w:bookmarkEnd w:id="11"/>
            <w:r>
              <w:rPr>
                <w:rFonts w:eastAsia="SimSun" w:hint="eastAsia"/>
                <w:sz w:val="18"/>
                <w:lang w:val="en-US" w:eastAsia="zh-CN"/>
              </w:rPr>
              <w:t>2</w:t>
            </w:r>
            <w:r>
              <w:rPr>
                <w:sz w:val="18"/>
              </w:rPr>
              <w:t>, 3GPP Organizational Partners (ARIB, ATIS, CCSA, ETSI, TSDSI, TTA, TTC).</w:t>
            </w:r>
            <w:bookmarkStart w:id="12" w:name="copyrightaddon"/>
            <w:bookmarkEnd w:id="12"/>
          </w:p>
          <w:p w14:paraId="299DB93F" w14:textId="77777777" w:rsidR="008116B4" w:rsidRDefault="00571706">
            <w:pPr>
              <w:pStyle w:val="FP"/>
              <w:jc w:val="center"/>
              <w:rPr>
                <w:sz w:val="18"/>
              </w:rPr>
            </w:pPr>
            <w:r>
              <w:rPr>
                <w:sz w:val="18"/>
              </w:rPr>
              <w:t>All rights reserved.</w:t>
            </w:r>
          </w:p>
          <w:p w14:paraId="22D87A68" w14:textId="77777777" w:rsidR="008116B4" w:rsidRDefault="008116B4">
            <w:pPr>
              <w:pStyle w:val="FP"/>
              <w:rPr>
                <w:sz w:val="18"/>
              </w:rPr>
            </w:pPr>
          </w:p>
          <w:p w14:paraId="65DCBD6C" w14:textId="77777777" w:rsidR="008116B4" w:rsidRDefault="00571706">
            <w:pPr>
              <w:pStyle w:val="FP"/>
              <w:rPr>
                <w:sz w:val="18"/>
              </w:rPr>
            </w:pPr>
            <w:r>
              <w:rPr>
                <w:sz w:val="18"/>
              </w:rPr>
              <w:t>UMTS™ is a Trade Mark of ETSI registered for the benefit of its members</w:t>
            </w:r>
          </w:p>
          <w:p w14:paraId="605BC9AD" w14:textId="77777777" w:rsidR="008116B4" w:rsidRDefault="00571706">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C54CBD6" w14:textId="77777777" w:rsidR="008116B4" w:rsidRDefault="00571706">
            <w:pPr>
              <w:pStyle w:val="FP"/>
              <w:rPr>
                <w:sz w:val="18"/>
              </w:rPr>
            </w:pPr>
            <w:r>
              <w:rPr>
                <w:sz w:val="18"/>
              </w:rPr>
              <w:t>GSM® and the GSM logo are registered and owned by the GSM Association</w:t>
            </w:r>
            <w:bookmarkEnd w:id="10"/>
          </w:p>
          <w:p w14:paraId="1C1CB05A" w14:textId="77777777" w:rsidR="008116B4" w:rsidRDefault="008116B4"/>
        </w:tc>
      </w:tr>
      <w:bookmarkEnd w:id="8"/>
    </w:tbl>
    <w:p w14:paraId="6B9F5671" w14:textId="77777777" w:rsidR="008116B4" w:rsidRDefault="00571706">
      <w:pPr>
        <w:pStyle w:val="TT"/>
      </w:pPr>
      <w:r>
        <w:br w:type="page"/>
      </w:r>
      <w:bookmarkStart w:id="13" w:name="tableOfContents"/>
      <w:bookmarkEnd w:id="13"/>
      <w:r>
        <w:lastRenderedPageBreak/>
        <w:t>Contents</w:t>
      </w:r>
    </w:p>
    <w:p w14:paraId="5AC4181F" w14:textId="77777777" w:rsidR="003737EA" w:rsidRDefault="00C97A79">
      <w:pPr>
        <w:pStyle w:val="TOC1"/>
        <w:rPr>
          <w:rFonts w:asciiTheme="minorHAnsi" w:eastAsiaTheme="minorEastAsia" w:hAnsiTheme="minorHAnsi" w:cstheme="minorBidi"/>
          <w:noProof/>
          <w:kern w:val="2"/>
          <w:sz w:val="21"/>
          <w:szCs w:val="22"/>
          <w:lang w:val="en-US" w:eastAsia="zh-CN"/>
        </w:rPr>
      </w:pPr>
      <w:r>
        <w:fldChar w:fldCharType="begin"/>
      </w:r>
      <w:r w:rsidR="00571706">
        <w:instrText xml:space="preserve"> TOC \o "1-9" </w:instrText>
      </w:r>
      <w:r>
        <w:fldChar w:fldCharType="separate"/>
      </w:r>
      <w:r w:rsidR="003737EA">
        <w:rPr>
          <w:noProof/>
        </w:rPr>
        <w:t>Foreword</w:t>
      </w:r>
      <w:r w:rsidR="003737EA">
        <w:rPr>
          <w:noProof/>
        </w:rPr>
        <w:tab/>
      </w:r>
      <w:r w:rsidR="003737EA">
        <w:rPr>
          <w:noProof/>
        </w:rPr>
        <w:fldChar w:fldCharType="begin"/>
      </w:r>
      <w:r w:rsidR="003737EA">
        <w:rPr>
          <w:noProof/>
        </w:rPr>
        <w:instrText xml:space="preserve"> PAGEREF _Toc120030751 \h </w:instrText>
      </w:r>
      <w:r w:rsidR="003737EA">
        <w:rPr>
          <w:noProof/>
        </w:rPr>
      </w:r>
      <w:r w:rsidR="003737EA">
        <w:rPr>
          <w:noProof/>
        </w:rPr>
        <w:fldChar w:fldCharType="separate"/>
      </w:r>
      <w:r w:rsidR="003737EA">
        <w:rPr>
          <w:noProof/>
        </w:rPr>
        <w:t>6</w:t>
      </w:r>
      <w:r w:rsidR="003737EA">
        <w:rPr>
          <w:noProof/>
        </w:rPr>
        <w:fldChar w:fldCharType="end"/>
      </w:r>
    </w:p>
    <w:p w14:paraId="2FDE4CD5" w14:textId="77777777" w:rsidR="003737EA" w:rsidRDefault="003737EA">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_Toc120030752 \h </w:instrText>
      </w:r>
      <w:r>
        <w:rPr>
          <w:noProof/>
        </w:rPr>
      </w:r>
      <w:r>
        <w:rPr>
          <w:noProof/>
        </w:rPr>
        <w:fldChar w:fldCharType="separate"/>
      </w:r>
      <w:r>
        <w:rPr>
          <w:noProof/>
        </w:rPr>
        <w:t>7</w:t>
      </w:r>
      <w:r>
        <w:rPr>
          <w:noProof/>
        </w:rPr>
        <w:fldChar w:fldCharType="end"/>
      </w:r>
    </w:p>
    <w:p w14:paraId="7E364C9C" w14:textId="77777777" w:rsidR="003737EA" w:rsidRDefault="003737EA">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_Toc120030753 \h </w:instrText>
      </w:r>
      <w:r>
        <w:rPr>
          <w:noProof/>
        </w:rPr>
      </w:r>
      <w:r>
        <w:rPr>
          <w:noProof/>
        </w:rPr>
        <w:fldChar w:fldCharType="separate"/>
      </w:r>
      <w:r>
        <w:rPr>
          <w:noProof/>
        </w:rPr>
        <w:t>8</w:t>
      </w:r>
      <w:r>
        <w:rPr>
          <w:noProof/>
        </w:rPr>
        <w:fldChar w:fldCharType="end"/>
      </w:r>
    </w:p>
    <w:p w14:paraId="0425F696" w14:textId="77777777" w:rsidR="003737EA" w:rsidRDefault="003737EA">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_Toc120030754 \h </w:instrText>
      </w:r>
      <w:r>
        <w:rPr>
          <w:noProof/>
        </w:rPr>
      </w:r>
      <w:r>
        <w:rPr>
          <w:noProof/>
        </w:rPr>
        <w:fldChar w:fldCharType="separate"/>
      </w:r>
      <w:r>
        <w:rPr>
          <w:noProof/>
        </w:rPr>
        <w:t>8</w:t>
      </w:r>
      <w:r>
        <w:rPr>
          <w:noProof/>
        </w:rPr>
        <w:fldChar w:fldCharType="end"/>
      </w:r>
    </w:p>
    <w:p w14:paraId="3F7179FC" w14:textId="77777777" w:rsidR="003737EA" w:rsidRDefault="003737EA">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_Toc120030755 \h </w:instrText>
      </w:r>
      <w:r>
        <w:rPr>
          <w:noProof/>
        </w:rPr>
      </w:r>
      <w:r>
        <w:rPr>
          <w:noProof/>
        </w:rPr>
        <w:fldChar w:fldCharType="separate"/>
      </w:r>
      <w:r>
        <w:rPr>
          <w:noProof/>
        </w:rPr>
        <w:t>8</w:t>
      </w:r>
      <w:r>
        <w:rPr>
          <w:noProof/>
        </w:rPr>
        <w:fldChar w:fldCharType="end"/>
      </w:r>
    </w:p>
    <w:p w14:paraId="7F6199CD"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_Toc120030756 \h </w:instrText>
      </w:r>
      <w:r>
        <w:rPr>
          <w:noProof/>
        </w:rPr>
      </w:r>
      <w:r>
        <w:rPr>
          <w:noProof/>
        </w:rPr>
        <w:fldChar w:fldCharType="separate"/>
      </w:r>
      <w:r>
        <w:rPr>
          <w:noProof/>
        </w:rPr>
        <w:t>8</w:t>
      </w:r>
      <w:r>
        <w:rPr>
          <w:noProof/>
        </w:rPr>
        <w:fldChar w:fldCharType="end"/>
      </w:r>
    </w:p>
    <w:p w14:paraId="5E5644D5"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_Toc120030757 \h </w:instrText>
      </w:r>
      <w:r>
        <w:rPr>
          <w:noProof/>
        </w:rPr>
      </w:r>
      <w:r>
        <w:rPr>
          <w:noProof/>
        </w:rPr>
        <w:fldChar w:fldCharType="separate"/>
      </w:r>
      <w:r>
        <w:rPr>
          <w:noProof/>
        </w:rPr>
        <w:t>9</w:t>
      </w:r>
      <w:r>
        <w:rPr>
          <w:noProof/>
        </w:rPr>
        <w:fldChar w:fldCharType="end"/>
      </w:r>
    </w:p>
    <w:p w14:paraId="2E9B86DB"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_Toc120030758 \h </w:instrText>
      </w:r>
      <w:r>
        <w:rPr>
          <w:noProof/>
        </w:rPr>
      </w:r>
      <w:r>
        <w:rPr>
          <w:noProof/>
        </w:rPr>
        <w:fldChar w:fldCharType="separate"/>
      </w:r>
      <w:r>
        <w:rPr>
          <w:noProof/>
        </w:rPr>
        <w:t>9</w:t>
      </w:r>
      <w:r>
        <w:rPr>
          <w:noProof/>
        </w:rPr>
        <w:fldChar w:fldCharType="end"/>
      </w:r>
    </w:p>
    <w:p w14:paraId="1F91537B" w14:textId="77777777" w:rsidR="003737EA" w:rsidRDefault="003737EA">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Overview</w:t>
      </w:r>
      <w:r>
        <w:rPr>
          <w:noProof/>
        </w:rPr>
        <w:tab/>
      </w:r>
      <w:r>
        <w:rPr>
          <w:noProof/>
        </w:rPr>
        <w:fldChar w:fldCharType="begin"/>
      </w:r>
      <w:r>
        <w:rPr>
          <w:noProof/>
        </w:rPr>
        <w:instrText xml:space="preserve"> PAGEREF _Toc120030759 \h </w:instrText>
      </w:r>
      <w:r>
        <w:rPr>
          <w:noProof/>
        </w:rPr>
      </w:r>
      <w:r>
        <w:rPr>
          <w:noProof/>
        </w:rPr>
        <w:fldChar w:fldCharType="separate"/>
      </w:r>
      <w:r>
        <w:rPr>
          <w:noProof/>
        </w:rPr>
        <w:t>9</w:t>
      </w:r>
      <w:r>
        <w:rPr>
          <w:noProof/>
        </w:rPr>
        <w:fldChar w:fldCharType="end"/>
      </w:r>
    </w:p>
    <w:p w14:paraId="253C59F2"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4.</w:t>
      </w:r>
      <w:r w:rsidRPr="00355B4B">
        <w:rPr>
          <w:rFonts w:eastAsiaTheme="minorEastAsia"/>
          <w:noProof/>
        </w:rPr>
        <w:t>1</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_Toc120030760 \h </w:instrText>
      </w:r>
      <w:r>
        <w:rPr>
          <w:noProof/>
        </w:rPr>
      </w:r>
      <w:r>
        <w:rPr>
          <w:noProof/>
        </w:rPr>
        <w:fldChar w:fldCharType="separate"/>
      </w:r>
      <w:r>
        <w:rPr>
          <w:noProof/>
        </w:rPr>
        <w:t>9</w:t>
      </w:r>
      <w:r>
        <w:rPr>
          <w:noProof/>
        </w:rPr>
        <w:fldChar w:fldCharType="end"/>
      </w:r>
    </w:p>
    <w:p w14:paraId="17535E9A"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4.</w:t>
      </w:r>
      <w:r w:rsidRPr="00355B4B">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_Toc120030761 \h </w:instrText>
      </w:r>
      <w:r>
        <w:rPr>
          <w:noProof/>
        </w:rPr>
      </w:r>
      <w:r>
        <w:rPr>
          <w:noProof/>
        </w:rPr>
        <w:fldChar w:fldCharType="separate"/>
      </w:r>
      <w:r>
        <w:rPr>
          <w:noProof/>
        </w:rPr>
        <w:t>9</w:t>
      </w:r>
      <w:r>
        <w:rPr>
          <w:noProof/>
        </w:rPr>
        <w:fldChar w:fldCharType="end"/>
      </w:r>
    </w:p>
    <w:p w14:paraId="7460EA92"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noProof/>
          <w:lang w:val="en-US"/>
        </w:rPr>
        <w:t>4.</w:t>
      </w:r>
      <w:r w:rsidRPr="00355B4B">
        <w:rPr>
          <w:rFonts w:eastAsiaTheme="minorEastAsia"/>
          <w:noProof/>
          <w:lang w:val="en-US" w:eastAsia="zh-CN"/>
        </w:rPr>
        <w:t>3</w:t>
      </w:r>
      <w:r>
        <w:rPr>
          <w:rFonts w:asciiTheme="minorHAnsi" w:eastAsiaTheme="minorEastAsia" w:hAnsiTheme="minorHAnsi" w:cstheme="minorBidi"/>
          <w:noProof/>
          <w:kern w:val="2"/>
          <w:sz w:val="21"/>
          <w:szCs w:val="22"/>
          <w:lang w:val="en-US" w:eastAsia="zh-CN"/>
        </w:rPr>
        <w:tab/>
      </w:r>
      <w:r w:rsidRPr="00355B4B">
        <w:rPr>
          <w:noProof/>
          <w:lang w:val="en-US" w:eastAsia="zh-CN"/>
        </w:rPr>
        <w:t>Network slice optimization based on AF policy</w:t>
      </w:r>
      <w:r>
        <w:rPr>
          <w:noProof/>
        </w:rPr>
        <w:tab/>
      </w:r>
      <w:r>
        <w:rPr>
          <w:noProof/>
        </w:rPr>
        <w:fldChar w:fldCharType="begin"/>
      </w:r>
      <w:r>
        <w:rPr>
          <w:noProof/>
        </w:rPr>
        <w:instrText xml:space="preserve"> PAGEREF _Toc120030762 \h </w:instrText>
      </w:r>
      <w:r>
        <w:rPr>
          <w:noProof/>
        </w:rPr>
      </w:r>
      <w:r>
        <w:rPr>
          <w:noProof/>
        </w:rPr>
        <w:fldChar w:fldCharType="separate"/>
      </w:r>
      <w:r>
        <w:rPr>
          <w:noProof/>
        </w:rPr>
        <w:t>9</w:t>
      </w:r>
      <w:r>
        <w:rPr>
          <w:noProof/>
        </w:rPr>
        <w:fldChar w:fldCharType="end"/>
      </w:r>
    </w:p>
    <w:p w14:paraId="4513DED2"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4.4</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Pr>
          <w:noProof/>
        </w:rPr>
        <w:fldChar w:fldCharType="begin"/>
      </w:r>
      <w:r>
        <w:rPr>
          <w:noProof/>
        </w:rPr>
        <w:instrText xml:space="preserve"> PAGEREF _Toc120030763 \h </w:instrText>
      </w:r>
      <w:r>
        <w:rPr>
          <w:noProof/>
        </w:rPr>
      </w:r>
      <w:r>
        <w:rPr>
          <w:noProof/>
        </w:rPr>
        <w:fldChar w:fldCharType="separate"/>
      </w:r>
      <w:r>
        <w:rPr>
          <w:noProof/>
        </w:rPr>
        <w:t>9</w:t>
      </w:r>
      <w:r>
        <w:rPr>
          <w:noProof/>
        </w:rPr>
        <w:fldChar w:fldCharType="end"/>
      </w:r>
    </w:p>
    <w:p w14:paraId="2657FAD4"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4.</w:t>
      </w:r>
      <w:r w:rsidRPr="00355B4B">
        <w:rPr>
          <w:rFonts w:eastAsiaTheme="minorEastAsia"/>
          <w:noProof/>
        </w:rPr>
        <w:t>5</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355B4B">
        <w:rPr>
          <w:rFonts w:eastAsiaTheme="minorEastAsia"/>
          <w:noProof/>
        </w:rPr>
        <w:t>(</w:t>
      </w:r>
      <w:r>
        <w:rPr>
          <w:noProof/>
        </w:rPr>
        <w:t>s</w:t>
      </w:r>
      <w:r w:rsidRPr="00355B4B">
        <w:rPr>
          <w:rFonts w:eastAsiaTheme="minorEastAsia"/>
          <w:noProof/>
        </w:rPr>
        <w:t>)</w:t>
      </w:r>
      <w:r>
        <w:rPr>
          <w:noProof/>
        </w:rPr>
        <w:tab/>
      </w:r>
      <w:r>
        <w:rPr>
          <w:noProof/>
        </w:rPr>
        <w:fldChar w:fldCharType="begin"/>
      </w:r>
      <w:r>
        <w:rPr>
          <w:noProof/>
        </w:rPr>
        <w:instrText xml:space="preserve"> PAGEREF _Toc120030764 \h </w:instrText>
      </w:r>
      <w:r>
        <w:rPr>
          <w:noProof/>
        </w:rPr>
      </w:r>
      <w:r>
        <w:rPr>
          <w:noProof/>
        </w:rPr>
        <w:fldChar w:fldCharType="separate"/>
      </w:r>
      <w:r>
        <w:rPr>
          <w:noProof/>
        </w:rPr>
        <w:t>10</w:t>
      </w:r>
      <w:r>
        <w:rPr>
          <w:noProof/>
        </w:rPr>
        <w:fldChar w:fldCharType="end"/>
      </w:r>
    </w:p>
    <w:p w14:paraId="183E5702"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4.x</w:t>
      </w:r>
      <w:r>
        <w:rPr>
          <w:rFonts w:asciiTheme="minorHAnsi" w:eastAsiaTheme="minorEastAsia" w:hAnsiTheme="minorHAnsi" w:cstheme="minorBidi"/>
          <w:noProof/>
          <w:kern w:val="2"/>
          <w:sz w:val="21"/>
          <w:szCs w:val="22"/>
          <w:lang w:val="en-US" w:eastAsia="zh-CN"/>
        </w:rPr>
        <w:tab/>
      </w:r>
      <w:r>
        <w:rPr>
          <w:noProof/>
        </w:rPr>
        <w:t>&lt;</w:t>
      </w:r>
      <w:r w:rsidRPr="00355B4B">
        <w:rPr>
          <w:rFonts w:eastAsia="SimSun"/>
          <w:noProof/>
          <w:lang w:val="en-US" w:eastAsia="zh-CN"/>
        </w:rPr>
        <w:t>Functionality</w:t>
      </w:r>
      <w:r>
        <w:rPr>
          <w:noProof/>
        </w:rPr>
        <w:t>&gt;</w:t>
      </w:r>
      <w:r>
        <w:rPr>
          <w:noProof/>
        </w:rPr>
        <w:tab/>
      </w:r>
      <w:r>
        <w:rPr>
          <w:noProof/>
        </w:rPr>
        <w:fldChar w:fldCharType="begin"/>
      </w:r>
      <w:r>
        <w:rPr>
          <w:noProof/>
        </w:rPr>
        <w:instrText xml:space="preserve"> PAGEREF _Toc120030765 \h </w:instrText>
      </w:r>
      <w:r>
        <w:rPr>
          <w:noProof/>
        </w:rPr>
      </w:r>
      <w:r>
        <w:rPr>
          <w:noProof/>
        </w:rPr>
        <w:fldChar w:fldCharType="separate"/>
      </w:r>
      <w:r>
        <w:rPr>
          <w:noProof/>
        </w:rPr>
        <w:t>10</w:t>
      </w:r>
      <w:r>
        <w:rPr>
          <w:noProof/>
        </w:rPr>
        <w:fldChar w:fldCharType="end"/>
      </w:r>
    </w:p>
    <w:p w14:paraId="2A9C9FD9" w14:textId="77777777" w:rsidR="003737EA" w:rsidRDefault="003737EA">
      <w:pPr>
        <w:pStyle w:val="TOC1"/>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Business models and relationships for NSCALE</w:t>
      </w:r>
      <w:r>
        <w:rPr>
          <w:noProof/>
        </w:rPr>
        <w:tab/>
      </w:r>
      <w:r>
        <w:rPr>
          <w:noProof/>
        </w:rPr>
        <w:fldChar w:fldCharType="begin"/>
      </w:r>
      <w:r>
        <w:rPr>
          <w:noProof/>
        </w:rPr>
        <w:instrText xml:space="preserve"> PAGEREF _Toc120030766 \h </w:instrText>
      </w:r>
      <w:r>
        <w:rPr>
          <w:noProof/>
        </w:rPr>
      </w:r>
      <w:r>
        <w:rPr>
          <w:noProof/>
        </w:rPr>
        <w:fldChar w:fldCharType="separate"/>
      </w:r>
      <w:r>
        <w:rPr>
          <w:noProof/>
        </w:rPr>
        <w:t>10</w:t>
      </w:r>
      <w:r>
        <w:rPr>
          <w:noProof/>
        </w:rPr>
        <w:fldChar w:fldCharType="end"/>
      </w:r>
    </w:p>
    <w:p w14:paraId="55AD238B" w14:textId="77777777" w:rsidR="003737EA" w:rsidRDefault="003737EA">
      <w:pPr>
        <w:pStyle w:val="TOC1"/>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355B4B">
        <w:rPr>
          <w:noProof/>
          <w:lang w:val="en-IN"/>
        </w:rPr>
        <w:t>Architectural requirements</w:t>
      </w:r>
      <w:r>
        <w:rPr>
          <w:noProof/>
        </w:rPr>
        <w:tab/>
      </w:r>
      <w:r>
        <w:rPr>
          <w:noProof/>
        </w:rPr>
        <w:fldChar w:fldCharType="begin"/>
      </w:r>
      <w:r>
        <w:rPr>
          <w:noProof/>
        </w:rPr>
        <w:instrText xml:space="preserve"> PAGEREF _Toc120030767 \h </w:instrText>
      </w:r>
      <w:r>
        <w:rPr>
          <w:noProof/>
        </w:rPr>
      </w:r>
      <w:r>
        <w:rPr>
          <w:noProof/>
        </w:rPr>
        <w:fldChar w:fldCharType="separate"/>
      </w:r>
      <w:r>
        <w:rPr>
          <w:noProof/>
        </w:rPr>
        <w:t>10</w:t>
      </w:r>
      <w:r>
        <w:rPr>
          <w:noProof/>
        </w:rPr>
        <w:fldChar w:fldCharType="end"/>
      </w:r>
    </w:p>
    <w:p w14:paraId="6E3971EC"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General Description</w:t>
      </w:r>
      <w:r>
        <w:rPr>
          <w:noProof/>
        </w:rPr>
        <w:tab/>
      </w:r>
      <w:r>
        <w:rPr>
          <w:noProof/>
        </w:rPr>
        <w:fldChar w:fldCharType="begin"/>
      </w:r>
      <w:r>
        <w:rPr>
          <w:noProof/>
        </w:rPr>
        <w:instrText xml:space="preserve"> PAGEREF _Toc120030768 \h </w:instrText>
      </w:r>
      <w:r>
        <w:rPr>
          <w:noProof/>
        </w:rPr>
      </w:r>
      <w:r>
        <w:rPr>
          <w:noProof/>
        </w:rPr>
        <w:fldChar w:fldCharType="separate"/>
      </w:r>
      <w:r>
        <w:rPr>
          <w:noProof/>
        </w:rPr>
        <w:t>10</w:t>
      </w:r>
      <w:r>
        <w:rPr>
          <w:noProof/>
        </w:rPr>
        <w:fldChar w:fldCharType="end"/>
      </w:r>
    </w:p>
    <w:p w14:paraId="2CD45030"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bCs/>
          <w:noProof/>
        </w:rPr>
        <w:t>6.</w:t>
      </w:r>
      <w:r w:rsidRPr="00355B4B">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355B4B">
        <w:rPr>
          <w:bCs/>
          <w:noProof/>
        </w:rPr>
        <w:t>General requirements</w:t>
      </w:r>
      <w:r>
        <w:rPr>
          <w:noProof/>
        </w:rPr>
        <w:tab/>
      </w:r>
      <w:r>
        <w:rPr>
          <w:noProof/>
        </w:rPr>
        <w:fldChar w:fldCharType="begin"/>
      </w:r>
      <w:r>
        <w:rPr>
          <w:noProof/>
        </w:rPr>
        <w:instrText xml:space="preserve"> PAGEREF _Toc120030769 \h </w:instrText>
      </w:r>
      <w:r>
        <w:rPr>
          <w:noProof/>
        </w:rPr>
      </w:r>
      <w:r>
        <w:rPr>
          <w:noProof/>
        </w:rPr>
        <w:fldChar w:fldCharType="separate"/>
      </w:r>
      <w:r>
        <w:rPr>
          <w:noProof/>
        </w:rPr>
        <w:t>10</w:t>
      </w:r>
      <w:r>
        <w:rPr>
          <w:noProof/>
        </w:rPr>
        <w:fldChar w:fldCharType="end"/>
      </w:r>
    </w:p>
    <w:p w14:paraId="6815192D"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bCs/>
          <w:noProof/>
        </w:rPr>
        <w:t>6.</w:t>
      </w:r>
      <w:r w:rsidRPr="00355B4B">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355B4B">
        <w:rPr>
          <w:rFonts w:eastAsiaTheme="minorEastAsia"/>
          <w:bCs/>
          <w:noProof/>
          <w:lang w:eastAsia="zh-CN"/>
        </w:rPr>
        <w:t xml:space="preserve">Network slice </w:t>
      </w:r>
      <w:r w:rsidRPr="00355B4B">
        <w:rPr>
          <w:bCs/>
          <w:noProof/>
        </w:rPr>
        <w:t>Lifecycle management requirements</w:t>
      </w:r>
      <w:r>
        <w:rPr>
          <w:noProof/>
        </w:rPr>
        <w:tab/>
      </w:r>
      <w:r>
        <w:rPr>
          <w:noProof/>
        </w:rPr>
        <w:fldChar w:fldCharType="begin"/>
      </w:r>
      <w:r>
        <w:rPr>
          <w:noProof/>
        </w:rPr>
        <w:instrText xml:space="preserve"> PAGEREF _Toc120030770 \h </w:instrText>
      </w:r>
      <w:r>
        <w:rPr>
          <w:noProof/>
        </w:rPr>
      </w:r>
      <w:r>
        <w:rPr>
          <w:noProof/>
        </w:rPr>
        <w:fldChar w:fldCharType="separate"/>
      </w:r>
      <w:r>
        <w:rPr>
          <w:noProof/>
        </w:rPr>
        <w:t>10</w:t>
      </w:r>
      <w:r>
        <w:rPr>
          <w:noProof/>
        </w:rPr>
        <w:fldChar w:fldCharType="end"/>
      </w:r>
    </w:p>
    <w:p w14:paraId="0C73C817"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6</w:t>
      </w:r>
      <w:r w:rsidRPr="00355B4B">
        <w:rPr>
          <w:noProof/>
          <w:lang w:val="en-IN"/>
        </w:rPr>
        <w:t>.</w:t>
      </w:r>
      <w:r w:rsidRPr="00355B4B">
        <w:rPr>
          <w:rFonts w:eastAsia="SimSun"/>
          <w:noProof/>
          <w:lang w:val="en-US" w:eastAsia="zh-CN"/>
        </w:rPr>
        <w:t>x</w:t>
      </w:r>
      <w:r>
        <w:rPr>
          <w:rFonts w:asciiTheme="minorHAnsi" w:eastAsiaTheme="minorEastAsia" w:hAnsiTheme="minorHAnsi" w:cstheme="minorBidi"/>
          <w:noProof/>
          <w:kern w:val="2"/>
          <w:sz w:val="21"/>
          <w:szCs w:val="22"/>
          <w:lang w:val="en-US" w:eastAsia="zh-CN"/>
        </w:rPr>
        <w:tab/>
      </w:r>
      <w:r>
        <w:rPr>
          <w:noProof/>
        </w:rPr>
        <w:t>&lt;</w:t>
      </w:r>
      <w:r w:rsidRPr="00355B4B">
        <w:rPr>
          <w:noProof/>
          <w:lang w:val="en-IN"/>
        </w:rPr>
        <w:t>Architectural requirements</w:t>
      </w:r>
      <w:r>
        <w:rPr>
          <w:noProof/>
        </w:rPr>
        <w:t>&gt;</w:t>
      </w:r>
      <w:r>
        <w:rPr>
          <w:noProof/>
        </w:rPr>
        <w:tab/>
      </w:r>
      <w:r>
        <w:rPr>
          <w:noProof/>
        </w:rPr>
        <w:fldChar w:fldCharType="begin"/>
      </w:r>
      <w:r>
        <w:rPr>
          <w:noProof/>
        </w:rPr>
        <w:instrText xml:space="preserve"> PAGEREF _Toc120030771 \h </w:instrText>
      </w:r>
      <w:r>
        <w:rPr>
          <w:noProof/>
        </w:rPr>
      </w:r>
      <w:r>
        <w:rPr>
          <w:noProof/>
        </w:rPr>
        <w:fldChar w:fldCharType="separate"/>
      </w:r>
      <w:r>
        <w:rPr>
          <w:noProof/>
        </w:rPr>
        <w:t>11</w:t>
      </w:r>
      <w:r>
        <w:rPr>
          <w:noProof/>
        </w:rPr>
        <w:fldChar w:fldCharType="end"/>
      </w:r>
    </w:p>
    <w:p w14:paraId="50CFCDAE" w14:textId="77777777" w:rsidR="003737EA" w:rsidRDefault="003737EA">
      <w:pPr>
        <w:pStyle w:val="TOC1"/>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Application architecture</w:t>
      </w:r>
      <w:r w:rsidRPr="00355B4B">
        <w:rPr>
          <w:noProof/>
          <w:lang w:val="en-IN"/>
        </w:rPr>
        <w:t xml:space="preserve"> for NSCALE</w:t>
      </w:r>
      <w:r>
        <w:rPr>
          <w:noProof/>
        </w:rPr>
        <w:tab/>
      </w:r>
      <w:r>
        <w:rPr>
          <w:noProof/>
        </w:rPr>
        <w:fldChar w:fldCharType="begin"/>
      </w:r>
      <w:r>
        <w:rPr>
          <w:noProof/>
        </w:rPr>
        <w:instrText xml:space="preserve"> PAGEREF _Toc120030772 \h </w:instrText>
      </w:r>
      <w:r>
        <w:rPr>
          <w:noProof/>
        </w:rPr>
      </w:r>
      <w:r>
        <w:rPr>
          <w:noProof/>
        </w:rPr>
        <w:fldChar w:fldCharType="separate"/>
      </w:r>
      <w:r>
        <w:rPr>
          <w:noProof/>
        </w:rPr>
        <w:t>11</w:t>
      </w:r>
      <w:r>
        <w:rPr>
          <w:noProof/>
        </w:rPr>
        <w:fldChar w:fldCharType="end"/>
      </w:r>
    </w:p>
    <w:p w14:paraId="4F12764F" w14:textId="77777777" w:rsidR="003737EA" w:rsidRDefault="003737EA">
      <w:pPr>
        <w:pStyle w:val="TOC1"/>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355B4B">
        <w:rPr>
          <w:noProof/>
          <w:lang w:val="en-IN"/>
        </w:rPr>
        <w:t>Identities and commonly used values</w:t>
      </w:r>
      <w:r>
        <w:rPr>
          <w:noProof/>
        </w:rPr>
        <w:tab/>
      </w:r>
      <w:r>
        <w:rPr>
          <w:noProof/>
        </w:rPr>
        <w:fldChar w:fldCharType="begin"/>
      </w:r>
      <w:r>
        <w:rPr>
          <w:noProof/>
        </w:rPr>
        <w:instrText xml:space="preserve"> PAGEREF _Toc120030773 \h </w:instrText>
      </w:r>
      <w:r>
        <w:rPr>
          <w:noProof/>
        </w:rPr>
      </w:r>
      <w:r>
        <w:rPr>
          <w:noProof/>
        </w:rPr>
        <w:fldChar w:fldCharType="separate"/>
      </w:r>
      <w:r>
        <w:rPr>
          <w:noProof/>
        </w:rPr>
        <w:t>11</w:t>
      </w:r>
      <w:r>
        <w:rPr>
          <w:noProof/>
        </w:rPr>
        <w:fldChar w:fldCharType="end"/>
      </w:r>
    </w:p>
    <w:p w14:paraId="12519655"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_Toc120030774 \h </w:instrText>
      </w:r>
      <w:r>
        <w:rPr>
          <w:noProof/>
        </w:rPr>
      </w:r>
      <w:r>
        <w:rPr>
          <w:noProof/>
        </w:rPr>
        <w:fldChar w:fldCharType="separate"/>
      </w:r>
      <w:r>
        <w:rPr>
          <w:noProof/>
        </w:rPr>
        <w:t>11</w:t>
      </w:r>
      <w:r>
        <w:rPr>
          <w:noProof/>
        </w:rPr>
        <w:fldChar w:fldCharType="end"/>
      </w:r>
    </w:p>
    <w:p w14:paraId="5F01085A"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Pr>
          <w:noProof/>
        </w:rPr>
        <w:fldChar w:fldCharType="begin"/>
      </w:r>
      <w:r>
        <w:rPr>
          <w:noProof/>
        </w:rPr>
        <w:instrText xml:space="preserve"> PAGEREF _Toc120030775 \h </w:instrText>
      </w:r>
      <w:r>
        <w:rPr>
          <w:noProof/>
        </w:rPr>
      </w:r>
      <w:r>
        <w:rPr>
          <w:noProof/>
        </w:rPr>
        <w:fldChar w:fldCharType="separate"/>
      </w:r>
      <w:r>
        <w:rPr>
          <w:noProof/>
        </w:rPr>
        <w:t>11</w:t>
      </w:r>
      <w:r>
        <w:rPr>
          <w:noProof/>
        </w:rPr>
        <w:fldChar w:fldCharType="end"/>
      </w:r>
    </w:p>
    <w:p w14:paraId="45AA5DDB"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Pr>
          <w:noProof/>
        </w:rPr>
        <w:fldChar w:fldCharType="begin"/>
      </w:r>
      <w:r>
        <w:rPr>
          <w:noProof/>
        </w:rPr>
        <w:instrText xml:space="preserve"> PAGEREF _Toc120030776 \h </w:instrText>
      </w:r>
      <w:r>
        <w:rPr>
          <w:noProof/>
        </w:rPr>
      </w:r>
      <w:r>
        <w:rPr>
          <w:noProof/>
        </w:rPr>
        <w:fldChar w:fldCharType="separate"/>
      </w:r>
      <w:r>
        <w:rPr>
          <w:noProof/>
        </w:rPr>
        <w:t>11</w:t>
      </w:r>
      <w:r>
        <w:rPr>
          <w:noProof/>
        </w:rPr>
        <w:fldChar w:fldCharType="end"/>
      </w:r>
    </w:p>
    <w:p w14:paraId="33DF6962"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8.4</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Pr>
          <w:noProof/>
        </w:rPr>
        <w:fldChar w:fldCharType="begin"/>
      </w:r>
      <w:r>
        <w:rPr>
          <w:noProof/>
        </w:rPr>
        <w:instrText xml:space="preserve"> PAGEREF _Toc120030777 \h </w:instrText>
      </w:r>
      <w:r>
        <w:rPr>
          <w:noProof/>
        </w:rPr>
      </w:r>
      <w:r>
        <w:rPr>
          <w:noProof/>
        </w:rPr>
        <w:fldChar w:fldCharType="separate"/>
      </w:r>
      <w:r>
        <w:rPr>
          <w:noProof/>
        </w:rPr>
        <w:t>11</w:t>
      </w:r>
      <w:r>
        <w:rPr>
          <w:noProof/>
        </w:rPr>
        <w:fldChar w:fldCharType="end"/>
      </w:r>
    </w:p>
    <w:p w14:paraId="1CDAB1BD"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8.5</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_Toc120030778 \h </w:instrText>
      </w:r>
      <w:r>
        <w:rPr>
          <w:noProof/>
        </w:rPr>
      </w:r>
      <w:r>
        <w:rPr>
          <w:noProof/>
        </w:rPr>
        <w:fldChar w:fldCharType="separate"/>
      </w:r>
      <w:r>
        <w:rPr>
          <w:noProof/>
        </w:rPr>
        <w:t>11</w:t>
      </w:r>
      <w:r>
        <w:rPr>
          <w:noProof/>
        </w:rPr>
        <w:fldChar w:fldCharType="end"/>
      </w:r>
    </w:p>
    <w:p w14:paraId="0CE17109" w14:textId="77777777" w:rsidR="003737EA" w:rsidRDefault="003737EA">
      <w:pPr>
        <w:pStyle w:val="TOC1"/>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355B4B">
        <w:rPr>
          <w:noProof/>
          <w:lang w:val="en-IN"/>
        </w:rPr>
        <w:t>Procedures and information flows</w:t>
      </w:r>
      <w:r>
        <w:rPr>
          <w:noProof/>
        </w:rPr>
        <w:tab/>
      </w:r>
      <w:r>
        <w:rPr>
          <w:noProof/>
        </w:rPr>
        <w:fldChar w:fldCharType="begin"/>
      </w:r>
      <w:r>
        <w:rPr>
          <w:noProof/>
        </w:rPr>
        <w:instrText xml:space="preserve"> PAGEREF _Toc120030779 \h </w:instrText>
      </w:r>
      <w:r>
        <w:rPr>
          <w:noProof/>
        </w:rPr>
      </w:r>
      <w:r>
        <w:rPr>
          <w:noProof/>
        </w:rPr>
        <w:fldChar w:fldCharType="separate"/>
      </w:r>
      <w:r>
        <w:rPr>
          <w:noProof/>
        </w:rPr>
        <w:t>12</w:t>
      </w:r>
      <w:r>
        <w:rPr>
          <w:noProof/>
        </w:rPr>
        <w:fldChar w:fldCharType="end"/>
      </w:r>
    </w:p>
    <w:p w14:paraId="3FBA23C9"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_Toc120030780 \h </w:instrText>
      </w:r>
      <w:r>
        <w:rPr>
          <w:noProof/>
        </w:rPr>
      </w:r>
      <w:r>
        <w:rPr>
          <w:noProof/>
        </w:rPr>
        <w:fldChar w:fldCharType="separate"/>
      </w:r>
      <w:r>
        <w:rPr>
          <w:noProof/>
        </w:rPr>
        <w:t>12</w:t>
      </w:r>
      <w:r>
        <w:rPr>
          <w:noProof/>
        </w:rPr>
        <w:fldChar w:fldCharType="end"/>
      </w:r>
    </w:p>
    <w:p w14:paraId="62FBB4BA"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355B4B">
        <w:rPr>
          <w:bCs/>
          <w:noProof/>
        </w:rPr>
        <w:t>VAL server registration</w:t>
      </w:r>
      <w:r>
        <w:rPr>
          <w:noProof/>
        </w:rPr>
        <w:tab/>
      </w:r>
      <w:r>
        <w:rPr>
          <w:noProof/>
        </w:rPr>
        <w:fldChar w:fldCharType="begin"/>
      </w:r>
      <w:r>
        <w:rPr>
          <w:noProof/>
        </w:rPr>
        <w:instrText xml:space="preserve"> PAGEREF _Toc120030781 \h </w:instrText>
      </w:r>
      <w:r>
        <w:rPr>
          <w:noProof/>
        </w:rPr>
      </w:r>
      <w:r>
        <w:rPr>
          <w:noProof/>
        </w:rPr>
        <w:fldChar w:fldCharType="separate"/>
      </w:r>
      <w:r>
        <w:rPr>
          <w:noProof/>
        </w:rPr>
        <w:t>12</w:t>
      </w:r>
      <w:r>
        <w:rPr>
          <w:noProof/>
        </w:rPr>
        <w:fldChar w:fldCharType="end"/>
      </w:r>
    </w:p>
    <w:p w14:paraId="6D51342F"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9.2.1</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General</w:t>
      </w:r>
      <w:r>
        <w:rPr>
          <w:noProof/>
        </w:rPr>
        <w:tab/>
      </w:r>
      <w:r>
        <w:rPr>
          <w:noProof/>
        </w:rPr>
        <w:fldChar w:fldCharType="begin"/>
      </w:r>
      <w:r>
        <w:rPr>
          <w:noProof/>
        </w:rPr>
        <w:instrText xml:space="preserve"> PAGEREF _Toc120030782 \h </w:instrText>
      </w:r>
      <w:r>
        <w:rPr>
          <w:noProof/>
        </w:rPr>
      </w:r>
      <w:r>
        <w:rPr>
          <w:noProof/>
        </w:rPr>
        <w:fldChar w:fldCharType="separate"/>
      </w:r>
      <w:r>
        <w:rPr>
          <w:noProof/>
        </w:rPr>
        <w:t>12</w:t>
      </w:r>
      <w:r>
        <w:rPr>
          <w:noProof/>
        </w:rPr>
        <w:fldChar w:fldCharType="end"/>
      </w:r>
    </w:p>
    <w:p w14:paraId="5F4BEF80"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9.2.2</w:t>
      </w:r>
      <w:r>
        <w:rPr>
          <w:rFonts w:asciiTheme="minorHAnsi" w:eastAsiaTheme="minorEastAsia" w:hAnsiTheme="minorHAnsi" w:cstheme="minorBidi"/>
          <w:noProof/>
          <w:kern w:val="2"/>
          <w:sz w:val="21"/>
          <w:szCs w:val="22"/>
          <w:lang w:val="en-US" w:eastAsia="zh-CN"/>
        </w:rPr>
        <w:tab/>
      </w:r>
      <w:r w:rsidRPr="00355B4B">
        <w:rPr>
          <w:rFonts w:eastAsia="SimSun"/>
          <w:noProof/>
          <w:lang w:val="en-US" w:eastAsia="zh-CN"/>
        </w:rPr>
        <w:t>Procedure</w:t>
      </w:r>
      <w:r>
        <w:rPr>
          <w:noProof/>
        </w:rPr>
        <w:tab/>
      </w:r>
      <w:r>
        <w:rPr>
          <w:noProof/>
        </w:rPr>
        <w:fldChar w:fldCharType="begin"/>
      </w:r>
      <w:r>
        <w:rPr>
          <w:noProof/>
        </w:rPr>
        <w:instrText xml:space="preserve"> PAGEREF _Toc120030783 \h </w:instrText>
      </w:r>
      <w:r>
        <w:rPr>
          <w:noProof/>
        </w:rPr>
      </w:r>
      <w:r>
        <w:rPr>
          <w:noProof/>
        </w:rPr>
        <w:fldChar w:fldCharType="separate"/>
      </w:r>
      <w:r>
        <w:rPr>
          <w:noProof/>
        </w:rPr>
        <w:t>12</w:t>
      </w:r>
      <w:r>
        <w:rPr>
          <w:noProof/>
        </w:rPr>
        <w:fldChar w:fldCharType="end"/>
      </w:r>
    </w:p>
    <w:p w14:paraId="7F2FE839"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2</w:t>
      </w:r>
      <w:r w:rsidRPr="00355B4B">
        <w:rPr>
          <w:bCs/>
          <w:noProof/>
        </w:rPr>
        <w:t>.2.1</w:t>
      </w:r>
      <w:r>
        <w:rPr>
          <w:rFonts w:asciiTheme="minorHAnsi" w:eastAsiaTheme="minorEastAsia" w:hAnsiTheme="minorHAnsi" w:cstheme="minorBidi"/>
          <w:noProof/>
          <w:kern w:val="2"/>
          <w:sz w:val="21"/>
          <w:szCs w:val="22"/>
          <w:lang w:val="en-US" w:eastAsia="zh-CN"/>
        </w:rPr>
        <w:tab/>
      </w:r>
      <w:r w:rsidRPr="00355B4B">
        <w:rPr>
          <w:bCs/>
          <w:noProof/>
        </w:rPr>
        <w:t>VAL server registration</w:t>
      </w:r>
      <w:r>
        <w:rPr>
          <w:noProof/>
        </w:rPr>
        <w:tab/>
      </w:r>
      <w:r>
        <w:rPr>
          <w:noProof/>
        </w:rPr>
        <w:fldChar w:fldCharType="begin"/>
      </w:r>
      <w:r>
        <w:rPr>
          <w:noProof/>
        </w:rPr>
        <w:instrText xml:space="preserve"> PAGEREF _Toc120030784 \h </w:instrText>
      </w:r>
      <w:r>
        <w:rPr>
          <w:noProof/>
        </w:rPr>
      </w:r>
      <w:r>
        <w:rPr>
          <w:noProof/>
        </w:rPr>
        <w:fldChar w:fldCharType="separate"/>
      </w:r>
      <w:r>
        <w:rPr>
          <w:noProof/>
        </w:rPr>
        <w:t>12</w:t>
      </w:r>
      <w:r>
        <w:rPr>
          <w:noProof/>
        </w:rPr>
        <w:fldChar w:fldCharType="end"/>
      </w:r>
    </w:p>
    <w:p w14:paraId="6BECD408"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2</w:t>
      </w:r>
      <w:r w:rsidRPr="00355B4B">
        <w:rPr>
          <w:bCs/>
          <w:noProof/>
        </w:rPr>
        <w:t>.2.2</w:t>
      </w:r>
      <w:r>
        <w:rPr>
          <w:rFonts w:asciiTheme="minorHAnsi" w:eastAsiaTheme="minorEastAsia" w:hAnsiTheme="minorHAnsi" w:cstheme="minorBidi"/>
          <w:noProof/>
          <w:kern w:val="2"/>
          <w:sz w:val="21"/>
          <w:szCs w:val="22"/>
          <w:lang w:val="en-US" w:eastAsia="zh-CN"/>
        </w:rPr>
        <w:tab/>
      </w:r>
      <w:r w:rsidRPr="00355B4B">
        <w:rPr>
          <w:bCs/>
          <w:noProof/>
        </w:rPr>
        <w:t>VAL server de-registration</w:t>
      </w:r>
      <w:r>
        <w:rPr>
          <w:noProof/>
        </w:rPr>
        <w:tab/>
      </w:r>
      <w:r>
        <w:rPr>
          <w:noProof/>
        </w:rPr>
        <w:fldChar w:fldCharType="begin"/>
      </w:r>
      <w:r>
        <w:rPr>
          <w:noProof/>
        </w:rPr>
        <w:instrText xml:space="preserve"> PAGEREF _Toc120030785 \h </w:instrText>
      </w:r>
      <w:r>
        <w:rPr>
          <w:noProof/>
        </w:rPr>
      </w:r>
      <w:r>
        <w:rPr>
          <w:noProof/>
        </w:rPr>
        <w:fldChar w:fldCharType="separate"/>
      </w:r>
      <w:r>
        <w:rPr>
          <w:noProof/>
        </w:rPr>
        <w:t>12</w:t>
      </w:r>
      <w:r>
        <w:rPr>
          <w:noProof/>
        </w:rPr>
        <w:fldChar w:fldCharType="end"/>
      </w:r>
    </w:p>
    <w:p w14:paraId="778F2486"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2</w:t>
      </w:r>
      <w:r w:rsidRPr="00355B4B">
        <w:rPr>
          <w:bCs/>
          <w:noProof/>
        </w:rPr>
        <w:t>.3</w:t>
      </w:r>
      <w:r>
        <w:rPr>
          <w:rFonts w:asciiTheme="minorHAnsi" w:eastAsiaTheme="minorEastAsia" w:hAnsiTheme="minorHAnsi" w:cstheme="minorBidi"/>
          <w:noProof/>
          <w:kern w:val="2"/>
          <w:sz w:val="21"/>
          <w:szCs w:val="22"/>
          <w:lang w:val="en-US" w:eastAsia="zh-CN"/>
        </w:rPr>
        <w:tab/>
      </w:r>
      <w:r w:rsidRPr="00355B4B">
        <w:rPr>
          <w:bCs/>
          <w:noProof/>
        </w:rPr>
        <w:t>Information flows</w:t>
      </w:r>
      <w:r>
        <w:rPr>
          <w:noProof/>
        </w:rPr>
        <w:tab/>
      </w:r>
      <w:r>
        <w:rPr>
          <w:noProof/>
        </w:rPr>
        <w:fldChar w:fldCharType="begin"/>
      </w:r>
      <w:r>
        <w:rPr>
          <w:noProof/>
        </w:rPr>
        <w:instrText xml:space="preserve"> PAGEREF _Toc120030786 \h </w:instrText>
      </w:r>
      <w:r>
        <w:rPr>
          <w:noProof/>
        </w:rPr>
      </w:r>
      <w:r>
        <w:rPr>
          <w:noProof/>
        </w:rPr>
        <w:fldChar w:fldCharType="separate"/>
      </w:r>
      <w:r>
        <w:rPr>
          <w:noProof/>
        </w:rPr>
        <w:t>12</w:t>
      </w:r>
      <w:r>
        <w:rPr>
          <w:noProof/>
        </w:rPr>
        <w:fldChar w:fldCharType="end"/>
      </w:r>
    </w:p>
    <w:p w14:paraId="49791EFE"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2</w:t>
      </w:r>
      <w:r w:rsidRPr="00355B4B">
        <w:rPr>
          <w:bCs/>
          <w:noProof/>
        </w:rPr>
        <w:t>.3.1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_Toc120030787 \h </w:instrText>
      </w:r>
      <w:r>
        <w:rPr>
          <w:noProof/>
        </w:rPr>
      </w:r>
      <w:r>
        <w:rPr>
          <w:noProof/>
        </w:rPr>
        <w:fldChar w:fldCharType="separate"/>
      </w:r>
      <w:r>
        <w:rPr>
          <w:noProof/>
        </w:rPr>
        <w:t>12</w:t>
      </w:r>
      <w:r>
        <w:rPr>
          <w:noProof/>
        </w:rPr>
        <w:fldChar w:fldCharType="end"/>
      </w:r>
    </w:p>
    <w:p w14:paraId="46A6C8EB"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2</w:t>
      </w:r>
      <w:r w:rsidRPr="00355B4B">
        <w:rPr>
          <w:bCs/>
          <w:noProof/>
        </w:rPr>
        <w:t>.3.2</w:t>
      </w:r>
      <w:r>
        <w:rPr>
          <w:rFonts w:asciiTheme="minorHAnsi" w:eastAsiaTheme="minorEastAsia" w:hAnsiTheme="minorHAnsi" w:cstheme="minorBidi"/>
          <w:noProof/>
          <w:kern w:val="2"/>
          <w:sz w:val="21"/>
          <w:szCs w:val="22"/>
          <w:lang w:val="en-US" w:eastAsia="zh-CN"/>
        </w:rPr>
        <w:tab/>
      </w:r>
      <w:r w:rsidRPr="00355B4B">
        <w:rPr>
          <w:bCs/>
          <w:noProof/>
        </w:rPr>
        <w:t>VAL server registration request</w:t>
      </w:r>
      <w:r>
        <w:rPr>
          <w:noProof/>
        </w:rPr>
        <w:tab/>
      </w:r>
      <w:r>
        <w:rPr>
          <w:noProof/>
        </w:rPr>
        <w:fldChar w:fldCharType="begin"/>
      </w:r>
      <w:r>
        <w:rPr>
          <w:noProof/>
        </w:rPr>
        <w:instrText xml:space="preserve"> PAGEREF _Toc120030788 \h </w:instrText>
      </w:r>
      <w:r>
        <w:rPr>
          <w:noProof/>
        </w:rPr>
      </w:r>
      <w:r>
        <w:rPr>
          <w:noProof/>
        </w:rPr>
        <w:fldChar w:fldCharType="separate"/>
      </w:r>
      <w:r>
        <w:rPr>
          <w:noProof/>
        </w:rPr>
        <w:t>12</w:t>
      </w:r>
      <w:r>
        <w:rPr>
          <w:noProof/>
        </w:rPr>
        <w:fldChar w:fldCharType="end"/>
      </w:r>
    </w:p>
    <w:p w14:paraId="0776C6A0"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2</w:t>
      </w:r>
      <w:r w:rsidRPr="00355B4B">
        <w:rPr>
          <w:bCs/>
          <w:noProof/>
        </w:rPr>
        <w:t>.3.3</w:t>
      </w:r>
      <w:r>
        <w:rPr>
          <w:rFonts w:asciiTheme="minorHAnsi" w:eastAsiaTheme="minorEastAsia" w:hAnsiTheme="minorHAnsi" w:cstheme="minorBidi"/>
          <w:noProof/>
          <w:kern w:val="2"/>
          <w:sz w:val="21"/>
          <w:szCs w:val="22"/>
          <w:lang w:val="en-US" w:eastAsia="zh-CN"/>
        </w:rPr>
        <w:tab/>
      </w:r>
      <w:r w:rsidRPr="00355B4B">
        <w:rPr>
          <w:bCs/>
          <w:noProof/>
        </w:rPr>
        <w:t>VAL server registration response</w:t>
      </w:r>
      <w:r>
        <w:rPr>
          <w:noProof/>
        </w:rPr>
        <w:tab/>
      </w:r>
      <w:r>
        <w:rPr>
          <w:noProof/>
        </w:rPr>
        <w:fldChar w:fldCharType="begin"/>
      </w:r>
      <w:r>
        <w:rPr>
          <w:noProof/>
        </w:rPr>
        <w:instrText xml:space="preserve"> PAGEREF _Toc120030789 \h </w:instrText>
      </w:r>
      <w:r>
        <w:rPr>
          <w:noProof/>
        </w:rPr>
      </w:r>
      <w:r>
        <w:rPr>
          <w:noProof/>
        </w:rPr>
        <w:fldChar w:fldCharType="separate"/>
      </w:r>
      <w:r>
        <w:rPr>
          <w:noProof/>
        </w:rPr>
        <w:t>13</w:t>
      </w:r>
      <w:r>
        <w:rPr>
          <w:noProof/>
        </w:rPr>
        <w:fldChar w:fldCharType="end"/>
      </w:r>
    </w:p>
    <w:p w14:paraId="72AEA723"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9.2.3.</w:t>
      </w:r>
      <w:r w:rsidRPr="00355B4B">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Network slice capability de-registration request</w:t>
      </w:r>
      <w:r>
        <w:rPr>
          <w:noProof/>
        </w:rPr>
        <w:tab/>
      </w:r>
      <w:r>
        <w:rPr>
          <w:noProof/>
        </w:rPr>
        <w:fldChar w:fldCharType="begin"/>
      </w:r>
      <w:r>
        <w:rPr>
          <w:noProof/>
        </w:rPr>
        <w:instrText xml:space="preserve"> PAGEREF _Toc120030790 \h </w:instrText>
      </w:r>
      <w:r>
        <w:rPr>
          <w:noProof/>
        </w:rPr>
      </w:r>
      <w:r>
        <w:rPr>
          <w:noProof/>
        </w:rPr>
        <w:fldChar w:fldCharType="separate"/>
      </w:r>
      <w:r>
        <w:rPr>
          <w:noProof/>
        </w:rPr>
        <w:t>13</w:t>
      </w:r>
      <w:r>
        <w:rPr>
          <w:noProof/>
        </w:rPr>
        <w:fldChar w:fldCharType="end"/>
      </w:r>
    </w:p>
    <w:p w14:paraId="314EE0B4"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2</w:t>
      </w:r>
      <w:r>
        <w:rPr>
          <w:noProof/>
        </w:rPr>
        <w:t>.3.</w:t>
      </w:r>
      <w:r w:rsidRPr="00355B4B">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Network slice capability de-registration response</w:t>
      </w:r>
      <w:r>
        <w:rPr>
          <w:noProof/>
        </w:rPr>
        <w:tab/>
      </w:r>
      <w:r>
        <w:rPr>
          <w:noProof/>
        </w:rPr>
        <w:fldChar w:fldCharType="begin"/>
      </w:r>
      <w:r>
        <w:rPr>
          <w:noProof/>
        </w:rPr>
        <w:instrText xml:space="preserve"> PAGEREF _Toc120030791 \h </w:instrText>
      </w:r>
      <w:r>
        <w:rPr>
          <w:noProof/>
        </w:rPr>
      </w:r>
      <w:r>
        <w:rPr>
          <w:noProof/>
        </w:rPr>
        <w:fldChar w:fldCharType="separate"/>
      </w:r>
      <w:r>
        <w:rPr>
          <w:noProof/>
        </w:rPr>
        <w:t>13</w:t>
      </w:r>
      <w:r>
        <w:rPr>
          <w:noProof/>
        </w:rPr>
        <w:fldChar w:fldCharType="end"/>
      </w:r>
    </w:p>
    <w:p w14:paraId="3A0F1DF3" w14:textId="77777777" w:rsidR="003737EA" w:rsidRDefault="003737EA">
      <w:pPr>
        <w:pStyle w:val="TOC3"/>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2</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_Toc120030792 \h </w:instrText>
      </w:r>
      <w:r>
        <w:rPr>
          <w:noProof/>
        </w:rPr>
      </w:r>
      <w:r>
        <w:rPr>
          <w:noProof/>
        </w:rPr>
        <w:fldChar w:fldCharType="separate"/>
      </w:r>
      <w:r>
        <w:rPr>
          <w:noProof/>
        </w:rPr>
        <w:t>14</w:t>
      </w:r>
      <w:r>
        <w:rPr>
          <w:noProof/>
        </w:rPr>
        <w:fldChar w:fldCharType="end"/>
      </w:r>
    </w:p>
    <w:p w14:paraId="70FCD4D5"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2</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_Toc120030793 \h </w:instrText>
      </w:r>
      <w:r>
        <w:rPr>
          <w:noProof/>
        </w:rPr>
      </w:r>
      <w:r>
        <w:rPr>
          <w:noProof/>
        </w:rPr>
        <w:fldChar w:fldCharType="separate"/>
      </w:r>
      <w:r>
        <w:rPr>
          <w:noProof/>
        </w:rPr>
        <w:t>14</w:t>
      </w:r>
      <w:r>
        <w:rPr>
          <w:noProof/>
        </w:rPr>
        <w:fldChar w:fldCharType="end"/>
      </w:r>
    </w:p>
    <w:p w14:paraId="2E7DDC40"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2</w:t>
      </w:r>
      <w:r>
        <w:rPr>
          <w:noProof/>
        </w:rPr>
        <w:t>.4.2</w:t>
      </w:r>
      <w:r>
        <w:rPr>
          <w:rFonts w:asciiTheme="minorHAnsi" w:eastAsiaTheme="minorEastAsia" w:hAnsiTheme="minorHAnsi" w:cstheme="minorBidi"/>
          <w:noProof/>
          <w:kern w:val="2"/>
          <w:sz w:val="21"/>
          <w:szCs w:val="22"/>
          <w:lang w:val="en-US" w:eastAsia="zh-CN"/>
        </w:rPr>
        <w:tab/>
      </w:r>
      <w:r>
        <w:rPr>
          <w:noProof/>
        </w:rPr>
        <w:t>Ensce_VALRegistration_Request operation</w:t>
      </w:r>
      <w:r>
        <w:rPr>
          <w:noProof/>
        </w:rPr>
        <w:tab/>
      </w:r>
      <w:r>
        <w:rPr>
          <w:noProof/>
        </w:rPr>
        <w:fldChar w:fldCharType="begin"/>
      </w:r>
      <w:r>
        <w:rPr>
          <w:noProof/>
        </w:rPr>
        <w:instrText xml:space="preserve"> PAGEREF _Toc120030794 \h </w:instrText>
      </w:r>
      <w:r>
        <w:rPr>
          <w:noProof/>
        </w:rPr>
      </w:r>
      <w:r>
        <w:rPr>
          <w:noProof/>
        </w:rPr>
        <w:fldChar w:fldCharType="separate"/>
      </w:r>
      <w:r>
        <w:rPr>
          <w:noProof/>
        </w:rPr>
        <w:t>14</w:t>
      </w:r>
      <w:r>
        <w:rPr>
          <w:noProof/>
        </w:rPr>
        <w:fldChar w:fldCharType="end"/>
      </w:r>
    </w:p>
    <w:p w14:paraId="2D775A3E"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2</w:t>
      </w:r>
      <w:r>
        <w:rPr>
          <w:noProof/>
        </w:rPr>
        <w:t>.4.3</w:t>
      </w:r>
      <w:r>
        <w:rPr>
          <w:rFonts w:asciiTheme="minorHAnsi" w:eastAsiaTheme="minorEastAsia" w:hAnsiTheme="minorHAnsi" w:cstheme="minorBidi"/>
          <w:noProof/>
          <w:kern w:val="2"/>
          <w:sz w:val="21"/>
          <w:szCs w:val="22"/>
          <w:lang w:val="en-US" w:eastAsia="zh-CN"/>
        </w:rPr>
        <w:tab/>
      </w:r>
      <w:r>
        <w:rPr>
          <w:noProof/>
        </w:rPr>
        <w:t>Ensce_VALRegistration_Deregister operation</w:t>
      </w:r>
      <w:r>
        <w:rPr>
          <w:noProof/>
        </w:rPr>
        <w:tab/>
      </w:r>
      <w:r>
        <w:rPr>
          <w:noProof/>
        </w:rPr>
        <w:fldChar w:fldCharType="begin"/>
      </w:r>
      <w:r>
        <w:rPr>
          <w:noProof/>
        </w:rPr>
        <w:instrText xml:space="preserve"> PAGEREF _Toc120030795 \h </w:instrText>
      </w:r>
      <w:r>
        <w:rPr>
          <w:noProof/>
        </w:rPr>
      </w:r>
      <w:r>
        <w:rPr>
          <w:noProof/>
        </w:rPr>
        <w:fldChar w:fldCharType="separate"/>
      </w:r>
      <w:r>
        <w:rPr>
          <w:noProof/>
        </w:rPr>
        <w:t>14</w:t>
      </w:r>
      <w:r>
        <w:rPr>
          <w:noProof/>
        </w:rPr>
        <w:fldChar w:fldCharType="end"/>
      </w:r>
    </w:p>
    <w:p w14:paraId="56CDD1F1"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_Toc120030796 \h </w:instrText>
      </w:r>
      <w:r>
        <w:rPr>
          <w:noProof/>
        </w:rPr>
      </w:r>
      <w:r>
        <w:rPr>
          <w:noProof/>
        </w:rPr>
        <w:fldChar w:fldCharType="separate"/>
      </w:r>
      <w:r>
        <w:rPr>
          <w:noProof/>
        </w:rPr>
        <w:t>14</w:t>
      </w:r>
      <w:r>
        <w:rPr>
          <w:noProof/>
        </w:rPr>
        <w:fldChar w:fldCharType="end"/>
      </w:r>
    </w:p>
    <w:p w14:paraId="30FBE717" w14:textId="77777777" w:rsidR="003737EA" w:rsidRDefault="003737EA">
      <w:pPr>
        <w:pStyle w:val="TOC3"/>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_Toc120030797 \h </w:instrText>
      </w:r>
      <w:r>
        <w:rPr>
          <w:noProof/>
        </w:rPr>
      </w:r>
      <w:r>
        <w:rPr>
          <w:noProof/>
        </w:rPr>
        <w:fldChar w:fldCharType="separate"/>
      </w:r>
      <w:r>
        <w:rPr>
          <w:noProof/>
        </w:rPr>
        <w:t>14</w:t>
      </w:r>
      <w:r>
        <w:rPr>
          <w:noProof/>
        </w:rPr>
        <w:fldChar w:fldCharType="end"/>
      </w:r>
    </w:p>
    <w:p w14:paraId="4ADD1D58" w14:textId="77777777" w:rsidR="003737EA" w:rsidRDefault="003737EA">
      <w:pPr>
        <w:pStyle w:val="TOC3"/>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sidRPr="00355B4B">
        <w:rPr>
          <w:rFonts w:eastAsiaTheme="minorEastAsia"/>
          <w:noProof/>
          <w:lang w:eastAsia="zh-CN"/>
        </w:rPr>
        <w:t>s</w:t>
      </w:r>
      <w:r>
        <w:rPr>
          <w:noProof/>
        </w:rPr>
        <w:t xml:space="preserve"> on slice API configuration</w:t>
      </w:r>
      <w:r>
        <w:rPr>
          <w:noProof/>
        </w:rPr>
        <w:tab/>
      </w:r>
      <w:r>
        <w:rPr>
          <w:noProof/>
        </w:rPr>
        <w:fldChar w:fldCharType="begin"/>
      </w:r>
      <w:r>
        <w:rPr>
          <w:noProof/>
        </w:rPr>
        <w:instrText xml:space="preserve"> PAGEREF _Toc120030798 \h </w:instrText>
      </w:r>
      <w:r>
        <w:rPr>
          <w:noProof/>
        </w:rPr>
      </w:r>
      <w:r>
        <w:rPr>
          <w:noProof/>
        </w:rPr>
        <w:fldChar w:fldCharType="separate"/>
      </w:r>
      <w:r>
        <w:rPr>
          <w:noProof/>
        </w:rPr>
        <w:t>15</w:t>
      </w:r>
      <w:r>
        <w:rPr>
          <w:noProof/>
        </w:rPr>
        <w:fldChar w:fldCharType="end"/>
      </w:r>
    </w:p>
    <w:p w14:paraId="1FBB9775"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noProof/>
        </w:rPr>
        <w:t>.2.1</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Pr>
          <w:noProof/>
        </w:rPr>
        <w:fldChar w:fldCharType="begin"/>
      </w:r>
      <w:r>
        <w:rPr>
          <w:noProof/>
        </w:rPr>
        <w:instrText xml:space="preserve"> PAGEREF _Toc120030799 \h </w:instrText>
      </w:r>
      <w:r>
        <w:rPr>
          <w:noProof/>
        </w:rPr>
      </w:r>
      <w:r>
        <w:rPr>
          <w:noProof/>
        </w:rPr>
        <w:fldChar w:fldCharType="separate"/>
      </w:r>
      <w:r>
        <w:rPr>
          <w:noProof/>
        </w:rPr>
        <w:t>15</w:t>
      </w:r>
      <w:r>
        <w:rPr>
          <w:noProof/>
        </w:rPr>
        <w:fldChar w:fldCharType="end"/>
      </w:r>
    </w:p>
    <w:p w14:paraId="7AAE18D9"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noProof/>
        </w:rPr>
        <w:t>.2.2</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Pr>
          <w:noProof/>
        </w:rPr>
        <w:fldChar w:fldCharType="begin"/>
      </w:r>
      <w:r>
        <w:rPr>
          <w:noProof/>
        </w:rPr>
        <w:instrText xml:space="preserve"> PAGEREF _Toc120030800 \h </w:instrText>
      </w:r>
      <w:r>
        <w:rPr>
          <w:noProof/>
        </w:rPr>
      </w:r>
      <w:r>
        <w:rPr>
          <w:noProof/>
        </w:rPr>
        <w:fldChar w:fldCharType="separate"/>
      </w:r>
      <w:r>
        <w:rPr>
          <w:noProof/>
        </w:rPr>
        <w:t>16</w:t>
      </w:r>
      <w:r>
        <w:rPr>
          <w:noProof/>
        </w:rPr>
        <w:fldChar w:fldCharType="end"/>
      </w:r>
    </w:p>
    <w:p w14:paraId="03FC49A0" w14:textId="77777777" w:rsidR="003737EA" w:rsidRDefault="003737EA">
      <w:pPr>
        <w:pStyle w:val="TOC3"/>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Pr>
          <w:noProof/>
        </w:rPr>
        <w:fldChar w:fldCharType="begin"/>
      </w:r>
      <w:r>
        <w:rPr>
          <w:noProof/>
        </w:rPr>
        <w:instrText xml:space="preserve"> PAGEREF _Toc120030801 \h </w:instrText>
      </w:r>
      <w:r>
        <w:rPr>
          <w:noProof/>
        </w:rPr>
      </w:r>
      <w:r>
        <w:rPr>
          <w:noProof/>
        </w:rPr>
        <w:fldChar w:fldCharType="separate"/>
      </w:r>
      <w:r>
        <w:rPr>
          <w:noProof/>
        </w:rPr>
        <w:t>16</w:t>
      </w:r>
      <w:r>
        <w:rPr>
          <w:noProof/>
        </w:rPr>
        <w:fldChar w:fldCharType="end"/>
      </w:r>
    </w:p>
    <w:p w14:paraId="00A13E4B" w14:textId="77777777" w:rsidR="003737EA" w:rsidRDefault="003737EA">
      <w:pPr>
        <w:pStyle w:val="TOC3"/>
        <w:rPr>
          <w:rFonts w:asciiTheme="minorHAnsi" w:eastAsiaTheme="minorEastAsia" w:hAnsiTheme="minorHAnsi" w:cstheme="minorBidi"/>
          <w:noProof/>
          <w:kern w:val="2"/>
          <w:sz w:val="21"/>
          <w:szCs w:val="22"/>
          <w:lang w:val="en-US" w:eastAsia="zh-CN"/>
        </w:rPr>
      </w:pPr>
      <w:r>
        <w:rPr>
          <w:noProof/>
        </w:rPr>
        <w:lastRenderedPageBreak/>
        <w:t>9.</w:t>
      </w:r>
      <w:r w:rsidRPr="00355B4B">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_Toc120030802 \h </w:instrText>
      </w:r>
      <w:r>
        <w:rPr>
          <w:noProof/>
        </w:rPr>
      </w:r>
      <w:r>
        <w:rPr>
          <w:noProof/>
        </w:rPr>
        <w:fldChar w:fldCharType="separate"/>
      </w:r>
      <w:r>
        <w:rPr>
          <w:noProof/>
        </w:rPr>
        <w:t>17</w:t>
      </w:r>
      <w:r>
        <w:rPr>
          <w:noProof/>
        </w:rPr>
        <w:fldChar w:fldCharType="end"/>
      </w:r>
    </w:p>
    <w:p w14:paraId="44DF7B71"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_Toc120030803 \h </w:instrText>
      </w:r>
      <w:r>
        <w:rPr>
          <w:noProof/>
        </w:rPr>
      </w:r>
      <w:r>
        <w:rPr>
          <w:noProof/>
        </w:rPr>
        <w:fldChar w:fldCharType="separate"/>
      </w:r>
      <w:r>
        <w:rPr>
          <w:noProof/>
        </w:rPr>
        <w:t>17</w:t>
      </w:r>
      <w:r>
        <w:rPr>
          <w:noProof/>
        </w:rPr>
        <w:fldChar w:fldCharType="end"/>
      </w:r>
    </w:p>
    <w:p w14:paraId="4C8F80BB"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.4.2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Pr>
          <w:noProof/>
        </w:rPr>
        <w:fldChar w:fldCharType="begin"/>
      </w:r>
      <w:r>
        <w:rPr>
          <w:noProof/>
        </w:rPr>
        <w:instrText xml:space="preserve"> PAGEREF _Toc120030804 \h </w:instrText>
      </w:r>
      <w:r>
        <w:rPr>
          <w:noProof/>
        </w:rPr>
      </w:r>
      <w:r>
        <w:rPr>
          <w:noProof/>
        </w:rPr>
        <w:fldChar w:fldCharType="separate"/>
      </w:r>
      <w:r>
        <w:rPr>
          <w:noProof/>
        </w:rPr>
        <w:t>17</w:t>
      </w:r>
      <w:r>
        <w:rPr>
          <w:noProof/>
        </w:rPr>
        <w:fldChar w:fldCharType="end"/>
      </w:r>
    </w:p>
    <w:p w14:paraId="384A73B4"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noProof/>
        </w:rPr>
        <w:t>.4.3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Pr>
          <w:noProof/>
        </w:rPr>
        <w:fldChar w:fldCharType="begin"/>
      </w:r>
      <w:r>
        <w:rPr>
          <w:noProof/>
        </w:rPr>
        <w:instrText xml:space="preserve"> PAGEREF _Toc120030805 \h </w:instrText>
      </w:r>
      <w:r>
        <w:rPr>
          <w:noProof/>
        </w:rPr>
      </w:r>
      <w:r>
        <w:rPr>
          <w:noProof/>
        </w:rPr>
        <w:fldChar w:fldCharType="separate"/>
      </w:r>
      <w:r>
        <w:rPr>
          <w:noProof/>
        </w:rPr>
        <w:t>18</w:t>
      </w:r>
      <w:r>
        <w:rPr>
          <w:noProof/>
        </w:rPr>
        <w:fldChar w:fldCharType="end"/>
      </w:r>
    </w:p>
    <w:p w14:paraId="1B459E34"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noProof/>
        </w:rPr>
        <w:t>.4.4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Pr>
          <w:noProof/>
        </w:rPr>
        <w:fldChar w:fldCharType="begin"/>
      </w:r>
      <w:r>
        <w:rPr>
          <w:noProof/>
        </w:rPr>
        <w:instrText xml:space="preserve"> PAGEREF _Toc120030806 \h </w:instrText>
      </w:r>
      <w:r>
        <w:rPr>
          <w:noProof/>
        </w:rPr>
      </w:r>
      <w:r>
        <w:rPr>
          <w:noProof/>
        </w:rPr>
        <w:fldChar w:fldCharType="separate"/>
      </w:r>
      <w:r>
        <w:rPr>
          <w:noProof/>
        </w:rPr>
        <w:t>18</w:t>
      </w:r>
      <w:r>
        <w:rPr>
          <w:noProof/>
        </w:rPr>
        <w:fldChar w:fldCharType="end"/>
      </w:r>
    </w:p>
    <w:p w14:paraId="58D2F440"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noProof/>
        </w:rPr>
        <w:t>.4.5</w:t>
      </w:r>
      <w:r>
        <w:rPr>
          <w:rFonts w:asciiTheme="minorHAnsi" w:eastAsiaTheme="minorEastAsia" w:hAnsiTheme="minorHAnsi" w:cstheme="minorBidi"/>
          <w:noProof/>
          <w:kern w:val="2"/>
          <w:sz w:val="21"/>
          <w:szCs w:val="22"/>
          <w:lang w:val="en-US" w:eastAsia="zh-CN"/>
        </w:rPr>
        <w:tab/>
      </w:r>
      <w:r>
        <w:rPr>
          <w:noProof/>
        </w:rPr>
        <w:t>VAL server-initiated trigger event</w:t>
      </w:r>
      <w:r>
        <w:rPr>
          <w:noProof/>
        </w:rPr>
        <w:tab/>
      </w:r>
      <w:r>
        <w:rPr>
          <w:noProof/>
        </w:rPr>
        <w:fldChar w:fldCharType="begin"/>
      </w:r>
      <w:r>
        <w:rPr>
          <w:noProof/>
        </w:rPr>
        <w:instrText xml:space="preserve"> PAGEREF _Toc120030807 \h </w:instrText>
      </w:r>
      <w:r>
        <w:rPr>
          <w:noProof/>
        </w:rPr>
      </w:r>
      <w:r>
        <w:rPr>
          <w:noProof/>
        </w:rPr>
        <w:fldChar w:fldCharType="separate"/>
      </w:r>
      <w:r>
        <w:rPr>
          <w:noProof/>
        </w:rPr>
        <w:t>18</w:t>
      </w:r>
      <w:r>
        <w:rPr>
          <w:noProof/>
        </w:rPr>
        <w:fldChar w:fldCharType="end"/>
      </w:r>
    </w:p>
    <w:p w14:paraId="2FF12068"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noProof/>
        </w:rPr>
        <w:t>.4.6</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Pr>
          <w:noProof/>
        </w:rPr>
        <w:fldChar w:fldCharType="begin"/>
      </w:r>
      <w:r>
        <w:rPr>
          <w:noProof/>
        </w:rPr>
        <w:instrText xml:space="preserve"> PAGEREF _Toc120030808 \h </w:instrText>
      </w:r>
      <w:r>
        <w:rPr>
          <w:noProof/>
        </w:rPr>
      </w:r>
      <w:r>
        <w:rPr>
          <w:noProof/>
        </w:rPr>
        <w:fldChar w:fldCharType="separate"/>
      </w:r>
      <w:r>
        <w:rPr>
          <w:noProof/>
        </w:rPr>
        <w:t>19</w:t>
      </w:r>
      <w:r>
        <w:rPr>
          <w:noProof/>
        </w:rPr>
        <w:fldChar w:fldCharType="end"/>
      </w:r>
    </w:p>
    <w:p w14:paraId="5074F180"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noProof/>
        </w:rPr>
        <w:t>.4.7</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Pr>
          <w:noProof/>
        </w:rPr>
        <w:fldChar w:fldCharType="begin"/>
      </w:r>
      <w:r>
        <w:rPr>
          <w:noProof/>
        </w:rPr>
        <w:instrText xml:space="preserve"> PAGEREF _Toc120030809 \h </w:instrText>
      </w:r>
      <w:r>
        <w:rPr>
          <w:noProof/>
        </w:rPr>
      </w:r>
      <w:r>
        <w:rPr>
          <w:noProof/>
        </w:rPr>
        <w:fldChar w:fldCharType="separate"/>
      </w:r>
      <w:r>
        <w:rPr>
          <w:noProof/>
        </w:rPr>
        <w:t>19</w:t>
      </w:r>
      <w:r>
        <w:rPr>
          <w:noProof/>
        </w:rPr>
        <w:fldChar w:fldCharType="end"/>
      </w:r>
    </w:p>
    <w:p w14:paraId="31618C6C" w14:textId="77777777" w:rsidR="003737EA" w:rsidRDefault="003737EA">
      <w:pPr>
        <w:pStyle w:val="TOC3"/>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3</w:t>
      </w:r>
      <w:r>
        <w:rPr>
          <w:noProof/>
        </w:rPr>
        <w:t>.5</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_Toc120030810 \h </w:instrText>
      </w:r>
      <w:r>
        <w:rPr>
          <w:noProof/>
        </w:rPr>
      </w:r>
      <w:r>
        <w:rPr>
          <w:noProof/>
        </w:rPr>
        <w:fldChar w:fldCharType="separate"/>
      </w:r>
      <w:r>
        <w:rPr>
          <w:noProof/>
        </w:rPr>
        <w:t>19</w:t>
      </w:r>
      <w:r>
        <w:rPr>
          <w:noProof/>
        </w:rPr>
        <w:fldChar w:fldCharType="end"/>
      </w:r>
    </w:p>
    <w:p w14:paraId="0654EBAC"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.5.1</w:t>
      </w:r>
      <w:r>
        <w:rPr>
          <w:rFonts w:asciiTheme="minorHAnsi" w:eastAsiaTheme="minorEastAsia" w:hAnsiTheme="minorHAnsi" w:cstheme="minorBidi"/>
          <w:noProof/>
          <w:kern w:val="2"/>
          <w:sz w:val="21"/>
          <w:szCs w:val="22"/>
          <w:lang w:val="en-US" w:eastAsia="zh-CN"/>
        </w:rPr>
        <w:tab/>
      </w:r>
      <w:r>
        <w:rPr>
          <w:noProof/>
        </w:rPr>
        <w:t>SS_VAL_Application_requirement API</w:t>
      </w:r>
      <w:r>
        <w:rPr>
          <w:noProof/>
        </w:rPr>
        <w:tab/>
      </w:r>
      <w:r>
        <w:rPr>
          <w:noProof/>
        </w:rPr>
        <w:fldChar w:fldCharType="begin"/>
      </w:r>
      <w:r>
        <w:rPr>
          <w:noProof/>
        </w:rPr>
        <w:instrText xml:space="preserve"> PAGEREF _Toc120030811 \h </w:instrText>
      </w:r>
      <w:r>
        <w:rPr>
          <w:noProof/>
        </w:rPr>
      </w:r>
      <w:r>
        <w:rPr>
          <w:noProof/>
        </w:rPr>
        <w:fldChar w:fldCharType="separate"/>
      </w:r>
      <w:r>
        <w:rPr>
          <w:noProof/>
        </w:rPr>
        <w:t>20</w:t>
      </w:r>
      <w:r>
        <w:rPr>
          <w:noProof/>
        </w:rPr>
        <w:fldChar w:fldCharType="end"/>
      </w:r>
    </w:p>
    <w:p w14:paraId="02E1D033" w14:textId="77777777" w:rsidR="003737EA" w:rsidRDefault="003737EA">
      <w:pPr>
        <w:pStyle w:val="TOC5"/>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_Toc120030812 \h </w:instrText>
      </w:r>
      <w:r>
        <w:rPr>
          <w:noProof/>
        </w:rPr>
      </w:r>
      <w:r>
        <w:rPr>
          <w:noProof/>
        </w:rPr>
        <w:fldChar w:fldCharType="separate"/>
      </w:r>
      <w:r>
        <w:rPr>
          <w:noProof/>
        </w:rPr>
        <w:t>20</w:t>
      </w:r>
      <w:r>
        <w:rPr>
          <w:noProof/>
        </w:rPr>
        <w:fldChar w:fldCharType="end"/>
      </w:r>
    </w:p>
    <w:p w14:paraId="2BFCD62C" w14:textId="77777777" w:rsidR="003737EA" w:rsidRDefault="003737EA">
      <w:pPr>
        <w:pStyle w:val="TOC5"/>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VAL_Application_requirement</w:t>
      </w:r>
      <w:r>
        <w:rPr>
          <w:noProof/>
        </w:rPr>
        <w:tab/>
      </w:r>
      <w:r>
        <w:rPr>
          <w:noProof/>
        </w:rPr>
        <w:fldChar w:fldCharType="begin"/>
      </w:r>
      <w:r>
        <w:rPr>
          <w:noProof/>
        </w:rPr>
        <w:instrText xml:space="preserve"> PAGEREF _Toc120030813 \h </w:instrText>
      </w:r>
      <w:r>
        <w:rPr>
          <w:noProof/>
        </w:rPr>
      </w:r>
      <w:r>
        <w:rPr>
          <w:noProof/>
        </w:rPr>
        <w:fldChar w:fldCharType="separate"/>
      </w:r>
      <w:r>
        <w:rPr>
          <w:noProof/>
        </w:rPr>
        <w:t>20</w:t>
      </w:r>
      <w:r>
        <w:rPr>
          <w:noProof/>
        </w:rPr>
        <w:fldChar w:fldCharType="end"/>
      </w:r>
    </w:p>
    <w:p w14:paraId="1DB11ED2"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.5.2</w:t>
      </w:r>
      <w:r>
        <w:rPr>
          <w:rFonts w:asciiTheme="minorHAnsi" w:eastAsiaTheme="minorEastAsia" w:hAnsiTheme="minorHAnsi" w:cstheme="minorBidi"/>
          <w:noProof/>
          <w:kern w:val="2"/>
          <w:sz w:val="21"/>
          <w:szCs w:val="22"/>
          <w:lang w:val="en-US" w:eastAsia="zh-CN"/>
        </w:rPr>
        <w:tab/>
      </w:r>
      <w:r>
        <w:rPr>
          <w:noProof/>
        </w:rPr>
        <w:t>SS_Slice_API_notification API</w:t>
      </w:r>
      <w:r>
        <w:rPr>
          <w:noProof/>
        </w:rPr>
        <w:tab/>
      </w:r>
      <w:r>
        <w:rPr>
          <w:noProof/>
        </w:rPr>
        <w:fldChar w:fldCharType="begin"/>
      </w:r>
      <w:r>
        <w:rPr>
          <w:noProof/>
        </w:rPr>
        <w:instrText xml:space="preserve"> PAGEREF _Toc120030814 \h </w:instrText>
      </w:r>
      <w:r>
        <w:rPr>
          <w:noProof/>
        </w:rPr>
      </w:r>
      <w:r>
        <w:rPr>
          <w:noProof/>
        </w:rPr>
        <w:fldChar w:fldCharType="separate"/>
      </w:r>
      <w:r>
        <w:rPr>
          <w:noProof/>
        </w:rPr>
        <w:t>20</w:t>
      </w:r>
      <w:r>
        <w:rPr>
          <w:noProof/>
        </w:rPr>
        <w:fldChar w:fldCharType="end"/>
      </w:r>
    </w:p>
    <w:p w14:paraId="2EF817AF" w14:textId="77777777" w:rsidR="003737EA" w:rsidRDefault="003737EA">
      <w:pPr>
        <w:pStyle w:val="TOC5"/>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_Toc120030815 \h </w:instrText>
      </w:r>
      <w:r>
        <w:rPr>
          <w:noProof/>
        </w:rPr>
      </w:r>
      <w:r>
        <w:rPr>
          <w:noProof/>
        </w:rPr>
        <w:fldChar w:fldCharType="separate"/>
      </w:r>
      <w:r>
        <w:rPr>
          <w:noProof/>
        </w:rPr>
        <w:t>20</w:t>
      </w:r>
      <w:r>
        <w:rPr>
          <w:noProof/>
        </w:rPr>
        <w:fldChar w:fldCharType="end"/>
      </w:r>
    </w:p>
    <w:p w14:paraId="7EB173A8" w14:textId="77777777" w:rsidR="003737EA" w:rsidRDefault="003737EA">
      <w:pPr>
        <w:pStyle w:val="TOC5"/>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Slice_API_information_notify</w:t>
      </w:r>
      <w:r>
        <w:rPr>
          <w:noProof/>
        </w:rPr>
        <w:tab/>
      </w:r>
      <w:r>
        <w:rPr>
          <w:noProof/>
        </w:rPr>
        <w:fldChar w:fldCharType="begin"/>
      </w:r>
      <w:r>
        <w:rPr>
          <w:noProof/>
        </w:rPr>
        <w:instrText xml:space="preserve"> PAGEREF _Toc120030816 \h </w:instrText>
      </w:r>
      <w:r>
        <w:rPr>
          <w:noProof/>
        </w:rPr>
      </w:r>
      <w:r>
        <w:rPr>
          <w:noProof/>
        </w:rPr>
        <w:fldChar w:fldCharType="separate"/>
      </w:r>
      <w:r>
        <w:rPr>
          <w:noProof/>
        </w:rPr>
        <w:t>20</w:t>
      </w:r>
      <w:r>
        <w:rPr>
          <w:noProof/>
        </w:rPr>
        <w:fldChar w:fldCharType="end"/>
      </w:r>
    </w:p>
    <w:p w14:paraId="78AEE120"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.5.1</w:t>
      </w:r>
      <w:r>
        <w:rPr>
          <w:rFonts w:asciiTheme="minorHAnsi" w:eastAsiaTheme="minorEastAsia" w:hAnsiTheme="minorHAnsi" w:cstheme="minorBidi"/>
          <w:noProof/>
          <w:kern w:val="2"/>
          <w:sz w:val="21"/>
          <w:szCs w:val="22"/>
          <w:lang w:val="en-US" w:eastAsia="zh-CN"/>
        </w:rPr>
        <w:tab/>
      </w:r>
      <w:r>
        <w:rPr>
          <w:noProof/>
        </w:rPr>
        <w:t>SS_Slice_API_invocation API</w:t>
      </w:r>
      <w:r>
        <w:rPr>
          <w:noProof/>
        </w:rPr>
        <w:tab/>
      </w:r>
      <w:r>
        <w:rPr>
          <w:noProof/>
        </w:rPr>
        <w:fldChar w:fldCharType="begin"/>
      </w:r>
      <w:r>
        <w:rPr>
          <w:noProof/>
        </w:rPr>
        <w:instrText xml:space="preserve"> PAGEREF _Toc120030817 \h </w:instrText>
      </w:r>
      <w:r>
        <w:rPr>
          <w:noProof/>
        </w:rPr>
      </w:r>
      <w:r>
        <w:rPr>
          <w:noProof/>
        </w:rPr>
        <w:fldChar w:fldCharType="separate"/>
      </w:r>
      <w:r>
        <w:rPr>
          <w:noProof/>
        </w:rPr>
        <w:t>20</w:t>
      </w:r>
      <w:r>
        <w:rPr>
          <w:noProof/>
        </w:rPr>
        <w:fldChar w:fldCharType="end"/>
      </w:r>
    </w:p>
    <w:p w14:paraId="67FF7472" w14:textId="77777777" w:rsidR="003737EA" w:rsidRDefault="003737EA">
      <w:pPr>
        <w:pStyle w:val="TOC5"/>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_Toc120030818 \h </w:instrText>
      </w:r>
      <w:r>
        <w:rPr>
          <w:noProof/>
        </w:rPr>
      </w:r>
      <w:r>
        <w:rPr>
          <w:noProof/>
        </w:rPr>
        <w:fldChar w:fldCharType="separate"/>
      </w:r>
      <w:r>
        <w:rPr>
          <w:noProof/>
        </w:rPr>
        <w:t>20</w:t>
      </w:r>
      <w:r>
        <w:rPr>
          <w:noProof/>
        </w:rPr>
        <w:fldChar w:fldCharType="end"/>
      </w:r>
    </w:p>
    <w:p w14:paraId="4E2321F0" w14:textId="77777777" w:rsidR="003737EA" w:rsidRDefault="003737EA">
      <w:pPr>
        <w:pStyle w:val="TOC5"/>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Slice_API_invocation</w:t>
      </w:r>
      <w:r>
        <w:rPr>
          <w:noProof/>
        </w:rPr>
        <w:tab/>
      </w:r>
      <w:r>
        <w:rPr>
          <w:noProof/>
        </w:rPr>
        <w:fldChar w:fldCharType="begin"/>
      </w:r>
      <w:r>
        <w:rPr>
          <w:noProof/>
        </w:rPr>
        <w:instrText xml:space="preserve"> PAGEREF _Toc120030819 \h </w:instrText>
      </w:r>
      <w:r>
        <w:rPr>
          <w:noProof/>
        </w:rPr>
      </w:r>
      <w:r>
        <w:rPr>
          <w:noProof/>
        </w:rPr>
        <w:fldChar w:fldCharType="separate"/>
      </w:r>
      <w:r>
        <w:rPr>
          <w:noProof/>
        </w:rPr>
        <w:t>20</w:t>
      </w:r>
      <w:r>
        <w:rPr>
          <w:noProof/>
        </w:rPr>
        <w:fldChar w:fldCharType="end"/>
      </w:r>
    </w:p>
    <w:p w14:paraId="34D9DCF0" w14:textId="77777777" w:rsidR="003737EA" w:rsidRDefault="003737EA">
      <w:pPr>
        <w:pStyle w:val="TOC2"/>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_Toc120030820 \h </w:instrText>
      </w:r>
      <w:r>
        <w:rPr>
          <w:noProof/>
        </w:rPr>
      </w:r>
      <w:r>
        <w:rPr>
          <w:noProof/>
        </w:rPr>
        <w:fldChar w:fldCharType="separate"/>
      </w:r>
      <w:r>
        <w:rPr>
          <w:noProof/>
        </w:rPr>
        <w:t>21</w:t>
      </w:r>
      <w:r>
        <w:rPr>
          <w:noProof/>
        </w:rPr>
        <w:fldChar w:fldCharType="end"/>
      </w:r>
    </w:p>
    <w:p w14:paraId="24FDBA7B" w14:textId="77777777" w:rsidR="003737EA" w:rsidRDefault="003737EA">
      <w:pPr>
        <w:pStyle w:val="TOC3"/>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_Toc120030821 \h </w:instrText>
      </w:r>
      <w:r>
        <w:rPr>
          <w:noProof/>
        </w:rPr>
      </w:r>
      <w:r>
        <w:rPr>
          <w:noProof/>
        </w:rPr>
        <w:fldChar w:fldCharType="separate"/>
      </w:r>
      <w:r>
        <w:rPr>
          <w:noProof/>
        </w:rPr>
        <w:t>21</w:t>
      </w:r>
      <w:r>
        <w:rPr>
          <w:noProof/>
        </w:rPr>
        <w:fldChar w:fldCharType="end"/>
      </w:r>
    </w:p>
    <w:p w14:paraId="34E7CB9D" w14:textId="77777777" w:rsidR="003737EA" w:rsidRDefault="003737EA">
      <w:pPr>
        <w:pStyle w:val="TOC3"/>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_Toc120030822 \h </w:instrText>
      </w:r>
      <w:r>
        <w:rPr>
          <w:noProof/>
        </w:rPr>
      </w:r>
      <w:r>
        <w:rPr>
          <w:noProof/>
        </w:rPr>
        <w:fldChar w:fldCharType="separate"/>
      </w:r>
      <w:r>
        <w:rPr>
          <w:noProof/>
        </w:rPr>
        <w:t>21</w:t>
      </w:r>
      <w:r>
        <w:rPr>
          <w:noProof/>
        </w:rPr>
        <w:fldChar w:fldCharType="end"/>
      </w:r>
    </w:p>
    <w:p w14:paraId="3B7B1217" w14:textId="77777777" w:rsidR="003737EA" w:rsidRDefault="003737EA">
      <w:pPr>
        <w:pStyle w:val="TOC3"/>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_Toc120030823 \h </w:instrText>
      </w:r>
      <w:r>
        <w:rPr>
          <w:noProof/>
        </w:rPr>
      </w:r>
      <w:r>
        <w:rPr>
          <w:noProof/>
        </w:rPr>
        <w:fldChar w:fldCharType="separate"/>
      </w:r>
      <w:r>
        <w:rPr>
          <w:noProof/>
        </w:rPr>
        <w:t>22</w:t>
      </w:r>
      <w:r>
        <w:rPr>
          <w:noProof/>
        </w:rPr>
        <w:fldChar w:fldCharType="end"/>
      </w:r>
    </w:p>
    <w:p w14:paraId="7B71BDD7"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_Toc120030824 \h </w:instrText>
      </w:r>
      <w:r>
        <w:rPr>
          <w:noProof/>
        </w:rPr>
      </w:r>
      <w:r>
        <w:rPr>
          <w:noProof/>
        </w:rPr>
        <w:fldChar w:fldCharType="separate"/>
      </w:r>
      <w:r>
        <w:rPr>
          <w:noProof/>
        </w:rPr>
        <w:t>22</w:t>
      </w:r>
      <w:r>
        <w:rPr>
          <w:noProof/>
        </w:rPr>
        <w:fldChar w:fldCharType="end"/>
      </w:r>
    </w:p>
    <w:p w14:paraId="558CD7DE"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Pr>
          <w:noProof/>
        </w:rPr>
        <w:fldChar w:fldCharType="begin"/>
      </w:r>
      <w:r>
        <w:rPr>
          <w:noProof/>
        </w:rPr>
        <w:instrText xml:space="preserve"> PAGEREF _Toc120030825 \h </w:instrText>
      </w:r>
      <w:r>
        <w:rPr>
          <w:noProof/>
        </w:rPr>
      </w:r>
      <w:r>
        <w:rPr>
          <w:noProof/>
        </w:rPr>
        <w:fldChar w:fldCharType="separate"/>
      </w:r>
      <w:r>
        <w:rPr>
          <w:noProof/>
        </w:rPr>
        <w:t>22</w:t>
      </w:r>
      <w:r>
        <w:rPr>
          <w:noProof/>
        </w:rPr>
        <w:fldChar w:fldCharType="end"/>
      </w:r>
    </w:p>
    <w:p w14:paraId="174235BE"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Pr>
          <w:noProof/>
        </w:rPr>
        <w:fldChar w:fldCharType="begin"/>
      </w:r>
      <w:r>
        <w:rPr>
          <w:noProof/>
        </w:rPr>
        <w:instrText xml:space="preserve"> PAGEREF _Toc120030826 \h </w:instrText>
      </w:r>
      <w:r>
        <w:rPr>
          <w:noProof/>
        </w:rPr>
      </w:r>
      <w:r>
        <w:rPr>
          <w:noProof/>
        </w:rPr>
        <w:fldChar w:fldCharType="separate"/>
      </w:r>
      <w:r>
        <w:rPr>
          <w:noProof/>
        </w:rPr>
        <w:t>23</w:t>
      </w:r>
      <w:r>
        <w:rPr>
          <w:noProof/>
        </w:rPr>
        <w:fldChar w:fldCharType="end"/>
      </w:r>
    </w:p>
    <w:p w14:paraId="6214888C"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sidRPr="00355B4B">
        <w:rPr>
          <w:rFonts w:asciiTheme="minorEastAsia" w:eastAsiaTheme="minorEastAsia" w:hAnsiTheme="minorEastAsia"/>
          <w:noProof/>
          <w:lang w:eastAsia="zh-CN"/>
        </w:rPr>
        <w:t>ication</w:t>
      </w:r>
      <w:r>
        <w:rPr>
          <w:noProof/>
        </w:rPr>
        <w:tab/>
      </w:r>
      <w:r>
        <w:rPr>
          <w:noProof/>
        </w:rPr>
        <w:fldChar w:fldCharType="begin"/>
      </w:r>
      <w:r>
        <w:rPr>
          <w:noProof/>
        </w:rPr>
        <w:instrText xml:space="preserve"> PAGEREF _Toc120030827 \h </w:instrText>
      </w:r>
      <w:r>
        <w:rPr>
          <w:noProof/>
        </w:rPr>
      </w:r>
      <w:r>
        <w:rPr>
          <w:noProof/>
        </w:rPr>
        <w:fldChar w:fldCharType="separate"/>
      </w:r>
      <w:r>
        <w:rPr>
          <w:noProof/>
        </w:rPr>
        <w:t>23</w:t>
      </w:r>
      <w:r>
        <w:rPr>
          <w:noProof/>
        </w:rPr>
        <w:fldChar w:fldCharType="end"/>
      </w:r>
    </w:p>
    <w:p w14:paraId="48C74A7C"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Pr>
          <w:noProof/>
        </w:rPr>
        <w:fldChar w:fldCharType="begin"/>
      </w:r>
      <w:r>
        <w:rPr>
          <w:noProof/>
        </w:rPr>
        <w:instrText xml:space="preserve"> PAGEREF _Toc120030828 \h </w:instrText>
      </w:r>
      <w:r>
        <w:rPr>
          <w:noProof/>
        </w:rPr>
      </w:r>
      <w:r>
        <w:rPr>
          <w:noProof/>
        </w:rPr>
        <w:fldChar w:fldCharType="separate"/>
      </w:r>
      <w:r>
        <w:rPr>
          <w:noProof/>
        </w:rPr>
        <w:t>24</w:t>
      </w:r>
      <w:r>
        <w:rPr>
          <w:noProof/>
        </w:rPr>
        <w:fldChar w:fldCharType="end"/>
      </w:r>
    </w:p>
    <w:p w14:paraId="208158E8"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Pr>
          <w:noProof/>
        </w:rPr>
        <w:fldChar w:fldCharType="begin"/>
      </w:r>
      <w:r>
        <w:rPr>
          <w:noProof/>
        </w:rPr>
        <w:instrText xml:space="preserve"> PAGEREF _Toc120030829 \h </w:instrText>
      </w:r>
      <w:r>
        <w:rPr>
          <w:noProof/>
        </w:rPr>
      </w:r>
      <w:r>
        <w:rPr>
          <w:noProof/>
        </w:rPr>
        <w:fldChar w:fldCharType="separate"/>
      </w:r>
      <w:r>
        <w:rPr>
          <w:noProof/>
        </w:rPr>
        <w:t>24</w:t>
      </w:r>
      <w:r>
        <w:rPr>
          <w:noProof/>
        </w:rPr>
        <w:fldChar w:fldCharType="end"/>
      </w:r>
    </w:p>
    <w:p w14:paraId="1D3C784D"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Pr>
          <w:noProof/>
        </w:rPr>
        <w:fldChar w:fldCharType="begin"/>
      </w:r>
      <w:r>
        <w:rPr>
          <w:noProof/>
        </w:rPr>
        <w:instrText xml:space="preserve"> PAGEREF _Toc120030830 \h </w:instrText>
      </w:r>
      <w:r>
        <w:rPr>
          <w:noProof/>
        </w:rPr>
      </w:r>
      <w:r>
        <w:rPr>
          <w:noProof/>
        </w:rPr>
        <w:fldChar w:fldCharType="separate"/>
      </w:r>
      <w:r>
        <w:rPr>
          <w:noProof/>
        </w:rPr>
        <w:t>25</w:t>
      </w:r>
      <w:r>
        <w:rPr>
          <w:noProof/>
        </w:rPr>
        <w:fldChar w:fldCharType="end"/>
      </w:r>
    </w:p>
    <w:p w14:paraId="33DFE868"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Pr>
          <w:noProof/>
        </w:rPr>
        <w:fldChar w:fldCharType="begin"/>
      </w:r>
      <w:r>
        <w:rPr>
          <w:noProof/>
        </w:rPr>
        <w:instrText xml:space="preserve"> PAGEREF _Toc120030831 \h </w:instrText>
      </w:r>
      <w:r>
        <w:rPr>
          <w:noProof/>
        </w:rPr>
      </w:r>
      <w:r>
        <w:rPr>
          <w:noProof/>
        </w:rPr>
        <w:fldChar w:fldCharType="separate"/>
      </w:r>
      <w:r>
        <w:rPr>
          <w:noProof/>
        </w:rPr>
        <w:t>25</w:t>
      </w:r>
      <w:r>
        <w:rPr>
          <w:noProof/>
        </w:rPr>
        <w:fldChar w:fldCharType="end"/>
      </w:r>
    </w:p>
    <w:p w14:paraId="2FE3ADBB"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Pr>
          <w:noProof/>
        </w:rPr>
        <w:fldChar w:fldCharType="begin"/>
      </w:r>
      <w:r>
        <w:rPr>
          <w:noProof/>
        </w:rPr>
        <w:instrText xml:space="preserve"> PAGEREF _Toc120030832 \h </w:instrText>
      </w:r>
      <w:r>
        <w:rPr>
          <w:noProof/>
        </w:rPr>
      </w:r>
      <w:r>
        <w:rPr>
          <w:noProof/>
        </w:rPr>
        <w:fldChar w:fldCharType="separate"/>
      </w:r>
      <w:r>
        <w:rPr>
          <w:noProof/>
        </w:rPr>
        <w:t>25</w:t>
      </w:r>
      <w:r>
        <w:rPr>
          <w:noProof/>
        </w:rPr>
        <w:fldChar w:fldCharType="end"/>
      </w:r>
    </w:p>
    <w:p w14:paraId="4C8CB181" w14:textId="77777777" w:rsidR="003737EA" w:rsidRDefault="003737EA">
      <w:pPr>
        <w:pStyle w:val="TOC3"/>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_Toc120030833 \h </w:instrText>
      </w:r>
      <w:r>
        <w:rPr>
          <w:noProof/>
        </w:rPr>
      </w:r>
      <w:r>
        <w:rPr>
          <w:noProof/>
        </w:rPr>
        <w:fldChar w:fldCharType="separate"/>
      </w:r>
      <w:r>
        <w:rPr>
          <w:noProof/>
        </w:rPr>
        <w:t>25</w:t>
      </w:r>
      <w:r>
        <w:rPr>
          <w:noProof/>
        </w:rPr>
        <w:fldChar w:fldCharType="end"/>
      </w:r>
    </w:p>
    <w:p w14:paraId="4C828225"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_Toc120030834 \h </w:instrText>
      </w:r>
      <w:r>
        <w:rPr>
          <w:noProof/>
        </w:rPr>
      </w:r>
      <w:r>
        <w:rPr>
          <w:noProof/>
        </w:rPr>
        <w:fldChar w:fldCharType="separate"/>
      </w:r>
      <w:r>
        <w:rPr>
          <w:noProof/>
        </w:rPr>
        <w:t>25</w:t>
      </w:r>
      <w:r>
        <w:rPr>
          <w:noProof/>
        </w:rPr>
        <w:fldChar w:fldCharType="end"/>
      </w:r>
    </w:p>
    <w:p w14:paraId="45C7AEF1"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Ensce_</w:t>
      </w:r>
      <w:r w:rsidRPr="00355B4B">
        <w:rPr>
          <w:rFonts w:cs="Arial"/>
          <w:noProof/>
        </w:rPr>
        <w:t>AppLayer</w:t>
      </w:r>
      <w:r>
        <w:rPr>
          <w:noProof/>
        </w:rPr>
        <w:t>NSLCM_Subscribe operation</w:t>
      </w:r>
      <w:r>
        <w:rPr>
          <w:noProof/>
        </w:rPr>
        <w:tab/>
      </w:r>
      <w:r>
        <w:rPr>
          <w:noProof/>
        </w:rPr>
        <w:fldChar w:fldCharType="begin"/>
      </w:r>
      <w:r>
        <w:rPr>
          <w:noProof/>
        </w:rPr>
        <w:instrText xml:space="preserve"> PAGEREF _Toc120030835 \h </w:instrText>
      </w:r>
      <w:r>
        <w:rPr>
          <w:noProof/>
        </w:rPr>
      </w:r>
      <w:r>
        <w:rPr>
          <w:noProof/>
        </w:rPr>
        <w:fldChar w:fldCharType="separate"/>
      </w:r>
      <w:r>
        <w:rPr>
          <w:noProof/>
        </w:rPr>
        <w:t>26</w:t>
      </w:r>
      <w:r>
        <w:rPr>
          <w:noProof/>
        </w:rPr>
        <w:fldChar w:fldCharType="end"/>
      </w:r>
    </w:p>
    <w:p w14:paraId="188F23CD"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Ensce_</w:t>
      </w:r>
      <w:r w:rsidRPr="00355B4B">
        <w:rPr>
          <w:rFonts w:cs="Arial"/>
          <w:noProof/>
        </w:rPr>
        <w:t>AppLayer</w:t>
      </w:r>
      <w:r>
        <w:rPr>
          <w:noProof/>
        </w:rPr>
        <w:t>NSLCM_Notify operation</w:t>
      </w:r>
      <w:r>
        <w:rPr>
          <w:noProof/>
        </w:rPr>
        <w:tab/>
      </w:r>
      <w:r>
        <w:rPr>
          <w:noProof/>
        </w:rPr>
        <w:fldChar w:fldCharType="begin"/>
      </w:r>
      <w:r>
        <w:rPr>
          <w:noProof/>
        </w:rPr>
        <w:instrText xml:space="preserve"> PAGEREF _Toc120030836 \h </w:instrText>
      </w:r>
      <w:r>
        <w:rPr>
          <w:noProof/>
        </w:rPr>
      </w:r>
      <w:r>
        <w:rPr>
          <w:noProof/>
        </w:rPr>
        <w:fldChar w:fldCharType="separate"/>
      </w:r>
      <w:r>
        <w:rPr>
          <w:noProof/>
        </w:rPr>
        <w:t>26</w:t>
      </w:r>
      <w:r>
        <w:rPr>
          <w:noProof/>
        </w:rPr>
        <w:fldChar w:fldCharType="end"/>
      </w:r>
    </w:p>
    <w:p w14:paraId="465D378E"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Eval_QoEMetrics_Subscribe operation</w:t>
      </w:r>
      <w:r>
        <w:rPr>
          <w:noProof/>
        </w:rPr>
        <w:tab/>
      </w:r>
      <w:r>
        <w:rPr>
          <w:noProof/>
        </w:rPr>
        <w:fldChar w:fldCharType="begin"/>
      </w:r>
      <w:r>
        <w:rPr>
          <w:noProof/>
        </w:rPr>
        <w:instrText xml:space="preserve"> PAGEREF _Toc120030837 \h </w:instrText>
      </w:r>
      <w:r>
        <w:rPr>
          <w:noProof/>
        </w:rPr>
      </w:r>
      <w:r>
        <w:rPr>
          <w:noProof/>
        </w:rPr>
        <w:fldChar w:fldCharType="separate"/>
      </w:r>
      <w:r>
        <w:rPr>
          <w:noProof/>
        </w:rPr>
        <w:t>26</w:t>
      </w:r>
      <w:r>
        <w:rPr>
          <w:noProof/>
        </w:rPr>
        <w:fldChar w:fldCharType="end"/>
      </w:r>
    </w:p>
    <w:p w14:paraId="01291264"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Eval_QoEMetrics_Notify operation</w:t>
      </w:r>
      <w:r>
        <w:rPr>
          <w:noProof/>
        </w:rPr>
        <w:tab/>
      </w:r>
      <w:r>
        <w:rPr>
          <w:noProof/>
        </w:rPr>
        <w:fldChar w:fldCharType="begin"/>
      </w:r>
      <w:r>
        <w:rPr>
          <w:noProof/>
        </w:rPr>
        <w:instrText xml:space="preserve"> PAGEREF _Toc120030838 \h </w:instrText>
      </w:r>
      <w:r>
        <w:rPr>
          <w:noProof/>
        </w:rPr>
      </w:r>
      <w:r>
        <w:rPr>
          <w:noProof/>
        </w:rPr>
        <w:fldChar w:fldCharType="separate"/>
      </w:r>
      <w:r>
        <w:rPr>
          <w:noProof/>
        </w:rPr>
        <w:t>26</w:t>
      </w:r>
      <w:r>
        <w:rPr>
          <w:noProof/>
        </w:rPr>
        <w:fldChar w:fldCharType="end"/>
      </w:r>
    </w:p>
    <w:p w14:paraId="1FB3249A"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Eval_NSLCMRecommendation _Request operation</w:t>
      </w:r>
      <w:r>
        <w:rPr>
          <w:noProof/>
        </w:rPr>
        <w:tab/>
      </w:r>
      <w:r>
        <w:rPr>
          <w:noProof/>
        </w:rPr>
        <w:fldChar w:fldCharType="begin"/>
      </w:r>
      <w:r>
        <w:rPr>
          <w:noProof/>
        </w:rPr>
        <w:instrText xml:space="preserve"> PAGEREF _Toc120030839 \h </w:instrText>
      </w:r>
      <w:r>
        <w:rPr>
          <w:noProof/>
        </w:rPr>
      </w:r>
      <w:r>
        <w:rPr>
          <w:noProof/>
        </w:rPr>
        <w:fldChar w:fldCharType="separate"/>
      </w:r>
      <w:r>
        <w:rPr>
          <w:noProof/>
        </w:rPr>
        <w:t>26</w:t>
      </w:r>
      <w:r>
        <w:rPr>
          <w:noProof/>
        </w:rPr>
        <w:fldChar w:fldCharType="end"/>
      </w:r>
    </w:p>
    <w:p w14:paraId="368FEA1C"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rFonts w:cs="Arial"/>
          <w:noProof/>
          <w:lang w:val="en-US" w:eastAsia="zh-CN"/>
        </w:rPr>
        <w:t>9</w:t>
      </w:r>
      <w:r>
        <w:rPr>
          <w:noProof/>
        </w:rPr>
        <w:t>.</w:t>
      </w:r>
      <w:r w:rsidRPr="00355B4B">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355B4B">
        <w:rPr>
          <w:noProof/>
          <w:lang w:val="en-US" w:eastAsia="zh-CN"/>
        </w:rPr>
        <w:t>Network slice optimization based on AF policy</w:t>
      </w:r>
      <w:r>
        <w:rPr>
          <w:noProof/>
        </w:rPr>
        <w:tab/>
      </w:r>
      <w:r>
        <w:rPr>
          <w:noProof/>
        </w:rPr>
        <w:fldChar w:fldCharType="begin"/>
      </w:r>
      <w:r>
        <w:rPr>
          <w:noProof/>
        </w:rPr>
        <w:instrText xml:space="preserve"> PAGEREF _Toc120030840 \h </w:instrText>
      </w:r>
      <w:r>
        <w:rPr>
          <w:noProof/>
        </w:rPr>
      </w:r>
      <w:r>
        <w:rPr>
          <w:noProof/>
        </w:rPr>
        <w:fldChar w:fldCharType="separate"/>
      </w:r>
      <w:r>
        <w:rPr>
          <w:noProof/>
        </w:rPr>
        <w:t>27</w:t>
      </w:r>
      <w:r>
        <w:rPr>
          <w:noProof/>
        </w:rPr>
        <w:fldChar w:fldCharType="end"/>
      </w:r>
    </w:p>
    <w:p w14:paraId="4A15020F"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noProof/>
          <w:lang w:val="en-US" w:eastAsia="zh-CN"/>
        </w:rPr>
        <w:t>9.</w:t>
      </w:r>
      <w:r w:rsidRPr="00355B4B">
        <w:rPr>
          <w:rFonts w:eastAsiaTheme="minorEastAsia"/>
          <w:noProof/>
          <w:lang w:val="en-IN" w:eastAsia="zh-CN"/>
        </w:rPr>
        <w:t>5</w:t>
      </w:r>
      <w:r w:rsidRPr="00355B4B">
        <w:rPr>
          <w:noProof/>
          <w:lang w:val="en-IN"/>
        </w:rPr>
        <w:t>.1</w:t>
      </w:r>
      <w:r>
        <w:rPr>
          <w:rFonts w:asciiTheme="minorHAnsi" w:eastAsiaTheme="minorEastAsia" w:hAnsiTheme="minorHAnsi" w:cstheme="minorBidi"/>
          <w:noProof/>
          <w:kern w:val="2"/>
          <w:sz w:val="21"/>
          <w:szCs w:val="22"/>
          <w:lang w:val="en-US" w:eastAsia="zh-CN"/>
        </w:rPr>
        <w:tab/>
      </w:r>
      <w:r w:rsidRPr="00355B4B">
        <w:rPr>
          <w:noProof/>
          <w:lang w:val="en-IN"/>
        </w:rPr>
        <w:t>General</w:t>
      </w:r>
      <w:r>
        <w:rPr>
          <w:noProof/>
        </w:rPr>
        <w:tab/>
      </w:r>
      <w:r>
        <w:rPr>
          <w:noProof/>
        </w:rPr>
        <w:fldChar w:fldCharType="begin"/>
      </w:r>
      <w:r>
        <w:rPr>
          <w:noProof/>
        </w:rPr>
        <w:instrText xml:space="preserve"> PAGEREF _Toc120030841 \h </w:instrText>
      </w:r>
      <w:r>
        <w:rPr>
          <w:noProof/>
        </w:rPr>
      </w:r>
      <w:r>
        <w:rPr>
          <w:noProof/>
        </w:rPr>
        <w:fldChar w:fldCharType="separate"/>
      </w:r>
      <w:r>
        <w:rPr>
          <w:noProof/>
        </w:rPr>
        <w:t>27</w:t>
      </w:r>
      <w:r>
        <w:rPr>
          <w:noProof/>
        </w:rPr>
        <w:fldChar w:fldCharType="end"/>
      </w:r>
    </w:p>
    <w:p w14:paraId="22FCDF5B"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noProof/>
          <w:lang w:val="en-US" w:eastAsia="zh-CN"/>
        </w:rPr>
        <w:t>9</w:t>
      </w:r>
      <w:r w:rsidRPr="00355B4B">
        <w:rPr>
          <w:noProof/>
          <w:lang w:val="en-IN"/>
        </w:rPr>
        <w:t>.</w:t>
      </w:r>
      <w:r w:rsidRPr="00355B4B">
        <w:rPr>
          <w:rFonts w:eastAsiaTheme="minorEastAsia"/>
          <w:noProof/>
          <w:lang w:val="en-IN" w:eastAsia="zh-CN"/>
        </w:rPr>
        <w:t>5</w:t>
      </w:r>
      <w:r w:rsidRPr="00355B4B">
        <w:rPr>
          <w:noProof/>
          <w:lang w:val="en-IN"/>
        </w:rPr>
        <w:t>.</w:t>
      </w:r>
      <w:r w:rsidRPr="00355B4B">
        <w:rPr>
          <w:noProof/>
          <w:lang w:val="en-US" w:eastAsia="zh-CN"/>
        </w:rPr>
        <w:t>2</w:t>
      </w:r>
      <w:r>
        <w:rPr>
          <w:rFonts w:asciiTheme="minorHAnsi" w:eastAsiaTheme="minorEastAsia" w:hAnsiTheme="minorHAnsi" w:cstheme="minorBidi"/>
          <w:noProof/>
          <w:kern w:val="2"/>
          <w:sz w:val="21"/>
          <w:szCs w:val="22"/>
          <w:lang w:val="en-US" w:eastAsia="zh-CN"/>
        </w:rPr>
        <w:tab/>
      </w:r>
      <w:r w:rsidRPr="00355B4B">
        <w:rPr>
          <w:noProof/>
          <w:lang w:val="en-IN" w:eastAsia="zh-CN"/>
        </w:rPr>
        <w:t>Procedure</w:t>
      </w:r>
      <w:r>
        <w:rPr>
          <w:noProof/>
        </w:rPr>
        <w:tab/>
      </w:r>
      <w:r>
        <w:rPr>
          <w:noProof/>
        </w:rPr>
        <w:fldChar w:fldCharType="begin"/>
      </w:r>
      <w:r>
        <w:rPr>
          <w:noProof/>
        </w:rPr>
        <w:instrText xml:space="preserve"> PAGEREF _Toc120030842 \h </w:instrText>
      </w:r>
      <w:r>
        <w:rPr>
          <w:noProof/>
        </w:rPr>
      </w:r>
      <w:r>
        <w:rPr>
          <w:noProof/>
        </w:rPr>
        <w:fldChar w:fldCharType="separate"/>
      </w:r>
      <w:r>
        <w:rPr>
          <w:noProof/>
        </w:rPr>
        <w:t>27</w:t>
      </w:r>
      <w:r>
        <w:rPr>
          <w:noProof/>
        </w:rPr>
        <w:fldChar w:fldCharType="end"/>
      </w:r>
    </w:p>
    <w:p w14:paraId="5A115ABB"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noProof/>
          <w:lang w:val="en-US" w:eastAsia="zh-CN"/>
        </w:rPr>
        <w:t>9</w:t>
      </w:r>
      <w:r>
        <w:rPr>
          <w:noProof/>
        </w:rPr>
        <w:t>.</w:t>
      </w:r>
      <w:r w:rsidRPr="00355B4B">
        <w:rPr>
          <w:rFonts w:eastAsiaTheme="minorEastAsia"/>
          <w:noProof/>
          <w:lang w:val="en-US" w:eastAsia="zh-CN"/>
        </w:rPr>
        <w:t>5</w:t>
      </w:r>
      <w:r>
        <w:rPr>
          <w:noProof/>
        </w:rPr>
        <w:t>.</w:t>
      </w:r>
      <w:r w:rsidRPr="00355B4B">
        <w:rPr>
          <w:noProof/>
          <w:lang w:val="en-US" w:eastAsia="zh-CN"/>
        </w:rPr>
        <w:t>2</w:t>
      </w:r>
      <w:r>
        <w:rPr>
          <w:noProof/>
        </w:rPr>
        <w:t>.</w:t>
      </w:r>
      <w:r w:rsidRPr="00355B4B">
        <w:rPr>
          <w:noProof/>
          <w:lang w:val="en-US" w:eastAsia="zh-CN"/>
        </w:rPr>
        <w:t>1</w:t>
      </w:r>
      <w:r>
        <w:rPr>
          <w:rFonts w:asciiTheme="minorHAnsi" w:eastAsiaTheme="minorEastAsia" w:hAnsiTheme="minorHAnsi" w:cstheme="minorBidi"/>
          <w:noProof/>
          <w:kern w:val="2"/>
          <w:sz w:val="21"/>
          <w:szCs w:val="22"/>
          <w:lang w:val="en-US" w:eastAsia="zh-CN"/>
        </w:rPr>
        <w:tab/>
      </w:r>
      <w:r w:rsidRPr="00355B4B">
        <w:rPr>
          <w:noProof/>
          <w:lang w:val="en-US" w:eastAsia="zh-CN"/>
        </w:rPr>
        <w:t xml:space="preserve"> AF policy provisioning</w:t>
      </w:r>
      <w:r>
        <w:rPr>
          <w:noProof/>
        </w:rPr>
        <w:tab/>
      </w:r>
      <w:r>
        <w:rPr>
          <w:noProof/>
        </w:rPr>
        <w:fldChar w:fldCharType="begin"/>
      </w:r>
      <w:r>
        <w:rPr>
          <w:noProof/>
        </w:rPr>
        <w:instrText xml:space="preserve"> PAGEREF _Toc120030843 \h </w:instrText>
      </w:r>
      <w:r>
        <w:rPr>
          <w:noProof/>
        </w:rPr>
      </w:r>
      <w:r>
        <w:rPr>
          <w:noProof/>
        </w:rPr>
        <w:fldChar w:fldCharType="separate"/>
      </w:r>
      <w:r>
        <w:rPr>
          <w:noProof/>
        </w:rPr>
        <w:t>27</w:t>
      </w:r>
      <w:r>
        <w:rPr>
          <w:noProof/>
        </w:rPr>
        <w:fldChar w:fldCharType="end"/>
      </w:r>
    </w:p>
    <w:p w14:paraId="66D2AC5F"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noProof/>
          <w:lang w:val="en-US" w:eastAsia="zh-CN"/>
        </w:rPr>
        <w:t>9</w:t>
      </w:r>
      <w:r>
        <w:rPr>
          <w:noProof/>
        </w:rPr>
        <w:t>.</w:t>
      </w:r>
      <w:r w:rsidRPr="00355B4B">
        <w:rPr>
          <w:rFonts w:eastAsiaTheme="minorEastAsia"/>
          <w:noProof/>
          <w:lang w:val="en-US" w:eastAsia="zh-CN"/>
        </w:rPr>
        <w:t>5</w:t>
      </w:r>
      <w:r>
        <w:rPr>
          <w:noProof/>
        </w:rPr>
        <w:t>.</w:t>
      </w:r>
      <w:r w:rsidRPr="00355B4B">
        <w:rPr>
          <w:noProof/>
          <w:lang w:val="en-US" w:eastAsia="zh-CN"/>
        </w:rPr>
        <w:t>2</w:t>
      </w:r>
      <w:r>
        <w:rPr>
          <w:noProof/>
        </w:rPr>
        <w:t>.</w:t>
      </w:r>
      <w:r w:rsidRPr="00355B4B">
        <w:rPr>
          <w:noProof/>
          <w:lang w:val="en-US" w:eastAsia="zh-CN"/>
        </w:rPr>
        <w:t>2</w:t>
      </w:r>
      <w:r>
        <w:rPr>
          <w:rFonts w:asciiTheme="minorHAnsi" w:eastAsiaTheme="minorEastAsia" w:hAnsiTheme="minorHAnsi" w:cstheme="minorBidi"/>
          <w:noProof/>
          <w:kern w:val="2"/>
          <w:sz w:val="21"/>
          <w:szCs w:val="22"/>
          <w:lang w:val="en-US" w:eastAsia="zh-CN"/>
        </w:rPr>
        <w:tab/>
      </w:r>
      <w:r w:rsidRPr="00355B4B">
        <w:rPr>
          <w:noProof/>
          <w:lang w:val="en-US" w:eastAsia="zh-CN"/>
        </w:rPr>
        <w:t xml:space="preserve"> N</w:t>
      </w:r>
      <w:r>
        <w:rPr>
          <w:noProof/>
        </w:rPr>
        <w:t>etwork slice optimization</w:t>
      </w:r>
      <w:r w:rsidRPr="00355B4B">
        <w:rPr>
          <w:noProof/>
          <w:lang w:val="en-US" w:eastAsia="zh-CN"/>
        </w:rPr>
        <w:t xml:space="preserve"> based on AF policy</w:t>
      </w:r>
      <w:r>
        <w:rPr>
          <w:noProof/>
        </w:rPr>
        <w:tab/>
      </w:r>
      <w:r>
        <w:rPr>
          <w:noProof/>
        </w:rPr>
        <w:fldChar w:fldCharType="begin"/>
      </w:r>
      <w:r>
        <w:rPr>
          <w:noProof/>
        </w:rPr>
        <w:instrText xml:space="preserve"> PAGEREF _Toc120030844 \h </w:instrText>
      </w:r>
      <w:r>
        <w:rPr>
          <w:noProof/>
        </w:rPr>
      </w:r>
      <w:r>
        <w:rPr>
          <w:noProof/>
        </w:rPr>
        <w:fldChar w:fldCharType="separate"/>
      </w:r>
      <w:r>
        <w:rPr>
          <w:noProof/>
        </w:rPr>
        <w:t>28</w:t>
      </w:r>
      <w:r>
        <w:rPr>
          <w:noProof/>
        </w:rPr>
        <w:fldChar w:fldCharType="end"/>
      </w:r>
    </w:p>
    <w:p w14:paraId="3B2B9CB1"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noProof/>
          <w:lang w:val="en-US" w:eastAsia="zh-CN"/>
        </w:rPr>
        <w:t>9.</w:t>
      </w:r>
      <w:r w:rsidRPr="00355B4B">
        <w:rPr>
          <w:rFonts w:eastAsiaTheme="minorEastAsia"/>
          <w:noProof/>
          <w:lang w:val="en-IN" w:eastAsia="zh-CN"/>
        </w:rPr>
        <w:t>5</w:t>
      </w:r>
      <w:r w:rsidRPr="00355B4B">
        <w:rPr>
          <w:noProof/>
          <w:lang w:val="en-IN"/>
        </w:rPr>
        <w:t>.</w:t>
      </w:r>
      <w:r w:rsidRPr="00355B4B">
        <w:rPr>
          <w:noProof/>
          <w:lang w:val="en-US" w:eastAsia="zh-CN"/>
        </w:rPr>
        <w:t>3</w:t>
      </w:r>
      <w:r>
        <w:rPr>
          <w:rFonts w:asciiTheme="minorHAnsi" w:eastAsiaTheme="minorEastAsia" w:hAnsiTheme="minorHAnsi" w:cstheme="minorBidi"/>
          <w:noProof/>
          <w:kern w:val="2"/>
          <w:sz w:val="21"/>
          <w:szCs w:val="22"/>
          <w:lang w:val="en-US" w:eastAsia="zh-CN"/>
        </w:rPr>
        <w:tab/>
      </w:r>
      <w:r w:rsidRPr="00355B4B">
        <w:rPr>
          <w:noProof/>
          <w:lang w:val="en-IN"/>
        </w:rPr>
        <w:t>Information flows</w:t>
      </w:r>
      <w:r>
        <w:rPr>
          <w:noProof/>
        </w:rPr>
        <w:tab/>
      </w:r>
      <w:r>
        <w:rPr>
          <w:noProof/>
        </w:rPr>
        <w:fldChar w:fldCharType="begin"/>
      </w:r>
      <w:r>
        <w:rPr>
          <w:noProof/>
        </w:rPr>
        <w:instrText xml:space="preserve"> PAGEREF _Toc120030845 \h </w:instrText>
      </w:r>
      <w:r>
        <w:rPr>
          <w:noProof/>
        </w:rPr>
      </w:r>
      <w:r>
        <w:rPr>
          <w:noProof/>
        </w:rPr>
        <w:fldChar w:fldCharType="separate"/>
      </w:r>
      <w:r>
        <w:rPr>
          <w:noProof/>
        </w:rPr>
        <w:t>29</w:t>
      </w:r>
      <w:r>
        <w:rPr>
          <w:noProof/>
        </w:rPr>
        <w:fldChar w:fldCharType="end"/>
      </w:r>
    </w:p>
    <w:p w14:paraId="13270686"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_Toc120030846 \h </w:instrText>
      </w:r>
      <w:r>
        <w:rPr>
          <w:noProof/>
        </w:rPr>
      </w:r>
      <w:r>
        <w:rPr>
          <w:noProof/>
        </w:rPr>
        <w:fldChar w:fldCharType="separate"/>
      </w:r>
      <w:r>
        <w:rPr>
          <w:noProof/>
        </w:rPr>
        <w:t>29</w:t>
      </w:r>
      <w:r>
        <w:rPr>
          <w:noProof/>
        </w:rPr>
        <w:fldChar w:fldCharType="end"/>
      </w:r>
    </w:p>
    <w:p w14:paraId="5B31FC73"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w:t>
      </w:r>
      <w:r w:rsidRPr="00355B4B">
        <w:rPr>
          <w:noProof/>
          <w:lang w:val="en-US" w:eastAsia="zh-CN"/>
        </w:rPr>
        <w:t>2</w:t>
      </w:r>
      <w:r>
        <w:rPr>
          <w:rFonts w:asciiTheme="minorHAnsi" w:eastAsiaTheme="minorEastAsia" w:hAnsiTheme="minorHAnsi" w:cstheme="minorBidi"/>
          <w:noProof/>
          <w:kern w:val="2"/>
          <w:sz w:val="21"/>
          <w:szCs w:val="22"/>
          <w:lang w:val="en-US" w:eastAsia="zh-CN"/>
        </w:rPr>
        <w:tab/>
      </w:r>
      <w:r w:rsidRPr="00355B4B">
        <w:rPr>
          <w:noProof/>
          <w:lang w:val="en-US" w:eastAsia="zh-CN"/>
        </w:rPr>
        <w:t xml:space="preserve">AF policy provisioning </w:t>
      </w:r>
      <w:r>
        <w:rPr>
          <w:noProof/>
        </w:rPr>
        <w:t>request</w:t>
      </w:r>
      <w:r>
        <w:rPr>
          <w:noProof/>
        </w:rPr>
        <w:tab/>
      </w:r>
      <w:r>
        <w:rPr>
          <w:noProof/>
        </w:rPr>
        <w:fldChar w:fldCharType="begin"/>
      </w:r>
      <w:r>
        <w:rPr>
          <w:noProof/>
        </w:rPr>
        <w:instrText xml:space="preserve"> PAGEREF _Toc120030847 \h </w:instrText>
      </w:r>
      <w:r>
        <w:rPr>
          <w:noProof/>
        </w:rPr>
      </w:r>
      <w:r>
        <w:rPr>
          <w:noProof/>
        </w:rPr>
        <w:fldChar w:fldCharType="separate"/>
      </w:r>
      <w:r>
        <w:rPr>
          <w:noProof/>
        </w:rPr>
        <w:t>29</w:t>
      </w:r>
      <w:r>
        <w:rPr>
          <w:noProof/>
        </w:rPr>
        <w:fldChar w:fldCharType="end"/>
      </w:r>
    </w:p>
    <w:p w14:paraId="27AEA357"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w:t>
      </w:r>
      <w:r w:rsidRPr="00355B4B">
        <w:rPr>
          <w:noProof/>
          <w:lang w:val="en-US" w:eastAsia="zh-CN"/>
        </w:rPr>
        <w:t>3</w:t>
      </w:r>
      <w:r>
        <w:rPr>
          <w:rFonts w:asciiTheme="minorHAnsi" w:eastAsiaTheme="minorEastAsia" w:hAnsiTheme="minorHAnsi" w:cstheme="minorBidi"/>
          <w:noProof/>
          <w:kern w:val="2"/>
          <w:sz w:val="21"/>
          <w:szCs w:val="22"/>
          <w:lang w:val="en-US" w:eastAsia="zh-CN"/>
        </w:rPr>
        <w:tab/>
      </w:r>
      <w:r w:rsidRPr="00355B4B">
        <w:rPr>
          <w:noProof/>
          <w:lang w:val="en-US" w:eastAsia="zh-CN"/>
        </w:rPr>
        <w:t>AF policy provisioning</w:t>
      </w:r>
      <w:r w:rsidRPr="00355B4B">
        <w:rPr>
          <w:noProof/>
          <w:lang w:eastAsia="zh-CN"/>
        </w:rPr>
        <w:t xml:space="preserve"> </w:t>
      </w:r>
      <w:r>
        <w:rPr>
          <w:noProof/>
        </w:rPr>
        <w:t>response</w:t>
      </w:r>
      <w:r>
        <w:rPr>
          <w:noProof/>
        </w:rPr>
        <w:tab/>
      </w:r>
      <w:r>
        <w:rPr>
          <w:noProof/>
        </w:rPr>
        <w:fldChar w:fldCharType="begin"/>
      </w:r>
      <w:r>
        <w:rPr>
          <w:noProof/>
        </w:rPr>
        <w:instrText xml:space="preserve"> PAGEREF _Toc120030848 \h </w:instrText>
      </w:r>
      <w:r>
        <w:rPr>
          <w:noProof/>
        </w:rPr>
      </w:r>
      <w:r>
        <w:rPr>
          <w:noProof/>
        </w:rPr>
        <w:fldChar w:fldCharType="separate"/>
      </w:r>
      <w:r>
        <w:rPr>
          <w:noProof/>
        </w:rPr>
        <w:t>30</w:t>
      </w:r>
      <w:r>
        <w:rPr>
          <w:noProof/>
        </w:rPr>
        <w:fldChar w:fldCharType="end"/>
      </w:r>
    </w:p>
    <w:p w14:paraId="71BD1918"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w:t>
      </w:r>
      <w:r>
        <w:rPr>
          <w:noProof/>
          <w:lang w:eastAsia="zh-CN"/>
        </w:rPr>
        <w:t>4</w:t>
      </w:r>
      <w:r>
        <w:rPr>
          <w:rFonts w:asciiTheme="minorHAnsi" w:eastAsiaTheme="minorEastAsia" w:hAnsiTheme="minorHAnsi" w:cstheme="minorBidi"/>
          <w:noProof/>
          <w:kern w:val="2"/>
          <w:sz w:val="21"/>
          <w:szCs w:val="22"/>
          <w:lang w:val="en-US" w:eastAsia="zh-CN"/>
        </w:rPr>
        <w:tab/>
      </w:r>
      <w:r w:rsidRPr="00355B4B">
        <w:rPr>
          <w:noProof/>
          <w:lang w:val="en-US" w:eastAsia="zh-CN"/>
        </w:rPr>
        <w:t>Network slice optimization</w:t>
      </w:r>
      <w:r>
        <w:rPr>
          <w:noProof/>
        </w:rPr>
        <w:t xml:space="preserve"> </w:t>
      </w:r>
      <w:r>
        <w:rPr>
          <w:noProof/>
          <w:lang w:eastAsia="zh-CN"/>
        </w:rPr>
        <w:t>subscription</w:t>
      </w:r>
      <w:r w:rsidRPr="00355B4B">
        <w:rPr>
          <w:noProof/>
          <w:lang w:val="en-US" w:eastAsia="zh-CN"/>
        </w:rPr>
        <w:t xml:space="preserve"> request</w:t>
      </w:r>
      <w:r>
        <w:rPr>
          <w:noProof/>
        </w:rPr>
        <w:tab/>
      </w:r>
      <w:r>
        <w:rPr>
          <w:noProof/>
        </w:rPr>
        <w:fldChar w:fldCharType="begin"/>
      </w:r>
      <w:r>
        <w:rPr>
          <w:noProof/>
        </w:rPr>
        <w:instrText xml:space="preserve"> PAGEREF _Toc120030849 \h </w:instrText>
      </w:r>
      <w:r>
        <w:rPr>
          <w:noProof/>
        </w:rPr>
      </w:r>
      <w:r>
        <w:rPr>
          <w:noProof/>
        </w:rPr>
        <w:fldChar w:fldCharType="separate"/>
      </w:r>
      <w:r>
        <w:rPr>
          <w:noProof/>
        </w:rPr>
        <w:t>30</w:t>
      </w:r>
      <w:r>
        <w:rPr>
          <w:noProof/>
        </w:rPr>
        <w:fldChar w:fldCharType="end"/>
      </w:r>
    </w:p>
    <w:p w14:paraId="7E789B69"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w:t>
      </w:r>
      <w:r>
        <w:rPr>
          <w:noProof/>
          <w:lang w:eastAsia="zh-CN"/>
        </w:rPr>
        <w:t>5</w:t>
      </w:r>
      <w:r>
        <w:rPr>
          <w:rFonts w:asciiTheme="minorHAnsi" w:eastAsiaTheme="minorEastAsia" w:hAnsiTheme="minorHAnsi" w:cstheme="minorBidi"/>
          <w:noProof/>
          <w:kern w:val="2"/>
          <w:sz w:val="21"/>
          <w:szCs w:val="22"/>
          <w:lang w:val="en-US" w:eastAsia="zh-CN"/>
        </w:rPr>
        <w:tab/>
      </w:r>
      <w:r w:rsidRPr="00355B4B">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_Toc120030850 \h </w:instrText>
      </w:r>
      <w:r>
        <w:rPr>
          <w:noProof/>
        </w:rPr>
      </w:r>
      <w:r>
        <w:rPr>
          <w:noProof/>
        </w:rPr>
        <w:fldChar w:fldCharType="separate"/>
      </w:r>
      <w:r>
        <w:rPr>
          <w:noProof/>
        </w:rPr>
        <w:t>31</w:t>
      </w:r>
      <w:r>
        <w:rPr>
          <w:noProof/>
        </w:rPr>
        <w:fldChar w:fldCharType="end"/>
      </w:r>
    </w:p>
    <w:p w14:paraId="73EF0859"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lang w:eastAsia="zh-CN"/>
        </w:rPr>
        <w:t>9.</w:t>
      </w:r>
      <w:r w:rsidRPr="00355B4B">
        <w:rPr>
          <w:rFonts w:eastAsiaTheme="minorEastAsia"/>
          <w:noProof/>
          <w:lang w:val="en-US" w:eastAsia="zh-CN"/>
        </w:rPr>
        <w:t>5</w:t>
      </w:r>
      <w:r>
        <w:rPr>
          <w:noProof/>
        </w:rPr>
        <w:t>.</w:t>
      </w:r>
      <w:r w:rsidRPr="00355B4B">
        <w:rPr>
          <w:noProof/>
          <w:lang w:val="en-US" w:eastAsia="zh-CN"/>
        </w:rPr>
        <w:t>3</w:t>
      </w:r>
      <w:r>
        <w:rPr>
          <w:noProof/>
        </w:rPr>
        <w:t>.</w:t>
      </w:r>
      <w:r w:rsidRPr="00355B4B">
        <w:rPr>
          <w:noProof/>
          <w:lang w:val="en-US" w:eastAsia="zh-CN"/>
        </w:rPr>
        <w:t>6</w:t>
      </w:r>
      <w:r>
        <w:rPr>
          <w:rFonts w:asciiTheme="minorHAnsi" w:eastAsiaTheme="minorEastAsia" w:hAnsiTheme="minorHAnsi" w:cstheme="minorBidi"/>
          <w:noProof/>
          <w:kern w:val="2"/>
          <w:sz w:val="21"/>
          <w:szCs w:val="22"/>
          <w:lang w:val="en-US" w:eastAsia="zh-CN"/>
        </w:rPr>
        <w:tab/>
      </w:r>
      <w:r w:rsidRPr="00355B4B">
        <w:rPr>
          <w:noProof/>
          <w:lang w:val="en-US" w:eastAsia="zh-CN"/>
        </w:rPr>
        <w:t>Network slice optimization</w:t>
      </w:r>
      <w:r>
        <w:rPr>
          <w:noProof/>
        </w:rPr>
        <w:t xml:space="preserve"> </w:t>
      </w:r>
      <w:r w:rsidRPr="00355B4B">
        <w:rPr>
          <w:noProof/>
          <w:lang w:val="en-US" w:eastAsia="zh-CN"/>
        </w:rPr>
        <w:t>notify</w:t>
      </w:r>
      <w:r>
        <w:rPr>
          <w:noProof/>
        </w:rPr>
        <w:tab/>
      </w:r>
      <w:r>
        <w:rPr>
          <w:noProof/>
        </w:rPr>
        <w:fldChar w:fldCharType="begin"/>
      </w:r>
      <w:r>
        <w:rPr>
          <w:noProof/>
        </w:rPr>
        <w:instrText xml:space="preserve"> PAGEREF _Toc120030851 \h </w:instrText>
      </w:r>
      <w:r>
        <w:rPr>
          <w:noProof/>
        </w:rPr>
      </w:r>
      <w:r>
        <w:rPr>
          <w:noProof/>
        </w:rPr>
        <w:fldChar w:fldCharType="separate"/>
      </w:r>
      <w:r>
        <w:rPr>
          <w:noProof/>
        </w:rPr>
        <w:t>31</w:t>
      </w:r>
      <w:r>
        <w:rPr>
          <w:noProof/>
        </w:rPr>
        <w:fldChar w:fldCharType="end"/>
      </w:r>
    </w:p>
    <w:p w14:paraId="34202C41"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noProof/>
          <w:lang w:val="en-US" w:eastAsia="zh-CN"/>
        </w:rPr>
        <w:t>9.</w:t>
      </w:r>
      <w:r w:rsidRPr="00355B4B">
        <w:rPr>
          <w:rFonts w:eastAsiaTheme="minorEastAsia"/>
          <w:noProof/>
          <w:lang w:val="en-IN" w:eastAsia="zh-CN"/>
        </w:rPr>
        <w:t>5</w:t>
      </w:r>
      <w:r w:rsidRPr="00355B4B">
        <w:rPr>
          <w:noProof/>
          <w:lang w:val="en-IN"/>
        </w:rPr>
        <w:t>.</w:t>
      </w:r>
      <w:r w:rsidRPr="00355B4B">
        <w:rPr>
          <w:noProof/>
          <w:lang w:val="en-IN" w:eastAsia="zh-CN"/>
        </w:rPr>
        <w:t>4</w:t>
      </w:r>
      <w:r>
        <w:rPr>
          <w:rFonts w:asciiTheme="minorHAnsi" w:eastAsiaTheme="minorEastAsia" w:hAnsiTheme="minorHAnsi" w:cstheme="minorBidi"/>
          <w:noProof/>
          <w:kern w:val="2"/>
          <w:sz w:val="21"/>
          <w:szCs w:val="22"/>
          <w:lang w:val="en-US" w:eastAsia="zh-CN"/>
        </w:rPr>
        <w:tab/>
      </w:r>
      <w:r w:rsidRPr="00355B4B">
        <w:rPr>
          <w:noProof/>
          <w:lang w:val="en-IN"/>
        </w:rPr>
        <w:t>APIs</w:t>
      </w:r>
      <w:r>
        <w:rPr>
          <w:noProof/>
        </w:rPr>
        <w:tab/>
      </w:r>
      <w:r>
        <w:rPr>
          <w:noProof/>
        </w:rPr>
        <w:fldChar w:fldCharType="begin"/>
      </w:r>
      <w:r>
        <w:rPr>
          <w:noProof/>
        </w:rPr>
        <w:instrText xml:space="preserve"> PAGEREF _Toc120030852 \h </w:instrText>
      </w:r>
      <w:r>
        <w:rPr>
          <w:noProof/>
        </w:rPr>
      </w:r>
      <w:r>
        <w:rPr>
          <w:noProof/>
        </w:rPr>
        <w:fldChar w:fldCharType="separate"/>
      </w:r>
      <w:r>
        <w:rPr>
          <w:noProof/>
        </w:rPr>
        <w:t>31</w:t>
      </w:r>
      <w:r>
        <w:rPr>
          <w:noProof/>
        </w:rPr>
        <w:fldChar w:fldCharType="end"/>
      </w:r>
    </w:p>
    <w:p w14:paraId="514E7F12"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lang w:eastAsia="zh-CN"/>
        </w:rPr>
        <w:t>9.</w:t>
      </w:r>
      <w:r w:rsidRPr="00355B4B">
        <w:rPr>
          <w:rFonts w:eastAsiaTheme="minorEastAsia"/>
          <w:noProof/>
          <w:lang w:val="en-US" w:eastAsia="zh-CN"/>
        </w:rPr>
        <w:t>5</w:t>
      </w:r>
      <w:r>
        <w:rPr>
          <w:noProof/>
        </w:rPr>
        <w:t>.</w:t>
      </w:r>
      <w:r w:rsidRPr="00355B4B">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_Toc120030853 \h </w:instrText>
      </w:r>
      <w:r>
        <w:rPr>
          <w:noProof/>
        </w:rPr>
      </w:r>
      <w:r>
        <w:rPr>
          <w:noProof/>
        </w:rPr>
        <w:fldChar w:fldCharType="separate"/>
      </w:r>
      <w:r>
        <w:rPr>
          <w:noProof/>
        </w:rPr>
        <w:t>31</w:t>
      </w:r>
      <w:r>
        <w:rPr>
          <w:noProof/>
        </w:rPr>
        <w:fldChar w:fldCharType="end"/>
      </w:r>
    </w:p>
    <w:p w14:paraId="4B6DBDFD"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lang w:eastAsia="zh-CN"/>
        </w:rPr>
        <w:t>9.</w:t>
      </w:r>
      <w:r w:rsidRPr="00355B4B">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E</w:t>
      </w:r>
      <w:r w:rsidRPr="00355B4B">
        <w:rPr>
          <w:noProof/>
          <w:lang w:val="en-US" w:eastAsia="zh-CN"/>
        </w:rPr>
        <w:t>val_</w:t>
      </w:r>
      <w:r>
        <w:rPr>
          <w:noProof/>
          <w:lang w:eastAsia="zh-CN"/>
        </w:rPr>
        <w:t>AFPolicyProvisioning</w:t>
      </w:r>
      <w:r>
        <w:rPr>
          <w:noProof/>
        </w:rPr>
        <w:t xml:space="preserve"> operation</w:t>
      </w:r>
      <w:r>
        <w:rPr>
          <w:noProof/>
        </w:rPr>
        <w:tab/>
      </w:r>
      <w:r>
        <w:rPr>
          <w:noProof/>
        </w:rPr>
        <w:fldChar w:fldCharType="begin"/>
      </w:r>
      <w:r>
        <w:rPr>
          <w:noProof/>
        </w:rPr>
        <w:instrText xml:space="preserve"> PAGEREF _Toc120030854 \h </w:instrText>
      </w:r>
      <w:r>
        <w:rPr>
          <w:noProof/>
        </w:rPr>
      </w:r>
      <w:r>
        <w:rPr>
          <w:noProof/>
        </w:rPr>
        <w:fldChar w:fldCharType="separate"/>
      </w:r>
      <w:r>
        <w:rPr>
          <w:noProof/>
        </w:rPr>
        <w:t>31</w:t>
      </w:r>
      <w:r>
        <w:rPr>
          <w:noProof/>
        </w:rPr>
        <w:fldChar w:fldCharType="end"/>
      </w:r>
    </w:p>
    <w:p w14:paraId="4C1E74B1"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lang w:eastAsia="zh-CN"/>
        </w:rPr>
        <w:t>9.</w:t>
      </w:r>
      <w:r w:rsidRPr="00355B4B">
        <w:rPr>
          <w:rFonts w:eastAsiaTheme="minorEastAsia"/>
          <w:noProof/>
          <w:lang w:val="en-US" w:eastAsia="zh-CN"/>
        </w:rPr>
        <w:t>5</w:t>
      </w:r>
      <w:r>
        <w:rPr>
          <w:noProof/>
        </w:rPr>
        <w:t>.4.</w:t>
      </w:r>
      <w:r w:rsidRPr="00355B4B">
        <w:rPr>
          <w:noProof/>
          <w:lang w:val="en-US" w:eastAsia="zh-CN"/>
        </w:rPr>
        <w:t>6</w:t>
      </w:r>
      <w:r>
        <w:rPr>
          <w:rFonts w:asciiTheme="minorHAnsi" w:eastAsiaTheme="minorEastAsia" w:hAnsiTheme="minorHAnsi" w:cstheme="minorBidi"/>
          <w:noProof/>
          <w:kern w:val="2"/>
          <w:sz w:val="21"/>
          <w:szCs w:val="22"/>
          <w:lang w:val="en-US" w:eastAsia="zh-CN"/>
        </w:rPr>
        <w:tab/>
      </w:r>
      <w:r>
        <w:rPr>
          <w:noProof/>
        </w:rPr>
        <w:t>E</w:t>
      </w:r>
      <w:r w:rsidRPr="00355B4B">
        <w:rPr>
          <w:noProof/>
          <w:lang w:val="en-US" w:eastAsia="zh-CN"/>
        </w:rPr>
        <w:t xml:space="preserve">nsce_NSOptimization_Subscribe </w:t>
      </w:r>
      <w:r>
        <w:rPr>
          <w:noProof/>
        </w:rPr>
        <w:t>Request operation</w:t>
      </w:r>
      <w:r>
        <w:rPr>
          <w:noProof/>
        </w:rPr>
        <w:tab/>
      </w:r>
      <w:r>
        <w:rPr>
          <w:noProof/>
        </w:rPr>
        <w:fldChar w:fldCharType="begin"/>
      </w:r>
      <w:r>
        <w:rPr>
          <w:noProof/>
        </w:rPr>
        <w:instrText xml:space="preserve"> PAGEREF _Toc120030855 \h </w:instrText>
      </w:r>
      <w:r>
        <w:rPr>
          <w:noProof/>
        </w:rPr>
      </w:r>
      <w:r>
        <w:rPr>
          <w:noProof/>
        </w:rPr>
        <w:fldChar w:fldCharType="separate"/>
      </w:r>
      <w:r>
        <w:rPr>
          <w:noProof/>
        </w:rPr>
        <w:t>32</w:t>
      </w:r>
      <w:r>
        <w:rPr>
          <w:noProof/>
        </w:rPr>
        <w:fldChar w:fldCharType="end"/>
      </w:r>
    </w:p>
    <w:p w14:paraId="476F85B7"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lang w:eastAsia="zh-CN"/>
        </w:rPr>
        <w:t>9.</w:t>
      </w:r>
      <w:r w:rsidRPr="00355B4B">
        <w:rPr>
          <w:rFonts w:eastAsiaTheme="minorEastAsia"/>
          <w:noProof/>
          <w:lang w:val="en-US" w:eastAsia="zh-CN"/>
        </w:rPr>
        <w:t>5</w:t>
      </w:r>
      <w:r>
        <w:rPr>
          <w:noProof/>
        </w:rPr>
        <w:t>.4.</w:t>
      </w:r>
      <w:r w:rsidRPr="00355B4B">
        <w:rPr>
          <w:noProof/>
          <w:lang w:val="en-US" w:eastAsia="zh-CN"/>
        </w:rPr>
        <w:t>3</w:t>
      </w:r>
      <w:r>
        <w:rPr>
          <w:rFonts w:asciiTheme="minorHAnsi" w:eastAsiaTheme="minorEastAsia" w:hAnsiTheme="minorHAnsi" w:cstheme="minorBidi"/>
          <w:noProof/>
          <w:kern w:val="2"/>
          <w:sz w:val="21"/>
          <w:szCs w:val="22"/>
          <w:lang w:val="en-US" w:eastAsia="zh-CN"/>
        </w:rPr>
        <w:tab/>
      </w:r>
      <w:r>
        <w:rPr>
          <w:noProof/>
        </w:rPr>
        <w:t>E</w:t>
      </w:r>
      <w:r w:rsidRPr="00355B4B">
        <w:rPr>
          <w:noProof/>
          <w:lang w:val="en-US" w:eastAsia="zh-CN"/>
        </w:rPr>
        <w:t>nsce_NSOptimization</w:t>
      </w:r>
      <w:r>
        <w:rPr>
          <w:noProof/>
        </w:rPr>
        <w:t>_</w:t>
      </w:r>
      <w:r w:rsidRPr="00355B4B">
        <w:rPr>
          <w:noProof/>
          <w:lang w:val="en-US" w:eastAsia="zh-CN"/>
        </w:rPr>
        <w:t>Notify</w:t>
      </w:r>
      <w:r>
        <w:rPr>
          <w:noProof/>
        </w:rPr>
        <w:t xml:space="preserve"> operation</w:t>
      </w:r>
      <w:r>
        <w:rPr>
          <w:noProof/>
        </w:rPr>
        <w:tab/>
      </w:r>
      <w:r>
        <w:rPr>
          <w:noProof/>
        </w:rPr>
        <w:fldChar w:fldCharType="begin"/>
      </w:r>
      <w:r>
        <w:rPr>
          <w:noProof/>
        </w:rPr>
        <w:instrText xml:space="preserve"> PAGEREF _Toc120030856 \h </w:instrText>
      </w:r>
      <w:r>
        <w:rPr>
          <w:noProof/>
        </w:rPr>
      </w:r>
      <w:r>
        <w:rPr>
          <w:noProof/>
        </w:rPr>
        <w:fldChar w:fldCharType="separate"/>
      </w:r>
      <w:r>
        <w:rPr>
          <w:noProof/>
        </w:rPr>
        <w:t>32</w:t>
      </w:r>
      <w:r>
        <w:rPr>
          <w:noProof/>
        </w:rPr>
        <w:fldChar w:fldCharType="end"/>
      </w:r>
    </w:p>
    <w:p w14:paraId="1C698809"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355B4B">
        <w:rPr>
          <w:bCs/>
          <w:noProof/>
        </w:rPr>
        <w:t>Discovery of management service exposure</w:t>
      </w:r>
      <w:r>
        <w:rPr>
          <w:noProof/>
        </w:rPr>
        <w:tab/>
      </w:r>
      <w:r>
        <w:rPr>
          <w:noProof/>
        </w:rPr>
        <w:fldChar w:fldCharType="begin"/>
      </w:r>
      <w:r>
        <w:rPr>
          <w:noProof/>
        </w:rPr>
        <w:instrText xml:space="preserve"> PAGEREF _Toc120030857 \h </w:instrText>
      </w:r>
      <w:r>
        <w:rPr>
          <w:noProof/>
        </w:rPr>
      </w:r>
      <w:r>
        <w:rPr>
          <w:noProof/>
        </w:rPr>
        <w:fldChar w:fldCharType="separate"/>
      </w:r>
      <w:r>
        <w:rPr>
          <w:noProof/>
        </w:rPr>
        <w:t>32</w:t>
      </w:r>
      <w:r>
        <w:rPr>
          <w:noProof/>
        </w:rPr>
        <w:fldChar w:fldCharType="end"/>
      </w:r>
    </w:p>
    <w:p w14:paraId="179490D9"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_Toc120030858 \h </w:instrText>
      </w:r>
      <w:r>
        <w:rPr>
          <w:noProof/>
        </w:rPr>
      </w:r>
      <w:r>
        <w:rPr>
          <w:noProof/>
        </w:rPr>
        <w:fldChar w:fldCharType="separate"/>
      </w:r>
      <w:r>
        <w:rPr>
          <w:noProof/>
        </w:rPr>
        <w:t>32</w:t>
      </w:r>
      <w:r>
        <w:rPr>
          <w:noProof/>
        </w:rPr>
        <w:fldChar w:fldCharType="end"/>
      </w:r>
    </w:p>
    <w:p w14:paraId="39858490"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.2</w:t>
      </w:r>
      <w:r>
        <w:rPr>
          <w:rFonts w:asciiTheme="minorHAnsi" w:eastAsiaTheme="minorEastAsia" w:hAnsiTheme="minorHAnsi" w:cstheme="minorBidi"/>
          <w:noProof/>
          <w:kern w:val="2"/>
          <w:sz w:val="21"/>
          <w:szCs w:val="22"/>
          <w:lang w:val="en-US" w:eastAsia="zh-CN"/>
        </w:rPr>
        <w:tab/>
      </w:r>
      <w:r w:rsidRPr="00355B4B">
        <w:rPr>
          <w:bCs/>
          <w:noProof/>
        </w:rPr>
        <w:t>VAL-triggered MnS discovery procedure</w:t>
      </w:r>
      <w:r>
        <w:rPr>
          <w:noProof/>
        </w:rPr>
        <w:tab/>
      </w:r>
      <w:r>
        <w:rPr>
          <w:noProof/>
        </w:rPr>
        <w:fldChar w:fldCharType="begin"/>
      </w:r>
      <w:r>
        <w:rPr>
          <w:noProof/>
        </w:rPr>
        <w:instrText xml:space="preserve"> PAGEREF _Toc120030859 \h </w:instrText>
      </w:r>
      <w:r>
        <w:rPr>
          <w:noProof/>
        </w:rPr>
      </w:r>
      <w:r>
        <w:rPr>
          <w:noProof/>
        </w:rPr>
        <w:fldChar w:fldCharType="separate"/>
      </w:r>
      <w:r>
        <w:rPr>
          <w:noProof/>
        </w:rPr>
        <w:t>32</w:t>
      </w:r>
      <w:r>
        <w:rPr>
          <w:noProof/>
        </w:rPr>
        <w:fldChar w:fldCharType="end"/>
      </w:r>
    </w:p>
    <w:p w14:paraId="523B56D6"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.3</w:t>
      </w:r>
      <w:r>
        <w:rPr>
          <w:rFonts w:asciiTheme="minorHAnsi" w:eastAsiaTheme="minorEastAsia" w:hAnsiTheme="minorHAnsi" w:cstheme="minorBidi"/>
          <w:noProof/>
          <w:kern w:val="2"/>
          <w:sz w:val="21"/>
          <w:szCs w:val="22"/>
          <w:lang w:val="en-US" w:eastAsia="zh-CN"/>
        </w:rPr>
        <w:tab/>
      </w:r>
      <w:r w:rsidRPr="00355B4B">
        <w:rPr>
          <w:bCs/>
          <w:noProof/>
        </w:rPr>
        <w:t>OAM-triggered new/modified MnS discovery</w:t>
      </w:r>
      <w:r>
        <w:rPr>
          <w:noProof/>
        </w:rPr>
        <w:tab/>
      </w:r>
      <w:r>
        <w:rPr>
          <w:noProof/>
        </w:rPr>
        <w:fldChar w:fldCharType="begin"/>
      </w:r>
      <w:r>
        <w:rPr>
          <w:noProof/>
        </w:rPr>
        <w:instrText xml:space="preserve"> PAGEREF _Toc120030860 \h </w:instrText>
      </w:r>
      <w:r>
        <w:rPr>
          <w:noProof/>
        </w:rPr>
      </w:r>
      <w:r>
        <w:rPr>
          <w:noProof/>
        </w:rPr>
        <w:fldChar w:fldCharType="separate"/>
      </w:r>
      <w:r>
        <w:rPr>
          <w:noProof/>
        </w:rPr>
        <w:t>33</w:t>
      </w:r>
      <w:r>
        <w:rPr>
          <w:noProof/>
        </w:rPr>
        <w:fldChar w:fldCharType="end"/>
      </w:r>
    </w:p>
    <w:p w14:paraId="497F375E"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.4</w:t>
      </w:r>
      <w:r>
        <w:rPr>
          <w:rFonts w:asciiTheme="minorHAnsi" w:eastAsiaTheme="minorEastAsia" w:hAnsiTheme="minorHAnsi" w:cstheme="minorBidi"/>
          <w:noProof/>
          <w:kern w:val="2"/>
          <w:sz w:val="21"/>
          <w:szCs w:val="22"/>
          <w:lang w:val="en-US" w:eastAsia="zh-CN"/>
        </w:rPr>
        <w:tab/>
      </w:r>
      <w:r w:rsidRPr="00355B4B">
        <w:rPr>
          <w:bCs/>
          <w:noProof/>
        </w:rPr>
        <w:t>Information flows</w:t>
      </w:r>
      <w:r>
        <w:rPr>
          <w:noProof/>
        </w:rPr>
        <w:tab/>
      </w:r>
      <w:r>
        <w:rPr>
          <w:noProof/>
        </w:rPr>
        <w:fldChar w:fldCharType="begin"/>
      </w:r>
      <w:r>
        <w:rPr>
          <w:noProof/>
        </w:rPr>
        <w:instrText xml:space="preserve"> PAGEREF _Toc120030861 \h </w:instrText>
      </w:r>
      <w:r>
        <w:rPr>
          <w:noProof/>
        </w:rPr>
      </w:r>
      <w:r>
        <w:rPr>
          <w:noProof/>
        </w:rPr>
        <w:fldChar w:fldCharType="separate"/>
      </w:r>
      <w:r>
        <w:rPr>
          <w:noProof/>
        </w:rPr>
        <w:t>34</w:t>
      </w:r>
      <w:r>
        <w:rPr>
          <w:noProof/>
        </w:rPr>
        <w:fldChar w:fldCharType="end"/>
      </w:r>
    </w:p>
    <w:p w14:paraId="307BF302"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.4.1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_Toc120030862 \h </w:instrText>
      </w:r>
      <w:r>
        <w:rPr>
          <w:noProof/>
        </w:rPr>
      </w:r>
      <w:r>
        <w:rPr>
          <w:noProof/>
        </w:rPr>
        <w:fldChar w:fldCharType="separate"/>
      </w:r>
      <w:r>
        <w:rPr>
          <w:noProof/>
        </w:rPr>
        <w:t>34</w:t>
      </w:r>
      <w:r>
        <w:rPr>
          <w:noProof/>
        </w:rPr>
        <w:fldChar w:fldCharType="end"/>
      </w:r>
    </w:p>
    <w:p w14:paraId="1E264FBF"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lastRenderedPageBreak/>
        <w:t>9.</w:t>
      </w:r>
      <w:r w:rsidRPr="00355B4B">
        <w:rPr>
          <w:rFonts w:eastAsiaTheme="minorEastAsia"/>
          <w:bCs/>
          <w:noProof/>
          <w:lang w:eastAsia="zh-CN"/>
        </w:rPr>
        <w:t>6</w:t>
      </w:r>
      <w:r w:rsidRPr="00355B4B">
        <w:rPr>
          <w:bCs/>
          <w:noProof/>
        </w:rPr>
        <w:t>.4.2</w:t>
      </w:r>
      <w:r>
        <w:rPr>
          <w:rFonts w:asciiTheme="minorHAnsi" w:eastAsiaTheme="minorEastAsia" w:hAnsiTheme="minorHAnsi" w:cstheme="minorBidi"/>
          <w:noProof/>
          <w:kern w:val="2"/>
          <w:sz w:val="21"/>
          <w:szCs w:val="22"/>
          <w:lang w:val="en-US" w:eastAsia="zh-CN"/>
        </w:rPr>
        <w:tab/>
      </w:r>
      <w:r w:rsidRPr="00355B4B">
        <w:rPr>
          <w:bCs/>
          <w:noProof/>
        </w:rPr>
        <w:t>Management service discovery subscribe request</w:t>
      </w:r>
      <w:r>
        <w:rPr>
          <w:noProof/>
        </w:rPr>
        <w:tab/>
      </w:r>
      <w:r>
        <w:rPr>
          <w:noProof/>
        </w:rPr>
        <w:fldChar w:fldCharType="begin"/>
      </w:r>
      <w:r>
        <w:rPr>
          <w:noProof/>
        </w:rPr>
        <w:instrText xml:space="preserve"> PAGEREF _Toc120030863 \h </w:instrText>
      </w:r>
      <w:r>
        <w:rPr>
          <w:noProof/>
        </w:rPr>
      </w:r>
      <w:r>
        <w:rPr>
          <w:noProof/>
        </w:rPr>
        <w:fldChar w:fldCharType="separate"/>
      </w:r>
      <w:r>
        <w:rPr>
          <w:noProof/>
        </w:rPr>
        <w:t>34</w:t>
      </w:r>
      <w:r>
        <w:rPr>
          <w:noProof/>
        </w:rPr>
        <w:fldChar w:fldCharType="end"/>
      </w:r>
    </w:p>
    <w:p w14:paraId="3ECE18D2"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.4.3</w:t>
      </w:r>
      <w:r>
        <w:rPr>
          <w:rFonts w:asciiTheme="minorHAnsi" w:eastAsiaTheme="minorEastAsia" w:hAnsiTheme="minorHAnsi" w:cstheme="minorBidi"/>
          <w:noProof/>
          <w:kern w:val="2"/>
          <w:sz w:val="21"/>
          <w:szCs w:val="22"/>
          <w:lang w:val="en-US" w:eastAsia="zh-CN"/>
        </w:rPr>
        <w:tab/>
      </w:r>
      <w:r w:rsidRPr="00355B4B">
        <w:rPr>
          <w:bCs/>
          <w:noProof/>
        </w:rPr>
        <w:t>Management service discovery subscribe response</w:t>
      </w:r>
      <w:r>
        <w:rPr>
          <w:noProof/>
        </w:rPr>
        <w:tab/>
      </w:r>
      <w:r>
        <w:rPr>
          <w:noProof/>
        </w:rPr>
        <w:fldChar w:fldCharType="begin"/>
      </w:r>
      <w:r>
        <w:rPr>
          <w:noProof/>
        </w:rPr>
        <w:instrText xml:space="preserve"> PAGEREF _Toc120030864 \h </w:instrText>
      </w:r>
      <w:r>
        <w:rPr>
          <w:noProof/>
        </w:rPr>
      </w:r>
      <w:r>
        <w:rPr>
          <w:noProof/>
        </w:rPr>
        <w:fldChar w:fldCharType="separate"/>
      </w:r>
      <w:r>
        <w:rPr>
          <w:noProof/>
        </w:rPr>
        <w:t>35</w:t>
      </w:r>
      <w:r>
        <w:rPr>
          <w:noProof/>
        </w:rPr>
        <w:fldChar w:fldCharType="end"/>
      </w:r>
    </w:p>
    <w:p w14:paraId="039B003E"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.4.4</w:t>
      </w:r>
      <w:r>
        <w:rPr>
          <w:rFonts w:asciiTheme="minorHAnsi" w:eastAsiaTheme="minorEastAsia" w:hAnsiTheme="minorHAnsi" w:cstheme="minorBidi"/>
          <w:noProof/>
          <w:kern w:val="2"/>
          <w:sz w:val="21"/>
          <w:szCs w:val="22"/>
          <w:lang w:val="en-US" w:eastAsia="zh-CN"/>
        </w:rPr>
        <w:tab/>
      </w:r>
      <w:r w:rsidRPr="00355B4B">
        <w:rPr>
          <w:bCs/>
          <w:noProof/>
        </w:rPr>
        <w:t>Management service discovery notify</w:t>
      </w:r>
      <w:r>
        <w:rPr>
          <w:noProof/>
        </w:rPr>
        <w:tab/>
      </w:r>
      <w:r>
        <w:rPr>
          <w:noProof/>
        </w:rPr>
        <w:fldChar w:fldCharType="begin"/>
      </w:r>
      <w:r>
        <w:rPr>
          <w:noProof/>
        </w:rPr>
        <w:instrText xml:space="preserve"> PAGEREF _Toc120030865 \h </w:instrText>
      </w:r>
      <w:r>
        <w:rPr>
          <w:noProof/>
        </w:rPr>
      </w:r>
      <w:r>
        <w:rPr>
          <w:noProof/>
        </w:rPr>
        <w:fldChar w:fldCharType="separate"/>
      </w:r>
      <w:r>
        <w:rPr>
          <w:noProof/>
        </w:rPr>
        <w:t>35</w:t>
      </w:r>
      <w:r>
        <w:rPr>
          <w:noProof/>
        </w:rPr>
        <w:fldChar w:fldCharType="end"/>
      </w:r>
    </w:p>
    <w:p w14:paraId="6C64F6BB"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.5</w:t>
      </w:r>
      <w:r>
        <w:rPr>
          <w:rFonts w:asciiTheme="minorHAnsi" w:eastAsiaTheme="minorEastAsia" w:hAnsiTheme="minorHAnsi" w:cstheme="minorBidi"/>
          <w:noProof/>
          <w:kern w:val="2"/>
          <w:sz w:val="21"/>
          <w:szCs w:val="22"/>
          <w:lang w:val="en-US" w:eastAsia="zh-CN"/>
        </w:rPr>
        <w:tab/>
      </w:r>
      <w:r w:rsidRPr="00355B4B">
        <w:rPr>
          <w:bCs/>
          <w:noProof/>
        </w:rPr>
        <w:t>APIs</w:t>
      </w:r>
      <w:r>
        <w:rPr>
          <w:noProof/>
        </w:rPr>
        <w:tab/>
      </w:r>
      <w:r>
        <w:rPr>
          <w:noProof/>
        </w:rPr>
        <w:fldChar w:fldCharType="begin"/>
      </w:r>
      <w:r>
        <w:rPr>
          <w:noProof/>
        </w:rPr>
        <w:instrText xml:space="preserve"> PAGEREF _Toc120030866 \h </w:instrText>
      </w:r>
      <w:r>
        <w:rPr>
          <w:noProof/>
        </w:rPr>
      </w:r>
      <w:r>
        <w:rPr>
          <w:noProof/>
        </w:rPr>
        <w:fldChar w:fldCharType="separate"/>
      </w:r>
      <w:r>
        <w:rPr>
          <w:noProof/>
        </w:rPr>
        <w:t>35</w:t>
      </w:r>
      <w:r>
        <w:rPr>
          <w:noProof/>
        </w:rPr>
        <w:fldChar w:fldCharType="end"/>
      </w:r>
    </w:p>
    <w:p w14:paraId="785A4437"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.5.1</w:t>
      </w:r>
      <w:r>
        <w:rPr>
          <w:rFonts w:asciiTheme="minorHAnsi" w:eastAsiaTheme="minorEastAsia" w:hAnsiTheme="minorHAnsi" w:cstheme="minorBidi"/>
          <w:noProof/>
          <w:kern w:val="2"/>
          <w:sz w:val="21"/>
          <w:szCs w:val="22"/>
          <w:lang w:val="en-US" w:eastAsia="zh-CN"/>
        </w:rPr>
        <w:tab/>
      </w:r>
      <w:r w:rsidRPr="00355B4B">
        <w:rPr>
          <w:bCs/>
          <w:noProof/>
        </w:rPr>
        <w:t>SS_ Management_Service Discovery</w:t>
      </w:r>
      <w:r>
        <w:rPr>
          <w:noProof/>
        </w:rPr>
        <w:tab/>
      </w:r>
      <w:r>
        <w:rPr>
          <w:noProof/>
        </w:rPr>
        <w:fldChar w:fldCharType="begin"/>
      </w:r>
      <w:r>
        <w:rPr>
          <w:noProof/>
        </w:rPr>
        <w:instrText xml:space="preserve"> PAGEREF _Toc120030867 \h </w:instrText>
      </w:r>
      <w:r>
        <w:rPr>
          <w:noProof/>
        </w:rPr>
      </w:r>
      <w:r>
        <w:rPr>
          <w:noProof/>
        </w:rPr>
        <w:fldChar w:fldCharType="separate"/>
      </w:r>
      <w:r>
        <w:rPr>
          <w:noProof/>
        </w:rPr>
        <w:t>36</w:t>
      </w:r>
      <w:r>
        <w:rPr>
          <w:noProof/>
        </w:rPr>
        <w:fldChar w:fldCharType="end"/>
      </w:r>
    </w:p>
    <w:p w14:paraId="39F7DB8E" w14:textId="77777777" w:rsidR="003737EA" w:rsidRDefault="003737EA">
      <w:pPr>
        <w:pStyle w:val="TOC5"/>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.5.1.1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_Toc120030868 \h </w:instrText>
      </w:r>
      <w:r>
        <w:rPr>
          <w:noProof/>
        </w:rPr>
      </w:r>
      <w:r>
        <w:rPr>
          <w:noProof/>
        </w:rPr>
        <w:fldChar w:fldCharType="separate"/>
      </w:r>
      <w:r>
        <w:rPr>
          <w:noProof/>
        </w:rPr>
        <w:t>36</w:t>
      </w:r>
      <w:r>
        <w:rPr>
          <w:noProof/>
        </w:rPr>
        <w:fldChar w:fldCharType="end"/>
      </w:r>
    </w:p>
    <w:p w14:paraId="74AEADE0" w14:textId="77777777" w:rsidR="003737EA" w:rsidRDefault="003737EA">
      <w:pPr>
        <w:pStyle w:val="TOC5"/>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6</w:t>
      </w:r>
      <w:r w:rsidRPr="00355B4B">
        <w:rPr>
          <w:bCs/>
          <w:noProof/>
        </w:rPr>
        <w:t>.5.1.2</w:t>
      </w:r>
      <w:r>
        <w:rPr>
          <w:rFonts w:asciiTheme="minorHAnsi" w:eastAsiaTheme="minorEastAsia" w:hAnsiTheme="minorHAnsi" w:cstheme="minorBidi"/>
          <w:noProof/>
          <w:kern w:val="2"/>
          <w:sz w:val="21"/>
          <w:szCs w:val="22"/>
          <w:lang w:val="en-US" w:eastAsia="zh-CN"/>
        </w:rPr>
        <w:tab/>
      </w:r>
      <w:r w:rsidRPr="00355B4B">
        <w:rPr>
          <w:bCs/>
          <w:noProof/>
        </w:rPr>
        <w:t>Management_Service Discovery</w:t>
      </w:r>
      <w:r>
        <w:rPr>
          <w:noProof/>
        </w:rPr>
        <w:tab/>
      </w:r>
      <w:r>
        <w:rPr>
          <w:noProof/>
        </w:rPr>
        <w:fldChar w:fldCharType="begin"/>
      </w:r>
      <w:r>
        <w:rPr>
          <w:noProof/>
        </w:rPr>
        <w:instrText xml:space="preserve"> PAGEREF _Toc120030869 \h </w:instrText>
      </w:r>
      <w:r>
        <w:rPr>
          <w:noProof/>
        </w:rPr>
      </w:r>
      <w:r>
        <w:rPr>
          <w:noProof/>
        </w:rPr>
        <w:fldChar w:fldCharType="separate"/>
      </w:r>
      <w:r>
        <w:rPr>
          <w:noProof/>
        </w:rPr>
        <w:t>36</w:t>
      </w:r>
      <w:r>
        <w:rPr>
          <w:noProof/>
        </w:rPr>
        <w:fldChar w:fldCharType="end"/>
      </w:r>
    </w:p>
    <w:p w14:paraId="6C515BAA"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355B4B">
        <w:rPr>
          <w:bCs/>
          <w:noProof/>
        </w:rPr>
        <w:t>Network slice related performance and analytics monitoring</w:t>
      </w:r>
      <w:r>
        <w:rPr>
          <w:noProof/>
        </w:rPr>
        <w:tab/>
      </w:r>
      <w:r>
        <w:rPr>
          <w:noProof/>
        </w:rPr>
        <w:fldChar w:fldCharType="begin"/>
      </w:r>
      <w:r>
        <w:rPr>
          <w:noProof/>
        </w:rPr>
        <w:instrText xml:space="preserve"> PAGEREF _Toc120030870 \h </w:instrText>
      </w:r>
      <w:r>
        <w:rPr>
          <w:noProof/>
        </w:rPr>
      </w:r>
      <w:r>
        <w:rPr>
          <w:noProof/>
        </w:rPr>
        <w:fldChar w:fldCharType="separate"/>
      </w:r>
      <w:r>
        <w:rPr>
          <w:noProof/>
        </w:rPr>
        <w:t>36</w:t>
      </w:r>
      <w:r>
        <w:rPr>
          <w:noProof/>
        </w:rPr>
        <w:fldChar w:fldCharType="end"/>
      </w:r>
    </w:p>
    <w:p w14:paraId="08367B2D"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_Toc120030871 \h </w:instrText>
      </w:r>
      <w:r>
        <w:rPr>
          <w:noProof/>
        </w:rPr>
      </w:r>
      <w:r>
        <w:rPr>
          <w:noProof/>
        </w:rPr>
        <w:fldChar w:fldCharType="separate"/>
      </w:r>
      <w:r>
        <w:rPr>
          <w:noProof/>
        </w:rPr>
        <w:t>36</w:t>
      </w:r>
      <w:r>
        <w:rPr>
          <w:noProof/>
        </w:rPr>
        <w:fldChar w:fldCharType="end"/>
      </w:r>
    </w:p>
    <w:p w14:paraId="2D202EE9"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.2</w:t>
      </w:r>
      <w:r>
        <w:rPr>
          <w:rFonts w:asciiTheme="minorHAnsi" w:eastAsiaTheme="minorEastAsia" w:hAnsiTheme="minorHAnsi" w:cstheme="minorBidi"/>
          <w:noProof/>
          <w:kern w:val="2"/>
          <w:sz w:val="21"/>
          <w:szCs w:val="22"/>
          <w:lang w:val="en-US" w:eastAsia="zh-CN"/>
        </w:rPr>
        <w:tab/>
      </w:r>
      <w:r w:rsidRPr="00355B4B">
        <w:rPr>
          <w:bCs/>
          <w:noProof/>
        </w:rPr>
        <w:t>Procedure</w:t>
      </w:r>
      <w:r>
        <w:rPr>
          <w:noProof/>
        </w:rPr>
        <w:tab/>
      </w:r>
      <w:r>
        <w:rPr>
          <w:noProof/>
        </w:rPr>
        <w:fldChar w:fldCharType="begin"/>
      </w:r>
      <w:r>
        <w:rPr>
          <w:noProof/>
        </w:rPr>
        <w:instrText xml:space="preserve"> PAGEREF _Toc120030872 \h </w:instrText>
      </w:r>
      <w:r>
        <w:rPr>
          <w:noProof/>
        </w:rPr>
      </w:r>
      <w:r>
        <w:rPr>
          <w:noProof/>
        </w:rPr>
        <w:fldChar w:fldCharType="separate"/>
      </w:r>
      <w:r>
        <w:rPr>
          <w:noProof/>
        </w:rPr>
        <w:t>36</w:t>
      </w:r>
      <w:r>
        <w:rPr>
          <w:noProof/>
        </w:rPr>
        <w:fldChar w:fldCharType="end"/>
      </w:r>
    </w:p>
    <w:p w14:paraId="46B47803"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.2.1</w:t>
      </w:r>
      <w:r>
        <w:rPr>
          <w:rFonts w:asciiTheme="minorHAnsi" w:eastAsiaTheme="minorEastAsia" w:hAnsiTheme="minorHAnsi" w:cstheme="minorBidi"/>
          <w:noProof/>
          <w:kern w:val="2"/>
          <w:sz w:val="21"/>
          <w:szCs w:val="22"/>
          <w:lang w:val="en-US" w:eastAsia="zh-CN"/>
        </w:rPr>
        <w:tab/>
      </w:r>
      <w:r w:rsidRPr="00355B4B">
        <w:rPr>
          <w:bCs/>
          <w:noProof/>
        </w:rPr>
        <w:t>Network slice related performance and analytics monitoring request</w:t>
      </w:r>
      <w:r>
        <w:rPr>
          <w:noProof/>
        </w:rPr>
        <w:tab/>
      </w:r>
      <w:r>
        <w:rPr>
          <w:noProof/>
        </w:rPr>
        <w:fldChar w:fldCharType="begin"/>
      </w:r>
      <w:r>
        <w:rPr>
          <w:noProof/>
        </w:rPr>
        <w:instrText xml:space="preserve"> PAGEREF _Toc120030873 \h </w:instrText>
      </w:r>
      <w:r>
        <w:rPr>
          <w:noProof/>
        </w:rPr>
      </w:r>
      <w:r>
        <w:rPr>
          <w:noProof/>
        </w:rPr>
        <w:fldChar w:fldCharType="separate"/>
      </w:r>
      <w:r>
        <w:rPr>
          <w:noProof/>
        </w:rPr>
        <w:t>36</w:t>
      </w:r>
      <w:r>
        <w:rPr>
          <w:noProof/>
        </w:rPr>
        <w:fldChar w:fldCharType="end"/>
      </w:r>
    </w:p>
    <w:p w14:paraId="146CDCFD"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.2.2</w:t>
      </w:r>
      <w:r>
        <w:rPr>
          <w:rFonts w:asciiTheme="minorHAnsi" w:eastAsiaTheme="minorEastAsia" w:hAnsiTheme="minorHAnsi" w:cstheme="minorBidi"/>
          <w:noProof/>
          <w:kern w:val="2"/>
          <w:sz w:val="21"/>
          <w:szCs w:val="22"/>
          <w:lang w:val="en-US" w:eastAsia="zh-CN"/>
        </w:rPr>
        <w:tab/>
      </w:r>
      <w:r w:rsidRPr="00355B4B">
        <w:rPr>
          <w:bCs/>
          <w:noProof/>
        </w:rPr>
        <w:t>Network slice related performance and analytics report subscription and report</w:t>
      </w:r>
      <w:r>
        <w:rPr>
          <w:noProof/>
        </w:rPr>
        <w:tab/>
      </w:r>
      <w:r>
        <w:rPr>
          <w:noProof/>
        </w:rPr>
        <w:fldChar w:fldCharType="begin"/>
      </w:r>
      <w:r>
        <w:rPr>
          <w:noProof/>
        </w:rPr>
        <w:instrText xml:space="preserve"> PAGEREF _Toc120030874 \h </w:instrText>
      </w:r>
      <w:r>
        <w:rPr>
          <w:noProof/>
        </w:rPr>
      </w:r>
      <w:r>
        <w:rPr>
          <w:noProof/>
        </w:rPr>
        <w:fldChar w:fldCharType="separate"/>
      </w:r>
      <w:r>
        <w:rPr>
          <w:noProof/>
        </w:rPr>
        <w:t>38</w:t>
      </w:r>
      <w:r>
        <w:rPr>
          <w:noProof/>
        </w:rPr>
        <w:fldChar w:fldCharType="end"/>
      </w:r>
    </w:p>
    <w:p w14:paraId="2F669DD8"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.3</w:t>
      </w:r>
      <w:r>
        <w:rPr>
          <w:rFonts w:asciiTheme="minorHAnsi" w:eastAsiaTheme="minorEastAsia" w:hAnsiTheme="minorHAnsi" w:cstheme="minorBidi"/>
          <w:noProof/>
          <w:kern w:val="2"/>
          <w:sz w:val="21"/>
          <w:szCs w:val="22"/>
          <w:lang w:val="en-US" w:eastAsia="zh-CN"/>
        </w:rPr>
        <w:tab/>
      </w:r>
      <w:r w:rsidRPr="00355B4B">
        <w:rPr>
          <w:bCs/>
          <w:noProof/>
        </w:rPr>
        <w:t>Information flows</w:t>
      </w:r>
      <w:r>
        <w:rPr>
          <w:noProof/>
        </w:rPr>
        <w:tab/>
      </w:r>
      <w:r>
        <w:rPr>
          <w:noProof/>
        </w:rPr>
        <w:fldChar w:fldCharType="begin"/>
      </w:r>
      <w:r>
        <w:rPr>
          <w:noProof/>
        </w:rPr>
        <w:instrText xml:space="preserve"> PAGEREF _Toc120030875 \h </w:instrText>
      </w:r>
      <w:r>
        <w:rPr>
          <w:noProof/>
        </w:rPr>
      </w:r>
      <w:r>
        <w:rPr>
          <w:noProof/>
        </w:rPr>
        <w:fldChar w:fldCharType="separate"/>
      </w:r>
      <w:r>
        <w:rPr>
          <w:noProof/>
        </w:rPr>
        <w:t>38</w:t>
      </w:r>
      <w:r>
        <w:rPr>
          <w:noProof/>
        </w:rPr>
        <w:fldChar w:fldCharType="end"/>
      </w:r>
    </w:p>
    <w:p w14:paraId="0EC22956"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.3.1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_Toc120030876 \h </w:instrText>
      </w:r>
      <w:r>
        <w:rPr>
          <w:noProof/>
        </w:rPr>
      </w:r>
      <w:r>
        <w:rPr>
          <w:noProof/>
        </w:rPr>
        <w:fldChar w:fldCharType="separate"/>
      </w:r>
      <w:r>
        <w:rPr>
          <w:noProof/>
        </w:rPr>
        <w:t>38</w:t>
      </w:r>
      <w:r>
        <w:rPr>
          <w:noProof/>
        </w:rPr>
        <w:fldChar w:fldCharType="end"/>
      </w:r>
    </w:p>
    <w:p w14:paraId="49B86EC1"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.3.2</w:t>
      </w:r>
      <w:r>
        <w:rPr>
          <w:rFonts w:asciiTheme="minorHAnsi" w:eastAsiaTheme="minorEastAsia" w:hAnsiTheme="minorHAnsi" w:cstheme="minorBidi"/>
          <w:noProof/>
          <w:kern w:val="2"/>
          <w:sz w:val="21"/>
          <w:szCs w:val="22"/>
          <w:lang w:val="en-US" w:eastAsia="zh-CN"/>
        </w:rPr>
        <w:tab/>
      </w:r>
      <w:r w:rsidRPr="00355B4B">
        <w:rPr>
          <w:bCs/>
          <w:noProof/>
        </w:rPr>
        <w:t>Network slice related performance and analytics monitoring request and response</w:t>
      </w:r>
      <w:r>
        <w:rPr>
          <w:noProof/>
        </w:rPr>
        <w:tab/>
      </w:r>
      <w:r>
        <w:rPr>
          <w:noProof/>
        </w:rPr>
        <w:fldChar w:fldCharType="begin"/>
      </w:r>
      <w:r>
        <w:rPr>
          <w:noProof/>
        </w:rPr>
        <w:instrText xml:space="preserve"> PAGEREF _Toc120030877 \h </w:instrText>
      </w:r>
      <w:r>
        <w:rPr>
          <w:noProof/>
        </w:rPr>
      </w:r>
      <w:r>
        <w:rPr>
          <w:noProof/>
        </w:rPr>
        <w:fldChar w:fldCharType="separate"/>
      </w:r>
      <w:r>
        <w:rPr>
          <w:noProof/>
        </w:rPr>
        <w:t>38</w:t>
      </w:r>
      <w:r>
        <w:rPr>
          <w:noProof/>
        </w:rPr>
        <w:fldChar w:fldCharType="end"/>
      </w:r>
    </w:p>
    <w:p w14:paraId="437DC9E4"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Pr>
          <w:noProof/>
        </w:rPr>
        <w:fldChar w:fldCharType="begin"/>
      </w:r>
      <w:r>
        <w:rPr>
          <w:noProof/>
        </w:rPr>
        <w:instrText xml:space="preserve"> PAGEREF _Toc120030878 \h </w:instrText>
      </w:r>
      <w:r>
        <w:rPr>
          <w:noProof/>
        </w:rPr>
      </w:r>
      <w:r>
        <w:rPr>
          <w:noProof/>
        </w:rPr>
        <w:fldChar w:fldCharType="separate"/>
      </w:r>
      <w:r>
        <w:rPr>
          <w:noProof/>
        </w:rPr>
        <w:t>39</w:t>
      </w:r>
      <w:r>
        <w:rPr>
          <w:noProof/>
        </w:rPr>
        <w:fldChar w:fldCharType="end"/>
      </w:r>
    </w:p>
    <w:p w14:paraId="4BB6F942"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.3.4</w:t>
      </w:r>
      <w:r>
        <w:rPr>
          <w:rFonts w:asciiTheme="minorHAnsi" w:eastAsiaTheme="minorEastAsia" w:hAnsiTheme="minorHAnsi" w:cstheme="minorBidi"/>
          <w:noProof/>
          <w:kern w:val="2"/>
          <w:sz w:val="21"/>
          <w:szCs w:val="22"/>
          <w:lang w:val="en-US" w:eastAsia="zh-CN"/>
        </w:rPr>
        <w:tab/>
      </w:r>
      <w:r w:rsidRPr="00355B4B">
        <w:rPr>
          <w:bCs/>
          <w:noProof/>
        </w:rPr>
        <w:t>Network slice related performance and analytics report</w:t>
      </w:r>
      <w:r>
        <w:rPr>
          <w:noProof/>
        </w:rPr>
        <w:tab/>
      </w:r>
      <w:r>
        <w:rPr>
          <w:noProof/>
        </w:rPr>
        <w:fldChar w:fldCharType="begin"/>
      </w:r>
      <w:r>
        <w:rPr>
          <w:noProof/>
        </w:rPr>
        <w:instrText xml:space="preserve"> PAGEREF _Toc120030879 \h </w:instrText>
      </w:r>
      <w:r>
        <w:rPr>
          <w:noProof/>
        </w:rPr>
      </w:r>
      <w:r>
        <w:rPr>
          <w:noProof/>
        </w:rPr>
        <w:fldChar w:fldCharType="separate"/>
      </w:r>
      <w:r>
        <w:rPr>
          <w:noProof/>
        </w:rPr>
        <w:t>40</w:t>
      </w:r>
      <w:r>
        <w:rPr>
          <w:noProof/>
        </w:rPr>
        <w:fldChar w:fldCharType="end"/>
      </w:r>
    </w:p>
    <w:p w14:paraId="4585331E"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.4</w:t>
      </w:r>
      <w:r>
        <w:rPr>
          <w:rFonts w:asciiTheme="minorHAnsi" w:eastAsiaTheme="minorEastAsia" w:hAnsiTheme="minorHAnsi" w:cstheme="minorBidi"/>
          <w:noProof/>
          <w:kern w:val="2"/>
          <w:sz w:val="21"/>
          <w:szCs w:val="22"/>
          <w:lang w:val="en-US" w:eastAsia="zh-CN"/>
        </w:rPr>
        <w:tab/>
      </w:r>
      <w:r w:rsidRPr="00355B4B">
        <w:rPr>
          <w:bCs/>
          <w:noProof/>
        </w:rPr>
        <w:t>APIs</w:t>
      </w:r>
      <w:r>
        <w:rPr>
          <w:noProof/>
        </w:rPr>
        <w:tab/>
      </w:r>
      <w:r>
        <w:rPr>
          <w:noProof/>
        </w:rPr>
        <w:fldChar w:fldCharType="begin"/>
      </w:r>
      <w:r>
        <w:rPr>
          <w:noProof/>
        </w:rPr>
        <w:instrText xml:space="preserve"> PAGEREF _Toc120030880 \h </w:instrText>
      </w:r>
      <w:r>
        <w:rPr>
          <w:noProof/>
        </w:rPr>
      </w:r>
      <w:r>
        <w:rPr>
          <w:noProof/>
        </w:rPr>
        <w:fldChar w:fldCharType="separate"/>
      </w:r>
      <w:r>
        <w:rPr>
          <w:noProof/>
        </w:rPr>
        <w:t>41</w:t>
      </w:r>
      <w:r>
        <w:rPr>
          <w:noProof/>
        </w:rPr>
        <w:fldChar w:fldCharType="end"/>
      </w:r>
    </w:p>
    <w:p w14:paraId="2206CD15"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.4.1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_Toc120030881 \h </w:instrText>
      </w:r>
      <w:r>
        <w:rPr>
          <w:noProof/>
        </w:rPr>
      </w:r>
      <w:r>
        <w:rPr>
          <w:noProof/>
        </w:rPr>
        <w:fldChar w:fldCharType="separate"/>
      </w:r>
      <w:r>
        <w:rPr>
          <w:noProof/>
        </w:rPr>
        <w:t>41</w:t>
      </w:r>
      <w:r>
        <w:rPr>
          <w:noProof/>
        </w:rPr>
        <w:fldChar w:fldCharType="end"/>
      </w:r>
    </w:p>
    <w:p w14:paraId="79F66788"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7</w:t>
      </w:r>
      <w:r w:rsidRPr="00355B4B">
        <w:rPr>
          <w:bCs/>
          <w:noProof/>
        </w:rPr>
        <w:t>.4.2</w:t>
      </w:r>
      <w:r>
        <w:rPr>
          <w:rFonts w:asciiTheme="minorHAnsi" w:eastAsiaTheme="minorEastAsia" w:hAnsiTheme="minorHAnsi" w:cstheme="minorBidi"/>
          <w:noProof/>
          <w:kern w:val="2"/>
          <w:sz w:val="21"/>
          <w:szCs w:val="22"/>
          <w:lang w:val="en-US" w:eastAsia="zh-CN"/>
        </w:rPr>
        <w:tab/>
      </w:r>
      <w:r w:rsidRPr="00355B4B">
        <w:rPr>
          <w:bCs/>
          <w:noProof/>
        </w:rPr>
        <w:t>Ensce_PerfMonitoring API</w:t>
      </w:r>
      <w:r>
        <w:rPr>
          <w:noProof/>
        </w:rPr>
        <w:tab/>
      </w:r>
      <w:r>
        <w:rPr>
          <w:noProof/>
        </w:rPr>
        <w:fldChar w:fldCharType="begin"/>
      </w:r>
      <w:r>
        <w:rPr>
          <w:noProof/>
        </w:rPr>
        <w:instrText xml:space="preserve"> PAGEREF _Toc120030882 \h </w:instrText>
      </w:r>
      <w:r>
        <w:rPr>
          <w:noProof/>
        </w:rPr>
      </w:r>
      <w:r>
        <w:rPr>
          <w:noProof/>
        </w:rPr>
        <w:fldChar w:fldCharType="separate"/>
      </w:r>
      <w:r>
        <w:rPr>
          <w:noProof/>
        </w:rPr>
        <w:t>41</w:t>
      </w:r>
      <w:r>
        <w:rPr>
          <w:noProof/>
        </w:rPr>
        <w:fldChar w:fldCharType="end"/>
      </w:r>
    </w:p>
    <w:p w14:paraId="7CEEC27D"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Ensce_ PerfReportSubscription API</w:t>
      </w:r>
      <w:r>
        <w:rPr>
          <w:noProof/>
        </w:rPr>
        <w:tab/>
      </w:r>
      <w:r>
        <w:rPr>
          <w:noProof/>
        </w:rPr>
        <w:fldChar w:fldCharType="begin"/>
      </w:r>
      <w:r>
        <w:rPr>
          <w:noProof/>
        </w:rPr>
        <w:instrText xml:space="preserve"> PAGEREF _Toc120030883 \h </w:instrText>
      </w:r>
      <w:r>
        <w:rPr>
          <w:noProof/>
        </w:rPr>
      </w:r>
      <w:r>
        <w:rPr>
          <w:noProof/>
        </w:rPr>
        <w:fldChar w:fldCharType="separate"/>
      </w:r>
      <w:r>
        <w:rPr>
          <w:noProof/>
        </w:rPr>
        <w:t>42</w:t>
      </w:r>
      <w:r>
        <w:rPr>
          <w:noProof/>
        </w:rPr>
        <w:fldChar w:fldCharType="end"/>
      </w:r>
    </w:p>
    <w:p w14:paraId="6EA83FCD"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Ensce_ PerfReport API</w:t>
      </w:r>
      <w:r>
        <w:rPr>
          <w:noProof/>
        </w:rPr>
        <w:tab/>
      </w:r>
      <w:r>
        <w:rPr>
          <w:noProof/>
        </w:rPr>
        <w:fldChar w:fldCharType="begin"/>
      </w:r>
      <w:r>
        <w:rPr>
          <w:noProof/>
        </w:rPr>
        <w:instrText xml:space="preserve"> PAGEREF _Toc120030884 \h </w:instrText>
      </w:r>
      <w:r>
        <w:rPr>
          <w:noProof/>
        </w:rPr>
      </w:r>
      <w:r>
        <w:rPr>
          <w:noProof/>
        </w:rPr>
        <w:fldChar w:fldCharType="separate"/>
      </w:r>
      <w:r>
        <w:rPr>
          <w:noProof/>
        </w:rPr>
        <w:t>42</w:t>
      </w:r>
      <w:r>
        <w:rPr>
          <w:noProof/>
        </w:rPr>
        <w:fldChar w:fldCharType="end"/>
      </w:r>
    </w:p>
    <w:p w14:paraId="47A48832"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w:t>
      </w:r>
      <w:r>
        <w:rPr>
          <w:noProof/>
        </w:rPr>
        <w:tab/>
      </w:r>
      <w:r>
        <w:rPr>
          <w:noProof/>
        </w:rPr>
        <w:fldChar w:fldCharType="begin"/>
      </w:r>
      <w:r>
        <w:rPr>
          <w:noProof/>
        </w:rPr>
        <w:instrText xml:space="preserve"> PAGEREF _Toc120030885 \h </w:instrText>
      </w:r>
      <w:r>
        <w:rPr>
          <w:noProof/>
        </w:rPr>
      </w:r>
      <w:r>
        <w:rPr>
          <w:noProof/>
        </w:rPr>
        <w:fldChar w:fldCharType="separate"/>
      </w:r>
      <w:r>
        <w:rPr>
          <w:noProof/>
        </w:rPr>
        <w:t>42</w:t>
      </w:r>
      <w:r>
        <w:rPr>
          <w:noProof/>
        </w:rPr>
        <w:fldChar w:fldCharType="end"/>
      </w:r>
    </w:p>
    <w:p w14:paraId="0E09AF39"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_Toc120030886 \h </w:instrText>
      </w:r>
      <w:r>
        <w:rPr>
          <w:noProof/>
        </w:rPr>
      </w:r>
      <w:r>
        <w:rPr>
          <w:noProof/>
        </w:rPr>
        <w:fldChar w:fldCharType="separate"/>
      </w:r>
      <w:r>
        <w:rPr>
          <w:noProof/>
        </w:rPr>
        <w:t>42</w:t>
      </w:r>
      <w:r>
        <w:rPr>
          <w:noProof/>
        </w:rPr>
        <w:fldChar w:fldCharType="end"/>
      </w:r>
    </w:p>
    <w:p w14:paraId="2493D502"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.2</w:t>
      </w:r>
      <w:r>
        <w:rPr>
          <w:rFonts w:asciiTheme="minorHAnsi" w:eastAsiaTheme="minorEastAsia" w:hAnsiTheme="minorHAnsi" w:cstheme="minorBidi"/>
          <w:noProof/>
          <w:kern w:val="2"/>
          <w:sz w:val="21"/>
          <w:szCs w:val="22"/>
          <w:lang w:val="en-US" w:eastAsia="zh-CN"/>
        </w:rPr>
        <w:tab/>
      </w:r>
      <w:r w:rsidRPr="00355B4B">
        <w:rPr>
          <w:bCs/>
          <w:noProof/>
        </w:rPr>
        <w:t>Procedure</w:t>
      </w:r>
      <w:r>
        <w:rPr>
          <w:noProof/>
        </w:rPr>
        <w:tab/>
      </w:r>
      <w:r>
        <w:rPr>
          <w:noProof/>
        </w:rPr>
        <w:fldChar w:fldCharType="begin"/>
      </w:r>
      <w:r>
        <w:rPr>
          <w:noProof/>
        </w:rPr>
        <w:instrText xml:space="preserve"> PAGEREF _Toc120030887 \h </w:instrText>
      </w:r>
      <w:r>
        <w:rPr>
          <w:noProof/>
        </w:rPr>
      </w:r>
      <w:r>
        <w:rPr>
          <w:noProof/>
        </w:rPr>
        <w:fldChar w:fldCharType="separate"/>
      </w:r>
      <w:r>
        <w:rPr>
          <w:noProof/>
        </w:rPr>
        <w:t>42</w:t>
      </w:r>
      <w:r>
        <w:rPr>
          <w:noProof/>
        </w:rPr>
        <w:fldChar w:fldCharType="end"/>
      </w:r>
    </w:p>
    <w:p w14:paraId="565F6326"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.2.1</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 subscribe request and response</w:t>
      </w:r>
      <w:r>
        <w:rPr>
          <w:noProof/>
        </w:rPr>
        <w:tab/>
      </w:r>
      <w:r>
        <w:rPr>
          <w:noProof/>
        </w:rPr>
        <w:fldChar w:fldCharType="begin"/>
      </w:r>
      <w:r>
        <w:rPr>
          <w:noProof/>
        </w:rPr>
        <w:instrText xml:space="preserve"> PAGEREF _Toc120030888 \h </w:instrText>
      </w:r>
      <w:r>
        <w:rPr>
          <w:noProof/>
        </w:rPr>
      </w:r>
      <w:r>
        <w:rPr>
          <w:noProof/>
        </w:rPr>
        <w:fldChar w:fldCharType="separate"/>
      </w:r>
      <w:r>
        <w:rPr>
          <w:noProof/>
        </w:rPr>
        <w:t>42</w:t>
      </w:r>
      <w:r>
        <w:rPr>
          <w:noProof/>
        </w:rPr>
        <w:fldChar w:fldCharType="end"/>
      </w:r>
    </w:p>
    <w:p w14:paraId="246B9634"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.2.2</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 Notify</w:t>
      </w:r>
      <w:r>
        <w:rPr>
          <w:noProof/>
        </w:rPr>
        <w:tab/>
      </w:r>
      <w:r>
        <w:rPr>
          <w:noProof/>
        </w:rPr>
        <w:fldChar w:fldCharType="begin"/>
      </w:r>
      <w:r>
        <w:rPr>
          <w:noProof/>
        </w:rPr>
        <w:instrText xml:space="preserve"> PAGEREF _Toc120030889 \h </w:instrText>
      </w:r>
      <w:r>
        <w:rPr>
          <w:noProof/>
        </w:rPr>
      </w:r>
      <w:r>
        <w:rPr>
          <w:noProof/>
        </w:rPr>
        <w:fldChar w:fldCharType="separate"/>
      </w:r>
      <w:r>
        <w:rPr>
          <w:noProof/>
        </w:rPr>
        <w:t>43</w:t>
      </w:r>
      <w:r>
        <w:rPr>
          <w:noProof/>
        </w:rPr>
        <w:fldChar w:fldCharType="end"/>
      </w:r>
    </w:p>
    <w:p w14:paraId="4E6E03DC"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.3</w:t>
      </w:r>
      <w:r>
        <w:rPr>
          <w:rFonts w:asciiTheme="minorHAnsi" w:eastAsiaTheme="minorEastAsia" w:hAnsiTheme="minorHAnsi" w:cstheme="minorBidi"/>
          <w:noProof/>
          <w:kern w:val="2"/>
          <w:sz w:val="21"/>
          <w:szCs w:val="22"/>
          <w:lang w:val="en-US" w:eastAsia="zh-CN"/>
        </w:rPr>
        <w:tab/>
      </w:r>
      <w:r w:rsidRPr="00355B4B">
        <w:rPr>
          <w:bCs/>
          <w:noProof/>
        </w:rPr>
        <w:t>Information flows</w:t>
      </w:r>
      <w:r>
        <w:rPr>
          <w:noProof/>
        </w:rPr>
        <w:tab/>
      </w:r>
      <w:r>
        <w:rPr>
          <w:noProof/>
        </w:rPr>
        <w:fldChar w:fldCharType="begin"/>
      </w:r>
      <w:r>
        <w:rPr>
          <w:noProof/>
        </w:rPr>
        <w:instrText xml:space="preserve"> PAGEREF _Toc120030890 \h </w:instrText>
      </w:r>
      <w:r>
        <w:rPr>
          <w:noProof/>
        </w:rPr>
      </w:r>
      <w:r>
        <w:rPr>
          <w:noProof/>
        </w:rPr>
        <w:fldChar w:fldCharType="separate"/>
      </w:r>
      <w:r>
        <w:rPr>
          <w:noProof/>
        </w:rPr>
        <w:t>43</w:t>
      </w:r>
      <w:r>
        <w:rPr>
          <w:noProof/>
        </w:rPr>
        <w:fldChar w:fldCharType="end"/>
      </w:r>
    </w:p>
    <w:p w14:paraId="6D96E6E3"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.3.1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_Toc120030891 \h </w:instrText>
      </w:r>
      <w:r>
        <w:rPr>
          <w:noProof/>
        </w:rPr>
      </w:r>
      <w:r>
        <w:rPr>
          <w:noProof/>
        </w:rPr>
        <w:fldChar w:fldCharType="separate"/>
      </w:r>
      <w:r>
        <w:rPr>
          <w:noProof/>
        </w:rPr>
        <w:t>43</w:t>
      </w:r>
      <w:r>
        <w:rPr>
          <w:noProof/>
        </w:rPr>
        <w:fldChar w:fldCharType="end"/>
      </w:r>
    </w:p>
    <w:p w14:paraId="512475BE"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.3.2</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 subscribe request</w:t>
      </w:r>
      <w:r>
        <w:rPr>
          <w:noProof/>
        </w:rPr>
        <w:tab/>
      </w:r>
      <w:r>
        <w:rPr>
          <w:noProof/>
        </w:rPr>
        <w:fldChar w:fldCharType="begin"/>
      </w:r>
      <w:r>
        <w:rPr>
          <w:noProof/>
        </w:rPr>
        <w:instrText xml:space="preserve"> PAGEREF _Toc120030892 \h </w:instrText>
      </w:r>
      <w:r>
        <w:rPr>
          <w:noProof/>
        </w:rPr>
      </w:r>
      <w:r>
        <w:rPr>
          <w:noProof/>
        </w:rPr>
        <w:fldChar w:fldCharType="separate"/>
      </w:r>
      <w:r>
        <w:rPr>
          <w:noProof/>
        </w:rPr>
        <w:t>44</w:t>
      </w:r>
      <w:r>
        <w:rPr>
          <w:noProof/>
        </w:rPr>
        <w:fldChar w:fldCharType="end"/>
      </w:r>
    </w:p>
    <w:p w14:paraId="7EC5EDC9"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.3.3</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 subscribe response</w:t>
      </w:r>
      <w:r>
        <w:rPr>
          <w:noProof/>
        </w:rPr>
        <w:tab/>
      </w:r>
      <w:r>
        <w:rPr>
          <w:noProof/>
        </w:rPr>
        <w:fldChar w:fldCharType="begin"/>
      </w:r>
      <w:r>
        <w:rPr>
          <w:noProof/>
        </w:rPr>
        <w:instrText xml:space="preserve"> PAGEREF _Toc120030893 \h </w:instrText>
      </w:r>
      <w:r>
        <w:rPr>
          <w:noProof/>
        </w:rPr>
      </w:r>
      <w:r>
        <w:rPr>
          <w:noProof/>
        </w:rPr>
        <w:fldChar w:fldCharType="separate"/>
      </w:r>
      <w:r>
        <w:rPr>
          <w:noProof/>
        </w:rPr>
        <w:t>44</w:t>
      </w:r>
      <w:r>
        <w:rPr>
          <w:noProof/>
        </w:rPr>
        <w:fldChar w:fldCharType="end"/>
      </w:r>
    </w:p>
    <w:p w14:paraId="0A402A37"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.3.4</w:t>
      </w:r>
      <w:r>
        <w:rPr>
          <w:rFonts w:asciiTheme="minorHAnsi" w:eastAsiaTheme="minorEastAsia" w:hAnsiTheme="minorHAnsi" w:cstheme="minorBidi"/>
          <w:noProof/>
          <w:kern w:val="2"/>
          <w:sz w:val="21"/>
          <w:szCs w:val="22"/>
          <w:lang w:val="en-US" w:eastAsia="zh-CN"/>
        </w:rPr>
        <w:tab/>
      </w:r>
      <w:r w:rsidRPr="00355B4B">
        <w:rPr>
          <w:bCs/>
          <w:noProof/>
        </w:rPr>
        <w:t>Information collection from NSCE server(s) notify</w:t>
      </w:r>
      <w:r>
        <w:rPr>
          <w:noProof/>
        </w:rPr>
        <w:tab/>
      </w:r>
      <w:r>
        <w:rPr>
          <w:noProof/>
        </w:rPr>
        <w:fldChar w:fldCharType="begin"/>
      </w:r>
      <w:r>
        <w:rPr>
          <w:noProof/>
        </w:rPr>
        <w:instrText xml:space="preserve"> PAGEREF _Toc120030894 \h </w:instrText>
      </w:r>
      <w:r>
        <w:rPr>
          <w:noProof/>
        </w:rPr>
      </w:r>
      <w:r>
        <w:rPr>
          <w:noProof/>
        </w:rPr>
        <w:fldChar w:fldCharType="separate"/>
      </w:r>
      <w:r>
        <w:rPr>
          <w:noProof/>
        </w:rPr>
        <w:t>44</w:t>
      </w:r>
      <w:r>
        <w:rPr>
          <w:noProof/>
        </w:rPr>
        <w:fldChar w:fldCharType="end"/>
      </w:r>
    </w:p>
    <w:p w14:paraId="5AA02C90"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.4</w:t>
      </w:r>
      <w:r>
        <w:rPr>
          <w:rFonts w:asciiTheme="minorHAnsi" w:eastAsiaTheme="minorEastAsia" w:hAnsiTheme="minorHAnsi" w:cstheme="minorBidi"/>
          <w:noProof/>
          <w:kern w:val="2"/>
          <w:sz w:val="21"/>
          <w:szCs w:val="22"/>
          <w:lang w:val="en-US" w:eastAsia="zh-CN"/>
        </w:rPr>
        <w:tab/>
      </w:r>
      <w:r w:rsidRPr="00355B4B">
        <w:rPr>
          <w:bCs/>
          <w:noProof/>
        </w:rPr>
        <w:t>APIs</w:t>
      </w:r>
      <w:r>
        <w:rPr>
          <w:noProof/>
        </w:rPr>
        <w:tab/>
      </w:r>
      <w:r>
        <w:rPr>
          <w:noProof/>
        </w:rPr>
        <w:fldChar w:fldCharType="begin"/>
      </w:r>
      <w:r>
        <w:rPr>
          <w:noProof/>
        </w:rPr>
        <w:instrText xml:space="preserve"> PAGEREF _Toc120030895 \h </w:instrText>
      </w:r>
      <w:r>
        <w:rPr>
          <w:noProof/>
        </w:rPr>
      </w:r>
      <w:r>
        <w:rPr>
          <w:noProof/>
        </w:rPr>
        <w:fldChar w:fldCharType="separate"/>
      </w:r>
      <w:r>
        <w:rPr>
          <w:noProof/>
        </w:rPr>
        <w:t>45</w:t>
      </w:r>
      <w:r>
        <w:rPr>
          <w:noProof/>
        </w:rPr>
        <w:fldChar w:fldCharType="end"/>
      </w:r>
    </w:p>
    <w:p w14:paraId="4DDA6D13"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.4.1</w:t>
      </w:r>
      <w:r>
        <w:rPr>
          <w:rFonts w:asciiTheme="minorHAnsi" w:eastAsiaTheme="minorEastAsia" w:hAnsiTheme="minorHAnsi" w:cstheme="minorBidi"/>
          <w:noProof/>
          <w:kern w:val="2"/>
          <w:sz w:val="21"/>
          <w:szCs w:val="22"/>
          <w:lang w:val="en-US" w:eastAsia="zh-CN"/>
        </w:rPr>
        <w:tab/>
      </w:r>
      <w:r w:rsidRPr="00355B4B">
        <w:rPr>
          <w:bCs/>
          <w:noProof/>
        </w:rPr>
        <w:t>General</w:t>
      </w:r>
      <w:r>
        <w:rPr>
          <w:noProof/>
        </w:rPr>
        <w:tab/>
      </w:r>
      <w:r>
        <w:rPr>
          <w:noProof/>
        </w:rPr>
        <w:fldChar w:fldCharType="begin"/>
      </w:r>
      <w:r>
        <w:rPr>
          <w:noProof/>
        </w:rPr>
        <w:instrText xml:space="preserve"> PAGEREF _Toc120030896 \h </w:instrText>
      </w:r>
      <w:r>
        <w:rPr>
          <w:noProof/>
        </w:rPr>
      </w:r>
      <w:r>
        <w:rPr>
          <w:noProof/>
        </w:rPr>
        <w:fldChar w:fldCharType="separate"/>
      </w:r>
      <w:r>
        <w:rPr>
          <w:noProof/>
        </w:rPr>
        <w:t>45</w:t>
      </w:r>
      <w:r>
        <w:rPr>
          <w:noProof/>
        </w:rPr>
        <w:fldChar w:fldCharType="end"/>
      </w:r>
    </w:p>
    <w:p w14:paraId="4F9746CC" w14:textId="77777777" w:rsidR="003737EA" w:rsidRDefault="003737EA">
      <w:pPr>
        <w:pStyle w:val="TOC4"/>
        <w:rPr>
          <w:rFonts w:asciiTheme="minorHAnsi" w:eastAsiaTheme="minorEastAsia" w:hAnsiTheme="minorHAnsi" w:cstheme="minorBidi"/>
          <w:noProof/>
          <w:kern w:val="2"/>
          <w:sz w:val="21"/>
          <w:szCs w:val="22"/>
          <w:lang w:val="en-US" w:eastAsia="zh-CN"/>
        </w:rPr>
      </w:pPr>
      <w:r>
        <w:rPr>
          <w:noProof/>
        </w:rPr>
        <w:t>9.</w:t>
      </w:r>
      <w:r w:rsidRPr="00355B4B">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SSnsce_InfoCollection_Subscribe operation</w:t>
      </w:r>
      <w:r>
        <w:rPr>
          <w:noProof/>
        </w:rPr>
        <w:tab/>
      </w:r>
      <w:r>
        <w:rPr>
          <w:noProof/>
        </w:rPr>
        <w:fldChar w:fldCharType="begin"/>
      </w:r>
      <w:r>
        <w:rPr>
          <w:noProof/>
        </w:rPr>
        <w:instrText xml:space="preserve"> PAGEREF _Toc120030897 \h </w:instrText>
      </w:r>
      <w:r>
        <w:rPr>
          <w:noProof/>
        </w:rPr>
      </w:r>
      <w:r>
        <w:rPr>
          <w:noProof/>
        </w:rPr>
        <w:fldChar w:fldCharType="separate"/>
      </w:r>
      <w:r>
        <w:rPr>
          <w:noProof/>
        </w:rPr>
        <w:t>45</w:t>
      </w:r>
      <w:r>
        <w:rPr>
          <w:noProof/>
        </w:rPr>
        <w:fldChar w:fldCharType="end"/>
      </w:r>
    </w:p>
    <w:p w14:paraId="7983D23A" w14:textId="77777777" w:rsidR="003737EA" w:rsidRDefault="003737EA">
      <w:pPr>
        <w:pStyle w:val="TOC4"/>
        <w:rPr>
          <w:rFonts w:asciiTheme="minorHAnsi" w:eastAsiaTheme="minorEastAsia" w:hAnsiTheme="minorHAnsi" w:cstheme="minorBidi"/>
          <w:noProof/>
          <w:kern w:val="2"/>
          <w:sz w:val="21"/>
          <w:szCs w:val="22"/>
          <w:lang w:val="en-US" w:eastAsia="zh-CN"/>
        </w:rPr>
      </w:pPr>
      <w:r w:rsidRPr="00355B4B">
        <w:rPr>
          <w:bCs/>
          <w:noProof/>
        </w:rPr>
        <w:t>9.</w:t>
      </w:r>
      <w:r w:rsidRPr="00355B4B">
        <w:rPr>
          <w:rFonts w:eastAsiaTheme="minorEastAsia"/>
          <w:bCs/>
          <w:noProof/>
          <w:lang w:eastAsia="zh-CN"/>
        </w:rPr>
        <w:t>8</w:t>
      </w:r>
      <w:r w:rsidRPr="00355B4B">
        <w:rPr>
          <w:bCs/>
          <w:noProof/>
        </w:rPr>
        <w:t>.4.3</w:t>
      </w:r>
      <w:r>
        <w:rPr>
          <w:rFonts w:asciiTheme="minorHAnsi" w:eastAsiaTheme="minorEastAsia" w:hAnsiTheme="minorHAnsi" w:cstheme="minorBidi"/>
          <w:noProof/>
          <w:kern w:val="2"/>
          <w:sz w:val="21"/>
          <w:szCs w:val="22"/>
          <w:lang w:val="en-US" w:eastAsia="zh-CN"/>
        </w:rPr>
        <w:tab/>
      </w:r>
      <w:r w:rsidRPr="00355B4B">
        <w:rPr>
          <w:bCs/>
          <w:noProof/>
        </w:rPr>
        <w:t>SSnsce_InfoCollection_Notify operation</w:t>
      </w:r>
      <w:r>
        <w:rPr>
          <w:noProof/>
        </w:rPr>
        <w:tab/>
      </w:r>
      <w:r>
        <w:rPr>
          <w:noProof/>
        </w:rPr>
        <w:fldChar w:fldCharType="begin"/>
      </w:r>
      <w:r>
        <w:rPr>
          <w:noProof/>
        </w:rPr>
        <w:instrText xml:space="preserve"> PAGEREF _Toc120030898 \h </w:instrText>
      </w:r>
      <w:r>
        <w:rPr>
          <w:noProof/>
        </w:rPr>
      </w:r>
      <w:r>
        <w:rPr>
          <w:noProof/>
        </w:rPr>
        <w:fldChar w:fldCharType="separate"/>
      </w:r>
      <w:r>
        <w:rPr>
          <w:noProof/>
        </w:rPr>
        <w:t>45</w:t>
      </w:r>
      <w:r>
        <w:rPr>
          <w:noProof/>
        </w:rPr>
        <w:fldChar w:fldCharType="end"/>
      </w:r>
    </w:p>
    <w:p w14:paraId="5124FE45" w14:textId="77777777" w:rsidR="003737EA" w:rsidRDefault="003737EA">
      <w:pPr>
        <w:pStyle w:val="TOC2"/>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9</w:t>
      </w:r>
      <w:r w:rsidRPr="00355B4B">
        <w:rPr>
          <w:noProof/>
          <w:lang w:val="en-IN"/>
        </w:rPr>
        <w:t>.x</w:t>
      </w:r>
      <w:r>
        <w:rPr>
          <w:rFonts w:asciiTheme="minorHAnsi" w:eastAsiaTheme="minorEastAsia" w:hAnsiTheme="minorHAnsi" w:cstheme="minorBidi"/>
          <w:noProof/>
          <w:kern w:val="2"/>
          <w:sz w:val="21"/>
          <w:szCs w:val="22"/>
          <w:lang w:val="en-US" w:eastAsia="zh-CN"/>
        </w:rPr>
        <w:tab/>
      </w:r>
      <w:r w:rsidRPr="00355B4B">
        <w:rPr>
          <w:noProof/>
          <w:lang w:val="en-IN"/>
        </w:rPr>
        <w:t>&lt;procedure name&gt;</w:t>
      </w:r>
      <w:r>
        <w:rPr>
          <w:noProof/>
        </w:rPr>
        <w:tab/>
      </w:r>
      <w:r>
        <w:rPr>
          <w:noProof/>
        </w:rPr>
        <w:fldChar w:fldCharType="begin"/>
      </w:r>
      <w:r>
        <w:rPr>
          <w:noProof/>
        </w:rPr>
        <w:instrText xml:space="preserve"> PAGEREF _Toc120030899 \h </w:instrText>
      </w:r>
      <w:r>
        <w:rPr>
          <w:noProof/>
        </w:rPr>
      </w:r>
      <w:r>
        <w:rPr>
          <w:noProof/>
        </w:rPr>
        <w:fldChar w:fldCharType="separate"/>
      </w:r>
      <w:r>
        <w:rPr>
          <w:noProof/>
        </w:rPr>
        <w:t>45</w:t>
      </w:r>
      <w:r>
        <w:rPr>
          <w:noProof/>
        </w:rPr>
        <w:fldChar w:fldCharType="end"/>
      </w:r>
    </w:p>
    <w:p w14:paraId="133B7902"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9</w:t>
      </w:r>
      <w:r w:rsidRPr="00355B4B">
        <w:rPr>
          <w:noProof/>
          <w:lang w:val="en-IN"/>
        </w:rPr>
        <w:t>.x.1</w:t>
      </w:r>
      <w:r>
        <w:rPr>
          <w:rFonts w:asciiTheme="minorHAnsi" w:eastAsiaTheme="minorEastAsia" w:hAnsiTheme="minorHAnsi" w:cstheme="minorBidi"/>
          <w:noProof/>
          <w:kern w:val="2"/>
          <w:sz w:val="21"/>
          <w:szCs w:val="22"/>
          <w:lang w:val="en-US" w:eastAsia="zh-CN"/>
        </w:rPr>
        <w:tab/>
      </w:r>
      <w:r w:rsidRPr="00355B4B">
        <w:rPr>
          <w:noProof/>
          <w:lang w:val="en-IN"/>
        </w:rPr>
        <w:t>General</w:t>
      </w:r>
      <w:r>
        <w:rPr>
          <w:noProof/>
        </w:rPr>
        <w:tab/>
      </w:r>
      <w:r>
        <w:rPr>
          <w:noProof/>
        </w:rPr>
        <w:fldChar w:fldCharType="begin"/>
      </w:r>
      <w:r>
        <w:rPr>
          <w:noProof/>
        </w:rPr>
        <w:instrText xml:space="preserve"> PAGEREF _Toc120030900 \h </w:instrText>
      </w:r>
      <w:r>
        <w:rPr>
          <w:noProof/>
        </w:rPr>
      </w:r>
      <w:r>
        <w:rPr>
          <w:noProof/>
        </w:rPr>
        <w:fldChar w:fldCharType="separate"/>
      </w:r>
      <w:r>
        <w:rPr>
          <w:noProof/>
        </w:rPr>
        <w:t>45</w:t>
      </w:r>
      <w:r>
        <w:rPr>
          <w:noProof/>
        </w:rPr>
        <w:fldChar w:fldCharType="end"/>
      </w:r>
    </w:p>
    <w:p w14:paraId="6B9DF054"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9</w:t>
      </w:r>
      <w:r w:rsidRPr="00355B4B">
        <w:rPr>
          <w:noProof/>
          <w:lang w:val="en-IN"/>
        </w:rPr>
        <w:t>.x.</w:t>
      </w:r>
      <w:r w:rsidRPr="00355B4B">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355B4B">
        <w:rPr>
          <w:noProof/>
          <w:lang w:val="en-IN"/>
        </w:rPr>
        <w:t>Procedure</w:t>
      </w:r>
      <w:r>
        <w:rPr>
          <w:noProof/>
        </w:rPr>
        <w:tab/>
      </w:r>
      <w:r>
        <w:rPr>
          <w:noProof/>
        </w:rPr>
        <w:fldChar w:fldCharType="begin"/>
      </w:r>
      <w:r>
        <w:rPr>
          <w:noProof/>
        </w:rPr>
        <w:instrText xml:space="preserve"> PAGEREF _Toc120030901 \h </w:instrText>
      </w:r>
      <w:r>
        <w:rPr>
          <w:noProof/>
        </w:rPr>
      </w:r>
      <w:r>
        <w:rPr>
          <w:noProof/>
        </w:rPr>
        <w:fldChar w:fldCharType="separate"/>
      </w:r>
      <w:r>
        <w:rPr>
          <w:noProof/>
        </w:rPr>
        <w:t>45</w:t>
      </w:r>
      <w:r>
        <w:rPr>
          <w:noProof/>
        </w:rPr>
        <w:fldChar w:fldCharType="end"/>
      </w:r>
    </w:p>
    <w:p w14:paraId="2519C5F8"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9</w:t>
      </w:r>
      <w:r w:rsidRPr="00355B4B">
        <w:rPr>
          <w:noProof/>
          <w:lang w:val="en-IN"/>
        </w:rPr>
        <w:t>.x.</w:t>
      </w:r>
      <w:r w:rsidRPr="00355B4B">
        <w:rPr>
          <w:rFonts w:eastAsia="SimSun"/>
          <w:noProof/>
          <w:lang w:val="en-US" w:eastAsia="zh-CN"/>
        </w:rPr>
        <w:t>3</w:t>
      </w:r>
      <w:r>
        <w:rPr>
          <w:rFonts w:asciiTheme="minorHAnsi" w:eastAsiaTheme="minorEastAsia" w:hAnsiTheme="minorHAnsi" w:cstheme="minorBidi"/>
          <w:noProof/>
          <w:kern w:val="2"/>
          <w:sz w:val="21"/>
          <w:szCs w:val="22"/>
          <w:lang w:val="en-US" w:eastAsia="zh-CN"/>
        </w:rPr>
        <w:tab/>
      </w:r>
      <w:r w:rsidRPr="00355B4B">
        <w:rPr>
          <w:noProof/>
          <w:lang w:val="en-IN"/>
        </w:rPr>
        <w:t>Information flows</w:t>
      </w:r>
      <w:r>
        <w:rPr>
          <w:noProof/>
        </w:rPr>
        <w:tab/>
      </w:r>
      <w:r>
        <w:rPr>
          <w:noProof/>
        </w:rPr>
        <w:fldChar w:fldCharType="begin"/>
      </w:r>
      <w:r>
        <w:rPr>
          <w:noProof/>
        </w:rPr>
        <w:instrText xml:space="preserve"> PAGEREF _Toc120030902 \h </w:instrText>
      </w:r>
      <w:r>
        <w:rPr>
          <w:noProof/>
        </w:rPr>
      </w:r>
      <w:r>
        <w:rPr>
          <w:noProof/>
        </w:rPr>
        <w:fldChar w:fldCharType="separate"/>
      </w:r>
      <w:r>
        <w:rPr>
          <w:noProof/>
        </w:rPr>
        <w:t>45</w:t>
      </w:r>
      <w:r>
        <w:rPr>
          <w:noProof/>
        </w:rPr>
        <w:fldChar w:fldCharType="end"/>
      </w:r>
    </w:p>
    <w:p w14:paraId="68CC93E2" w14:textId="77777777" w:rsidR="003737EA" w:rsidRDefault="003737EA">
      <w:pPr>
        <w:pStyle w:val="TOC3"/>
        <w:rPr>
          <w:rFonts w:asciiTheme="minorHAnsi" w:eastAsiaTheme="minorEastAsia" w:hAnsiTheme="minorHAnsi" w:cstheme="minorBidi"/>
          <w:noProof/>
          <w:kern w:val="2"/>
          <w:sz w:val="21"/>
          <w:szCs w:val="22"/>
          <w:lang w:val="en-US" w:eastAsia="zh-CN"/>
        </w:rPr>
      </w:pPr>
      <w:r w:rsidRPr="00355B4B">
        <w:rPr>
          <w:rFonts w:eastAsia="SimSun"/>
          <w:noProof/>
          <w:lang w:val="en-US" w:eastAsia="zh-CN"/>
        </w:rPr>
        <w:t>9</w:t>
      </w:r>
      <w:r w:rsidRPr="00355B4B">
        <w:rPr>
          <w:noProof/>
          <w:lang w:val="en-IN"/>
        </w:rPr>
        <w:t>.x.4</w:t>
      </w:r>
      <w:r>
        <w:rPr>
          <w:rFonts w:asciiTheme="minorHAnsi" w:eastAsiaTheme="minorEastAsia" w:hAnsiTheme="minorHAnsi" w:cstheme="minorBidi"/>
          <w:noProof/>
          <w:kern w:val="2"/>
          <w:sz w:val="21"/>
          <w:szCs w:val="22"/>
          <w:lang w:val="en-US" w:eastAsia="zh-CN"/>
        </w:rPr>
        <w:tab/>
      </w:r>
      <w:r w:rsidRPr="00355B4B">
        <w:rPr>
          <w:noProof/>
          <w:lang w:val="en-IN"/>
        </w:rPr>
        <w:t>APIs (if applicable)</w:t>
      </w:r>
      <w:r>
        <w:rPr>
          <w:noProof/>
        </w:rPr>
        <w:tab/>
      </w:r>
      <w:r>
        <w:rPr>
          <w:noProof/>
        </w:rPr>
        <w:fldChar w:fldCharType="begin"/>
      </w:r>
      <w:r>
        <w:rPr>
          <w:noProof/>
        </w:rPr>
        <w:instrText xml:space="preserve"> PAGEREF _Toc120030903 \h </w:instrText>
      </w:r>
      <w:r>
        <w:rPr>
          <w:noProof/>
        </w:rPr>
      </w:r>
      <w:r>
        <w:rPr>
          <w:noProof/>
        </w:rPr>
        <w:fldChar w:fldCharType="separate"/>
      </w:r>
      <w:r>
        <w:rPr>
          <w:noProof/>
        </w:rPr>
        <w:t>45</w:t>
      </w:r>
      <w:r>
        <w:rPr>
          <w:noProof/>
        </w:rPr>
        <w:fldChar w:fldCharType="end"/>
      </w:r>
    </w:p>
    <w:p w14:paraId="0B52284F" w14:textId="77777777" w:rsidR="003737EA" w:rsidRDefault="003737EA">
      <w:pPr>
        <w:pStyle w:val="TOC8"/>
        <w:rPr>
          <w:rFonts w:asciiTheme="minorHAnsi" w:eastAsiaTheme="minorEastAsia" w:hAnsiTheme="minorHAnsi" w:cstheme="minorBidi"/>
          <w:b w:val="0"/>
          <w:noProof/>
          <w:kern w:val="2"/>
          <w:sz w:val="21"/>
          <w:szCs w:val="22"/>
          <w:lang w:val="en-US" w:eastAsia="zh-CN"/>
        </w:rPr>
      </w:pPr>
      <w:r>
        <w:rPr>
          <w:noProof/>
        </w:rPr>
        <w:t>Annex A (informative):</w:t>
      </w:r>
      <w:r w:rsidRPr="00355B4B">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_Toc120030904 \h </w:instrText>
      </w:r>
      <w:r>
        <w:rPr>
          <w:noProof/>
        </w:rPr>
      </w:r>
      <w:r>
        <w:rPr>
          <w:noProof/>
        </w:rPr>
        <w:fldChar w:fldCharType="separate"/>
      </w:r>
      <w:r>
        <w:rPr>
          <w:noProof/>
        </w:rPr>
        <w:t>46</w:t>
      </w:r>
      <w:r>
        <w:rPr>
          <w:noProof/>
        </w:rPr>
        <w:fldChar w:fldCharType="end"/>
      </w:r>
    </w:p>
    <w:p w14:paraId="69E1250E" w14:textId="77777777" w:rsidR="003737EA" w:rsidRDefault="003737EA">
      <w:pPr>
        <w:pStyle w:val="TOC8"/>
        <w:rPr>
          <w:rFonts w:asciiTheme="minorHAnsi" w:eastAsiaTheme="minorEastAsia" w:hAnsiTheme="minorHAnsi" w:cstheme="minorBidi"/>
          <w:b w:val="0"/>
          <w:noProof/>
          <w:kern w:val="2"/>
          <w:sz w:val="21"/>
          <w:szCs w:val="22"/>
          <w:lang w:val="en-US" w:eastAsia="zh-CN"/>
        </w:rPr>
      </w:pPr>
      <w:r>
        <w:rPr>
          <w:noProof/>
        </w:rPr>
        <w:t xml:space="preserve">Annex </w:t>
      </w:r>
      <w:r w:rsidRPr="00355B4B">
        <w:rPr>
          <w:rFonts w:eastAsia="SimSun"/>
          <w:noProof/>
          <w:lang w:val="en-US" w:eastAsia="zh-CN"/>
        </w:rPr>
        <w:t>B</w:t>
      </w:r>
      <w:r>
        <w:rPr>
          <w:noProof/>
        </w:rPr>
        <w:t xml:space="preserve"> (informative):</w:t>
      </w:r>
      <w:r w:rsidRPr="00355B4B">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_Toc120030905 \h </w:instrText>
      </w:r>
      <w:r>
        <w:rPr>
          <w:noProof/>
        </w:rPr>
      </w:r>
      <w:r>
        <w:rPr>
          <w:noProof/>
        </w:rPr>
        <w:fldChar w:fldCharType="separate"/>
      </w:r>
      <w:r>
        <w:rPr>
          <w:noProof/>
        </w:rPr>
        <w:t>47</w:t>
      </w:r>
      <w:r>
        <w:rPr>
          <w:noProof/>
        </w:rPr>
        <w:fldChar w:fldCharType="end"/>
      </w:r>
    </w:p>
    <w:p w14:paraId="7D57796D" w14:textId="77777777" w:rsidR="008116B4" w:rsidRDefault="00C97A79">
      <w:r>
        <w:fldChar w:fldCharType="end"/>
      </w:r>
    </w:p>
    <w:p w14:paraId="1FDA47A8" w14:textId="77777777" w:rsidR="008116B4" w:rsidRDefault="00571706">
      <w:pPr>
        <w:pStyle w:val="Guidance"/>
      </w:pPr>
      <w:r>
        <w:br w:type="page"/>
      </w:r>
    </w:p>
    <w:p w14:paraId="13FBB1A7" w14:textId="77777777" w:rsidR="008116B4" w:rsidRDefault="00571706">
      <w:pPr>
        <w:pStyle w:val="Heading1"/>
      </w:pPr>
      <w:bookmarkStart w:id="14" w:name="foreword"/>
      <w:bookmarkStart w:id="15" w:name="_Toc106116311"/>
      <w:bookmarkStart w:id="16" w:name="_Toc23931"/>
      <w:bookmarkStart w:id="17" w:name="_Toc120030751"/>
      <w:bookmarkEnd w:id="14"/>
      <w:r>
        <w:lastRenderedPageBreak/>
        <w:t>Foreword</w:t>
      </w:r>
      <w:bookmarkEnd w:id="15"/>
      <w:bookmarkEnd w:id="16"/>
      <w:bookmarkEnd w:id="17"/>
    </w:p>
    <w:p w14:paraId="39DB214B" w14:textId="77777777" w:rsidR="008116B4" w:rsidRDefault="00571706">
      <w:r>
        <w:t xml:space="preserve">This Technical </w:t>
      </w:r>
      <w:bookmarkStart w:id="18" w:name="spectype3"/>
      <w:r>
        <w:t>Specification</w:t>
      </w:r>
      <w:bookmarkEnd w:id="18"/>
      <w:r>
        <w:rPr>
          <w:rFonts w:eastAsia="SimSun" w:hint="eastAsia"/>
          <w:lang w:val="en-US" w:eastAsia="zh-CN"/>
        </w:rPr>
        <w:t xml:space="preserve"> </w:t>
      </w:r>
      <w:r>
        <w:t>has been produced by the 3rd Generation Partnership Project (3GPP).</w:t>
      </w:r>
    </w:p>
    <w:p w14:paraId="26991AFB" w14:textId="77777777" w:rsidR="008116B4" w:rsidRDefault="0057170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ACD5C4" w14:textId="77777777" w:rsidR="008116B4" w:rsidRDefault="00571706">
      <w:pPr>
        <w:pStyle w:val="B1"/>
      </w:pPr>
      <w:r>
        <w:t>Version x.y.z</w:t>
      </w:r>
    </w:p>
    <w:p w14:paraId="33919E17" w14:textId="77777777" w:rsidR="008116B4" w:rsidRDefault="00571706">
      <w:pPr>
        <w:pStyle w:val="B1"/>
      </w:pPr>
      <w:r>
        <w:t>where:</w:t>
      </w:r>
    </w:p>
    <w:p w14:paraId="746AA2AE" w14:textId="77777777" w:rsidR="008116B4" w:rsidRDefault="00571706">
      <w:pPr>
        <w:pStyle w:val="B2"/>
      </w:pPr>
      <w:r>
        <w:t>x</w:t>
      </w:r>
      <w:r>
        <w:tab/>
        <w:t>the first digit:</w:t>
      </w:r>
    </w:p>
    <w:p w14:paraId="39EFF49B" w14:textId="77777777" w:rsidR="008116B4" w:rsidRDefault="00571706">
      <w:pPr>
        <w:pStyle w:val="B3"/>
      </w:pPr>
      <w:r>
        <w:t>1</w:t>
      </w:r>
      <w:r>
        <w:tab/>
        <w:t>presented to TSG for information;</w:t>
      </w:r>
    </w:p>
    <w:p w14:paraId="4587C0D7" w14:textId="77777777" w:rsidR="008116B4" w:rsidRDefault="00571706">
      <w:pPr>
        <w:pStyle w:val="B3"/>
      </w:pPr>
      <w:r>
        <w:t>2</w:t>
      </w:r>
      <w:r>
        <w:tab/>
        <w:t>presented to TSG for approval;</w:t>
      </w:r>
    </w:p>
    <w:p w14:paraId="03FDCC7B" w14:textId="77777777" w:rsidR="008116B4" w:rsidRDefault="00571706">
      <w:pPr>
        <w:pStyle w:val="B3"/>
      </w:pPr>
      <w:r>
        <w:t>3</w:t>
      </w:r>
      <w:r>
        <w:tab/>
        <w:t>or greater indicates TSG approved document under change control.</w:t>
      </w:r>
    </w:p>
    <w:p w14:paraId="3A9A2C07" w14:textId="77777777" w:rsidR="008116B4" w:rsidRDefault="00571706">
      <w:pPr>
        <w:pStyle w:val="B2"/>
      </w:pPr>
      <w:r>
        <w:t>y</w:t>
      </w:r>
      <w:r>
        <w:tab/>
        <w:t>the second digit is incremented for all changes of substance, i.e. technical enhancements, corrections, updates, etc.</w:t>
      </w:r>
    </w:p>
    <w:p w14:paraId="4797DBDD" w14:textId="77777777" w:rsidR="008116B4" w:rsidRDefault="00571706">
      <w:pPr>
        <w:pStyle w:val="B2"/>
      </w:pPr>
      <w:r>
        <w:t>z</w:t>
      </w:r>
      <w:r>
        <w:tab/>
        <w:t>the third digit is incremented when editorial only changes have been incorporated in the document.</w:t>
      </w:r>
    </w:p>
    <w:p w14:paraId="27DA8687" w14:textId="77777777" w:rsidR="008116B4" w:rsidRDefault="00571706">
      <w:r>
        <w:t>In the present document, modal verbs have the following meanings:</w:t>
      </w:r>
    </w:p>
    <w:p w14:paraId="0567A956" w14:textId="77777777" w:rsidR="008116B4" w:rsidRDefault="00571706">
      <w:pPr>
        <w:pStyle w:val="EX"/>
      </w:pPr>
      <w:r>
        <w:rPr>
          <w:b/>
        </w:rPr>
        <w:t>shall</w:t>
      </w:r>
      <w:r>
        <w:tab/>
      </w:r>
      <w:r>
        <w:tab/>
        <w:t>indicates a mandatory requirement to do something</w:t>
      </w:r>
    </w:p>
    <w:p w14:paraId="74D7F5DF" w14:textId="77777777" w:rsidR="008116B4" w:rsidRDefault="00571706">
      <w:pPr>
        <w:pStyle w:val="EX"/>
      </w:pPr>
      <w:r>
        <w:rPr>
          <w:b/>
        </w:rPr>
        <w:t>shall not</w:t>
      </w:r>
      <w:r>
        <w:tab/>
        <w:t>indicates an interdiction (prohibition) to do something</w:t>
      </w:r>
    </w:p>
    <w:p w14:paraId="1C005D9B" w14:textId="77777777" w:rsidR="008116B4" w:rsidRDefault="00571706">
      <w:r>
        <w:t>The constructions "shall" and "shall not" are confined to the context of normative provisions, and do not appear in Technical Reports.</w:t>
      </w:r>
    </w:p>
    <w:p w14:paraId="5513C4DF" w14:textId="77777777" w:rsidR="008116B4" w:rsidRDefault="00571706">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747660" w14:textId="77777777" w:rsidR="008116B4" w:rsidRDefault="00571706">
      <w:pPr>
        <w:pStyle w:val="EX"/>
      </w:pPr>
      <w:r>
        <w:rPr>
          <w:b/>
        </w:rPr>
        <w:t>should</w:t>
      </w:r>
      <w:r>
        <w:tab/>
      </w:r>
      <w:r>
        <w:tab/>
        <w:t>indicates a recommendation to do something</w:t>
      </w:r>
    </w:p>
    <w:p w14:paraId="78EE3922" w14:textId="77777777" w:rsidR="008116B4" w:rsidRDefault="00571706">
      <w:pPr>
        <w:pStyle w:val="EX"/>
      </w:pPr>
      <w:r>
        <w:rPr>
          <w:b/>
        </w:rPr>
        <w:t>should not</w:t>
      </w:r>
      <w:r>
        <w:tab/>
        <w:t>indicates a recommendation not to do something</w:t>
      </w:r>
    </w:p>
    <w:p w14:paraId="6612BBB8" w14:textId="77777777" w:rsidR="008116B4" w:rsidRDefault="00571706">
      <w:pPr>
        <w:pStyle w:val="EX"/>
      </w:pPr>
      <w:r>
        <w:rPr>
          <w:b/>
        </w:rPr>
        <w:t>may</w:t>
      </w:r>
      <w:r>
        <w:tab/>
      </w:r>
      <w:r>
        <w:tab/>
        <w:t>indicates permission to do something</w:t>
      </w:r>
    </w:p>
    <w:p w14:paraId="77B8711C" w14:textId="77777777" w:rsidR="008116B4" w:rsidRDefault="00571706">
      <w:pPr>
        <w:pStyle w:val="EX"/>
      </w:pPr>
      <w:r>
        <w:rPr>
          <w:b/>
        </w:rPr>
        <w:t>need not</w:t>
      </w:r>
      <w:r>
        <w:tab/>
        <w:t>indicates permission not to do something</w:t>
      </w:r>
    </w:p>
    <w:p w14:paraId="79D83541" w14:textId="77777777" w:rsidR="008116B4" w:rsidRDefault="00571706">
      <w:r>
        <w:t>The construction "may not" is ambiguous and is not used in normative elements. The unambiguous constructions "might not" or "shall not" are used instead, depending upon the meaning intended.</w:t>
      </w:r>
    </w:p>
    <w:p w14:paraId="76800901" w14:textId="77777777" w:rsidR="008116B4" w:rsidRDefault="00571706">
      <w:pPr>
        <w:pStyle w:val="EX"/>
      </w:pPr>
      <w:r>
        <w:rPr>
          <w:b/>
        </w:rPr>
        <w:t>can</w:t>
      </w:r>
      <w:r>
        <w:tab/>
      </w:r>
      <w:r>
        <w:tab/>
        <w:t>indicates that something is possible</w:t>
      </w:r>
    </w:p>
    <w:p w14:paraId="28E65816" w14:textId="77777777" w:rsidR="008116B4" w:rsidRDefault="00571706">
      <w:pPr>
        <w:pStyle w:val="EX"/>
      </w:pPr>
      <w:r>
        <w:rPr>
          <w:b/>
        </w:rPr>
        <w:t>cannot</w:t>
      </w:r>
      <w:r>
        <w:tab/>
      </w:r>
      <w:r>
        <w:tab/>
        <w:t>indicates that something is impossible</w:t>
      </w:r>
    </w:p>
    <w:p w14:paraId="27CE0D0D" w14:textId="77777777" w:rsidR="008116B4" w:rsidRDefault="00571706">
      <w:r>
        <w:t>The constructions "can" and "cannot" are not substitutes for "may" and "need not".</w:t>
      </w:r>
    </w:p>
    <w:p w14:paraId="26D76306" w14:textId="77777777" w:rsidR="008116B4" w:rsidRDefault="00571706">
      <w:pPr>
        <w:pStyle w:val="EX"/>
      </w:pPr>
      <w:r>
        <w:rPr>
          <w:b/>
        </w:rPr>
        <w:t>will</w:t>
      </w:r>
      <w:r>
        <w:tab/>
      </w:r>
      <w:r>
        <w:tab/>
        <w:t>indicates that something is certain or expected to happen as a result of action taken by an agency the behaviour of which is outside the scope of the present document</w:t>
      </w:r>
    </w:p>
    <w:p w14:paraId="2FFE929B" w14:textId="77777777" w:rsidR="008116B4" w:rsidRDefault="00571706">
      <w:pPr>
        <w:pStyle w:val="EX"/>
      </w:pPr>
      <w:r>
        <w:rPr>
          <w:b/>
        </w:rPr>
        <w:t>will not</w:t>
      </w:r>
      <w:r>
        <w:tab/>
      </w:r>
      <w:r>
        <w:tab/>
        <w:t>indicates that something is certain or expected not to happen as a result of action taken by an agency the behaviour of which is outside the scope of the present document</w:t>
      </w:r>
    </w:p>
    <w:p w14:paraId="544B0B57" w14:textId="77777777" w:rsidR="008116B4" w:rsidRDefault="00571706">
      <w:pPr>
        <w:pStyle w:val="EX"/>
      </w:pPr>
      <w:r>
        <w:rPr>
          <w:b/>
        </w:rPr>
        <w:t>might</w:t>
      </w:r>
      <w:r>
        <w:tab/>
        <w:t>indicates a likelihood that something will happen as a result of action taken by some agency the behaviour of which is outside the scope of the present document</w:t>
      </w:r>
    </w:p>
    <w:p w14:paraId="5DFEE9F0" w14:textId="77777777" w:rsidR="008116B4" w:rsidRDefault="00571706">
      <w:pPr>
        <w:pStyle w:val="EX"/>
      </w:pPr>
      <w:r>
        <w:rPr>
          <w:b/>
        </w:rPr>
        <w:lastRenderedPageBreak/>
        <w:t>might not</w:t>
      </w:r>
      <w:r>
        <w:tab/>
        <w:t>indicates a likelihood that something will not happen as a result of action taken by some agency the behaviour of which is outside the scope of the present document</w:t>
      </w:r>
    </w:p>
    <w:p w14:paraId="17617428" w14:textId="77777777" w:rsidR="008116B4" w:rsidRDefault="00571706">
      <w:r>
        <w:t>In addition:</w:t>
      </w:r>
    </w:p>
    <w:p w14:paraId="10B1DF73" w14:textId="77777777" w:rsidR="008116B4" w:rsidRDefault="00571706">
      <w:pPr>
        <w:pStyle w:val="EX"/>
      </w:pPr>
      <w:r>
        <w:rPr>
          <w:b/>
        </w:rPr>
        <w:t>is</w:t>
      </w:r>
      <w:r>
        <w:tab/>
        <w:t>(or any other verb in the indicative mood) indicates a statement of fact</w:t>
      </w:r>
    </w:p>
    <w:p w14:paraId="12D60C1B" w14:textId="77777777" w:rsidR="008116B4" w:rsidRDefault="00571706">
      <w:pPr>
        <w:pStyle w:val="EX"/>
      </w:pPr>
      <w:r>
        <w:rPr>
          <w:b/>
        </w:rPr>
        <w:t>is not</w:t>
      </w:r>
      <w:r>
        <w:tab/>
        <w:t>(or any other negative verb in the indicative mood) indicates a statement of fact</w:t>
      </w:r>
    </w:p>
    <w:p w14:paraId="389B2CAB" w14:textId="77777777" w:rsidR="008116B4" w:rsidRDefault="00571706">
      <w:r>
        <w:t>The constructions "is" and "is not" do not indicate requirements.</w:t>
      </w:r>
    </w:p>
    <w:p w14:paraId="340D7330" w14:textId="77777777" w:rsidR="008116B4" w:rsidRDefault="00571706">
      <w:pPr>
        <w:pStyle w:val="Heading1"/>
      </w:pPr>
      <w:bookmarkStart w:id="19" w:name="introduction"/>
      <w:bookmarkStart w:id="20" w:name="_Toc8318"/>
      <w:bookmarkStart w:id="21" w:name="_Toc106116312"/>
      <w:bookmarkStart w:id="22" w:name="_Toc120030752"/>
      <w:bookmarkEnd w:id="19"/>
      <w:r>
        <w:t>Introduction</w:t>
      </w:r>
      <w:bookmarkEnd w:id="20"/>
      <w:bookmarkEnd w:id="21"/>
      <w:bookmarkEnd w:id="22"/>
    </w:p>
    <w:p w14:paraId="0308D4D4" w14:textId="77777777" w:rsidR="008116B4" w:rsidRDefault="00571706" w:rsidP="003737EA">
      <w:r>
        <w:rPr>
          <w:rFonts w:hint="eastAsia"/>
        </w:rPr>
        <w:t>Network slice capability enablement</w:t>
      </w:r>
      <w:r w:rsidR="003737EA">
        <w:rPr>
          <w:rFonts w:eastAsiaTheme="minorEastAsia" w:hint="eastAsia"/>
          <w:lang w:eastAsia="zh-CN"/>
        </w:rPr>
        <w:t xml:space="preserve"> </w:t>
      </w:r>
      <w:r>
        <w:rPr>
          <w:rFonts w:hint="eastAsia"/>
        </w:rPr>
        <w:t>(NSCE) is a service that enabling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providing additional functionality and expose slice capabilities</w:t>
      </w:r>
      <w:r>
        <w:rPr>
          <w:rFonts w:hint="eastAsia"/>
        </w:rPr>
        <w:t xml:space="preserve"> based on SA5 MnS services and SA2 service (e.g. NEF APIs, NWDAF APIs, NSACF APIs). </w:t>
      </w:r>
      <w:r>
        <w:t xml:space="preserve">This technical specification provides procedures for enabling </w:t>
      </w:r>
      <w:r>
        <w:rPr>
          <w:rFonts w:hint="eastAsia"/>
        </w:rPr>
        <w:t>NSCE service</w:t>
      </w:r>
      <w:r>
        <w:t xml:space="preserve"> over 3GPP networks</w:t>
      </w:r>
      <w:r>
        <w:rPr>
          <w:rFonts w:hint="eastAsia"/>
        </w:rPr>
        <w:t xml:space="preserve"> while the architecture is defined in TS 23.434[</w:t>
      </w:r>
      <w:r>
        <w:rPr>
          <w:rFonts w:eastAsiaTheme="minorEastAsia" w:hint="eastAsia"/>
          <w:lang w:eastAsia="zh-CN"/>
        </w:rPr>
        <w:t>2</w:t>
      </w:r>
      <w:r>
        <w:rPr>
          <w:rFonts w:hint="eastAsia"/>
        </w:rPr>
        <w:t>].</w:t>
      </w:r>
    </w:p>
    <w:p w14:paraId="04D97B12" w14:textId="77777777" w:rsidR="008116B4" w:rsidRDefault="00571706">
      <w:pPr>
        <w:pStyle w:val="Heading1"/>
      </w:pPr>
      <w:r>
        <w:br w:type="page"/>
      </w:r>
      <w:bookmarkStart w:id="23" w:name="scope"/>
      <w:bookmarkStart w:id="24" w:name="_Toc106116313"/>
      <w:bookmarkStart w:id="25" w:name="_Toc11697"/>
      <w:bookmarkStart w:id="26" w:name="_Toc120030753"/>
      <w:bookmarkEnd w:id="23"/>
      <w:r>
        <w:lastRenderedPageBreak/>
        <w:t>1</w:t>
      </w:r>
      <w:r>
        <w:tab/>
        <w:t>Scope</w:t>
      </w:r>
      <w:bookmarkEnd w:id="24"/>
      <w:bookmarkEnd w:id="25"/>
      <w:bookmarkEnd w:id="26"/>
    </w:p>
    <w:p w14:paraId="265321E8" w14:textId="77777777" w:rsidR="008116B4" w:rsidRDefault="00571706">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R17 SEAL</w:t>
      </w:r>
      <w:r>
        <w:rPr>
          <w:rFonts w:eastAsia="SimSun" w:hint="eastAsia"/>
          <w:lang w:val="en-US" w:eastAsia="zh-CN"/>
        </w:rPr>
        <w:t>.</w:t>
      </w:r>
    </w:p>
    <w:p w14:paraId="5E488CDF" w14:textId="77777777" w:rsidR="008116B4" w:rsidRDefault="00571706">
      <w:pPr>
        <w:pStyle w:val="Heading1"/>
      </w:pPr>
      <w:bookmarkStart w:id="27" w:name="references"/>
      <w:bookmarkStart w:id="28" w:name="_Toc16850"/>
      <w:bookmarkStart w:id="29" w:name="_Toc106116314"/>
      <w:bookmarkStart w:id="30" w:name="_Toc120030754"/>
      <w:bookmarkEnd w:id="27"/>
      <w:r>
        <w:t>2</w:t>
      </w:r>
      <w:r>
        <w:tab/>
        <w:t>References</w:t>
      </w:r>
      <w:bookmarkEnd w:id="28"/>
      <w:bookmarkEnd w:id="29"/>
      <w:bookmarkEnd w:id="30"/>
    </w:p>
    <w:p w14:paraId="20514289" w14:textId="77777777" w:rsidR="008116B4" w:rsidRDefault="00571706">
      <w:r>
        <w:t>The following documents contain provisions which, through reference in this text, constitute provisions of the present document.</w:t>
      </w:r>
    </w:p>
    <w:p w14:paraId="687232C5" w14:textId="77777777" w:rsidR="008116B4" w:rsidRDefault="00571706">
      <w:pPr>
        <w:pStyle w:val="B1"/>
      </w:pPr>
      <w:r>
        <w:t>-</w:t>
      </w:r>
      <w:r>
        <w:tab/>
        <w:t>References are either specific (identified by date of publication, edition number, version number, etc.) or non</w:t>
      </w:r>
      <w:r>
        <w:noBreakHyphen/>
        <w:t>specific.</w:t>
      </w:r>
    </w:p>
    <w:p w14:paraId="0012A7D5" w14:textId="77777777" w:rsidR="008116B4" w:rsidRDefault="00571706">
      <w:pPr>
        <w:pStyle w:val="B1"/>
      </w:pPr>
      <w:r>
        <w:t>-</w:t>
      </w:r>
      <w:r>
        <w:tab/>
        <w:t>For a specific reference, subsequent revisions do not apply.</w:t>
      </w:r>
    </w:p>
    <w:p w14:paraId="66BD37F2" w14:textId="77777777" w:rsidR="008116B4" w:rsidRDefault="0057170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4182725" w14:textId="77777777" w:rsidR="008116B4" w:rsidRDefault="00571706">
      <w:pPr>
        <w:pStyle w:val="EX"/>
      </w:pPr>
      <w:r>
        <w:t>[1]</w:t>
      </w:r>
      <w:r>
        <w:tab/>
        <w:t>3GPP TR 21.905: "Vocabulary for 3GPP Specifications".</w:t>
      </w:r>
    </w:p>
    <w:p w14:paraId="2DA26A98" w14:textId="77777777" w:rsidR="008116B4" w:rsidRDefault="00571706">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4AE00CE1" w14:textId="77777777" w:rsidR="008116B4" w:rsidRDefault="00571706">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105AEE68" w14:textId="77777777" w:rsidR="00C26005" w:rsidRDefault="009F45E2" w:rsidP="00C26005">
      <w:pPr>
        <w:pStyle w:val="EX"/>
        <w:rPr>
          <w:rFonts w:eastAsia="SimSun"/>
        </w:rPr>
      </w:pPr>
      <w:r w:rsidDel="009F45E2">
        <w:t xml:space="preserve"> </w:t>
      </w:r>
      <w:r w:rsidR="00C26005">
        <w:t>[</w:t>
      </w:r>
      <w:r>
        <w:rPr>
          <w:rFonts w:eastAsiaTheme="minorEastAsia" w:hint="eastAsia"/>
          <w:lang w:eastAsia="zh-CN"/>
        </w:rPr>
        <w:t>4</w:t>
      </w:r>
      <w:r w:rsidR="00C26005">
        <w:t>]</w:t>
      </w:r>
      <w:r w:rsidR="00C26005">
        <w:tab/>
      </w:r>
      <w:r w:rsidR="00C26005">
        <w:rPr>
          <w:rFonts w:eastAsia="DengXian" w:hint="eastAsia"/>
        </w:rPr>
        <w:t xml:space="preserve">3GPP TS 23.288: </w:t>
      </w:r>
      <w:r w:rsidR="00C26005">
        <w:t>"Architecture enhancements for 5G System (5GS) to support network data analytics services"</w:t>
      </w:r>
      <w:r w:rsidR="00C26005">
        <w:rPr>
          <w:rFonts w:eastAsia="DengXian" w:hint="eastAsia"/>
        </w:rPr>
        <w:t>.</w:t>
      </w:r>
    </w:p>
    <w:p w14:paraId="0B78B705" w14:textId="77777777" w:rsidR="00294B04" w:rsidRDefault="00294B04" w:rsidP="00294B04">
      <w:pPr>
        <w:pStyle w:val="EX"/>
      </w:pPr>
      <w:r>
        <w:t>[</w:t>
      </w:r>
      <w:r w:rsidR="009F45E2">
        <w:rPr>
          <w:rFonts w:eastAsiaTheme="minorEastAsia" w:hint="eastAsia"/>
          <w:lang w:eastAsia="zh-CN"/>
        </w:rPr>
        <w:t>5</w:t>
      </w:r>
      <w:r>
        <w:t>]</w:t>
      </w:r>
      <w:r>
        <w:tab/>
        <w:t>GSMA NG.116 - Generic Network Slice Template.</w:t>
      </w:r>
    </w:p>
    <w:p w14:paraId="3111E6E0" w14:textId="77777777" w:rsidR="00294B04" w:rsidRDefault="00294B04" w:rsidP="00294B04">
      <w:pPr>
        <w:pStyle w:val="EX"/>
      </w:pPr>
      <w:r>
        <w:t>[</w:t>
      </w:r>
      <w:r w:rsidR="009F45E2">
        <w:rPr>
          <w:rFonts w:eastAsiaTheme="minorEastAsia" w:hint="eastAsia"/>
          <w:lang w:eastAsia="zh-CN"/>
        </w:rPr>
        <w:t>6</w:t>
      </w:r>
      <w:r>
        <w:t>]</w:t>
      </w:r>
      <w:r>
        <w:tab/>
        <w:t>3GPP TS 22.261: "Service requirements for the 5G system; Stage 1".</w:t>
      </w:r>
    </w:p>
    <w:p w14:paraId="16D2F1B9" w14:textId="77777777" w:rsidR="00294B04" w:rsidRDefault="00294B04" w:rsidP="00294B04">
      <w:pPr>
        <w:pStyle w:val="EX"/>
      </w:pPr>
      <w:r>
        <w:t>[</w:t>
      </w:r>
      <w:r w:rsidR="009F45E2">
        <w:rPr>
          <w:rFonts w:eastAsiaTheme="minorEastAsia" w:hint="eastAsia"/>
          <w:lang w:eastAsia="zh-CN"/>
        </w:rPr>
        <w:t>7</w:t>
      </w:r>
      <w:r>
        <w:t>]</w:t>
      </w:r>
      <w:r>
        <w:tab/>
        <w:t>3GPP TS 28.532: "Management and orchestration; Generic management services".</w:t>
      </w:r>
    </w:p>
    <w:p w14:paraId="35901196" w14:textId="77777777" w:rsidR="00294B04" w:rsidRDefault="00294B04" w:rsidP="00294B04">
      <w:pPr>
        <w:pStyle w:val="EX"/>
        <w:rPr>
          <w:rFonts w:eastAsiaTheme="minorEastAsia"/>
          <w:lang w:eastAsia="zh-CN"/>
        </w:rPr>
      </w:pPr>
      <w:r>
        <w:t>[</w:t>
      </w:r>
      <w:r w:rsidR="009F45E2">
        <w:rPr>
          <w:rFonts w:eastAsiaTheme="minorEastAsia" w:hint="eastAsia"/>
          <w:lang w:eastAsia="zh-CN"/>
        </w:rPr>
        <w:t>8</w:t>
      </w:r>
      <w:r>
        <w:t>]</w:t>
      </w:r>
      <w:r>
        <w:tab/>
      </w:r>
      <w:r>
        <w:tab/>
        <w:t>3GPP TS 28.531: "Management and orchestration; Provisioning".</w:t>
      </w:r>
    </w:p>
    <w:p w14:paraId="72FF76FD" w14:textId="77777777" w:rsidR="009F45E2" w:rsidRDefault="009F45E2" w:rsidP="009F45E2">
      <w:pPr>
        <w:pStyle w:val="EX"/>
      </w:pPr>
      <w:r>
        <w:t>[</w:t>
      </w:r>
      <w:r>
        <w:rPr>
          <w:rFonts w:eastAsiaTheme="minorEastAsia" w:hint="eastAsia"/>
          <w:lang w:eastAsia="zh-CN"/>
        </w:rPr>
        <w:t>9</w:t>
      </w:r>
      <w:r>
        <w:t>]</w:t>
      </w:r>
      <w:r>
        <w:tab/>
        <w:t>3GPP TS 28.537: "</w:t>
      </w:r>
      <w:r w:rsidR="00FA22E8" w:rsidRPr="00FA22E8">
        <w:t>Management and orchestration; Management capabilities</w:t>
      </w:r>
      <w:r>
        <w:t>".</w:t>
      </w:r>
    </w:p>
    <w:p w14:paraId="4D84BD66" w14:textId="77777777" w:rsidR="008116B4" w:rsidRPr="00294B04" w:rsidRDefault="009F45E2">
      <w:pPr>
        <w:pStyle w:val="EX"/>
        <w:rPr>
          <w:rFonts w:eastAsiaTheme="minorEastAsia"/>
          <w:lang w:eastAsia="zh-CN"/>
        </w:rPr>
      </w:pPr>
      <w:r>
        <w:t>[10]</w:t>
      </w:r>
      <w:r>
        <w:tab/>
      </w:r>
      <w:r>
        <w:tab/>
        <w:t>3GPP TS 28.541: "</w:t>
      </w:r>
      <w:r w:rsidR="00FA22E8" w:rsidRPr="00FA22E8">
        <w:t>Management and orchestration; 5G Network Resource Model (NRM); Stage 2 and stage 3</w:t>
      </w:r>
      <w:r>
        <w:t>".</w:t>
      </w:r>
    </w:p>
    <w:p w14:paraId="7862C4B3" w14:textId="77777777" w:rsidR="008116B4" w:rsidRDefault="00571706">
      <w:pPr>
        <w:pStyle w:val="EX"/>
      </w:pPr>
      <w:r>
        <w:t>…</w:t>
      </w:r>
    </w:p>
    <w:p w14:paraId="0020EE48" w14:textId="77777777" w:rsidR="008116B4" w:rsidRDefault="00571706">
      <w:pPr>
        <w:pStyle w:val="Heading1"/>
      </w:pPr>
      <w:bookmarkStart w:id="31" w:name="definitions"/>
      <w:bookmarkStart w:id="32" w:name="_Toc22259"/>
      <w:bookmarkStart w:id="33" w:name="_Toc106116315"/>
      <w:bookmarkStart w:id="34" w:name="_Toc120030755"/>
      <w:bookmarkEnd w:id="31"/>
      <w:r>
        <w:t>3</w:t>
      </w:r>
      <w:r>
        <w:tab/>
        <w:t>Definitions of terms, symbols and abbreviations</w:t>
      </w:r>
      <w:bookmarkEnd w:id="32"/>
      <w:bookmarkEnd w:id="33"/>
      <w:bookmarkEnd w:id="34"/>
    </w:p>
    <w:p w14:paraId="0A61FF53" w14:textId="77777777" w:rsidR="008116B4" w:rsidRDefault="00571706">
      <w:pPr>
        <w:pStyle w:val="Guidance"/>
      </w:pPr>
      <w:r>
        <w:t>This clause and its three subclauses are mandatory. The contents shall be shown as "void" if the TS/TR does not define any terms, symbols, or abbreviations.</w:t>
      </w:r>
    </w:p>
    <w:p w14:paraId="6C8CCB59" w14:textId="77777777" w:rsidR="008116B4" w:rsidRDefault="00571706">
      <w:pPr>
        <w:pStyle w:val="Heading2"/>
      </w:pPr>
      <w:bookmarkStart w:id="35" w:name="_Toc106116316"/>
      <w:bookmarkStart w:id="36" w:name="_Toc21747"/>
      <w:bookmarkStart w:id="37" w:name="_Toc120030756"/>
      <w:r>
        <w:t>3.1</w:t>
      </w:r>
      <w:r>
        <w:tab/>
        <w:t>Terms</w:t>
      </w:r>
      <w:bookmarkEnd w:id="35"/>
      <w:bookmarkEnd w:id="36"/>
      <w:bookmarkEnd w:id="37"/>
    </w:p>
    <w:p w14:paraId="70620663" w14:textId="77777777" w:rsidR="008116B4" w:rsidRDefault="00571706">
      <w:r>
        <w:t>For the purposes of the present document, the terms given in 3GPP TR 21.905 [1] and the following apply. A term defined in the present document takes precedence over the definition of the same term, if any, in 3GPP TR 21.905 [1].</w:t>
      </w:r>
    </w:p>
    <w:p w14:paraId="7B9BF8A0" w14:textId="77777777" w:rsidR="008116B4" w:rsidRDefault="00571706">
      <w:pPr>
        <w:pStyle w:val="Guidance"/>
      </w:pPr>
      <w:r>
        <w:t>Definition format (Normal)</w:t>
      </w:r>
    </w:p>
    <w:p w14:paraId="299E0B49" w14:textId="77777777" w:rsidR="008116B4" w:rsidRDefault="00571706">
      <w:pPr>
        <w:pStyle w:val="Guidance"/>
      </w:pPr>
      <w:r>
        <w:rPr>
          <w:b/>
        </w:rPr>
        <w:t>&lt;defined term&gt;:</w:t>
      </w:r>
      <w:r>
        <w:t xml:space="preserve"> &lt;definition&gt;.</w:t>
      </w:r>
    </w:p>
    <w:p w14:paraId="2F23BE6C" w14:textId="77777777" w:rsidR="008116B4" w:rsidRDefault="00571706">
      <w:r>
        <w:rPr>
          <w:b/>
        </w:rPr>
        <w:lastRenderedPageBreak/>
        <w:t>example:</w:t>
      </w:r>
      <w:r>
        <w:t xml:space="preserve"> text used to clarify abstract rules by applying them literally.</w:t>
      </w:r>
    </w:p>
    <w:p w14:paraId="094CF2FB" w14:textId="77777777" w:rsidR="008116B4" w:rsidRDefault="00571706">
      <w:pPr>
        <w:pStyle w:val="Heading2"/>
      </w:pPr>
      <w:bookmarkStart w:id="38" w:name="_Toc19701"/>
      <w:bookmarkStart w:id="39" w:name="_Toc106116317"/>
      <w:bookmarkStart w:id="40" w:name="_Toc120030757"/>
      <w:r>
        <w:t>3.2</w:t>
      </w:r>
      <w:r>
        <w:tab/>
        <w:t>Symbols</w:t>
      </w:r>
      <w:bookmarkEnd w:id="38"/>
      <w:bookmarkEnd w:id="39"/>
      <w:bookmarkEnd w:id="40"/>
    </w:p>
    <w:p w14:paraId="68122E12" w14:textId="77777777" w:rsidR="008116B4" w:rsidRDefault="00571706">
      <w:pPr>
        <w:keepNext/>
      </w:pPr>
      <w:r>
        <w:t>For the purposes of the present document, the following symbols apply:</w:t>
      </w:r>
    </w:p>
    <w:p w14:paraId="1C7E4CCC" w14:textId="77777777" w:rsidR="008116B4" w:rsidRDefault="00571706">
      <w:pPr>
        <w:pStyle w:val="Guidance"/>
      </w:pPr>
      <w:r>
        <w:t>Symbol format (EW)</w:t>
      </w:r>
    </w:p>
    <w:p w14:paraId="3454E2EF" w14:textId="77777777" w:rsidR="008116B4" w:rsidRDefault="00571706">
      <w:pPr>
        <w:pStyle w:val="EW"/>
      </w:pPr>
      <w:r>
        <w:t>&lt;symbol&gt;</w:t>
      </w:r>
      <w:r>
        <w:tab/>
        <w:t>&lt;Explanation&gt;</w:t>
      </w:r>
    </w:p>
    <w:p w14:paraId="3792C6D6" w14:textId="77777777" w:rsidR="008116B4" w:rsidRDefault="008116B4">
      <w:pPr>
        <w:pStyle w:val="EW"/>
      </w:pPr>
    </w:p>
    <w:p w14:paraId="14E2DBAF" w14:textId="77777777" w:rsidR="008116B4" w:rsidRDefault="00571706">
      <w:pPr>
        <w:pStyle w:val="Heading2"/>
      </w:pPr>
      <w:bookmarkStart w:id="41" w:name="_Toc106116318"/>
      <w:bookmarkStart w:id="42" w:name="_Toc20571"/>
      <w:bookmarkStart w:id="43" w:name="_Toc120030758"/>
      <w:r>
        <w:t>3.3</w:t>
      </w:r>
      <w:r>
        <w:tab/>
        <w:t>Abbreviations</w:t>
      </w:r>
      <w:bookmarkEnd w:id="41"/>
      <w:bookmarkEnd w:id="42"/>
      <w:bookmarkEnd w:id="43"/>
    </w:p>
    <w:p w14:paraId="5E12772E" w14:textId="77777777" w:rsidR="008116B4" w:rsidRDefault="0057170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572F8CE" w14:textId="77777777" w:rsidR="008116B4" w:rsidRDefault="00571706">
      <w:pPr>
        <w:pStyle w:val="Guidance"/>
        <w:keepNext/>
      </w:pPr>
      <w:r>
        <w:t>Abbreviation format (EW)</w:t>
      </w:r>
    </w:p>
    <w:p w14:paraId="26BFA931" w14:textId="77777777" w:rsidR="008116B4" w:rsidRDefault="00571706">
      <w:pPr>
        <w:pStyle w:val="EW"/>
      </w:pPr>
      <w:r>
        <w:t>&lt;ABBREVIATION&gt;</w:t>
      </w:r>
      <w:r>
        <w:tab/>
        <w:t>&lt;Expansion&gt;</w:t>
      </w:r>
    </w:p>
    <w:p w14:paraId="21CA72AD" w14:textId="77777777" w:rsidR="008116B4" w:rsidRDefault="008116B4">
      <w:pPr>
        <w:pStyle w:val="EW"/>
      </w:pPr>
    </w:p>
    <w:p w14:paraId="6E9E2153" w14:textId="77777777" w:rsidR="008116B4" w:rsidRDefault="00571706">
      <w:pPr>
        <w:pStyle w:val="Heading1"/>
        <w:rPr>
          <w:rFonts w:eastAsia="SimSun"/>
          <w:lang w:val="en-US" w:eastAsia="zh-CN"/>
        </w:rPr>
      </w:pPr>
      <w:bookmarkStart w:id="44" w:name="clause4"/>
      <w:bookmarkStart w:id="45" w:name="_Toc32663"/>
      <w:bookmarkStart w:id="46" w:name="_Toc106116319"/>
      <w:bookmarkStart w:id="47" w:name="_Toc120030759"/>
      <w:bookmarkEnd w:id="44"/>
      <w:r>
        <w:t>4</w:t>
      </w:r>
      <w:r>
        <w:tab/>
      </w:r>
      <w:r>
        <w:rPr>
          <w:rFonts w:eastAsia="SimSun" w:hint="eastAsia"/>
          <w:lang w:val="en-US" w:eastAsia="zh-CN"/>
        </w:rPr>
        <w:t>Overview</w:t>
      </w:r>
      <w:bookmarkEnd w:id="45"/>
      <w:bookmarkEnd w:id="46"/>
      <w:bookmarkEnd w:id="47"/>
    </w:p>
    <w:p w14:paraId="43715C1F" w14:textId="77777777" w:rsidR="008116B4" w:rsidRDefault="00571706">
      <w:pPr>
        <w:pStyle w:val="Guidance"/>
        <w:keepNext/>
        <w:rPr>
          <w:rFonts w:eastAsia="SimSun"/>
          <w:lang w:val="en-US" w:eastAsia="zh-CN"/>
        </w:rPr>
      </w:pPr>
      <w:r>
        <w:t xml:space="preserve">Clauses under this clause shall document the </w:t>
      </w:r>
      <w:r>
        <w:rPr>
          <w:rFonts w:eastAsia="SimSun" w:hint="eastAsia"/>
          <w:lang w:val="en-US" w:eastAsia="zh-CN"/>
        </w:rPr>
        <w:t>functionalities</w:t>
      </w:r>
      <w:r>
        <w:t xml:space="preserve"> of the</w:t>
      </w:r>
      <w:r>
        <w:rPr>
          <w:rFonts w:eastAsia="SimSun" w:hint="eastAsia"/>
          <w:lang w:val="en-US" w:eastAsia="zh-CN"/>
        </w:rPr>
        <w:t xml:space="preserve"> </w:t>
      </w:r>
      <w:r>
        <w:rPr>
          <w:rFonts w:hint="eastAsia"/>
        </w:rPr>
        <w:t>Network Slice Capability Exposure for Application Layer Enablement</w:t>
      </w:r>
      <w:r>
        <w:rPr>
          <w:rFonts w:eastAsia="SimSun" w:hint="eastAsia"/>
          <w:lang w:val="en-US" w:eastAsia="zh-CN"/>
        </w:rPr>
        <w:t>.</w:t>
      </w:r>
    </w:p>
    <w:p w14:paraId="6EE7EB8C" w14:textId="77777777" w:rsidR="008116B4" w:rsidRDefault="00571706">
      <w:pPr>
        <w:pStyle w:val="Heading2"/>
      </w:pPr>
      <w:bookmarkStart w:id="48" w:name="_Toc120030760"/>
      <w:bookmarkStart w:id="49" w:name="_Toc4744"/>
      <w:bookmarkStart w:id="50" w:name="_Toc106116320"/>
      <w:r>
        <w:t>4.</w:t>
      </w:r>
      <w:r>
        <w:rPr>
          <w:rFonts w:eastAsiaTheme="minorEastAsia"/>
        </w:rPr>
        <w:t>1</w:t>
      </w:r>
      <w:r>
        <w:tab/>
        <w:t>Slice API configuration and translation</w:t>
      </w:r>
      <w:bookmarkEnd w:id="48"/>
      <w:r>
        <w:t xml:space="preserve"> </w:t>
      </w:r>
    </w:p>
    <w:p w14:paraId="52445557" w14:textId="77777777" w:rsidR="008116B4" w:rsidRPr="00FA22E8" w:rsidRDefault="00571706">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r w:rsidR="00FA22E8" w:rsidRPr="00FA22E8">
        <w:t xml:space="preserve"> </w:t>
      </w:r>
      <w:r w:rsidR="00FA22E8">
        <w:t>S</w:t>
      </w:r>
      <w:r w:rsidR="00FA22E8">
        <w:rPr>
          <w:rFonts w:eastAsiaTheme="minorEastAsia" w:hint="eastAsia"/>
          <w:lang w:eastAsia="zh-CN"/>
        </w:rPr>
        <w:t>lice API configuration and translation</w:t>
      </w:r>
      <w:r w:rsidR="00FA22E8">
        <w:t xml:space="preserve"> procedures are specified in clause </w:t>
      </w:r>
      <w:r w:rsidR="00FA22E8">
        <w:rPr>
          <w:rFonts w:eastAsiaTheme="minorEastAsia" w:hint="eastAsia"/>
          <w:lang w:eastAsia="zh-CN"/>
        </w:rPr>
        <w:t>9</w:t>
      </w:r>
      <w:r w:rsidR="00FA22E8">
        <w:t>.3.</w:t>
      </w:r>
    </w:p>
    <w:p w14:paraId="228AD1A2" w14:textId="77777777" w:rsidR="008116B4" w:rsidRDefault="00571706">
      <w:pPr>
        <w:pStyle w:val="Heading2"/>
      </w:pPr>
      <w:bookmarkStart w:id="51" w:name="_Toc120030761"/>
      <w:r>
        <w:t>4.</w:t>
      </w:r>
      <w:r>
        <w:rPr>
          <w:rFonts w:eastAsiaTheme="minorEastAsia" w:hint="eastAsia"/>
          <w:lang w:eastAsia="zh-CN"/>
        </w:rPr>
        <w:t>2</w:t>
      </w:r>
      <w:r>
        <w:tab/>
        <w:t>Application layer network slice lifecycle management</w:t>
      </w:r>
      <w:bookmarkEnd w:id="51"/>
    </w:p>
    <w:p w14:paraId="42990453" w14:textId="77777777" w:rsidR="008116B4" w:rsidRPr="00FA22E8" w:rsidRDefault="00571706">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sidR="00FA22E8">
        <w:rPr>
          <w:rFonts w:eastAsiaTheme="minorEastAsia" w:hint="eastAsia"/>
          <w:lang w:eastAsia="zh-CN"/>
        </w:rPr>
        <w:t xml:space="preserve"> </w:t>
      </w:r>
      <w:r w:rsidR="00FA22E8">
        <w:t>Application layer network slice lifecycle management</w:t>
      </w:r>
      <w:r w:rsidR="00FA22E8">
        <w:rPr>
          <w:rFonts w:eastAsiaTheme="minorEastAsia" w:hint="eastAsia"/>
          <w:lang w:eastAsia="zh-CN"/>
        </w:rPr>
        <w:t xml:space="preserve"> </w:t>
      </w:r>
      <w:r w:rsidR="00FA22E8">
        <w:t xml:space="preserve">procedures are specified in clause </w:t>
      </w:r>
      <w:r w:rsidR="00FA22E8">
        <w:rPr>
          <w:rFonts w:eastAsiaTheme="minorEastAsia" w:hint="eastAsia"/>
          <w:lang w:eastAsia="zh-CN"/>
        </w:rPr>
        <w:t>9</w:t>
      </w:r>
      <w:r w:rsidR="00FA22E8">
        <w:t>.</w:t>
      </w:r>
      <w:r w:rsidR="00FA22E8">
        <w:rPr>
          <w:rFonts w:eastAsiaTheme="minorEastAsia" w:hint="eastAsia"/>
          <w:lang w:eastAsia="zh-CN"/>
        </w:rPr>
        <w:t>4</w:t>
      </w:r>
      <w:r w:rsidR="00FA22E8">
        <w:t>.</w:t>
      </w:r>
    </w:p>
    <w:p w14:paraId="0347C124" w14:textId="77777777" w:rsidR="008116B4" w:rsidRDefault="00571706">
      <w:pPr>
        <w:pStyle w:val="Heading2"/>
        <w:rPr>
          <w:lang w:val="en-US"/>
        </w:rPr>
      </w:pPr>
      <w:bookmarkStart w:id="52" w:name="_Toc120030762"/>
      <w:r>
        <w:rPr>
          <w:lang w:val="en-US"/>
        </w:rPr>
        <w:t>4.</w:t>
      </w:r>
      <w:r>
        <w:rPr>
          <w:rFonts w:eastAsiaTheme="minorEastAsia" w:hint="eastAsia"/>
          <w:lang w:val="en-US" w:eastAsia="zh-CN"/>
        </w:rPr>
        <w:t>3</w:t>
      </w:r>
      <w:r>
        <w:rPr>
          <w:lang w:val="en-US"/>
        </w:rPr>
        <w:tab/>
      </w:r>
      <w:r>
        <w:rPr>
          <w:rFonts w:hint="eastAsia"/>
          <w:lang w:val="en-US" w:eastAsia="zh-CN"/>
        </w:rPr>
        <w:t>Network slice optimization based on AF policy</w:t>
      </w:r>
      <w:bookmarkEnd w:id="52"/>
    </w:p>
    <w:p w14:paraId="72C94583" w14:textId="77777777" w:rsidR="008116B4" w:rsidRDefault="00571706">
      <w:pPr>
        <w:rPr>
          <w:lang w:val="en-US"/>
        </w:rPr>
      </w:pPr>
      <w:r>
        <w:rPr>
          <w:lang w:val="en-US" w:eastAsia="zh-CN"/>
        </w:rPr>
        <w:t>Network slice optimization based on AF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sidR="00FA22E8">
        <w:rPr>
          <w:rFonts w:hint="eastAsia"/>
          <w:lang w:val="en-US" w:eastAsia="zh-CN"/>
        </w:rPr>
        <w:t>Network slice optimization based on AF policy</w:t>
      </w:r>
      <w:r w:rsidR="00FA22E8">
        <w:t xml:space="preserve"> procedures are specified in clause </w:t>
      </w:r>
      <w:r w:rsidR="00FA22E8">
        <w:rPr>
          <w:rFonts w:eastAsiaTheme="minorEastAsia" w:hint="eastAsia"/>
          <w:lang w:eastAsia="zh-CN"/>
        </w:rPr>
        <w:t>9</w:t>
      </w:r>
      <w:r w:rsidR="00FA22E8">
        <w:t>.</w:t>
      </w:r>
      <w:r w:rsidR="00FA22E8">
        <w:rPr>
          <w:rFonts w:eastAsiaTheme="minorEastAsia" w:hint="eastAsia"/>
          <w:lang w:eastAsia="zh-CN"/>
        </w:rPr>
        <w:t>5</w:t>
      </w:r>
    </w:p>
    <w:p w14:paraId="2E7C9EB7" w14:textId="77777777" w:rsidR="00FA797F" w:rsidRPr="00FA797F" w:rsidRDefault="003737EA" w:rsidP="00FA797F">
      <w:pPr>
        <w:pStyle w:val="Heading2"/>
      </w:pPr>
      <w:bookmarkStart w:id="53" w:name="_Toc120030763"/>
      <w:r w:rsidRPr="00C97A79">
        <w:t>4</w:t>
      </w:r>
      <w:r>
        <w:rPr>
          <w:lang w:val="en-US"/>
        </w:rPr>
        <w:t>.</w:t>
      </w:r>
      <w:r w:rsidR="00FA22E8">
        <w:t>4</w:t>
      </w:r>
      <w:r w:rsidR="00C97A79" w:rsidRPr="00C97A79">
        <w:tab/>
        <w:t>Discovery of management service exposure</w:t>
      </w:r>
      <w:bookmarkEnd w:id="53"/>
    </w:p>
    <w:p w14:paraId="7DE1A114" w14:textId="77777777" w:rsidR="00FA797F" w:rsidRDefault="00FA797F" w:rsidP="00FA797F">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00FA22E8">
        <w:rPr>
          <w:rFonts w:eastAsiaTheme="minorEastAsia" w:hint="eastAsia"/>
          <w:lang w:eastAsia="zh-CN"/>
        </w:rPr>
        <w:t xml:space="preserve">, which are </w:t>
      </w:r>
      <w:r w:rsidR="00FA22E8">
        <w:t xml:space="preserve">specified in clause </w:t>
      </w:r>
      <w:r w:rsidR="00FA22E8">
        <w:rPr>
          <w:rFonts w:eastAsiaTheme="minorEastAsia" w:hint="eastAsia"/>
          <w:lang w:eastAsia="zh-CN"/>
        </w:rPr>
        <w:t>9</w:t>
      </w:r>
      <w:r w:rsidR="00FA22E8">
        <w:t>.</w:t>
      </w:r>
      <w:r w:rsidR="00FA22E8">
        <w:rPr>
          <w:rFonts w:eastAsiaTheme="minorEastAsia" w:hint="eastAsia"/>
          <w:lang w:eastAsia="zh-CN"/>
        </w:rPr>
        <w:t>6</w:t>
      </w:r>
      <w:r>
        <w:t>:</w:t>
      </w:r>
    </w:p>
    <w:p w14:paraId="53ED6ADC" w14:textId="77777777" w:rsidR="00FA797F" w:rsidRDefault="00FA797F" w:rsidP="00FA797F">
      <w:r>
        <w:t xml:space="preserve">- </w:t>
      </w:r>
      <w:r w:rsidR="006E11BE">
        <w:rPr>
          <w:rFonts w:eastAsiaTheme="minorEastAsia" w:hint="eastAsia"/>
          <w:lang w:eastAsia="zh-CN"/>
        </w:rPr>
        <w:t>D</w:t>
      </w:r>
      <w:r>
        <w:t>iscovery of management service capabilities and exposure level based on VAL server request</w:t>
      </w:r>
    </w:p>
    <w:p w14:paraId="562957A8" w14:textId="77777777" w:rsidR="00FA797F" w:rsidRDefault="00FA797F" w:rsidP="00FA797F">
      <w:r>
        <w:t xml:space="preserve">- </w:t>
      </w:r>
      <w:r w:rsidR="006E11BE">
        <w:rPr>
          <w:rFonts w:eastAsiaTheme="minorEastAsia" w:hint="eastAsia"/>
          <w:lang w:eastAsia="zh-CN"/>
        </w:rPr>
        <w:t>D</w:t>
      </w:r>
      <w:r>
        <w:t>iscovery and exposure of new or modified management service capabilities based on changes at OAM.</w:t>
      </w:r>
    </w:p>
    <w:p w14:paraId="0B14AACA" w14:textId="77777777" w:rsidR="00357EB2" w:rsidRPr="0039319F" w:rsidRDefault="00357EB2" w:rsidP="0039319F">
      <w:pPr>
        <w:pStyle w:val="Heading2"/>
        <w:rPr>
          <w:rFonts w:eastAsiaTheme="minorEastAsia"/>
        </w:rPr>
      </w:pPr>
      <w:bookmarkStart w:id="54" w:name="_Toc120030764"/>
      <w:r w:rsidRPr="0039319F">
        <w:lastRenderedPageBreak/>
        <w:t>4.</w:t>
      </w:r>
      <w:r w:rsidR="006E11BE" w:rsidRPr="0039319F">
        <w:rPr>
          <w:rFonts w:eastAsiaTheme="minorEastAsia" w:hint="eastAsia"/>
        </w:rPr>
        <w:t>5</w:t>
      </w:r>
      <w:r w:rsidRPr="0039319F">
        <w:tab/>
        <w:t>Information collection from NSCE server</w:t>
      </w:r>
      <w:r w:rsidR="00FA22E8" w:rsidRPr="0039319F">
        <w:rPr>
          <w:rFonts w:eastAsiaTheme="minorEastAsia" w:hint="eastAsia"/>
        </w:rPr>
        <w:t>(</w:t>
      </w:r>
      <w:r w:rsidRPr="0039319F">
        <w:t>s</w:t>
      </w:r>
      <w:r w:rsidR="00FA22E8" w:rsidRPr="0039319F">
        <w:rPr>
          <w:rFonts w:eastAsiaTheme="minorEastAsia" w:hint="eastAsia"/>
        </w:rPr>
        <w:t>)</w:t>
      </w:r>
      <w:bookmarkEnd w:id="54"/>
    </w:p>
    <w:p w14:paraId="32E8CA4B" w14:textId="77777777" w:rsidR="00357EB2" w:rsidRPr="00FA22E8" w:rsidRDefault="00357EB2" w:rsidP="00FA22E8">
      <w:pPr>
        <w:rPr>
          <w:rFonts w:eastAsiaTheme="minorEastAsia"/>
          <w:lang w:eastAsia="zh-CN"/>
        </w:rPr>
      </w:pPr>
      <w:r>
        <w:t>The network slice status collected by the NSCE server could be exposed to other NSCE server(s) if some agreement has been made.</w:t>
      </w:r>
      <w:r w:rsidR="00FA22E8">
        <w:rPr>
          <w:rFonts w:eastAsiaTheme="minorEastAsia" w:hint="eastAsia"/>
          <w:lang w:eastAsia="zh-CN"/>
        </w:rPr>
        <w:t xml:space="preserve"> </w:t>
      </w:r>
      <w:r w:rsidR="00C97A79" w:rsidRPr="00C97A79">
        <w:rPr>
          <w:bCs/>
          <w:lang w:eastAsia="zh-CN"/>
        </w:rPr>
        <w:t>Information collection from NSCE server</w:t>
      </w:r>
      <w:r w:rsidR="003737EA">
        <w:rPr>
          <w:rFonts w:eastAsiaTheme="minorEastAsia" w:hint="eastAsia"/>
          <w:bCs/>
          <w:lang w:eastAsia="zh-CN"/>
        </w:rPr>
        <w:t>(</w:t>
      </w:r>
      <w:r w:rsidR="00C97A79" w:rsidRPr="00C97A79">
        <w:rPr>
          <w:bCs/>
          <w:lang w:eastAsia="zh-CN"/>
        </w:rPr>
        <w:t>s</w:t>
      </w:r>
      <w:r w:rsidR="003737EA">
        <w:rPr>
          <w:rFonts w:eastAsiaTheme="minorEastAsia" w:hint="eastAsia"/>
          <w:bCs/>
          <w:lang w:eastAsia="zh-CN"/>
        </w:rPr>
        <w:t>)</w:t>
      </w:r>
      <w:r w:rsidR="00FA22E8" w:rsidRPr="00FA22E8">
        <w:t xml:space="preserve"> procedures are specified in clause </w:t>
      </w:r>
      <w:r w:rsidR="00FA22E8" w:rsidRPr="00FA22E8">
        <w:rPr>
          <w:rFonts w:eastAsiaTheme="minorEastAsia" w:hint="eastAsia"/>
          <w:lang w:eastAsia="zh-CN"/>
        </w:rPr>
        <w:t>9</w:t>
      </w:r>
      <w:r w:rsidR="00FA22E8" w:rsidRPr="00FA22E8">
        <w:t>.</w:t>
      </w:r>
      <w:r w:rsidR="00FA22E8">
        <w:rPr>
          <w:rFonts w:eastAsiaTheme="minorEastAsia" w:hint="eastAsia"/>
          <w:lang w:eastAsia="zh-CN"/>
        </w:rPr>
        <w:t>8</w:t>
      </w:r>
    </w:p>
    <w:p w14:paraId="27A580F4" w14:textId="77777777" w:rsidR="008116B4" w:rsidRDefault="00571706">
      <w:pPr>
        <w:pStyle w:val="Heading2"/>
      </w:pPr>
      <w:bookmarkStart w:id="55" w:name="_Toc120030765"/>
      <w:r>
        <w:t>4.x</w:t>
      </w:r>
      <w:r>
        <w:tab/>
        <w:t>&lt;</w:t>
      </w:r>
      <w:r>
        <w:rPr>
          <w:rFonts w:eastAsia="SimSun" w:hint="eastAsia"/>
          <w:lang w:val="en-US" w:eastAsia="zh-CN"/>
        </w:rPr>
        <w:t>Functionality</w:t>
      </w:r>
      <w:r>
        <w:t>&gt;</w:t>
      </w:r>
      <w:bookmarkEnd w:id="49"/>
      <w:bookmarkEnd w:id="50"/>
      <w:bookmarkEnd w:id="55"/>
    </w:p>
    <w:p w14:paraId="1350E516" w14:textId="77777777" w:rsidR="008116B4" w:rsidRDefault="00571706">
      <w:pPr>
        <w:pStyle w:val="Guidance"/>
        <w:keepNext/>
      </w:pPr>
      <w:r>
        <w:t xml:space="preserve">Add a copy of this clause for each </w:t>
      </w:r>
      <w:r>
        <w:rPr>
          <w:rFonts w:eastAsia="SimSun" w:hint="eastAsia"/>
          <w:lang w:val="en-US" w:eastAsia="zh-CN"/>
        </w:rPr>
        <w:t>functionality</w:t>
      </w:r>
      <w:r>
        <w:t>, adding a title and description.</w:t>
      </w:r>
    </w:p>
    <w:p w14:paraId="21714BAB" w14:textId="77777777" w:rsidR="008116B4" w:rsidRDefault="00571706">
      <w:pPr>
        <w:pStyle w:val="Heading1"/>
        <w:rPr>
          <w:rFonts w:eastAsia="SimSun"/>
          <w:lang w:val="en-US" w:eastAsia="zh-CN"/>
        </w:rPr>
      </w:pPr>
      <w:bookmarkStart w:id="56" w:name="_Toc106116321"/>
      <w:bookmarkStart w:id="57" w:name="_Toc20728"/>
      <w:bookmarkStart w:id="58" w:name="_Toc120030766"/>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56"/>
      <w:r>
        <w:rPr>
          <w:rFonts w:eastAsia="SimSun"/>
          <w:lang w:val="en-US" w:eastAsia="zh-CN"/>
        </w:rPr>
        <w:t>ALE</w:t>
      </w:r>
      <w:bookmarkEnd w:id="57"/>
      <w:bookmarkEnd w:id="58"/>
    </w:p>
    <w:p w14:paraId="1270AE53" w14:textId="77777777" w:rsidR="008116B4" w:rsidRDefault="00571706">
      <w:pPr>
        <w:pStyle w:val="Guidance"/>
        <w:keepNext/>
      </w:pPr>
      <w:r>
        <w:t>Clauses under this clause shall document the business relationships for NSCALE.</w:t>
      </w:r>
    </w:p>
    <w:p w14:paraId="07DC5968" w14:textId="77777777" w:rsidR="008116B4" w:rsidRDefault="00571706">
      <w:pPr>
        <w:pStyle w:val="Heading1"/>
        <w:rPr>
          <w:rFonts w:eastAsia="SimSun"/>
          <w:lang w:val="en-US" w:eastAsia="zh-CN"/>
        </w:rPr>
      </w:pPr>
      <w:bookmarkStart w:id="59" w:name="_Toc106116322"/>
      <w:bookmarkStart w:id="60" w:name="_Toc25681"/>
      <w:bookmarkStart w:id="61" w:name="_Toc120030767"/>
      <w:r>
        <w:rPr>
          <w:rFonts w:eastAsia="SimSun"/>
          <w:lang w:val="en-US" w:eastAsia="zh-CN"/>
        </w:rPr>
        <w:t>6</w:t>
      </w:r>
      <w:r>
        <w:tab/>
      </w:r>
      <w:r>
        <w:rPr>
          <w:lang w:val="en-IN"/>
        </w:rPr>
        <w:t>Architectural requirements</w:t>
      </w:r>
      <w:bookmarkEnd w:id="59"/>
      <w:bookmarkEnd w:id="60"/>
      <w:bookmarkEnd w:id="61"/>
      <w:r>
        <w:rPr>
          <w:rFonts w:eastAsia="SimSun" w:hint="eastAsia"/>
          <w:lang w:val="en-US" w:eastAsia="zh-CN"/>
        </w:rPr>
        <w:t xml:space="preserve"> </w:t>
      </w:r>
    </w:p>
    <w:p w14:paraId="2B5EA78D" w14:textId="77777777" w:rsidR="008116B4" w:rsidRDefault="00571706">
      <w:pPr>
        <w:pStyle w:val="Guidance"/>
        <w:keepNext/>
      </w:pPr>
      <w:r>
        <w:t>Clauses under this clause shall document the architectural requirements for the architecture.</w:t>
      </w:r>
    </w:p>
    <w:p w14:paraId="694E8B9C" w14:textId="77777777" w:rsidR="008116B4" w:rsidRDefault="00571706">
      <w:pPr>
        <w:pStyle w:val="Heading2"/>
        <w:rPr>
          <w:rFonts w:eastAsia="SimSun"/>
          <w:lang w:val="en-US" w:eastAsia="zh-CN"/>
        </w:rPr>
      </w:pPr>
      <w:bookmarkStart w:id="62" w:name="_Toc24826"/>
      <w:bookmarkStart w:id="63" w:name="_Toc106116324"/>
      <w:bookmarkStart w:id="64" w:name="_Toc120030768"/>
      <w:r>
        <w:rPr>
          <w:rFonts w:eastAsia="SimSun"/>
          <w:lang w:val="en-US" w:eastAsia="zh-CN"/>
        </w:rPr>
        <w:t>6.1</w:t>
      </w:r>
      <w:r>
        <w:rPr>
          <w:rFonts w:eastAsia="SimSun"/>
          <w:lang w:val="en-US" w:eastAsia="zh-CN"/>
        </w:rPr>
        <w:tab/>
        <w:t>General Description</w:t>
      </w:r>
      <w:bookmarkEnd w:id="62"/>
      <w:bookmarkEnd w:id="63"/>
      <w:bookmarkEnd w:id="64"/>
    </w:p>
    <w:p w14:paraId="054ED324" w14:textId="77777777" w:rsidR="008116B4" w:rsidRDefault="00571706">
      <w:bookmarkStart w:id="65" w:name="_Toc106116325"/>
      <w:bookmarkStart w:id="66" w:name="_Toc7887"/>
      <w:r>
        <w:t>The following clauses specify the requirements for network slice capability enablement services for application layers.</w:t>
      </w:r>
    </w:p>
    <w:p w14:paraId="3C06BC08" w14:textId="77777777" w:rsidR="008116B4" w:rsidRDefault="00571706">
      <w:pPr>
        <w:pStyle w:val="Heading2"/>
        <w:rPr>
          <w:bCs/>
        </w:rPr>
      </w:pPr>
      <w:bookmarkStart w:id="67" w:name="_Toc120030769"/>
      <w:r>
        <w:rPr>
          <w:bCs/>
        </w:rPr>
        <w:t>6.</w:t>
      </w:r>
      <w:r>
        <w:rPr>
          <w:rFonts w:eastAsiaTheme="minorEastAsia" w:hint="eastAsia"/>
          <w:bCs/>
          <w:lang w:eastAsia="zh-CN"/>
        </w:rPr>
        <w:t>2</w:t>
      </w:r>
      <w:r>
        <w:rPr>
          <w:bCs/>
        </w:rPr>
        <w:tab/>
        <w:t>General requirements</w:t>
      </w:r>
      <w:bookmarkEnd w:id="67"/>
    </w:p>
    <w:p w14:paraId="69686255" w14:textId="77777777" w:rsidR="008116B4" w:rsidRDefault="00571706">
      <w:r>
        <w:t>[AR-6.</w:t>
      </w:r>
      <w:r>
        <w:rPr>
          <w:rFonts w:eastAsiaTheme="minorEastAsia" w:hint="eastAsia"/>
          <w:lang w:eastAsia="zh-CN"/>
        </w:rPr>
        <w:t>2</w:t>
      </w:r>
      <w:r>
        <w:t>-1] The NSCE architecture shall support the NSCE server to communicate with the VAL server with one or more applications.</w:t>
      </w:r>
    </w:p>
    <w:p w14:paraId="64915881" w14:textId="77777777" w:rsidR="008116B4" w:rsidRDefault="00571706">
      <w:r>
        <w:t>[AR-6.</w:t>
      </w:r>
      <w:r>
        <w:rPr>
          <w:rFonts w:eastAsiaTheme="minorEastAsia" w:hint="eastAsia"/>
          <w:lang w:eastAsia="zh-CN"/>
        </w:rPr>
        <w:t>2</w:t>
      </w:r>
      <w:r>
        <w:t>-2] The NSCE architecture shall support the NSCE server to communicate with one or more VAL servers.</w:t>
      </w:r>
    </w:p>
    <w:p w14:paraId="36FD2FD8" w14:textId="77777777" w:rsidR="008116B4" w:rsidRDefault="00571706">
      <w:pPr>
        <w:rPr>
          <w:rFonts w:eastAsiaTheme="minorEastAsia"/>
          <w:lang w:eastAsia="zh-CN"/>
        </w:rPr>
      </w:pPr>
      <w:r>
        <w:t>[A</w:t>
      </w:r>
      <w:r>
        <w:rPr>
          <w:rFonts w:hint="eastAsia"/>
        </w:rPr>
        <w:t>R-</w:t>
      </w:r>
      <w:r>
        <w:t>6</w:t>
      </w:r>
      <w:r>
        <w:rPr>
          <w:rFonts w:hint="eastAsia"/>
        </w:rPr>
        <w:t>.</w:t>
      </w:r>
      <w:r>
        <w:rPr>
          <w:rFonts w:eastAsiaTheme="minorEastAsia" w:hint="eastAsia"/>
          <w:lang w:eastAsia="zh-CN"/>
        </w:rPr>
        <w:t>2</w:t>
      </w:r>
      <w:r>
        <w:t xml:space="preserve">-3] The application </w:t>
      </w:r>
      <w:r>
        <w:rPr>
          <w:rFonts w:hint="eastAsia"/>
        </w:rPr>
        <w:t xml:space="preserve">enablement </w:t>
      </w:r>
      <w:r>
        <w:t xml:space="preserve">layer shall </w:t>
      </w:r>
      <w:r>
        <w:rPr>
          <w:rFonts w:hint="eastAsia"/>
        </w:rPr>
        <w:t xml:space="preserve">support </w:t>
      </w:r>
      <w:r>
        <w:t>the interactions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provided by MNO. </w:t>
      </w:r>
    </w:p>
    <w:p w14:paraId="2A214949" w14:textId="77777777" w:rsidR="008116B4" w:rsidRDefault="00571706">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5A054ADD" w14:textId="77777777" w:rsidR="008116B4" w:rsidRDefault="008116B4">
      <w:pPr>
        <w:rPr>
          <w:rFonts w:eastAsiaTheme="minorEastAsia"/>
          <w:lang w:eastAsia="zh-CN"/>
        </w:rPr>
      </w:pPr>
    </w:p>
    <w:p w14:paraId="1815D5DB" w14:textId="77777777" w:rsidR="008116B4" w:rsidRDefault="00571706">
      <w:pPr>
        <w:pStyle w:val="Heading2"/>
        <w:rPr>
          <w:rFonts w:cs="Arial"/>
          <w:bCs/>
          <w:szCs w:val="32"/>
        </w:rPr>
      </w:pPr>
      <w:bookmarkStart w:id="68" w:name="_Toc120030770"/>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68"/>
    </w:p>
    <w:p w14:paraId="18B9F6AC" w14:textId="77777777" w:rsidR="008116B4" w:rsidRDefault="00571706">
      <w:r>
        <w:t>[AR</w:t>
      </w:r>
      <w:r>
        <w:rPr>
          <w:rFonts w:hint="eastAsia"/>
        </w:rPr>
        <w:t>-</w:t>
      </w:r>
      <w:r>
        <w:t>6.</w:t>
      </w:r>
      <w:r>
        <w:rPr>
          <w:rFonts w:eastAsiaTheme="minorEastAsia" w:hint="eastAsia"/>
          <w:lang w:eastAsia="zh-CN"/>
        </w:rPr>
        <w:t>3</w:t>
      </w:r>
      <w:r>
        <w:t xml:space="preserve">-1] The NSCE </w:t>
      </w:r>
      <w:r>
        <w:rPr>
          <w:rFonts w:eastAsiaTheme="minorEastAsia" w:hint="eastAsia"/>
          <w:lang w:eastAsia="zh-CN"/>
        </w:rPr>
        <w:t>server</w:t>
      </w:r>
      <w:r>
        <w:t xml:space="preserv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3138DC3B" w14:textId="77777777" w:rsidR="008116B4" w:rsidRDefault="00571706">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hint="eastAsia"/>
        </w:rPr>
        <w:t>by</w:t>
      </w:r>
      <w:r>
        <w:t xml:space="preserve"> authorized VAL server.</w:t>
      </w:r>
    </w:p>
    <w:p w14:paraId="6D65A2AA" w14:textId="77777777" w:rsidR="008116B4" w:rsidRDefault="00571706">
      <w:r>
        <w:t>[AR-6.3-</w:t>
      </w:r>
      <w:r>
        <w:rPr>
          <w:rFonts w:eastAsiaTheme="minorEastAsia" w:hint="eastAsia"/>
          <w:lang w:eastAsia="zh-CN"/>
        </w:rPr>
        <w:t>3</w:t>
      </w:r>
      <w:r>
        <w:t>] The NSCE server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network slice management service provided by MNO.</w:t>
      </w:r>
    </w:p>
    <w:p w14:paraId="6F1E4ECA" w14:textId="77777777" w:rsidR="008116B4" w:rsidRDefault="00571706">
      <w:r>
        <w:t>[AR-6.3-</w:t>
      </w:r>
      <w:r>
        <w:rPr>
          <w:rFonts w:eastAsiaTheme="minorEastAsia" w:hint="eastAsia"/>
          <w:lang w:eastAsia="zh-CN"/>
        </w:rPr>
        <w:t>4</w:t>
      </w:r>
      <w:r>
        <w:t>] The NSCE server shall support the end-to-end network slice performance and analytics monitoring capability exposure to authorized VAL server.</w:t>
      </w:r>
      <w:r>
        <w:rPr>
          <w:rFonts w:cs="Arial"/>
        </w:rPr>
        <w:t xml:space="preserve"> </w:t>
      </w:r>
    </w:p>
    <w:p w14:paraId="78C17F1C" w14:textId="77777777" w:rsidR="008116B4" w:rsidRDefault="00571706">
      <w:r>
        <w:t>[AR-6.3-</w:t>
      </w:r>
      <w:r>
        <w:rPr>
          <w:rFonts w:eastAsiaTheme="minorEastAsia" w:hint="eastAsia"/>
          <w:lang w:eastAsia="zh-CN"/>
        </w:rPr>
        <w:t>5</w:t>
      </w:r>
      <w:r>
        <w:t>] The NSCE server shall support the network slice adaption capability exposure to authorized VAL server.</w:t>
      </w:r>
      <w:r>
        <w:rPr>
          <w:rFonts w:cs="Arial"/>
        </w:rPr>
        <w:t xml:space="preserve"> </w:t>
      </w:r>
    </w:p>
    <w:p w14:paraId="32364C62" w14:textId="77777777" w:rsidR="008116B4" w:rsidRDefault="00571706">
      <w:r>
        <w:t>[AR-6.3-</w:t>
      </w:r>
      <w:r>
        <w:rPr>
          <w:rFonts w:eastAsiaTheme="minorEastAsia" w:hint="eastAsia"/>
          <w:lang w:eastAsia="zh-CN"/>
        </w:rPr>
        <w:t>6</w:t>
      </w:r>
      <w:r>
        <w:t>] The NSCE server shall support the network slice adaption capability exposure to authorized NSCE client.</w:t>
      </w:r>
      <w:r>
        <w:rPr>
          <w:rFonts w:cs="Arial"/>
        </w:rPr>
        <w:t xml:space="preserve"> </w:t>
      </w:r>
    </w:p>
    <w:p w14:paraId="681D2524" w14:textId="77777777" w:rsidR="008116B4" w:rsidRDefault="00571706">
      <w:r>
        <w:t>[AR-6.3-</w:t>
      </w:r>
      <w:r>
        <w:rPr>
          <w:rFonts w:eastAsiaTheme="minorEastAsia" w:hint="eastAsia"/>
          <w:lang w:eastAsia="zh-CN"/>
        </w:rPr>
        <w:t>7</w:t>
      </w:r>
      <w:r>
        <w:t>] The NSCE server shall support the network slice configuration capability exposure to authorized VAL server.</w:t>
      </w:r>
    </w:p>
    <w:p w14:paraId="4126B23D" w14:textId="77777777" w:rsidR="008116B4" w:rsidRDefault="00571706">
      <w:r>
        <w:lastRenderedPageBreak/>
        <w:t>[AR-6.3-</w:t>
      </w:r>
      <w:r>
        <w:rPr>
          <w:rFonts w:eastAsiaTheme="minorEastAsia" w:hint="eastAsia"/>
          <w:lang w:eastAsia="zh-CN"/>
        </w:rPr>
        <w:t>8</w:t>
      </w:r>
      <w:r>
        <w:t>] The NSCE server shall support the network slice translation capability to enable the t</w:t>
      </w:r>
      <w:r>
        <w:rPr>
          <w:rFonts w:eastAsiaTheme="minorEastAsia" w:hint="eastAsia"/>
          <w:lang w:eastAsia="zh-CN"/>
        </w:rPr>
        <w:t>r</w:t>
      </w:r>
      <w:r>
        <w:t>anslation of slice API invocated by VAL server.</w:t>
      </w:r>
    </w:p>
    <w:p w14:paraId="0490B80A" w14:textId="77777777" w:rsidR="008116B4" w:rsidRDefault="008116B4">
      <w:pPr>
        <w:rPr>
          <w:rFonts w:eastAsiaTheme="minorEastAsia"/>
          <w:lang w:eastAsia="zh-CN"/>
        </w:rPr>
      </w:pPr>
    </w:p>
    <w:p w14:paraId="3EF0FDFF" w14:textId="77777777" w:rsidR="008116B4" w:rsidRDefault="00571706">
      <w:pPr>
        <w:pStyle w:val="Heading2"/>
      </w:pPr>
      <w:bookmarkStart w:id="69" w:name="_Toc120030771"/>
      <w:r>
        <w:rPr>
          <w:rFonts w:eastAsia="SimSun"/>
          <w:lang w:val="en-US" w:eastAsia="zh-CN"/>
        </w:rPr>
        <w:t>6</w:t>
      </w:r>
      <w:r>
        <w:rPr>
          <w:lang w:val="en-IN"/>
        </w:rPr>
        <w:t>.</w:t>
      </w:r>
      <w:r>
        <w:rPr>
          <w:rFonts w:eastAsia="SimSun" w:hint="eastAsia"/>
          <w:lang w:val="en-US" w:eastAsia="zh-CN"/>
        </w:rPr>
        <w:t>x</w:t>
      </w:r>
      <w:r>
        <w:rPr>
          <w:lang w:val="en-IN"/>
        </w:rPr>
        <w:tab/>
      </w:r>
      <w:r>
        <w:t>&lt;</w:t>
      </w:r>
      <w:r>
        <w:rPr>
          <w:lang w:val="en-IN"/>
        </w:rPr>
        <w:t>Architectural requirements</w:t>
      </w:r>
      <w:r>
        <w:t>&gt;</w:t>
      </w:r>
      <w:bookmarkEnd w:id="65"/>
      <w:bookmarkEnd w:id="66"/>
      <w:bookmarkEnd w:id="69"/>
    </w:p>
    <w:p w14:paraId="3E4CF97A" w14:textId="77777777" w:rsidR="008116B4" w:rsidRDefault="00571706">
      <w:pPr>
        <w:pStyle w:val="Guidance"/>
        <w:keepNext/>
      </w:pPr>
      <w:r>
        <w:t>Add a copy of this clause for each architectural requirement, adding a title and description.</w:t>
      </w:r>
    </w:p>
    <w:p w14:paraId="2A0B8EFE" w14:textId="77777777" w:rsidR="008116B4" w:rsidRDefault="008116B4">
      <w:pPr>
        <w:pStyle w:val="Guidance"/>
        <w:keepNext/>
      </w:pPr>
    </w:p>
    <w:p w14:paraId="18797FAA" w14:textId="77777777" w:rsidR="008116B4" w:rsidRDefault="00571706">
      <w:pPr>
        <w:pStyle w:val="Heading1"/>
      </w:pPr>
      <w:bookmarkStart w:id="70" w:name="_Toc106116326"/>
      <w:bookmarkStart w:id="71" w:name="_Toc528"/>
      <w:bookmarkStart w:id="72" w:name="_Toc120030772"/>
      <w:r>
        <w:rPr>
          <w:rFonts w:eastAsia="SimSun"/>
          <w:lang w:val="en-US" w:eastAsia="zh-CN"/>
        </w:rPr>
        <w:t>7</w:t>
      </w:r>
      <w:r>
        <w:rPr>
          <w:rFonts w:eastAsia="SimSun"/>
          <w:lang w:val="en-US" w:eastAsia="zh-CN"/>
        </w:rPr>
        <w:tab/>
        <w:t>Application architecture</w:t>
      </w:r>
      <w:r>
        <w:rPr>
          <w:lang w:val="en-IN"/>
        </w:rPr>
        <w:t xml:space="preserve"> for NS</w:t>
      </w:r>
      <w:bookmarkEnd w:id="70"/>
      <w:r>
        <w:rPr>
          <w:lang w:val="en-IN"/>
        </w:rPr>
        <w:t>CALE</w:t>
      </w:r>
      <w:bookmarkEnd w:id="71"/>
      <w:bookmarkEnd w:id="72"/>
    </w:p>
    <w:p w14:paraId="08236AFD" w14:textId="77777777" w:rsidR="008116B4" w:rsidRDefault="00571706">
      <w:r>
        <w:rPr>
          <w:rFonts w:hint="eastAsia"/>
          <w:lang w:val="en-US" w:eastAsia="zh-CN"/>
        </w:rPr>
        <w:t xml:space="preserve">The application architecture </w:t>
      </w:r>
      <w:r>
        <w:rPr>
          <w:rFonts w:eastAsia="MS Mincho"/>
        </w:rPr>
        <w:t xml:space="preserve">are specified in </w:t>
      </w:r>
      <w:r>
        <w:rPr>
          <w:rFonts w:hint="eastAsia"/>
          <w:lang w:eastAsia="zh-CN"/>
        </w:rPr>
        <w:t xml:space="preserve">clause 16 </w:t>
      </w:r>
      <w:r>
        <w:rPr>
          <w:rFonts w:eastAsia="MS Mincho"/>
        </w:rPr>
        <w:t>TS</w:t>
      </w:r>
      <w:r>
        <w:rPr>
          <w:rFonts w:eastAsiaTheme="minorEastAsia" w:hint="eastAsia"/>
          <w:lang w:eastAsia="zh-CN"/>
        </w:rPr>
        <w:t xml:space="preserve"> </w:t>
      </w:r>
      <w:r>
        <w:rPr>
          <w:rFonts w:eastAsia="MS Mincho"/>
        </w:rPr>
        <w:t>2</w:t>
      </w:r>
      <w:r>
        <w:rPr>
          <w:rFonts w:hint="eastAsia"/>
          <w:lang w:val="en-US" w:eastAsia="zh-CN"/>
        </w:rPr>
        <w:t>3</w:t>
      </w:r>
      <w:r>
        <w:rPr>
          <w:rFonts w:eastAsia="MS Mincho"/>
        </w:rPr>
        <w:t>.</w:t>
      </w:r>
      <w:r>
        <w:rPr>
          <w:rFonts w:hint="eastAsia"/>
          <w:lang w:val="en-US" w:eastAsia="zh-CN"/>
        </w:rPr>
        <w:t>434</w:t>
      </w:r>
      <w:r>
        <w:rPr>
          <w:rFonts w:eastAsiaTheme="minorEastAsia" w:hint="eastAsia"/>
          <w:lang w:eastAsia="zh-CN"/>
        </w:rPr>
        <w:t xml:space="preserve"> </w:t>
      </w:r>
      <w:r>
        <w:rPr>
          <w:rFonts w:eastAsia="MS Mincho"/>
        </w:rPr>
        <w:t>[2]</w:t>
      </w:r>
      <w:r>
        <w:rPr>
          <w:rFonts w:hint="eastAsia"/>
          <w:lang w:eastAsia="zh-CN"/>
        </w:rPr>
        <w:t>.</w:t>
      </w:r>
    </w:p>
    <w:p w14:paraId="51CC114C" w14:textId="77777777" w:rsidR="008116B4" w:rsidRDefault="00571706">
      <w:pPr>
        <w:pStyle w:val="Heading1"/>
        <w:rPr>
          <w:lang w:val="en-IN"/>
        </w:rPr>
      </w:pPr>
      <w:bookmarkStart w:id="73" w:name="_Toc25612806"/>
      <w:bookmarkStart w:id="74" w:name="_Toc25613509"/>
      <w:bookmarkStart w:id="75" w:name="_Toc27161514"/>
      <w:bookmarkStart w:id="76" w:name="_Toc19026903"/>
      <w:bookmarkStart w:id="77" w:name="_Toc19036504"/>
      <w:bookmarkStart w:id="78" w:name="_Toc106116327"/>
      <w:bookmarkStart w:id="79" w:name="_Toc19037502"/>
      <w:bookmarkStart w:id="80" w:name="_Toc25613773"/>
      <w:bookmarkStart w:id="81" w:name="_Toc29234024"/>
      <w:bookmarkStart w:id="82" w:name="_Toc19034314"/>
      <w:bookmarkStart w:id="83" w:name="_Toc6527"/>
      <w:bookmarkStart w:id="84" w:name="_Toc120030773"/>
      <w:bookmarkStart w:id="85" w:name="_Toc25613615"/>
      <w:bookmarkStart w:id="86" w:name="_Toc25613351"/>
      <w:bookmarkStart w:id="87" w:name="_Toc14352770"/>
      <w:bookmarkStart w:id="88" w:name="_Toc25612648"/>
      <w:bookmarkStart w:id="89" w:name="_Toc19036391"/>
      <w:bookmarkStart w:id="90" w:name="_Toc19026799"/>
      <w:bookmarkStart w:id="91" w:name="_Toc19034201"/>
      <w:bookmarkStart w:id="92" w:name="_Toc19037389"/>
      <w:r>
        <w:rPr>
          <w:rFonts w:eastAsia="SimSun"/>
          <w:lang w:val="en-US" w:eastAsia="zh-CN"/>
        </w:rPr>
        <w:t>8</w:t>
      </w:r>
      <w:r>
        <w:rPr>
          <w:lang w:val="en-IN"/>
        </w:rPr>
        <w:tab/>
        <w:t>Identities and commonly used values</w:t>
      </w:r>
      <w:bookmarkEnd w:id="73"/>
      <w:bookmarkEnd w:id="74"/>
      <w:bookmarkEnd w:id="75"/>
      <w:bookmarkEnd w:id="76"/>
      <w:bookmarkEnd w:id="77"/>
      <w:bookmarkEnd w:id="78"/>
      <w:bookmarkEnd w:id="79"/>
      <w:bookmarkEnd w:id="80"/>
      <w:bookmarkEnd w:id="81"/>
      <w:bookmarkEnd w:id="82"/>
      <w:bookmarkEnd w:id="83"/>
      <w:bookmarkEnd w:id="84"/>
    </w:p>
    <w:p w14:paraId="1CC082F4" w14:textId="77777777" w:rsidR="008116B4" w:rsidRDefault="00571706">
      <w:pPr>
        <w:pStyle w:val="Heading2"/>
      </w:pPr>
      <w:bookmarkStart w:id="93" w:name="_Toc101258815"/>
      <w:bookmarkStart w:id="94" w:name="_Toc104796539"/>
      <w:bookmarkStart w:id="95" w:name="_Toc120030774"/>
      <w:bookmarkStart w:id="96" w:name="_Toc19037503"/>
      <w:bookmarkStart w:id="97" w:name="_Toc25612807"/>
      <w:bookmarkStart w:id="98" w:name="_Toc19036505"/>
      <w:bookmarkStart w:id="99" w:name="_Toc25613510"/>
      <w:bookmarkStart w:id="100" w:name="_Toc19026904"/>
      <w:bookmarkStart w:id="101" w:name="_Toc25613774"/>
      <w:bookmarkStart w:id="102" w:name="_Toc19034315"/>
      <w:r>
        <w:t>8.1</w:t>
      </w:r>
      <w:r>
        <w:tab/>
        <w:t>General</w:t>
      </w:r>
      <w:bookmarkEnd w:id="93"/>
      <w:bookmarkEnd w:id="94"/>
      <w:bookmarkEnd w:id="95"/>
    </w:p>
    <w:p w14:paraId="206C8529" w14:textId="77777777" w:rsidR="008116B4" w:rsidRDefault="00571706">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7E3D4A69" w14:textId="77777777" w:rsidR="008116B4" w:rsidRDefault="00571706">
      <w:pPr>
        <w:pStyle w:val="Heading2"/>
      </w:pPr>
      <w:bookmarkStart w:id="103" w:name="_Toc104796541"/>
      <w:bookmarkStart w:id="104" w:name="_Toc101258817"/>
      <w:bookmarkStart w:id="105" w:name="_Toc120030775"/>
      <w:r>
        <w:t>8.2</w:t>
      </w:r>
      <w:r>
        <w:tab/>
        <w:t>NSCE server ID</w:t>
      </w:r>
      <w:bookmarkEnd w:id="103"/>
      <w:bookmarkEnd w:id="104"/>
      <w:bookmarkEnd w:id="105"/>
    </w:p>
    <w:p w14:paraId="105C9A27" w14:textId="77777777" w:rsidR="008116B4" w:rsidRDefault="00571706">
      <w:r>
        <w:t xml:space="preserve">The </w:t>
      </w:r>
      <w:r>
        <w:rPr>
          <w:rFonts w:hint="eastAsia"/>
        </w:rPr>
        <w:t>NSCE server</w:t>
      </w:r>
      <w:r>
        <w:t xml:space="preserve"> ID uniquely identifies the </w:t>
      </w:r>
      <w:r>
        <w:rPr>
          <w:rFonts w:hint="eastAsia"/>
        </w:rPr>
        <w:t>Network Slice Capability enablement server</w:t>
      </w:r>
      <w:r>
        <w:t>.</w:t>
      </w:r>
    </w:p>
    <w:p w14:paraId="4B929552" w14:textId="77777777" w:rsidR="008116B4" w:rsidRDefault="00571706">
      <w:pPr>
        <w:pStyle w:val="Heading2"/>
      </w:pPr>
      <w:bookmarkStart w:id="106" w:name="_Toc104796542"/>
      <w:bookmarkStart w:id="107" w:name="_Toc101258818"/>
      <w:bookmarkStart w:id="108" w:name="_Toc120030776"/>
      <w:r>
        <w:t>8.3</w:t>
      </w:r>
      <w:r>
        <w:tab/>
        <w:t>NSCE client ID</w:t>
      </w:r>
      <w:bookmarkEnd w:id="106"/>
      <w:bookmarkEnd w:id="107"/>
      <w:bookmarkEnd w:id="108"/>
    </w:p>
    <w:p w14:paraId="51774BBF" w14:textId="77777777" w:rsidR="008116B4" w:rsidRDefault="00571706">
      <w:r>
        <w:t xml:space="preserve">The </w:t>
      </w:r>
      <w:r>
        <w:rPr>
          <w:rFonts w:hint="eastAsia"/>
        </w:rPr>
        <w:t>Network Slice Capability enablement client</w:t>
      </w:r>
      <w:r>
        <w:t xml:space="preserve"> ID identifies a particular </w:t>
      </w:r>
      <w:r>
        <w:rPr>
          <w:rFonts w:hint="eastAsia"/>
        </w:rPr>
        <w:t>NSCE client</w:t>
      </w:r>
      <w:r>
        <w:t>.</w:t>
      </w:r>
    </w:p>
    <w:p w14:paraId="68A1B9DF" w14:textId="77777777" w:rsidR="008116B4" w:rsidRDefault="00571706">
      <w:pPr>
        <w:pStyle w:val="Heading2"/>
      </w:pPr>
      <w:bookmarkStart w:id="109" w:name="_Toc101258821"/>
      <w:bookmarkStart w:id="110" w:name="_Toc104796545"/>
      <w:bookmarkStart w:id="111" w:name="_Toc120030777"/>
      <w:r>
        <w:t>8.4</w:t>
      </w:r>
      <w:r>
        <w:tab/>
        <w:t>Slice coverage area</w:t>
      </w:r>
      <w:bookmarkEnd w:id="109"/>
      <w:bookmarkEnd w:id="110"/>
      <w:bookmarkEnd w:id="111"/>
    </w:p>
    <w:p w14:paraId="1F6497E6" w14:textId="77777777" w:rsidR="008116B4" w:rsidRDefault="00571706">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71241E01" w14:textId="77777777" w:rsidR="008116B4" w:rsidRDefault="00571706">
      <w:pPr>
        <w:pStyle w:val="Heading2"/>
      </w:pPr>
      <w:bookmarkStart w:id="112" w:name="_Toc101258822"/>
      <w:bookmarkStart w:id="113" w:name="_Toc104796546"/>
      <w:bookmarkStart w:id="114" w:name="_Toc120030778"/>
      <w:r>
        <w:t>8.5</w:t>
      </w:r>
      <w:r>
        <w:tab/>
        <w:t xml:space="preserve">NSCE </w:t>
      </w:r>
      <w:r>
        <w:rPr>
          <w:rFonts w:hint="eastAsia"/>
          <w:lang w:eastAsia="zh-CN"/>
        </w:rPr>
        <w:t>s</w:t>
      </w:r>
      <w:r>
        <w:t>ervice area</w:t>
      </w:r>
      <w:bookmarkEnd w:id="112"/>
      <w:bookmarkEnd w:id="113"/>
      <w:bookmarkEnd w:id="114"/>
    </w:p>
    <w:p w14:paraId="11A00932" w14:textId="77777777" w:rsidR="008116B4" w:rsidRDefault="00571706">
      <w:r>
        <w:rPr>
          <w:lang w:val="en-US" w:eastAsia="zh-CN"/>
        </w:rPr>
        <w:t xml:space="preserve">The NSCE service area is the area where the Network Slice Capability Enablement server owner provides its services. It is equal to the collection of coverage area of slices it can enable. </w:t>
      </w:r>
    </w:p>
    <w:p w14:paraId="438D8E51" w14:textId="77777777" w:rsidR="008116B4" w:rsidRDefault="00571706">
      <w:r>
        <w:rPr>
          <w:lang w:val="en-US" w:eastAsia="zh-CN"/>
        </w:rPr>
        <w:t xml:space="preserve">The NSCE service area can be expressed as a Topological Service Area (e.g. a list of TA), a Geographical Service Area (e.g. geographical coordinates) or both.  </w:t>
      </w:r>
    </w:p>
    <w:p w14:paraId="28999A62" w14:textId="77777777" w:rsidR="008116B4" w:rsidRDefault="00571706">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27C47D17" w14:textId="77777777" w:rsidR="008116B4" w:rsidRDefault="00571706">
      <w:pPr>
        <w:pStyle w:val="Heading1"/>
        <w:rPr>
          <w:lang w:val="en-IN"/>
        </w:rPr>
      </w:pPr>
      <w:bookmarkStart w:id="115" w:name="_Toc29234030"/>
      <w:bookmarkStart w:id="116" w:name="_Toc106116330"/>
      <w:bookmarkStart w:id="117" w:name="_Toc27161520"/>
      <w:bookmarkStart w:id="118" w:name="_Toc31746"/>
      <w:bookmarkStart w:id="119" w:name="_Toc120030779"/>
      <w:bookmarkEnd w:id="85"/>
      <w:bookmarkEnd w:id="86"/>
      <w:bookmarkEnd w:id="87"/>
      <w:bookmarkEnd w:id="88"/>
      <w:bookmarkEnd w:id="89"/>
      <w:bookmarkEnd w:id="90"/>
      <w:bookmarkEnd w:id="91"/>
      <w:bookmarkEnd w:id="92"/>
      <w:bookmarkEnd w:id="96"/>
      <w:bookmarkEnd w:id="97"/>
      <w:bookmarkEnd w:id="98"/>
      <w:bookmarkEnd w:id="99"/>
      <w:bookmarkEnd w:id="100"/>
      <w:bookmarkEnd w:id="101"/>
      <w:bookmarkEnd w:id="102"/>
      <w:r>
        <w:rPr>
          <w:rFonts w:eastAsia="SimSun"/>
          <w:lang w:val="en-US" w:eastAsia="zh-CN"/>
        </w:rPr>
        <w:lastRenderedPageBreak/>
        <w:t>9</w:t>
      </w:r>
      <w:r>
        <w:rPr>
          <w:lang w:val="en-IN"/>
        </w:rPr>
        <w:tab/>
        <w:t>Procedures and information flows</w:t>
      </w:r>
      <w:bookmarkEnd w:id="115"/>
      <w:bookmarkEnd w:id="116"/>
      <w:bookmarkEnd w:id="117"/>
      <w:bookmarkEnd w:id="118"/>
      <w:bookmarkEnd w:id="119"/>
    </w:p>
    <w:p w14:paraId="37FFACE1" w14:textId="77777777" w:rsidR="008116B4" w:rsidRDefault="00571706">
      <w:pPr>
        <w:pStyle w:val="Guidance"/>
        <w:keepNext/>
      </w:pPr>
      <w:bookmarkStart w:id="120" w:name="_Toc19026800"/>
      <w:bookmarkStart w:id="121" w:name="_Toc19037390"/>
      <w:bookmarkStart w:id="122" w:name="_Toc25613616"/>
      <w:bookmarkStart w:id="123" w:name="_Toc25613352"/>
      <w:bookmarkStart w:id="124" w:name="_Toc25612649"/>
      <w:bookmarkStart w:id="125" w:name="_Toc19036392"/>
      <w:bookmarkStart w:id="126" w:name="_Toc19034202"/>
      <w:bookmarkStart w:id="127" w:name="_Toc14352771"/>
      <w:r>
        <w:t>Subclause of this clause shall describe the procedures for the application architecture for enabling Edge Application.</w:t>
      </w:r>
    </w:p>
    <w:p w14:paraId="6697FF30" w14:textId="77777777" w:rsidR="008116B4" w:rsidRDefault="00571706">
      <w:pPr>
        <w:pStyle w:val="Heading2"/>
      </w:pPr>
      <w:bookmarkStart w:id="128" w:name="_Toc4714"/>
      <w:bookmarkStart w:id="129" w:name="_Toc29234031"/>
      <w:bookmarkStart w:id="130" w:name="_Toc106116331"/>
      <w:bookmarkStart w:id="131" w:name="_Toc120030780"/>
      <w:bookmarkStart w:id="132" w:name="_Toc27161521"/>
      <w:r>
        <w:rPr>
          <w:rFonts w:eastAsia="SimSun"/>
          <w:lang w:val="en-US" w:eastAsia="zh-CN"/>
        </w:rPr>
        <w:t>9</w:t>
      </w:r>
      <w:r>
        <w:t>.1</w:t>
      </w:r>
      <w:r>
        <w:tab/>
        <w:t>General</w:t>
      </w:r>
      <w:bookmarkEnd w:id="128"/>
      <w:bookmarkEnd w:id="129"/>
      <w:bookmarkEnd w:id="130"/>
      <w:bookmarkEnd w:id="131"/>
    </w:p>
    <w:p w14:paraId="7025D144" w14:textId="77777777" w:rsidR="008116B4" w:rsidRDefault="00571706">
      <w:pPr>
        <w:pStyle w:val="Heading2"/>
        <w:rPr>
          <w:bCs/>
        </w:rPr>
      </w:pPr>
      <w:bookmarkStart w:id="133" w:name="_Toc120030781"/>
      <w:bookmarkStart w:id="134" w:name="_Toc27161522"/>
      <w:bookmarkStart w:id="135" w:name="_Toc106116332"/>
      <w:bookmarkStart w:id="136" w:name="_Toc29234032"/>
      <w:bookmarkStart w:id="137" w:name="_Toc28552"/>
      <w:bookmarkEnd w:id="120"/>
      <w:bookmarkEnd w:id="121"/>
      <w:bookmarkEnd w:id="122"/>
      <w:bookmarkEnd w:id="123"/>
      <w:bookmarkEnd w:id="124"/>
      <w:bookmarkEnd w:id="125"/>
      <w:bookmarkEnd w:id="126"/>
      <w:bookmarkEnd w:id="127"/>
      <w:bookmarkEnd w:id="132"/>
      <w:r>
        <w:rPr>
          <w:rFonts w:hint="eastAsia"/>
          <w:bCs/>
        </w:rPr>
        <w:t>9</w:t>
      </w:r>
      <w:r>
        <w:rPr>
          <w:bCs/>
        </w:rPr>
        <w:t>.</w:t>
      </w:r>
      <w:r>
        <w:rPr>
          <w:rFonts w:eastAsiaTheme="minorEastAsia" w:hint="eastAsia"/>
          <w:bCs/>
          <w:lang w:eastAsia="zh-CN"/>
        </w:rPr>
        <w:t>2</w:t>
      </w:r>
      <w:r>
        <w:rPr>
          <w:bCs/>
        </w:rPr>
        <w:tab/>
      </w:r>
      <w:r>
        <w:rPr>
          <w:rFonts w:hint="eastAsia"/>
          <w:bCs/>
        </w:rPr>
        <w:t>VAL server registration</w:t>
      </w:r>
      <w:bookmarkEnd w:id="133"/>
    </w:p>
    <w:p w14:paraId="75DA0F11" w14:textId="77777777" w:rsidR="008116B4" w:rsidRDefault="00571706">
      <w:pPr>
        <w:pStyle w:val="Heading3"/>
        <w:rPr>
          <w:rFonts w:eastAsia="SimSun"/>
          <w:lang w:val="en-US" w:eastAsia="zh-CN"/>
        </w:rPr>
      </w:pPr>
      <w:bookmarkStart w:id="138" w:name="_Toc120030782"/>
      <w:r>
        <w:rPr>
          <w:rFonts w:eastAsia="SimSun" w:hint="eastAsia"/>
          <w:lang w:val="en-US" w:eastAsia="zh-CN"/>
        </w:rPr>
        <w:t>9.2</w:t>
      </w:r>
      <w:r>
        <w:rPr>
          <w:rFonts w:eastAsia="SimSun"/>
          <w:lang w:val="en-US" w:eastAsia="zh-CN"/>
        </w:rPr>
        <w:t>.1</w:t>
      </w:r>
      <w:r>
        <w:rPr>
          <w:rFonts w:eastAsia="SimSun"/>
          <w:lang w:val="en-US" w:eastAsia="zh-CN"/>
        </w:rPr>
        <w:tab/>
        <w:t>General</w:t>
      </w:r>
      <w:bookmarkEnd w:id="138"/>
    </w:p>
    <w:p w14:paraId="4980F8A2" w14:textId="77777777" w:rsidR="008116B4" w:rsidRDefault="00571706">
      <w:r>
        <w:t xml:space="preserve">The </w:t>
      </w:r>
      <w:r>
        <w:rPr>
          <w:rFonts w:hint="eastAsia"/>
        </w:rPr>
        <w:t>NSCE l</w:t>
      </w:r>
      <w:r>
        <w:t xml:space="preserve">ayer supports the exposure of </w:t>
      </w:r>
      <w:r>
        <w:rPr>
          <w:rFonts w:hint="eastAsia"/>
        </w:rPr>
        <w:t>network slice related capabilities</w:t>
      </w:r>
      <w:r>
        <w:t xml:space="preserve"> to the VAL. </w:t>
      </w:r>
      <w:r>
        <w:rPr>
          <w:rFonts w:hint="eastAsia"/>
        </w:rPr>
        <w:t>T</w:t>
      </w:r>
      <w:r>
        <w:t>o access network slice related e</w:t>
      </w:r>
      <w:r>
        <w:rPr>
          <w:rFonts w:hint="eastAsia"/>
        </w:rPr>
        <w:t>nablement</w:t>
      </w:r>
      <w:r>
        <w:t xml:space="preserve"> capabilities, e.g. monitoring of network</w:t>
      </w:r>
      <w:r>
        <w:rPr>
          <w:rFonts w:ascii="SimSun" w:hAnsi="SimSun" w:hint="eastAsia"/>
        </w:rPr>
        <w:t xml:space="preserve"> </w:t>
      </w:r>
      <w:r>
        <w:rPr>
          <w:rFonts w:hint="eastAsia"/>
        </w:rPr>
        <w:t>slice</w:t>
      </w:r>
      <w:r>
        <w:t xml:space="preserve"> performance</w:t>
      </w:r>
      <w:r>
        <w:rPr>
          <w:rFonts w:hint="eastAsia"/>
        </w:rPr>
        <w:t>, the VAL</w:t>
      </w:r>
      <w:r>
        <w:rPr>
          <w:rFonts w:ascii="SimSun" w:hAnsi="SimSun" w:hint="eastAsia"/>
        </w:rPr>
        <w:t xml:space="preserve"> </w:t>
      </w:r>
      <w:r>
        <w:rPr>
          <w:rFonts w:hint="eastAsia"/>
        </w:rPr>
        <w:t>server</w:t>
      </w:r>
      <w:r>
        <w:rPr>
          <w:rFonts w:ascii="SimSun" w:hAnsi="SimSun" w:hint="eastAsia"/>
        </w:rPr>
        <w:t xml:space="preserve"> </w:t>
      </w:r>
      <w:r>
        <w:rPr>
          <w:rFonts w:hint="eastAsia"/>
        </w:rPr>
        <w:t>should</w:t>
      </w:r>
      <w:r>
        <w:t xml:space="preserve"> register</w:t>
      </w:r>
      <w:r>
        <w:rPr>
          <w:rFonts w:ascii="SimSun" w:hAnsi="SimSun" w:hint="eastAsia"/>
        </w:rPr>
        <w:t xml:space="preserve"> </w:t>
      </w:r>
      <w:r>
        <w:rPr>
          <w:rFonts w:hint="eastAsia"/>
        </w:rPr>
        <w:t>on</w:t>
      </w:r>
      <w:r>
        <w:t xml:space="preserve"> the </w:t>
      </w:r>
      <w:r>
        <w:rPr>
          <w:rFonts w:hint="eastAsia"/>
        </w:rPr>
        <w:t>NSCE</w:t>
      </w:r>
      <w:r>
        <w:t xml:space="preserve"> layer. </w:t>
      </w:r>
    </w:p>
    <w:p w14:paraId="73CF499F" w14:textId="77777777" w:rsidR="008116B4" w:rsidRDefault="00571706">
      <w:pPr>
        <w:pStyle w:val="Heading3"/>
        <w:rPr>
          <w:rFonts w:eastAsia="SimSun"/>
          <w:lang w:val="en-US" w:eastAsia="zh-CN"/>
        </w:rPr>
      </w:pPr>
      <w:bookmarkStart w:id="139" w:name="_Toc120030783"/>
      <w:r>
        <w:rPr>
          <w:rFonts w:eastAsia="SimSun" w:hint="eastAsia"/>
          <w:lang w:val="en-US" w:eastAsia="zh-CN"/>
        </w:rPr>
        <w:t>9</w:t>
      </w:r>
      <w:r>
        <w:rPr>
          <w:rFonts w:eastAsia="SimSun"/>
          <w:lang w:val="en-US" w:eastAsia="zh-CN"/>
        </w:rPr>
        <w:t>.</w:t>
      </w:r>
      <w:r>
        <w:rPr>
          <w:rFonts w:eastAsia="SimSun" w:hint="eastAsia"/>
          <w:lang w:val="en-US" w:eastAsia="zh-CN"/>
        </w:rPr>
        <w:t>2</w:t>
      </w:r>
      <w:r>
        <w:rPr>
          <w:rFonts w:eastAsia="SimSun"/>
          <w:lang w:val="en-US" w:eastAsia="zh-CN"/>
        </w:rPr>
        <w:t>.</w:t>
      </w:r>
      <w:r>
        <w:rPr>
          <w:rFonts w:eastAsia="SimSun" w:hint="eastAsia"/>
          <w:lang w:val="en-US" w:eastAsia="zh-CN"/>
        </w:rPr>
        <w:t>2</w:t>
      </w:r>
      <w:r>
        <w:rPr>
          <w:rFonts w:eastAsia="SimSun"/>
          <w:lang w:val="en-US" w:eastAsia="zh-CN"/>
        </w:rPr>
        <w:tab/>
        <w:t>Procedure</w:t>
      </w:r>
      <w:bookmarkEnd w:id="139"/>
    </w:p>
    <w:p w14:paraId="724852BE" w14:textId="77777777" w:rsidR="008116B4" w:rsidRDefault="00571706">
      <w:pPr>
        <w:pStyle w:val="Heading4"/>
        <w:rPr>
          <w:bCs/>
        </w:rPr>
      </w:pPr>
      <w:bookmarkStart w:id="140" w:name="_Toc120030784"/>
      <w:r>
        <w:rPr>
          <w:rFonts w:hint="eastAsia"/>
          <w:bCs/>
        </w:rPr>
        <w:t>9</w:t>
      </w:r>
      <w:r>
        <w:rPr>
          <w:bCs/>
        </w:rPr>
        <w:t>.</w:t>
      </w:r>
      <w:r>
        <w:rPr>
          <w:rFonts w:eastAsiaTheme="minorEastAsia" w:hint="eastAsia"/>
          <w:bCs/>
          <w:lang w:eastAsia="zh-CN"/>
        </w:rPr>
        <w:t>2</w:t>
      </w:r>
      <w:r>
        <w:rPr>
          <w:bCs/>
        </w:rPr>
        <w:t>.</w:t>
      </w:r>
      <w:r>
        <w:rPr>
          <w:rFonts w:hint="eastAsia"/>
          <w:bCs/>
        </w:rPr>
        <w:t>2</w:t>
      </w:r>
      <w:r>
        <w:rPr>
          <w:bCs/>
        </w:rPr>
        <w:t>.1</w:t>
      </w:r>
      <w:r>
        <w:rPr>
          <w:bCs/>
        </w:rPr>
        <w:tab/>
      </w:r>
      <w:r>
        <w:rPr>
          <w:rFonts w:hint="eastAsia"/>
          <w:bCs/>
        </w:rPr>
        <w:t>VAL server registration</w:t>
      </w:r>
      <w:bookmarkEnd w:id="140"/>
    </w:p>
    <w:p w14:paraId="5B9B3823" w14:textId="77777777" w:rsidR="008116B4" w:rsidRDefault="00571706">
      <w:pPr>
        <w:pStyle w:val="Normal1"/>
        <w:rPr>
          <w:rFonts w:hint="eastAsia"/>
        </w:rPr>
      </w:pPr>
      <w:r>
        <w:rPr>
          <w:rFonts w:hint="eastAsia"/>
        </w:rPr>
        <w:t>F</w:t>
      </w:r>
      <w:r>
        <w:t>or registration of the VAL server to be a recognized user of the NSCE server, the VAL server triggers registration procedure which is defined as onboarding the API invoker in TS 23.222[</w:t>
      </w:r>
      <w:r>
        <w:rPr>
          <w:rFonts w:hint="eastAsia"/>
        </w:rPr>
        <w:t>3</w:t>
      </w:r>
      <w:r>
        <w:t>] clause 8.1.3. In such procedure, the NSCE server could play the role of CAPIF core function.</w:t>
      </w:r>
    </w:p>
    <w:p w14:paraId="6CC56CF4" w14:textId="77777777" w:rsidR="008116B4" w:rsidRDefault="00571706">
      <w:pPr>
        <w:pStyle w:val="Heading4"/>
        <w:rPr>
          <w:bCs/>
        </w:rPr>
      </w:pPr>
      <w:bookmarkStart w:id="141" w:name="_Toc120030785"/>
      <w:r>
        <w:rPr>
          <w:rFonts w:hint="eastAsia"/>
          <w:bCs/>
        </w:rPr>
        <w:t>9</w:t>
      </w:r>
      <w:r>
        <w:rPr>
          <w:bCs/>
        </w:rPr>
        <w:t>.</w:t>
      </w:r>
      <w:r>
        <w:rPr>
          <w:rFonts w:eastAsiaTheme="minorEastAsia" w:hint="eastAsia"/>
          <w:bCs/>
          <w:lang w:eastAsia="zh-CN"/>
        </w:rPr>
        <w:t>2</w:t>
      </w:r>
      <w:r>
        <w:rPr>
          <w:bCs/>
        </w:rPr>
        <w:t>.</w:t>
      </w:r>
      <w:r>
        <w:rPr>
          <w:rFonts w:hint="eastAsia"/>
          <w:bCs/>
        </w:rPr>
        <w:t>2</w:t>
      </w:r>
      <w:r>
        <w:rPr>
          <w:bCs/>
        </w:rPr>
        <w:t>.</w:t>
      </w:r>
      <w:r>
        <w:rPr>
          <w:rFonts w:hint="eastAsia"/>
          <w:bCs/>
        </w:rPr>
        <w:t>2</w:t>
      </w:r>
      <w:r>
        <w:rPr>
          <w:bCs/>
        </w:rPr>
        <w:tab/>
      </w:r>
      <w:r>
        <w:rPr>
          <w:rFonts w:hint="eastAsia"/>
          <w:bCs/>
        </w:rPr>
        <w:t>VAL server de-</w:t>
      </w:r>
      <w:r>
        <w:rPr>
          <w:bCs/>
        </w:rPr>
        <w:t>registration</w:t>
      </w:r>
      <w:bookmarkEnd w:id="141"/>
    </w:p>
    <w:p w14:paraId="6CF1CF77" w14:textId="77777777" w:rsidR="008116B4" w:rsidRDefault="00571706">
      <w:pPr>
        <w:rPr>
          <w:rFonts w:ascii="SimSun" w:hAnsi="SimSun"/>
        </w:rPr>
      </w:pPr>
      <w:r>
        <w:rPr>
          <w:rFonts w:hint="eastAsia"/>
        </w:rPr>
        <w:t>F</w:t>
      </w:r>
      <w:r>
        <w:t xml:space="preserve">or </w:t>
      </w:r>
      <w:r>
        <w:rPr>
          <w:rFonts w:hint="eastAsia"/>
        </w:rPr>
        <w:t>de-</w:t>
      </w:r>
      <w:r>
        <w:t xml:space="preserve">registration of the VAL server, the VAL server triggers </w:t>
      </w:r>
      <w:r>
        <w:rPr>
          <w:rFonts w:hint="eastAsia"/>
        </w:rPr>
        <w:t>de-</w:t>
      </w:r>
      <w:r>
        <w:t>registration procedure which is defined as o</w:t>
      </w:r>
      <w:r>
        <w:rPr>
          <w:rFonts w:hint="eastAsia"/>
        </w:rPr>
        <w:t>ff</w:t>
      </w:r>
      <w:r>
        <w:t>boarding the API invoker in TS 23.222[</w:t>
      </w:r>
      <w:r>
        <w:rPr>
          <w:rFonts w:hint="eastAsia"/>
        </w:rPr>
        <w:t>3</w:t>
      </w:r>
      <w:r>
        <w:t>] clause 8.</w:t>
      </w:r>
      <w:r>
        <w:rPr>
          <w:rFonts w:hint="eastAsia"/>
        </w:rPr>
        <w:t>2</w:t>
      </w:r>
      <w:r>
        <w:t>.3.</w:t>
      </w:r>
    </w:p>
    <w:p w14:paraId="13B0E7C4" w14:textId="77777777" w:rsidR="008116B4" w:rsidRDefault="00571706">
      <w:pPr>
        <w:pStyle w:val="Heading3"/>
        <w:rPr>
          <w:bCs/>
        </w:rPr>
      </w:pPr>
      <w:bookmarkStart w:id="142" w:name="_Toc120030786"/>
      <w:r>
        <w:rPr>
          <w:rFonts w:hint="eastAsia"/>
          <w:bCs/>
        </w:rPr>
        <w:t>9</w:t>
      </w:r>
      <w:r>
        <w:rPr>
          <w:bCs/>
        </w:rPr>
        <w:t>.</w:t>
      </w:r>
      <w:r>
        <w:rPr>
          <w:rFonts w:eastAsiaTheme="minorEastAsia" w:hint="eastAsia"/>
          <w:bCs/>
          <w:lang w:eastAsia="zh-CN"/>
        </w:rPr>
        <w:t>2</w:t>
      </w:r>
      <w:r>
        <w:rPr>
          <w:bCs/>
        </w:rPr>
        <w:t>.</w:t>
      </w:r>
      <w:r>
        <w:rPr>
          <w:rFonts w:hint="eastAsia"/>
          <w:bCs/>
        </w:rPr>
        <w:t>3</w:t>
      </w:r>
      <w:r>
        <w:rPr>
          <w:bCs/>
        </w:rPr>
        <w:tab/>
        <w:t>Information flows</w:t>
      </w:r>
      <w:bookmarkEnd w:id="142"/>
    </w:p>
    <w:p w14:paraId="04B81476" w14:textId="77777777" w:rsidR="008116B4" w:rsidRDefault="00571706">
      <w:pPr>
        <w:pStyle w:val="Heading4"/>
        <w:rPr>
          <w:bCs/>
        </w:rPr>
      </w:pPr>
      <w:bookmarkStart w:id="143" w:name="_Toc120030787"/>
      <w:r>
        <w:rPr>
          <w:rFonts w:hint="eastAsia"/>
          <w:bCs/>
        </w:rPr>
        <w:t>9</w:t>
      </w:r>
      <w:r>
        <w:rPr>
          <w:bCs/>
        </w:rPr>
        <w:t>.</w:t>
      </w:r>
      <w:r>
        <w:rPr>
          <w:rFonts w:eastAsiaTheme="minorEastAsia" w:hint="eastAsia"/>
          <w:bCs/>
          <w:lang w:eastAsia="zh-CN"/>
        </w:rPr>
        <w:t>2</w:t>
      </w:r>
      <w:r>
        <w:rPr>
          <w:bCs/>
        </w:rPr>
        <w:t>.</w:t>
      </w:r>
      <w:r>
        <w:rPr>
          <w:rFonts w:hint="eastAsia"/>
          <w:bCs/>
        </w:rPr>
        <w:t>3</w:t>
      </w:r>
      <w:r>
        <w:rPr>
          <w:bCs/>
        </w:rPr>
        <w:t>.1</w:t>
      </w:r>
      <w:r>
        <w:rPr>
          <w:bCs/>
        </w:rPr>
        <w:tab/>
        <w:t>General</w:t>
      </w:r>
      <w:bookmarkEnd w:id="143"/>
    </w:p>
    <w:p w14:paraId="24F5A692" w14:textId="77777777" w:rsidR="008116B4" w:rsidRDefault="00571706">
      <w:r>
        <w:t>The following information flows are specified for VAL server registration:</w:t>
      </w:r>
    </w:p>
    <w:p w14:paraId="7F03EF40" w14:textId="77777777" w:rsidR="008116B4" w:rsidRDefault="00571706">
      <w:pPr>
        <w:pStyle w:val="B1"/>
      </w:pPr>
      <w:r>
        <w:t>-</w:t>
      </w:r>
      <w:r>
        <w:tab/>
      </w:r>
      <w:r>
        <w:rPr>
          <w:rFonts w:hint="eastAsia"/>
        </w:rPr>
        <w:t>VAL server registration</w:t>
      </w:r>
      <w:r>
        <w:t xml:space="preserve"> request and response; and</w:t>
      </w:r>
    </w:p>
    <w:p w14:paraId="54FE5DA3" w14:textId="77777777" w:rsidR="008116B4" w:rsidRDefault="00571706">
      <w:pPr>
        <w:pStyle w:val="B1"/>
        <w:rPr>
          <w:rFonts w:eastAsiaTheme="minorEastAsia"/>
          <w:lang w:eastAsia="zh-CN"/>
        </w:rPr>
      </w:pPr>
      <w:r>
        <w:t>-</w:t>
      </w:r>
      <w:r>
        <w:tab/>
      </w:r>
      <w:r>
        <w:rPr>
          <w:rFonts w:hint="eastAsia"/>
        </w:rPr>
        <w:t>VAL server</w:t>
      </w:r>
      <w:r>
        <w:t xml:space="preserve"> de-registration request and response.</w:t>
      </w:r>
    </w:p>
    <w:p w14:paraId="3D5B2BED" w14:textId="77777777" w:rsidR="008116B4" w:rsidRDefault="00571706">
      <w:pPr>
        <w:pStyle w:val="Heading4"/>
        <w:rPr>
          <w:bCs/>
        </w:rPr>
      </w:pPr>
      <w:bookmarkStart w:id="144" w:name="_Toc120030788"/>
      <w:r>
        <w:rPr>
          <w:rFonts w:hint="eastAsia"/>
          <w:bCs/>
        </w:rPr>
        <w:t>9</w:t>
      </w:r>
      <w:r>
        <w:rPr>
          <w:bCs/>
        </w:rPr>
        <w:t>.</w:t>
      </w:r>
      <w:r>
        <w:rPr>
          <w:rFonts w:eastAsiaTheme="minorEastAsia" w:hint="eastAsia"/>
          <w:bCs/>
          <w:lang w:eastAsia="zh-CN"/>
        </w:rPr>
        <w:t>2</w:t>
      </w:r>
      <w:r>
        <w:rPr>
          <w:bCs/>
        </w:rPr>
        <w:t>.</w:t>
      </w:r>
      <w:r>
        <w:rPr>
          <w:rFonts w:hint="eastAsia"/>
          <w:bCs/>
        </w:rPr>
        <w:t>3</w:t>
      </w:r>
      <w:r>
        <w:rPr>
          <w:bCs/>
        </w:rPr>
        <w:t>.2</w:t>
      </w:r>
      <w:r>
        <w:rPr>
          <w:bCs/>
        </w:rPr>
        <w:tab/>
      </w:r>
      <w:r>
        <w:rPr>
          <w:rFonts w:hint="eastAsia"/>
          <w:bCs/>
        </w:rPr>
        <w:t>VAL server registration</w:t>
      </w:r>
      <w:r>
        <w:rPr>
          <w:bCs/>
        </w:rPr>
        <w:t xml:space="preserve"> request</w:t>
      </w:r>
      <w:bookmarkEnd w:id="144"/>
    </w:p>
    <w:p w14:paraId="6DB10AA5" w14:textId="77777777" w:rsidR="008116B4" w:rsidRDefault="00571706">
      <w:r>
        <w:t xml:space="preserve">Table </w:t>
      </w:r>
      <w:r>
        <w:rPr>
          <w:rFonts w:hint="eastAsia"/>
        </w:rPr>
        <w:t>9</w:t>
      </w:r>
      <w:r>
        <w:t>.</w:t>
      </w:r>
      <w:r>
        <w:rPr>
          <w:rFonts w:eastAsiaTheme="minorEastAsia" w:hint="eastAsia"/>
          <w:lang w:eastAsia="zh-CN"/>
        </w:rPr>
        <w:t>2</w:t>
      </w:r>
      <w:r>
        <w:t>.</w:t>
      </w:r>
      <w:r>
        <w:rPr>
          <w:rFonts w:hint="eastAsia"/>
        </w:rPr>
        <w:t>3</w:t>
      </w:r>
      <w:r>
        <w:t xml:space="preserve">.2-1 describes information elements for the </w:t>
      </w:r>
      <w:r>
        <w:rPr>
          <w:rFonts w:hint="eastAsia"/>
        </w:rPr>
        <w:t>VAL server registration</w:t>
      </w:r>
      <w:r>
        <w:rPr>
          <w:rFonts w:ascii="SimSun" w:hAnsi="SimSun" w:hint="eastAsia"/>
        </w:rPr>
        <w:t xml:space="preserve"> </w:t>
      </w:r>
      <w:r>
        <w:t xml:space="preserve">request from the </w:t>
      </w:r>
      <w:r>
        <w:rPr>
          <w:rFonts w:hint="eastAsia"/>
        </w:rPr>
        <w:t>VAL server</w:t>
      </w:r>
      <w:r>
        <w:t xml:space="preserve"> to the </w:t>
      </w:r>
      <w:r>
        <w:rPr>
          <w:rFonts w:hint="eastAsia"/>
        </w:rPr>
        <w:t>NSCE server</w:t>
      </w:r>
      <w:r>
        <w:t>.</w:t>
      </w:r>
    </w:p>
    <w:p w14:paraId="3BF25D31" w14:textId="77777777" w:rsidR="008116B4" w:rsidRDefault="00571706">
      <w:pPr>
        <w:pStyle w:val="TH"/>
      </w:pPr>
      <w:r>
        <w:t xml:space="preserve">Table </w:t>
      </w:r>
      <w:r>
        <w:rPr>
          <w:rFonts w:hint="eastAsia"/>
        </w:rPr>
        <w:t>9</w:t>
      </w:r>
      <w:r>
        <w:t>.</w:t>
      </w:r>
      <w:r>
        <w:rPr>
          <w:rFonts w:eastAsiaTheme="minorEastAsia" w:hint="eastAsia"/>
          <w:lang w:eastAsia="zh-CN"/>
        </w:rPr>
        <w:t>2</w:t>
      </w:r>
      <w:r>
        <w:t>.</w:t>
      </w:r>
      <w:r>
        <w:rPr>
          <w:rFonts w:hint="eastAsia"/>
        </w:rPr>
        <w:t>3</w:t>
      </w:r>
      <w:r>
        <w:t xml:space="preserve">.2-1: </w:t>
      </w:r>
      <w:r>
        <w:rPr>
          <w:rFonts w:hint="eastAsia"/>
        </w:rPr>
        <w:t>VAL server registration request</w:t>
      </w:r>
    </w:p>
    <w:tbl>
      <w:tblPr>
        <w:tblW w:w="8640" w:type="dxa"/>
        <w:jc w:val="center"/>
        <w:tblLayout w:type="fixed"/>
        <w:tblLook w:val="04A0" w:firstRow="1" w:lastRow="0" w:firstColumn="1" w:lastColumn="0" w:noHBand="0" w:noVBand="1"/>
      </w:tblPr>
      <w:tblGrid>
        <w:gridCol w:w="2880"/>
        <w:gridCol w:w="1440"/>
        <w:gridCol w:w="4320"/>
      </w:tblGrid>
      <w:tr w:rsidR="008116B4" w14:paraId="037C8347" w14:textId="77777777">
        <w:trPr>
          <w:jc w:val="center"/>
        </w:trPr>
        <w:tc>
          <w:tcPr>
            <w:tcW w:w="2880" w:type="dxa"/>
            <w:tcBorders>
              <w:top w:val="single" w:sz="4" w:space="0" w:color="000000"/>
              <w:left w:val="single" w:sz="4" w:space="0" w:color="000000"/>
              <w:bottom w:val="single" w:sz="4" w:space="0" w:color="000000"/>
              <w:right w:val="nil"/>
            </w:tcBorders>
          </w:tcPr>
          <w:p w14:paraId="5BEE0760"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59DE143"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D7BD0E" w14:textId="77777777" w:rsidR="008116B4" w:rsidRDefault="00571706">
            <w:pPr>
              <w:pStyle w:val="TAH"/>
              <w:rPr>
                <w:kern w:val="2"/>
              </w:rPr>
            </w:pPr>
            <w:r>
              <w:rPr>
                <w:kern w:val="2"/>
              </w:rPr>
              <w:t>Description</w:t>
            </w:r>
          </w:p>
        </w:tc>
      </w:tr>
      <w:tr w:rsidR="008116B4" w14:paraId="43372DC9" w14:textId="77777777">
        <w:trPr>
          <w:jc w:val="center"/>
        </w:trPr>
        <w:tc>
          <w:tcPr>
            <w:tcW w:w="2880" w:type="dxa"/>
            <w:tcBorders>
              <w:top w:val="single" w:sz="4" w:space="0" w:color="000000"/>
              <w:left w:val="single" w:sz="4" w:space="0" w:color="000000"/>
              <w:bottom w:val="single" w:sz="4" w:space="0" w:color="000000"/>
              <w:right w:val="nil"/>
            </w:tcBorders>
          </w:tcPr>
          <w:p w14:paraId="5AC4EF51" w14:textId="77777777" w:rsidR="008116B4" w:rsidRDefault="00571706">
            <w:pPr>
              <w:pStyle w:val="TAL"/>
              <w:rPr>
                <w:kern w:val="2"/>
              </w:rPr>
            </w:pPr>
            <w:r>
              <w:rPr>
                <w:rFonts w:hint="eastAsia"/>
                <w:kern w:val="2"/>
              </w:rPr>
              <w:t>Registration</w:t>
            </w:r>
            <w:r>
              <w:rPr>
                <w:kern w:val="2"/>
              </w:rPr>
              <w:t xml:space="preserve"> information</w:t>
            </w:r>
          </w:p>
        </w:tc>
        <w:tc>
          <w:tcPr>
            <w:tcW w:w="1440" w:type="dxa"/>
            <w:tcBorders>
              <w:top w:val="single" w:sz="4" w:space="0" w:color="000000"/>
              <w:left w:val="single" w:sz="4" w:space="0" w:color="000000"/>
              <w:bottom w:val="single" w:sz="4" w:space="0" w:color="000000"/>
              <w:right w:val="nil"/>
            </w:tcBorders>
          </w:tcPr>
          <w:p w14:paraId="501DDCED"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B15C85" w14:textId="77777777" w:rsidR="008116B4" w:rsidRDefault="00571706">
            <w:pPr>
              <w:pStyle w:val="TAL"/>
              <w:rPr>
                <w:kern w:val="2"/>
              </w:rPr>
            </w:pPr>
            <w:r>
              <w:rPr>
                <w:kern w:val="2"/>
              </w:rPr>
              <w:t xml:space="preserve">The information of the </w:t>
            </w:r>
            <w:r>
              <w:rPr>
                <w:rFonts w:hint="eastAsia"/>
                <w:kern w:val="2"/>
              </w:rPr>
              <w:t>VAL server</w:t>
            </w:r>
          </w:p>
        </w:tc>
      </w:tr>
      <w:tr w:rsidR="008116B4" w14:paraId="5BFA7910" w14:textId="77777777">
        <w:trPr>
          <w:jc w:val="center"/>
        </w:trPr>
        <w:tc>
          <w:tcPr>
            <w:tcW w:w="2880" w:type="dxa"/>
            <w:tcBorders>
              <w:top w:val="single" w:sz="4" w:space="0" w:color="000000"/>
              <w:left w:val="single" w:sz="4" w:space="0" w:color="000000"/>
              <w:bottom w:val="single" w:sz="4" w:space="0" w:color="000000"/>
              <w:right w:val="nil"/>
            </w:tcBorders>
          </w:tcPr>
          <w:p w14:paraId="36E45F32" w14:textId="77777777" w:rsidR="008116B4" w:rsidRDefault="00571706">
            <w:pPr>
              <w:pStyle w:val="TAL"/>
              <w:rPr>
                <w:kern w:val="2"/>
              </w:rPr>
            </w:pPr>
            <w:r>
              <w:rPr>
                <w:rFonts w:hint="eastAsia"/>
                <w:kern w:val="2"/>
              </w:rPr>
              <w:t xml:space="preserve">&gt;VAL server </w:t>
            </w:r>
            <w:r>
              <w:rPr>
                <w:kern w:val="2"/>
              </w:rPr>
              <w:t>ID</w:t>
            </w:r>
          </w:p>
        </w:tc>
        <w:tc>
          <w:tcPr>
            <w:tcW w:w="1440" w:type="dxa"/>
            <w:tcBorders>
              <w:top w:val="single" w:sz="4" w:space="0" w:color="000000"/>
              <w:left w:val="single" w:sz="4" w:space="0" w:color="000000"/>
              <w:bottom w:val="single" w:sz="4" w:space="0" w:color="000000"/>
              <w:right w:val="nil"/>
            </w:tcBorders>
          </w:tcPr>
          <w:p w14:paraId="7224DF92"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BA1DF26" w14:textId="77777777" w:rsidR="008116B4" w:rsidRDefault="00571706">
            <w:pPr>
              <w:pStyle w:val="TAL"/>
              <w:rPr>
                <w:kern w:val="2"/>
              </w:rPr>
            </w:pPr>
            <w:r>
              <w:rPr>
                <w:kern w:val="2"/>
              </w:rPr>
              <w:t xml:space="preserve">The identifier of the </w:t>
            </w:r>
            <w:r>
              <w:rPr>
                <w:rFonts w:hint="eastAsia"/>
                <w:kern w:val="2"/>
              </w:rPr>
              <w:t>VAL server</w:t>
            </w:r>
          </w:p>
        </w:tc>
      </w:tr>
      <w:tr w:rsidR="008116B4" w14:paraId="3174DC23" w14:textId="77777777">
        <w:trPr>
          <w:jc w:val="center"/>
        </w:trPr>
        <w:tc>
          <w:tcPr>
            <w:tcW w:w="2880" w:type="dxa"/>
            <w:tcBorders>
              <w:top w:val="single" w:sz="4" w:space="0" w:color="000000"/>
              <w:left w:val="single" w:sz="4" w:space="0" w:color="000000"/>
              <w:bottom w:val="single" w:sz="4" w:space="0" w:color="000000"/>
              <w:right w:val="nil"/>
            </w:tcBorders>
          </w:tcPr>
          <w:p w14:paraId="330346DC" w14:textId="77777777" w:rsidR="008116B4" w:rsidRDefault="00571706">
            <w:pPr>
              <w:pStyle w:val="TAL"/>
              <w:rPr>
                <w:kern w:val="2"/>
              </w:rPr>
            </w:pPr>
            <w:r>
              <w:rPr>
                <w:rFonts w:hint="eastAsia"/>
                <w:kern w:val="2"/>
              </w:rPr>
              <w:t xml:space="preserve">&gt;VAL </w:t>
            </w:r>
            <w:r>
              <w:rPr>
                <w:kern w:val="2"/>
              </w:rPr>
              <w:t>Endpoint</w:t>
            </w:r>
          </w:p>
        </w:tc>
        <w:tc>
          <w:tcPr>
            <w:tcW w:w="1440" w:type="dxa"/>
            <w:tcBorders>
              <w:top w:val="single" w:sz="4" w:space="0" w:color="000000"/>
              <w:left w:val="single" w:sz="4" w:space="0" w:color="000000"/>
              <w:bottom w:val="single" w:sz="4" w:space="0" w:color="000000"/>
              <w:right w:val="nil"/>
            </w:tcBorders>
          </w:tcPr>
          <w:p w14:paraId="1FC23CEA"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A7B26C" w14:textId="77777777" w:rsidR="008116B4" w:rsidRDefault="00571706">
            <w:pPr>
              <w:pStyle w:val="TAL"/>
              <w:rPr>
                <w:kern w:val="2"/>
              </w:rPr>
            </w:pPr>
            <w:r>
              <w:rPr>
                <w:kern w:val="2"/>
              </w:rPr>
              <w:t xml:space="preserve">Endpoint information (e.g. URI, FQDN, IP address) used to communicate with the </w:t>
            </w:r>
            <w:r>
              <w:rPr>
                <w:rFonts w:hint="eastAsia"/>
                <w:kern w:val="2"/>
              </w:rPr>
              <w:t>VAL.</w:t>
            </w:r>
          </w:p>
        </w:tc>
      </w:tr>
      <w:tr w:rsidR="008116B4" w14:paraId="5C263C5D" w14:textId="77777777">
        <w:trPr>
          <w:jc w:val="center"/>
        </w:trPr>
        <w:tc>
          <w:tcPr>
            <w:tcW w:w="2880" w:type="dxa"/>
            <w:tcBorders>
              <w:top w:val="single" w:sz="4" w:space="0" w:color="000000"/>
              <w:left w:val="single" w:sz="4" w:space="0" w:color="000000"/>
              <w:bottom w:val="single" w:sz="4" w:space="0" w:color="000000"/>
              <w:right w:val="nil"/>
            </w:tcBorders>
          </w:tcPr>
          <w:p w14:paraId="6B2DEAC7" w14:textId="77777777" w:rsidR="008116B4" w:rsidRDefault="00571706">
            <w:pPr>
              <w:pStyle w:val="TAL"/>
              <w:rPr>
                <w:kern w:val="2"/>
              </w:rPr>
            </w:pPr>
            <w:r>
              <w:rPr>
                <w:rFonts w:hint="eastAsia"/>
                <w:kern w:val="2"/>
              </w:rPr>
              <w:t>&gt;</w:t>
            </w:r>
            <w:r>
              <w:rPr>
                <w:kern w:val="2"/>
              </w:rPr>
              <w:t>Security credentials</w:t>
            </w:r>
          </w:p>
        </w:tc>
        <w:tc>
          <w:tcPr>
            <w:tcW w:w="1440" w:type="dxa"/>
            <w:tcBorders>
              <w:top w:val="single" w:sz="4" w:space="0" w:color="000000"/>
              <w:left w:val="single" w:sz="4" w:space="0" w:color="000000"/>
              <w:bottom w:val="single" w:sz="4" w:space="0" w:color="000000"/>
              <w:right w:val="nil"/>
            </w:tcBorders>
          </w:tcPr>
          <w:p w14:paraId="5B94B9BF"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A6AC20" w14:textId="77777777" w:rsidR="008116B4" w:rsidRDefault="00571706">
            <w:pPr>
              <w:pStyle w:val="TAL"/>
              <w:rPr>
                <w:kern w:val="2"/>
              </w:rPr>
            </w:pPr>
            <w:r>
              <w:rPr>
                <w:kern w:val="2"/>
              </w:rPr>
              <w:t xml:space="preserve">Security credentials resulting from a successful authorization for the </w:t>
            </w:r>
            <w:r>
              <w:rPr>
                <w:rFonts w:hint="eastAsia"/>
                <w:kern w:val="2"/>
              </w:rPr>
              <w:t>NSCE</w:t>
            </w:r>
            <w:r>
              <w:rPr>
                <w:kern w:val="2"/>
              </w:rPr>
              <w:t xml:space="preserve"> service.</w:t>
            </w:r>
          </w:p>
        </w:tc>
      </w:tr>
      <w:tr w:rsidR="008116B4" w14:paraId="177327BA" w14:textId="77777777">
        <w:trPr>
          <w:jc w:val="center"/>
        </w:trPr>
        <w:tc>
          <w:tcPr>
            <w:tcW w:w="2880" w:type="dxa"/>
            <w:tcBorders>
              <w:top w:val="single" w:sz="4" w:space="0" w:color="000000"/>
              <w:left w:val="single" w:sz="4" w:space="0" w:color="000000"/>
              <w:bottom w:val="single" w:sz="4" w:space="0" w:color="000000"/>
              <w:right w:val="nil"/>
            </w:tcBorders>
          </w:tcPr>
          <w:p w14:paraId="41E695A0" w14:textId="77777777" w:rsidR="008116B4" w:rsidRDefault="00571706">
            <w:pPr>
              <w:pStyle w:val="TAL"/>
              <w:rPr>
                <w:kern w:val="2"/>
              </w:rPr>
            </w:pPr>
            <w:r>
              <w:rPr>
                <w:rFonts w:hint="eastAsia"/>
                <w:kern w:val="2"/>
              </w:rPr>
              <w:t>&gt;</w:t>
            </w:r>
            <w:r>
              <w:rPr>
                <w:kern w:val="2"/>
              </w:rPr>
              <w:t>Proposed expiration time</w:t>
            </w:r>
          </w:p>
        </w:tc>
        <w:tc>
          <w:tcPr>
            <w:tcW w:w="1440" w:type="dxa"/>
            <w:tcBorders>
              <w:top w:val="single" w:sz="4" w:space="0" w:color="000000"/>
              <w:left w:val="single" w:sz="4" w:space="0" w:color="000000"/>
              <w:bottom w:val="single" w:sz="4" w:space="0" w:color="000000"/>
              <w:right w:val="nil"/>
            </w:tcBorders>
          </w:tcPr>
          <w:p w14:paraId="4606ECCC"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B72780" w14:textId="77777777" w:rsidR="008116B4" w:rsidRDefault="00571706">
            <w:pPr>
              <w:pStyle w:val="TAL"/>
              <w:rPr>
                <w:kern w:val="2"/>
              </w:rPr>
            </w:pPr>
            <w:r>
              <w:rPr>
                <w:kern w:val="2"/>
              </w:rPr>
              <w:t>Proposed expiration time for the registration</w:t>
            </w:r>
          </w:p>
        </w:tc>
      </w:tr>
      <w:tr w:rsidR="008116B4" w14:paraId="5A06D388" w14:textId="77777777">
        <w:trPr>
          <w:jc w:val="center"/>
        </w:trPr>
        <w:tc>
          <w:tcPr>
            <w:tcW w:w="2880" w:type="dxa"/>
            <w:tcBorders>
              <w:top w:val="single" w:sz="4" w:space="0" w:color="000000"/>
              <w:left w:val="single" w:sz="4" w:space="0" w:color="000000"/>
              <w:bottom w:val="single" w:sz="4" w:space="0" w:color="000000"/>
              <w:right w:val="nil"/>
            </w:tcBorders>
          </w:tcPr>
          <w:p w14:paraId="37C7D653" w14:textId="77777777" w:rsidR="008116B4" w:rsidRDefault="00571706">
            <w:pPr>
              <w:pStyle w:val="TAL"/>
              <w:rPr>
                <w:kern w:val="2"/>
              </w:rPr>
            </w:pPr>
            <w:r>
              <w:rPr>
                <w:kern w:val="2"/>
              </w:rPr>
              <w:t>APIs for enrollment</w:t>
            </w:r>
          </w:p>
        </w:tc>
        <w:tc>
          <w:tcPr>
            <w:tcW w:w="1440" w:type="dxa"/>
            <w:tcBorders>
              <w:top w:val="single" w:sz="4" w:space="0" w:color="000000"/>
              <w:left w:val="single" w:sz="4" w:space="0" w:color="000000"/>
              <w:bottom w:val="single" w:sz="4" w:space="0" w:color="000000"/>
              <w:right w:val="nil"/>
            </w:tcBorders>
          </w:tcPr>
          <w:p w14:paraId="0875FA22" w14:textId="77777777" w:rsidR="008116B4" w:rsidRDefault="00571706">
            <w:pPr>
              <w:pStyle w:val="TAC"/>
              <w:rPr>
                <w:kern w:val="2"/>
              </w:rPr>
            </w:pPr>
            <w:r>
              <w:rPr>
                <w:rFonts w:hint="eastAsia"/>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109A4DF" w14:textId="77777777" w:rsidR="008116B4" w:rsidRDefault="00571706">
            <w:pPr>
              <w:pStyle w:val="TAL"/>
              <w:rPr>
                <w:kern w:val="2"/>
              </w:rPr>
            </w:pPr>
            <w:r>
              <w:rPr>
                <w:rFonts w:hint="eastAsia"/>
                <w:kern w:val="2"/>
              </w:rPr>
              <w:t>Indicates interested NSCE services.</w:t>
            </w:r>
          </w:p>
        </w:tc>
      </w:tr>
    </w:tbl>
    <w:p w14:paraId="52EDDE0C" w14:textId="6B00D13E" w:rsidR="008116B4" w:rsidRDefault="008116B4">
      <w:pPr>
        <w:rPr>
          <w:rFonts w:eastAsiaTheme="minorEastAsia"/>
          <w:lang w:eastAsia="zh-CN"/>
        </w:rPr>
      </w:pPr>
    </w:p>
    <w:p w14:paraId="0A6C63CE" w14:textId="77777777" w:rsidR="008116B4" w:rsidRDefault="00571706">
      <w:pPr>
        <w:pStyle w:val="Heading4"/>
        <w:rPr>
          <w:bCs/>
        </w:rPr>
      </w:pPr>
      <w:bookmarkStart w:id="145" w:name="_Toc120030789"/>
      <w:r>
        <w:rPr>
          <w:rFonts w:hint="eastAsia"/>
          <w:bCs/>
        </w:rPr>
        <w:lastRenderedPageBreak/>
        <w:t>9</w:t>
      </w:r>
      <w:r>
        <w:rPr>
          <w:bCs/>
        </w:rPr>
        <w:t>.</w:t>
      </w:r>
      <w:r>
        <w:rPr>
          <w:rFonts w:eastAsiaTheme="minorEastAsia" w:hint="eastAsia"/>
          <w:bCs/>
          <w:lang w:eastAsia="zh-CN"/>
        </w:rPr>
        <w:t>2</w:t>
      </w:r>
      <w:r>
        <w:rPr>
          <w:bCs/>
        </w:rPr>
        <w:t>.</w:t>
      </w:r>
      <w:r>
        <w:rPr>
          <w:rFonts w:hint="eastAsia"/>
          <w:bCs/>
        </w:rPr>
        <w:t>3</w:t>
      </w:r>
      <w:r>
        <w:rPr>
          <w:bCs/>
        </w:rPr>
        <w:t>.3</w:t>
      </w:r>
      <w:r>
        <w:rPr>
          <w:bCs/>
        </w:rPr>
        <w:tab/>
      </w:r>
      <w:r>
        <w:rPr>
          <w:rFonts w:hint="eastAsia"/>
          <w:bCs/>
        </w:rPr>
        <w:t>VAL server registration</w:t>
      </w:r>
      <w:r>
        <w:rPr>
          <w:bCs/>
        </w:rPr>
        <w:t xml:space="preserve"> response</w:t>
      </w:r>
      <w:bookmarkEnd w:id="145"/>
    </w:p>
    <w:p w14:paraId="7B3D8975" w14:textId="77777777" w:rsidR="008116B4" w:rsidRDefault="00571706">
      <w:r>
        <w:t xml:space="preserve">The information elements specified in the Table </w:t>
      </w:r>
      <w:r>
        <w:rPr>
          <w:rFonts w:hint="eastAsia"/>
        </w:rPr>
        <w:t>9</w:t>
      </w:r>
      <w:r>
        <w:t>.</w:t>
      </w:r>
      <w:r>
        <w:rPr>
          <w:rFonts w:eastAsiaTheme="minorEastAsia" w:hint="eastAsia"/>
          <w:lang w:eastAsia="zh-CN"/>
        </w:rPr>
        <w:t>2</w:t>
      </w:r>
      <w:r>
        <w:t>.</w:t>
      </w:r>
      <w:r>
        <w:rPr>
          <w:rFonts w:hint="eastAsia"/>
        </w:rPr>
        <w:t>3</w:t>
      </w:r>
      <w:r>
        <w:t>.</w:t>
      </w:r>
      <w:r>
        <w:rPr>
          <w:rFonts w:hint="eastAsia"/>
        </w:rPr>
        <w:t>3</w:t>
      </w:r>
      <w:r>
        <w:t xml:space="preserve">-1-1 </w:t>
      </w:r>
      <w:r w:rsidR="00A07775">
        <w:rPr>
          <w:rFonts w:eastAsiaTheme="minorEastAsia" w:hint="eastAsia"/>
          <w:lang w:eastAsia="zh-CN"/>
        </w:rPr>
        <w:t>are</w:t>
      </w:r>
      <w:r w:rsidR="00A07775">
        <w:t xml:space="preserve"> </w:t>
      </w:r>
      <w:r>
        <w:t xml:space="preserve">used for the </w:t>
      </w:r>
      <w:r>
        <w:rPr>
          <w:rFonts w:hint="eastAsia"/>
        </w:rPr>
        <w:t>VAL server registration</w:t>
      </w:r>
      <w:r>
        <w:rPr>
          <w:rFonts w:ascii="SimSun" w:hAnsi="SimSun" w:hint="eastAsia"/>
        </w:rPr>
        <w:t xml:space="preserve"> </w:t>
      </w:r>
      <w:r>
        <w:t>response</w:t>
      </w:r>
      <w:r>
        <w:rPr>
          <w:rFonts w:ascii="SimSun" w:hAnsi="SimSun" w:hint="eastAsia"/>
        </w:rPr>
        <w:t xml:space="preserve"> </w:t>
      </w:r>
      <w:r>
        <w:t xml:space="preserve">sent from the </w:t>
      </w:r>
      <w:r>
        <w:rPr>
          <w:rFonts w:hint="eastAsia"/>
        </w:rPr>
        <w:t xml:space="preserve">NSCE server </w:t>
      </w:r>
      <w:r>
        <w:t>to the</w:t>
      </w:r>
      <w:r>
        <w:rPr>
          <w:rFonts w:ascii="SimSun" w:hAnsi="SimSun" w:hint="eastAsia"/>
        </w:rPr>
        <w:t xml:space="preserve"> </w:t>
      </w:r>
      <w:r>
        <w:rPr>
          <w:rFonts w:hint="eastAsia"/>
        </w:rPr>
        <w:t>VAL server.</w:t>
      </w:r>
    </w:p>
    <w:p w14:paraId="02CF537B" w14:textId="77777777" w:rsidR="008116B4" w:rsidRDefault="00571706">
      <w:pPr>
        <w:pStyle w:val="TH"/>
      </w:pPr>
      <w:r>
        <w:t xml:space="preserve">Table </w:t>
      </w:r>
      <w:r>
        <w:rPr>
          <w:rFonts w:hint="eastAsia"/>
        </w:rPr>
        <w:t>9</w:t>
      </w:r>
      <w:r>
        <w:t>.</w:t>
      </w:r>
      <w:r>
        <w:rPr>
          <w:rFonts w:eastAsiaTheme="minorEastAsia" w:hint="eastAsia"/>
          <w:lang w:eastAsia="zh-CN"/>
        </w:rPr>
        <w:t>2</w:t>
      </w:r>
      <w:r>
        <w:t>.</w:t>
      </w:r>
      <w:r>
        <w:rPr>
          <w:rFonts w:hint="eastAsia"/>
        </w:rPr>
        <w:t>3</w:t>
      </w:r>
      <w:r>
        <w:t>.</w:t>
      </w:r>
      <w:r>
        <w:rPr>
          <w:rFonts w:hint="eastAsia"/>
        </w:rPr>
        <w:t>3</w:t>
      </w:r>
      <w:r>
        <w:t xml:space="preserve">-1: </w:t>
      </w:r>
      <w:r>
        <w:rPr>
          <w:rFonts w:hint="eastAsia"/>
        </w:rPr>
        <w:t xml:space="preserve">VAL server registration </w:t>
      </w:r>
      <w:r>
        <w:t>response</w:t>
      </w:r>
    </w:p>
    <w:tbl>
      <w:tblPr>
        <w:tblW w:w="8640" w:type="dxa"/>
        <w:jc w:val="center"/>
        <w:tblLayout w:type="fixed"/>
        <w:tblLook w:val="04A0" w:firstRow="1" w:lastRow="0" w:firstColumn="1" w:lastColumn="0" w:noHBand="0" w:noVBand="1"/>
      </w:tblPr>
      <w:tblGrid>
        <w:gridCol w:w="2880"/>
        <w:gridCol w:w="1440"/>
        <w:gridCol w:w="4320"/>
      </w:tblGrid>
      <w:tr w:rsidR="008116B4" w14:paraId="5EC9D22D" w14:textId="77777777">
        <w:trPr>
          <w:jc w:val="center"/>
        </w:trPr>
        <w:tc>
          <w:tcPr>
            <w:tcW w:w="2880" w:type="dxa"/>
            <w:tcBorders>
              <w:top w:val="single" w:sz="4" w:space="0" w:color="000000"/>
              <w:left w:val="single" w:sz="4" w:space="0" w:color="000000"/>
              <w:bottom w:val="single" w:sz="4" w:space="0" w:color="000000"/>
              <w:right w:val="nil"/>
            </w:tcBorders>
          </w:tcPr>
          <w:p w14:paraId="66C24077"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5300A92"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125EC0" w14:textId="77777777" w:rsidR="008116B4" w:rsidRDefault="00571706">
            <w:pPr>
              <w:pStyle w:val="TAH"/>
              <w:rPr>
                <w:kern w:val="2"/>
              </w:rPr>
            </w:pPr>
            <w:r>
              <w:rPr>
                <w:kern w:val="2"/>
              </w:rPr>
              <w:t>Description</w:t>
            </w:r>
          </w:p>
        </w:tc>
      </w:tr>
      <w:tr w:rsidR="008116B4" w14:paraId="317E95EA" w14:textId="77777777">
        <w:trPr>
          <w:jc w:val="center"/>
        </w:trPr>
        <w:tc>
          <w:tcPr>
            <w:tcW w:w="2880" w:type="dxa"/>
            <w:tcBorders>
              <w:top w:val="single" w:sz="4" w:space="0" w:color="000000"/>
              <w:left w:val="single" w:sz="4" w:space="0" w:color="000000"/>
              <w:bottom w:val="single" w:sz="4" w:space="0" w:color="000000"/>
              <w:right w:val="nil"/>
            </w:tcBorders>
          </w:tcPr>
          <w:p w14:paraId="7F90EDCC" w14:textId="77777777" w:rsidR="008116B4" w:rsidRDefault="00571706">
            <w:pPr>
              <w:pStyle w:val="TAL"/>
              <w:rPr>
                <w:kern w:val="2"/>
              </w:rPr>
            </w:pPr>
            <w:r>
              <w:rPr>
                <w:rFonts w:hint="eastAsia"/>
                <w:kern w:val="2"/>
              </w:rPr>
              <w:t>Registration</w:t>
            </w:r>
            <w:r>
              <w:rPr>
                <w:kern w:val="2"/>
              </w:rPr>
              <w:t xml:space="preserve"> status</w:t>
            </w:r>
          </w:p>
        </w:tc>
        <w:tc>
          <w:tcPr>
            <w:tcW w:w="1440" w:type="dxa"/>
            <w:tcBorders>
              <w:top w:val="single" w:sz="4" w:space="0" w:color="000000"/>
              <w:left w:val="single" w:sz="4" w:space="0" w:color="000000"/>
              <w:bottom w:val="single" w:sz="4" w:space="0" w:color="000000"/>
              <w:right w:val="nil"/>
            </w:tcBorders>
          </w:tcPr>
          <w:p w14:paraId="75FFA910" w14:textId="77777777" w:rsidR="008116B4" w:rsidRDefault="00571706">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05B1B0" w14:textId="77777777" w:rsidR="008116B4" w:rsidRDefault="00571706">
            <w:pPr>
              <w:pStyle w:val="TAL"/>
              <w:rPr>
                <w:kern w:val="2"/>
              </w:rPr>
            </w:pPr>
            <w:r>
              <w:rPr>
                <w:kern w:val="2"/>
              </w:rPr>
              <w:t xml:space="preserve">The result of </w:t>
            </w:r>
            <w:r>
              <w:rPr>
                <w:rFonts w:hint="eastAsia"/>
                <w:kern w:val="2"/>
              </w:rPr>
              <w:t>Registration</w:t>
            </w:r>
            <w:r>
              <w:rPr>
                <w:kern w:val="2"/>
              </w:rPr>
              <w:t xml:space="preserve"> request</w:t>
            </w:r>
          </w:p>
        </w:tc>
      </w:tr>
      <w:tr w:rsidR="008116B4" w14:paraId="1370A8E8" w14:textId="77777777">
        <w:trPr>
          <w:jc w:val="center"/>
        </w:trPr>
        <w:tc>
          <w:tcPr>
            <w:tcW w:w="2880" w:type="dxa"/>
            <w:tcBorders>
              <w:top w:val="single" w:sz="4" w:space="0" w:color="000000"/>
              <w:left w:val="single" w:sz="4" w:space="0" w:color="000000"/>
              <w:bottom w:val="single" w:sz="4" w:space="0" w:color="000000"/>
              <w:right w:val="nil"/>
            </w:tcBorders>
          </w:tcPr>
          <w:p w14:paraId="6049F7EA" w14:textId="38E29D15" w:rsidR="008116B4" w:rsidRDefault="00571706">
            <w:pPr>
              <w:pStyle w:val="TAL"/>
              <w:rPr>
                <w:kern w:val="2"/>
              </w:rPr>
            </w:pPr>
            <w:r>
              <w:rPr>
                <w:rFonts w:hint="eastAsia"/>
                <w:kern w:val="2"/>
              </w:rPr>
              <w:t>&gt;</w:t>
            </w:r>
            <w:r>
              <w:rPr>
                <w:kern w:val="2"/>
              </w:rPr>
              <w:t>Successful response (NOTE)</w:t>
            </w:r>
          </w:p>
        </w:tc>
        <w:tc>
          <w:tcPr>
            <w:tcW w:w="1440" w:type="dxa"/>
            <w:tcBorders>
              <w:top w:val="single" w:sz="4" w:space="0" w:color="000000"/>
              <w:left w:val="single" w:sz="4" w:space="0" w:color="000000"/>
              <w:bottom w:val="single" w:sz="4" w:space="0" w:color="000000"/>
              <w:right w:val="nil"/>
            </w:tcBorders>
          </w:tcPr>
          <w:p w14:paraId="10B8B7E8"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9740857" w14:textId="77777777" w:rsidR="008116B4" w:rsidRDefault="00571706">
            <w:pPr>
              <w:pStyle w:val="TAL"/>
              <w:rPr>
                <w:kern w:val="2"/>
              </w:rPr>
            </w:pPr>
            <w:r>
              <w:rPr>
                <w:kern w:val="2"/>
              </w:rPr>
              <w:t xml:space="preserve">Indicates that the </w:t>
            </w:r>
            <w:r>
              <w:rPr>
                <w:rFonts w:hint="eastAsia"/>
                <w:kern w:val="2"/>
              </w:rPr>
              <w:t>VAL server registration</w:t>
            </w:r>
            <w:r>
              <w:rPr>
                <w:kern w:val="2"/>
              </w:rPr>
              <w:t xml:space="preserve"> request was successful.</w:t>
            </w:r>
          </w:p>
        </w:tc>
      </w:tr>
      <w:tr w:rsidR="008116B4" w14:paraId="48E16FA9" w14:textId="77777777">
        <w:trPr>
          <w:jc w:val="center"/>
        </w:trPr>
        <w:tc>
          <w:tcPr>
            <w:tcW w:w="2880" w:type="dxa"/>
            <w:tcBorders>
              <w:top w:val="single" w:sz="4" w:space="0" w:color="000000"/>
              <w:left w:val="single" w:sz="4" w:space="0" w:color="000000"/>
              <w:bottom w:val="single" w:sz="4" w:space="0" w:color="000000"/>
              <w:right w:val="nil"/>
            </w:tcBorders>
          </w:tcPr>
          <w:p w14:paraId="640C81B4" w14:textId="77777777" w:rsidR="008116B4" w:rsidRDefault="00571706">
            <w:pPr>
              <w:pStyle w:val="TAL"/>
              <w:rPr>
                <w:kern w:val="2"/>
              </w:rPr>
            </w:pPr>
            <w:r>
              <w:rPr>
                <w:kern w:val="2"/>
              </w:rPr>
              <w:t xml:space="preserve">&gt; </w:t>
            </w:r>
            <w:r>
              <w:rPr>
                <w:rFonts w:hint="eastAsia"/>
                <w:kern w:val="2"/>
              </w:rPr>
              <w:t>&gt;</w:t>
            </w:r>
            <w:r>
              <w:rPr>
                <w:kern w:val="2"/>
              </w:rPr>
              <w:t>Registration ID</w:t>
            </w:r>
          </w:p>
        </w:tc>
        <w:tc>
          <w:tcPr>
            <w:tcW w:w="1440" w:type="dxa"/>
            <w:tcBorders>
              <w:top w:val="single" w:sz="4" w:space="0" w:color="000000"/>
              <w:left w:val="single" w:sz="4" w:space="0" w:color="000000"/>
              <w:bottom w:val="single" w:sz="4" w:space="0" w:color="000000"/>
              <w:right w:val="nil"/>
            </w:tcBorders>
          </w:tcPr>
          <w:p w14:paraId="4ED8C3C9" w14:textId="77777777" w:rsidR="008116B4" w:rsidRDefault="00571706">
            <w:pPr>
              <w:pStyle w:val="TAC"/>
              <w:rPr>
                <w:kern w:val="2"/>
              </w:rPr>
            </w:pPr>
            <w:r>
              <w:rPr>
                <w:rFonts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DBD759" w14:textId="77777777" w:rsidR="008116B4" w:rsidRDefault="00571706">
            <w:pPr>
              <w:pStyle w:val="TAL"/>
              <w:rPr>
                <w:kern w:val="2"/>
              </w:rPr>
            </w:pPr>
            <w:r>
              <w:rPr>
                <w:kern w:val="2"/>
              </w:rPr>
              <w:t>Identifier of the registration.</w:t>
            </w:r>
          </w:p>
        </w:tc>
      </w:tr>
      <w:tr w:rsidR="008116B4" w14:paraId="2A093094" w14:textId="77777777">
        <w:trPr>
          <w:jc w:val="center"/>
        </w:trPr>
        <w:tc>
          <w:tcPr>
            <w:tcW w:w="2880" w:type="dxa"/>
            <w:tcBorders>
              <w:top w:val="single" w:sz="4" w:space="0" w:color="000000"/>
              <w:left w:val="single" w:sz="4" w:space="0" w:color="000000"/>
              <w:bottom w:val="single" w:sz="4" w:space="0" w:color="000000"/>
              <w:right w:val="nil"/>
            </w:tcBorders>
          </w:tcPr>
          <w:p w14:paraId="0B8589D4" w14:textId="77777777" w:rsidR="008116B4" w:rsidRDefault="00571706">
            <w:pPr>
              <w:pStyle w:val="TAL"/>
              <w:rPr>
                <w:kern w:val="2"/>
              </w:rPr>
            </w:pPr>
            <w:r>
              <w:rPr>
                <w:kern w:val="2"/>
              </w:rPr>
              <w:t xml:space="preserve">&gt; </w:t>
            </w:r>
            <w:r>
              <w:rPr>
                <w:rFonts w:hint="eastAsia"/>
                <w:kern w:val="2"/>
              </w:rPr>
              <w:t>&gt;</w:t>
            </w:r>
            <w:r>
              <w:rPr>
                <w:kern w:val="2"/>
              </w:rPr>
              <w:t>Expiration time</w:t>
            </w:r>
          </w:p>
        </w:tc>
        <w:tc>
          <w:tcPr>
            <w:tcW w:w="1440" w:type="dxa"/>
            <w:tcBorders>
              <w:top w:val="single" w:sz="4" w:space="0" w:color="000000"/>
              <w:left w:val="single" w:sz="4" w:space="0" w:color="000000"/>
              <w:bottom w:val="single" w:sz="4" w:space="0" w:color="000000"/>
              <w:right w:val="nil"/>
            </w:tcBorders>
          </w:tcPr>
          <w:p w14:paraId="1D053EEB" w14:textId="77777777" w:rsidR="008116B4" w:rsidRDefault="00571706">
            <w:pPr>
              <w:pStyle w:val="TAC"/>
              <w:rPr>
                <w:kern w:val="2"/>
              </w:rPr>
            </w:pPr>
            <w:r>
              <w:rPr>
                <w:rFonts w:hint="eastAsia"/>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4B79FC" w14:textId="77777777" w:rsidR="008116B4" w:rsidRDefault="00571706">
            <w:pPr>
              <w:pStyle w:val="TAL"/>
              <w:rPr>
                <w:rFonts w:cs="Arial"/>
                <w:kern w:val="2"/>
                <w:szCs w:val="18"/>
              </w:rPr>
            </w:pPr>
            <w:r>
              <w:rPr>
                <w:kern w:val="2"/>
              </w:rPr>
              <w:t>Indicates the expiration time of the registration. To maintain an active registration status, a registration update is required before the expiration time.</w:t>
            </w:r>
          </w:p>
          <w:p w14:paraId="0393B6BB" w14:textId="77777777" w:rsidR="008116B4" w:rsidRDefault="008116B4">
            <w:pPr>
              <w:pStyle w:val="TAL"/>
              <w:rPr>
                <w:kern w:val="2"/>
              </w:rPr>
            </w:pPr>
          </w:p>
          <w:p w14:paraId="54D5D2EA" w14:textId="77777777" w:rsidR="008116B4" w:rsidRDefault="00571706">
            <w:pPr>
              <w:pStyle w:val="TAL"/>
              <w:rPr>
                <w:kern w:val="2"/>
              </w:rPr>
            </w:pPr>
            <w:r>
              <w:rPr>
                <w:kern w:val="2"/>
              </w:rPr>
              <w:t>If the Expiration time IE is not included, it indicates that the registration never expires.</w:t>
            </w:r>
          </w:p>
        </w:tc>
      </w:tr>
      <w:tr w:rsidR="00A07775" w14:paraId="706A583B" w14:textId="77777777">
        <w:trPr>
          <w:jc w:val="center"/>
        </w:trPr>
        <w:tc>
          <w:tcPr>
            <w:tcW w:w="2880" w:type="dxa"/>
            <w:tcBorders>
              <w:top w:val="single" w:sz="4" w:space="0" w:color="000000"/>
              <w:left w:val="single" w:sz="4" w:space="0" w:color="000000"/>
              <w:bottom w:val="single" w:sz="4" w:space="0" w:color="000000"/>
              <w:right w:val="nil"/>
            </w:tcBorders>
          </w:tcPr>
          <w:p w14:paraId="3D9961E0" w14:textId="77777777" w:rsidR="00A07775" w:rsidRDefault="00A07775">
            <w:pPr>
              <w:pStyle w:val="TAL"/>
              <w:rPr>
                <w:kern w:val="2"/>
              </w:rPr>
            </w:pPr>
            <w:r>
              <w:rPr>
                <w:rFonts w:eastAsiaTheme="minorEastAsia" w:hint="eastAsia"/>
                <w:kern w:val="2"/>
                <w:lang w:eastAsia="zh-CN"/>
              </w:rPr>
              <w:t>&gt;&gt;</w:t>
            </w:r>
            <w:r>
              <w:rPr>
                <w:rFonts w:hint="eastAsia"/>
                <w:kern w:val="2"/>
              </w:rPr>
              <w:t>Registration</w:t>
            </w:r>
            <w:r>
              <w:rPr>
                <w:kern w:val="2"/>
              </w:rPr>
              <w:t xml:space="preserve"> information</w:t>
            </w:r>
          </w:p>
        </w:tc>
        <w:tc>
          <w:tcPr>
            <w:tcW w:w="1440" w:type="dxa"/>
            <w:tcBorders>
              <w:top w:val="single" w:sz="4" w:space="0" w:color="000000"/>
              <w:left w:val="single" w:sz="4" w:space="0" w:color="000000"/>
              <w:bottom w:val="single" w:sz="4" w:space="0" w:color="000000"/>
              <w:right w:val="nil"/>
            </w:tcBorders>
          </w:tcPr>
          <w:p w14:paraId="404CAC7C" w14:textId="4A347861" w:rsidR="00A07775" w:rsidRDefault="001F2BAD" w:rsidP="00CF381A">
            <w:pPr>
              <w:pStyle w:val="TAL"/>
              <w:jc w:val="center"/>
              <w:rPr>
                <w:rFonts w:cs="Arial"/>
                <w:kern w:val="2"/>
                <w:szCs w:val="18"/>
              </w:rPr>
            </w:pPr>
            <w:r>
              <w:rPr>
                <w:kern w:val="2"/>
              </w:rPr>
              <w:t>M</w:t>
            </w:r>
          </w:p>
          <w:p w14:paraId="5881F048" w14:textId="77777777" w:rsidR="00A07775" w:rsidRDefault="00A07775">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BEBCED4" w14:textId="77777777" w:rsidR="00A07775" w:rsidRDefault="00A07775">
            <w:pPr>
              <w:pStyle w:val="TAL"/>
              <w:rPr>
                <w:kern w:val="2"/>
              </w:rPr>
            </w:pPr>
            <w:r>
              <w:rPr>
                <w:kern w:val="2"/>
              </w:rPr>
              <w:t xml:space="preserve">Information allow the </w:t>
            </w:r>
            <w:r>
              <w:rPr>
                <w:rFonts w:hint="eastAsia"/>
                <w:kern w:val="2"/>
              </w:rPr>
              <w:t>VAL server</w:t>
            </w:r>
            <w:r>
              <w:rPr>
                <w:kern w:val="2"/>
              </w:rPr>
              <w:t xml:space="preserve"> to be authenticated and to obtain authorization for service APIs</w:t>
            </w:r>
          </w:p>
        </w:tc>
      </w:tr>
      <w:tr w:rsidR="00A07775" w14:paraId="1CFD217E" w14:textId="77777777">
        <w:trPr>
          <w:jc w:val="center"/>
        </w:trPr>
        <w:tc>
          <w:tcPr>
            <w:tcW w:w="2880" w:type="dxa"/>
            <w:tcBorders>
              <w:top w:val="single" w:sz="4" w:space="0" w:color="000000"/>
              <w:left w:val="single" w:sz="4" w:space="0" w:color="000000"/>
              <w:bottom w:val="single" w:sz="4" w:space="0" w:color="000000"/>
              <w:right w:val="nil"/>
            </w:tcBorders>
          </w:tcPr>
          <w:p w14:paraId="3AC7B8A2" w14:textId="77777777" w:rsidR="00A07775" w:rsidRDefault="00A07775">
            <w:pPr>
              <w:pStyle w:val="TAL"/>
              <w:rPr>
                <w:kern w:val="2"/>
              </w:rPr>
            </w:pPr>
            <w:r>
              <w:rPr>
                <w:rFonts w:eastAsiaTheme="minorEastAsia" w:hint="eastAsia"/>
                <w:kern w:val="2"/>
                <w:lang w:eastAsia="zh-CN"/>
              </w:rPr>
              <w:t>&gt;&gt;</w:t>
            </w:r>
            <w:r>
              <w:rPr>
                <w:kern w:val="2"/>
              </w:rPr>
              <w:t>Service API information</w:t>
            </w:r>
          </w:p>
        </w:tc>
        <w:tc>
          <w:tcPr>
            <w:tcW w:w="1440" w:type="dxa"/>
            <w:tcBorders>
              <w:top w:val="single" w:sz="4" w:space="0" w:color="000000"/>
              <w:left w:val="single" w:sz="4" w:space="0" w:color="000000"/>
              <w:bottom w:val="single" w:sz="4" w:space="0" w:color="000000"/>
              <w:right w:val="nil"/>
            </w:tcBorders>
          </w:tcPr>
          <w:p w14:paraId="1B02F998" w14:textId="77777777" w:rsidR="00A07775" w:rsidRDefault="00A07775" w:rsidP="00CF381A">
            <w:pPr>
              <w:pStyle w:val="TAL"/>
              <w:jc w:val="center"/>
              <w:rPr>
                <w:rFonts w:cs="Arial"/>
                <w:kern w:val="2"/>
                <w:szCs w:val="18"/>
              </w:rPr>
            </w:pPr>
            <w:r>
              <w:rPr>
                <w:kern w:val="2"/>
              </w:rPr>
              <w:t>O</w:t>
            </w:r>
          </w:p>
          <w:p w14:paraId="5C2DEE6B" w14:textId="77777777" w:rsidR="00A07775" w:rsidRDefault="00A07775">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9207388" w14:textId="77777777" w:rsidR="00A07775" w:rsidRDefault="00A07775">
            <w:pPr>
              <w:pStyle w:val="TAL"/>
              <w:rPr>
                <w:kern w:val="2"/>
              </w:rPr>
            </w:pPr>
            <w:r>
              <w:rPr>
                <w:rFonts w:hint="eastAsia"/>
                <w:kern w:val="2"/>
              </w:rPr>
              <w:t>NSCE</w:t>
            </w:r>
            <w:r>
              <w:rPr>
                <w:kern w:val="2"/>
              </w:rPr>
              <w:t xml:space="preserve"> service API name, service API type, communication type, description, Serving Area Information (optional), AEF location (optional), interface details (e.g. IP address, port number, URI), protocols, version numbers, and data format.</w:t>
            </w:r>
          </w:p>
        </w:tc>
      </w:tr>
      <w:tr w:rsidR="00A07775" w14:paraId="32294E14" w14:textId="77777777">
        <w:trPr>
          <w:jc w:val="center"/>
        </w:trPr>
        <w:tc>
          <w:tcPr>
            <w:tcW w:w="2880" w:type="dxa"/>
            <w:tcBorders>
              <w:top w:val="single" w:sz="4" w:space="0" w:color="000000"/>
              <w:left w:val="single" w:sz="4" w:space="0" w:color="000000"/>
              <w:bottom w:val="single" w:sz="4" w:space="0" w:color="000000"/>
              <w:right w:val="nil"/>
            </w:tcBorders>
          </w:tcPr>
          <w:p w14:paraId="35FAA6A1" w14:textId="0DD67441" w:rsidR="00A07775" w:rsidRDefault="00A07775">
            <w:pPr>
              <w:pStyle w:val="TAL"/>
              <w:rPr>
                <w:kern w:val="2"/>
              </w:rPr>
            </w:pPr>
            <w:r>
              <w:rPr>
                <w:rFonts w:hint="eastAsia"/>
                <w:kern w:val="2"/>
              </w:rPr>
              <w:t>&gt;</w:t>
            </w:r>
            <w:r>
              <w:rPr>
                <w:kern w:val="2"/>
              </w:rPr>
              <w:t>Failure response (NOTE)</w:t>
            </w:r>
          </w:p>
        </w:tc>
        <w:tc>
          <w:tcPr>
            <w:tcW w:w="1440" w:type="dxa"/>
            <w:tcBorders>
              <w:top w:val="single" w:sz="4" w:space="0" w:color="000000"/>
              <w:left w:val="single" w:sz="4" w:space="0" w:color="000000"/>
              <w:bottom w:val="single" w:sz="4" w:space="0" w:color="000000"/>
              <w:right w:val="nil"/>
            </w:tcBorders>
          </w:tcPr>
          <w:p w14:paraId="6BD74FBE" w14:textId="77777777" w:rsidR="00A07775" w:rsidRDefault="00A0777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1B2362" w14:textId="77777777" w:rsidR="00A07775" w:rsidRDefault="00A07775">
            <w:pPr>
              <w:pStyle w:val="TAL"/>
              <w:rPr>
                <w:kern w:val="2"/>
              </w:rPr>
            </w:pPr>
            <w:r>
              <w:rPr>
                <w:kern w:val="2"/>
              </w:rPr>
              <w:t xml:space="preserve">Indicates that the </w:t>
            </w:r>
            <w:r>
              <w:rPr>
                <w:rFonts w:hint="eastAsia"/>
                <w:kern w:val="2"/>
              </w:rPr>
              <w:t>VAL server registration</w:t>
            </w:r>
            <w:r>
              <w:rPr>
                <w:kern w:val="2"/>
              </w:rPr>
              <w:t xml:space="preserve"> request failed.</w:t>
            </w:r>
          </w:p>
        </w:tc>
      </w:tr>
      <w:tr w:rsidR="001F2BAD" w14:paraId="41EB5EFB" w14:textId="77777777">
        <w:trPr>
          <w:jc w:val="center"/>
        </w:trPr>
        <w:tc>
          <w:tcPr>
            <w:tcW w:w="2880" w:type="dxa"/>
            <w:tcBorders>
              <w:top w:val="single" w:sz="4" w:space="0" w:color="000000"/>
              <w:left w:val="single" w:sz="4" w:space="0" w:color="000000"/>
              <w:bottom w:val="single" w:sz="4" w:space="0" w:color="000000"/>
              <w:right w:val="nil"/>
            </w:tcBorders>
          </w:tcPr>
          <w:p w14:paraId="75A5292F" w14:textId="331B7C9D" w:rsidR="001F2BAD" w:rsidRDefault="001F2BAD" w:rsidP="001F2BAD">
            <w:pPr>
              <w:pStyle w:val="TAL"/>
              <w:rPr>
                <w:kern w:val="2"/>
              </w:rPr>
            </w:pPr>
            <w:r>
              <w:rPr>
                <w:kern w:val="2"/>
              </w:rPr>
              <w:t xml:space="preserve">&gt; </w:t>
            </w:r>
            <w:r>
              <w:rPr>
                <w:rFonts w:hint="eastAsia"/>
                <w:kern w:val="2"/>
              </w:rPr>
              <w:t>&gt;</w:t>
            </w:r>
            <w:r>
              <w:rPr>
                <w:rFonts w:hint="eastAsia"/>
                <w:kern w:val="2"/>
                <w:lang w:eastAsia="zh-CN"/>
              </w:rPr>
              <w:t>Cause</w:t>
            </w:r>
          </w:p>
        </w:tc>
        <w:tc>
          <w:tcPr>
            <w:tcW w:w="1440" w:type="dxa"/>
            <w:tcBorders>
              <w:top w:val="single" w:sz="4" w:space="0" w:color="000000"/>
              <w:left w:val="single" w:sz="4" w:space="0" w:color="000000"/>
              <w:bottom w:val="single" w:sz="4" w:space="0" w:color="000000"/>
              <w:right w:val="nil"/>
            </w:tcBorders>
          </w:tcPr>
          <w:p w14:paraId="5C29DAB2" w14:textId="40885F20" w:rsidR="001F2BAD" w:rsidRDefault="001F2BAD" w:rsidP="001F2BAD">
            <w:pPr>
              <w:pStyle w:val="TAL"/>
              <w:jc w:val="center"/>
              <w:rPr>
                <w:kern w:val="2"/>
              </w:rPr>
            </w:pPr>
            <w:r>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B7CAC9" w14:textId="4AB626C7" w:rsidR="001F2BAD" w:rsidRDefault="001F2BAD" w:rsidP="001F2BAD">
            <w:pPr>
              <w:pStyle w:val="TAL"/>
              <w:rPr>
                <w:kern w:val="2"/>
              </w:rPr>
            </w:pPr>
            <w:r>
              <w:rPr>
                <w:kern w:val="2"/>
              </w:rPr>
              <w:t xml:space="preserve">Indicates the cause of </w:t>
            </w:r>
            <w:r>
              <w:rPr>
                <w:rFonts w:hint="eastAsia"/>
                <w:kern w:val="2"/>
              </w:rPr>
              <w:t>VAL server registration</w:t>
            </w:r>
            <w:r>
              <w:rPr>
                <w:kern w:val="2"/>
              </w:rPr>
              <w:t xml:space="preserve"> request failure</w:t>
            </w:r>
          </w:p>
        </w:tc>
      </w:tr>
      <w:tr w:rsidR="00A07775" w14:paraId="5221A13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880481" w14:textId="7AE12CA8" w:rsidR="00A07775" w:rsidRPr="001F2BAD" w:rsidRDefault="00A07775" w:rsidP="001F2BAD">
            <w:pPr>
              <w:pStyle w:val="TAN"/>
              <w:rPr>
                <w:rFonts w:cs="Arial"/>
                <w:szCs w:val="18"/>
              </w:rPr>
            </w:pPr>
            <w:r>
              <w:t>NOTE:</w:t>
            </w:r>
            <w:r>
              <w:tab/>
              <w:t>O</w:t>
            </w:r>
            <w:r>
              <w:rPr>
                <w:rFonts w:eastAsiaTheme="minorEastAsia" w:hint="eastAsia"/>
                <w:lang w:eastAsia="zh-CN"/>
              </w:rPr>
              <w:t>nly o</w:t>
            </w:r>
            <w:r>
              <w:t>ne of these IEs shall be present in the message.</w:t>
            </w:r>
          </w:p>
        </w:tc>
      </w:tr>
    </w:tbl>
    <w:p w14:paraId="6F3227A5" w14:textId="77777777" w:rsidR="008116B4" w:rsidRDefault="008116B4"/>
    <w:p w14:paraId="7227EA63" w14:textId="77777777" w:rsidR="008116B4" w:rsidRDefault="00571706">
      <w:pPr>
        <w:pStyle w:val="Heading4"/>
      </w:pPr>
      <w:bookmarkStart w:id="146" w:name="_Toc120030790"/>
      <w:r>
        <w:rPr>
          <w:rFonts w:hint="eastAsia"/>
        </w:rPr>
        <w:t>9</w:t>
      </w:r>
      <w:r>
        <w:t>.</w:t>
      </w:r>
      <w:r>
        <w:rPr>
          <w:rFonts w:hint="eastAsia"/>
        </w:rPr>
        <w:t>2</w:t>
      </w:r>
      <w:r>
        <w:t>.</w:t>
      </w:r>
      <w:r>
        <w:rPr>
          <w:rFonts w:hint="eastAsia"/>
        </w:rPr>
        <w:t>3</w:t>
      </w:r>
      <w:r>
        <w:t>.</w:t>
      </w:r>
      <w:r>
        <w:rPr>
          <w:rFonts w:eastAsiaTheme="minorEastAsia" w:hint="eastAsia"/>
          <w:lang w:eastAsia="zh-CN"/>
        </w:rPr>
        <w:t>4</w:t>
      </w:r>
      <w:r>
        <w:tab/>
      </w:r>
      <w:r>
        <w:rPr>
          <w:rFonts w:hint="eastAsia"/>
        </w:rPr>
        <w:t>N</w:t>
      </w:r>
      <w:r>
        <w:t>etwork slice capability</w:t>
      </w:r>
      <w:r>
        <w:rPr>
          <w:rFonts w:hint="eastAsia"/>
        </w:rPr>
        <w:t xml:space="preserve"> de-</w:t>
      </w:r>
      <w:r>
        <w:t>registration request</w:t>
      </w:r>
      <w:bookmarkEnd w:id="146"/>
    </w:p>
    <w:p w14:paraId="0057C524" w14:textId="77777777" w:rsidR="008116B4" w:rsidRDefault="00571706">
      <w:r>
        <w:t xml:space="preserve">Table </w:t>
      </w:r>
      <w:r>
        <w:rPr>
          <w:rFonts w:hint="eastAsia"/>
        </w:rPr>
        <w:t>9</w:t>
      </w:r>
      <w:r>
        <w:t>.</w:t>
      </w:r>
      <w:r>
        <w:rPr>
          <w:rFonts w:eastAsiaTheme="minorEastAsia" w:hint="eastAsia"/>
          <w:lang w:eastAsia="zh-CN"/>
        </w:rPr>
        <w:t>2</w:t>
      </w:r>
      <w:r>
        <w:t>.</w:t>
      </w:r>
      <w:r>
        <w:rPr>
          <w:rFonts w:hint="eastAsia"/>
        </w:rPr>
        <w:t>3</w:t>
      </w:r>
      <w:r>
        <w:t>.</w:t>
      </w:r>
      <w:r>
        <w:rPr>
          <w:rFonts w:eastAsiaTheme="minorEastAsia" w:hint="eastAsia"/>
          <w:lang w:eastAsia="zh-CN"/>
        </w:rPr>
        <w:t>4</w:t>
      </w:r>
      <w:r>
        <w:t xml:space="preserve">-1 describes information elements for the </w:t>
      </w:r>
      <w:r>
        <w:rPr>
          <w:rFonts w:hint="eastAsia"/>
        </w:rPr>
        <w:t>n</w:t>
      </w:r>
      <w:r>
        <w:t>etwork slice capability</w:t>
      </w:r>
      <w:r>
        <w:rPr>
          <w:rFonts w:ascii="SimSun" w:hAnsi="SimSun" w:hint="eastAsia"/>
        </w:rPr>
        <w:t xml:space="preserve"> </w:t>
      </w:r>
      <w:r>
        <w:rPr>
          <w:rFonts w:hint="eastAsia"/>
        </w:rPr>
        <w:t>de-</w:t>
      </w:r>
      <w:r>
        <w:t>registration</w:t>
      </w:r>
      <w:r>
        <w:rPr>
          <w:rFonts w:ascii="SimSun" w:hAnsi="SimSun" w:hint="eastAsia"/>
        </w:rPr>
        <w:t xml:space="preserve"> </w:t>
      </w:r>
      <w:r>
        <w:t xml:space="preserve">request from the </w:t>
      </w:r>
      <w:r>
        <w:rPr>
          <w:rFonts w:hint="eastAsia"/>
        </w:rPr>
        <w:t>VAL server</w:t>
      </w:r>
      <w:r>
        <w:t xml:space="preserve"> to the </w:t>
      </w:r>
      <w:r>
        <w:rPr>
          <w:rFonts w:hint="eastAsia"/>
        </w:rPr>
        <w:t>NSCE server</w:t>
      </w:r>
      <w:r>
        <w:t>.</w:t>
      </w:r>
    </w:p>
    <w:p w14:paraId="42329C38" w14:textId="77777777" w:rsidR="008116B4" w:rsidRDefault="00571706">
      <w:pPr>
        <w:pStyle w:val="TH"/>
      </w:pPr>
      <w:r>
        <w:t xml:space="preserve">Table </w:t>
      </w:r>
      <w:r>
        <w:rPr>
          <w:rFonts w:hint="eastAsia"/>
        </w:rPr>
        <w:t>9</w:t>
      </w:r>
      <w:r>
        <w:t>.</w:t>
      </w:r>
      <w:r>
        <w:rPr>
          <w:rFonts w:eastAsiaTheme="minorEastAsia" w:hint="eastAsia"/>
          <w:lang w:eastAsia="zh-CN"/>
        </w:rPr>
        <w:t>2</w:t>
      </w:r>
      <w:r>
        <w:t>.</w:t>
      </w:r>
      <w:r>
        <w:rPr>
          <w:rFonts w:hint="eastAsia"/>
        </w:rPr>
        <w:t>3</w:t>
      </w:r>
      <w:r>
        <w:t>.</w:t>
      </w:r>
      <w:r>
        <w:rPr>
          <w:rFonts w:eastAsiaTheme="minorEastAsia" w:hint="eastAsia"/>
          <w:lang w:eastAsia="zh-CN"/>
        </w:rPr>
        <w:t>4-</w:t>
      </w:r>
      <w:r>
        <w:t xml:space="preserve">1: </w:t>
      </w:r>
      <w:r>
        <w:rPr>
          <w:rFonts w:hint="eastAsia"/>
        </w:rPr>
        <w:t>N</w:t>
      </w:r>
      <w:r>
        <w:t>etwork slice capability</w:t>
      </w:r>
      <w:r>
        <w:rPr>
          <w:rFonts w:hint="eastAsia"/>
        </w:rPr>
        <w:t xml:space="preserve"> de-</w:t>
      </w:r>
      <w:r>
        <w:t>registration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116B4" w14:paraId="6FA288F3" w14:textId="77777777">
        <w:trPr>
          <w:jc w:val="center"/>
        </w:trPr>
        <w:tc>
          <w:tcPr>
            <w:tcW w:w="2880" w:type="dxa"/>
            <w:tcBorders>
              <w:top w:val="single" w:sz="4" w:space="0" w:color="000000"/>
              <w:left w:val="single" w:sz="4" w:space="0" w:color="000000"/>
              <w:bottom w:val="single" w:sz="4" w:space="0" w:color="000000"/>
              <w:right w:val="nil"/>
            </w:tcBorders>
          </w:tcPr>
          <w:p w14:paraId="2A9FD548"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0C5F137"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C39E73" w14:textId="77777777" w:rsidR="008116B4" w:rsidRDefault="00571706">
            <w:pPr>
              <w:pStyle w:val="TAH"/>
              <w:rPr>
                <w:kern w:val="2"/>
              </w:rPr>
            </w:pPr>
            <w:r>
              <w:rPr>
                <w:kern w:val="2"/>
              </w:rPr>
              <w:t>Description</w:t>
            </w:r>
          </w:p>
        </w:tc>
      </w:tr>
      <w:tr w:rsidR="008116B4" w14:paraId="524D8C85" w14:textId="77777777">
        <w:trPr>
          <w:jc w:val="center"/>
        </w:trPr>
        <w:tc>
          <w:tcPr>
            <w:tcW w:w="2880" w:type="dxa"/>
            <w:tcBorders>
              <w:top w:val="single" w:sz="4" w:space="0" w:color="000000"/>
              <w:left w:val="single" w:sz="4" w:space="0" w:color="000000"/>
              <w:bottom w:val="single" w:sz="4" w:space="0" w:color="000000"/>
              <w:right w:val="nil"/>
            </w:tcBorders>
          </w:tcPr>
          <w:p w14:paraId="496CD70D" w14:textId="77777777" w:rsidR="008116B4" w:rsidRDefault="00571706">
            <w:pPr>
              <w:pStyle w:val="TAL"/>
              <w:rPr>
                <w:kern w:val="2"/>
              </w:rPr>
            </w:pPr>
            <w:r>
              <w:rPr>
                <w:kern w:val="2"/>
              </w:rPr>
              <w:t>Registration ID</w:t>
            </w:r>
          </w:p>
        </w:tc>
        <w:tc>
          <w:tcPr>
            <w:tcW w:w="1440" w:type="dxa"/>
            <w:tcBorders>
              <w:top w:val="single" w:sz="4" w:space="0" w:color="000000"/>
              <w:left w:val="single" w:sz="4" w:space="0" w:color="000000"/>
              <w:bottom w:val="single" w:sz="4" w:space="0" w:color="000000"/>
              <w:right w:val="nil"/>
            </w:tcBorders>
          </w:tcPr>
          <w:p w14:paraId="6F82E277" w14:textId="77777777" w:rsidR="008116B4" w:rsidRDefault="00571706">
            <w:pPr>
              <w:pStyle w:val="TAC"/>
              <w:rPr>
                <w:kern w:val="2"/>
              </w:rPr>
            </w:pPr>
            <w:r>
              <w:rPr>
                <w:rFonts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B36D9C8" w14:textId="77777777" w:rsidR="008116B4" w:rsidRDefault="00571706">
            <w:pPr>
              <w:pStyle w:val="TAL"/>
              <w:rPr>
                <w:kern w:val="2"/>
              </w:rPr>
            </w:pPr>
            <w:r>
              <w:rPr>
                <w:kern w:val="2"/>
              </w:rPr>
              <w:t>Identifier of the registration.</w:t>
            </w:r>
          </w:p>
        </w:tc>
      </w:tr>
      <w:tr w:rsidR="008116B4" w14:paraId="554F498B" w14:textId="77777777">
        <w:trPr>
          <w:jc w:val="center"/>
        </w:trPr>
        <w:tc>
          <w:tcPr>
            <w:tcW w:w="2880" w:type="dxa"/>
            <w:tcBorders>
              <w:top w:val="single" w:sz="4" w:space="0" w:color="000000"/>
              <w:left w:val="single" w:sz="4" w:space="0" w:color="000000"/>
              <w:bottom w:val="single" w:sz="4" w:space="0" w:color="000000"/>
              <w:right w:val="nil"/>
            </w:tcBorders>
          </w:tcPr>
          <w:p w14:paraId="0414B35F" w14:textId="77777777" w:rsidR="008116B4" w:rsidRDefault="00571706">
            <w:pPr>
              <w:pStyle w:val="TAL"/>
              <w:rPr>
                <w:kern w:val="2"/>
              </w:rPr>
            </w:pPr>
            <w:r>
              <w:rPr>
                <w:kern w:val="2"/>
              </w:rPr>
              <w:t>Security credentials</w:t>
            </w:r>
          </w:p>
        </w:tc>
        <w:tc>
          <w:tcPr>
            <w:tcW w:w="1440" w:type="dxa"/>
            <w:tcBorders>
              <w:top w:val="single" w:sz="4" w:space="0" w:color="000000"/>
              <w:left w:val="single" w:sz="4" w:space="0" w:color="000000"/>
              <w:bottom w:val="single" w:sz="4" w:space="0" w:color="000000"/>
              <w:right w:val="nil"/>
            </w:tcBorders>
          </w:tcPr>
          <w:p w14:paraId="2931E9F4" w14:textId="77777777" w:rsidR="008116B4" w:rsidRDefault="00571706">
            <w:pPr>
              <w:pStyle w:val="TAC"/>
              <w:rPr>
                <w:kern w:val="2"/>
              </w:rPr>
            </w:pPr>
            <w:r>
              <w:rPr>
                <w:rFonts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E8F015" w14:textId="77777777" w:rsidR="008116B4" w:rsidRDefault="00571706">
            <w:pPr>
              <w:pStyle w:val="TAL"/>
              <w:rPr>
                <w:kern w:val="2"/>
              </w:rPr>
            </w:pPr>
            <w:r>
              <w:rPr>
                <w:kern w:val="2"/>
              </w:rPr>
              <w:t>Security credentials of the EAS</w:t>
            </w:r>
          </w:p>
        </w:tc>
      </w:tr>
      <w:tr w:rsidR="008116B4" w14:paraId="13046C5C" w14:textId="77777777">
        <w:trPr>
          <w:jc w:val="center"/>
        </w:trPr>
        <w:tc>
          <w:tcPr>
            <w:tcW w:w="2880" w:type="dxa"/>
            <w:tcBorders>
              <w:top w:val="single" w:sz="4" w:space="0" w:color="000000"/>
              <w:left w:val="single" w:sz="4" w:space="0" w:color="000000"/>
              <w:bottom w:val="single" w:sz="4" w:space="0" w:color="000000"/>
              <w:right w:val="nil"/>
            </w:tcBorders>
          </w:tcPr>
          <w:p w14:paraId="5DC53355" w14:textId="77777777" w:rsidR="008116B4" w:rsidRDefault="00571706">
            <w:pPr>
              <w:pStyle w:val="TAL"/>
              <w:rPr>
                <w:kern w:val="2"/>
              </w:rPr>
            </w:pPr>
            <w:r>
              <w:rPr>
                <w:kern w:val="2"/>
              </w:rPr>
              <w:t>Reason</w:t>
            </w:r>
          </w:p>
        </w:tc>
        <w:tc>
          <w:tcPr>
            <w:tcW w:w="1440" w:type="dxa"/>
            <w:tcBorders>
              <w:top w:val="single" w:sz="4" w:space="0" w:color="000000"/>
              <w:left w:val="single" w:sz="4" w:space="0" w:color="000000"/>
              <w:bottom w:val="single" w:sz="4" w:space="0" w:color="000000"/>
              <w:right w:val="nil"/>
            </w:tcBorders>
          </w:tcPr>
          <w:p w14:paraId="714F3BE9" w14:textId="77777777" w:rsidR="008116B4" w:rsidRDefault="00571706">
            <w:pPr>
              <w:pStyle w:val="TAL"/>
              <w:jc w:val="center"/>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BA5967" w14:textId="77777777" w:rsidR="008116B4" w:rsidRDefault="00571706">
            <w:pPr>
              <w:pStyle w:val="TAL"/>
              <w:rPr>
                <w:kern w:val="2"/>
              </w:rPr>
            </w:pPr>
            <w:r>
              <w:rPr>
                <w:kern w:val="2"/>
              </w:rPr>
              <w:t xml:space="preserve">Indicate the reason of </w:t>
            </w:r>
            <w:r>
              <w:rPr>
                <w:rFonts w:hint="eastAsia"/>
                <w:kern w:val="2"/>
              </w:rPr>
              <w:t>de-</w:t>
            </w:r>
            <w:r>
              <w:rPr>
                <w:kern w:val="2"/>
              </w:rPr>
              <w:t>registration</w:t>
            </w:r>
          </w:p>
        </w:tc>
      </w:tr>
    </w:tbl>
    <w:p w14:paraId="2BBDB1C8" w14:textId="77777777" w:rsidR="008116B4" w:rsidRDefault="00571706">
      <w:r>
        <w:t xml:space="preserve"> </w:t>
      </w:r>
    </w:p>
    <w:p w14:paraId="275A0D84" w14:textId="77777777" w:rsidR="008116B4" w:rsidRDefault="00571706">
      <w:pPr>
        <w:pStyle w:val="Heading4"/>
      </w:pPr>
      <w:bookmarkStart w:id="147" w:name="_Toc120030791"/>
      <w:r>
        <w:rPr>
          <w:rFonts w:hint="eastAsia"/>
        </w:rPr>
        <w:t>9</w:t>
      </w:r>
      <w:r>
        <w:t>.</w:t>
      </w:r>
      <w:r>
        <w:rPr>
          <w:rFonts w:eastAsiaTheme="minorEastAsia" w:hint="eastAsia"/>
        </w:rPr>
        <w:t>2</w:t>
      </w:r>
      <w:r>
        <w:t>.</w:t>
      </w:r>
      <w:r>
        <w:rPr>
          <w:rFonts w:hint="eastAsia"/>
        </w:rPr>
        <w:t>3</w:t>
      </w:r>
      <w:r>
        <w:t>.</w:t>
      </w:r>
      <w:r>
        <w:rPr>
          <w:rFonts w:eastAsiaTheme="minorEastAsia" w:hint="eastAsia"/>
          <w:lang w:eastAsia="zh-CN"/>
        </w:rPr>
        <w:t>5</w:t>
      </w:r>
      <w:r>
        <w:tab/>
      </w:r>
      <w:r>
        <w:rPr>
          <w:rFonts w:hint="eastAsia"/>
        </w:rPr>
        <w:t>N</w:t>
      </w:r>
      <w:r>
        <w:t>etwork slice capability</w:t>
      </w:r>
      <w:r>
        <w:rPr>
          <w:rFonts w:hint="eastAsia"/>
        </w:rPr>
        <w:t xml:space="preserve"> de-</w:t>
      </w:r>
      <w:r>
        <w:t>registration response</w:t>
      </w:r>
      <w:bookmarkEnd w:id="147"/>
    </w:p>
    <w:p w14:paraId="44C53BD9" w14:textId="77777777" w:rsidR="008116B4" w:rsidRDefault="00571706">
      <w:r>
        <w:t xml:space="preserve">The information elements specified in the Table </w:t>
      </w:r>
      <w:r>
        <w:rPr>
          <w:rFonts w:hint="eastAsia"/>
        </w:rPr>
        <w:t>9</w:t>
      </w:r>
      <w:r>
        <w:t>.</w:t>
      </w:r>
      <w:r>
        <w:rPr>
          <w:rFonts w:eastAsiaTheme="minorEastAsia" w:hint="eastAsia"/>
          <w:lang w:eastAsia="zh-CN"/>
        </w:rPr>
        <w:t>2</w:t>
      </w:r>
      <w:r>
        <w:t>.</w:t>
      </w:r>
      <w:r>
        <w:rPr>
          <w:rFonts w:hint="eastAsia"/>
        </w:rPr>
        <w:t>3</w:t>
      </w:r>
      <w:r>
        <w:t>.</w:t>
      </w:r>
      <w:r>
        <w:rPr>
          <w:rFonts w:eastAsiaTheme="minorEastAsia" w:hint="eastAsia"/>
          <w:lang w:eastAsia="zh-CN"/>
        </w:rPr>
        <w:t>5</w:t>
      </w:r>
      <w:r>
        <w:t xml:space="preserve">-1-1 </w:t>
      </w:r>
      <w:r w:rsidR="00A07775">
        <w:rPr>
          <w:rFonts w:eastAsiaTheme="minorEastAsia" w:hint="eastAsia"/>
          <w:lang w:eastAsia="zh-CN"/>
        </w:rPr>
        <w:t>are</w:t>
      </w:r>
      <w:r w:rsidR="00A07775">
        <w:t xml:space="preserve"> </w:t>
      </w:r>
      <w:r>
        <w:t xml:space="preserve">used for the </w:t>
      </w:r>
      <w:r>
        <w:rPr>
          <w:rFonts w:hint="eastAsia"/>
        </w:rPr>
        <w:t>N</w:t>
      </w:r>
      <w:r>
        <w:t>etwork slice capability</w:t>
      </w:r>
      <w:r>
        <w:rPr>
          <w:rFonts w:ascii="SimSun" w:hAnsi="SimSun" w:hint="eastAsia"/>
        </w:rPr>
        <w:t xml:space="preserve"> </w:t>
      </w:r>
      <w:r>
        <w:rPr>
          <w:rFonts w:hint="eastAsia"/>
        </w:rPr>
        <w:t>de-</w:t>
      </w:r>
      <w:r>
        <w:t>registration</w:t>
      </w:r>
      <w:r>
        <w:rPr>
          <w:rFonts w:ascii="SimSun" w:hAnsi="SimSun" w:hint="eastAsia"/>
        </w:rPr>
        <w:t xml:space="preserve"> </w:t>
      </w:r>
      <w:r>
        <w:t>response</w:t>
      </w:r>
      <w:r>
        <w:rPr>
          <w:rFonts w:ascii="SimSun" w:hAnsi="SimSun" w:hint="eastAsia"/>
        </w:rPr>
        <w:t xml:space="preserve"> </w:t>
      </w:r>
      <w:r>
        <w:t xml:space="preserve">sent from the </w:t>
      </w:r>
      <w:r>
        <w:rPr>
          <w:rFonts w:hint="eastAsia"/>
        </w:rPr>
        <w:t xml:space="preserve">NSCE server </w:t>
      </w:r>
      <w:r>
        <w:t>to the</w:t>
      </w:r>
      <w:r>
        <w:rPr>
          <w:rFonts w:ascii="SimSun" w:hAnsi="SimSun" w:hint="eastAsia"/>
        </w:rPr>
        <w:t xml:space="preserve"> </w:t>
      </w:r>
      <w:r>
        <w:rPr>
          <w:rFonts w:hint="eastAsia"/>
        </w:rPr>
        <w:t>VAL server.</w:t>
      </w:r>
    </w:p>
    <w:p w14:paraId="5D95C4D4" w14:textId="77777777" w:rsidR="008116B4" w:rsidRDefault="00571706">
      <w:pPr>
        <w:pStyle w:val="TH"/>
      </w:pPr>
      <w:r>
        <w:t xml:space="preserve">Table </w:t>
      </w:r>
      <w:r>
        <w:rPr>
          <w:rFonts w:hint="eastAsia"/>
        </w:rPr>
        <w:t>9</w:t>
      </w:r>
      <w:r>
        <w:t>.</w:t>
      </w:r>
      <w:r>
        <w:rPr>
          <w:rFonts w:eastAsiaTheme="minorEastAsia" w:hint="eastAsia"/>
          <w:lang w:eastAsia="zh-CN"/>
        </w:rPr>
        <w:t>2</w:t>
      </w:r>
      <w:r>
        <w:t>.</w:t>
      </w:r>
      <w:r>
        <w:rPr>
          <w:rFonts w:hint="eastAsia"/>
        </w:rPr>
        <w:t>3</w:t>
      </w:r>
      <w:r>
        <w:t>.</w:t>
      </w:r>
      <w:r>
        <w:rPr>
          <w:rFonts w:eastAsiaTheme="minorEastAsia" w:hint="eastAsia"/>
          <w:lang w:eastAsia="zh-CN"/>
        </w:rPr>
        <w:t>5</w:t>
      </w:r>
      <w:r>
        <w:t xml:space="preserve">-1: </w:t>
      </w:r>
      <w:r>
        <w:rPr>
          <w:rFonts w:hint="eastAsia"/>
        </w:rPr>
        <w:t>N</w:t>
      </w:r>
      <w:r>
        <w:t>etwork slice capability</w:t>
      </w:r>
      <w:r>
        <w:rPr>
          <w:rFonts w:hint="eastAsia"/>
        </w:rPr>
        <w:t xml:space="preserve"> de-</w:t>
      </w:r>
      <w:r>
        <w:t>registration</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8116B4" w14:paraId="6ABE2693" w14:textId="77777777">
        <w:trPr>
          <w:jc w:val="center"/>
        </w:trPr>
        <w:tc>
          <w:tcPr>
            <w:tcW w:w="2880" w:type="dxa"/>
            <w:tcBorders>
              <w:top w:val="single" w:sz="4" w:space="0" w:color="000000"/>
              <w:left w:val="single" w:sz="4" w:space="0" w:color="000000"/>
              <w:bottom w:val="single" w:sz="4" w:space="0" w:color="000000"/>
              <w:right w:val="nil"/>
            </w:tcBorders>
          </w:tcPr>
          <w:p w14:paraId="55ACE06A"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42A35D2"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25FA809" w14:textId="77777777" w:rsidR="008116B4" w:rsidRDefault="00571706">
            <w:pPr>
              <w:pStyle w:val="TAH"/>
              <w:rPr>
                <w:kern w:val="2"/>
              </w:rPr>
            </w:pPr>
            <w:r>
              <w:rPr>
                <w:kern w:val="2"/>
              </w:rPr>
              <w:t>Description</w:t>
            </w:r>
          </w:p>
        </w:tc>
      </w:tr>
      <w:tr w:rsidR="008116B4" w14:paraId="48C45174" w14:textId="77777777">
        <w:trPr>
          <w:jc w:val="center"/>
        </w:trPr>
        <w:tc>
          <w:tcPr>
            <w:tcW w:w="2880" w:type="dxa"/>
            <w:tcBorders>
              <w:top w:val="single" w:sz="4" w:space="0" w:color="000000"/>
              <w:left w:val="single" w:sz="4" w:space="0" w:color="000000"/>
              <w:bottom w:val="single" w:sz="4" w:space="0" w:color="000000"/>
              <w:right w:val="nil"/>
            </w:tcBorders>
          </w:tcPr>
          <w:p w14:paraId="1BDAD648" w14:textId="77777777" w:rsidR="008116B4" w:rsidRDefault="00571706">
            <w:pPr>
              <w:pStyle w:val="TAL"/>
              <w:rPr>
                <w:kern w:val="2"/>
              </w:rPr>
            </w:pPr>
            <w:r>
              <w:rPr>
                <w:kern w:val="2"/>
              </w:rPr>
              <w:t>Successful response (NOTE)</w:t>
            </w:r>
          </w:p>
        </w:tc>
        <w:tc>
          <w:tcPr>
            <w:tcW w:w="1440" w:type="dxa"/>
            <w:tcBorders>
              <w:top w:val="single" w:sz="4" w:space="0" w:color="000000"/>
              <w:left w:val="single" w:sz="4" w:space="0" w:color="000000"/>
              <w:bottom w:val="single" w:sz="4" w:space="0" w:color="000000"/>
              <w:right w:val="nil"/>
            </w:tcBorders>
          </w:tcPr>
          <w:p w14:paraId="355B4BD1"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786B98" w14:textId="77777777" w:rsidR="008116B4" w:rsidRDefault="00571706">
            <w:pPr>
              <w:pStyle w:val="TAL"/>
              <w:rPr>
                <w:kern w:val="2"/>
              </w:rPr>
            </w:pPr>
            <w:r>
              <w:rPr>
                <w:kern w:val="2"/>
              </w:rPr>
              <w:t xml:space="preserve">Indicates that the </w:t>
            </w:r>
            <w:r>
              <w:rPr>
                <w:rFonts w:hint="eastAsia"/>
                <w:kern w:val="2"/>
              </w:rPr>
              <w:t>N</w:t>
            </w:r>
            <w:r>
              <w:rPr>
                <w:kern w:val="2"/>
              </w:rPr>
              <w:t xml:space="preserve">etwork slice capability </w:t>
            </w:r>
            <w:r>
              <w:rPr>
                <w:rFonts w:hint="eastAsia"/>
                <w:kern w:val="2"/>
              </w:rPr>
              <w:t>de-</w:t>
            </w:r>
            <w:r>
              <w:rPr>
                <w:kern w:val="2"/>
              </w:rPr>
              <w:t>registration request was successful.</w:t>
            </w:r>
          </w:p>
        </w:tc>
      </w:tr>
      <w:tr w:rsidR="008116B4" w14:paraId="6EDB9C93" w14:textId="77777777">
        <w:trPr>
          <w:jc w:val="center"/>
        </w:trPr>
        <w:tc>
          <w:tcPr>
            <w:tcW w:w="2880" w:type="dxa"/>
            <w:tcBorders>
              <w:top w:val="single" w:sz="4" w:space="0" w:color="000000"/>
              <w:left w:val="single" w:sz="4" w:space="0" w:color="000000"/>
              <w:bottom w:val="single" w:sz="4" w:space="0" w:color="000000"/>
              <w:right w:val="nil"/>
            </w:tcBorders>
          </w:tcPr>
          <w:p w14:paraId="2E75A190" w14:textId="77777777" w:rsidR="008116B4" w:rsidRDefault="00571706">
            <w:pPr>
              <w:pStyle w:val="TAL"/>
              <w:rPr>
                <w:kern w:val="2"/>
              </w:rPr>
            </w:pPr>
            <w:r>
              <w:rPr>
                <w:kern w:val="2"/>
              </w:rPr>
              <w:t>Failure response (NOTE)</w:t>
            </w:r>
          </w:p>
        </w:tc>
        <w:tc>
          <w:tcPr>
            <w:tcW w:w="1440" w:type="dxa"/>
            <w:tcBorders>
              <w:top w:val="single" w:sz="4" w:space="0" w:color="000000"/>
              <w:left w:val="single" w:sz="4" w:space="0" w:color="000000"/>
              <w:bottom w:val="single" w:sz="4" w:space="0" w:color="000000"/>
              <w:right w:val="nil"/>
            </w:tcBorders>
          </w:tcPr>
          <w:p w14:paraId="71C3E3A8"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30195C7" w14:textId="77777777" w:rsidR="008116B4" w:rsidRDefault="00571706">
            <w:pPr>
              <w:pStyle w:val="TAL"/>
              <w:rPr>
                <w:kern w:val="2"/>
              </w:rPr>
            </w:pPr>
            <w:r>
              <w:rPr>
                <w:kern w:val="2"/>
              </w:rPr>
              <w:t xml:space="preserve">Indicates that the </w:t>
            </w:r>
            <w:r>
              <w:rPr>
                <w:rFonts w:hint="eastAsia"/>
                <w:kern w:val="2"/>
              </w:rPr>
              <w:t>N</w:t>
            </w:r>
            <w:r>
              <w:rPr>
                <w:kern w:val="2"/>
              </w:rPr>
              <w:t xml:space="preserve">etwork slice capability </w:t>
            </w:r>
            <w:r>
              <w:rPr>
                <w:rFonts w:hint="eastAsia"/>
                <w:kern w:val="2"/>
              </w:rPr>
              <w:t>de-</w:t>
            </w:r>
            <w:r>
              <w:rPr>
                <w:kern w:val="2"/>
              </w:rPr>
              <w:t>registration request failed.</w:t>
            </w:r>
          </w:p>
        </w:tc>
      </w:tr>
      <w:tr w:rsidR="008116B4" w14:paraId="5C28948A" w14:textId="77777777">
        <w:trPr>
          <w:jc w:val="center"/>
        </w:trPr>
        <w:tc>
          <w:tcPr>
            <w:tcW w:w="2880" w:type="dxa"/>
            <w:tcBorders>
              <w:top w:val="single" w:sz="4" w:space="0" w:color="000000"/>
              <w:left w:val="single" w:sz="4" w:space="0" w:color="000000"/>
              <w:bottom w:val="single" w:sz="4" w:space="0" w:color="000000"/>
              <w:right w:val="nil"/>
            </w:tcBorders>
          </w:tcPr>
          <w:p w14:paraId="7A12B6D3" w14:textId="77777777" w:rsidR="008116B4" w:rsidRDefault="00571706">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3AFCC47F"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0B221E" w14:textId="77777777" w:rsidR="008116B4" w:rsidRDefault="00571706">
            <w:pPr>
              <w:pStyle w:val="TAL"/>
              <w:rPr>
                <w:kern w:val="2"/>
              </w:rPr>
            </w:pPr>
            <w:r>
              <w:rPr>
                <w:kern w:val="2"/>
              </w:rPr>
              <w:t xml:space="preserve">Indicates the cause of </w:t>
            </w:r>
            <w:r>
              <w:rPr>
                <w:rFonts w:hint="eastAsia"/>
                <w:kern w:val="2"/>
              </w:rPr>
              <w:t>N</w:t>
            </w:r>
            <w:r>
              <w:rPr>
                <w:kern w:val="2"/>
              </w:rPr>
              <w:t xml:space="preserve">etwork slice capability </w:t>
            </w:r>
            <w:r>
              <w:rPr>
                <w:rFonts w:hint="eastAsia"/>
                <w:kern w:val="2"/>
              </w:rPr>
              <w:t>de-</w:t>
            </w:r>
            <w:r>
              <w:rPr>
                <w:kern w:val="2"/>
              </w:rPr>
              <w:t>registration request failure</w:t>
            </w:r>
          </w:p>
        </w:tc>
      </w:tr>
      <w:tr w:rsidR="008116B4" w14:paraId="30E8BA5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D76274" w14:textId="77777777" w:rsidR="008116B4" w:rsidRDefault="00571706">
            <w:pPr>
              <w:pStyle w:val="TAN"/>
              <w:rPr>
                <w:kern w:val="2"/>
              </w:rPr>
            </w:pPr>
            <w:r>
              <w:rPr>
                <w:kern w:val="2"/>
              </w:rPr>
              <w:t>NOTE:</w:t>
            </w:r>
            <w:r>
              <w:rPr>
                <w:kern w:val="2"/>
              </w:rPr>
              <w:tab/>
              <w:t>O</w:t>
            </w:r>
            <w:r w:rsidR="00A07775">
              <w:rPr>
                <w:rFonts w:eastAsiaTheme="minorEastAsia" w:hint="eastAsia"/>
                <w:kern w:val="2"/>
                <w:lang w:eastAsia="zh-CN"/>
              </w:rPr>
              <w:t>nly o</w:t>
            </w:r>
            <w:r>
              <w:rPr>
                <w:kern w:val="2"/>
              </w:rPr>
              <w:t>ne of these IEs shall be present in the message.</w:t>
            </w:r>
          </w:p>
        </w:tc>
      </w:tr>
    </w:tbl>
    <w:p w14:paraId="6B411F93" w14:textId="77777777" w:rsidR="008116B4" w:rsidRPr="006E11BE" w:rsidRDefault="008116B4">
      <w:pPr>
        <w:rPr>
          <w:rFonts w:eastAsiaTheme="minorEastAsia"/>
          <w:lang w:eastAsia="zh-CN"/>
        </w:rPr>
      </w:pPr>
    </w:p>
    <w:p w14:paraId="3C653C4B" w14:textId="77777777" w:rsidR="008116B4" w:rsidRDefault="00571706">
      <w:pPr>
        <w:pStyle w:val="Heading3"/>
      </w:pPr>
      <w:bookmarkStart w:id="148" w:name="_Toc120030792"/>
      <w:r>
        <w:rPr>
          <w:rFonts w:hint="eastAsia"/>
        </w:rPr>
        <w:lastRenderedPageBreak/>
        <w:t>9</w:t>
      </w:r>
      <w:r>
        <w:t>.</w:t>
      </w:r>
      <w:r>
        <w:rPr>
          <w:rFonts w:eastAsiaTheme="minorEastAsia" w:hint="eastAsia"/>
        </w:rPr>
        <w:t>2</w:t>
      </w:r>
      <w:r>
        <w:t>.4</w:t>
      </w:r>
      <w:r>
        <w:tab/>
        <w:t>APIs</w:t>
      </w:r>
      <w:bookmarkEnd w:id="148"/>
      <w:r>
        <w:t xml:space="preserve"> </w:t>
      </w:r>
    </w:p>
    <w:p w14:paraId="12C6E6AF" w14:textId="77777777" w:rsidR="008116B4" w:rsidRDefault="00571706">
      <w:pPr>
        <w:pStyle w:val="Heading4"/>
      </w:pPr>
      <w:bookmarkStart w:id="149" w:name="_Toc120030793"/>
      <w:r>
        <w:rPr>
          <w:rFonts w:hint="eastAsia"/>
        </w:rPr>
        <w:t>9</w:t>
      </w:r>
      <w:r>
        <w:t>.</w:t>
      </w:r>
      <w:r>
        <w:rPr>
          <w:rFonts w:eastAsiaTheme="minorEastAsia" w:hint="eastAsia"/>
          <w:lang w:eastAsia="zh-CN"/>
        </w:rPr>
        <w:t>2</w:t>
      </w:r>
      <w:r>
        <w:t>.4.1</w:t>
      </w:r>
      <w:r>
        <w:tab/>
        <w:t>General</w:t>
      </w:r>
      <w:bookmarkEnd w:id="149"/>
    </w:p>
    <w:p w14:paraId="738C8E74" w14:textId="77777777" w:rsidR="008116B4" w:rsidRDefault="00571706">
      <w:r>
        <w:t xml:space="preserve">Table </w:t>
      </w:r>
      <w:r>
        <w:rPr>
          <w:rFonts w:hint="eastAsia"/>
        </w:rPr>
        <w:t>9.</w:t>
      </w:r>
      <w:r>
        <w:rPr>
          <w:rFonts w:eastAsiaTheme="minorEastAsia" w:hint="eastAsia"/>
          <w:lang w:eastAsia="zh-CN"/>
        </w:rPr>
        <w:t>2</w:t>
      </w:r>
      <w:r>
        <w:t xml:space="preserve">.4.1-1 illustrates the API for </w:t>
      </w:r>
      <w:r>
        <w:rPr>
          <w:rFonts w:hint="eastAsia"/>
        </w:rPr>
        <w:t>VAL server registration</w:t>
      </w:r>
      <w:r>
        <w:t>.</w:t>
      </w:r>
    </w:p>
    <w:p w14:paraId="7241F1E5" w14:textId="77777777" w:rsidR="008116B4" w:rsidRDefault="00571706">
      <w:pPr>
        <w:pStyle w:val="TH"/>
      </w:pPr>
      <w:r>
        <w:t xml:space="preserve">Table </w:t>
      </w:r>
      <w:r>
        <w:rPr>
          <w:rFonts w:hint="eastAsia"/>
        </w:rPr>
        <w:t>9.</w:t>
      </w:r>
      <w:r>
        <w:rPr>
          <w:rFonts w:eastAsiaTheme="minorEastAsia" w:hint="eastAsia"/>
          <w:lang w:eastAsia="zh-CN"/>
        </w:rPr>
        <w:t>2</w:t>
      </w:r>
      <w:r>
        <w:t>.4.1-1: E</w:t>
      </w:r>
      <w:r>
        <w:rPr>
          <w:rFonts w:hint="eastAsia"/>
        </w:rPr>
        <w:t>nsce</w:t>
      </w:r>
      <w:r>
        <w:t>_</w:t>
      </w:r>
      <w:r>
        <w:rPr>
          <w:rFonts w:hint="eastAsia"/>
        </w:rPr>
        <w:t>VAL</w:t>
      </w:r>
      <w:r>
        <w: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8116B4" w14:paraId="09D255D6" w14:textId="77777777">
        <w:trPr>
          <w:trHeight w:val="394"/>
          <w:jc w:val="center"/>
        </w:trPr>
        <w:tc>
          <w:tcPr>
            <w:tcW w:w="3571" w:type="dxa"/>
            <w:tcBorders>
              <w:top w:val="single" w:sz="4" w:space="0" w:color="auto"/>
              <w:left w:val="single" w:sz="4" w:space="0" w:color="auto"/>
              <w:bottom w:val="single" w:sz="4" w:space="0" w:color="auto"/>
              <w:right w:val="single" w:sz="4" w:space="0" w:color="auto"/>
            </w:tcBorders>
          </w:tcPr>
          <w:p w14:paraId="66E9E4D6" w14:textId="77777777" w:rsidR="008116B4" w:rsidRDefault="00571706">
            <w:pPr>
              <w:pStyle w:val="TAH"/>
              <w:rPr>
                <w:kern w:val="2"/>
              </w:rPr>
            </w:pPr>
            <w:r>
              <w:rPr>
                <w:kern w:val="2"/>
              </w:rPr>
              <w:t>API Name</w:t>
            </w:r>
          </w:p>
        </w:tc>
        <w:tc>
          <w:tcPr>
            <w:tcW w:w="1888" w:type="dxa"/>
            <w:tcBorders>
              <w:top w:val="single" w:sz="4" w:space="0" w:color="auto"/>
              <w:left w:val="single" w:sz="4" w:space="0" w:color="auto"/>
              <w:bottom w:val="single" w:sz="4" w:space="0" w:color="auto"/>
              <w:right w:val="single" w:sz="4" w:space="0" w:color="auto"/>
            </w:tcBorders>
          </w:tcPr>
          <w:p w14:paraId="35FCCF51" w14:textId="77777777" w:rsidR="008116B4" w:rsidRDefault="00571706">
            <w:pPr>
              <w:pStyle w:val="TAH"/>
              <w:rPr>
                <w:kern w:val="2"/>
              </w:rPr>
            </w:pPr>
            <w:r>
              <w:rPr>
                <w:kern w:val="2"/>
              </w:rPr>
              <w:t>API Operations</w:t>
            </w:r>
          </w:p>
        </w:tc>
        <w:tc>
          <w:tcPr>
            <w:tcW w:w="1819" w:type="dxa"/>
            <w:tcBorders>
              <w:top w:val="single" w:sz="4" w:space="0" w:color="auto"/>
              <w:left w:val="single" w:sz="4" w:space="0" w:color="auto"/>
              <w:bottom w:val="single" w:sz="4" w:space="0" w:color="auto"/>
              <w:right w:val="single" w:sz="4" w:space="0" w:color="auto"/>
            </w:tcBorders>
          </w:tcPr>
          <w:p w14:paraId="3EAA2DA5" w14:textId="77777777" w:rsidR="008116B4" w:rsidRDefault="00571706">
            <w:pPr>
              <w:pStyle w:val="TAH"/>
              <w:rPr>
                <w:rFonts w:cs="Arial"/>
                <w:kern w:val="2"/>
                <w:szCs w:val="18"/>
              </w:rPr>
            </w:pPr>
            <w:r>
              <w:rPr>
                <w:kern w:val="2"/>
              </w:rPr>
              <w:t>Operation</w:t>
            </w:r>
          </w:p>
          <w:p w14:paraId="21A5D6E7" w14:textId="77777777" w:rsidR="008116B4" w:rsidRDefault="00571706">
            <w:pPr>
              <w:pStyle w:val="TAH"/>
              <w:rPr>
                <w:kern w:val="2"/>
              </w:rPr>
            </w:pPr>
            <w:r>
              <w:rPr>
                <w:kern w:val="2"/>
              </w:rPr>
              <w:t>Semantics</w:t>
            </w:r>
          </w:p>
        </w:tc>
        <w:tc>
          <w:tcPr>
            <w:tcW w:w="1648" w:type="dxa"/>
            <w:tcBorders>
              <w:top w:val="single" w:sz="4" w:space="0" w:color="auto"/>
              <w:left w:val="single" w:sz="4" w:space="0" w:color="auto"/>
              <w:bottom w:val="single" w:sz="4" w:space="0" w:color="auto"/>
              <w:right w:val="single" w:sz="4" w:space="0" w:color="auto"/>
            </w:tcBorders>
          </w:tcPr>
          <w:p w14:paraId="72322C17" w14:textId="77777777" w:rsidR="008116B4" w:rsidRDefault="00571706">
            <w:pPr>
              <w:pStyle w:val="TAH"/>
              <w:rPr>
                <w:kern w:val="2"/>
              </w:rPr>
            </w:pPr>
            <w:r>
              <w:rPr>
                <w:kern w:val="2"/>
              </w:rPr>
              <w:t>Consumer(s)</w:t>
            </w:r>
          </w:p>
        </w:tc>
      </w:tr>
      <w:tr w:rsidR="008116B4" w14:paraId="1F2B53E4" w14:textId="77777777">
        <w:trPr>
          <w:jc w:val="center"/>
        </w:trPr>
        <w:tc>
          <w:tcPr>
            <w:tcW w:w="3571" w:type="dxa"/>
            <w:vMerge w:val="restart"/>
            <w:tcBorders>
              <w:top w:val="nil"/>
              <w:left w:val="single" w:sz="4" w:space="0" w:color="auto"/>
              <w:bottom w:val="single" w:sz="4" w:space="0" w:color="auto"/>
              <w:right w:val="single" w:sz="4" w:space="0" w:color="auto"/>
            </w:tcBorders>
          </w:tcPr>
          <w:p w14:paraId="6533A05F" w14:textId="77777777" w:rsidR="008116B4" w:rsidRDefault="00571706">
            <w:pPr>
              <w:pStyle w:val="TAL"/>
              <w:rPr>
                <w:b/>
                <w:kern w:val="2"/>
              </w:rPr>
            </w:pPr>
            <w:r>
              <w:rPr>
                <w:kern w:val="2"/>
              </w:rPr>
              <w:t>E</w:t>
            </w:r>
            <w:r>
              <w:rPr>
                <w:rFonts w:hint="eastAsia"/>
                <w:kern w:val="2"/>
              </w:rPr>
              <w:t>nsce</w:t>
            </w:r>
            <w:r>
              <w:rPr>
                <w:kern w:val="2"/>
              </w:rPr>
              <w:t>_</w:t>
            </w:r>
            <w:r>
              <w:rPr>
                <w:rFonts w:hint="eastAsia"/>
                <w:kern w:val="2"/>
              </w:rPr>
              <w:t>VAL</w:t>
            </w:r>
            <w:r>
              <w:rPr>
                <w:kern w:val="2"/>
              </w:rPr>
              <w:t>Registration</w:t>
            </w:r>
          </w:p>
        </w:tc>
        <w:tc>
          <w:tcPr>
            <w:tcW w:w="1888" w:type="dxa"/>
            <w:tcBorders>
              <w:top w:val="single" w:sz="4" w:space="0" w:color="auto"/>
              <w:left w:val="single" w:sz="4" w:space="0" w:color="auto"/>
              <w:bottom w:val="single" w:sz="4" w:space="0" w:color="auto"/>
              <w:right w:val="single" w:sz="4" w:space="0" w:color="auto"/>
            </w:tcBorders>
          </w:tcPr>
          <w:p w14:paraId="089C4E1B" w14:textId="77777777" w:rsidR="008116B4" w:rsidRDefault="00571706">
            <w:pPr>
              <w:pStyle w:val="TAL"/>
              <w:rPr>
                <w:kern w:val="2"/>
              </w:rPr>
            </w:pPr>
            <w:r>
              <w:rPr>
                <w:rFonts w:hint="eastAsia"/>
                <w:kern w:val="2"/>
              </w:rPr>
              <w:t>R</w:t>
            </w:r>
            <w:r>
              <w:rPr>
                <w:kern w:val="2"/>
              </w:rPr>
              <w:t>e</w:t>
            </w:r>
            <w:r>
              <w:rPr>
                <w:rFonts w:hint="eastAsia"/>
                <w:kern w:val="2"/>
              </w:rPr>
              <w:t>quest</w:t>
            </w:r>
          </w:p>
        </w:tc>
        <w:tc>
          <w:tcPr>
            <w:tcW w:w="1819" w:type="dxa"/>
            <w:vMerge w:val="restart"/>
            <w:tcBorders>
              <w:top w:val="nil"/>
              <w:left w:val="single" w:sz="4" w:space="0" w:color="auto"/>
              <w:bottom w:val="single" w:sz="4" w:space="0" w:color="auto"/>
              <w:right w:val="single" w:sz="4" w:space="0" w:color="auto"/>
            </w:tcBorders>
          </w:tcPr>
          <w:p w14:paraId="48F2CAE1" w14:textId="6A9749B2" w:rsidR="008116B4" w:rsidRPr="000849BE" w:rsidRDefault="00571706">
            <w:pPr>
              <w:pStyle w:val="TAL"/>
              <w:rPr>
                <w:rFonts w:cs="Arial"/>
                <w:kern w:val="2"/>
                <w:szCs w:val="18"/>
              </w:rPr>
            </w:pPr>
            <w:r>
              <w:rPr>
                <w:kern w:val="2"/>
              </w:rPr>
              <w:t>Request/Response</w:t>
            </w:r>
          </w:p>
        </w:tc>
        <w:tc>
          <w:tcPr>
            <w:tcW w:w="1648" w:type="dxa"/>
            <w:vMerge w:val="restart"/>
            <w:tcBorders>
              <w:top w:val="nil"/>
              <w:left w:val="single" w:sz="4" w:space="0" w:color="auto"/>
              <w:bottom w:val="single" w:sz="4" w:space="0" w:color="auto"/>
              <w:right w:val="single" w:sz="4" w:space="0" w:color="auto"/>
            </w:tcBorders>
          </w:tcPr>
          <w:p w14:paraId="255DEBC9" w14:textId="77777777" w:rsidR="008116B4" w:rsidRDefault="00571706">
            <w:pPr>
              <w:pStyle w:val="TAL"/>
              <w:rPr>
                <w:kern w:val="2"/>
              </w:rPr>
            </w:pPr>
            <w:r>
              <w:rPr>
                <w:rFonts w:hint="eastAsia"/>
                <w:kern w:val="2"/>
              </w:rPr>
              <w:t>VAL</w:t>
            </w:r>
          </w:p>
        </w:tc>
      </w:tr>
      <w:tr w:rsidR="008116B4" w14:paraId="235E01A3" w14:textId="77777777">
        <w:trPr>
          <w:trHeight w:val="94"/>
          <w:jc w:val="center"/>
        </w:trPr>
        <w:tc>
          <w:tcPr>
            <w:tcW w:w="0" w:type="auto"/>
            <w:vMerge/>
            <w:tcBorders>
              <w:top w:val="nil"/>
              <w:left w:val="single" w:sz="4" w:space="0" w:color="auto"/>
              <w:bottom w:val="single" w:sz="4" w:space="0" w:color="auto"/>
              <w:right w:val="single" w:sz="4" w:space="0" w:color="auto"/>
            </w:tcBorders>
            <w:vAlign w:val="center"/>
          </w:tcPr>
          <w:p w14:paraId="5C3E0B72" w14:textId="77777777" w:rsidR="008116B4" w:rsidRDefault="008116B4">
            <w:pPr>
              <w:spacing w:after="0"/>
              <w:rPr>
                <w:rFonts w:ascii="Arial" w:eastAsia="SimSun" w:hAnsi="Arial" w:cs="Arial"/>
                <w:b/>
                <w:kern w:val="2"/>
                <w:sz w:val="18"/>
                <w:szCs w:val="18"/>
              </w:rPr>
            </w:pPr>
          </w:p>
        </w:tc>
        <w:tc>
          <w:tcPr>
            <w:tcW w:w="1888" w:type="dxa"/>
            <w:tcBorders>
              <w:top w:val="single" w:sz="4" w:space="0" w:color="auto"/>
              <w:left w:val="single" w:sz="4" w:space="0" w:color="auto"/>
              <w:bottom w:val="single" w:sz="4" w:space="0" w:color="auto"/>
              <w:right w:val="single" w:sz="4" w:space="0" w:color="auto"/>
            </w:tcBorders>
          </w:tcPr>
          <w:p w14:paraId="534A0867" w14:textId="77777777" w:rsidR="008116B4" w:rsidRDefault="00571706">
            <w:pPr>
              <w:pStyle w:val="TAL"/>
              <w:rPr>
                <w:kern w:val="2"/>
              </w:rPr>
            </w:pPr>
            <w:r>
              <w:rPr>
                <w:kern w:val="2"/>
              </w:rPr>
              <w:t>Deregister</w:t>
            </w:r>
          </w:p>
        </w:tc>
        <w:tc>
          <w:tcPr>
            <w:tcW w:w="0" w:type="auto"/>
            <w:vMerge/>
            <w:tcBorders>
              <w:top w:val="nil"/>
              <w:left w:val="single" w:sz="4" w:space="0" w:color="auto"/>
              <w:bottom w:val="single" w:sz="4" w:space="0" w:color="auto"/>
              <w:right w:val="single" w:sz="4" w:space="0" w:color="auto"/>
            </w:tcBorders>
            <w:vAlign w:val="center"/>
          </w:tcPr>
          <w:p w14:paraId="5A313826" w14:textId="77777777" w:rsidR="008116B4" w:rsidRDefault="008116B4">
            <w:pPr>
              <w:spacing w:after="0"/>
              <w:rPr>
                <w:rFonts w:ascii="Arial" w:eastAsia="SimSun" w:hAnsi="Arial" w:cs="Arial"/>
                <w:kern w:val="2"/>
                <w:sz w:val="18"/>
                <w:szCs w:val="18"/>
              </w:rPr>
            </w:pPr>
          </w:p>
        </w:tc>
        <w:tc>
          <w:tcPr>
            <w:tcW w:w="0" w:type="auto"/>
            <w:vMerge/>
            <w:tcBorders>
              <w:top w:val="nil"/>
              <w:left w:val="single" w:sz="4" w:space="0" w:color="auto"/>
              <w:bottom w:val="single" w:sz="4" w:space="0" w:color="auto"/>
              <w:right w:val="single" w:sz="4" w:space="0" w:color="auto"/>
            </w:tcBorders>
            <w:vAlign w:val="center"/>
          </w:tcPr>
          <w:p w14:paraId="2D43F6C0" w14:textId="77777777" w:rsidR="008116B4" w:rsidRDefault="008116B4">
            <w:pPr>
              <w:spacing w:after="0"/>
              <w:rPr>
                <w:rFonts w:ascii="Arial" w:eastAsia="SimSun" w:hAnsi="Arial" w:cs="Arial"/>
                <w:kern w:val="2"/>
                <w:sz w:val="18"/>
                <w:szCs w:val="18"/>
              </w:rPr>
            </w:pPr>
          </w:p>
        </w:tc>
      </w:tr>
    </w:tbl>
    <w:p w14:paraId="6871948B" w14:textId="2692C8EE" w:rsidR="008116B4" w:rsidRDefault="008116B4" w:rsidP="001F2BAD"/>
    <w:p w14:paraId="685C7987" w14:textId="77777777" w:rsidR="008116B4" w:rsidRDefault="00571706">
      <w:pPr>
        <w:pStyle w:val="Heading4"/>
      </w:pPr>
      <w:bookmarkStart w:id="150" w:name="_Toc120030794"/>
      <w:r>
        <w:rPr>
          <w:rFonts w:hint="eastAsia"/>
        </w:rPr>
        <w:t>9.</w:t>
      </w:r>
      <w:r>
        <w:rPr>
          <w:rFonts w:eastAsiaTheme="minorEastAsia" w:hint="eastAsia"/>
          <w:lang w:eastAsia="zh-CN"/>
        </w:rPr>
        <w:t>2</w:t>
      </w:r>
      <w:r>
        <w:t>.4.</w:t>
      </w:r>
      <w:r>
        <w:rPr>
          <w:rFonts w:hint="eastAsia"/>
        </w:rPr>
        <w:t>2</w:t>
      </w:r>
      <w:r>
        <w:tab/>
        <w:t>E</w:t>
      </w:r>
      <w:r>
        <w:rPr>
          <w:rFonts w:hint="eastAsia"/>
        </w:rPr>
        <w:t>nsce</w:t>
      </w:r>
      <w:r>
        <w:t>_</w:t>
      </w:r>
      <w:r>
        <w:rPr>
          <w:rFonts w:hint="eastAsia"/>
        </w:rPr>
        <w:t>VAL</w:t>
      </w:r>
      <w:r>
        <w:t>Registration_Request operation</w:t>
      </w:r>
      <w:bookmarkEnd w:id="150"/>
    </w:p>
    <w:p w14:paraId="3EAF1280" w14:textId="77777777" w:rsidR="008116B4" w:rsidRDefault="00571706">
      <w:r>
        <w:rPr>
          <w:b/>
        </w:rPr>
        <w:t>API operation name:</w:t>
      </w:r>
      <w:r>
        <w:t xml:space="preserve"> E</w:t>
      </w:r>
      <w:r>
        <w:rPr>
          <w:rFonts w:hint="eastAsia"/>
        </w:rPr>
        <w:t>nsce</w:t>
      </w:r>
      <w:r>
        <w:t>_</w:t>
      </w:r>
      <w:r>
        <w:rPr>
          <w:rFonts w:hint="eastAsia"/>
        </w:rPr>
        <w:t>VAL</w:t>
      </w:r>
      <w:r>
        <w:t>Registration_Request</w:t>
      </w:r>
    </w:p>
    <w:p w14:paraId="5D6585E6" w14:textId="77777777" w:rsidR="008116B4" w:rsidRDefault="00571706">
      <w:r>
        <w:rPr>
          <w:b/>
        </w:rPr>
        <w:t>Description:</w:t>
      </w:r>
      <w:r>
        <w:t xml:space="preserve"> The consumer requests to register the </w:t>
      </w:r>
      <w:r>
        <w:rPr>
          <w:rFonts w:hint="eastAsia"/>
        </w:rPr>
        <w:t>VAL server</w:t>
      </w:r>
      <w:r>
        <w:t xml:space="preserve"> on the </w:t>
      </w:r>
      <w:r>
        <w:rPr>
          <w:rFonts w:hint="eastAsia"/>
        </w:rPr>
        <w:t>NSCE server</w:t>
      </w:r>
      <w:r>
        <w:t>.</w:t>
      </w:r>
    </w:p>
    <w:p w14:paraId="1ACEBABF" w14:textId="77777777" w:rsidR="008116B4" w:rsidRDefault="00571706">
      <w:r>
        <w:rPr>
          <w:b/>
        </w:rPr>
        <w:t>Inputs:</w:t>
      </w:r>
      <w:r>
        <w:t xml:space="preserve"> See clause </w:t>
      </w:r>
      <w:r>
        <w:rPr>
          <w:rFonts w:hint="eastAsia"/>
        </w:rPr>
        <w:t>9.</w:t>
      </w:r>
      <w:r>
        <w:rPr>
          <w:rFonts w:eastAsiaTheme="minorEastAsia" w:hint="eastAsia"/>
          <w:lang w:eastAsia="zh-CN"/>
        </w:rPr>
        <w:t>2</w:t>
      </w:r>
      <w:r>
        <w:t>.3.2.</w:t>
      </w:r>
    </w:p>
    <w:p w14:paraId="07DF0456" w14:textId="77777777" w:rsidR="008116B4" w:rsidRDefault="00571706">
      <w:r>
        <w:rPr>
          <w:b/>
        </w:rPr>
        <w:t>Outputs:</w:t>
      </w:r>
      <w:r>
        <w:t xml:space="preserve"> See clause </w:t>
      </w:r>
      <w:r>
        <w:rPr>
          <w:rFonts w:hint="eastAsia"/>
        </w:rPr>
        <w:t>9.</w:t>
      </w:r>
      <w:r>
        <w:rPr>
          <w:rFonts w:eastAsiaTheme="minorEastAsia" w:hint="eastAsia"/>
          <w:lang w:eastAsia="zh-CN"/>
        </w:rPr>
        <w:t>2</w:t>
      </w:r>
      <w:r>
        <w:t>.3.3</w:t>
      </w:r>
      <w:r>
        <w:rPr>
          <w:i/>
        </w:rPr>
        <w:t>.</w:t>
      </w:r>
    </w:p>
    <w:p w14:paraId="11B60DA5" w14:textId="77777777" w:rsidR="008116B4" w:rsidRDefault="00571706">
      <w:r>
        <w:t xml:space="preserve">See clause </w:t>
      </w:r>
      <w:r>
        <w:rPr>
          <w:rFonts w:hint="eastAsia"/>
        </w:rPr>
        <w:t>9.</w:t>
      </w:r>
      <w:r>
        <w:rPr>
          <w:rFonts w:eastAsiaTheme="minorEastAsia" w:hint="eastAsia"/>
          <w:lang w:eastAsia="zh-CN"/>
        </w:rPr>
        <w:t>2</w:t>
      </w:r>
      <w:r>
        <w:t>.2.</w:t>
      </w:r>
      <w:r>
        <w:rPr>
          <w:rFonts w:hint="eastAsia"/>
        </w:rPr>
        <w:t>1</w:t>
      </w:r>
      <w:r>
        <w:t xml:space="preserve"> for details of usage of this operation.</w:t>
      </w:r>
    </w:p>
    <w:p w14:paraId="1036217A" w14:textId="77777777" w:rsidR="008116B4" w:rsidRDefault="00571706">
      <w:pPr>
        <w:pStyle w:val="Heading4"/>
      </w:pPr>
      <w:bookmarkStart w:id="151" w:name="_Toc120030795"/>
      <w:r>
        <w:rPr>
          <w:rFonts w:hint="eastAsia"/>
        </w:rPr>
        <w:t>9.</w:t>
      </w:r>
      <w:r>
        <w:rPr>
          <w:rFonts w:eastAsiaTheme="minorEastAsia" w:hint="eastAsia"/>
          <w:lang w:eastAsia="zh-CN"/>
        </w:rPr>
        <w:t>2</w:t>
      </w:r>
      <w:r>
        <w:t>.4.</w:t>
      </w:r>
      <w:r>
        <w:rPr>
          <w:rFonts w:hint="eastAsia"/>
        </w:rPr>
        <w:t>3</w:t>
      </w:r>
      <w:r>
        <w:tab/>
        <w:t>E</w:t>
      </w:r>
      <w:r>
        <w:rPr>
          <w:rFonts w:hint="eastAsia"/>
        </w:rPr>
        <w:t>nsce</w:t>
      </w:r>
      <w:r>
        <w:t>_</w:t>
      </w:r>
      <w:r>
        <w:rPr>
          <w:rFonts w:hint="eastAsia"/>
        </w:rPr>
        <w:t>VALR</w:t>
      </w:r>
      <w:r>
        <w:t>egistration_</w:t>
      </w:r>
      <w:r>
        <w:rPr>
          <w:rFonts w:hint="eastAsia"/>
        </w:rPr>
        <w:t>Der</w:t>
      </w:r>
      <w:r>
        <w:t>egist</w:t>
      </w:r>
      <w:r>
        <w:rPr>
          <w:rFonts w:hint="eastAsia"/>
        </w:rPr>
        <w:t>er</w:t>
      </w:r>
      <w:r>
        <w:t xml:space="preserve"> operation</w:t>
      </w:r>
      <w:bookmarkEnd w:id="151"/>
    </w:p>
    <w:p w14:paraId="07AEF115" w14:textId="77777777" w:rsidR="008116B4" w:rsidRDefault="00571706">
      <w:r>
        <w:rPr>
          <w:b/>
        </w:rPr>
        <w:t>API operation name:</w:t>
      </w:r>
      <w:r>
        <w:t xml:space="preserve"> E</w:t>
      </w:r>
      <w:r>
        <w:rPr>
          <w:rFonts w:hint="eastAsia"/>
        </w:rPr>
        <w:t>nsce</w:t>
      </w:r>
      <w:r>
        <w:t>_</w:t>
      </w:r>
      <w:r>
        <w:rPr>
          <w:rFonts w:hint="eastAsia"/>
        </w:rPr>
        <w:t>VALR</w:t>
      </w:r>
      <w:r>
        <w:t>egistration_Deregister</w:t>
      </w:r>
    </w:p>
    <w:p w14:paraId="5D63691A" w14:textId="77777777" w:rsidR="008116B4" w:rsidRDefault="00571706">
      <w:r>
        <w:rPr>
          <w:b/>
        </w:rPr>
        <w:t>Description:</w:t>
      </w:r>
      <w:r>
        <w:t xml:space="preserve"> The consumer requests to deregister the</w:t>
      </w:r>
      <w:r>
        <w:rPr>
          <w:rFonts w:ascii="SimSun" w:hAnsi="SimSun" w:hint="eastAsia"/>
        </w:rPr>
        <w:t xml:space="preserve"> </w:t>
      </w:r>
      <w:r>
        <w:rPr>
          <w:rFonts w:hint="eastAsia"/>
        </w:rPr>
        <w:t>VAL server</w:t>
      </w:r>
      <w:r>
        <w:t xml:space="preserve"> </w:t>
      </w:r>
      <w:r>
        <w:rPr>
          <w:rFonts w:hint="eastAsia"/>
        </w:rPr>
        <w:t>from</w:t>
      </w:r>
      <w:r>
        <w:t xml:space="preserve"> the </w:t>
      </w:r>
      <w:r>
        <w:rPr>
          <w:rFonts w:hint="eastAsia"/>
        </w:rPr>
        <w:t>NSCE server</w:t>
      </w:r>
      <w:r>
        <w:t>.</w:t>
      </w:r>
    </w:p>
    <w:p w14:paraId="49C3E64F" w14:textId="77777777" w:rsidR="008116B4" w:rsidRDefault="00571706">
      <w:r>
        <w:rPr>
          <w:b/>
        </w:rPr>
        <w:t>Inputs:</w:t>
      </w:r>
      <w:r>
        <w:t xml:space="preserve"> See clause </w:t>
      </w:r>
      <w:r>
        <w:rPr>
          <w:rFonts w:hint="eastAsia"/>
        </w:rPr>
        <w:t>9.</w:t>
      </w:r>
      <w:r>
        <w:rPr>
          <w:rFonts w:eastAsiaTheme="minorEastAsia" w:hint="eastAsia"/>
          <w:lang w:eastAsia="zh-CN"/>
        </w:rPr>
        <w:t>2</w:t>
      </w:r>
      <w:r>
        <w:t>.</w:t>
      </w:r>
      <w:r>
        <w:rPr>
          <w:rFonts w:hint="eastAsia"/>
        </w:rPr>
        <w:t>3.</w:t>
      </w:r>
      <w:r>
        <w:rPr>
          <w:rFonts w:eastAsiaTheme="minorEastAsia" w:hint="eastAsia"/>
          <w:lang w:eastAsia="zh-CN"/>
        </w:rPr>
        <w:t>4</w:t>
      </w:r>
      <w:r>
        <w:t>.</w:t>
      </w:r>
    </w:p>
    <w:p w14:paraId="7B6732B2" w14:textId="77777777" w:rsidR="008116B4" w:rsidRDefault="00571706">
      <w:r>
        <w:rPr>
          <w:b/>
        </w:rPr>
        <w:t>Outputs:</w:t>
      </w:r>
      <w:r>
        <w:t xml:space="preserve"> See clause </w:t>
      </w:r>
      <w:r>
        <w:rPr>
          <w:rFonts w:hint="eastAsia"/>
        </w:rPr>
        <w:t>9.</w:t>
      </w:r>
      <w:r>
        <w:rPr>
          <w:rFonts w:eastAsiaTheme="minorEastAsia" w:hint="eastAsia"/>
          <w:lang w:eastAsia="zh-CN"/>
        </w:rPr>
        <w:t>2</w:t>
      </w:r>
      <w:r>
        <w:t>.3.</w:t>
      </w:r>
      <w:r>
        <w:rPr>
          <w:rFonts w:eastAsiaTheme="minorEastAsia" w:hint="eastAsia"/>
          <w:lang w:eastAsia="zh-CN"/>
        </w:rPr>
        <w:t>5</w:t>
      </w:r>
      <w:r>
        <w:rPr>
          <w:i/>
        </w:rPr>
        <w:t>.</w:t>
      </w:r>
    </w:p>
    <w:p w14:paraId="4110DA3D" w14:textId="77777777" w:rsidR="008116B4" w:rsidRDefault="00571706">
      <w:r>
        <w:t xml:space="preserve">See clause </w:t>
      </w:r>
      <w:r>
        <w:rPr>
          <w:rFonts w:hint="eastAsia"/>
        </w:rPr>
        <w:t>9.</w:t>
      </w:r>
      <w:r>
        <w:rPr>
          <w:rFonts w:eastAsiaTheme="minorEastAsia" w:hint="eastAsia"/>
          <w:lang w:eastAsia="zh-CN"/>
        </w:rPr>
        <w:t>2</w:t>
      </w:r>
      <w:r>
        <w:t>.</w:t>
      </w:r>
      <w:r>
        <w:rPr>
          <w:rFonts w:hint="eastAsia"/>
        </w:rPr>
        <w:t>2.2</w:t>
      </w:r>
      <w:r>
        <w:t xml:space="preserve"> for details of usage of this operation.</w:t>
      </w:r>
    </w:p>
    <w:p w14:paraId="3E912E80" w14:textId="77777777" w:rsidR="008116B4" w:rsidRDefault="00571706">
      <w:pPr>
        <w:pStyle w:val="Heading2"/>
      </w:pPr>
      <w:bookmarkStart w:id="152" w:name="_Toc120030796"/>
      <w:r>
        <w:t>9.</w:t>
      </w:r>
      <w:r>
        <w:rPr>
          <w:rFonts w:eastAsiaTheme="minorEastAsia"/>
        </w:rPr>
        <w:t>3</w:t>
      </w:r>
      <w:r>
        <w:tab/>
        <w:t>Slice API configuration and translation</w:t>
      </w:r>
      <w:bookmarkEnd w:id="152"/>
    </w:p>
    <w:p w14:paraId="62B1C442" w14:textId="77777777" w:rsidR="008116B4" w:rsidRDefault="00571706">
      <w:pPr>
        <w:pStyle w:val="Heading3"/>
      </w:pPr>
      <w:bookmarkStart w:id="153" w:name="_Toc120030797"/>
      <w:r>
        <w:t>9.</w:t>
      </w:r>
      <w:r>
        <w:rPr>
          <w:rFonts w:eastAsiaTheme="minorEastAsia" w:hint="eastAsia"/>
          <w:lang w:eastAsia="zh-CN"/>
        </w:rPr>
        <w:t>3</w:t>
      </w:r>
      <w:r>
        <w:t>.1</w:t>
      </w:r>
      <w:r>
        <w:tab/>
        <w:t>General</w:t>
      </w:r>
      <w:bookmarkEnd w:id="153"/>
    </w:p>
    <w:p w14:paraId="58C2F70F" w14:textId="77777777" w:rsidR="008116B4" w:rsidRDefault="00571706">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A8CE78B" w14:textId="77777777" w:rsidR="008116B4" w:rsidRDefault="00571706">
      <w:pPr>
        <w:pStyle w:val="Heading3"/>
      </w:pPr>
      <w:bookmarkStart w:id="154" w:name="_Toc120030798"/>
      <w:r>
        <w:t>9.</w:t>
      </w:r>
      <w:r>
        <w:rPr>
          <w:rFonts w:eastAsiaTheme="minorEastAsia"/>
        </w:rPr>
        <w:t>3</w:t>
      </w:r>
      <w:r>
        <w:t>.2</w:t>
      </w:r>
      <w:r>
        <w:tab/>
        <w:t>Procedure</w:t>
      </w:r>
      <w:r w:rsidR="00F17659">
        <w:rPr>
          <w:rFonts w:eastAsiaTheme="minorEastAsia" w:hint="eastAsia"/>
          <w:lang w:eastAsia="zh-CN"/>
        </w:rPr>
        <w:t>s</w:t>
      </w:r>
      <w:r>
        <w:t xml:space="preserve"> on slice API configuration</w:t>
      </w:r>
      <w:bookmarkEnd w:id="154"/>
    </w:p>
    <w:p w14:paraId="1A9BAB52" w14:textId="77777777" w:rsidR="008116B4" w:rsidRDefault="00571706" w:rsidP="00F17659">
      <w:r>
        <w:t xml:space="preserve">In </w:t>
      </w:r>
      <w:r w:rsidR="00F17659">
        <w:t>the Initial Configuration</w:t>
      </w:r>
      <w:r>
        <w:t xml:space="preserve">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xml:space="preserve">, etc), and provides an abstraction/simplification on top of them. The </w:t>
      </w:r>
      <w:r w:rsidR="00F17659">
        <w:t xml:space="preserve">VAL server-initiated Configuration Update  </w:t>
      </w:r>
      <w:r>
        <w:t xml:space="preserve">procedure covers the scenario where a trigger event occurs (e.g., QoS degradation, slice load) and the mapping configuration or the slice API configuration </w:t>
      </w:r>
      <w:r w:rsidR="00F17659">
        <w:t>need</w:t>
      </w:r>
      <w:r w:rsidR="00F17659">
        <w:rPr>
          <w:rFonts w:eastAsiaTheme="minorEastAsia" w:hint="eastAsia"/>
          <w:lang w:eastAsia="zh-CN"/>
        </w:rPr>
        <w:t>ed</w:t>
      </w:r>
      <w:r w:rsidR="00F17659">
        <w:t xml:space="preserve"> </w:t>
      </w:r>
      <w:r>
        <w:t xml:space="preserve">to </w:t>
      </w:r>
      <w:r w:rsidR="00F17659">
        <w:rPr>
          <w:rFonts w:eastAsiaTheme="minorEastAsia" w:hint="eastAsia"/>
          <w:lang w:eastAsia="zh-CN"/>
        </w:rPr>
        <w:t xml:space="preserve">be </w:t>
      </w:r>
      <w:r>
        <w:t>change</w:t>
      </w:r>
      <w:r w:rsidR="00F17659">
        <w:rPr>
          <w:rFonts w:eastAsiaTheme="minorEastAsia" w:hint="eastAsia"/>
          <w:lang w:eastAsia="zh-CN"/>
        </w:rPr>
        <w:t>d</w:t>
      </w:r>
      <w:r>
        <w:t xml:space="preserve">. In this scenario, the slice enabler updates the configuration of the API and provides a notification to the VAL server. </w:t>
      </w:r>
    </w:p>
    <w:p w14:paraId="61082AE0" w14:textId="77777777" w:rsidR="008116B4" w:rsidRDefault="00571706">
      <w:r>
        <w:lastRenderedPageBreak/>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 xml:space="preserve">.2.2 </w:t>
      </w:r>
      <w:r w:rsidR="00F17659">
        <w:t>respectively</w:t>
      </w:r>
      <w:r>
        <w:t>.</w:t>
      </w:r>
    </w:p>
    <w:p w14:paraId="1161B529" w14:textId="77777777" w:rsidR="008116B4" w:rsidRDefault="00571706">
      <w:pPr>
        <w:pStyle w:val="Heading4"/>
      </w:pPr>
      <w:bookmarkStart w:id="155" w:name="_Toc120030799"/>
      <w:r>
        <w:t>9.</w:t>
      </w:r>
      <w:r>
        <w:rPr>
          <w:rFonts w:eastAsiaTheme="minorEastAsia" w:hint="eastAsia"/>
        </w:rPr>
        <w:t>3</w:t>
      </w:r>
      <w:r>
        <w:t>.2.1</w:t>
      </w:r>
      <w:r>
        <w:rPr>
          <w:rFonts w:eastAsiaTheme="minorEastAsia" w:hint="eastAsia"/>
          <w:lang w:eastAsia="zh-CN"/>
        </w:rPr>
        <w:tab/>
      </w:r>
      <w:r>
        <w:t>Initial Configuration</w:t>
      </w:r>
      <w:bookmarkEnd w:id="155"/>
    </w:p>
    <w:p w14:paraId="6C6F9AF1" w14:textId="77777777" w:rsidR="008116B4" w:rsidRDefault="00571706">
      <w:r>
        <w:t>Figure 9.</w:t>
      </w:r>
      <w:r>
        <w:rPr>
          <w:rFonts w:eastAsia="DengXian" w:hint="eastAsia"/>
          <w:lang w:eastAsia="zh-CN"/>
        </w:rPr>
        <w:t>3</w:t>
      </w:r>
      <w:r>
        <w:t xml:space="preserve">.2.1-1 illustrates the </w:t>
      </w:r>
      <w:r w:rsidR="00F17659">
        <w:t>procedure of</w:t>
      </w:r>
      <w:r w:rsidR="00F17659">
        <w:rPr>
          <w:bCs/>
        </w:rPr>
        <w:t xml:space="preserve"> </w:t>
      </w:r>
      <w:r>
        <w:t xml:space="preserve"> </w:t>
      </w:r>
      <w:r>
        <w:rPr>
          <w:bCs/>
        </w:rPr>
        <w:t>the initial slice API configuration.</w:t>
      </w:r>
    </w:p>
    <w:p w14:paraId="10980079" w14:textId="77777777" w:rsidR="008116B4" w:rsidRDefault="00571706">
      <w:r>
        <w:t>Pre-conditions:</w:t>
      </w:r>
    </w:p>
    <w:p w14:paraId="3256CB3E" w14:textId="77777777" w:rsidR="008116B4" w:rsidRDefault="00571706">
      <w:pPr>
        <w:pStyle w:val="B1"/>
      </w:pPr>
      <w:r>
        <w:rPr>
          <w:rFonts w:eastAsia="DengXian"/>
        </w:rPr>
        <w:t>1.</w:t>
      </w:r>
      <w:r>
        <w:tab/>
        <w:t xml:space="preserve">The VAL server has registered to receive </w:t>
      </w:r>
      <w:r w:rsidR="00F17659">
        <w:t>NSCE</w:t>
      </w:r>
      <w:r>
        <w:t xml:space="preserve"> services. </w:t>
      </w:r>
    </w:p>
    <w:p w14:paraId="46BFE696" w14:textId="77777777" w:rsidR="008116B4" w:rsidRDefault="005A0E12">
      <w:pPr>
        <w:pStyle w:val="TH"/>
      </w:pPr>
      <w:r>
        <w:object w:dxaOrig="16424" w:dyaOrig="9592" w14:anchorId="4834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373.7pt;height:200.1pt;mso-position-horizontal-relative:page;mso-position-vertical-relative:page" o:ole="">
            <v:imagedata r:id="rId11" o:title=""/>
          </v:shape>
          <o:OLEObject Type="Embed" ProgID="Visio.Drawing.11" ShapeID="Object 1" DrawAspect="Content" ObjectID="_1730665765" r:id="rId12"/>
        </w:object>
      </w:r>
    </w:p>
    <w:p w14:paraId="4AFDD2E5" w14:textId="77777777" w:rsidR="008116B4" w:rsidRDefault="00571706">
      <w:pPr>
        <w:pStyle w:val="TF"/>
      </w:pPr>
      <w:r>
        <w:t>Figure 9.</w:t>
      </w:r>
      <w:r>
        <w:rPr>
          <w:rFonts w:eastAsia="DengXian" w:hint="eastAsia"/>
          <w:lang w:eastAsia="zh-CN"/>
        </w:rPr>
        <w:t>3</w:t>
      </w:r>
      <w:r>
        <w:rPr>
          <w:rFonts w:eastAsia="DengXian"/>
        </w:rPr>
        <w:t>.2.1</w:t>
      </w:r>
      <w:r>
        <w:t xml:space="preserve">-1: Initial Slice API </w:t>
      </w:r>
      <w:r>
        <w:rPr>
          <w:rFonts w:hint="eastAsia"/>
        </w:rPr>
        <w:t>configuration</w:t>
      </w:r>
    </w:p>
    <w:p w14:paraId="06908332" w14:textId="77777777" w:rsidR="008116B4" w:rsidRDefault="00571706">
      <w:pPr>
        <w:pStyle w:val="B1"/>
      </w:pPr>
      <w:r>
        <w:t>1.</w:t>
      </w:r>
      <w:r>
        <w:tab/>
        <w:t xml:space="preserve">The VAL server sends a VAL application requirement request to the </w:t>
      </w:r>
      <w:r w:rsidR="00F17659">
        <w:t>NSCE</w:t>
      </w:r>
      <w:r>
        <w:t xml:space="preserve"> server. </w:t>
      </w:r>
    </w:p>
    <w:p w14:paraId="7105CD22" w14:textId="77777777" w:rsidR="008116B4" w:rsidRDefault="00571706">
      <w:pPr>
        <w:pStyle w:val="B1"/>
      </w:pPr>
      <w:r>
        <w:t>2.</w:t>
      </w:r>
      <w:r>
        <w:tab/>
        <w:t xml:space="preserve">The </w:t>
      </w:r>
      <w:r w:rsidR="00F17659">
        <w:t>NSCE</w:t>
      </w:r>
      <w:r>
        <w:t xml:space="preserve"> server maps the VAL application requirement to a slice API which includes a list of APIs which </w:t>
      </w:r>
      <w:r w:rsidR="005A0E12">
        <w:rPr>
          <w:rFonts w:eastAsiaTheme="minorEastAsia" w:hint="eastAsia"/>
          <w:lang w:eastAsia="zh-CN"/>
        </w:rPr>
        <w:t>is</w:t>
      </w:r>
      <w:r>
        <w:t xml:space="preserve"> needed to be consumed as part of this service capability exposure. </w:t>
      </w:r>
    </w:p>
    <w:p w14:paraId="069B857F" w14:textId="77777777" w:rsidR="008116B4" w:rsidRDefault="00571706">
      <w:pPr>
        <w:pStyle w:val="B1"/>
        <w:ind w:firstLine="0"/>
      </w:pPr>
      <w:r>
        <w:t xml:space="preserve">The </w:t>
      </w:r>
      <w:r w:rsidR="00F17659">
        <w:t>NSCE</w:t>
      </w:r>
      <w:r>
        <w:t xml:space="preserve"> server may also store the mapping of the slice API to the service API list and per service API information (e.g. data encoding, transport technology, API protocol and versions)</w:t>
      </w:r>
    </w:p>
    <w:p w14:paraId="175CFB3B" w14:textId="77777777" w:rsidR="008116B4" w:rsidRDefault="00571706">
      <w:pPr>
        <w:pStyle w:val="B1"/>
      </w:pPr>
      <w:r>
        <w:t>3.</w:t>
      </w:r>
      <w:r>
        <w:tab/>
        <w:t xml:space="preserve">The </w:t>
      </w:r>
      <w:r w:rsidR="00F17659">
        <w:t>NSCE</w:t>
      </w:r>
      <w:r>
        <w:t xml:space="preserve"> server registers to consume the corresponding APIs from the 5GS (NEF and OAM) and SEAL service producers. The </w:t>
      </w:r>
      <w:r w:rsidR="00F17659">
        <w:t>NSCE</w:t>
      </w:r>
      <w:r>
        <w:t xml:space="preserve"> server registers to the following:</w:t>
      </w:r>
    </w:p>
    <w:p w14:paraId="651ED2B5" w14:textId="77777777" w:rsidR="008116B4" w:rsidRDefault="00571706">
      <w:pPr>
        <w:pStyle w:val="B2"/>
      </w:pPr>
      <w:r>
        <w:t>-</w:t>
      </w:r>
      <w:r>
        <w:tab/>
        <w:t xml:space="preserve">to consume NEF monitoring events as specified in </w:t>
      </w:r>
      <w:r w:rsidR="005A0E12">
        <w:rPr>
          <w:rFonts w:eastAsiaTheme="minorEastAsia" w:hint="eastAsia"/>
          <w:lang w:eastAsia="zh-CN"/>
        </w:rPr>
        <w:t>3GPP</w:t>
      </w:r>
      <w:r w:rsidR="005A0E12">
        <w:t> </w:t>
      </w:r>
      <w:r>
        <w:t>TS 29.522 clause 5 e.g.,  network monitoring, slice status, analytics exposure,</w:t>
      </w:r>
      <w:r w:rsidR="005A0E12">
        <w:rPr>
          <w:rFonts w:hint="eastAsia"/>
          <w:lang w:eastAsia="zh-CN"/>
        </w:rPr>
        <w:t xml:space="preserve"> etc</w:t>
      </w:r>
      <w:r>
        <w:t xml:space="preserve"> </w:t>
      </w:r>
    </w:p>
    <w:p w14:paraId="6A866682" w14:textId="77777777" w:rsidR="008116B4" w:rsidRDefault="00571706">
      <w:pPr>
        <w:pStyle w:val="B2"/>
      </w:pPr>
      <w:r>
        <w:t>-</w:t>
      </w:r>
      <w:r>
        <w:tab/>
        <w:t xml:space="preserve">to consume PM services and KPI monitoring from OAM </w:t>
      </w:r>
    </w:p>
    <w:p w14:paraId="411773A0" w14:textId="77777777" w:rsidR="008116B4" w:rsidRDefault="00571706">
      <w:pPr>
        <w:pStyle w:val="B2"/>
      </w:pPr>
      <w:r>
        <w:t>-</w:t>
      </w:r>
      <w:r>
        <w:tab/>
        <w:t xml:space="preserve">to consume SEAL services based on </w:t>
      </w:r>
      <w:r w:rsidR="005A0E12">
        <w:rPr>
          <w:rFonts w:eastAsiaTheme="minorEastAsia" w:hint="eastAsia"/>
          <w:lang w:eastAsia="zh-CN"/>
        </w:rPr>
        <w:t>3GPP</w:t>
      </w:r>
      <w:r w:rsidR="005A0E12">
        <w:t> </w:t>
      </w:r>
      <w:r>
        <w:t>TS</w:t>
      </w:r>
      <w:r w:rsidR="005A0E12">
        <w:t> </w:t>
      </w:r>
      <w:r>
        <w:t>23.434</w:t>
      </w:r>
    </w:p>
    <w:p w14:paraId="3BBB9844" w14:textId="77777777" w:rsidR="008116B4" w:rsidRDefault="00571706">
      <w:pPr>
        <w:pStyle w:val="B1"/>
      </w:pPr>
      <w:r>
        <w:t>4.</w:t>
      </w:r>
      <w:r>
        <w:tab/>
        <w:t xml:space="preserve">The </w:t>
      </w:r>
      <w:r w:rsidR="00F17659">
        <w:t>NSCE</w:t>
      </w:r>
      <w:r>
        <w:t xml:space="preserve"> server sends a VAL application requirement response to notify on the result of the request and indicate whether </w:t>
      </w:r>
      <w:r w:rsidR="005A0E12">
        <w:rPr>
          <w:rFonts w:eastAsiaTheme="minorEastAsia" w:hint="eastAsia"/>
          <w:lang w:eastAsia="zh-CN"/>
        </w:rPr>
        <w:t xml:space="preserve">the </w:t>
      </w:r>
      <w:r>
        <w:t>configuration of slice API</w:t>
      </w:r>
      <w:r w:rsidR="005A0E12">
        <w:rPr>
          <w:rFonts w:eastAsiaTheme="minorEastAsia" w:hint="eastAsia"/>
          <w:lang w:eastAsia="zh-CN"/>
        </w:rPr>
        <w:t xml:space="preserve"> is</w:t>
      </w:r>
      <w:r>
        <w:t xml:space="preserve"> possible or not.</w:t>
      </w:r>
    </w:p>
    <w:p w14:paraId="26CD4C0F" w14:textId="77777777" w:rsidR="008116B4" w:rsidRDefault="00571706">
      <w:pPr>
        <w:pStyle w:val="B1"/>
      </w:pPr>
      <w:r>
        <w:t>5.</w:t>
      </w:r>
      <w:r>
        <w:tab/>
        <w:t xml:space="preserve">The </w:t>
      </w:r>
      <w:r w:rsidR="00F17659">
        <w:t>NSCE</w:t>
      </w:r>
      <w:r>
        <w:t xml:space="preserve"> server sends the slice API information </w:t>
      </w:r>
      <w:r w:rsidR="005A0E12">
        <w:rPr>
          <w:rFonts w:eastAsiaTheme="minorEastAsia" w:hint="eastAsia"/>
          <w:lang w:eastAsia="zh-CN"/>
        </w:rPr>
        <w:t>notification</w:t>
      </w:r>
      <w:r w:rsidR="005A0E12">
        <w:t xml:space="preserve"> </w:t>
      </w:r>
      <w:r>
        <w:t>to the VAL server.</w:t>
      </w:r>
    </w:p>
    <w:p w14:paraId="2CEBAFBF" w14:textId="77777777" w:rsidR="008116B4" w:rsidRDefault="00571706">
      <w:pPr>
        <w:pStyle w:val="Heading4"/>
      </w:pPr>
      <w:bookmarkStart w:id="156" w:name="_Toc120030800"/>
      <w:r>
        <w:t>9.</w:t>
      </w:r>
      <w:r>
        <w:rPr>
          <w:rFonts w:eastAsiaTheme="minorEastAsia"/>
        </w:rPr>
        <w:t>3</w:t>
      </w:r>
      <w:r>
        <w:t>.2.2</w:t>
      </w:r>
      <w:r>
        <w:rPr>
          <w:rFonts w:eastAsiaTheme="minorEastAsia" w:hint="eastAsia"/>
          <w:lang w:eastAsia="zh-CN"/>
        </w:rPr>
        <w:tab/>
      </w:r>
      <w:r>
        <w:t>VAL server-initiated Configuration Update</w:t>
      </w:r>
      <w:bookmarkEnd w:id="156"/>
    </w:p>
    <w:p w14:paraId="68C1F31F" w14:textId="77777777" w:rsidR="008116B4" w:rsidRDefault="00571706">
      <w:r>
        <w:t>Figure 9.</w:t>
      </w:r>
      <w:r>
        <w:rPr>
          <w:rFonts w:eastAsia="DengXian" w:hint="eastAsia"/>
          <w:lang w:eastAsia="zh-CN"/>
        </w:rPr>
        <w:t>3</w:t>
      </w:r>
      <w:r>
        <w:t xml:space="preserve">.2.2-1 illustrates the </w:t>
      </w:r>
      <w:r w:rsidR="005A0E12">
        <w:rPr>
          <w:rFonts w:eastAsiaTheme="minorEastAsia" w:hint="eastAsia"/>
          <w:lang w:eastAsia="zh-CN"/>
        </w:rPr>
        <w:t>procedure of</w:t>
      </w:r>
      <w:r>
        <w:rPr>
          <w:bCs/>
        </w:rPr>
        <w:t xml:space="preserve"> the slice API configuration updated based on a trigger event.</w:t>
      </w:r>
    </w:p>
    <w:p w14:paraId="7398EA10" w14:textId="77777777" w:rsidR="008116B4" w:rsidRDefault="005A0E12">
      <w:pPr>
        <w:pStyle w:val="TH"/>
      </w:pPr>
      <w:r>
        <w:object w:dxaOrig="16431" w:dyaOrig="8029" w14:anchorId="1AB5AF51">
          <v:shape id="Object 3" o:spid="_x0000_i1026" type="#_x0000_t75" style="width:369.7pt;height:180.65pt;mso-position-horizontal-relative:page;mso-position-vertical-relative:page" o:ole="">
            <v:imagedata r:id="rId13" o:title=""/>
          </v:shape>
          <o:OLEObject Type="Embed" ProgID="Visio.Drawing.11" ShapeID="Object 3" DrawAspect="Content" ObjectID="_1730665766" r:id="rId14"/>
        </w:object>
      </w:r>
    </w:p>
    <w:p w14:paraId="4C58670A" w14:textId="77777777" w:rsidR="008116B4" w:rsidRDefault="00571706">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.2.2</w:t>
      </w:r>
      <w:r>
        <w:t xml:space="preserve">-1: Slice API </w:t>
      </w:r>
      <w:r>
        <w:rPr>
          <w:rFonts w:hint="eastAsia"/>
        </w:rPr>
        <w:t>configuration</w:t>
      </w:r>
      <w:r>
        <w:t xml:space="preserve"> update</w:t>
      </w:r>
    </w:p>
    <w:p w14:paraId="7675D4F4" w14:textId="77777777" w:rsidR="008116B4" w:rsidRDefault="00571706">
      <w:pPr>
        <w:pStyle w:val="B1"/>
      </w:pPr>
      <w:r>
        <w:t>1.</w:t>
      </w:r>
      <w:r>
        <w:tab/>
        <w:t xml:space="preserve">A trigger event is captured by the VAL server side (application server relocation to different EDN/DN, UE mobility to different EDN, application change of behaviour). </w:t>
      </w:r>
    </w:p>
    <w:p w14:paraId="21778B2E" w14:textId="77777777" w:rsidR="008116B4" w:rsidRDefault="00571706">
      <w:pPr>
        <w:pStyle w:val="B1"/>
      </w:pPr>
      <w:r>
        <w:t>2.</w:t>
      </w:r>
      <w:r>
        <w:tab/>
        <w:t xml:space="preserve">The </w:t>
      </w:r>
      <w:r w:rsidR="00F17659">
        <w:t>NSCE</w:t>
      </w:r>
      <w:r>
        <w:t xml:space="preserv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022324FA" w14:textId="77777777" w:rsidR="008116B4" w:rsidRDefault="00571706">
      <w:pPr>
        <w:pStyle w:val="B1"/>
      </w:pPr>
      <w:r>
        <w:t>3.</w:t>
      </w:r>
      <w:r>
        <w:tab/>
        <w:t xml:space="preserve">The </w:t>
      </w:r>
      <w:r w:rsidR="00F17659">
        <w:t>NSCE</w:t>
      </w:r>
      <w:r>
        <w:t xml:space="preserve"> server updates the subscription/registration to the underlying 5GS and SEAL service producers, if an update on the service APIs (e.g., NEF APIs, SEAL APIs, OAM provided APIs) is needed.</w:t>
      </w:r>
    </w:p>
    <w:p w14:paraId="194E4651" w14:textId="77777777" w:rsidR="008116B4" w:rsidRDefault="00571706">
      <w:pPr>
        <w:pStyle w:val="B1"/>
      </w:pPr>
      <w:r>
        <w:t>4.</w:t>
      </w:r>
      <w:r>
        <w:tab/>
        <w:t xml:space="preserve">The </w:t>
      </w:r>
      <w:r w:rsidR="00F17659">
        <w:t>NSCE</w:t>
      </w:r>
      <w:r>
        <w:t xml:space="preserve"> server optionally sends a slice API information update notification to the VAL server.</w:t>
      </w:r>
    </w:p>
    <w:p w14:paraId="6AEC4D72" w14:textId="77777777" w:rsidR="008116B4" w:rsidRDefault="00571706">
      <w:pPr>
        <w:pStyle w:val="Heading3"/>
      </w:pPr>
      <w:bookmarkStart w:id="157" w:name="_Toc120030801"/>
      <w:r>
        <w:t>9.</w:t>
      </w:r>
      <w:r>
        <w:rPr>
          <w:rFonts w:eastAsiaTheme="minorEastAsia" w:hint="eastAsia"/>
          <w:lang w:eastAsia="zh-CN"/>
        </w:rPr>
        <w:t>3</w:t>
      </w:r>
      <w:r>
        <w:t>.3</w:t>
      </w:r>
      <w:r>
        <w:tab/>
        <w:t>Procedure on slice API translation</w:t>
      </w:r>
      <w:bookmarkEnd w:id="157"/>
    </w:p>
    <w:p w14:paraId="0663EBDA" w14:textId="77777777" w:rsidR="008116B4" w:rsidRDefault="00571706">
      <w:r>
        <w:t>This procedure follows the 9.</w:t>
      </w:r>
      <w:r>
        <w:rPr>
          <w:rFonts w:eastAsiaTheme="minorEastAsia" w:hint="eastAsia"/>
          <w:lang w:eastAsia="zh-CN"/>
        </w:rPr>
        <w:t>3</w:t>
      </w:r>
      <w:r>
        <w:t>.</w:t>
      </w:r>
      <w:r>
        <w:rPr>
          <w:rFonts w:eastAsia="DengXian"/>
        </w:rPr>
        <w:t>2</w:t>
      </w:r>
      <w:r>
        <w:t xml:space="preserve"> and aims to describe how the slice API invocation request is translated to service API invocations after the slice API configuration mapping. In this procedure, the </w:t>
      </w:r>
      <w:r w:rsidR="00F17659">
        <w:t>NSCE</w:t>
      </w:r>
      <w:r>
        <w:t xml:space="preserv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w:t>
      </w:r>
      <w:r w:rsidR="00F17659">
        <w:t>NSCE</w:t>
      </w:r>
      <w:r>
        <w:t xml:space="preserve"> server fetches the service APIs to be invoked based on the slice API configuration and performs invocation requests to the corresponding service API providers. </w:t>
      </w:r>
    </w:p>
    <w:p w14:paraId="425BD127" w14:textId="77777777" w:rsidR="008116B4" w:rsidRDefault="00571706">
      <w:r>
        <w:t>Figure 9.</w:t>
      </w:r>
      <w:r>
        <w:rPr>
          <w:rFonts w:eastAsiaTheme="minorEastAsia" w:hint="eastAsia"/>
          <w:lang w:eastAsia="zh-CN"/>
        </w:rPr>
        <w:t>3</w:t>
      </w:r>
      <w:r>
        <w:t>.</w:t>
      </w:r>
      <w:r>
        <w:rPr>
          <w:rFonts w:eastAsia="DengXian" w:hint="eastAsia"/>
        </w:rPr>
        <w:t>3</w:t>
      </w:r>
      <w:r>
        <w:t>-1 illustrates</w:t>
      </w:r>
      <w:r>
        <w:rPr>
          <w:rFonts w:ascii="SimSun" w:hAnsi="SimSun" w:cs="Courier New"/>
        </w:rPr>
        <w:t xml:space="preserve"> </w:t>
      </w:r>
      <w:r>
        <w:t xml:space="preserve">the </w:t>
      </w:r>
      <w:r w:rsidR="005A0E12">
        <w:rPr>
          <w:rFonts w:eastAsiaTheme="minorEastAsia" w:hint="eastAsia"/>
          <w:lang w:eastAsia="zh-CN"/>
        </w:rPr>
        <w:t>procedure of</w:t>
      </w:r>
      <w:r>
        <w:t xml:space="preserve"> the slice API translation based on the initial configuration.</w:t>
      </w:r>
    </w:p>
    <w:p w14:paraId="57739F88" w14:textId="77777777" w:rsidR="008116B4" w:rsidRDefault="00571706">
      <w:r>
        <w:t>Pre-conditions:</w:t>
      </w:r>
    </w:p>
    <w:p w14:paraId="09BC007F" w14:textId="77777777" w:rsidR="008116B4" w:rsidRDefault="00571706">
      <w:pPr>
        <w:pStyle w:val="B1"/>
      </w:pPr>
      <w:r>
        <w:t>1.</w:t>
      </w:r>
      <w:r>
        <w:tab/>
        <w:t xml:space="preserve">The VAL server has registered to receive </w:t>
      </w:r>
      <w:r w:rsidR="00F17659">
        <w:t>NSCE</w:t>
      </w:r>
      <w:r>
        <w:t xml:space="preserve"> services.</w:t>
      </w:r>
    </w:p>
    <w:p w14:paraId="0C6BC4AF" w14:textId="77777777" w:rsidR="008116B4" w:rsidRDefault="00571706">
      <w:pPr>
        <w:pStyle w:val="B1"/>
      </w:pPr>
      <w:r>
        <w:t>2.</w:t>
      </w:r>
      <w:r>
        <w:tab/>
        <w:t>The slice API mapping to the VAL server has been performed based on 9.</w:t>
      </w:r>
      <w:r>
        <w:rPr>
          <w:rFonts w:eastAsiaTheme="minorEastAsia" w:hint="eastAsia"/>
          <w:lang w:eastAsia="zh-CN"/>
        </w:rPr>
        <w:t>3</w:t>
      </w:r>
      <w:r>
        <w:t>.2.1 step 2 and the slice API information is provided to the VAL server based on 9.</w:t>
      </w:r>
      <w:r>
        <w:rPr>
          <w:rFonts w:eastAsiaTheme="minorEastAsia" w:hint="eastAsia"/>
          <w:lang w:eastAsia="zh-CN"/>
        </w:rPr>
        <w:t>3</w:t>
      </w:r>
      <w:r>
        <w:t>.2.1 step 5.</w:t>
      </w:r>
      <w:bookmarkStart w:id="158" w:name="_1695022591"/>
      <w:bookmarkEnd w:id="158"/>
    </w:p>
    <w:p w14:paraId="1D651810" w14:textId="77777777" w:rsidR="008116B4" w:rsidRDefault="005A0E12">
      <w:pPr>
        <w:pStyle w:val="TH"/>
      </w:pPr>
      <w:r>
        <w:object w:dxaOrig="16443" w:dyaOrig="9597" w14:anchorId="471380D4">
          <v:shape id="Object 5" o:spid="_x0000_i1027" type="#_x0000_t75" style="width:336.15pt;height:196.1pt;mso-position-horizontal-relative:page;mso-position-vertical-relative:page" o:ole="">
            <v:imagedata r:id="rId15" o:title=""/>
          </v:shape>
          <o:OLEObject Type="Embed" ProgID="Visio.Drawing.11" ShapeID="Object 5" DrawAspect="Content" ObjectID="_1730665767" r:id="rId16"/>
        </w:object>
      </w:r>
    </w:p>
    <w:p w14:paraId="4A58D0EA" w14:textId="77777777" w:rsidR="008116B4" w:rsidRDefault="00571706">
      <w:pPr>
        <w:pStyle w:val="TF"/>
      </w:pPr>
      <w:r>
        <w:t>Figure 9.</w:t>
      </w:r>
      <w:r>
        <w:rPr>
          <w:rFonts w:eastAsia="DengXian" w:hint="eastAsia"/>
          <w:lang w:eastAsia="zh-CN"/>
        </w:rPr>
        <w:t>3</w:t>
      </w:r>
      <w:r>
        <w:t>.3-1: Slice API translation</w:t>
      </w:r>
    </w:p>
    <w:p w14:paraId="4C537633" w14:textId="77777777" w:rsidR="008116B4" w:rsidRDefault="00571706">
      <w:pPr>
        <w:pStyle w:val="B1"/>
      </w:pPr>
      <w:r>
        <w:t>1.</w:t>
      </w:r>
      <w:r>
        <w:tab/>
        <w:t xml:space="preserve">The VAL server sends a slice API invocation request to the </w:t>
      </w:r>
      <w:r w:rsidR="00F17659">
        <w:t>NSCE</w:t>
      </w:r>
      <w:r>
        <w:t xml:space="preserve"> server</w:t>
      </w:r>
    </w:p>
    <w:p w14:paraId="38EA7086" w14:textId="77777777" w:rsidR="008116B4" w:rsidRDefault="00571706">
      <w:pPr>
        <w:pStyle w:val="B1"/>
        <w:rPr>
          <w:rFonts w:eastAsia="DengXian"/>
        </w:rPr>
      </w:pPr>
      <w:r>
        <w:t>2.</w:t>
      </w:r>
      <w:r>
        <w:tab/>
        <w:t xml:space="preserve">The </w:t>
      </w:r>
      <w:r w:rsidR="00F17659">
        <w:t>NSCE</w:t>
      </w:r>
      <w:r>
        <w:t xml:space="preserve"> server checks that the user is authenticated and authorized to perform the slice API invocation and maps the requested slice API to a service APIs. </w:t>
      </w:r>
      <w:r>
        <w:rPr>
          <w:rFonts w:eastAsia="DengXian"/>
        </w:rPr>
        <w:t xml:space="preserve">If CAPIF is used, the </w:t>
      </w:r>
      <w:r w:rsidR="00F17659">
        <w:rPr>
          <w:rFonts w:eastAsia="DengXian"/>
        </w:rPr>
        <w:t>NSCE</w:t>
      </w:r>
      <w:r>
        <w:rPr>
          <w:rFonts w:eastAsia="DengXian"/>
        </w:rPr>
        <w:t xml:space="preserve"> server acts as AEF, and the authorization is obtained by CCF. </w:t>
      </w:r>
    </w:p>
    <w:p w14:paraId="14EB9109" w14:textId="77777777" w:rsidR="008116B4" w:rsidRDefault="00571706">
      <w:pPr>
        <w:pStyle w:val="B1"/>
        <w:rPr>
          <w:rFonts w:eastAsia="SimSun"/>
        </w:rPr>
      </w:pPr>
      <w:r>
        <w:t>3.</w:t>
      </w:r>
      <w:r>
        <w:tab/>
        <w:t xml:space="preserve">The </w:t>
      </w:r>
      <w:r w:rsidR="00F17659">
        <w:t>NSCE</w:t>
      </w:r>
      <w:r>
        <w:t xml:space="preserve"> server generates a trigger for service API invocation requests to all the service APIs within the slice API. </w:t>
      </w:r>
    </w:p>
    <w:p w14:paraId="2C27BD45" w14:textId="77777777" w:rsidR="008116B4" w:rsidRDefault="00571706">
      <w:pPr>
        <w:pStyle w:val="B1"/>
        <w:rPr>
          <w:rFonts w:eastAsia="DengXian"/>
        </w:rPr>
      </w:pPr>
      <w:r>
        <w:t>4.</w:t>
      </w:r>
      <w:r>
        <w:tab/>
        <w:t xml:space="preserve">The </w:t>
      </w:r>
      <w:r w:rsidR="00F17659">
        <w:t>NSCE</w:t>
      </w:r>
      <w:r>
        <w:t xml:space="preserv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0B94BFFC" w14:textId="77777777" w:rsidR="003737EA" w:rsidRDefault="00571706">
      <w:pPr>
        <w:pStyle w:val="B1"/>
      </w:pPr>
      <w:r>
        <w:t>5.</w:t>
      </w:r>
      <w:r>
        <w:tab/>
        <w:t xml:space="preserve">The </w:t>
      </w:r>
      <w:r w:rsidR="00F17659">
        <w:t>NSCE</w:t>
      </w:r>
      <w:r>
        <w:t xml:space="preserve"> server sends </w:t>
      </w:r>
      <w:r w:rsidR="005A0E12">
        <w:t xml:space="preserve">a slice API invocation response </w:t>
      </w:r>
      <w:r>
        <w:t xml:space="preserve">to the VAL server, based on the result of the service API invocation response(s) of step 4. </w:t>
      </w:r>
    </w:p>
    <w:p w14:paraId="6495D7B3" w14:textId="77777777" w:rsidR="008116B4" w:rsidRDefault="00571706">
      <w:pPr>
        <w:pStyle w:val="Heading3"/>
      </w:pPr>
      <w:bookmarkStart w:id="159" w:name="_Toc120030802"/>
      <w:r>
        <w:t>9.</w:t>
      </w:r>
      <w:r>
        <w:rPr>
          <w:rFonts w:eastAsiaTheme="minorEastAsia" w:hint="eastAsia"/>
          <w:lang w:eastAsia="zh-CN"/>
        </w:rPr>
        <w:t>3</w:t>
      </w:r>
      <w:r>
        <w:t>.4</w:t>
      </w:r>
      <w:r>
        <w:tab/>
        <w:t>Information flows</w:t>
      </w:r>
      <w:bookmarkEnd w:id="159"/>
    </w:p>
    <w:p w14:paraId="6380CDDC" w14:textId="77777777" w:rsidR="008116B4" w:rsidRDefault="00571706">
      <w:pPr>
        <w:pStyle w:val="Heading4"/>
      </w:pPr>
      <w:bookmarkStart w:id="160" w:name="_Toc120030803"/>
      <w:r>
        <w:t>9.</w:t>
      </w:r>
      <w:r>
        <w:rPr>
          <w:rFonts w:eastAsiaTheme="minorEastAsia"/>
        </w:rPr>
        <w:t>3</w:t>
      </w:r>
      <w:r>
        <w:t>.4.1</w:t>
      </w:r>
      <w:r>
        <w:tab/>
        <w:t>General</w:t>
      </w:r>
      <w:bookmarkEnd w:id="160"/>
    </w:p>
    <w:p w14:paraId="5F6656F9" w14:textId="77777777" w:rsidR="008116B4" w:rsidRDefault="00571706">
      <w:r>
        <w:t xml:space="preserve">The following information </w:t>
      </w:r>
      <w:r w:rsidR="009F45E2">
        <w:rPr>
          <w:rFonts w:hint="eastAsia"/>
          <w:lang w:eastAsia="zh-CN"/>
        </w:rPr>
        <w:t>elements</w:t>
      </w:r>
      <w:r>
        <w:t xml:space="preserve"> are specified for slice API translation and configuration </w:t>
      </w:r>
      <w:r w:rsidR="009F45E2">
        <w:rPr>
          <w:rFonts w:hint="eastAsia"/>
          <w:lang w:eastAsia="zh-CN"/>
        </w:rPr>
        <w:t>specified in clause</w:t>
      </w:r>
      <w:r>
        <w:t xml:space="preserve"> 9.</w:t>
      </w:r>
      <w:r>
        <w:rPr>
          <w:rFonts w:eastAsiaTheme="minorEastAsia" w:hint="eastAsia"/>
          <w:lang w:eastAsia="zh-CN"/>
        </w:rPr>
        <w:t>3</w:t>
      </w:r>
      <w:r>
        <w:t>.2 and 9.</w:t>
      </w:r>
      <w:r>
        <w:rPr>
          <w:rFonts w:eastAsiaTheme="minorEastAsia" w:hint="eastAsia"/>
          <w:lang w:eastAsia="zh-CN"/>
        </w:rPr>
        <w:t>3</w:t>
      </w:r>
      <w:r>
        <w:t>.3.</w:t>
      </w:r>
    </w:p>
    <w:p w14:paraId="7423776E" w14:textId="77777777" w:rsidR="008116B4" w:rsidRDefault="00571706">
      <w:pPr>
        <w:pStyle w:val="Heading4"/>
      </w:pPr>
      <w:bookmarkStart w:id="161" w:name="_Toc120030804"/>
      <w:r>
        <w:t>9.</w:t>
      </w:r>
      <w:r>
        <w:rPr>
          <w:rFonts w:eastAsiaTheme="minorEastAsia" w:hint="eastAsia"/>
          <w:lang w:eastAsia="zh-CN"/>
        </w:rPr>
        <w:t>3</w:t>
      </w:r>
      <w:r>
        <w:t>.4.2</w:t>
      </w:r>
      <w:r>
        <w:tab/>
        <w:t>VAL application requirement request</w:t>
      </w:r>
      <w:bookmarkEnd w:id="161"/>
    </w:p>
    <w:p w14:paraId="0FA9A329" w14:textId="77777777" w:rsidR="008116B4" w:rsidRDefault="00571706">
      <w:r>
        <w:t>Table 9.</w:t>
      </w:r>
      <w:r>
        <w:rPr>
          <w:rFonts w:eastAsiaTheme="minorEastAsia" w:hint="eastAsia"/>
          <w:lang w:eastAsia="zh-CN"/>
        </w:rPr>
        <w:t>3</w:t>
      </w:r>
      <w:r>
        <w:t xml:space="preserve">.4.2-1 describes information elements for the VAL </w:t>
      </w:r>
      <w:r>
        <w:rPr>
          <w:bCs/>
        </w:rPr>
        <w:t xml:space="preserve">application requirement </w:t>
      </w:r>
      <w:r>
        <w:t>request from the VAL server to the NSCE server.</w:t>
      </w:r>
    </w:p>
    <w:p w14:paraId="79E51A75" w14:textId="77777777" w:rsidR="008116B4" w:rsidRDefault="00571706">
      <w:r>
        <w:t>This request provides the service requirements / KPIs, the capability exposure requirements and a preferred/subscribed slice identification (e.g., S-NSSAI or ENSI).</w:t>
      </w:r>
    </w:p>
    <w:p w14:paraId="6534EE0B" w14:textId="77777777" w:rsidR="008116B4" w:rsidRDefault="00571706">
      <w:pPr>
        <w:pStyle w:val="TH"/>
      </w:pPr>
      <w:r>
        <w:lastRenderedPageBreak/>
        <w:t>Table 9.</w:t>
      </w:r>
      <w:r>
        <w:rPr>
          <w:rFonts w:eastAsiaTheme="minorEastAsia" w:hint="eastAsia"/>
          <w:lang w:eastAsia="zh-CN"/>
        </w:rPr>
        <w:t>3</w:t>
      </w:r>
      <w:r>
        <w:t>.4.2-1: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8116B4" w14:paraId="60FE4283" w14:textId="77777777">
        <w:trPr>
          <w:jc w:val="center"/>
        </w:trPr>
        <w:tc>
          <w:tcPr>
            <w:tcW w:w="2880" w:type="dxa"/>
            <w:tcBorders>
              <w:top w:val="single" w:sz="4" w:space="0" w:color="000000"/>
              <w:left w:val="single" w:sz="4" w:space="0" w:color="000000"/>
              <w:bottom w:val="single" w:sz="4" w:space="0" w:color="000000"/>
              <w:right w:val="nil"/>
            </w:tcBorders>
          </w:tcPr>
          <w:p w14:paraId="3A9CF96F"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319DE35"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26E6AA7" w14:textId="77777777" w:rsidR="008116B4" w:rsidRDefault="00571706">
            <w:pPr>
              <w:pStyle w:val="TAH"/>
              <w:rPr>
                <w:kern w:val="2"/>
              </w:rPr>
            </w:pPr>
            <w:r>
              <w:rPr>
                <w:kern w:val="2"/>
              </w:rPr>
              <w:t>Description</w:t>
            </w:r>
          </w:p>
        </w:tc>
      </w:tr>
      <w:tr w:rsidR="008116B4" w14:paraId="1B0ECAB5" w14:textId="77777777">
        <w:trPr>
          <w:jc w:val="center"/>
        </w:trPr>
        <w:tc>
          <w:tcPr>
            <w:tcW w:w="2880" w:type="dxa"/>
            <w:tcBorders>
              <w:top w:val="single" w:sz="4" w:space="0" w:color="000000"/>
              <w:left w:val="single" w:sz="4" w:space="0" w:color="000000"/>
              <w:bottom w:val="single" w:sz="4" w:space="0" w:color="000000"/>
              <w:right w:val="nil"/>
            </w:tcBorders>
          </w:tcPr>
          <w:p w14:paraId="154A7E20"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5D556A2"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6969DB" w14:textId="77777777" w:rsidR="008116B4" w:rsidRDefault="00571706">
            <w:pPr>
              <w:pStyle w:val="TAL"/>
              <w:rPr>
                <w:kern w:val="2"/>
              </w:rPr>
            </w:pPr>
            <w:r>
              <w:rPr>
                <w:kern w:val="2"/>
              </w:rPr>
              <w:t>The identifier of the VAL server</w:t>
            </w:r>
          </w:p>
        </w:tc>
      </w:tr>
      <w:tr w:rsidR="008116B4" w14:paraId="05458BEE" w14:textId="77777777">
        <w:trPr>
          <w:jc w:val="center"/>
        </w:trPr>
        <w:tc>
          <w:tcPr>
            <w:tcW w:w="2880" w:type="dxa"/>
            <w:tcBorders>
              <w:top w:val="single" w:sz="4" w:space="0" w:color="000000"/>
              <w:left w:val="single" w:sz="4" w:space="0" w:color="000000"/>
              <w:bottom w:val="single" w:sz="4" w:space="0" w:color="000000"/>
              <w:right w:val="nil"/>
            </w:tcBorders>
          </w:tcPr>
          <w:p w14:paraId="2183348F" w14:textId="77777777" w:rsidR="008116B4" w:rsidRDefault="00571706">
            <w:pPr>
              <w:pStyle w:val="TAL"/>
              <w:rPr>
                <w:kern w:val="2"/>
              </w:rPr>
            </w:pPr>
            <w:r>
              <w:rPr>
                <w:kern w:val="2"/>
              </w:rPr>
              <w:t xml:space="preserve">Service requirements </w:t>
            </w:r>
          </w:p>
        </w:tc>
        <w:tc>
          <w:tcPr>
            <w:tcW w:w="1440" w:type="dxa"/>
            <w:tcBorders>
              <w:top w:val="single" w:sz="4" w:space="0" w:color="000000"/>
              <w:left w:val="single" w:sz="4" w:space="0" w:color="000000"/>
              <w:bottom w:val="single" w:sz="4" w:space="0" w:color="000000"/>
              <w:right w:val="nil"/>
            </w:tcBorders>
          </w:tcPr>
          <w:p w14:paraId="41840B45"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B12E30" w14:textId="77777777" w:rsidR="008116B4" w:rsidRDefault="00571706">
            <w:pPr>
              <w:pStyle w:val="TAL"/>
              <w:rPr>
                <w:kern w:val="2"/>
              </w:rPr>
            </w:pPr>
            <w:r>
              <w:rPr>
                <w:kern w:val="2"/>
              </w:rPr>
              <w:t xml:space="preserve">The VAL application requirements </w:t>
            </w:r>
          </w:p>
        </w:tc>
      </w:tr>
      <w:tr w:rsidR="008116B4" w14:paraId="34BAC72F" w14:textId="77777777">
        <w:trPr>
          <w:jc w:val="center"/>
        </w:trPr>
        <w:tc>
          <w:tcPr>
            <w:tcW w:w="2880" w:type="dxa"/>
            <w:tcBorders>
              <w:top w:val="single" w:sz="4" w:space="0" w:color="000000"/>
              <w:left w:val="single" w:sz="4" w:space="0" w:color="000000"/>
              <w:bottom w:val="single" w:sz="4" w:space="0" w:color="000000"/>
              <w:right w:val="nil"/>
            </w:tcBorders>
          </w:tcPr>
          <w:p w14:paraId="5815EE8C" w14:textId="77777777" w:rsidR="008116B4" w:rsidRDefault="00571706">
            <w:pPr>
              <w:pStyle w:val="TAL"/>
              <w:rPr>
                <w:kern w:val="2"/>
              </w:rPr>
            </w:pPr>
            <w:r>
              <w:rPr>
                <w:kern w:val="2"/>
              </w:rPr>
              <w:t>&gt; VAL server KPIs</w:t>
            </w:r>
          </w:p>
        </w:tc>
        <w:tc>
          <w:tcPr>
            <w:tcW w:w="1440" w:type="dxa"/>
            <w:tcBorders>
              <w:top w:val="single" w:sz="4" w:space="0" w:color="000000"/>
              <w:left w:val="single" w:sz="4" w:space="0" w:color="000000"/>
              <w:bottom w:val="single" w:sz="4" w:space="0" w:color="000000"/>
              <w:right w:val="nil"/>
            </w:tcBorders>
          </w:tcPr>
          <w:p w14:paraId="5C6D4D76"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4185E6" w14:textId="77777777" w:rsidR="008116B4" w:rsidRDefault="00571706">
            <w:pPr>
              <w:pStyle w:val="TAL"/>
              <w:rPr>
                <w:kern w:val="2"/>
              </w:rPr>
            </w:pPr>
            <w:r>
              <w:rPr>
                <w:kern w:val="2"/>
              </w:rPr>
              <w:t>KPIs including application QoS requirements (latency, error rates, throughput, jitter,..)</w:t>
            </w:r>
          </w:p>
        </w:tc>
      </w:tr>
      <w:tr w:rsidR="008116B4" w14:paraId="71A69854"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7C782EDC" w14:textId="77777777" w:rsidR="008116B4" w:rsidRDefault="00571706">
            <w:pPr>
              <w:pStyle w:val="TAL"/>
              <w:rPr>
                <w:kern w:val="2"/>
              </w:rPr>
            </w:pPr>
            <w:r>
              <w:rPr>
                <w:kern w:val="2"/>
              </w:rPr>
              <w:t>&gt; Slice ID (NOTE)</w:t>
            </w:r>
          </w:p>
        </w:tc>
        <w:tc>
          <w:tcPr>
            <w:tcW w:w="1440" w:type="dxa"/>
            <w:tcBorders>
              <w:top w:val="single" w:sz="4" w:space="0" w:color="000000"/>
              <w:left w:val="single" w:sz="4" w:space="0" w:color="000000"/>
              <w:bottom w:val="single" w:sz="4" w:space="0" w:color="000000"/>
              <w:right w:val="nil"/>
            </w:tcBorders>
          </w:tcPr>
          <w:p w14:paraId="29AAB77E"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4E2322" w14:textId="77777777" w:rsidR="008116B4" w:rsidRDefault="00571706">
            <w:pPr>
              <w:pStyle w:val="TAL"/>
              <w:rPr>
                <w:kern w:val="2"/>
              </w:rPr>
            </w:pPr>
            <w:r>
              <w:rPr>
                <w:kern w:val="2"/>
              </w:rPr>
              <w:t>S-NSSAI or ENSI for which the request applies</w:t>
            </w:r>
          </w:p>
        </w:tc>
      </w:tr>
      <w:tr w:rsidR="008116B4" w14:paraId="69004691"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1F2ECB93" w14:textId="77777777" w:rsidR="008116B4" w:rsidRDefault="00571706">
            <w:pPr>
              <w:pStyle w:val="TAL"/>
              <w:rPr>
                <w:kern w:val="2"/>
              </w:rPr>
            </w:pPr>
            <w:r>
              <w:rPr>
                <w:kern w:val="2"/>
              </w:rPr>
              <w:t>&gt; NSI ID (NOTE)</w:t>
            </w:r>
          </w:p>
        </w:tc>
        <w:tc>
          <w:tcPr>
            <w:tcW w:w="1440" w:type="dxa"/>
            <w:tcBorders>
              <w:top w:val="single" w:sz="4" w:space="0" w:color="000000"/>
              <w:left w:val="single" w:sz="4" w:space="0" w:color="000000"/>
              <w:bottom w:val="single" w:sz="4" w:space="0" w:color="000000"/>
              <w:right w:val="nil"/>
            </w:tcBorders>
          </w:tcPr>
          <w:p w14:paraId="61448005" w14:textId="77777777" w:rsidR="008116B4" w:rsidRPr="009F45E2" w:rsidRDefault="009F45E2">
            <w:pPr>
              <w:pStyle w:val="TAC"/>
              <w:rPr>
                <w:rFonts w:eastAsiaTheme="minorEastAsia"/>
                <w:kern w:val="2"/>
                <w:lang w:eastAsia="zh-CN"/>
              </w:rP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F033CF" w14:textId="77777777" w:rsidR="008116B4" w:rsidRDefault="00571706">
            <w:pPr>
              <w:pStyle w:val="TAL"/>
              <w:rPr>
                <w:kern w:val="2"/>
              </w:rPr>
            </w:pPr>
            <w:r>
              <w:rPr>
                <w:kern w:val="2"/>
              </w:rPr>
              <w:t>If the request applies for a certain NSI, the identifier of the NSI shall be present</w:t>
            </w:r>
          </w:p>
        </w:tc>
      </w:tr>
      <w:tr w:rsidR="008116B4" w14:paraId="59144BE2" w14:textId="77777777">
        <w:trPr>
          <w:jc w:val="center"/>
        </w:trPr>
        <w:tc>
          <w:tcPr>
            <w:tcW w:w="2880" w:type="dxa"/>
            <w:tcBorders>
              <w:top w:val="single" w:sz="4" w:space="0" w:color="000000"/>
              <w:left w:val="single" w:sz="4" w:space="0" w:color="000000"/>
              <w:bottom w:val="single" w:sz="4" w:space="0" w:color="000000"/>
              <w:right w:val="nil"/>
            </w:tcBorders>
          </w:tcPr>
          <w:p w14:paraId="4AA0159F" w14:textId="77777777" w:rsidR="008116B4" w:rsidRDefault="00571706">
            <w:pPr>
              <w:pStyle w:val="TAL"/>
              <w:rPr>
                <w:kern w:val="2"/>
              </w:rPr>
            </w:pPr>
            <w:r>
              <w:rPr>
                <w:kern w:val="2"/>
              </w:rPr>
              <w:t>&gt; Service Profile</w:t>
            </w:r>
          </w:p>
        </w:tc>
        <w:tc>
          <w:tcPr>
            <w:tcW w:w="1440" w:type="dxa"/>
            <w:tcBorders>
              <w:top w:val="single" w:sz="4" w:space="0" w:color="000000"/>
              <w:left w:val="single" w:sz="4" w:space="0" w:color="000000"/>
              <w:bottom w:val="single" w:sz="4" w:space="0" w:color="000000"/>
              <w:right w:val="nil"/>
            </w:tcBorders>
          </w:tcPr>
          <w:p w14:paraId="7A6A52A5"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BF174A2" w14:textId="77777777" w:rsidR="008116B4" w:rsidRDefault="00571706">
            <w:pPr>
              <w:pStyle w:val="TAL"/>
              <w:rPr>
                <w:kern w:val="2"/>
              </w:rPr>
            </w:pPr>
            <w:r>
              <w:rPr>
                <w:kern w:val="2"/>
              </w:rPr>
              <w:t>If known by the VAL server, the Service Profile can be provided to the NSCE server.</w:t>
            </w:r>
          </w:p>
        </w:tc>
      </w:tr>
      <w:tr w:rsidR="008116B4" w14:paraId="04773D80" w14:textId="77777777">
        <w:trPr>
          <w:jc w:val="center"/>
        </w:trPr>
        <w:tc>
          <w:tcPr>
            <w:tcW w:w="2880" w:type="dxa"/>
            <w:tcBorders>
              <w:top w:val="single" w:sz="4" w:space="0" w:color="000000"/>
              <w:left w:val="single" w:sz="4" w:space="0" w:color="000000"/>
              <w:bottom w:val="single" w:sz="4" w:space="0" w:color="000000"/>
              <w:right w:val="nil"/>
            </w:tcBorders>
          </w:tcPr>
          <w:p w14:paraId="7AAFFF8E" w14:textId="77777777" w:rsidR="008116B4" w:rsidRDefault="00571706">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4CEBDE5A"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BDEE9A" w14:textId="77777777" w:rsidR="008116B4" w:rsidRDefault="00571706">
            <w:pPr>
              <w:pStyle w:val="TAL"/>
              <w:rPr>
                <w:kern w:val="2"/>
              </w:rPr>
            </w:pPr>
            <w:r>
              <w:rPr>
                <w:kern w:val="2"/>
              </w:rPr>
              <w:t>The geographical or service area for which the requirement request applies</w:t>
            </w:r>
          </w:p>
        </w:tc>
      </w:tr>
      <w:tr w:rsidR="008116B4" w14:paraId="498A7EFB" w14:textId="77777777">
        <w:trPr>
          <w:jc w:val="center"/>
        </w:trPr>
        <w:tc>
          <w:tcPr>
            <w:tcW w:w="2880" w:type="dxa"/>
            <w:tcBorders>
              <w:top w:val="single" w:sz="4" w:space="0" w:color="000000"/>
              <w:left w:val="single" w:sz="4" w:space="0" w:color="000000"/>
              <w:bottom w:val="single" w:sz="4" w:space="0" w:color="000000"/>
              <w:right w:val="nil"/>
            </w:tcBorders>
          </w:tcPr>
          <w:p w14:paraId="6D7F09C6" w14:textId="77777777" w:rsidR="008116B4" w:rsidRDefault="00571706">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3DA6EC90"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7CE1F10" w14:textId="77777777" w:rsidR="008116B4" w:rsidRDefault="00571706">
            <w:pPr>
              <w:pStyle w:val="TAL"/>
              <w:rPr>
                <w:kern w:val="2"/>
              </w:rPr>
            </w:pPr>
            <w:r>
              <w:rPr>
                <w:kern w:val="2"/>
              </w:rPr>
              <w:t>The time validity of the request</w:t>
            </w:r>
          </w:p>
        </w:tc>
      </w:tr>
      <w:tr w:rsidR="008116B4" w14:paraId="7829285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3638AD" w14:textId="77777777" w:rsidR="008116B4" w:rsidRDefault="00571706">
            <w:pPr>
              <w:pStyle w:val="TAL"/>
              <w:rPr>
                <w:kern w:val="2"/>
              </w:rPr>
            </w:pPr>
            <w:r>
              <w:rPr>
                <w:kern w:val="2"/>
              </w:rPr>
              <w:t>NOTE: One of this shall be present</w:t>
            </w:r>
          </w:p>
        </w:tc>
      </w:tr>
    </w:tbl>
    <w:p w14:paraId="5DFDE6ED" w14:textId="77777777" w:rsidR="008116B4" w:rsidRDefault="008116B4"/>
    <w:p w14:paraId="7090F107" w14:textId="77777777" w:rsidR="008116B4" w:rsidRDefault="00571706">
      <w:pPr>
        <w:pStyle w:val="Heading4"/>
      </w:pPr>
      <w:bookmarkStart w:id="162" w:name="_Toc120030805"/>
      <w:r>
        <w:t>9.</w:t>
      </w:r>
      <w:r>
        <w:rPr>
          <w:rFonts w:eastAsiaTheme="minorEastAsia"/>
        </w:rPr>
        <w:t>3</w:t>
      </w:r>
      <w:r>
        <w:t>.4.3</w:t>
      </w:r>
      <w:r>
        <w:tab/>
        <w:t>VAL application requirement response</w:t>
      </w:r>
      <w:bookmarkEnd w:id="162"/>
    </w:p>
    <w:p w14:paraId="037B9F12" w14:textId="77777777" w:rsidR="008116B4" w:rsidRDefault="00571706">
      <w:r>
        <w:t>Table 9.</w:t>
      </w:r>
      <w:r>
        <w:rPr>
          <w:rFonts w:eastAsiaTheme="minorEastAsia" w:hint="eastAsia"/>
          <w:lang w:eastAsia="zh-CN"/>
        </w:rPr>
        <w:t>3</w:t>
      </w:r>
      <w:r>
        <w:t xml:space="preserve">.4.3-1 describes information elements for the VAL </w:t>
      </w:r>
      <w:r>
        <w:rPr>
          <w:bCs/>
        </w:rPr>
        <w:t xml:space="preserve">application requirement </w:t>
      </w:r>
      <w:r>
        <w:t>response from the NSCE server to the VAL server.</w:t>
      </w:r>
    </w:p>
    <w:p w14:paraId="38921D07" w14:textId="77777777" w:rsidR="008116B4" w:rsidRDefault="00571706">
      <w:pPr>
        <w:pStyle w:val="TH"/>
      </w:pPr>
      <w:r>
        <w:t>Table 9.</w:t>
      </w:r>
      <w:r>
        <w:rPr>
          <w:rFonts w:eastAsiaTheme="minorEastAsia" w:hint="eastAsia"/>
          <w:lang w:eastAsia="zh-CN"/>
        </w:rPr>
        <w:t>3</w:t>
      </w:r>
      <w:r>
        <w:t>.4.3-1: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8116B4" w14:paraId="7C21CBEC" w14:textId="77777777">
        <w:trPr>
          <w:jc w:val="center"/>
        </w:trPr>
        <w:tc>
          <w:tcPr>
            <w:tcW w:w="2880" w:type="dxa"/>
            <w:tcBorders>
              <w:top w:val="single" w:sz="4" w:space="0" w:color="000000"/>
              <w:left w:val="single" w:sz="4" w:space="0" w:color="000000"/>
              <w:bottom w:val="single" w:sz="4" w:space="0" w:color="000000"/>
              <w:right w:val="nil"/>
            </w:tcBorders>
          </w:tcPr>
          <w:p w14:paraId="587064D1"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AD88682"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FAD083D" w14:textId="77777777" w:rsidR="008116B4" w:rsidRDefault="00571706">
            <w:pPr>
              <w:pStyle w:val="TAH"/>
              <w:rPr>
                <w:kern w:val="2"/>
              </w:rPr>
            </w:pPr>
            <w:r>
              <w:rPr>
                <w:kern w:val="2"/>
              </w:rPr>
              <w:t>Description</w:t>
            </w:r>
          </w:p>
        </w:tc>
      </w:tr>
      <w:tr w:rsidR="008116B4" w14:paraId="35732412" w14:textId="77777777">
        <w:trPr>
          <w:jc w:val="center"/>
        </w:trPr>
        <w:tc>
          <w:tcPr>
            <w:tcW w:w="2880" w:type="dxa"/>
            <w:tcBorders>
              <w:top w:val="single" w:sz="4" w:space="0" w:color="000000"/>
              <w:left w:val="single" w:sz="4" w:space="0" w:color="000000"/>
              <w:bottom w:val="single" w:sz="4" w:space="0" w:color="000000"/>
              <w:right w:val="nil"/>
            </w:tcBorders>
          </w:tcPr>
          <w:p w14:paraId="37990CAE"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5883114"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4CF72C7" w14:textId="77777777" w:rsidR="008116B4" w:rsidRDefault="00571706">
            <w:pPr>
              <w:pStyle w:val="TAL"/>
              <w:rPr>
                <w:kern w:val="2"/>
              </w:rPr>
            </w:pPr>
            <w:r>
              <w:rPr>
                <w:kern w:val="2"/>
              </w:rPr>
              <w:t>Indicates the success or failure of the application requirements request.</w:t>
            </w:r>
          </w:p>
        </w:tc>
      </w:tr>
      <w:tr w:rsidR="009F45E2" w14:paraId="674D8916" w14:textId="77777777">
        <w:trPr>
          <w:jc w:val="center"/>
        </w:trPr>
        <w:tc>
          <w:tcPr>
            <w:tcW w:w="2880" w:type="dxa"/>
            <w:tcBorders>
              <w:top w:val="single" w:sz="4" w:space="0" w:color="000000"/>
              <w:left w:val="single" w:sz="4" w:space="0" w:color="000000"/>
              <w:bottom w:val="single" w:sz="4" w:space="0" w:color="000000"/>
              <w:right w:val="nil"/>
            </w:tcBorders>
          </w:tcPr>
          <w:p w14:paraId="1D3B8FF9" w14:textId="77777777" w:rsidR="009F45E2" w:rsidRDefault="009F45E2">
            <w:pPr>
              <w:pStyle w:val="TAL"/>
              <w:rPr>
                <w:kern w:val="2"/>
              </w:rPr>
            </w:pPr>
            <w:r>
              <w:rPr>
                <w:kern w:val="2"/>
              </w:rPr>
              <w:t>Successful response (NOTE)</w:t>
            </w:r>
          </w:p>
        </w:tc>
        <w:tc>
          <w:tcPr>
            <w:tcW w:w="1440" w:type="dxa"/>
            <w:tcBorders>
              <w:top w:val="single" w:sz="4" w:space="0" w:color="000000"/>
              <w:left w:val="single" w:sz="4" w:space="0" w:color="000000"/>
              <w:bottom w:val="single" w:sz="4" w:space="0" w:color="000000"/>
              <w:right w:val="nil"/>
            </w:tcBorders>
          </w:tcPr>
          <w:p w14:paraId="110EF73C" w14:textId="77777777" w:rsidR="009F45E2" w:rsidRDefault="009F45E2">
            <w:pPr>
              <w:pStyle w:val="TAC"/>
              <w:rPr>
                <w:kern w:val="2"/>
              </w:rPr>
            </w:pPr>
            <w:r>
              <w:rPr>
                <w:rFonts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2F7FFC" w14:textId="77777777" w:rsidR="009F45E2" w:rsidRDefault="009F45E2">
            <w:pPr>
              <w:pStyle w:val="TAL"/>
              <w:rPr>
                <w:kern w:val="2"/>
              </w:rPr>
            </w:pPr>
            <w:r>
              <w:rPr>
                <w:kern w:val="2"/>
              </w:rPr>
              <w:t xml:space="preserve">Indicates that the </w:t>
            </w:r>
            <w:r>
              <w:t>VAL application requirement request</w:t>
            </w:r>
            <w:r>
              <w:rPr>
                <w:rFonts w:hint="eastAsia"/>
                <w:lang w:val="en-US" w:eastAsia="zh-CN"/>
              </w:rPr>
              <w:t xml:space="preserve"> </w:t>
            </w:r>
            <w:r>
              <w:rPr>
                <w:kern w:val="2"/>
              </w:rPr>
              <w:t>was successful.</w:t>
            </w:r>
          </w:p>
        </w:tc>
      </w:tr>
      <w:tr w:rsidR="009F45E2" w14:paraId="2969565B" w14:textId="77777777">
        <w:trPr>
          <w:jc w:val="center"/>
        </w:trPr>
        <w:tc>
          <w:tcPr>
            <w:tcW w:w="2880" w:type="dxa"/>
            <w:tcBorders>
              <w:top w:val="single" w:sz="4" w:space="0" w:color="000000"/>
              <w:left w:val="single" w:sz="4" w:space="0" w:color="000000"/>
              <w:bottom w:val="single" w:sz="4" w:space="0" w:color="000000"/>
              <w:right w:val="nil"/>
            </w:tcBorders>
          </w:tcPr>
          <w:p w14:paraId="24910715" w14:textId="77777777" w:rsidR="009F45E2" w:rsidRDefault="009F45E2">
            <w:pPr>
              <w:pStyle w:val="TAL"/>
              <w:rPr>
                <w:kern w:val="2"/>
              </w:rPr>
            </w:pPr>
            <w:r>
              <w:rPr>
                <w:kern w:val="2"/>
              </w:rPr>
              <w:t>Failure response (NOTE)</w:t>
            </w:r>
          </w:p>
        </w:tc>
        <w:tc>
          <w:tcPr>
            <w:tcW w:w="1440" w:type="dxa"/>
            <w:tcBorders>
              <w:top w:val="single" w:sz="4" w:space="0" w:color="000000"/>
              <w:left w:val="single" w:sz="4" w:space="0" w:color="000000"/>
              <w:bottom w:val="single" w:sz="4" w:space="0" w:color="000000"/>
              <w:right w:val="nil"/>
            </w:tcBorders>
          </w:tcPr>
          <w:p w14:paraId="6AC96E4B" w14:textId="77777777" w:rsidR="009F45E2" w:rsidRDefault="009F45E2">
            <w:pPr>
              <w:pStyle w:val="TAC"/>
              <w:rPr>
                <w:kern w:val="2"/>
              </w:rPr>
            </w:pPr>
            <w:r>
              <w:rPr>
                <w:rFonts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991FE4" w14:textId="77777777" w:rsidR="009F45E2" w:rsidRDefault="009F45E2">
            <w:pPr>
              <w:pStyle w:val="TAL"/>
              <w:rPr>
                <w:kern w:val="2"/>
              </w:rPr>
            </w:pPr>
            <w:r>
              <w:rPr>
                <w:kern w:val="2"/>
              </w:rPr>
              <w:t xml:space="preserve">Indicates that the </w:t>
            </w:r>
            <w:r>
              <w:t>VAL application requirement request</w:t>
            </w:r>
            <w:r>
              <w:rPr>
                <w:rFonts w:hint="eastAsia"/>
                <w:lang w:val="en-US" w:eastAsia="zh-CN"/>
              </w:rPr>
              <w:t xml:space="preserve"> </w:t>
            </w:r>
            <w:r>
              <w:rPr>
                <w:rFonts w:hint="eastAsia"/>
                <w:kern w:val="2"/>
                <w:lang w:val="en-US" w:eastAsia="zh-CN"/>
              </w:rPr>
              <w:t>failed</w:t>
            </w:r>
            <w:r>
              <w:rPr>
                <w:kern w:val="2"/>
              </w:rPr>
              <w:t>.</w:t>
            </w:r>
          </w:p>
        </w:tc>
      </w:tr>
      <w:tr w:rsidR="009F45E2" w14:paraId="312282A1" w14:textId="77777777">
        <w:trPr>
          <w:jc w:val="center"/>
        </w:trPr>
        <w:tc>
          <w:tcPr>
            <w:tcW w:w="2880" w:type="dxa"/>
            <w:tcBorders>
              <w:top w:val="single" w:sz="4" w:space="0" w:color="000000"/>
              <w:left w:val="single" w:sz="4" w:space="0" w:color="000000"/>
              <w:bottom w:val="single" w:sz="4" w:space="0" w:color="000000"/>
              <w:right w:val="nil"/>
            </w:tcBorders>
          </w:tcPr>
          <w:p w14:paraId="4922A372" w14:textId="77777777" w:rsidR="009F45E2" w:rsidRDefault="009F45E2">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50E523B4" w14:textId="77777777" w:rsidR="009F45E2" w:rsidRDefault="009F45E2">
            <w:pPr>
              <w:pStyle w:val="TAC"/>
              <w:rPr>
                <w:kern w:val="2"/>
              </w:rPr>
            </w:pPr>
            <w:r>
              <w:rPr>
                <w:rFonts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97A1B0" w14:textId="77777777" w:rsidR="009F45E2" w:rsidRDefault="009F45E2">
            <w:pPr>
              <w:pStyle w:val="TAL"/>
              <w:rPr>
                <w:kern w:val="2"/>
              </w:rPr>
            </w:pPr>
            <w:r>
              <w:rPr>
                <w:kern w:val="2"/>
              </w:rPr>
              <w:t>Indicates the cause of failure</w:t>
            </w:r>
          </w:p>
        </w:tc>
      </w:tr>
      <w:tr w:rsidR="009F45E2" w14:paraId="7D1021B7"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FA1BFB" w14:textId="77777777" w:rsidR="009F45E2" w:rsidRDefault="009F45E2">
            <w:pPr>
              <w:pStyle w:val="TAL"/>
              <w:rPr>
                <w:kern w:val="2"/>
              </w:rPr>
            </w:pPr>
            <w:r>
              <w:rPr>
                <w:kern w:val="2"/>
              </w:rPr>
              <w:t>NOTE :</w:t>
            </w:r>
            <w:r>
              <w:rPr>
                <w:kern w:val="2"/>
              </w:rPr>
              <w:tab/>
            </w:r>
            <w:r>
              <w:rPr>
                <w:rFonts w:hint="eastAsia"/>
                <w:kern w:val="2"/>
                <w:lang w:eastAsia="zh-CN"/>
              </w:rPr>
              <w:t>Only o</w:t>
            </w:r>
            <w:r>
              <w:rPr>
                <w:kern w:val="2"/>
              </w:rPr>
              <w:t>ne of these IEs shall be present in the message.</w:t>
            </w:r>
          </w:p>
        </w:tc>
      </w:tr>
    </w:tbl>
    <w:p w14:paraId="6EEA7482" w14:textId="77777777" w:rsidR="008116B4" w:rsidRDefault="008116B4"/>
    <w:p w14:paraId="33848D99" w14:textId="77777777" w:rsidR="008116B4" w:rsidRDefault="00571706">
      <w:pPr>
        <w:pStyle w:val="Heading4"/>
      </w:pPr>
      <w:bookmarkStart w:id="163" w:name="_Toc120030806"/>
      <w:r>
        <w:t>9.</w:t>
      </w:r>
      <w:r>
        <w:rPr>
          <w:rFonts w:eastAsiaTheme="minorEastAsia"/>
        </w:rPr>
        <w:t>3</w:t>
      </w:r>
      <w:r>
        <w:t>.4.4</w:t>
      </w:r>
      <w:r>
        <w:tab/>
        <w:t>Slice API information notify</w:t>
      </w:r>
      <w:bookmarkEnd w:id="163"/>
    </w:p>
    <w:p w14:paraId="7F38EF7C" w14:textId="77777777" w:rsidR="008116B4" w:rsidRDefault="00571706">
      <w:r>
        <w:t>Table 9.</w:t>
      </w:r>
      <w:r>
        <w:rPr>
          <w:rFonts w:eastAsiaTheme="minorEastAsia" w:hint="eastAsia"/>
          <w:lang w:eastAsia="zh-CN"/>
        </w:rPr>
        <w:t>3</w:t>
      </w:r>
      <w:r>
        <w:t xml:space="preserve">.4.4-1 describes information elements for the </w:t>
      </w:r>
      <w:r>
        <w:rPr>
          <w:bCs/>
        </w:rPr>
        <w:t xml:space="preserve">Slice API information </w:t>
      </w:r>
      <w:r w:rsidR="009F45E2">
        <w:rPr>
          <w:bCs/>
        </w:rPr>
        <w:t>notif</w:t>
      </w:r>
      <w:r w:rsidR="009F45E2">
        <w:rPr>
          <w:rFonts w:eastAsiaTheme="minorEastAsia" w:hint="eastAsia"/>
          <w:bCs/>
          <w:lang w:eastAsia="zh-CN"/>
        </w:rPr>
        <w:t>ication</w:t>
      </w:r>
      <w:r w:rsidR="009F45E2">
        <w:t xml:space="preserve"> </w:t>
      </w:r>
      <w:r>
        <w:t>from the NSCE server to the VAL server.</w:t>
      </w:r>
      <w:r w:rsidR="009F45E2" w:rsidRPr="009F45E2">
        <w:rPr>
          <w:rFonts w:hint="eastAsia"/>
          <w:lang w:eastAsia="zh-CN"/>
        </w:rPr>
        <w:t xml:space="preserve"> </w:t>
      </w:r>
      <w:r w:rsidR="009F45E2">
        <w:rPr>
          <w:rFonts w:hint="eastAsia"/>
          <w:lang w:eastAsia="zh-CN"/>
        </w:rPr>
        <w:t xml:space="preserve">The </w:t>
      </w:r>
      <w:r w:rsidR="009F45E2">
        <w:t>Slice API information notif</w:t>
      </w:r>
      <w:r w:rsidR="009F45E2">
        <w:rPr>
          <w:rFonts w:eastAsiaTheme="minorEastAsia" w:hint="eastAsia"/>
          <w:lang w:eastAsia="zh-CN"/>
        </w:rPr>
        <w:t>ication</w:t>
      </w:r>
      <w:r w:rsidR="009F45E2">
        <w:rPr>
          <w:rFonts w:hint="eastAsia"/>
          <w:lang w:eastAsia="zh-CN"/>
        </w:rPr>
        <w:t xml:space="preserve"> is used by NSCE server to send </w:t>
      </w:r>
      <w:r w:rsidR="009F45E2">
        <w:rPr>
          <w:bCs/>
        </w:rPr>
        <w:t>Slice API information</w:t>
      </w:r>
      <w:r w:rsidR="009F45E2">
        <w:rPr>
          <w:rFonts w:hint="eastAsia"/>
          <w:bCs/>
          <w:lang w:eastAsia="zh-CN"/>
        </w:rPr>
        <w:t xml:space="preserve"> to VAL server in the </w:t>
      </w:r>
      <w:r w:rsidR="009F45E2">
        <w:t>Initial Configuration</w:t>
      </w:r>
      <w:r w:rsidR="009F45E2">
        <w:rPr>
          <w:rFonts w:hint="eastAsia"/>
          <w:lang w:eastAsia="zh-CN"/>
        </w:rPr>
        <w:t xml:space="preserve"> and</w:t>
      </w:r>
      <w:r w:rsidR="009F45E2">
        <w:rPr>
          <w:rFonts w:hint="eastAsia"/>
          <w:bCs/>
          <w:lang w:eastAsia="zh-CN"/>
        </w:rPr>
        <w:t xml:space="preserve"> </w:t>
      </w:r>
      <w:r w:rsidR="009F45E2">
        <w:t>Configuration Update</w:t>
      </w:r>
      <w:r w:rsidR="009F45E2">
        <w:rPr>
          <w:rFonts w:hint="eastAsia"/>
          <w:lang w:eastAsia="zh-CN"/>
        </w:rPr>
        <w:t xml:space="preserve"> procedures.</w:t>
      </w:r>
    </w:p>
    <w:p w14:paraId="46485E22" w14:textId="77777777" w:rsidR="008116B4" w:rsidRDefault="00571706">
      <w:pPr>
        <w:pStyle w:val="TH"/>
      </w:pPr>
      <w:r>
        <w:t>Table 9.</w:t>
      </w:r>
      <w:r>
        <w:rPr>
          <w:rFonts w:eastAsiaTheme="minorEastAsia" w:hint="eastAsia"/>
          <w:lang w:eastAsia="zh-CN"/>
        </w:rPr>
        <w:t>3</w:t>
      </w:r>
      <w:r>
        <w:t xml:space="preserve">.4.4-1: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8116B4" w14:paraId="4C919822" w14:textId="77777777">
        <w:trPr>
          <w:jc w:val="center"/>
        </w:trPr>
        <w:tc>
          <w:tcPr>
            <w:tcW w:w="2880" w:type="dxa"/>
            <w:tcBorders>
              <w:top w:val="single" w:sz="4" w:space="0" w:color="000000"/>
              <w:left w:val="single" w:sz="4" w:space="0" w:color="000000"/>
              <w:bottom w:val="single" w:sz="4" w:space="0" w:color="000000"/>
              <w:right w:val="nil"/>
            </w:tcBorders>
          </w:tcPr>
          <w:p w14:paraId="61502261"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A43CFE2"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68AF979" w14:textId="77777777" w:rsidR="008116B4" w:rsidRDefault="00571706">
            <w:pPr>
              <w:pStyle w:val="TAH"/>
              <w:rPr>
                <w:kern w:val="2"/>
              </w:rPr>
            </w:pPr>
            <w:r>
              <w:rPr>
                <w:kern w:val="2"/>
              </w:rPr>
              <w:t>Description</w:t>
            </w:r>
          </w:p>
        </w:tc>
      </w:tr>
      <w:tr w:rsidR="008116B4" w14:paraId="5ECD25F7" w14:textId="77777777">
        <w:trPr>
          <w:jc w:val="center"/>
        </w:trPr>
        <w:tc>
          <w:tcPr>
            <w:tcW w:w="2880" w:type="dxa"/>
            <w:tcBorders>
              <w:top w:val="single" w:sz="4" w:space="0" w:color="000000"/>
              <w:left w:val="single" w:sz="4" w:space="0" w:color="000000"/>
              <w:bottom w:val="single" w:sz="4" w:space="0" w:color="000000"/>
              <w:right w:val="nil"/>
            </w:tcBorders>
          </w:tcPr>
          <w:p w14:paraId="08862FE4" w14:textId="77777777" w:rsidR="008116B4" w:rsidRDefault="00571706">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1EE7E1A5"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C84A0A" w14:textId="77777777" w:rsidR="008116B4" w:rsidRDefault="00571706">
            <w:pPr>
              <w:pStyle w:val="TAL"/>
              <w:rPr>
                <w:kern w:val="2"/>
              </w:rPr>
            </w:pPr>
            <w:r>
              <w:rPr>
                <w:kern w:val="2"/>
              </w:rPr>
              <w:t>The information for the configured slice API</w:t>
            </w:r>
          </w:p>
        </w:tc>
      </w:tr>
    </w:tbl>
    <w:p w14:paraId="7F3667BE" w14:textId="77777777" w:rsidR="008116B4" w:rsidRDefault="008116B4"/>
    <w:p w14:paraId="6536DD41" w14:textId="77777777" w:rsidR="008116B4" w:rsidRDefault="00571706">
      <w:pPr>
        <w:pStyle w:val="Heading4"/>
      </w:pPr>
      <w:bookmarkStart w:id="164" w:name="_Toc120030807"/>
      <w:r>
        <w:t>9.</w:t>
      </w:r>
      <w:r>
        <w:rPr>
          <w:rFonts w:eastAsiaTheme="minorEastAsia"/>
        </w:rPr>
        <w:t>3</w:t>
      </w:r>
      <w:r>
        <w:t>.4.5</w:t>
      </w:r>
      <w:r>
        <w:tab/>
        <w:t>VAL server-initiated trigger event</w:t>
      </w:r>
      <w:bookmarkEnd w:id="164"/>
    </w:p>
    <w:p w14:paraId="04D302EC" w14:textId="77777777" w:rsidR="008116B4" w:rsidRDefault="00571706">
      <w:r>
        <w:t>Table 9.</w:t>
      </w:r>
      <w:r>
        <w:rPr>
          <w:rFonts w:eastAsiaTheme="minorEastAsia" w:hint="eastAsia"/>
          <w:lang w:eastAsia="zh-CN"/>
        </w:rPr>
        <w:t>3</w:t>
      </w:r>
      <w:r>
        <w:t xml:space="preserve">.4.5-1 describes information elements for the </w:t>
      </w:r>
      <w:r>
        <w:rPr>
          <w:bCs/>
        </w:rPr>
        <w:t xml:space="preserve">Trigger Event </w:t>
      </w:r>
      <w:r>
        <w:t>from the VAL server to the NSCE server.</w:t>
      </w:r>
    </w:p>
    <w:p w14:paraId="2E23D853" w14:textId="77777777" w:rsidR="008116B4" w:rsidRDefault="00571706">
      <w:pPr>
        <w:pStyle w:val="TH"/>
      </w:pPr>
      <w:r>
        <w:lastRenderedPageBreak/>
        <w:t>Table 9.</w:t>
      </w:r>
      <w:r>
        <w:rPr>
          <w:rFonts w:eastAsiaTheme="minorEastAsia" w:hint="eastAsia"/>
          <w:lang w:eastAsia="zh-CN"/>
        </w:rPr>
        <w:t>3</w:t>
      </w:r>
      <w:r>
        <w:t xml:space="preserve">.4.5-1: </w:t>
      </w:r>
      <w:r>
        <w:rPr>
          <w:bCs/>
        </w:rPr>
        <w:t>VAL server-initiated trigger event</w:t>
      </w:r>
    </w:p>
    <w:tbl>
      <w:tblPr>
        <w:tblW w:w="8640" w:type="dxa"/>
        <w:jc w:val="center"/>
        <w:tblLayout w:type="fixed"/>
        <w:tblLook w:val="04A0" w:firstRow="1" w:lastRow="0" w:firstColumn="1" w:lastColumn="0" w:noHBand="0" w:noVBand="1"/>
      </w:tblPr>
      <w:tblGrid>
        <w:gridCol w:w="2880"/>
        <w:gridCol w:w="1440"/>
        <w:gridCol w:w="4320"/>
      </w:tblGrid>
      <w:tr w:rsidR="008116B4" w14:paraId="4C03295C" w14:textId="77777777">
        <w:trPr>
          <w:jc w:val="center"/>
        </w:trPr>
        <w:tc>
          <w:tcPr>
            <w:tcW w:w="2880" w:type="dxa"/>
            <w:tcBorders>
              <w:top w:val="single" w:sz="4" w:space="0" w:color="000000"/>
              <w:left w:val="single" w:sz="4" w:space="0" w:color="000000"/>
              <w:bottom w:val="single" w:sz="4" w:space="0" w:color="000000"/>
              <w:right w:val="nil"/>
            </w:tcBorders>
          </w:tcPr>
          <w:p w14:paraId="302EB1A9"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A625B24"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A4F3723" w14:textId="77777777" w:rsidR="008116B4" w:rsidRDefault="00571706">
            <w:pPr>
              <w:pStyle w:val="TAH"/>
              <w:rPr>
                <w:kern w:val="2"/>
              </w:rPr>
            </w:pPr>
            <w:r>
              <w:rPr>
                <w:kern w:val="2"/>
              </w:rPr>
              <w:t>Description</w:t>
            </w:r>
          </w:p>
        </w:tc>
      </w:tr>
      <w:tr w:rsidR="008116B4" w14:paraId="03E2D86A" w14:textId="77777777">
        <w:trPr>
          <w:jc w:val="center"/>
        </w:trPr>
        <w:tc>
          <w:tcPr>
            <w:tcW w:w="2880" w:type="dxa"/>
            <w:tcBorders>
              <w:top w:val="single" w:sz="4" w:space="0" w:color="000000"/>
              <w:left w:val="single" w:sz="4" w:space="0" w:color="000000"/>
              <w:bottom w:val="single" w:sz="4" w:space="0" w:color="000000"/>
              <w:right w:val="nil"/>
            </w:tcBorders>
          </w:tcPr>
          <w:p w14:paraId="30567AC6"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0B0DB4B"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D98C2A" w14:textId="77777777" w:rsidR="008116B4" w:rsidRDefault="00571706">
            <w:pPr>
              <w:pStyle w:val="TAL"/>
              <w:rPr>
                <w:kern w:val="2"/>
              </w:rPr>
            </w:pPr>
            <w:r>
              <w:rPr>
                <w:kern w:val="2"/>
              </w:rPr>
              <w:t>The identifier of the VAL server</w:t>
            </w:r>
          </w:p>
        </w:tc>
      </w:tr>
      <w:tr w:rsidR="008116B4" w14:paraId="6997BC4E" w14:textId="77777777">
        <w:trPr>
          <w:jc w:val="center"/>
        </w:trPr>
        <w:tc>
          <w:tcPr>
            <w:tcW w:w="2880" w:type="dxa"/>
            <w:tcBorders>
              <w:top w:val="single" w:sz="4" w:space="0" w:color="000000"/>
              <w:left w:val="single" w:sz="4" w:space="0" w:color="000000"/>
              <w:bottom w:val="single" w:sz="4" w:space="0" w:color="000000"/>
              <w:right w:val="nil"/>
            </w:tcBorders>
          </w:tcPr>
          <w:p w14:paraId="30951F7B" w14:textId="77777777" w:rsidR="008116B4" w:rsidRDefault="00571706">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63E58005"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6D2933" w14:textId="77777777" w:rsidR="008116B4" w:rsidRDefault="00571706">
            <w:pPr>
              <w:pStyle w:val="TAL"/>
              <w:rPr>
                <w:kern w:val="2"/>
                <w:szCs w:val="18"/>
              </w:rPr>
            </w:pPr>
            <w:r>
              <w:rPr>
                <w:kern w:val="2"/>
              </w:rPr>
              <w:t>The trigger event details can be included, providing the cause for the need slice API configuration adaptation. Such trigger event can be:</w:t>
            </w:r>
          </w:p>
          <w:p w14:paraId="54D288E8" w14:textId="77777777" w:rsidR="008116B4" w:rsidRDefault="00571706">
            <w:pPr>
              <w:pStyle w:val="TAL"/>
              <w:widowControl w:val="0"/>
              <w:numPr>
                <w:ilvl w:val="0"/>
                <w:numId w:val="11"/>
              </w:numPr>
              <w:spacing w:before="100" w:beforeAutospacing="1"/>
              <w:rPr>
                <w:kern w:val="2"/>
              </w:rPr>
            </w:pPr>
            <w:r>
              <w:rPr>
                <w:kern w:val="2"/>
              </w:rPr>
              <w:t xml:space="preserve">the UE mobility to a different service area (outside the original area of interest), </w:t>
            </w:r>
          </w:p>
          <w:p w14:paraId="2BDAFE08" w14:textId="77777777" w:rsidR="008116B4" w:rsidRDefault="00571706">
            <w:pPr>
              <w:pStyle w:val="TAL"/>
              <w:widowControl w:val="0"/>
              <w:numPr>
                <w:ilvl w:val="0"/>
                <w:numId w:val="11"/>
              </w:numPr>
              <w:spacing w:before="100" w:beforeAutospacing="1"/>
              <w:rPr>
                <w:kern w:val="2"/>
              </w:rPr>
            </w:pPr>
            <w:r>
              <w:rPr>
                <w:kern w:val="2"/>
              </w:rPr>
              <w:t xml:space="preserve">application server migration to different edge/cloud platform, </w:t>
            </w:r>
          </w:p>
          <w:p w14:paraId="0B5032E7" w14:textId="77777777" w:rsidR="008116B4" w:rsidRDefault="00571706">
            <w:pPr>
              <w:pStyle w:val="TAL"/>
              <w:widowControl w:val="0"/>
              <w:numPr>
                <w:ilvl w:val="0"/>
                <w:numId w:val="11"/>
              </w:numPr>
              <w:spacing w:before="100" w:beforeAutospacing="1"/>
              <w:rPr>
                <w:kern w:val="2"/>
              </w:rPr>
            </w:pPr>
            <w:r>
              <w:rPr>
                <w:kern w:val="2"/>
              </w:rPr>
              <w:t xml:space="preserve">service API unavailability, </w:t>
            </w:r>
          </w:p>
          <w:p w14:paraId="1EBD9206" w14:textId="77777777" w:rsidR="008116B4" w:rsidRDefault="00571706">
            <w:pPr>
              <w:pStyle w:val="TAL"/>
              <w:widowControl w:val="0"/>
              <w:numPr>
                <w:ilvl w:val="0"/>
                <w:numId w:val="11"/>
              </w:numPr>
              <w:spacing w:before="100" w:beforeAutospacing="1"/>
              <w:rPr>
                <w:kern w:val="2"/>
              </w:rPr>
            </w:pPr>
            <w:r>
              <w:rPr>
                <w:kern w:val="2"/>
              </w:rPr>
              <w:t xml:space="preserve">VAL application QoS requirements change </w:t>
            </w:r>
          </w:p>
        </w:tc>
      </w:tr>
    </w:tbl>
    <w:p w14:paraId="7D1FEB27" w14:textId="786D4D79" w:rsidR="008116B4" w:rsidRDefault="008116B4"/>
    <w:p w14:paraId="4C8D29CF" w14:textId="77777777" w:rsidR="008116B4" w:rsidRDefault="00571706">
      <w:pPr>
        <w:pStyle w:val="Heading4"/>
      </w:pPr>
      <w:bookmarkStart w:id="165" w:name="_Toc120030808"/>
      <w:r>
        <w:t>9.</w:t>
      </w:r>
      <w:r>
        <w:rPr>
          <w:rFonts w:eastAsiaTheme="minorEastAsia"/>
        </w:rPr>
        <w:t>3</w:t>
      </w:r>
      <w:r>
        <w:t>.4.6</w:t>
      </w:r>
      <w:r>
        <w:tab/>
        <w:t>slice API invocation request</w:t>
      </w:r>
      <w:bookmarkEnd w:id="165"/>
    </w:p>
    <w:p w14:paraId="5E89C0BD" w14:textId="77777777" w:rsidR="008116B4" w:rsidRDefault="00571706">
      <w:r>
        <w:t>Table 9.</w:t>
      </w:r>
      <w:r>
        <w:rPr>
          <w:rFonts w:eastAsiaTheme="minorEastAsia" w:hint="eastAsia"/>
          <w:lang w:eastAsia="zh-CN"/>
        </w:rPr>
        <w:t>3</w:t>
      </w:r>
      <w:r>
        <w:t xml:space="preserve">.4.6-1 describes information elements for the </w:t>
      </w:r>
      <w:r>
        <w:rPr>
          <w:bCs/>
        </w:rPr>
        <w:t>slice API invocation request</w:t>
      </w:r>
      <w:r>
        <w:t xml:space="preserve"> from the VAL server to the NSCE server.</w:t>
      </w:r>
    </w:p>
    <w:p w14:paraId="65B40AFE" w14:textId="77777777" w:rsidR="008116B4" w:rsidRDefault="00571706">
      <w:pPr>
        <w:pStyle w:val="TH"/>
      </w:pPr>
      <w:r>
        <w:t>Table 9.</w:t>
      </w:r>
      <w:r>
        <w:rPr>
          <w:rFonts w:eastAsiaTheme="minorEastAsia" w:hint="eastAsia"/>
          <w:lang w:eastAsia="zh-CN"/>
        </w:rPr>
        <w:t>3</w:t>
      </w:r>
      <w:r>
        <w:t xml:space="preserve">.4.6-1: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8116B4" w14:paraId="66164A61" w14:textId="77777777">
        <w:trPr>
          <w:jc w:val="center"/>
        </w:trPr>
        <w:tc>
          <w:tcPr>
            <w:tcW w:w="2880" w:type="dxa"/>
            <w:tcBorders>
              <w:top w:val="single" w:sz="4" w:space="0" w:color="000000"/>
              <w:left w:val="single" w:sz="4" w:space="0" w:color="000000"/>
              <w:bottom w:val="single" w:sz="4" w:space="0" w:color="000000"/>
              <w:right w:val="nil"/>
            </w:tcBorders>
          </w:tcPr>
          <w:p w14:paraId="4716A789"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B2616E0"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F485CA1" w14:textId="77777777" w:rsidR="008116B4" w:rsidRDefault="00571706">
            <w:pPr>
              <w:pStyle w:val="TAH"/>
              <w:rPr>
                <w:kern w:val="2"/>
              </w:rPr>
            </w:pPr>
            <w:r>
              <w:rPr>
                <w:kern w:val="2"/>
              </w:rPr>
              <w:t>Description</w:t>
            </w:r>
          </w:p>
        </w:tc>
      </w:tr>
      <w:tr w:rsidR="008116B4" w14:paraId="27EFE707" w14:textId="77777777">
        <w:trPr>
          <w:jc w:val="center"/>
        </w:trPr>
        <w:tc>
          <w:tcPr>
            <w:tcW w:w="2880" w:type="dxa"/>
            <w:tcBorders>
              <w:top w:val="single" w:sz="4" w:space="0" w:color="000000"/>
              <w:left w:val="single" w:sz="4" w:space="0" w:color="000000"/>
              <w:bottom w:val="single" w:sz="4" w:space="0" w:color="000000"/>
              <w:right w:val="nil"/>
            </w:tcBorders>
          </w:tcPr>
          <w:p w14:paraId="0030466E" w14:textId="77777777" w:rsidR="008116B4" w:rsidRDefault="00571706">
            <w:pPr>
              <w:pStyle w:val="TAL"/>
              <w:rPr>
                <w:kern w:val="2"/>
              </w:rPr>
            </w:pPr>
            <w:r>
              <w:t>API invoker identity information</w:t>
            </w:r>
          </w:p>
        </w:tc>
        <w:tc>
          <w:tcPr>
            <w:tcW w:w="1440" w:type="dxa"/>
            <w:tcBorders>
              <w:top w:val="single" w:sz="4" w:space="0" w:color="000000"/>
              <w:left w:val="single" w:sz="4" w:space="0" w:color="000000"/>
              <w:bottom w:val="single" w:sz="4" w:space="0" w:color="000000"/>
              <w:right w:val="nil"/>
            </w:tcBorders>
          </w:tcPr>
          <w:p w14:paraId="570A9F9C"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4D99FF9C" w14:textId="77777777" w:rsidR="008116B4" w:rsidRDefault="00571706">
            <w:pPr>
              <w:pStyle w:val="TAL"/>
              <w:rPr>
                <w:kern w:val="2"/>
              </w:rPr>
            </w:pPr>
            <w:r>
              <w:t>The information that determines the identity of the API invoker</w:t>
            </w:r>
          </w:p>
        </w:tc>
      </w:tr>
      <w:tr w:rsidR="008116B4" w14:paraId="40F2B382" w14:textId="77777777">
        <w:trPr>
          <w:jc w:val="center"/>
        </w:trPr>
        <w:tc>
          <w:tcPr>
            <w:tcW w:w="2880" w:type="dxa"/>
            <w:tcBorders>
              <w:top w:val="single" w:sz="4" w:space="0" w:color="000000"/>
              <w:left w:val="single" w:sz="4" w:space="0" w:color="000000"/>
              <w:bottom w:val="single" w:sz="4" w:space="0" w:color="000000"/>
              <w:right w:val="nil"/>
            </w:tcBorders>
          </w:tcPr>
          <w:p w14:paraId="397ECBD7" w14:textId="77777777" w:rsidR="008116B4" w:rsidRDefault="00571706">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505EB7D8" w14:textId="77777777" w:rsidR="008116B4" w:rsidRDefault="00571706">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CBFB0E9" w14:textId="77777777" w:rsidR="008116B4" w:rsidRDefault="00571706">
            <w:pPr>
              <w:pStyle w:val="TAL"/>
              <w:rPr>
                <w:kern w:val="2"/>
              </w:rPr>
            </w:pPr>
            <w:r>
              <w:t>The authorization information obtained before initiating the slice API invocation request</w:t>
            </w:r>
          </w:p>
        </w:tc>
      </w:tr>
      <w:tr w:rsidR="008116B4" w14:paraId="646C9C35" w14:textId="77777777">
        <w:trPr>
          <w:jc w:val="center"/>
        </w:trPr>
        <w:tc>
          <w:tcPr>
            <w:tcW w:w="2880" w:type="dxa"/>
            <w:tcBorders>
              <w:top w:val="single" w:sz="4" w:space="0" w:color="000000"/>
              <w:left w:val="single" w:sz="4" w:space="0" w:color="000000"/>
              <w:bottom w:val="single" w:sz="4" w:space="0" w:color="000000"/>
              <w:right w:val="nil"/>
            </w:tcBorders>
          </w:tcPr>
          <w:p w14:paraId="39DD6C67" w14:textId="77777777" w:rsidR="008116B4" w:rsidRDefault="00571706">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7E946DA7"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1F3F8F63" w14:textId="77777777" w:rsidR="008116B4" w:rsidRDefault="00571706">
            <w:pPr>
              <w:pStyle w:val="TAL"/>
              <w:rPr>
                <w:kern w:val="2"/>
              </w:rPr>
            </w:pPr>
            <w:r>
              <w:t>The identification information of the slice API for which invocation is requested. The slice API identification is part of the specific slice API invocation request.</w:t>
            </w:r>
          </w:p>
        </w:tc>
      </w:tr>
    </w:tbl>
    <w:p w14:paraId="35B195E4" w14:textId="7DE3BA51" w:rsidR="008116B4" w:rsidRDefault="008116B4"/>
    <w:p w14:paraId="78D0103C" w14:textId="77777777" w:rsidR="008116B4" w:rsidRDefault="00571706">
      <w:pPr>
        <w:pStyle w:val="Heading4"/>
      </w:pPr>
      <w:bookmarkStart w:id="166" w:name="_Toc120030809"/>
      <w:r>
        <w:t>9.</w:t>
      </w:r>
      <w:r>
        <w:rPr>
          <w:rFonts w:eastAsiaTheme="minorEastAsia"/>
        </w:rPr>
        <w:t>3</w:t>
      </w:r>
      <w:r>
        <w:t>.4.7</w:t>
      </w:r>
      <w:r>
        <w:tab/>
        <w:t>slice API invocation response</w:t>
      </w:r>
      <w:bookmarkEnd w:id="166"/>
    </w:p>
    <w:p w14:paraId="610BC7C7" w14:textId="77777777" w:rsidR="008116B4" w:rsidRDefault="00571706">
      <w:r>
        <w:t>Table 9.</w:t>
      </w:r>
      <w:r>
        <w:rPr>
          <w:rFonts w:eastAsiaTheme="minorEastAsia" w:hint="eastAsia"/>
          <w:lang w:eastAsia="zh-CN"/>
        </w:rPr>
        <w:t>3</w:t>
      </w:r>
      <w:r>
        <w:t xml:space="preserve">.4.7-1 describes information elements for the </w:t>
      </w:r>
      <w:r>
        <w:rPr>
          <w:bCs/>
        </w:rPr>
        <w:t>slice API invocation response</w:t>
      </w:r>
      <w:r>
        <w:t xml:space="preserve"> from the NSCE server to the VAL server.</w:t>
      </w:r>
    </w:p>
    <w:p w14:paraId="1BFC1269" w14:textId="77777777" w:rsidR="008116B4" w:rsidRDefault="00571706">
      <w:pPr>
        <w:pStyle w:val="TH"/>
      </w:pPr>
      <w:r>
        <w:t>Table 9.</w:t>
      </w:r>
      <w:r>
        <w:rPr>
          <w:rFonts w:eastAsiaTheme="minorEastAsia" w:hint="eastAsia"/>
          <w:lang w:eastAsia="zh-CN"/>
        </w:rPr>
        <w:t>3</w:t>
      </w:r>
      <w:r>
        <w:t xml:space="preserve">.4.7-1: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8116B4" w14:paraId="6B69F9C5" w14:textId="77777777">
        <w:trPr>
          <w:jc w:val="center"/>
        </w:trPr>
        <w:tc>
          <w:tcPr>
            <w:tcW w:w="2880" w:type="dxa"/>
            <w:tcBorders>
              <w:top w:val="single" w:sz="4" w:space="0" w:color="000000"/>
              <w:left w:val="single" w:sz="4" w:space="0" w:color="000000"/>
              <w:bottom w:val="single" w:sz="4" w:space="0" w:color="000000"/>
              <w:right w:val="nil"/>
            </w:tcBorders>
          </w:tcPr>
          <w:p w14:paraId="305AF5F3"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C9A40C6"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4B3A912" w14:textId="77777777" w:rsidR="008116B4" w:rsidRDefault="00571706">
            <w:pPr>
              <w:pStyle w:val="TAH"/>
              <w:rPr>
                <w:kern w:val="2"/>
              </w:rPr>
            </w:pPr>
            <w:r>
              <w:rPr>
                <w:kern w:val="2"/>
              </w:rPr>
              <w:t>Description</w:t>
            </w:r>
          </w:p>
        </w:tc>
      </w:tr>
      <w:tr w:rsidR="008116B4" w14:paraId="297B7300" w14:textId="77777777">
        <w:trPr>
          <w:jc w:val="center"/>
        </w:trPr>
        <w:tc>
          <w:tcPr>
            <w:tcW w:w="2880" w:type="dxa"/>
            <w:tcBorders>
              <w:top w:val="single" w:sz="4" w:space="0" w:color="000000"/>
              <w:left w:val="single" w:sz="4" w:space="0" w:color="000000"/>
              <w:bottom w:val="single" w:sz="4" w:space="0" w:color="000000"/>
              <w:right w:val="nil"/>
            </w:tcBorders>
          </w:tcPr>
          <w:p w14:paraId="5B9FD96D"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E6502F1"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2E90F3" w14:textId="77777777" w:rsidR="008116B4" w:rsidRDefault="00571706">
            <w:pPr>
              <w:pStyle w:val="TAL"/>
              <w:rPr>
                <w:kern w:val="2"/>
              </w:rPr>
            </w:pPr>
            <w:r>
              <w:t>Indicates the success or failure of slice API invocation.</w:t>
            </w:r>
          </w:p>
        </w:tc>
      </w:tr>
      <w:tr w:rsidR="009F45E2" w14:paraId="27DF53F7" w14:textId="77777777">
        <w:trPr>
          <w:jc w:val="center"/>
        </w:trPr>
        <w:tc>
          <w:tcPr>
            <w:tcW w:w="2880" w:type="dxa"/>
            <w:tcBorders>
              <w:top w:val="single" w:sz="4" w:space="0" w:color="000000"/>
              <w:left w:val="single" w:sz="4" w:space="0" w:color="000000"/>
              <w:bottom w:val="single" w:sz="4" w:space="0" w:color="000000"/>
              <w:right w:val="nil"/>
            </w:tcBorders>
          </w:tcPr>
          <w:p w14:paraId="7FF78DBB" w14:textId="77777777" w:rsidR="009F45E2" w:rsidRDefault="009F45E2">
            <w:pPr>
              <w:pStyle w:val="TAL"/>
              <w:rPr>
                <w:kern w:val="2"/>
              </w:rPr>
            </w:pPr>
            <w:r>
              <w:rPr>
                <w:kern w:val="2"/>
              </w:rPr>
              <w:t>Successful response (NOTE)</w:t>
            </w:r>
          </w:p>
        </w:tc>
        <w:tc>
          <w:tcPr>
            <w:tcW w:w="1440" w:type="dxa"/>
            <w:tcBorders>
              <w:top w:val="single" w:sz="4" w:space="0" w:color="000000"/>
              <w:left w:val="single" w:sz="4" w:space="0" w:color="000000"/>
              <w:bottom w:val="single" w:sz="4" w:space="0" w:color="000000"/>
              <w:right w:val="nil"/>
            </w:tcBorders>
          </w:tcPr>
          <w:p w14:paraId="57052AC1" w14:textId="77777777" w:rsidR="009F45E2" w:rsidRDefault="009F45E2">
            <w:pPr>
              <w:pStyle w:val="TAC"/>
              <w:rPr>
                <w:kern w:val="2"/>
              </w:rPr>
            </w:pPr>
            <w:r>
              <w:rPr>
                <w:rFonts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C4616A3" w14:textId="77777777" w:rsidR="009F45E2" w:rsidRDefault="009F45E2">
            <w:pPr>
              <w:pStyle w:val="TAL"/>
            </w:pPr>
            <w:r>
              <w:rPr>
                <w:kern w:val="2"/>
              </w:rPr>
              <w:t xml:space="preserve">Indicates that the </w:t>
            </w:r>
            <w:r>
              <w:rPr>
                <w:bCs/>
              </w:rPr>
              <w:t>slice API invocation request</w:t>
            </w:r>
            <w:r>
              <w:rPr>
                <w:kern w:val="2"/>
              </w:rPr>
              <w:t xml:space="preserve"> was successful.</w:t>
            </w:r>
          </w:p>
        </w:tc>
      </w:tr>
      <w:tr w:rsidR="009F45E2" w14:paraId="28C45C0A" w14:textId="77777777">
        <w:trPr>
          <w:jc w:val="center"/>
        </w:trPr>
        <w:tc>
          <w:tcPr>
            <w:tcW w:w="2880" w:type="dxa"/>
            <w:tcBorders>
              <w:top w:val="single" w:sz="4" w:space="0" w:color="000000"/>
              <w:left w:val="single" w:sz="4" w:space="0" w:color="000000"/>
              <w:bottom w:val="single" w:sz="4" w:space="0" w:color="000000"/>
              <w:right w:val="nil"/>
            </w:tcBorders>
          </w:tcPr>
          <w:p w14:paraId="3DA5022C" w14:textId="77777777" w:rsidR="009F45E2" w:rsidRDefault="009F45E2">
            <w:pPr>
              <w:pStyle w:val="TAL"/>
              <w:rPr>
                <w:kern w:val="2"/>
              </w:rPr>
            </w:pPr>
            <w:r>
              <w:rPr>
                <w:kern w:val="2"/>
              </w:rPr>
              <w:t>Failure response (NOTE)</w:t>
            </w:r>
          </w:p>
        </w:tc>
        <w:tc>
          <w:tcPr>
            <w:tcW w:w="1440" w:type="dxa"/>
            <w:tcBorders>
              <w:top w:val="single" w:sz="4" w:space="0" w:color="000000"/>
              <w:left w:val="single" w:sz="4" w:space="0" w:color="000000"/>
              <w:bottom w:val="single" w:sz="4" w:space="0" w:color="000000"/>
              <w:right w:val="nil"/>
            </w:tcBorders>
          </w:tcPr>
          <w:p w14:paraId="7E512AD9" w14:textId="77777777" w:rsidR="009F45E2" w:rsidRDefault="009F45E2">
            <w:pPr>
              <w:pStyle w:val="TAC"/>
              <w:rPr>
                <w:kern w:val="2"/>
              </w:rPr>
            </w:pPr>
            <w:r>
              <w:rPr>
                <w:rFonts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E5B102" w14:textId="77777777" w:rsidR="009F45E2" w:rsidRDefault="009F45E2">
            <w:pPr>
              <w:pStyle w:val="TAL"/>
            </w:pPr>
            <w:r>
              <w:rPr>
                <w:kern w:val="2"/>
              </w:rPr>
              <w:t xml:space="preserve">Indicates that the </w:t>
            </w:r>
            <w:r>
              <w:rPr>
                <w:bCs/>
              </w:rPr>
              <w:t>slice API invocation request</w:t>
            </w:r>
            <w:r>
              <w:rPr>
                <w:rFonts w:hint="eastAsia"/>
                <w:lang w:val="en-US" w:eastAsia="zh-CN"/>
              </w:rPr>
              <w:t xml:space="preserve"> </w:t>
            </w:r>
            <w:r>
              <w:rPr>
                <w:rFonts w:hint="eastAsia"/>
                <w:kern w:val="2"/>
                <w:lang w:val="en-US" w:eastAsia="zh-CN"/>
              </w:rPr>
              <w:t>failed</w:t>
            </w:r>
            <w:r>
              <w:rPr>
                <w:kern w:val="2"/>
              </w:rPr>
              <w:t>.</w:t>
            </w:r>
          </w:p>
        </w:tc>
      </w:tr>
      <w:tr w:rsidR="009F45E2" w14:paraId="248DD537" w14:textId="77777777">
        <w:trPr>
          <w:jc w:val="center"/>
        </w:trPr>
        <w:tc>
          <w:tcPr>
            <w:tcW w:w="2880" w:type="dxa"/>
            <w:tcBorders>
              <w:top w:val="single" w:sz="4" w:space="0" w:color="000000"/>
              <w:left w:val="single" w:sz="4" w:space="0" w:color="000000"/>
              <w:bottom w:val="single" w:sz="4" w:space="0" w:color="000000"/>
              <w:right w:val="nil"/>
            </w:tcBorders>
          </w:tcPr>
          <w:p w14:paraId="100BBBF6" w14:textId="77777777" w:rsidR="009F45E2" w:rsidRDefault="009F45E2">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2D36750E" w14:textId="77777777" w:rsidR="009F45E2" w:rsidRDefault="009F45E2">
            <w:pPr>
              <w:pStyle w:val="TAC"/>
              <w:rPr>
                <w:kern w:val="2"/>
              </w:rPr>
            </w:pPr>
            <w:r>
              <w:rPr>
                <w:rFonts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3565C4" w14:textId="77777777" w:rsidR="009F45E2" w:rsidRDefault="009F45E2">
            <w:pPr>
              <w:pStyle w:val="TAL"/>
            </w:pPr>
            <w:r>
              <w:rPr>
                <w:kern w:val="2"/>
              </w:rPr>
              <w:t>Indicates the cause of failure</w:t>
            </w:r>
          </w:p>
        </w:tc>
      </w:tr>
      <w:tr w:rsidR="009F45E2" w14:paraId="63C970E8"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395D9E" w14:textId="77777777" w:rsidR="009F45E2" w:rsidRDefault="009F45E2">
            <w:pPr>
              <w:pStyle w:val="TAL"/>
              <w:rPr>
                <w:kern w:val="2"/>
              </w:rPr>
            </w:pPr>
            <w:r>
              <w:rPr>
                <w:kern w:val="2"/>
              </w:rPr>
              <w:t>NOTE :</w:t>
            </w:r>
            <w:r>
              <w:rPr>
                <w:kern w:val="2"/>
              </w:rPr>
              <w:tab/>
            </w:r>
            <w:r>
              <w:rPr>
                <w:rFonts w:hint="eastAsia"/>
                <w:kern w:val="2"/>
                <w:lang w:eastAsia="zh-CN"/>
              </w:rPr>
              <w:t>Only o</w:t>
            </w:r>
            <w:r>
              <w:rPr>
                <w:kern w:val="2"/>
              </w:rPr>
              <w:t>ne of these IEs shall be present in the message.</w:t>
            </w:r>
          </w:p>
        </w:tc>
      </w:tr>
    </w:tbl>
    <w:p w14:paraId="41FD4D85" w14:textId="78E39C39" w:rsidR="008116B4" w:rsidRDefault="008116B4"/>
    <w:p w14:paraId="2D93CDF8" w14:textId="77777777" w:rsidR="008116B4" w:rsidRDefault="00571706">
      <w:pPr>
        <w:pStyle w:val="Heading3"/>
      </w:pPr>
      <w:bookmarkStart w:id="167" w:name="_Toc120030810"/>
      <w:r>
        <w:t>9.</w:t>
      </w:r>
      <w:r>
        <w:rPr>
          <w:rFonts w:eastAsiaTheme="minorEastAsia"/>
        </w:rPr>
        <w:t>3</w:t>
      </w:r>
      <w:r>
        <w:t>.5</w:t>
      </w:r>
      <w:r>
        <w:tab/>
        <w:t>APIs</w:t>
      </w:r>
      <w:bookmarkEnd w:id="167"/>
      <w:r>
        <w:t xml:space="preserve"> </w:t>
      </w:r>
    </w:p>
    <w:p w14:paraId="1A517717" w14:textId="77777777" w:rsidR="008116B4" w:rsidRDefault="00571706">
      <w:r>
        <w:t>Table 9.</w:t>
      </w:r>
      <w:r>
        <w:rPr>
          <w:rFonts w:eastAsiaTheme="minorEastAsia" w:hint="eastAsia"/>
          <w:lang w:eastAsia="zh-CN"/>
        </w:rPr>
        <w:t>3</w:t>
      </w:r>
      <w:r>
        <w:t>.5-1 illustrates the NSCALE APIs for the slice API configuration and translation feature.</w:t>
      </w:r>
    </w:p>
    <w:p w14:paraId="42527895" w14:textId="77777777" w:rsidR="008116B4" w:rsidRDefault="00571706">
      <w:pPr>
        <w:pStyle w:val="TH"/>
      </w:pPr>
      <w:r>
        <w:lastRenderedPageBreak/>
        <w:t>Table 9.</w:t>
      </w:r>
      <w:r>
        <w:rPr>
          <w:rFonts w:eastAsiaTheme="minorEastAsia" w:hint="eastAsia"/>
          <w:lang w:eastAsia="zh-CN"/>
        </w:rPr>
        <w:t>3</w:t>
      </w:r>
      <w:r>
        <w:t>.5-1: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8116B4" w14:paraId="2BAFB352" w14:textId="77777777">
        <w:tc>
          <w:tcPr>
            <w:tcW w:w="3369" w:type="dxa"/>
            <w:tcBorders>
              <w:top w:val="single" w:sz="4" w:space="0" w:color="auto"/>
              <w:left w:val="single" w:sz="4" w:space="0" w:color="auto"/>
              <w:bottom w:val="single" w:sz="4" w:space="0" w:color="auto"/>
              <w:right w:val="single" w:sz="4" w:space="0" w:color="auto"/>
            </w:tcBorders>
          </w:tcPr>
          <w:p w14:paraId="70E8D40D" w14:textId="77777777" w:rsidR="008116B4" w:rsidRDefault="00571706">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2F1BF474" w14:textId="77777777" w:rsidR="008116B4" w:rsidRDefault="00571706">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5E7DD830" w14:textId="77777777" w:rsidR="008116B4" w:rsidRDefault="00571706">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1CDB7F4F" w14:textId="77777777" w:rsidR="008116B4" w:rsidRDefault="00571706">
            <w:pPr>
              <w:pStyle w:val="TAH"/>
            </w:pPr>
            <w:r>
              <w:t>Communication Type</w:t>
            </w:r>
          </w:p>
        </w:tc>
      </w:tr>
      <w:tr w:rsidR="008116B4" w14:paraId="2483C1FF"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0E7F1E6B" w14:textId="77777777" w:rsidR="008116B4" w:rsidRDefault="00571706">
            <w:pPr>
              <w:pStyle w:val="TAL"/>
            </w:pPr>
            <w:r>
              <w:t>SS_VAL_Application_requirement</w:t>
            </w:r>
          </w:p>
        </w:tc>
        <w:tc>
          <w:tcPr>
            <w:tcW w:w="2835" w:type="dxa"/>
            <w:tcBorders>
              <w:top w:val="single" w:sz="4" w:space="0" w:color="auto"/>
              <w:left w:val="single" w:sz="4" w:space="0" w:color="auto"/>
              <w:bottom w:val="single" w:sz="4" w:space="0" w:color="auto"/>
              <w:right w:val="single" w:sz="4" w:space="0" w:color="auto"/>
            </w:tcBorders>
          </w:tcPr>
          <w:p w14:paraId="3DBEA93E" w14:textId="77777777" w:rsidR="008116B4" w:rsidRDefault="00571706">
            <w:pPr>
              <w:pStyle w:val="TAL"/>
            </w:pPr>
            <w:r>
              <w:t>VAL_Application_requirement</w:t>
            </w:r>
          </w:p>
        </w:tc>
        <w:tc>
          <w:tcPr>
            <w:tcW w:w="1984" w:type="dxa"/>
            <w:tcBorders>
              <w:top w:val="single" w:sz="4" w:space="0" w:color="auto"/>
              <w:left w:val="single" w:sz="4" w:space="0" w:color="auto"/>
              <w:bottom w:val="single" w:sz="4" w:space="0" w:color="auto"/>
              <w:right w:val="single" w:sz="4" w:space="0" w:color="auto"/>
            </w:tcBorders>
          </w:tcPr>
          <w:p w14:paraId="566F761B" w14:textId="77777777" w:rsidR="008116B4" w:rsidRDefault="00571706">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D12C7B2" w14:textId="77777777" w:rsidR="008116B4" w:rsidRDefault="00571706">
            <w:pPr>
              <w:pStyle w:val="TAL"/>
            </w:pPr>
            <w:r>
              <w:t>Request /Response</w:t>
            </w:r>
          </w:p>
        </w:tc>
      </w:tr>
      <w:tr w:rsidR="008116B4" w14:paraId="71CD3F7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DB60E4E" w14:textId="77777777" w:rsidR="008116B4" w:rsidRDefault="00571706">
            <w:pPr>
              <w:pStyle w:val="TAL"/>
            </w:pPr>
            <w:r>
              <w:t>SS_Slice_API_notification</w:t>
            </w:r>
          </w:p>
        </w:tc>
        <w:tc>
          <w:tcPr>
            <w:tcW w:w="2835" w:type="dxa"/>
            <w:tcBorders>
              <w:top w:val="single" w:sz="4" w:space="0" w:color="auto"/>
              <w:left w:val="single" w:sz="4" w:space="0" w:color="auto"/>
              <w:bottom w:val="single" w:sz="4" w:space="0" w:color="auto"/>
              <w:right w:val="single" w:sz="4" w:space="0" w:color="auto"/>
            </w:tcBorders>
          </w:tcPr>
          <w:p w14:paraId="7C4FA8CA" w14:textId="77777777" w:rsidR="008116B4" w:rsidRDefault="00571706">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170B414D" w14:textId="77777777" w:rsidR="008116B4" w:rsidRDefault="00571706">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5D4DA73" w14:textId="77777777" w:rsidR="008116B4" w:rsidRDefault="00571706">
            <w:pPr>
              <w:pStyle w:val="TAL"/>
            </w:pPr>
            <w:r>
              <w:t>Subscribe/Notify</w:t>
            </w:r>
          </w:p>
        </w:tc>
      </w:tr>
      <w:tr w:rsidR="008116B4" w14:paraId="74251DC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A07F82A" w14:textId="77777777" w:rsidR="008116B4" w:rsidRDefault="00571706">
            <w:pPr>
              <w:pStyle w:val="TAL"/>
            </w:pPr>
            <w:r>
              <w:t>SS_Slice_API_invocation</w:t>
            </w:r>
          </w:p>
        </w:tc>
        <w:tc>
          <w:tcPr>
            <w:tcW w:w="2835" w:type="dxa"/>
            <w:tcBorders>
              <w:top w:val="single" w:sz="4" w:space="0" w:color="auto"/>
              <w:left w:val="single" w:sz="4" w:space="0" w:color="auto"/>
              <w:bottom w:val="single" w:sz="4" w:space="0" w:color="auto"/>
              <w:right w:val="single" w:sz="4" w:space="0" w:color="auto"/>
            </w:tcBorders>
          </w:tcPr>
          <w:p w14:paraId="4EC857EC" w14:textId="77777777" w:rsidR="008116B4" w:rsidRDefault="00571706">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76E1CB74" w14:textId="77777777" w:rsidR="008116B4" w:rsidRDefault="00571706">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4F470F5C" w14:textId="77777777" w:rsidR="008116B4" w:rsidRDefault="00571706">
            <w:pPr>
              <w:pStyle w:val="TAL"/>
            </w:pPr>
            <w:r>
              <w:t>Request /Response</w:t>
            </w:r>
          </w:p>
        </w:tc>
      </w:tr>
    </w:tbl>
    <w:p w14:paraId="4EF34D14" w14:textId="77777777" w:rsidR="008116B4" w:rsidRDefault="008116B4"/>
    <w:p w14:paraId="66E0DBB2" w14:textId="77777777" w:rsidR="008116B4" w:rsidRDefault="00571706">
      <w:pPr>
        <w:pStyle w:val="Heading4"/>
      </w:pPr>
      <w:bookmarkStart w:id="168" w:name="_Toc106027233"/>
      <w:bookmarkStart w:id="169" w:name="_Toc120030811"/>
      <w:bookmarkEnd w:id="168"/>
      <w:r>
        <w:t>9.</w:t>
      </w:r>
      <w:r>
        <w:rPr>
          <w:rFonts w:eastAsiaTheme="minorEastAsia" w:hint="eastAsia"/>
          <w:lang w:eastAsia="zh-CN"/>
        </w:rPr>
        <w:t>3</w:t>
      </w:r>
      <w:r>
        <w:t>.5.1</w:t>
      </w:r>
      <w:r>
        <w:tab/>
        <w:t>SS_VAL_Application_requirement API</w:t>
      </w:r>
      <w:bookmarkEnd w:id="169"/>
    </w:p>
    <w:p w14:paraId="5B5916ED" w14:textId="77777777" w:rsidR="008116B4" w:rsidRDefault="00571706">
      <w:pPr>
        <w:pStyle w:val="Heading5"/>
      </w:pPr>
      <w:bookmarkStart w:id="170" w:name="_Toc106027234"/>
      <w:bookmarkStart w:id="171" w:name="_Toc120030812"/>
      <w:bookmarkEnd w:id="170"/>
      <w:r>
        <w:t>9.</w:t>
      </w:r>
      <w:r>
        <w:rPr>
          <w:rFonts w:eastAsiaTheme="minorEastAsia" w:hint="eastAsia"/>
          <w:lang w:eastAsia="zh-CN"/>
        </w:rPr>
        <w:t>3</w:t>
      </w:r>
      <w:r>
        <w:t>.5.1.1</w:t>
      </w:r>
      <w:r>
        <w:tab/>
        <w:t>General</w:t>
      </w:r>
      <w:bookmarkEnd w:id="171"/>
    </w:p>
    <w:p w14:paraId="03D16515" w14:textId="77777777" w:rsidR="008116B4" w:rsidRDefault="00571706">
      <w:r>
        <w:rPr>
          <w:b/>
        </w:rPr>
        <w:t>API description:</w:t>
      </w:r>
      <w:r>
        <w:t xml:space="preserve"> This API enables the VAL server to communicate with the </w:t>
      </w:r>
      <w:r w:rsidR="00F17659">
        <w:t>NSCE</w:t>
      </w:r>
      <w:r>
        <w:t xml:space="preserve"> server for providing the slice related application requirement over NSCE-S.</w:t>
      </w:r>
    </w:p>
    <w:p w14:paraId="131F8816" w14:textId="77777777" w:rsidR="008116B4" w:rsidRDefault="00571706">
      <w:pPr>
        <w:pStyle w:val="Heading5"/>
      </w:pPr>
      <w:bookmarkStart w:id="172" w:name="_Toc106027235"/>
      <w:bookmarkStart w:id="173" w:name="_Toc120030813"/>
      <w:bookmarkEnd w:id="172"/>
      <w:r>
        <w:t>9.</w:t>
      </w:r>
      <w:r>
        <w:rPr>
          <w:rFonts w:eastAsiaTheme="minorEastAsia" w:hint="eastAsia"/>
          <w:lang w:eastAsia="zh-CN"/>
        </w:rPr>
        <w:t>3</w:t>
      </w:r>
      <w:r>
        <w:t>.5.1.2</w:t>
      </w:r>
      <w:r>
        <w:tab/>
        <w:t>VAL_Application_requirement</w:t>
      </w:r>
      <w:bookmarkEnd w:id="173"/>
    </w:p>
    <w:p w14:paraId="3BB462F9" w14:textId="77777777" w:rsidR="008116B4" w:rsidRDefault="00571706">
      <w:r>
        <w:rPr>
          <w:b/>
        </w:rPr>
        <w:t xml:space="preserve">API operation name: </w:t>
      </w:r>
      <w:r>
        <w:t>VAL_Application_requirement</w:t>
      </w:r>
    </w:p>
    <w:p w14:paraId="1245C007" w14:textId="77777777" w:rsidR="008116B4" w:rsidRDefault="00571706">
      <w:r>
        <w:rPr>
          <w:b/>
        </w:rPr>
        <w:t>Description:</w:t>
      </w:r>
      <w:r>
        <w:t xml:space="preserve"> Providing for VAL_Application_requirement to the NSCE server.</w:t>
      </w:r>
    </w:p>
    <w:p w14:paraId="18E490A8" w14:textId="77777777" w:rsidR="008116B4" w:rsidRDefault="00571706">
      <w:r>
        <w:rPr>
          <w:b/>
        </w:rPr>
        <w:t>Known Consumers:</w:t>
      </w:r>
      <w:r>
        <w:t xml:space="preserve"> VAL server.</w:t>
      </w:r>
    </w:p>
    <w:p w14:paraId="138E34C8" w14:textId="77777777" w:rsidR="008116B4" w:rsidRDefault="00571706">
      <w:r>
        <w:rPr>
          <w:b/>
        </w:rPr>
        <w:t xml:space="preserve">Inputs: </w:t>
      </w:r>
      <w:r>
        <w:t>See subclause 9.</w:t>
      </w:r>
      <w:r>
        <w:rPr>
          <w:rFonts w:eastAsiaTheme="minorEastAsia" w:hint="eastAsia"/>
          <w:lang w:eastAsia="zh-CN"/>
        </w:rPr>
        <w:t>3</w:t>
      </w:r>
      <w:r>
        <w:t>.4.2</w:t>
      </w:r>
    </w:p>
    <w:p w14:paraId="518B9587" w14:textId="77777777" w:rsidR="008116B4" w:rsidRDefault="00571706">
      <w:r>
        <w:rPr>
          <w:b/>
        </w:rPr>
        <w:t>Outputs:</w:t>
      </w:r>
      <w:r>
        <w:rPr>
          <w:rFonts w:cs="Courier New"/>
        </w:rPr>
        <w:t xml:space="preserve"> </w:t>
      </w:r>
      <w:r>
        <w:t>See subclause 9.</w:t>
      </w:r>
      <w:r>
        <w:rPr>
          <w:rFonts w:eastAsiaTheme="minorEastAsia" w:hint="eastAsia"/>
          <w:lang w:eastAsia="zh-CN"/>
        </w:rPr>
        <w:t>3</w:t>
      </w:r>
      <w:r>
        <w:t>.4.3</w:t>
      </w:r>
    </w:p>
    <w:p w14:paraId="72F430B6" w14:textId="77777777" w:rsidR="008116B4" w:rsidRDefault="00571706">
      <w:pPr>
        <w:pStyle w:val="Heading4"/>
      </w:pPr>
      <w:bookmarkStart w:id="174" w:name="_Toc120030814"/>
      <w:r>
        <w:t>9.</w:t>
      </w:r>
      <w:r>
        <w:rPr>
          <w:rFonts w:eastAsiaTheme="minorEastAsia" w:hint="eastAsia"/>
          <w:lang w:eastAsia="zh-CN"/>
        </w:rPr>
        <w:t>3</w:t>
      </w:r>
      <w:r>
        <w:t>.5.2</w:t>
      </w:r>
      <w:r>
        <w:tab/>
        <w:t>SS_Slice_API_notification API</w:t>
      </w:r>
      <w:bookmarkEnd w:id="174"/>
    </w:p>
    <w:p w14:paraId="1CFD99B3" w14:textId="77777777" w:rsidR="008116B4" w:rsidRDefault="00571706">
      <w:pPr>
        <w:pStyle w:val="Heading5"/>
      </w:pPr>
      <w:bookmarkStart w:id="175" w:name="_Toc120030815"/>
      <w:r>
        <w:t>9.</w:t>
      </w:r>
      <w:r>
        <w:rPr>
          <w:rFonts w:eastAsiaTheme="minorEastAsia" w:hint="eastAsia"/>
          <w:lang w:eastAsia="zh-CN"/>
        </w:rPr>
        <w:t>3</w:t>
      </w:r>
      <w:r>
        <w:t>.5.1.1</w:t>
      </w:r>
      <w:r>
        <w:tab/>
        <w:t>General</w:t>
      </w:r>
      <w:bookmarkEnd w:id="175"/>
    </w:p>
    <w:p w14:paraId="47FE2AF0" w14:textId="77777777" w:rsidR="008116B4" w:rsidRDefault="00571706">
      <w:r>
        <w:rPr>
          <w:b/>
        </w:rPr>
        <w:t>API description:</w:t>
      </w:r>
      <w:r>
        <w:t xml:space="preserve"> This API enables the </w:t>
      </w:r>
      <w:r w:rsidR="00F17659">
        <w:t>NSCE</w:t>
      </w:r>
      <w:r>
        <w:t xml:space="preserve"> server to communicate with the VAL server for notifying the slice API information over NSCE-S.</w:t>
      </w:r>
    </w:p>
    <w:p w14:paraId="7CC21AE4" w14:textId="77777777" w:rsidR="008116B4" w:rsidRDefault="00571706">
      <w:pPr>
        <w:pStyle w:val="Heading5"/>
      </w:pPr>
      <w:bookmarkStart w:id="176" w:name="_Toc120030816"/>
      <w:r>
        <w:t>9.</w:t>
      </w:r>
      <w:r>
        <w:rPr>
          <w:rFonts w:eastAsiaTheme="minorEastAsia" w:hint="eastAsia"/>
          <w:lang w:eastAsia="zh-CN"/>
        </w:rPr>
        <w:t>3</w:t>
      </w:r>
      <w:r>
        <w:t>.5.1.2</w:t>
      </w:r>
      <w:r>
        <w:tab/>
        <w:t>Slice_API_information_notify</w:t>
      </w:r>
      <w:bookmarkEnd w:id="176"/>
    </w:p>
    <w:p w14:paraId="3D8E97A3" w14:textId="77777777" w:rsidR="008116B4" w:rsidRDefault="00571706">
      <w:r>
        <w:rPr>
          <w:b/>
        </w:rPr>
        <w:t xml:space="preserve">API operation name: </w:t>
      </w:r>
      <w:r>
        <w:t>Slice_API_information_notify</w:t>
      </w:r>
    </w:p>
    <w:p w14:paraId="225C16F7" w14:textId="77777777" w:rsidR="008116B4" w:rsidRDefault="00571706">
      <w:r>
        <w:rPr>
          <w:b/>
        </w:rPr>
        <w:t>Description:</w:t>
      </w:r>
      <w:r>
        <w:t xml:space="preserve"> Notifying the slice API information</w:t>
      </w:r>
    </w:p>
    <w:p w14:paraId="41E9D7E6" w14:textId="77777777" w:rsidR="008116B4" w:rsidRDefault="00571706">
      <w:r>
        <w:rPr>
          <w:b/>
        </w:rPr>
        <w:t>Known Consumers:</w:t>
      </w:r>
      <w:r>
        <w:t xml:space="preserve"> VAL server.</w:t>
      </w:r>
    </w:p>
    <w:p w14:paraId="430C680C" w14:textId="77777777" w:rsidR="008116B4" w:rsidRDefault="00571706">
      <w:r>
        <w:rPr>
          <w:b/>
        </w:rPr>
        <w:t xml:space="preserve">Inputs: </w:t>
      </w:r>
      <w:r>
        <w:t>-</w:t>
      </w:r>
    </w:p>
    <w:p w14:paraId="4E0077DD" w14:textId="77777777" w:rsidR="008116B4" w:rsidRDefault="00571706">
      <w:r>
        <w:rPr>
          <w:b/>
        </w:rPr>
        <w:t>Outputs:</w:t>
      </w:r>
      <w:r>
        <w:rPr>
          <w:rFonts w:cs="Courier New"/>
        </w:rPr>
        <w:t xml:space="preserve"> </w:t>
      </w:r>
      <w:r>
        <w:t>See subclause 9.</w:t>
      </w:r>
      <w:r>
        <w:rPr>
          <w:rFonts w:eastAsiaTheme="minorEastAsia" w:hint="eastAsia"/>
          <w:lang w:eastAsia="zh-CN"/>
        </w:rPr>
        <w:t>3</w:t>
      </w:r>
      <w:r>
        <w:t>.4.4</w:t>
      </w:r>
    </w:p>
    <w:p w14:paraId="03033B85" w14:textId="77777777" w:rsidR="008116B4" w:rsidRDefault="00571706">
      <w:pPr>
        <w:pStyle w:val="Heading4"/>
      </w:pPr>
      <w:bookmarkStart w:id="177" w:name="_Toc120030817"/>
      <w:r>
        <w:t>9.</w:t>
      </w:r>
      <w:r>
        <w:rPr>
          <w:rFonts w:eastAsiaTheme="minorEastAsia" w:hint="eastAsia"/>
          <w:lang w:eastAsia="zh-CN"/>
        </w:rPr>
        <w:t>3</w:t>
      </w:r>
      <w:r>
        <w:t>.5.1</w:t>
      </w:r>
      <w:r>
        <w:tab/>
        <w:t>SS_Slice_API_invocation API</w:t>
      </w:r>
      <w:bookmarkEnd w:id="177"/>
    </w:p>
    <w:p w14:paraId="2E0F15D0" w14:textId="77777777" w:rsidR="008116B4" w:rsidRDefault="00571706">
      <w:pPr>
        <w:pStyle w:val="Heading5"/>
      </w:pPr>
      <w:bookmarkStart w:id="178" w:name="_Toc120030818"/>
      <w:r>
        <w:t>9.</w:t>
      </w:r>
      <w:r>
        <w:rPr>
          <w:rFonts w:eastAsiaTheme="minorEastAsia" w:hint="eastAsia"/>
          <w:lang w:eastAsia="zh-CN"/>
        </w:rPr>
        <w:t>3</w:t>
      </w:r>
      <w:r>
        <w:t>.5.1.1</w:t>
      </w:r>
      <w:r>
        <w:tab/>
        <w:t>General</w:t>
      </w:r>
      <w:bookmarkEnd w:id="178"/>
    </w:p>
    <w:p w14:paraId="13C4A4C2" w14:textId="77777777" w:rsidR="008116B4" w:rsidRDefault="00571706">
      <w:r>
        <w:rPr>
          <w:b/>
        </w:rPr>
        <w:t>API description:</w:t>
      </w:r>
      <w:r>
        <w:t xml:space="preserve"> This API enables the VAL server to communicate with the </w:t>
      </w:r>
      <w:r w:rsidR="00F17659">
        <w:t>NSCE</w:t>
      </w:r>
      <w:r>
        <w:t xml:space="preserve"> server for invoking the slice API over NSCE-S.</w:t>
      </w:r>
    </w:p>
    <w:p w14:paraId="79F168EF" w14:textId="77777777" w:rsidR="008116B4" w:rsidRDefault="00571706">
      <w:pPr>
        <w:pStyle w:val="Heading5"/>
      </w:pPr>
      <w:bookmarkStart w:id="179" w:name="_Toc120030819"/>
      <w:r>
        <w:t>9.</w:t>
      </w:r>
      <w:r>
        <w:rPr>
          <w:rFonts w:eastAsiaTheme="minorEastAsia" w:hint="eastAsia"/>
          <w:lang w:eastAsia="zh-CN"/>
        </w:rPr>
        <w:t>3</w:t>
      </w:r>
      <w:r>
        <w:t>.5.1.2</w:t>
      </w:r>
      <w:r>
        <w:tab/>
        <w:t>Slice_API_invocation</w:t>
      </w:r>
      <w:bookmarkEnd w:id="179"/>
    </w:p>
    <w:p w14:paraId="3D539D73" w14:textId="77777777" w:rsidR="008116B4" w:rsidRDefault="00571706">
      <w:r>
        <w:rPr>
          <w:b/>
        </w:rPr>
        <w:t xml:space="preserve">API operation name: </w:t>
      </w:r>
      <w:r>
        <w:t>SS_Slice_API_invocation</w:t>
      </w:r>
    </w:p>
    <w:p w14:paraId="4BCC0BBC" w14:textId="77777777" w:rsidR="008116B4" w:rsidRDefault="00571706">
      <w:r>
        <w:rPr>
          <w:b/>
        </w:rPr>
        <w:t>Description:</w:t>
      </w:r>
      <w:r>
        <w:t xml:space="preserve"> Requesting slice API invocation from NSCE server.</w:t>
      </w:r>
    </w:p>
    <w:p w14:paraId="6DEB05A8" w14:textId="77777777" w:rsidR="008116B4" w:rsidRDefault="00571706">
      <w:r>
        <w:rPr>
          <w:b/>
        </w:rPr>
        <w:lastRenderedPageBreak/>
        <w:t>Known Consumers:</w:t>
      </w:r>
      <w:r>
        <w:t xml:space="preserve"> VAL server.</w:t>
      </w:r>
    </w:p>
    <w:p w14:paraId="6C45007B" w14:textId="77777777" w:rsidR="008116B4" w:rsidRDefault="00571706">
      <w:r>
        <w:rPr>
          <w:b/>
        </w:rPr>
        <w:t xml:space="preserve">Inputs: </w:t>
      </w:r>
      <w:r>
        <w:t>See subclause 9.</w:t>
      </w:r>
      <w:r>
        <w:rPr>
          <w:rFonts w:eastAsiaTheme="minorEastAsia" w:hint="eastAsia"/>
          <w:lang w:eastAsia="zh-CN"/>
        </w:rPr>
        <w:t>3</w:t>
      </w:r>
      <w:r>
        <w:t>.4.6</w:t>
      </w:r>
    </w:p>
    <w:p w14:paraId="2E3051AA" w14:textId="77777777" w:rsidR="008116B4" w:rsidRDefault="00571706">
      <w:r>
        <w:rPr>
          <w:b/>
        </w:rPr>
        <w:t>Outputs:</w:t>
      </w:r>
      <w:r>
        <w:rPr>
          <w:rFonts w:cs="Courier New"/>
        </w:rPr>
        <w:t xml:space="preserve"> </w:t>
      </w:r>
      <w:r>
        <w:t>See subclause 9.</w:t>
      </w:r>
      <w:r>
        <w:rPr>
          <w:rFonts w:eastAsiaTheme="minorEastAsia" w:hint="eastAsia"/>
          <w:lang w:eastAsia="zh-CN"/>
        </w:rPr>
        <w:t>3</w:t>
      </w:r>
      <w:r>
        <w:t>.4.7</w:t>
      </w:r>
    </w:p>
    <w:p w14:paraId="0EB9BEA7" w14:textId="77777777" w:rsidR="008116B4" w:rsidRDefault="00571706">
      <w:pPr>
        <w:pStyle w:val="Heading2"/>
      </w:pPr>
      <w:bookmarkStart w:id="180" w:name="_Toc26360"/>
      <w:bookmarkStart w:id="181" w:name="_Toc120030820"/>
      <w:r>
        <w:rPr>
          <w:rFonts w:hint="eastAsia"/>
        </w:rPr>
        <w:t>9</w:t>
      </w:r>
      <w:bookmarkEnd w:id="180"/>
      <w:r>
        <w:t>.</w:t>
      </w:r>
      <w:r>
        <w:rPr>
          <w:rFonts w:eastAsiaTheme="minorEastAsia" w:hint="eastAsia"/>
        </w:rPr>
        <w:t>4</w:t>
      </w:r>
      <w:r>
        <w:tab/>
      </w:r>
      <w:r>
        <w:rPr>
          <w:rFonts w:hint="eastAsia"/>
        </w:rPr>
        <w:t>A</w:t>
      </w:r>
      <w:r>
        <w:t>pplication layer network slice lifecycle management</w:t>
      </w:r>
      <w:bookmarkEnd w:id="181"/>
    </w:p>
    <w:p w14:paraId="06D3C29F" w14:textId="77777777" w:rsidR="008116B4" w:rsidRDefault="00571706">
      <w:pPr>
        <w:pStyle w:val="Heading3"/>
      </w:pPr>
      <w:bookmarkStart w:id="182" w:name="_Toc20130"/>
      <w:bookmarkStart w:id="183" w:name="_Toc120030821"/>
      <w:bookmarkEnd w:id="182"/>
      <w:r>
        <w:rPr>
          <w:rFonts w:hint="eastAsia"/>
        </w:rPr>
        <w:t>9.</w:t>
      </w:r>
      <w:r>
        <w:rPr>
          <w:rFonts w:eastAsiaTheme="minorEastAsia" w:hint="eastAsia"/>
        </w:rPr>
        <w:t>4</w:t>
      </w:r>
      <w:r>
        <w:t>.1</w:t>
      </w:r>
      <w:r>
        <w:tab/>
        <w:t>General</w:t>
      </w:r>
      <w:bookmarkEnd w:id="183"/>
    </w:p>
    <w:p w14:paraId="04DDF8D9" w14:textId="77777777" w:rsidR="008116B4" w:rsidRDefault="00571706">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sidR="001B414D">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52A06151" w14:textId="77777777" w:rsidR="008116B4" w:rsidRDefault="00571706">
      <w:pPr>
        <w:pStyle w:val="Heading3"/>
      </w:pPr>
      <w:bookmarkStart w:id="184" w:name="_Toc120030822"/>
      <w:r>
        <w:rPr>
          <w:rFonts w:hint="eastAsia"/>
        </w:rPr>
        <w:t>9</w:t>
      </w:r>
      <w:r>
        <w:t>.</w:t>
      </w:r>
      <w:r>
        <w:rPr>
          <w:rFonts w:eastAsiaTheme="minorEastAsia" w:hint="eastAsia"/>
        </w:rPr>
        <w:t>4</w:t>
      </w:r>
      <w:r>
        <w:t>.</w:t>
      </w:r>
      <w:r>
        <w:rPr>
          <w:rFonts w:hint="eastAsia"/>
        </w:rPr>
        <w:t>2</w:t>
      </w:r>
      <w:r>
        <w:tab/>
        <w:t>Procedure</w:t>
      </w:r>
      <w:bookmarkEnd w:id="184"/>
    </w:p>
    <w:p w14:paraId="6DC23B03" w14:textId="77777777" w:rsidR="008116B4" w:rsidRDefault="00571706">
      <w:pPr>
        <w:pStyle w:val="B1"/>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w:t>
      </w:r>
      <w:r>
        <w:t xml:space="preserve"> illustrates</w:t>
      </w:r>
      <w:r>
        <w:rPr>
          <w:rFonts w:ascii="SimSun" w:hAnsi="SimSun" w:cs="Arial"/>
        </w:rPr>
        <w:t xml:space="preserve"> </w:t>
      </w:r>
      <w:r>
        <w:rPr>
          <w:bCs/>
        </w:rPr>
        <w:t>a</w:t>
      </w:r>
      <w:r>
        <w:rPr>
          <w:rFonts w:hint="eastAsia"/>
          <w:bCs/>
        </w:rPr>
        <w:t xml:space="preserve"> procedure of</w:t>
      </w:r>
      <w:r>
        <w:rPr>
          <w:rFonts w:eastAsiaTheme="minorEastAsia" w:hint="eastAsia"/>
          <w:bCs/>
          <w:lang w:eastAsia="zh-CN"/>
        </w:rPr>
        <w:t xml:space="preserve"> </w:t>
      </w:r>
      <w:r>
        <w:rPr>
          <w:bCs/>
        </w:rPr>
        <w:t>application layer network slice lifecycle management based on network slice related data</w:t>
      </w:r>
      <w:r>
        <w:rPr>
          <w:rFonts w:ascii="SimSun" w:hAnsi="SimSun" w:cs="Arial"/>
          <w:bCs/>
        </w:rPr>
        <w:t xml:space="preserve"> </w:t>
      </w:r>
      <w:r>
        <w:rPr>
          <w:bCs/>
        </w:rPr>
        <w:t>and QoE collected from application layer.</w:t>
      </w:r>
    </w:p>
    <w:p w14:paraId="4F5ED315" w14:textId="77777777" w:rsidR="008116B4" w:rsidRDefault="00571706">
      <w:r>
        <w:t>Pre-conditions:</w:t>
      </w:r>
    </w:p>
    <w:p w14:paraId="03D4A32D" w14:textId="77777777" w:rsidR="008116B4" w:rsidRDefault="00571706">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0F84A0F6" w14:textId="77777777" w:rsidR="008116B4" w:rsidRDefault="00571706">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6E1FA5E7" w14:textId="77777777" w:rsidR="008116B4" w:rsidRDefault="00571706">
      <w:pPr>
        <w:pStyle w:val="B1"/>
      </w:pPr>
      <w:r>
        <w:rPr>
          <w:lang w:eastAsia="zh-CN"/>
        </w:rPr>
        <w:t>3</w:t>
      </w:r>
      <w:r w:rsidR="001F6A4C">
        <w:rPr>
          <w:lang w:eastAsia="zh-CN"/>
        </w:rPr>
        <w:t>.</w:t>
      </w:r>
      <w:r w:rsidR="001F6A4C">
        <w:rPr>
          <w:rFonts w:eastAsiaTheme="minorEastAsia" w:hint="eastAsia"/>
          <w:lang w:eastAsia="zh-CN"/>
        </w:rPr>
        <w:tab/>
      </w:r>
      <w:r>
        <w:rPr>
          <w:lang w:eastAsia="zh-CN"/>
        </w:rPr>
        <w:t xml:space="preserve">There is signed contract for LCM between the entities using VAL server and entities using NSCE. </w:t>
      </w:r>
    </w:p>
    <w:p w14:paraId="4F2C7306" w14:textId="77777777" w:rsidR="008116B4" w:rsidRDefault="00A37AD0">
      <w:pPr>
        <w:pStyle w:val="TH"/>
      </w:pPr>
      <w:r>
        <w:object w:dxaOrig="6538" w:dyaOrig="6069" w14:anchorId="52422D04">
          <v:shape id="_x0000_i1028" type="#_x0000_t75" style="width:310.55pt;height:289.35pt" o:ole="">
            <v:fill o:detectmouseclick="t"/>
            <v:imagedata r:id="rId17" o:title=""/>
          </v:shape>
          <o:OLEObject Type="Embed" ProgID="Visio.Drawing.11" ShapeID="_x0000_i1028" DrawAspect="Content" ObjectID="_1730665768" r:id="rId18"/>
        </w:object>
      </w:r>
      <w:bookmarkStart w:id="185" w:name="_MON_1724103477"/>
      <w:bookmarkEnd w:id="185"/>
    </w:p>
    <w:p w14:paraId="77457A6D" w14:textId="77777777" w:rsidR="003737EA" w:rsidRDefault="00571706">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w:t>
      </w:r>
      <w:r>
        <w:t>: Application layer network slice lifecycle management</w:t>
      </w:r>
    </w:p>
    <w:p w14:paraId="3F76B237" w14:textId="77777777" w:rsidR="008116B4" w:rsidRDefault="00571706">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sidR="001B414D">
        <w:rPr>
          <w:rFonts w:hint="eastAsia"/>
          <w:lang w:val="en-US" w:eastAsia="zh-CN"/>
        </w:rPr>
        <w:t>from VAL server</w:t>
      </w:r>
      <w:r w:rsidR="001B414D">
        <w:t>/consumer</w:t>
      </w:r>
      <w:r w:rsidR="001B414D">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479FC351" w14:textId="77777777" w:rsidR="008116B4" w:rsidRDefault="00571706">
      <w:pPr>
        <w:pStyle w:val="B1"/>
      </w:pPr>
      <w:r>
        <w:lastRenderedPageBreak/>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5714E460" w14:textId="77777777" w:rsidR="008116B4" w:rsidRDefault="00571706">
      <w:pPr>
        <w:pStyle w:val="B1"/>
      </w:pPr>
      <w:r>
        <w:t xml:space="preserve"> </w:t>
      </w: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w:t>
      </w:r>
      <w:r w:rsidR="001B414D">
        <w:t xml:space="preserve">If the trigger conditions are not indicated in the subscription, the </w:t>
      </w:r>
      <w:r w:rsidR="001B414D">
        <w:rPr>
          <w:rFonts w:hint="eastAsia"/>
        </w:rPr>
        <w:t>NSCE</w:t>
      </w:r>
      <w:r w:rsidR="001B414D">
        <w:t xml:space="preserve"> server </w:t>
      </w:r>
      <w:r w:rsidR="001B414D">
        <w:rPr>
          <w:rFonts w:hint="eastAsia"/>
        </w:rPr>
        <w:t>can</w:t>
      </w:r>
      <w:r w:rsidR="001B414D">
        <w:t xml:space="preserve"> help to configure an appropriate trigger condition, such as report period or thresholds.</w:t>
      </w:r>
    </w:p>
    <w:p w14:paraId="578A0A92" w14:textId="77777777" w:rsidR="001B414D" w:rsidRDefault="00571706" w:rsidP="001B414D">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sidR="001B414D">
        <w:rPr>
          <w:rFonts w:hint="eastAsia"/>
          <w:lang w:val="en-US" w:eastAsia="zh-CN"/>
        </w:rPr>
        <w:t>L</w:t>
      </w:r>
      <w:r w:rsidR="001B414D">
        <w:t xml:space="preserve">ist of network slice status parameters to be collected </w:t>
      </w:r>
      <w:r w:rsidR="001B414D">
        <w:rPr>
          <w:rFonts w:hint="eastAsia"/>
          <w:lang w:val="en-US" w:eastAsia="zh-CN"/>
        </w:rPr>
        <w:t>are:</w:t>
      </w:r>
    </w:p>
    <w:p w14:paraId="65C458C1" w14:textId="77777777" w:rsidR="001B414D" w:rsidRDefault="001B414D" w:rsidP="001B414D">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388DDC86" w14:textId="77777777" w:rsidR="003737EA" w:rsidRDefault="001B414D">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sidR="009F45E2">
        <w:rPr>
          <w:rFonts w:eastAsia="DengXian" w:hint="eastAsia"/>
          <w:lang w:eastAsia="zh-CN"/>
        </w:rPr>
        <w:t>7</w:t>
      </w:r>
      <w:r>
        <w:t>].</w:t>
      </w:r>
    </w:p>
    <w:p w14:paraId="3551D68C" w14:textId="77777777" w:rsidR="008116B4" w:rsidRDefault="00571706">
      <w:pPr>
        <w:pStyle w:val="B1"/>
        <w:rPr>
          <w:rFonts w:eastAsiaTheme="minorEastAsia"/>
          <w:lang w:eastAsia="zh-CN"/>
        </w:rPr>
      </w:pPr>
      <w:r>
        <w:rPr>
          <w:rFonts w:eastAsiaTheme="minorEastAsia" w:hint="eastAsia"/>
          <w:lang w:eastAsia="zh-CN"/>
        </w:rPr>
        <w:t>3</w:t>
      </w:r>
      <w:r>
        <w:t>b.</w:t>
      </w:r>
      <w:r>
        <w:tab/>
        <w:t xml:space="preserve">Also, the </w:t>
      </w:r>
      <w:r>
        <w:rPr>
          <w:rFonts w:hint="eastAsia"/>
        </w:rPr>
        <w:t xml:space="preserve">NSCE </w:t>
      </w:r>
      <w:r w:rsidR="001B414D">
        <w:rPr>
          <w:rFonts w:hint="eastAsia"/>
        </w:rPr>
        <w:t>server</w:t>
      </w:r>
      <w:r w:rsidR="001B414D">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1FA098D8" w14:textId="77777777" w:rsidR="008116B4" w:rsidRDefault="00571706">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6F146418" w14:textId="77777777" w:rsidR="008116B4" w:rsidRDefault="00571706">
      <w:pPr>
        <w:pStyle w:val="B1"/>
      </w:pPr>
      <w:r>
        <w:rPr>
          <w:rFonts w:hint="eastAsia"/>
        </w:rPr>
        <w:t>5</w:t>
      </w:r>
      <w:r>
        <w:t>.</w:t>
      </w:r>
      <w:r>
        <w:tab/>
      </w:r>
      <w:r w:rsidR="001B414D">
        <w:rPr>
          <w:rFonts w:hint="eastAsia"/>
          <w:lang w:val="en-US" w:eastAsia="zh-CN"/>
        </w:rPr>
        <w:t xml:space="preserve">The NSCE server may process and combine the </w:t>
      </w:r>
      <w:r w:rsidR="001B414D">
        <w:rPr>
          <w:rFonts w:hint="eastAsia"/>
        </w:rPr>
        <w:t>collected</w:t>
      </w:r>
      <w:r w:rsidR="001B414D">
        <w:rPr>
          <w:rFonts w:hint="eastAsia"/>
          <w:lang w:val="en-US" w:eastAsia="zh-CN"/>
        </w:rPr>
        <w:t xml:space="preserve"> </w:t>
      </w:r>
      <w:r w:rsidR="001B414D">
        <w:t>network slice status and QoE metrics</w:t>
      </w:r>
      <w:r w:rsidR="001B414D">
        <w:rPr>
          <w:rFonts w:hint="eastAsia"/>
          <w:lang w:val="en-US" w:eastAsia="zh-CN"/>
        </w:rPr>
        <w:t>, if needed. The NSCE server may process and combine the parameters in the trigger conditions, if multiple trigger conditions were provided.</w:t>
      </w:r>
      <w:r w:rsidR="001B414D">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sidR="001B414D">
        <w:rPr>
          <w:rFonts w:eastAsiaTheme="minorEastAsia" w:hint="eastAsia"/>
          <w:lang w:eastAsia="zh-CN"/>
        </w:rPr>
        <w:t>are</w:t>
      </w:r>
      <w:r>
        <w:t xml:space="preserve"> met</w:t>
      </w:r>
      <w:r w:rsidR="001B414D">
        <w:rPr>
          <w:rFonts w:eastAsiaTheme="minorEastAsia" w:hint="eastAsia"/>
          <w:lang w:eastAsia="zh-CN"/>
        </w:rPr>
        <w:t xml:space="preserve"> </w:t>
      </w:r>
      <w:r w:rsidR="001B414D">
        <w:rPr>
          <w:rFonts w:hint="eastAsia"/>
          <w:lang w:val="en-US" w:eastAsia="zh-CN"/>
        </w:rPr>
        <w:t xml:space="preserve">which indicating the </w:t>
      </w:r>
      <w:r w:rsidR="001B414D">
        <w:t xml:space="preserve">network slice requirements </w:t>
      </w:r>
      <w:r w:rsidR="001B414D">
        <w:rPr>
          <w:rFonts w:hint="eastAsia"/>
          <w:lang w:val="en-US" w:eastAsia="zh-CN"/>
        </w:rPr>
        <w:t>from VAL server is not satisfied</w:t>
      </w:r>
      <w:r>
        <w:t xml:space="preserve">, the </w:t>
      </w:r>
      <w:r>
        <w:rPr>
          <w:rFonts w:hint="eastAsia"/>
        </w:rPr>
        <w:t>NSCE</w:t>
      </w:r>
      <w:r w:rsidR="001B414D">
        <w:rPr>
          <w:rFonts w:eastAsiaTheme="minorEastAsia" w:hint="eastAsia"/>
          <w:lang w:eastAsia="zh-CN"/>
        </w:rPr>
        <w:t xml:space="preserve"> server</w:t>
      </w:r>
      <w:r>
        <w:rPr>
          <w:rFonts w:hint="eastAsia"/>
        </w:rPr>
        <w:t xml:space="preserve"> </w:t>
      </w:r>
      <w:r>
        <w:t xml:space="preserve">determines whether and what network slice LCM operations should be taken </w:t>
      </w:r>
      <w:r w:rsidR="001B414D">
        <w:t xml:space="preserve">based on requirements </w:t>
      </w:r>
      <w:r w:rsidR="001B414D">
        <w:rPr>
          <w:rFonts w:hint="eastAsia"/>
          <w:lang w:val="en-US" w:eastAsia="zh-CN"/>
        </w:rPr>
        <w:t>from VAL server</w:t>
      </w:r>
      <w:r w:rsidR="001B414D">
        <w:t>/consumer</w:t>
      </w:r>
      <w:r w:rsidR="001B414D">
        <w:rPr>
          <w:rFonts w:hint="eastAsia"/>
          <w:lang w:val="en-US" w:eastAsia="zh-CN"/>
        </w:rPr>
        <w:t xml:space="preserve"> </w:t>
      </w:r>
      <w:r w:rsidR="001B414D">
        <w:t>and network slice status and QoE metrics</w:t>
      </w:r>
      <w:r w:rsidR="001B414D">
        <w:rPr>
          <w:rFonts w:eastAsiaTheme="minorEastAsia" w:hint="eastAsia"/>
          <w:lang w:eastAsia="zh-CN"/>
        </w:rPr>
        <w:t>,</w:t>
      </w:r>
      <w:r w:rsidR="001B414D">
        <w:t xml:space="preserve"> </w:t>
      </w:r>
      <w:r>
        <w:t>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sidR="009F45E2">
        <w:rPr>
          <w:rFonts w:eastAsia="DengXian" w:hint="eastAsia"/>
          <w:lang w:eastAsia="zh-CN"/>
        </w:rPr>
        <w:t>8</w:t>
      </w:r>
      <w:r>
        <w:t xml:space="preserve">]. </w:t>
      </w:r>
    </w:p>
    <w:p w14:paraId="7C50CD73" w14:textId="77777777" w:rsidR="008116B4" w:rsidRDefault="00571706">
      <w:pPr>
        <w:pStyle w:val="B1"/>
      </w:pPr>
      <w:r>
        <w:rPr>
          <w:rFonts w:eastAsia="DengXian" w:hint="eastAsia"/>
        </w:rPr>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42E6A1CC" w14:textId="77777777" w:rsidR="008116B4" w:rsidRDefault="00571706">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24D9F40A" w14:textId="77777777" w:rsidR="008116B4" w:rsidRDefault="00571706">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sidR="001B414D">
        <w:rPr>
          <w:rFonts w:hint="eastAsia"/>
          <w:lang w:val="en-US" w:eastAsia="zh-CN"/>
        </w:rPr>
        <w:t xml:space="preserve">sends the </w:t>
      </w:r>
      <w:r w:rsidR="001B414D">
        <w:t>network slice LCM</w:t>
      </w:r>
      <w:r w:rsidR="001B414D">
        <w:rPr>
          <w:rFonts w:hint="eastAsia"/>
          <w:lang w:val="en-US" w:eastAsia="zh-CN"/>
        </w:rPr>
        <w:t xml:space="preserve"> request to the OAM</w:t>
      </w:r>
      <w:r>
        <w:t>.</w:t>
      </w:r>
    </w:p>
    <w:p w14:paraId="5873F0CF" w14:textId="77777777" w:rsidR="008116B4" w:rsidRDefault="00571706">
      <w:pPr>
        <w:pStyle w:val="B1"/>
      </w:pPr>
      <w:r>
        <w:rPr>
          <w:rFonts w:hint="eastAsia"/>
        </w:rPr>
        <w:t>9</w:t>
      </w:r>
      <w:r w:rsidR="00CA5F43">
        <w:t>.</w:t>
      </w:r>
      <w:r w:rsidR="00CA5F43">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72EA127B" w14:textId="77777777" w:rsidR="008116B4" w:rsidRDefault="00571706">
      <w:pPr>
        <w:pStyle w:val="Heading3"/>
      </w:pPr>
      <w:bookmarkStart w:id="186" w:name="_Toc120030823"/>
      <w:r>
        <w:rPr>
          <w:rFonts w:hint="eastAsia"/>
        </w:rPr>
        <w:t>9.</w:t>
      </w:r>
      <w:r>
        <w:rPr>
          <w:rFonts w:eastAsiaTheme="minorEastAsia" w:hint="eastAsia"/>
        </w:rPr>
        <w:t>4</w:t>
      </w:r>
      <w:r>
        <w:t>.</w:t>
      </w:r>
      <w:r>
        <w:rPr>
          <w:rFonts w:hint="eastAsia"/>
        </w:rPr>
        <w:t>3</w:t>
      </w:r>
      <w:r>
        <w:tab/>
        <w:t>Information flows</w:t>
      </w:r>
      <w:bookmarkEnd w:id="186"/>
    </w:p>
    <w:p w14:paraId="18D3FE5C" w14:textId="77777777" w:rsidR="008116B4" w:rsidRDefault="00571706">
      <w:pPr>
        <w:pStyle w:val="Heading4"/>
      </w:pPr>
      <w:bookmarkStart w:id="187" w:name="_Toc120030824"/>
      <w:r>
        <w:rPr>
          <w:rFonts w:hint="eastAsia"/>
        </w:rPr>
        <w:t>9.</w:t>
      </w:r>
      <w:r>
        <w:rPr>
          <w:rFonts w:eastAsiaTheme="minorEastAsia" w:hint="eastAsia"/>
        </w:rPr>
        <w:t>4</w:t>
      </w:r>
      <w:r>
        <w:t>.</w:t>
      </w:r>
      <w:r>
        <w:rPr>
          <w:rFonts w:hint="eastAsia"/>
        </w:rPr>
        <w:t>3</w:t>
      </w:r>
      <w:r>
        <w:t>.1</w:t>
      </w:r>
      <w:r>
        <w:tab/>
        <w:t>General</w:t>
      </w:r>
      <w:bookmarkEnd w:id="187"/>
    </w:p>
    <w:p w14:paraId="17D1C4B3" w14:textId="77777777" w:rsidR="008116B4" w:rsidRDefault="00571706">
      <w:r>
        <w:t>The following information flows are specified for A</w:t>
      </w:r>
      <w:r>
        <w:rPr>
          <w:rFonts w:hint="eastAsia"/>
          <w:lang w:eastAsia="zh-CN"/>
        </w:rPr>
        <w:t>ppLayer</w:t>
      </w:r>
      <w:r>
        <w:rPr>
          <w:rFonts w:hint="eastAsia"/>
        </w:rPr>
        <w:t>_NS_LCM</w:t>
      </w:r>
      <w:r>
        <w:t>:</w:t>
      </w:r>
    </w:p>
    <w:p w14:paraId="6573C01F" w14:textId="77777777" w:rsidR="008116B4" w:rsidRDefault="00571706">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249E4ED6" w14:textId="77777777" w:rsidR="008116B4" w:rsidRDefault="00571706">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68433EF5" w14:textId="77777777" w:rsidR="008116B4" w:rsidRDefault="00571706">
      <w:pPr>
        <w:pStyle w:val="B1"/>
      </w:pPr>
      <w:r>
        <w:rPr>
          <w:rFonts w:hint="eastAsia"/>
        </w:rPr>
        <w:t>-</w:t>
      </w:r>
      <w:r>
        <w:rPr>
          <w:rFonts w:hint="eastAsia"/>
        </w:rPr>
        <w:tab/>
        <w:t>N</w:t>
      </w:r>
      <w:r>
        <w:t>etwork slice LCM recommendation</w:t>
      </w:r>
      <w:r>
        <w:rPr>
          <w:rFonts w:hint="eastAsia"/>
        </w:rPr>
        <w:t xml:space="preserve"> </w:t>
      </w:r>
      <w:r>
        <w:t>request and response;</w:t>
      </w:r>
    </w:p>
    <w:p w14:paraId="76D32753" w14:textId="77777777" w:rsidR="008116B4" w:rsidRDefault="00571706">
      <w:pPr>
        <w:pStyle w:val="Heading4"/>
      </w:pPr>
      <w:bookmarkStart w:id="188" w:name="_Toc120030825"/>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188"/>
    </w:p>
    <w:p w14:paraId="1D9891B1"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0119F491" w14:textId="77777777" w:rsidR="008116B4" w:rsidRDefault="00571706">
      <w:pPr>
        <w:pStyle w:val="TH"/>
      </w:pPr>
      <w:r>
        <w:lastRenderedPageBreak/>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1C066046" w14:textId="77777777">
        <w:trPr>
          <w:jc w:val="center"/>
        </w:trPr>
        <w:tc>
          <w:tcPr>
            <w:tcW w:w="2880" w:type="dxa"/>
            <w:tcBorders>
              <w:top w:val="single" w:sz="4" w:space="0" w:color="000000"/>
              <w:left w:val="single" w:sz="4" w:space="0" w:color="000000"/>
              <w:bottom w:val="single" w:sz="4" w:space="0" w:color="000000"/>
              <w:right w:val="nil"/>
            </w:tcBorders>
          </w:tcPr>
          <w:p w14:paraId="5BC81A2B"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6A0C601"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D8E644" w14:textId="77777777" w:rsidR="008116B4" w:rsidRDefault="00571706">
            <w:pPr>
              <w:pStyle w:val="TAH"/>
            </w:pPr>
            <w:r>
              <w:t>Description</w:t>
            </w:r>
          </w:p>
        </w:tc>
      </w:tr>
      <w:tr w:rsidR="008116B4" w14:paraId="35560558" w14:textId="77777777">
        <w:trPr>
          <w:jc w:val="center"/>
        </w:trPr>
        <w:tc>
          <w:tcPr>
            <w:tcW w:w="2880" w:type="dxa"/>
            <w:tcBorders>
              <w:top w:val="single" w:sz="4" w:space="0" w:color="000000"/>
              <w:left w:val="single" w:sz="4" w:space="0" w:color="000000"/>
              <w:bottom w:val="single" w:sz="4" w:space="0" w:color="000000"/>
              <w:right w:val="nil"/>
            </w:tcBorders>
          </w:tcPr>
          <w:p w14:paraId="3BA81F4B"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BC558A0"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CE5C227" w14:textId="77777777" w:rsidR="008116B4" w:rsidRDefault="00571706">
            <w:pPr>
              <w:pStyle w:val="TAL"/>
            </w:pPr>
            <w:r>
              <w:t xml:space="preserve">Unique identifier of the requestor (i.e. </w:t>
            </w:r>
            <w:r>
              <w:rPr>
                <w:rFonts w:hint="eastAsia"/>
              </w:rPr>
              <w:t xml:space="preserve">VAL server </w:t>
            </w:r>
            <w:r>
              <w:t>ID).</w:t>
            </w:r>
          </w:p>
        </w:tc>
      </w:tr>
      <w:tr w:rsidR="008116B4" w14:paraId="2C70EFEE" w14:textId="77777777">
        <w:trPr>
          <w:jc w:val="center"/>
        </w:trPr>
        <w:tc>
          <w:tcPr>
            <w:tcW w:w="2880" w:type="dxa"/>
            <w:tcBorders>
              <w:top w:val="single" w:sz="4" w:space="0" w:color="000000"/>
              <w:left w:val="single" w:sz="4" w:space="0" w:color="000000"/>
              <w:bottom w:val="single" w:sz="4" w:space="0" w:color="000000"/>
              <w:right w:val="nil"/>
            </w:tcBorders>
          </w:tcPr>
          <w:p w14:paraId="4017DD22"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E8B24DC"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B11FF02" w14:textId="77777777" w:rsidR="008116B4" w:rsidRDefault="00571706">
            <w:pPr>
              <w:pStyle w:val="TAL"/>
            </w:pPr>
            <w:r>
              <w:t xml:space="preserve">Security credentials resulting from a successful authorization for the </w:t>
            </w:r>
            <w:r>
              <w:rPr>
                <w:rFonts w:hint="eastAsia"/>
              </w:rPr>
              <w:t>NSCE</w:t>
            </w:r>
            <w:r>
              <w:t xml:space="preserve"> service.</w:t>
            </w:r>
          </w:p>
        </w:tc>
      </w:tr>
      <w:tr w:rsidR="008116B4" w14:paraId="211D4235" w14:textId="77777777">
        <w:trPr>
          <w:jc w:val="center"/>
        </w:trPr>
        <w:tc>
          <w:tcPr>
            <w:tcW w:w="2880" w:type="dxa"/>
            <w:tcBorders>
              <w:top w:val="single" w:sz="4" w:space="0" w:color="000000"/>
              <w:left w:val="single" w:sz="4" w:space="0" w:color="000000"/>
              <w:bottom w:val="single" w:sz="4" w:space="0" w:color="000000"/>
              <w:right w:val="nil"/>
            </w:tcBorders>
          </w:tcPr>
          <w:p w14:paraId="03B14F36" w14:textId="77777777" w:rsidR="008116B4" w:rsidRDefault="00571706">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4438849D"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444524" w14:textId="77777777" w:rsidR="008116B4" w:rsidRDefault="00571706">
            <w:pPr>
              <w:pStyle w:val="TAL"/>
            </w:pPr>
            <w:r>
              <w:t xml:space="preserve">The Notification Target Address (e.g. URL) where the notifications destined for the </w:t>
            </w:r>
            <w:r>
              <w:rPr>
                <w:rFonts w:hint="eastAsia"/>
              </w:rPr>
              <w:t>requestor</w:t>
            </w:r>
            <w:r>
              <w:t xml:space="preserve"> should be sent to.</w:t>
            </w:r>
          </w:p>
        </w:tc>
      </w:tr>
      <w:tr w:rsidR="008116B4" w14:paraId="3255E5C5" w14:textId="77777777">
        <w:trPr>
          <w:jc w:val="center"/>
        </w:trPr>
        <w:tc>
          <w:tcPr>
            <w:tcW w:w="2880" w:type="dxa"/>
            <w:tcBorders>
              <w:top w:val="single" w:sz="4" w:space="0" w:color="000000"/>
              <w:left w:val="single" w:sz="4" w:space="0" w:color="000000"/>
              <w:bottom w:val="single" w:sz="4" w:space="0" w:color="000000"/>
              <w:right w:val="nil"/>
            </w:tcBorders>
          </w:tcPr>
          <w:p w14:paraId="7A81B3B5" w14:textId="77777777" w:rsidR="008116B4" w:rsidRDefault="00571706">
            <w:pPr>
              <w:pStyle w:val="TAL"/>
            </w:pPr>
            <w:r>
              <w:t>Network slice requirements</w:t>
            </w:r>
          </w:p>
        </w:tc>
        <w:tc>
          <w:tcPr>
            <w:tcW w:w="1440" w:type="dxa"/>
            <w:tcBorders>
              <w:top w:val="single" w:sz="4" w:space="0" w:color="000000"/>
              <w:left w:val="single" w:sz="4" w:space="0" w:color="000000"/>
              <w:bottom w:val="single" w:sz="4" w:space="0" w:color="000000"/>
              <w:right w:val="nil"/>
            </w:tcBorders>
          </w:tcPr>
          <w:p w14:paraId="5CD81965"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9530E3B" w14:textId="77777777" w:rsidR="008116B4" w:rsidRDefault="00571706" w:rsidP="009F45E2">
            <w:pPr>
              <w:pStyle w:val="TAL"/>
              <w:rPr>
                <w:rFonts w:eastAsiaTheme="minorEastAsia"/>
                <w:lang w:eastAsia="zh-CN"/>
              </w:rPr>
            </w:pPr>
            <w:r>
              <w:rPr>
                <w:rFonts w:hint="eastAsia"/>
              </w:rPr>
              <w:t>The requirement of network requirements or updated requirements when the network slice was created</w:t>
            </w:r>
            <w:r>
              <w:t>.</w:t>
            </w:r>
            <w:r>
              <w:rPr>
                <w:rFonts w:eastAsiaTheme="minorEastAsia" w:hint="eastAsia"/>
                <w:lang w:eastAsia="zh-CN"/>
              </w:rPr>
              <w:t xml:space="preserve"> </w:t>
            </w:r>
            <w:r>
              <w:rPr>
                <w:lang w:val="en-US"/>
              </w:rPr>
              <w:t>The GST defined by GSMA (see</w:t>
            </w:r>
            <w:r w:rsidR="001B414D">
              <w:rPr>
                <w:rFonts w:eastAsiaTheme="minorEastAsia" w:hint="eastAsia"/>
                <w:lang w:val="en-US" w:eastAsia="zh-CN"/>
              </w:rPr>
              <w:t xml:space="preserve"> </w:t>
            </w:r>
            <w:r w:rsidR="001B414D">
              <w:rPr>
                <w:rFonts w:hint="eastAsia"/>
                <w:lang w:val="en-US" w:eastAsia="zh-CN"/>
              </w:rPr>
              <w:t>clause 2.2 in</w:t>
            </w:r>
            <w:r>
              <w:rPr>
                <w:lang w:val="en-US"/>
              </w:rPr>
              <w:t xml:space="preserve"> [</w:t>
            </w:r>
            <w:r w:rsidR="009F45E2">
              <w:rPr>
                <w:rFonts w:eastAsiaTheme="minorEastAsia" w:hint="eastAsia"/>
                <w:lang w:val="en-US" w:eastAsia="zh-CN"/>
              </w:rPr>
              <w:t>5</w:t>
            </w:r>
            <w:r>
              <w:rPr>
                <w:lang w:val="en-US"/>
              </w:rPr>
              <w:t xml:space="preserve">]) and the performance requirements defined in </w:t>
            </w:r>
            <w:r w:rsidR="001B414D">
              <w:rPr>
                <w:rFonts w:hint="eastAsia"/>
                <w:lang w:val="en-US" w:eastAsia="zh-CN"/>
              </w:rPr>
              <w:t>clause 7</w:t>
            </w:r>
            <w:r>
              <w:rPr>
                <w:lang w:val="en-US"/>
              </w:rPr>
              <w:t xml:space="preserve"> TS 22.261 [</w:t>
            </w:r>
            <w:r w:rsidR="009F45E2">
              <w:rPr>
                <w:rFonts w:eastAsiaTheme="minorEastAsia" w:hint="eastAsia"/>
                <w:lang w:val="en-US" w:eastAsia="zh-CN"/>
              </w:rPr>
              <w:t>6</w:t>
            </w:r>
            <w:r>
              <w:rPr>
                <w:lang w:val="en-US"/>
              </w:rPr>
              <w:t>] are all considered as input for the network slice related requirements.</w:t>
            </w:r>
          </w:p>
        </w:tc>
      </w:tr>
      <w:tr w:rsidR="008116B4" w14:paraId="60FF9007" w14:textId="77777777">
        <w:trPr>
          <w:jc w:val="center"/>
        </w:trPr>
        <w:tc>
          <w:tcPr>
            <w:tcW w:w="2880" w:type="dxa"/>
            <w:tcBorders>
              <w:top w:val="single" w:sz="4" w:space="0" w:color="000000"/>
              <w:left w:val="single" w:sz="4" w:space="0" w:color="000000"/>
              <w:bottom w:val="single" w:sz="4" w:space="0" w:color="000000"/>
              <w:right w:val="nil"/>
            </w:tcBorders>
          </w:tcPr>
          <w:p w14:paraId="245C8578" w14:textId="77777777" w:rsidR="008116B4" w:rsidRDefault="00571706">
            <w:pPr>
              <w:pStyle w:val="TAL"/>
            </w:pPr>
            <w:r>
              <w:rPr>
                <w:rFonts w:hint="eastAsia"/>
              </w:rPr>
              <w:t>List of S-NSSAI(s)</w:t>
            </w:r>
          </w:p>
        </w:tc>
        <w:tc>
          <w:tcPr>
            <w:tcW w:w="1440" w:type="dxa"/>
            <w:tcBorders>
              <w:top w:val="single" w:sz="4" w:space="0" w:color="000000"/>
              <w:left w:val="single" w:sz="4" w:space="0" w:color="000000"/>
              <w:bottom w:val="single" w:sz="4" w:space="0" w:color="000000"/>
              <w:right w:val="nil"/>
            </w:tcBorders>
          </w:tcPr>
          <w:p w14:paraId="0C790A57"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8E527F" w14:textId="77777777" w:rsidR="008116B4" w:rsidRDefault="00571706">
            <w:pPr>
              <w:pStyle w:val="TAL"/>
            </w:pPr>
            <w:r>
              <w:t xml:space="preserve">Identifier of the </w:t>
            </w:r>
            <w:r>
              <w:rPr>
                <w:rFonts w:hint="eastAsia"/>
              </w:rPr>
              <w:t>interested network slice</w:t>
            </w:r>
          </w:p>
        </w:tc>
      </w:tr>
      <w:tr w:rsidR="008116B4" w14:paraId="73277F29"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474537BB" w14:textId="77777777" w:rsidR="008116B4" w:rsidRDefault="00571706">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4577DCF2"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2640BDA" w14:textId="77777777" w:rsidR="008116B4" w:rsidRDefault="00571706">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8116B4" w14:paraId="26C673F4" w14:textId="77777777">
        <w:trPr>
          <w:jc w:val="center"/>
        </w:trPr>
        <w:tc>
          <w:tcPr>
            <w:tcW w:w="2880" w:type="dxa"/>
            <w:tcBorders>
              <w:top w:val="single" w:sz="4" w:space="0" w:color="000000"/>
              <w:left w:val="single" w:sz="4" w:space="0" w:color="000000"/>
              <w:bottom w:val="single" w:sz="4" w:space="0" w:color="000000"/>
              <w:right w:val="nil"/>
            </w:tcBorders>
          </w:tcPr>
          <w:p w14:paraId="4D464759" w14:textId="77777777" w:rsidR="008116B4" w:rsidRDefault="00571706">
            <w:pPr>
              <w:keepNext/>
              <w:keepLines/>
              <w:widowControl w:val="0"/>
              <w:spacing w:before="100" w:beforeAutospacing="1" w:after="0"/>
              <w:rPr>
                <w:rFonts w:ascii="Arial" w:eastAsia="SimSun" w:hAnsi="Arial" w:cs="Arial"/>
                <w:sz w:val="18"/>
                <w:szCs w:val="18"/>
              </w:rPr>
            </w:pPr>
            <w:r>
              <w:rPr>
                <w:rFonts w:ascii="Arial" w:hAnsi="Arial"/>
                <w:sz w:val="18"/>
              </w:rPr>
              <w:t>&gt;AppLayer-N</w:t>
            </w:r>
            <w:r>
              <w:rPr>
                <w:rFonts w:ascii="Arial" w:hAnsi="Arial"/>
                <w:sz w:val="18"/>
                <w:szCs w:val="18"/>
              </w:rPr>
              <w:t>S-LCM notification address</w:t>
            </w:r>
            <w:r>
              <w:rPr>
                <w:rFonts w:ascii="Arial" w:hAnsi="Arial" w:cs="Arial"/>
                <w:sz w:val="18"/>
                <w:szCs w:val="18"/>
              </w:rPr>
              <w:t xml:space="preserve"> </w:t>
            </w:r>
            <w:r>
              <w:rPr>
                <w:rFonts w:ascii="Arial" w:hAnsi="Arial" w:cs="Arial" w:hint="eastAsia"/>
                <w:sz w:val="18"/>
                <w:szCs w:val="18"/>
              </w:rPr>
              <w:t>(NOTE)</w:t>
            </w:r>
          </w:p>
        </w:tc>
        <w:tc>
          <w:tcPr>
            <w:tcW w:w="1440" w:type="dxa"/>
            <w:tcBorders>
              <w:top w:val="single" w:sz="4" w:space="0" w:color="000000"/>
              <w:left w:val="single" w:sz="4" w:space="0" w:color="000000"/>
              <w:bottom w:val="single" w:sz="4" w:space="0" w:color="000000"/>
              <w:right w:val="nil"/>
            </w:tcBorders>
          </w:tcPr>
          <w:p w14:paraId="1C2BFA20" w14:textId="77777777" w:rsidR="008116B4" w:rsidRDefault="00571706">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E275A77" w14:textId="77777777" w:rsidR="008116B4" w:rsidRDefault="00571706">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8116B4" w14:paraId="77F60993" w14:textId="77777777">
        <w:trPr>
          <w:jc w:val="center"/>
        </w:trPr>
        <w:tc>
          <w:tcPr>
            <w:tcW w:w="2880" w:type="dxa"/>
            <w:tcBorders>
              <w:top w:val="single" w:sz="4" w:space="0" w:color="000000"/>
              <w:left w:val="single" w:sz="4" w:space="0" w:color="000000"/>
              <w:bottom w:val="single" w:sz="4" w:space="0" w:color="000000"/>
              <w:right w:val="nil"/>
            </w:tcBorders>
          </w:tcPr>
          <w:p w14:paraId="265B209F" w14:textId="77777777" w:rsidR="008116B4" w:rsidRDefault="00571706">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10FF4A75" w14:textId="77777777" w:rsidR="008116B4" w:rsidRDefault="00571706">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CD8240D" w14:textId="77777777" w:rsidR="008116B4" w:rsidRDefault="00571706">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sidR="001B414D">
              <w:rPr>
                <w:rFonts w:ascii="Arial" w:eastAsiaTheme="minorEastAsia" w:hAnsi="Arial" w:cs="Arial" w:hint="eastAsia"/>
                <w:sz w:val="18"/>
                <w:szCs w:val="18"/>
                <w:lang w:eastAsia="zh-CN"/>
              </w:rPr>
              <w:t>.</w:t>
            </w:r>
          </w:p>
          <w:p w14:paraId="7AEBCD60"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4332E718"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12D84A14"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0E9EAA40" w14:textId="77777777" w:rsidR="001B414D" w:rsidRPr="001B414D" w:rsidRDefault="001B414D" w:rsidP="001B414D">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8116B4" w14:paraId="5D30330D"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4DA52AD" w14:textId="77777777" w:rsidR="008116B4" w:rsidRDefault="00571706">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36A27D82"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B5A2B8" w14:textId="77777777" w:rsidR="008116B4" w:rsidRDefault="00571706">
            <w:pPr>
              <w:pStyle w:val="TAL"/>
            </w:pPr>
            <w:r>
              <w:t>Proposed expiration time for the subscription</w:t>
            </w:r>
          </w:p>
        </w:tc>
      </w:tr>
      <w:tr w:rsidR="008116B4" w14:paraId="706BDFE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235B22" w14:textId="77777777" w:rsidR="008116B4" w:rsidRDefault="00571706">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772B4D74" w14:textId="77777777" w:rsidR="000849BE" w:rsidRDefault="000849BE" w:rsidP="000849BE">
      <w:bookmarkStart w:id="189" w:name="_Toc120030826"/>
    </w:p>
    <w:p w14:paraId="757A3FE4" w14:textId="7692C20C" w:rsidR="008116B4" w:rsidRDefault="00571706">
      <w:pPr>
        <w:pStyle w:val="Heading4"/>
      </w:pPr>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189"/>
    </w:p>
    <w:p w14:paraId="6DF2020A"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78452F58" w14:textId="77777777" w:rsidR="008116B4" w:rsidRDefault="00571706">
      <w:pPr>
        <w:pStyle w:val="TH"/>
      </w:pPr>
      <w:r>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327A92D8" w14:textId="77777777">
        <w:trPr>
          <w:jc w:val="center"/>
        </w:trPr>
        <w:tc>
          <w:tcPr>
            <w:tcW w:w="2880" w:type="dxa"/>
            <w:tcBorders>
              <w:top w:val="single" w:sz="4" w:space="0" w:color="000000"/>
              <w:left w:val="single" w:sz="4" w:space="0" w:color="000000"/>
              <w:bottom w:val="single" w:sz="4" w:space="0" w:color="000000"/>
              <w:right w:val="nil"/>
            </w:tcBorders>
          </w:tcPr>
          <w:p w14:paraId="11362A99"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60CEB26"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8A5FA28" w14:textId="77777777" w:rsidR="008116B4" w:rsidRDefault="00571706">
            <w:pPr>
              <w:pStyle w:val="TAH"/>
            </w:pPr>
            <w:r>
              <w:t>Description</w:t>
            </w:r>
          </w:p>
        </w:tc>
      </w:tr>
      <w:tr w:rsidR="008116B4" w14:paraId="731D7564" w14:textId="77777777">
        <w:trPr>
          <w:jc w:val="center"/>
        </w:trPr>
        <w:tc>
          <w:tcPr>
            <w:tcW w:w="2880" w:type="dxa"/>
            <w:tcBorders>
              <w:top w:val="single" w:sz="4" w:space="0" w:color="000000"/>
              <w:left w:val="single" w:sz="4" w:space="0" w:color="000000"/>
              <w:bottom w:val="single" w:sz="4" w:space="0" w:color="000000"/>
              <w:right w:val="nil"/>
            </w:tcBorders>
          </w:tcPr>
          <w:p w14:paraId="236038CB" w14:textId="77777777" w:rsidR="008116B4" w:rsidRDefault="00571706">
            <w:pPr>
              <w:pStyle w:val="TAL"/>
            </w:pPr>
            <w:r>
              <w:t>Successful response (NOTE)</w:t>
            </w:r>
          </w:p>
        </w:tc>
        <w:tc>
          <w:tcPr>
            <w:tcW w:w="1440" w:type="dxa"/>
            <w:tcBorders>
              <w:top w:val="single" w:sz="4" w:space="0" w:color="000000"/>
              <w:left w:val="single" w:sz="4" w:space="0" w:color="000000"/>
              <w:bottom w:val="single" w:sz="4" w:space="0" w:color="000000"/>
              <w:right w:val="nil"/>
            </w:tcBorders>
          </w:tcPr>
          <w:p w14:paraId="3D6F92CC"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5F67C9" w14:textId="77777777" w:rsidR="008116B4" w:rsidRDefault="00571706">
            <w:pPr>
              <w:pStyle w:val="TAL"/>
            </w:pPr>
            <w:r>
              <w:t xml:space="preserve">Indicates that the </w:t>
            </w:r>
            <w:r>
              <w:rPr>
                <w:rFonts w:cs="Arial"/>
              </w:rPr>
              <w:t>AppLayer</w:t>
            </w:r>
            <w:r>
              <w:t xml:space="preserve">-NS-LCM </w:t>
            </w:r>
            <w:r w:rsidR="00AE0FC3">
              <w:rPr>
                <w:rFonts w:hint="eastAsia"/>
                <w:lang w:eastAsia="zh-CN"/>
              </w:rPr>
              <w:t>s</w:t>
            </w:r>
            <w:r w:rsidR="00AE0FC3">
              <w:rPr>
                <w:rFonts w:hint="eastAsia"/>
              </w:rPr>
              <w:t>ubscribe</w:t>
            </w:r>
            <w:r w:rsidR="00AE0FC3">
              <w:t xml:space="preserve"> </w:t>
            </w:r>
            <w:r>
              <w:t>request was successful.</w:t>
            </w:r>
          </w:p>
        </w:tc>
      </w:tr>
      <w:tr w:rsidR="008116B4" w14:paraId="7897EFBE" w14:textId="77777777">
        <w:trPr>
          <w:jc w:val="center"/>
        </w:trPr>
        <w:tc>
          <w:tcPr>
            <w:tcW w:w="2880" w:type="dxa"/>
            <w:tcBorders>
              <w:top w:val="single" w:sz="4" w:space="0" w:color="000000"/>
              <w:left w:val="single" w:sz="4" w:space="0" w:color="000000"/>
              <w:bottom w:val="single" w:sz="4" w:space="0" w:color="000000"/>
              <w:right w:val="nil"/>
            </w:tcBorders>
          </w:tcPr>
          <w:p w14:paraId="4C2D6268" w14:textId="77777777" w:rsidR="008116B4" w:rsidRDefault="00571706">
            <w:pPr>
              <w:pStyle w:val="TAL"/>
            </w:pPr>
            <w:r>
              <w:t>Failure response (NOTE)</w:t>
            </w:r>
          </w:p>
        </w:tc>
        <w:tc>
          <w:tcPr>
            <w:tcW w:w="1440" w:type="dxa"/>
            <w:tcBorders>
              <w:top w:val="single" w:sz="4" w:space="0" w:color="000000"/>
              <w:left w:val="single" w:sz="4" w:space="0" w:color="000000"/>
              <w:bottom w:val="single" w:sz="4" w:space="0" w:color="000000"/>
              <w:right w:val="nil"/>
            </w:tcBorders>
          </w:tcPr>
          <w:p w14:paraId="04250AF9"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22A81C" w14:textId="77777777" w:rsidR="008116B4" w:rsidRDefault="00571706">
            <w:pPr>
              <w:pStyle w:val="TAL"/>
            </w:pPr>
            <w:r>
              <w:t xml:space="preserve">Indicates that the </w:t>
            </w:r>
            <w:r>
              <w:rPr>
                <w:rFonts w:cs="Arial"/>
              </w:rPr>
              <w:t>AppLayer</w:t>
            </w:r>
            <w:r>
              <w:t xml:space="preserve">-NS-LCM </w:t>
            </w:r>
            <w:r w:rsidR="00AE0FC3">
              <w:rPr>
                <w:rFonts w:hint="eastAsia"/>
                <w:lang w:eastAsia="zh-CN"/>
              </w:rPr>
              <w:t>s</w:t>
            </w:r>
            <w:r w:rsidR="00AE0FC3">
              <w:rPr>
                <w:rFonts w:hint="eastAsia"/>
              </w:rPr>
              <w:t>ubscribe</w:t>
            </w:r>
            <w:r w:rsidR="00AE0FC3">
              <w:t xml:space="preserve"> </w:t>
            </w:r>
            <w:r>
              <w:t>request failed.</w:t>
            </w:r>
          </w:p>
        </w:tc>
      </w:tr>
      <w:tr w:rsidR="008116B4" w14:paraId="62E25F34" w14:textId="77777777">
        <w:trPr>
          <w:jc w:val="center"/>
        </w:trPr>
        <w:tc>
          <w:tcPr>
            <w:tcW w:w="2880" w:type="dxa"/>
            <w:tcBorders>
              <w:top w:val="single" w:sz="4" w:space="0" w:color="000000"/>
              <w:left w:val="single" w:sz="4" w:space="0" w:color="000000"/>
              <w:bottom w:val="single" w:sz="4" w:space="0" w:color="000000"/>
              <w:right w:val="nil"/>
            </w:tcBorders>
          </w:tcPr>
          <w:p w14:paraId="77D5475A"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4C1F474C"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6FF1556" w14:textId="77777777" w:rsidR="008116B4" w:rsidRDefault="00571706">
            <w:pPr>
              <w:pStyle w:val="TAL"/>
            </w:pPr>
            <w:r>
              <w:t xml:space="preserve">Indicates the cause of </w:t>
            </w:r>
            <w:r>
              <w:rPr>
                <w:rFonts w:cs="Arial"/>
              </w:rPr>
              <w:t>AppLayer</w:t>
            </w:r>
            <w:r>
              <w:t>-NS-LCM request failure</w:t>
            </w:r>
          </w:p>
        </w:tc>
      </w:tr>
      <w:tr w:rsidR="008116B4" w14:paraId="29D120B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6B3B5D" w14:textId="77777777" w:rsidR="008116B4" w:rsidRDefault="00571706">
            <w:pPr>
              <w:pStyle w:val="TAN"/>
            </w:pPr>
            <w:r>
              <w:t>NOTE:</w:t>
            </w:r>
            <w:r>
              <w:tab/>
              <w:t>One of these IEs shall be present in the message.</w:t>
            </w:r>
          </w:p>
        </w:tc>
      </w:tr>
    </w:tbl>
    <w:p w14:paraId="56E12D0D" w14:textId="77777777" w:rsidR="008116B4" w:rsidRDefault="008116B4"/>
    <w:p w14:paraId="178A2F61" w14:textId="77777777" w:rsidR="008116B4" w:rsidRDefault="00571706">
      <w:pPr>
        <w:pStyle w:val="Heading4"/>
      </w:pPr>
      <w:bookmarkStart w:id="190" w:name="_Toc120030827"/>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 xml:space="preserve">pplication layer network slice lifecycle management </w:t>
      </w:r>
      <w:r>
        <w:rPr>
          <w:rFonts w:hint="eastAsia"/>
        </w:rPr>
        <w:t>notif</w:t>
      </w:r>
      <w:r w:rsidR="00AE0FC3">
        <w:rPr>
          <w:rFonts w:asciiTheme="minorEastAsia" w:eastAsiaTheme="minorEastAsia" w:hAnsiTheme="minorEastAsia" w:hint="eastAsia"/>
          <w:lang w:eastAsia="zh-CN"/>
        </w:rPr>
        <w:t>ication</w:t>
      </w:r>
      <w:bookmarkEnd w:id="190"/>
    </w:p>
    <w:p w14:paraId="2B48660B"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sidR="00AE0FC3">
        <w:rPr>
          <w:rFonts w:eastAsiaTheme="minorEastAsia" w:hint="eastAsia"/>
          <w:lang w:eastAsia="zh-CN"/>
        </w:rPr>
        <w:t xml:space="preserve"> </w:t>
      </w:r>
      <w:r w:rsidR="00AE0FC3">
        <w:rPr>
          <w:rFonts w:hint="eastAsia"/>
        </w:rPr>
        <w:t>notification</w:t>
      </w:r>
      <w:r w:rsidR="00AE0FC3">
        <w:t xml:space="preserve"> </w:t>
      </w:r>
      <w:r>
        <w:t xml:space="preserve">sent from the </w:t>
      </w:r>
      <w:r>
        <w:rPr>
          <w:rFonts w:hint="eastAsia"/>
        </w:rPr>
        <w:t xml:space="preserve">NSCE server </w:t>
      </w:r>
      <w:r>
        <w:t>to the</w:t>
      </w:r>
      <w:r>
        <w:rPr>
          <w:rFonts w:hint="eastAsia"/>
        </w:rPr>
        <w:t xml:space="preserve"> VAL server.</w:t>
      </w:r>
    </w:p>
    <w:p w14:paraId="137F8A9E" w14:textId="77777777" w:rsidR="008116B4" w:rsidRPr="00AE0FC3" w:rsidRDefault="00571706">
      <w:pPr>
        <w:pStyle w:val="TH"/>
        <w:rPr>
          <w:rFonts w:eastAsiaTheme="minorEastAsia"/>
          <w:lang w:eastAsia="zh-CN"/>
        </w:rPr>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w:t>
      </w:r>
      <w:r w:rsidR="00AE0FC3">
        <w:rPr>
          <w:rFonts w:hint="eastAsia"/>
        </w:rPr>
        <w:t>Notif</w:t>
      </w:r>
      <w:r w:rsidR="00AE0FC3">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8116B4" w14:paraId="7644078A" w14:textId="77777777">
        <w:trPr>
          <w:jc w:val="center"/>
        </w:trPr>
        <w:tc>
          <w:tcPr>
            <w:tcW w:w="2880" w:type="dxa"/>
            <w:tcBorders>
              <w:top w:val="single" w:sz="4" w:space="0" w:color="000000"/>
              <w:left w:val="single" w:sz="4" w:space="0" w:color="000000"/>
              <w:bottom w:val="single" w:sz="4" w:space="0" w:color="000000"/>
              <w:right w:val="nil"/>
            </w:tcBorders>
          </w:tcPr>
          <w:p w14:paraId="1EF581FA"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B881E99"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0AB810" w14:textId="77777777" w:rsidR="008116B4" w:rsidRDefault="00571706">
            <w:pPr>
              <w:pStyle w:val="TAH"/>
            </w:pPr>
            <w:r>
              <w:t>Description</w:t>
            </w:r>
          </w:p>
        </w:tc>
      </w:tr>
      <w:tr w:rsidR="008116B4" w14:paraId="61015898" w14:textId="77777777">
        <w:trPr>
          <w:jc w:val="center"/>
        </w:trPr>
        <w:tc>
          <w:tcPr>
            <w:tcW w:w="2880" w:type="dxa"/>
            <w:tcBorders>
              <w:top w:val="single" w:sz="4" w:space="0" w:color="000000"/>
              <w:left w:val="single" w:sz="4" w:space="0" w:color="000000"/>
              <w:bottom w:val="single" w:sz="4" w:space="0" w:color="000000"/>
              <w:right w:val="nil"/>
            </w:tcBorders>
          </w:tcPr>
          <w:p w14:paraId="2AE22F26" w14:textId="77777777" w:rsidR="008116B4" w:rsidRDefault="00571706">
            <w:pPr>
              <w:pStyle w:val="TAL"/>
            </w:pPr>
            <w:r>
              <w:t>Successful response (NOTE)</w:t>
            </w:r>
          </w:p>
        </w:tc>
        <w:tc>
          <w:tcPr>
            <w:tcW w:w="1440" w:type="dxa"/>
            <w:tcBorders>
              <w:top w:val="single" w:sz="4" w:space="0" w:color="000000"/>
              <w:left w:val="single" w:sz="4" w:space="0" w:color="000000"/>
              <w:bottom w:val="single" w:sz="4" w:space="0" w:color="000000"/>
              <w:right w:val="nil"/>
            </w:tcBorders>
          </w:tcPr>
          <w:p w14:paraId="42377B94"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58CAE23" w14:textId="77777777" w:rsidR="008116B4" w:rsidRDefault="00571706">
            <w:pPr>
              <w:pStyle w:val="TAL"/>
            </w:pPr>
            <w:r>
              <w:t xml:space="preserve">Indicates that the </w:t>
            </w:r>
            <w:r>
              <w:rPr>
                <w:rFonts w:cs="Arial"/>
              </w:rPr>
              <w:t>AppLayer</w:t>
            </w:r>
            <w:r>
              <w:t>-NS-LCM request was successful.</w:t>
            </w:r>
          </w:p>
        </w:tc>
      </w:tr>
      <w:tr w:rsidR="008116B4" w14:paraId="39F14E13" w14:textId="77777777">
        <w:trPr>
          <w:jc w:val="center"/>
        </w:trPr>
        <w:tc>
          <w:tcPr>
            <w:tcW w:w="2880" w:type="dxa"/>
            <w:tcBorders>
              <w:top w:val="single" w:sz="4" w:space="0" w:color="000000"/>
              <w:left w:val="single" w:sz="4" w:space="0" w:color="000000"/>
              <w:bottom w:val="single" w:sz="4" w:space="0" w:color="000000"/>
              <w:right w:val="nil"/>
            </w:tcBorders>
          </w:tcPr>
          <w:p w14:paraId="0BB09DEE" w14:textId="77777777" w:rsidR="008116B4" w:rsidRDefault="00571706">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11A77DB8"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18EAF8B" w14:textId="77777777" w:rsidR="008116B4" w:rsidRDefault="00571706">
            <w:pPr>
              <w:pStyle w:val="TAL"/>
            </w:pPr>
            <w:r>
              <w:rPr>
                <w:rFonts w:hint="eastAsia"/>
              </w:rPr>
              <w:t>Network slice information (i.e. NEST) with network slice identifier(i.e. S-NSSAI)</w:t>
            </w:r>
          </w:p>
        </w:tc>
      </w:tr>
      <w:tr w:rsidR="008116B4" w14:paraId="4C262482" w14:textId="77777777">
        <w:trPr>
          <w:jc w:val="center"/>
        </w:trPr>
        <w:tc>
          <w:tcPr>
            <w:tcW w:w="2880" w:type="dxa"/>
            <w:tcBorders>
              <w:top w:val="single" w:sz="4" w:space="0" w:color="000000"/>
              <w:left w:val="single" w:sz="4" w:space="0" w:color="000000"/>
              <w:bottom w:val="single" w:sz="4" w:space="0" w:color="000000"/>
              <w:right w:val="nil"/>
            </w:tcBorders>
          </w:tcPr>
          <w:p w14:paraId="794CFBED" w14:textId="77777777" w:rsidR="008116B4" w:rsidRDefault="00571706">
            <w:pPr>
              <w:pStyle w:val="TAL"/>
            </w:pPr>
            <w:r>
              <w:t>Failure response (NOTE)</w:t>
            </w:r>
          </w:p>
        </w:tc>
        <w:tc>
          <w:tcPr>
            <w:tcW w:w="1440" w:type="dxa"/>
            <w:tcBorders>
              <w:top w:val="single" w:sz="4" w:space="0" w:color="000000"/>
              <w:left w:val="single" w:sz="4" w:space="0" w:color="000000"/>
              <w:bottom w:val="single" w:sz="4" w:space="0" w:color="000000"/>
              <w:right w:val="nil"/>
            </w:tcBorders>
          </w:tcPr>
          <w:p w14:paraId="1969A8D0"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57DF4D4" w14:textId="77777777" w:rsidR="008116B4" w:rsidRDefault="00571706">
            <w:pPr>
              <w:pStyle w:val="TAL"/>
            </w:pPr>
            <w:r>
              <w:t xml:space="preserve">Indicates that the </w:t>
            </w:r>
            <w:r>
              <w:rPr>
                <w:rFonts w:cs="Arial"/>
              </w:rPr>
              <w:t>AppLayer</w:t>
            </w:r>
            <w:r>
              <w:t>-NS-LCM request failed.</w:t>
            </w:r>
          </w:p>
        </w:tc>
      </w:tr>
      <w:tr w:rsidR="008116B4" w14:paraId="04E2480D" w14:textId="77777777">
        <w:trPr>
          <w:jc w:val="center"/>
        </w:trPr>
        <w:tc>
          <w:tcPr>
            <w:tcW w:w="2880" w:type="dxa"/>
            <w:tcBorders>
              <w:top w:val="single" w:sz="4" w:space="0" w:color="000000"/>
              <w:left w:val="single" w:sz="4" w:space="0" w:color="000000"/>
              <w:bottom w:val="single" w:sz="4" w:space="0" w:color="000000"/>
              <w:right w:val="nil"/>
            </w:tcBorders>
          </w:tcPr>
          <w:p w14:paraId="6E53719B"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123A341C"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EDBFC1" w14:textId="77777777" w:rsidR="008116B4" w:rsidRDefault="00571706">
            <w:pPr>
              <w:pStyle w:val="TAL"/>
            </w:pPr>
            <w:r>
              <w:t xml:space="preserve">Indicates the cause of </w:t>
            </w:r>
            <w:r>
              <w:rPr>
                <w:rFonts w:cs="Arial"/>
              </w:rPr>
              <w:t>AppLayer</w:t>
            </w:r>
            <w:r>
              <w:t>-NS-LCM request failure</w:t>
            </w:r>
          </w:p>
        </w:tc>
      </w:tr>
      <w:tr w:rsidR="008116B4" w14:paraId="39D4811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F2D4A4" w14:textId="77777777" w:rsidR="008116B4" w:rsidRDefault="00571706">
            <w:pPr>
              <w:pStyle w:val="TAN"/>
            </w:pPr>
            <w:r>
              <w:t>NOTE:</w:t>
            </w:r>
            <w:r>
              <w:tab/>
              <w:t>One of these IEs shall be present in the message.</w:t>
            </w:r>
          </w:p>
        </w:tc>
      </w:tr>
    </w:tbl>
    <w:p w14:paraId="62B1F2C6" w14:textId="77777777" w:rsidR="000849BE" w:rsidRDefault="000849BE" w:rsidP="000849BE">
      <w:bookmarkStart w:id="191" w:name="_Toc120030828"/>
    </w:p>
    <w:p w14:paraId="2868AC84" w14:textId="4CC5FE19" w:rsidR="008116B4" w:rsidRDefault="00571706">
      <w:pPr>
        <w:pStyle w:val="Heading4"/>
      </w:pPr>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191"/>
    </w:p>
    <w:p w14:paraId="52AF0C09"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206D8512" w14:textId="77777777" w:rsidR="008116B4" w:rsidRDefault="00571706">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47A9AD1D" w14:textId="77777777">
        <w:trPr>
          <w:jc w:val="center"/>
        </w:trPr>
        <w:tc>
          <w:tcPr>
            <w:tcW w:w="2880" w:type="dxa"/>
            <w:tcBorders>
              <w:top w:val="single" w:sz="4" w:space="0" w:color="000000"/>
              <w:left w:val="single" w:sz="4" w:space="0" w:color="000000"/>
              <w:bottom w:val="single" w:sz="4" w:space="0" w:color="000000"/>
              <w:right w:val="nil"/>
            </w:tcBorders>
          </w:tcPr>
          <w:p w14:paraId="2496C82D"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8A2882"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A40EBFB" w14:textId="77777777" w:rsidR="008116B4" w:rsidRDefault="00571706">
            <w:pPr>
              <w:pStyle w:val="TAH"/>
            </w:pPr>
            <w:r>
              <w:t>Description</w:t>
            </w:r>
          </w:p>
        </w:tc>
      </w:tr>
      <w:tr w:rsidR="008116B4" w14:paraId="27CD1C20" w14:textId="77777777">
        <w:trPr>
          <w:jc w:val="center"/>
        </w:trPr>
        <w:tc>
          <w:tcPr>
            <w:tcW w:w="2880" w:type="dxa"/>
            <w:tcBorders>
              <w:top w:val="single" w:sz="4" w:space="0" w:color="000000"/>
              <w:left w:val="single" w:sz="4" w:space="0" w:color="000000"/>
              <w:bottom w:val="single" w:sz="4" w:space="0" w:color="000000"/>
              <w:right w:val="nil"/>
            </w:tcBorders>
          </w:tcPr>
          <w:p w14:paraId="5362FC76"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177C2D49"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1E20B03" w14:textId="77777777" w:rsidR="008116B4" w:rsidRDefault="00571706">
            <w:pPr>
              <w:pStyle w:val="TAL"/>
            </w:pPr>
            <w:r>
              <w:t xml:space="preserve">Unique identifier of the requestor (i.e. </w:t>
            </w:r>
            <w:r>
              <w:rPr>
                <w:rFonts w:hint="eastAsia"/>
              </w:rPr>
              <w:t>NSCE server ID</w:t>
            </w:r>
            <w:r>
              <w:t>).</w:t>
            </w:r>
          </w:p>
        </w:tc>
      </w:tr>
      <w:tr w:rsidR="008116B4" w14:paraId="78636795" w14:textId="77777777">
        <w:trPr>
          <w:jc w:val="center"/>
        </w:trPr>
        <w:tc>
          <w:tcPr>
            <w:tcW w:w="2880" w:type="dxa"/>
            <w:tcBorders>
              <w:top w:val="single" w:sz="4" w:space="0" w:color="000000"/>
              <w:left w:val="single" w:sz="4" w:space="0" w:color="000000"/>
              <w:bottom w:val="single" w:sz="4" w:space="0" w:color="000000"/>
              <w:right w:val="nil"/>
            </w:tcBorders>
          </w:tcPr>
          <w:p w14:paraId="02BCCDA6"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029FA80"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57BC5E4" w14:textId="77777777" w:rsidR="008116B4" w:rsidRDefault="00571706">
            <w:pPr>
              <w:pStyle w:val="TAL"/>
            </w:pPr>
            <w:r>
              <w:t>Security credentials resulting from a successful authorization.</w:t>
            </w:r>
          </w:p>
        </w:tc>
      </w:tr>
      <w:tr w:rsidR="008116B4" w14:paraId="0F9A526A" w14:textId="77777777">
        <w:trPr>
          <w:jc w:val="center"/>
        </w:trPr>
        <w:tc>
          <w:tcPr>
            <w:tcW w:w="2880" w:type="dxa"/>
            <w:tcBorders>
              <w:top w:val="single" w:sz="4" w:space="0" w:color="000000"/>
              <w:left w:val="single" w:sz="4" w:space="0" w:color="000000"/>
              <w:bottom w:val="single" w:sz="4" w:space="0" w:color="000000"/>
              <w:right w:val="nil"/>
            </w:tcBorders>
          </w:tcPr>
          <w:p w14:paraId="1889C255" w14:textId="77777777" w:rsidR="008116B4" w:rsidRDefault="00571706">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77F0EC73"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ABF31B" w14:textId="77777777" w:rsidR="008116B4" w:rsidRDefault="00571706">
            <w:pPr>
              <w:pStyle w:val="TAL"/>
            </w:pPr>
            <w:r>
              <w:t xml:space="preserve">The Notification Target Address (e.g. URL) where the notifications destined for the </w:t>
            </w:r>
            <w:r>
              <w:rPr>
                <w:rFonts w:hint="eastAsia"/>
              </w:rPr>
              <w:t>requestor</w:t>
            </w:r>
            <w:r>
              <w:t xml:space="preserve"> should be sent to.</w:t>
            </w:r>
          </w:p>
        </w:tc>
      </w:tr>
      <w:tr w:rsidR="001B414D" w14:paraId="6CDDDE65" w14:textId="77777777">
        <w:trPr>
          <w:jc w:val="center"/>
        </w:trPr>
        <w:tc>
          <w:tcPr>
            <w:tcW w:w="2880" w:type="dxa"/>
            <w:tcBorders>
              <w:top w:val="single" w:sz="4" w:space="0" w:color="000000"/>
              <w:left w:val="single" w:sz="4" w:space="0" w:color="000000"/>
              <w:bottom w:val="single" w:sz="4" w:space="0" w:color="000000"/>
              <w:right w:val="nil"/>
            </w:tcBorders>
          </w:tcPr>
          <w:p w14:paraId="2E586CDF" w14:textId="77777777" w:rsidR="001B414D" w:rsidRDefault="001B414D">
            <w:pPr>
              <w:pStyle w:val="TAL"/>
            </w:pPr>
            <w:r>
              <w:t>Subscription ID</w:t>
            </w:r>
          </w:p>
        </w:tc>
        <w:tc>
          <w:tcPr>
            <w:tcW w:w="1440" w:type="dxa"/>
            <w:tcBorders>
              <w:top w:val="single" w:sz="4" w:space="0" w:color="000000"/>
              <w:left w:val="single" w:sz="4" w:space="0" w:color="000000"/>
              <w:bottom w:val="single" w:sz="4" w:space="0" w:color="000000"/>
              <w:right w:val="nil"/>
            </w:tcBorders>
          </w:tcPr>
          <w:p w14:paraId="115581FA" w14:textId="77777777" w:rsidR="001B414D" w:rsidRDefault="001B414D">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8681AEE" w14:textId="77777777" w:rsidR="001B414D" w:rsidRDefault="001B414D">
            <w:pPr>
              <w:pStyle w:val="TAL"/>
            </w:pPr>
            <w:r>
              <w:rPr>
                <w:rFonts w:hint="eastAsia"/>
                <w:lang w:eastAsia="zh-CN"/>
              </w:rPr>
              <w:t>I</w:t>
            </w:r>
            <w:r>
              <w:t xml:space="preserve">dentifier </w:t>
            </w:r>
            <w:r>
              <w:rPr>
                <w:rFonts w:hint="eastAsia"/>
                <w:lang w:eastAsia="zh-CN"/>
              </w:rPr>
              <w:t>of</w:t>
            </w:r>
            <w:r>
              <w:t xml:space="preserve"> the subscription.</w:t>
            </w:r>
          </w:p>
        </w:tc>
      </w:tr>
      <w:tr w:rsidR="001B414D" w14:paraId="239D69BF" w14:textId="77777777">
        <w:trPr>
          <w:jc w:val="center"/>
        </w:trPr>
        <w:tc>
          <w:tcPr>
            <w:tcW w:w="2880" w:type="dxa"/>
            <w:tcBorders>
              <w:top w:val="single" w:sz="4" w:space="0" w:color="000000"/>
              <w:left w:val="single" w:sz="4" w:space="0" w:color="000000"/>
              <w:bottom w:val="single" w:sz="4" w:space="0" w:color="000000"/>
              <w:right w:val="nil"/>
            </w:tcBorders>
          </w:tcPr>
          <w:p w14:paraId="16A9C2E7" w14:textId="77777777" w:rsidR="001B414D" w:rsidRDefault="001B414D">
            <w:pPr>
              <w:pStyle w:val="TAL"/>
            </w:pPr>
            <w:r>
              <w:t>Event Filter</w:t>
            </w:r>
          </w:p>
        </w:tc>
        <w:tc>
          <w:tcPr>
            <w:tcW w:w="1440" w:type="dxa"/>
            <w:tcBorders>
              <w:top w:val="single" w:sz="4" w:space="0" w:color="000000"/>
              <w:left w:val="single" w:sz="4" w:space="0" w:color="000000"/>
              <w:bottom w:val="single" w:sz="4" w:space="0" w:color="000000"/>
              <w:right w:val="nil"/>
            </w:tcBorders>
          </w:tcPr>
          <w:p w14:paraId="09A6D54A"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051224A" w14:textId="77777777" w:rsidR="001B414D" w:rsidRDefault="001B414D">
            <w:pPr>
              <w:pStyle w:val="TAL"/>
            </w:pPr>
            <w:r>
              <w:rPr>
                <w:rFonts w:hint="eastAsia"/>
              </w:rPr>
              <w:t>T</w:t>
            </w:r>
            <w:r>
              <w:t xml:space="preserve">he </w:t>
            </w:r>
            <w:r>
              <w:rPr>
                <w:rFonts w:hint="eastAsia"/>
              </w:rPr>
              <w:t>associated filter on</w:t>
            </w:r>
            <w:r>
              <w:t xml:space="preserve"> a network slice to be notified</w:t>
            </w:r>
          </w:p>
        </w:tc>
      </w:tr>
      <w:tr w:rsidR="001B414D" w14:paraId="408B097F" w14:textId="77777777">
        <w:trPr>
          <w:jc w:val="center"/>
        </w:trPr>
        <w:tc>
          <w:tcPr>
            <w:tcW w:w="2880" w:type="dxa"/>
            <w:tcBorders>
              <w:top w:val="single" w:sz="4" w:space="0" w:color="000000"/>
              <w:left w:val="single" w:sz="4" w:space="0" w:color="000000"/>
              <w:bottom w:val="single" w:sz="4" w:space="0" w:color="000000"/>
              <w:right w:val="nil"/>
            </w:tcBorders>
          </w:tcPr>
          <w:p w14:paraId="68EE7756" w14:textId="77777777" w:rsidR="001B414D" w:rsidRDefault="001B414D">
            <w:pPr>
              <w:pStyle w:val="TAL"/>
            </w:pPr>
            <w:r>
              <w:rPr>
                <w:rFonts w:hint="eastAsia"/>
                <w:lang w:eastAsia="zh-CN"/>
              </w:rPr>
              <w:t>&gt;</w:t>
            </w:r>
            <w:r>
              <w:rPr>
                <w:rFonts w:hint="eastAsia"/>
              </w:rPr>
              <w:t>S-NSSAI(s)</w:t>
            </w:r>
          </w:p>
        </w:tc>
        <w:tc>
          <w:tcPr>
            <w:tcW w:w="1440" w:type="dxa"/>
            <w:tcBorders>
              <w:top w:val="single" w:sz="4" w:space="0" w:color="000000"/>
              <w:left w:val="single" w:sz="4" w:space="0" w:color="000000"/>
              <w:bottom w:val="single" w:sz="4" w:space="0" w:color="000000"/>
              <w:right w:val="nil"/>
            </w:tcBorders>
          </w:tcPr>
          <w:p w14:paraId="1F650BDD" w14:textId="77777777" w:rsidR="001B414D" w:rsidRDefault="001B414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84ED2A" w14:textId="77777777" w:rsidR="001B414D" w:rsidRDefault="001B414D">
            <w:pPr>
              <w:pStyle w:val="TAL"/>
            </w:pPr>
            <w:r>
              <w:t xml:space="preserve">Identifier of the </w:t>
            </w:r>
            <w:r>
              <w:rPr>
                <w:rFonts w:hint="eastAsia"/>
              </w:rPr>
              <w:t>interested network slice</w:t>
            </w:r>
          </w:p>
        </w:tc>
      </w:tr>
      <w:tr w:rsidR="001B414D" w14:paraId="11007783" w14:textId="77777777">
        <w:trPr>
          <w:jc w:val="center"/>
        </w:trPr>
        <w:tc>
          <w:tcPr>
            <w:tcW w:w="2880" w:type="dxa"/>
            <w:tcBorders>
              <w:top w:val="single" w:sz="4" w:space="0" w:color="000000"/>
              <w:left w:val="single" w:sz="4" w:space="0" w:color="000000"/>
              <w:bottom w:val="single" w:sz="4" w:space="0" w:color="000000"/>
              <w:right w:val="nil"/>
            </w:tcBorders>
          </w:tcPr>
          <w:p w14:paraId="30F8318B" w14:textId="77777777" w:rsidR="001B414D" w:rsidRDefault="001B414D">
            <w:pPr>
              <w:pStyle w:val="TAL"/>
            </w:pPr>
            <w:r>
              <w:rPr>
                <w:rFonts w:hint="eastAsia"/>
              </w:rPr>
              <w:t>&gt;Application indicator</w:t>
            </w:r>
          </w:p>
        </w:tc>
        <w:tc>
          <w:tcPr>
            <w:tcW w:w="1440" w:type="dxa"/>
            <w:tcBorders>
              <w:top w:val="single" w:sz="4" w:space="0" w:color="000000"/>
              <w:left w:val="single" w:sz="4" w:space="0" w:color="000000"/>
              <w:bottom w:val="single" w:sz="4" w:space="0" w:color="000000"/>
              <w:right w:val="nil"/>
            </w:tcBorders>
          </w:tcPr>
          <w:p w14:paraId="3C917B43"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432840B" w14:textId="77777777" w:rsidR="001B414D" w:rsidRDefault="001B414D">
            <w:pPr>
              <w:pStyle w:val="TAL"/>
            </w:pPr>
            <w:r>
              <w:rPr>
                <w:rFonts w:hint="eastAsia"/>
              </w:rPr>
              <w:t>Indicator of the interested application (i.e. App ID)</w:t>
            </w:r>
          </w:p>
        </w:tc>
      </w:tr>
      <w:tr w:rsidR="001B414D" w14:paraId="6AD7337D"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9F58413" w14:textId="77777777" w:rsidR="001B414D" w:rsidRDefault="001B414D">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3AD8C28A" w14:textId="77777777" w:rsidR="001B414D" w:rsidRPr="001B414D" w:rsidRDefault="001B414D">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AC08B8" w14:textId="77777777" w:rsidR="001B414D" w:rsidRDefault="001B414D">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1B414D" w14:paraId="48849425" w14:textId="77777777">
        <w:trPr>
          <w:jc w:val="center"/>
        </w:trPr>
        <w:tc>
          <w:tcPr>
            <w:tcW w:w="2880" w:type="dxa"/>
            <w:tcBorders>
              <w:top w:val="single" w:sz="4" w:space="0" w:color="000000"/>
              <w:left w:val="single" w:sz="4" w:space="0" w:color="000000"/>
              <w:bottom w:val="single" w:sz="4" w:space="0" w:color="000000"/>
              <w:right w:val="nil"/>
            </w:tcBorders>
          </w:tcPr>
          <w:p w14:paraId="5CDF2889" w14:textId="77777777" w:rsidR="001B414D" w:rsidRDefault="001B414D">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7822FFC9"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1BBB110" w14:textId="77777777" w:rsidR="001B414D" w:rsidRPr="00AE09D5" w:rsidRDefault="001B414D" w:rsidP="00AE09D5">
            <w:pPr>
              <w:pStyle w:val="TAL"/>
              <w:rPr>
                <w:rFonts w:eastAsiaTheme="minorEastAsia"/>
                <w:lang w:eastAsia="zh-CN"/>
              </w:rPr>
            </w:pPr>
            <w:r>
              <w:rPr>
                <w:rFonts w:hint="eastAsia"/>
              </w:rPr>
              <w:t xml:space="preserve">Information indicates </w:t>
            </w:r>
            <w:r w:rsidR="00CC73E9">
              <w:rPr>
                <w:rFonts w:hint="eastAsia"/>
              </w:rPr>
              <w:t>how</w:t>
            </w:r>
            <w:r w:rsidR="00CC73E9">
              <w:rPr>
                <w:rFonts w:hint="eastAsia"/>
                <w:lang w:eastAsia="zh-CN"/>
              </w:rPr>
              <w:t xml:space="preserve"> the notification is supposed to be sent</w:t>
            </w:r>
            <w:r w:rsidR="00CC73E9">
              <w:rPr>
                <w:rFonts w:eastAsiaTheme="minorEastAsia" w:hint="eastAsia"/>
                <w:lang w:eastAsia="zh-CN"/>
              </w:rPr>
              <w:t>,</w:t>
            </w:r>
            <w:r w:rsidR="00CC73E9">
              <w:t xml:space="preserve"> </w:t>
            </w:r>
            <w:r>
              <w:t xml:space="preserve">threshold based or the notification is periodical </w:t>
            </w:r>
            <w:r w:rsidR="00CC73E9">
              <w:rPr>
                <w:rFonts w:eastAsiaTheme="minorEastAsia" w:hint="eastAsia"/>
                <w:lang w:eastAsia="zh-CN"/>
              </w:rPr>
              <w:t>or</w:t>
            </w:r>
            <w:r w:rsidR="00AE09D5">
              <w:rPr>
                <w:rFonts w:eastAsiaTheme="minorEastAsia" w:hint="eastAsia"/>
                <w:lang w:eastAsia="zh-CN"/>
              </w:rPr>
              <w:t xml:space="preserve"> </w:t>
            </w:r>
            <w:r>
              <w:t xml:space="preserve">the Immediate reporting </w:t>
            </w:r>
            <w:r w:rsidR="00AE09D5">
              <w:rPr>
                <w:rFonts w:eastAsiaTheme="minorEastAsia" w:hint="eastAsia"/>
                <w:lang w:eastAsia="zh-CN"/>
              </w:rPr>
              <w:t>is requested</w:t>
            </w:r>
          </w:p>
        </w:tc>
      </w:tr>
      <w:tr w:rsidR="001B414D" w14:paraId="53A2C524" w14:textId="77777777">
        <w:trPr>
          <w:jc w:val="center"/>
        </w:trPr>
        <w:tc>
          <w:tcPr>
            <w:tcW w:w="2880" w:type="dxa"/>
            <w:tcBorders>
              <w:top w:val="single" w:sz="4" w:space="0" w:color="000000"/>
              <w:left w:val="single" w:sz="4" w:space="0" w:color="000000"/>
              <w:bottom w:val="single" w:sz="4" w:space="0" w:color="000000"/>
              <w:right w:val="nil"/>
            </w:tcBorders>
          </w:tcPr>
          <w:p w14:paraId="2134277C" w14:textId="77777777" w:rsidR="001B414D" w:rsidRDefault="001B414D">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68DB83EE"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8613107" w14:textId="77777777" w:rsidR="001B414D" w:rsidRDefault="001B414D">
            <w:pPr>
              <w:pStyle w:val="TAL"/>
            </w:pPr>
            <w:r>
              <w:rPr>
                <w:rFonts w:hint="eastAsia"/>
              </w:rPr>
              <w:t>Threshold of QoE</w:t>
            </w:r>
            <w:r>
              <w:t xml:space="preserve"> metrics</w:t>
            </w:r>
          </w:p>
        </w:tc>
      </w:tr>
      <w:tr w:rsidR="001B414D" w14:paraId="4E7C923B" w14:textId="77777777">
        <w:trPr>
          <w:jc w:val="center"/>
        </w:trPr>
        <w:tc>
          <w:tcPr>
            <w:tcW w:w="2880" w:type="dxa"/>
            <w:tcBorders>
              <w:top w:val="single" w:sz="4" w:space="0" w:color="000000"/>
              <w:left w:val="single" w:sz="4" w:space="0" w:color="000000"/>
              <w:bottom w:val="single" w:sz="4" w:space="0" w:color="000000"/>
              <w:right w:val="nil"/>
            </w:tcBorders>
          </w:tcPr>
          <w:p w14:paraId="2671C9A0" w14:textId="77777777" w:rsidR="001B414D" w:rsidRDefault="001B414D">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7650C6E7"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3EB8C93" w14:textId="77777777" w:rsidR="001B414D" w:rsidRDefault="001B414D">
            <w:pPr>
              <w:pStyle w:val="TAL"/>
            </w:pPr>
            <w:r>
              <w:rPr>
                <w:rFonts w:hint="eastAsia"/>
              </w:rPr>
              <w:t>Indicating the metrics reporting period</w:t>
            </w:r>
          </w:p>
        </w:tc>
      </w:tr>
      <w:tr w:rsidR="001B414D" w14:paraId="1E6BDA84" w14:textId="77777777">
        <w:trPr>
          <w:jc w:val="center"/>
        </w:trPr>
        <w:tc>
          <w:tcPr>
            <w:tcW w:w="2880" w:type="dxa"/>
            <w:tcBorders>
              <w:top w:val="single" w:sz="4" w:space="0" w:color="000000"/>
              <w:left w:val="single" w:sz="4" w:space="0" w:color="000000"/>
              <w:bottom w:val="single" w:sz="4" w:space="0" w:color="000000"/>
              <w:right w:val="nil"/>
            </w:tcBorders>
          </w:tcPr>
          <w:p w14:paraId="1C02CF6E" w14:textId="77777777" w:rsidR="001B414D" w:rsidRDefault="001B414D">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32DC7B50"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F73896C" w14:textId="77777777" w:rsidR="001B414D" w:rsidRDefault="001B414D">
            <w:pPr>
              <w:pStyle w:val="TAL"/>
            </w:pPr>
            <w:r>
              <w:rPr>
                <w:rFonts w:hint="eastAsia"/>
              </w:rPr>
              <w:t>Indicating the request needs i</w:t>
            </w:r>
            <w:r>
              <w:t xml:space="preserve">mmediate reporting </w:t>
            </w:r>
            <w:r>
              <w:rPr>
                <w:rFonts w:hint="eastAsia"/>
              </w:rPr>
              <w:t>or not</w:t>
            </w:r>
          </w:p>
        </w:tc>
      </w:tr>
      <w:tr w:rsidR="001B414D" w14:paraId="366CD89D" w14:textId="77777777">
        <w:trPr>
          <w:jc w:val="center"/>
        </w:trPr>
        <w:tc>
          <w:tcPr>
            <w:tcW w:w="2880" w:type="dxa"/>
            <w:tcBorders>
              <w:top w:val="single" w:sz="4" w:space="0" w:color="000000"/>
              <w:left w:val="single" w:sz="4" w:space="0" w:color="000000"/>
              <w:bottom w:val="single" w:sz="4" w:space="0" w:color="000000"/>
              <w:right w:val="nil"/>
            </w:tcBorders>
          </w:tcPr>
          <w:p w14:paraId="2AAAAB1C" w14:textId="77777777" w:rsidR="001B414D" w:rsidRDefault="001B414D">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70730AA4" w14:textId="77777777" w:rsidR="001B414D" w:rsidRDefault="001B41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6C1BA2" w14:textId="77777777" w:rsidR="001B414D" w:rsidRDefault="001B414D">
            <w:pPr>
              <w:pStyle w:val="TAL"/>
            </w:pPr>
            <w:r>
              <w:t>Proposed expiration time for the subscr</w:t>
            </w:r>
            <w:r>
              <w:rPr>
                <w:rFonts w:hint="eastAsia"/>
              </w:rPr>
              <w:t>ibe</w:t>
            </w:r>
          </w:p>
        </w:tc>
      </w:tr>
    </w:tbl>
    <w:p w14:paraId="08BED2CF" w14:textId="77777777" w:rsidR="008116B4" w:rsidRDefault="008116B4">
      <w:pPr>
        <w:rPr>
          <w:rFonts w:eastAsiaTheme="minorEastAsia"/>
          <w:lang w:eastAsia="zh-CN"/>
        </w:rPr>
      </w:pPr>
    </w:p>
    <w:p w14:paraId="1BAA0586" w14:textId="77777777" w:rsidR="008116B4" w:rsidRDefault="00571706">
      <w:pPr>
        <w:pStyle w:val="Heading4"/>
      </w:pPr>
      <w:bookmarkStart w:id="192" w:name="_Toc120030829"/>
      <w:r>
        <w:rPr>
          <w:rFonts w:hint="eastAsia"/>
        </w:rPr>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192"/>
    </w:p>
    <w:p w14:paraId="64A2B39A"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50D1178D" w14:textId="77777777" w:rsidR="008116B4" w:rsidRDefault="00571706">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8116B4" w14:paraId="068F6C8D" w14:textId="77777777">
        <w:trPr>
          <w:jc w:val="center"/>
        </w:trPr>
        <w:tc>
          <w:tcPr>
            <w:tcW w:w="2880" w:type="dxa"/>
            <w:tcBorders>
              <w:top w:val="single" w:sz="4" w:space="0" w:color="000000"/>
              <w:left w:val="single" w:sz="4" w:space="0" w:color="000000"/>
              <w:bottom w:val="single" w:sz="4" w:space="0" w:color="000000"/>
              <w:right w:val="nil"/>
            </w:tcBorders>
          </w:tcPr>
          <w:p w14:paraId="008158B0"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D3410F4"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17B699C" w14:textId="77777777" w:rsidR="008116B4" w:rsidRDefault="00571706">
            <w:pPr>
              <w:pStyle w:val="TAH"/>
            </w:pPr>
            <w:r>
              <w:t>Description</w:t>
            </w:r>
          </w:p>
        </w:tc>
      </w:tr>
      <w:tr w:rsidR="008116B4" w14:paraId="26015FDB" w14:textId="77777777">
        <w:trPr>
          <w:jc w:val="center"/>
        </w:trPr>
        <w:tc>
          <w:tcPr>
            <w:tcW w:w="2880" w:type="dxa"/>
            <w:tcBorders>
              <w:top w:val="single" w:sz="4" w:space="0" w:color="000000"/>
              <w:left w:val="single" w:sz="4" w:space="0" w:color="000000"/>
              <w:bottom w:val="single" w:sz="4" w:space="0" w:color="000000"/>
              <w:right w:val="nil"/>
            </w:tcBorders>
          </w:tcPr>
          <w:p w14:paraId="47441FC2" w14:textId="77777777" w:rsidR="008116B4" w:rsidRDefault="00571706">
            <w:pPr>
              <w:pStyle w:val="TAL"/>
            </w:pPr>
            <w:r>
              <w:t>Successful response (NOTE)</w:t>
            </w:r>
          </w:p>
        </w:tc>
        <w:tc>
          <w:tcPr>
            <w:tcW w:w="1440" w:type="dxa"/>
            <w:tcBorders>
              <w:top w:val="single" w:sz="4" w:space="0" w:color="000000"/>
              <w:left w:val="single" w:sz="4" w:space="0" w:color="000000"/>
              <w:bottom w:val="single" w:sz="4" w:space="0" w:color="000000"/>
              <w:right w:val="nil"/>
            </w:tcBorders>
          </w:tcPr>
          <w:p w14:paraId="1B833AB5"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6FF471" w14:textId="77777777" w:rsidR="008116B4" w:rsidRDefault="00571706">
            <w:pPr>
              <w:pStyle w:val="TAL"/>
            </w:pPr>
            <w:r>
              <w:t>Indicates that the QoE metrics request was successful.</w:t>
            </w:r>
          </w:p>
        </w:tc>
      </w:tr>
      <w:tr w:rsidR="008116B4" w14:paraId="277B8EC9" w14:textId="77777777">
        <w:trPr>
          <w:jc w:val="center"/>
        </w:trPr>
        <w:tc>
          <w:tcPr>
            <w:tcW w:w="2880" w:type="dxa"/>
            <w:tcBorders>
              <w:top w:val="single" w:sz="4" w:space="0" w:color="000000"/>
              <w:left w:val="single" w:sz="4" w:space="0" w:color="000000"/>
              <w:bottom w:val="single" w:sz="4" w:space="0" w:color="000000"/>
              <w:right w:val="nil"/>
            </w:tcBorders>
          </w:tcPr>
          <w:p w14:paraId="1DC70F01" w14:textId="77777777" w:rsidR="008116B4" w:rsidRDefault="00571706">
            <w:pPr>
              <w:pStyle w:val="TAL"/>
            </w:pPr>
            <w:r>
              <w:t>&gt; Subscription ID</w:t>
            </w:r>
          </w:p>
        </w:tc>
        <w:tc>
          <w:tcPr>
            <w:tcW w:w="1440" w:type="dxa"/>
            <w:tcBorders>
              <w:top w:val="single" w:sz="4" w:space="0" w:color="000000"/>
              <w:left w:val="single" w:sz="4" w:space="0" w:color="000000"/>
              <w:bottom w:val="single" w:sz="4" w:space="0" w:color="000000"/>
              <w:right w:val="nil"/>
            </w:tcBorders>
          </w:tcPr>
          <w:p w14:paraId="789766E9" w14:textId="77777777" w:rsidR="008116B4" w:rsidRDefault="00571706">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353F8C5" w14:textId="77777777" w:rsidR="008116B4" w:rsidRDefault="00571706">
            <w:pPr>
              <w:pStyle w:val="TAL"/>
            </w:pPr>
            <w:r>
              <w:t>Subscription identifier corresponding to the subscription.</w:t>
            </w:r>
          </w:p>
        </w:tc>
      </w:tr>
      <w:tr w:rsidR="008116B4" w14:paraId="7E321DBA" w14:textId="77777777">
        <w:trPr>
          <w:jc w:val="center"/>
        </w:trPr>
        <w:tc>
          <w:tcPr>
            <w:tcW w:w="2880" w:type="dxa"/>
            <w:tcBorders>
              <w:top w:val="single" w:sz="4" w:space="0" w:color="000000"/>
              <w:left w:val="single" w:sz="4" w:space="0" w:color="000000"/>
              <w:bottom w:val="single" w:sz="4" w:space="0" w:color="000000"/>
              <w:right w:val="nil"/>
            </w:tcBorders>
          </w:tcPr>
          <w:p w14:paraId="4A217A1A" w14:textId="77777777" w:rsidR="008116B4" w:rsidRDefault="00571706">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0156236C" w14:textId="77777777" w:rsidR="008116B4" w:rsidRDefault="00571706">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0998FE5" w14:textId="77777777" w:rsidR="008116B4" w:rsidRDefault="00571706">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8116B4" w14:paraId="22B306AB" w14:textId="77777777">
        <w:trPr>
          <w:jc w:val="center"/>
        </w:trPr>
        <w:tc>
          <w:tcPr>
            <w:tcW w:w="2880" w:type="dxa"/>
            <w:tcBorders>
              <w:top w:val="single" w:sz="4" w:space="0" w:color="000000"/>
              <w:left w:val="single" w:sz="4" w:space="0" w:color="000000"/>
              <w:bottom w:val="single" w:sz="4" w:space="0" w:color="000000"/>
              <w:right w:val="nil"/>
            </w:tcBorders>
          </w:tcPr>
          <w:p w14:paraId="63AB768F" w14:textId="77777777" w:rsidR="008116B4" w:rsidRDefault="00571706">
            <w:pPr>
              <w:pStyle w:val="TAL"/>
            </w:pPr>
            <w:r>
              <w:t>Failure response (NOTE)</w:t>
            </w:r>
          </w:p>
        </w:tc>
        <w:tc>
          <w:tcPr>
            <w:tcW w:w="1440" w:type="dxa"/>
            <w:tcBorders>
              <w:top w:val="single" w:sz="4" w:space="0" w:color="000000"/>
              <w:left w:val="single" w:sz="4" w:space="0" w:color="000000"/>
              <w:bottom w:val="single" w:sz="4" w:space="0" w:color="000000"/>
              <w:right w:val="nil"/>
            </w:tcBorders>
          </w:tcPr>
          <w:p w14:paraId="43F02DE1"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1CFA16" w14:textId="77777777" w:rsidR="008116B4" w:rsidRDefault="00571706">
            <w:pPr>
              <w:pStyle w:val="TAL"/>
            </w:pPr>
            <w:r>
              <w:t>Indicates that the QoE metrics request failed.</w:t>
            </w:r>
          </w:p>
        </w:tc>
      </w:tr>
      <w:tr w:rsidR="008116B4" w14:paraId="76FA39DA" w14:textId="77777777">
        <w:trPr>
          <w:jc w:val="center"/>
        </w:trPr>
        <w:tc>
          <w:tcPr>
            <w:tcW w:w="2880" w:type="dxa"/>
            <w:tcBorders>
              <w:top w:val="single" w:sz="4" w:space="0" w:color="000000"/>
              <w:left w:val="single" w:sz="4" w:space="0" w:color="000000"/>
              <w:bottom w:val="single" w:sz="4" w:space="0" w:color="000000"/>
              <w:right w:val="nil"/>
            </w:tcBorders>
          </w:tcPr>
          <w:p w14:paraId="49139E85"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10B52A56"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125ECCD" w14:textId="77777777" w:rsidR="008116B4" w:rsidRDefault="00571706">
            <w:pPr>
              <w:pStyle w:val="TAL"/>
            </w:pPr>
            <w:r>
              <w:t>Indicates the cause of QoE metrics request failure</w:t>
            </w:r>
          </w:p>
        </w:tc>
      </w:tr>
      <w:tr w:rsidR="008116B4" w14:paraId="70C62D9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8A680A" w14:textId="77777777" w:rsidR="008116B4" w:rsidRDefault="00571706">
            <w:pPr>
              <w:pStyle w:val="TAN"/>
            </w:pPr>
            <w:r>
              <w:t>NOTE:</w:t>
            </w:r>
            <w:r>
              <w:tab/>
              <w:t>One of these IEs shall be present in the message.</w:t>
            </w:r>
          </w:p>
        </w:tc>
      </w:tr>
    </w:tbl>
    <w:p w14:paraId="7DD09BC0" w14:textId="77777777" w:rsidR="008116B4" w:rsidRDefault="008116B4"/>
    <w:p w14:paraId="46F40C1C" w14:textId="77777777" w:rsidR="008116B4" w:rsidRDefault="00571706">
      <w:pPr>
        <w:pStyle w:val="Heading4"/>
      </w:pPr>
      <w:bookmarkStart w:id="193" w:name="_Toc120030830"/>
      <w:r>
        <w:rPr>
          <w:rFonts w:hint="eastAsia"/>
        </w:rPr>
        <w:lastRenderedPageBreak/>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193"/>
      <w:r>
        <w:t xml:space="preserve"> </w:t>
      </w:r>
    </w:p>
    <w:p w14:paraId="1B8175A7"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508B3539" w14:textId="77777777" w:rsidR="008116B4" w:rsidRDefault="00571706">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8116B4" w14:paraId="4A4904C1" w14:textId="77777777">
        <w:trPr>
          <w:jc w:val="center"/>
        </w:trPr>
        <w:tc>
          <w:tcPr>
            <w:tcW w:w="2880" w:type="dxa"/>
            <w:tcBorders>
              <w:top w:val="single" w:sz="4" w:space="0" w:color="000000"/>
              <w:left w:val="single" w:sz="4" w:space="0" w:color="000000"/>
              <w:bottom w:val="single" w:sz="4" w:space="0" w:color="000000"/>
              <w:right w:val="nil"/>
            </w:tcBorders>
          </w:tcPr>
          <w:p w14:paraId="0785B655"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FB0A090"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60C8B4E" w14:textId="77777777" w:rsidR="008116B4" w:rsidRDefault="00571706">
            <w:pPr>
              <w:pStyle w:val="TAH"/>
            </w:pPr>
            <w:r>
              <w:t>Description</w:t>
            </w:r>
          </w:p>
        </w:tc>
      </w:tr>
      <w:tr w:rsidR="008116B4" w14:paraId="15BA0469" w14:textId="77777777">
        <w:trPr>
          <w:jc w:val="center"/>
        </w:trPr>
        <w:tc>
          <w:tcPr>
            <w:tcW w:w="2880" w:type="dxa"/>
            <w:tcBorders>
              <w:top w:val="single" w:sz="4" w:space="0" w:color="000000"/>
              <w:left w:val="single" w:sz="4" w:space="0" w:color="000000"/>
              <w:bottom w:val="single" w:sz="4" w:space="0" w:color="000000"/>
              <w:right w:val="nil"/>
            </w:tcBorders>
          </w:tcPr>
          <w:p w14:paraId="6E483CA6" w14:textId="77777777" w:rsidR="008116B4" w:rsidRDefault="00571706">
            <w:pPr>
              <w:pStyle w:val="TAL"/>
            </w:pPr>
            <w:r>
              <w:t>Subscription ID</w:t>
            </w:r>
          </w:p>
        </w:tc>
        <w:tc>
          <w:tcPr>
            <w:tcW w:w="1440" w:type="dxa"/>
            <w:tcBorders>
              <w:top w:val="single" w:sz="4" w:space="0" w:color="000000"/>
              <w:left w:val="single" w:sz="4" w:space="0" w:color="000000"/>
              <w:bottom w:val="single" w:sz="4" w:space="0" w:color="000000"/>
              <w:right w:val="nil"/>
            </w:tcBorders>
          </w:tcPr>
          <w:p w14:paraId="644B92A8"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4615AA" w14:textId="77777777" w:rsidR="008116B4" w:rsidRDefault="00571706">
            <w:pPr>
              <w:pStyle w:val="TAL"/>
            </w:pPr>
            <w:r>
              <w:t>Indicates that the QoE metrics request was successful.</w:t>
            </w:r>
          </w:p>
        </w:tc>
      </w:tr>
      <w:tr w:rsidR="008116B4" w14:paraId="5CC01177" w14:textId="77777777">
        <w:trPr>
          <w:jc w:val="center"/>
        </w:trPr>
        <w:tc>
          <w:tcPr>
            <w:tcW w:w="2880" w:type="dxa"/>
            <w:tcBorders>
              <w:top w:val="single" w:sz="4" w:space="0" w:color="000000"/>
              <w:left w:val="single" w:sz="4" w:space="0" w:color="000000"/>
              <w:bottom w:val="single" w:sz="4" w:space="0" w:color="000000"/>
              <w:right w:val="nil"/>
            </w:tcBorders>
          </w:tcPr>
          <w:p w14:paraId="1C47E7F8" w14:textId="77777777" w:rsidR="008116B4" w:rsidRDefault="00571706">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0D9AD4F0"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7E7A560" w14:textId="77777777" w:rsidR="008116B4" w:rsidRDefault="00571706">
            <w:pPr>
              <w:pStyle w:val="TAL"/>
            </w:pPr>
            <w:r>
              <w:t xml:space="preserve">List of result values for the observed or computed </w:t>
            </w:r>
            <w:r>
              <w:rPr>
                <w:rFonts w:hint="eastAsia"/>
              </w:rPr>
              <w:t>QoE</w:t>
            </w:r>
            <w:r>
              <w:t xml:space="preserve"> metrics value</w:t>
            </w:r>
            <w:r>
              <w:rPr>
                <w:rFonts w:hint="eastAsia"/>
              </w:rPr>
              <w:t>.</w:t>
            </w:r>
          </w:p>
        </w:tc>
      </w:tr>
    </w:tbl>
    <w:p w14:paraId="4F6AE7E8" w14:textId="77777777" w:rsidR="008116B4" w:rsidRDefault="008116B4">
      <w:pPr>
        <w:rPr>
          <w:rFonts w:eastAsiaTheme="minorEastAsia"/>
          <w:lang w:eastAsia="zh-CN"/>
        </w:rPr>
      </w:pPr>
    </w:p>
    <w:p w14:paraId="534F9BC7" w14:textId="77777777" w:rsidR="008116B4" w:rsidRDefault="00571706">
      <w:pPr>
        <w:pStyle w:val="Heading4"/>
      </w:pPr>
      <w:bookmarkStart w:id="194" w:name="_Toc120030831"/>
      <w:r>
        <w:rPr>
          <w:rFonts w:hint="eastAsia"/>
        </w:rPr>
        <w:t>9.</w:t>
      </w:r>
      <w:r>
        <w:rPr>
          <w:rFonts w:eastAsiaTheme="minorEastAsia" w:hint="eastAsia"/>
        </w:rPr>
        <w:t>4</w:t>
      </w:r>
      <w:r>
        <w:t>.3.8</w:t>
      </w:r>
      <w:r>
        <w:tab/>
        <w:t>Network slice LCM recommendation request</w:t>
      </w:r>
      <w:bookmarkEnd w:id="194"/>
    </w:p>
    <w:p w14:paraId="3017FBBC" w14:textId="77777777" w:rsidR="008116B4" w:rsidRDefault="00571706">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232117FE" w14:textId="77777777" w:rsidR="008116B4" w:rsidRDefault="00571706">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164A82BC" w14:textId="77777777">
        <w:trPr>
          <w:jc w:val="center"/>
        </w:trPr>
        <w:tc>
          <w:tcPr>
            <w:tcW w:w="2880" w:type="dxa"/>
            <w:tcBorders>
              <w:top w:val="single" w:sz="4" w:space="0" w:color="000000"/>
              <w:left w:val="single" w:sz="4" w:space="0" w:color="000000"/>
              <w:bottom w:val="single" w:sz="4" w:space="0" w:color="000000"/>
              <w:right w:val="nil"/>
            </w:tcBorders>
          </w:tcPr>
          <w:p w14:paraId="47A223B2"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24034E3"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439BE68" w14:textId="77777777" w:rsidR="008116B4" w:rsidRDefault="00571706">
            <w:pPr>
              <w:pStyle w:val="TAH"/>
            </w:pPr>
            <w:r>
              <w:t>Description</w:t>
            </w:r>
          </w:p>
        </w:tc>
      </w:tr>
      <w:tr w:rsidR="008116B4" w14:paraId="3BC48815" w14:textId="77777777">
        <w:trPr>
          <w:jc w:val="center"/>
        </w:trPr>
        <w:tc>
          <w:tcPr>
            <w:tcW w:w="2880" w:type="dxa"/>
            <w:tcBorders>
              <w:top w:val="single" w:sz="4" w:space="0" w:color="000000"/>
              <w:left w:val="single" w:sz="4" w:space="0" w:color="000000"/>
              <w:bottom w:val="single" w:sz="4" w:space="0" w:color="000000"/>
              <w:right w:val="nil"/>
            </w:tcBorders>
          </w:tcPr>
          <w:p w14:paraId="43862FCD"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DE4AC95"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8BD9331" w14:textId="77777777" w:rsidR="008116B4" w:rsidRDefault="00571706">
            <w:pPr>
              <w:pStyle w:val="TAL"/>
            </w:pPr>
            <w:r>
              <w:t xml:space="preserve">Unique identifier of the requestor (i.e. </w:t>
            </w:r>
            <w:r>
              <w:rPr>
                <w:rFonts w:hint="eastAsia"/>
              </w:rPr>
              <w:t>NSCE server ID</w:t>
            </w:r>
            <w:r>
              <w:t>).</w:t>
            </w:r>
          </w:p>
        </w:tc>
      </w:tr>
      <w:tr w:rsidR="008116B4" w14:paraId="12E4FC0B" w14:textId="77777777">
        <w:trPr>
          <w:jc w:val="center"/>
        </w:trPr>
        <w:tc>
          <w:tcPr>
            <w:tcW w:w="2880" w:type="dxa"/>
            <w:tcBorders>
              <w:top w:val="single" w:sz="4" w:space="0" w:color="000000"/>
              <w:left w:val="single" w:sz="4" w:space="0" w:color="000000"/>
              <w:bottom w:val="single" w:sz="4" w:space="0" w:color="000000"/>
              <w:right w:val="nil"/>
            </w:tcBorders>
          </w:tcPr>
          <w:p w14:paraId="7DA559D4"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4B740FCD"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8F19FE" w14:textId="77777777" w:rsidR="008116B4" w:rsidRDefault="00571706">
            <w:pPr>
              <w:pStyle w:val="TAL"/>
            </w:pPr>
            <w:r>
              <w:t>Security credentials resulting from a successful authorization.</w:t>
            </w:r>
          </w:p>
        </w:tc>
      </w:tr>
      <w:tr w:rsidR="008116B4" w14:paraId="4A4AC25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5A5F282" w14:textId="77777777" w:rsidR="008116B4" w:rsidRDefault="00571706">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7A554E1F"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5A306DB" w14:textId="77777777" w:rsidR="008116B4" w:rsidRDefault="00571706">
            <w:pPr>
              <w:pStyle w:val="TAL"/>
            </w:pPr>
            <w:r>
              <w:rPr>
                <w:rFonts w:hint="eastAsia"/>
              </w:rPr>
              <w:t>Recommended network slice lifecycle management operation</w:t>
            </w:r>
          </w:p>
        </w:tc>
      </w:tr>
      <w:tr w:rsidR="008116B4" w14:paraId="5B24B75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10D978F" w14:textId="77777777" w:rsidR="008116B4" w:rsidRDefault="00571706">
            <w:pPr>
              <w:pStyle w:val="TAL"/>
            </w:pPr>
            <w:r>
              <w:rPr>
                <w:rFonts w:hint="eastAsia"/>
              </w:rPr>
              <w:t>&gt;Network slice identifier(i.e. S-NSSAI)</w:t>
            </w:r>
          </w:p>
        </w:tc>
        <w:tc>
          <w:tcPr>
            <w:tcW w:w="1440" w:type="dxa"/>
            <w:tcBorders>
              <w:top w:val="single" w:sz="4" w:space="0" w:color="000000"/>
              <w:left w:val="single" w:sz="4" w:space="0" w:color="000000"/>
              <w:bottom w:val="single" w:sz="4" w:space="0" w:color="000000"/>
              <w:right w:val="nil"/>
            </w:tcBorders>
          </w:tcPr>
          <w:p w14:paraId="717C25A2"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BCAC24" w14:textId="77777777" w:rsidR="008116B4" w:rsidRDefault="00571706">
            <w:pPr>
              <w:pStyle w:val="TAL"/>
            </w:pPr>
            <w:r>
              <w:t xml:space="preserve">Unique identifier of </w:t>
            </w:r>
            <w:r>
              <w:rPr>
                <w:rFonts w:hint="eastAsia"/>
              </w:rPr>
              <w:t>network slice (i.e. S-NSSAI)</w:t>
            </w:r>
          </w:p>
        </w:tc>
      </w:tr>
      <w:tr w:rsidR="008116B4" w14:paraId="6D3D13D7"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A99A141" w14:textId="77777777" w:rsidR="008116B4" w:rsidRDefault="00571706">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62CBF3A2"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54E7075" w14:textId="77777777" w:rsidR="008116B4" w:rsidRDefault="00571706">
            <w:pPr>
              <w:pStyle w:val="TAL"/>
            </w:pPr>
            <w:r>
              <w:rPr>
                <w:rFonts w:hint="eastAsia"/>
              </w:rPr>
              <w:t>Recommend network slice LCM action(i.e. modifying the configuration, allocating a network slice)</w:t>
            </w:r>
          </w:p>
        </w:tc>
      </w:tr>
      <w:tr w:rsidR="008116B4" w14:paraId="79AF57B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B2F090E" w14:textId="77777777" w:rsidR="008116B4" w:rsidRDefault="00571706">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367B31EE" w14:textId="77777777" w:rsidR="008116B4" w:rsidRDefault="00571706">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375B1E" w14:textId="77777777" w:rsidR="008116B4" w:rsidRDefault="00571706">
            <w:pPr>
              <w:pStyle w:val="TAL"/>
            </w:pPr>
            <w:r>
              <w:rPr>
                <w:rFonts w:hint="eastAsia"/>
              </w:rPr>
              <w:t xml:space="preserve">Network slice information if the action is taken(i.e. NEST) </w:t>
            </w:r>
          </w:p>
        </w:tc>
      </w:tr>
    </w:tbl>
    <w:p w14:paraId="56C46B02" w14:textId="77777777" w:rsidR="008116B4" w:rsidRDefault="008116B4">
      <w:pPr>
        <w:rPr>
          <w:rFonts w:eastAsiaTheme="minorEastAsia"/>
          <w:lang w:eastAsia="zh-CN"/>
        </w:rPr>
      </w:pPr>
    </w:p>
    <w:p w14:paraId="484A04AB" w14:textId="77777777" w:rsidR="008116B4" w:rsidRDefault="00571706">
      <w:pPr>
        <w:pStyle w:val="Heading4"/>
      </w:pPr>
      <w:bookmarkStart w:id="195" w:name="_Toc120030832"/>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195"/>
      <w:r>
        <w:t xml:space="preserve"> </w:t>
      </w:r>
    </w:p>
    <w:p w14:paraId="5AA1DEE6"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0EF10209" w14:textId="77777777" w:rsidR="008116B4" w:rsidRDefault="00571706">
      <w:pPr>
        <w:pStyle w:val="TH"/>
      </w:pPr>
      <w:r>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0AEF618E" w14:textId="77777777">
        <w:trPr>
          <w:jc w:val="center"/>
        </w:trPr>
        <w:tc>
          <w:tcPr>
            <w:tcW w:w="2880" w:type="dxa"/>
            <w:tcBorders>
              <w:top w:val="single" w:sz="4" w:space="0" w:color="000000"/>
              <w:left w:val="single" w:sz="4" w:space="0" w:color="000000"/>
              <w:bottom w:val="single" w:sz="4" w:space="0" w:color="000000"/>
              <w:right w:val="nil"/>
            </w:tcBorders>
          </w:tcPr>
          <w:p w14:paraId="4EE7DD00"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01618A6"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ABC755D" w14:textId="77777777" w:rsidR="008116B4" w:rsidRDefault="00571706">
            <w:pPr>
              <w:pStyle w:val="TAH"/>
            </w:pPr>
            <w:r>
              <w:t>Description</w:t>
            </w:r>
          </w:p>
        </w:tc>
      </w:tr>
      <w:tr w:rsidR="008116B4" w14:paraId="64F80A3C" w14:textId="77777777">
        <w:trPr>
          <w:jc w:val="center"/>
        </w:trPr>
        <w:tc>
          <w:tcPr>
            <w:tcW w:w="2880" w:type="dxa"/>
            <w:tcBorders>
              <w:top w:val="single" w:sz="4" w:space="0" w:color="000000"/>
              <w:left w:val="single" w:sz="4" w:space="0" w:color="000000"/>
              <w:bottom w:val="single" w:sz="4" w:space="0" w:color="000000"/>
              <w:right w:val="nil"/>
            </w:tcBorders>
          </w:tcPr>
          <w:p w14:paraId="1C7E463A" w14:textId="77777777" w:rsidR="008116B4" w:rsidRDefault="00571706">
            <w:pPr>
              <w:pStyle w:val="TAL"/>
            </w:pPr>
            <w:r>
              <w:rPr>
                <w:rFonts w:hint="eastAsia"/>
              </w:rPr>
              <w:t>Recommendation accepted</w:t>
            </w:r>
            <w:r>
              <w:t xml:space="preserve"> flag</w:t>
            </w:r>
          </w:p>
        </w:tc>
        <w:tc>
          <w:tcPr>
            <w:tcW w:w="1440" w:type="dxa"/>
            <w:tcBorders>
              <w:top w:val="single" w:sz="4" w:space="0" w:color="000000"/>
              <w:left w:val="single" w:sz="4" w:space="0" w:color="000000"/>
              <w:bottom w:val="single" w:sz="4" w:space="0" w:color="000000"/>
              <w:right w:val="nil"/>
            </w:tcBorders>
          </w:tcPr>
          <w:p w14:paraId="3358D70B"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23E8EC5" w14:textId="77777777" w:rsidR="008116B4" w:rsidRDefault="00571706">
            <w:pPr>
              <w:pStyle w:val="TAL"/>
            </w:pPr>
            <w:r>
              <w:t xml:space="preserve">Indicates that the Network slice LCM recommendation request was </w:t>
            </w:r>
            <w:r>
              <w:rPr>
                <w:rFonts w:hint="eastAsia"/>
              </w:rPr>
              <w:t>accepted or not.</w:t>
            </w:r>
          </w:p>
        </w:tc>
      </w:tr>
    </w:tbl>
    <w:p w14:paraId="1AAD8494" w14:textId="77777777" w:rsidR="008116B4" w:rsidRDefault="008116B4">
      <w:pPr>
        <w:rPr>
          <w:rFonts w:eastAsiaTheme="minorEastAsia"/>
          <w:lang w:eastAsia="zh-CN"/>
        </w:rPr>
      </w:pPr>
    </w:p>
    <w:p w14:paraId="0DC3E102" w14:textId="77777777" w:rsidR="008116B4" w:rsidRDefault="00571706">
      <w:pPr>
        <w:pStyle w:val="Heading3"/>
      </w:pPr>
      <w:bookmarkStart w:id="196" w:name="_Toc120030833"/>
      <w:r>
        <w:rPr>
          <w:rFonts w:hint="eastAsia"/>
        </w:rPr>
        <w:t>9.</w:t>
      </w:r>
      <w:r>
        <w:rPr>
          <w:rFonts w:eastAsiaTheme="minorEastAsia" w:hint="eastAsia"/>
          <w:lang w:eastAsia="zh-CN"/>
        </w:rPr>
        <w:t>4</w:t>
      </w:r>
      <w:r>
        <w:t>.4</w:t>
      </w:r>
      <w:r>
        <w:tab/>
        <w:t>APIs</w:t>
      </w:r>
      <w:bookmarkEnd w:id="196"/>
      <w:r>
        <w:t xml:space="preserve"> </w:t>
      </w:r>
    </w:p>
    <w:p w14:paraId="2E9BC8E4" w14:textId="77777777" w:rsidR="008116B4" w:rsidRDefault="00571706">
      <w:pPr>
        <w:pStyle w:val="Heading4"/>
      </w:pPr>
      <w:bookmarkStart w:id="197" w:name="_Toc120030834"/>
      <w:r>
        <w:rPr>
          <w:rFonts w:hint="eastAsia"/>
        </w:rPr>
        <w:t>9.</w:t>
      </w:r>
      <w:r>
        <w:rPr>
          <w:rFonts w:eastAsiaTheme="minorEastAsia" w:hint="eastAsia"/>
        </w:rPr>
        <w:t>4</w:t>
      </w:r>
      <w:r>
        <w:t>.4.1</w:t>
      </w:r>
      <w:r>
        <w:tab/>
        <w:t>General</w:t>
      </w:r>
      <w:bookmarkEnd w:id="197"/>
    </w:p>
    <w:p w14:paraId="2976B164" w14:textId="77777777" w:rsidR="008116B4" w:rsidRDefault="00571706">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498005A5" w14:textId="77777777" w:rsidR="008116B4" w:rsidRDefault="00571706">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8116B4" w14:paraId="130876E1"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F656D3F" w14:textId="77777777" w:rsidR="008116B4" w:rsidRDefault="00571706">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011CEFB8" w14:textId="77777777" w:rsidR="008116B4" w:rsidRDefault="00571706">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4E25138D" w14:textId="77777777" w:rsidR="008116B4" w:rsidRDefault="00571706">
            <w:pPr>
              <w:pStyle w:val="TAH"/>
              <w:rPr>
                <w:szCs w:val="18"/>
              </w:rPr>
            </w:pPr>
            <w:r>
              <w:t>Operation</w:t>
            </w:r>
          </w:p>
          <w:p w14:paraId="7F6BDA6B" w14:textId="77777777" w:rsidR="008116B4" w:rsidRDefault="00571706">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67A72A23" w14:textId="77777777" w:rsidR="008116B4" w:rsidRDefault="00571706">
            <w:pPr>
              <w:pStyle w:val="TAH"/>
            </w:pPr>
            <w:r>
              <w:t>Consumer(s)</w:t>
            </w:r>
          </w:p>
        </w:tc>
      </w:tr>
      <w:tr w:rsidR="008116B4" w14:paraId="41A0FA7F" w14:textId="77777777">
        <w:trPr>
          <w:jc w:val="center"/>
        </w:trPr>
        <w:tc>
          <w:tcPr>
            <w:tcW w:w="3526" w:type="dxa"/>
            <w:vMerge w:val="restart"/>
            <w:tcBorders>
              <w:top w:val="nil"/>
              <w:left w:val="single" w:sz="4" w:space="0" w:color="auto"/>
              <w:bottom w:val="single" w:sz="4" w:space="0" w:color="auto"/>
              <w:right w:val="single" w:sz="4" w:space="0" w:color="auto"/>
            </w:tcBorders>
          </w:tcPr>
          <w:p w14:paraId="46C55A5F" w14:textId="77777777" w:rsidR="008116B4" w:rsidRDefault="00571706">
            <w:pPr>
              <w:pStyle w:val="TAL"/>
              <w:rPr>
                <w:szCs w:val="18"/>
              </w:rPr>
            </w:pPr>
            <w:r>
              <w:t>Ensce_</w:t>
            </w:r>
            <w:r>
              <w:rPr>
                <w:rFonts w:cs="Arial"/>
              </w:rPr>
              <w:t>AppLayer</w:t>
            </w:r>
            <w:r>
              <w:t>NSLCM</w:t>
            </w:r>
          </w:p>
          <w:p w14:paraId="1C28D70A" w14:textId="77777777" w:rsidR="008116B4" w:rsidRDefault="00571706">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65CE5D04"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38D3601C" w14:textId="77777777" w:rsidR="008116B4" w:rsidRDefault="00571706">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201ADD1A" w14:textId="77777777" w:rsidR="008116B4" w:rsidRDefault="00571706">
            <w:pPr>
              <w:pStyle w:val="TAL"/>
            </w:pPr>
            <w:r>
              <w:t>VAL server</w:t>
            </w:r>
          </w:p>
        </w:tc>
      </w:tr>
      <w:tr w:rsidR="008116B4" w14:paraId="02A425CE"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57B6C1FC" w14:textId="77777777" w:rsidR="008116B4" w:rsidRDefault="008116B4">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193CD750" w14:textId="77777777" w:rsidR="008116B4" w:rsidRDefault="00571706">
            <w:pPr>
              <w:pStyle w:val="TAL"/>
            </w:pPr>
            <w:r>
              <w:t>Notify</w:t>
            </w:r>
          </w:p>
        </w:tc>
        <w:tc>
          <w:tcPr>
            <w:tcW w:w="1877" w:type="dxa"/>
            <w:tcBorders>
              <w:top w:val="nil"/>
              <w:left w:val="single" w:sz="4" w:space="0" w:color="auto"/>
              <w:bottom w:val="single" w:sz="4" w:space="0" w:color="auto"/>
              <w:right w:val="single" w:sz="4" w:space="0" w:color="auto"/>
            </w:tcBorders>
          </w:tcPr>
          <w:p w14:paraId="4E1CC7B7" w14:textId="77777777" w:rsidR="008116B4" w:rsidRDefault="00571706">
            <w:pPr>
              <w:pStyle w:val="TAL"/>
            </w:pPr>
            <w:r>
              <w:t>Notify</w:t>
            </w:r>
          </w:p>
        </w:tc>
        <w:tc>
          <w:tcPr>
            <w:tcW w:w="1638" w:type="dxa"/>
            <w:tcBorders>
              <w:top w:val="nil"/>
              <w:left w:val="single" w:sz="4" w:space="0" w:color="auto"/>
              <w:bottom w:val="single" w:sz="4" w:space="0" w:color="auto"/>
              <w:right w:val="single" w:sz="4" w:space="0" w:color="auto"/>
            </w:tcBorders>
          </w:tcPr>
          <w:p w14:paraId="4126A567" w14:textId="77777777" w:rsidR="008116B4" w:rsidRDefault="00571706">
            <w:pPr>
              <w:pStyle w:val="TAL"/>
            </w:pPr>
            <w:r>
              <w:t>VAL server</w:t>
            </w:r>
          </w:p>
        </w:tc>
      </w:tr>
      <w:tr w:rsidR="008116B4" w14:paraId="3CB468F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E4B0AF4" w14:textId="77777777" w:rsidR="008116B4" w:rsidRDefault="00571706">
            <w:pPr>
              <w:pStyle w:val="TAL"/>
            </w:pPr>
            <w:r>
              <w:lastRenderedPageBreak/>
              <w:t>E</w:t>
            </w:r>
            <w:r>
              <w:rPr>
                <w:rFonts w:hint="eastAsia"/>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4FF0188B"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48EA7E9D" w14:textId="77777777" w:rsidR="008116B4" w:rsidRDefault="00571706">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67081903" w14:textId="77777777" w:rsidR="008116B4" w:rsidRDefault="00571706">
            <w:pPr>
              <w:pStyle w:val="TAL"/>
            </w:pPr>
            <w:r>
              <w:t>NSCE</w:t>
            </w:r>
          </w:p>
        </w:tc>
      </w:tr>
      <w:tr w:rsidR="008116B4" w14:paraId="09DC6171"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02BECF9" w14:textId="77777777" w:rsidR="008116B4" w:rsidRDefault="008116B4">
            <w:pPr>
              <w:pStyle w:val="TAL"/>
            </w:pPr>
          </w:p>
        </w:tc>
        <w:tc>
          <w:tcPr>
            <w:tcW w:w="1885" w:type="dxa"/>
            <w:tcBorders>
              <w:top w:val="single" w:sz="4" w:space="0" w:color="auto"/>
              <w:left w:val="single" w:sz="4" w:space="0" w:color="auto"/>
              <w:bottom w:val="single" w:sz="4" w:space="0" w:color="auto"/>
              <w:right w:val="single" w:sz="4" w:space="0" w:color="auto"/>
            </w:tcBorders>
          </w:tcPr>
          <w:p w14:paraId="602F0876" w14:textId="77777777" w:rsidR="008116B4" w:rsidRDefault="00571706">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07648863" w14:textId="77777777" w:rsidR="008116B4" w:rsidRDefault="00571706">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36D0F88F" w14:textId="77777777" w:rsidR="008116B4" w:rsidRDefault="00571706">
            <w:pPr>
              <w:pStyle w:val="TAL"/>
            </w:pPr>
            <w:r>
              <w:t>NSCE</w:t>
            </w:r>
          </w:p>
        </w:tc>
      </w:tr>
      <w:tr w:rsidR="008116B4" w14:paraId="72CEBAF4"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692D735" w14:textId="77777777" w:rsidR="008116B4" w:rsidRDefault="00571706">
            <w:pPr>
              <w:pStyle w:val="TAL"/>
            </w:pPr>
            <w:r>
              <w:t>E</w:t>
            </w:r>
            <w:r>
              <w:rPr>
                <w:rFonts w:hint="eastAsia"/>
              </w:rPr>
              <w:t>val_NS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2A56FE12"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665DCF01" w14:textId="77777777" w:rsidR="008116B4" w:rsidRDefault="00571706">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37DB4ABB" w14:textId="77777777" w:rsidR="008116B4" w:rsidRDefault="00571706">
            <w:pPr>
              <w:pStyle w:val="TAL"/>
            </w:pPr>
            <w:r>
              <w:t>NSCE</w:t>
            </w:r>
          </w:p>
        </w:tc>
      </w:tr>
    </w:tbl>
    <w:p w14:paraId="7FE7065E" w14:textId="77777777" w:rsidR="008116B4" w:rsidRDefault="008116B4"/>
    <w:p w14:paraId="5CEC3B5C" w14:textId="77777777" w:rsidR="008116B4" w:rsidRDefault="00571706">
      <w:pPr>
        <w:pStyle w:val="Heading4"/>
      </w:pPr>
      <w:bookmarkStart w:id="198" w:name="_Toc120030835"/>
      <w:r>
        <w:rPr>
          <w:rFonts w:hint="eastAsia"/>
        </w:rPr>
        <w:t>9.</w:t>
      </w:r>
      <w:r>
        <w:rPr>
          <w:rFonts w:eastAsiaTheme="minorEastAsia" w:hint="eastAsia"/>
        </w:rPr>
        <w:t>4</w:t>
      </w:r>
      <w:r>
        <w:t>.4.2</w:t>
      </w:r>
      <w:r>
        <w:tab/>
        <w:t>Ensce_</w:t>
      </w:r>
      <w:r>
        <w:rPr>
          <w:rFonts w:cs="Arial"/>
        </w:rPr>
        <w:t>AppLayer</w:t>
      </w:r>
      <w:r>
        <w:t>NSLCM_</w:t>
      </w:r>
      <w:r>
        <w:rPr>
          <w:rFonts w:hint="eastAsia"/>
        </w:rPr>
        <w:t>Subscribe</w:t>
      </w:r>
      <w:r>
        <w:t xml:space="preserve"> operation</w:t>
      </w:r>
      <w:bookmarkEnd w:id="198"/>
    </w:p>
    <w:p w14:paraId="6DAE11F5" w14:textId="77777777" w:rsidR="008116B4" w:rsidRDefault="00571706">
      <w:r>
        <w:rPr>
          <w:b/>
        </w:rPr>
        <w:t>API operation name:</w:t>
      </w:r>
      <w:r>
        <w:t xml:space="preserve"> Ensce_</w:t>
      </w:r>
      <w:r>
        <w:rPr>
          <w:rFonts w:cs="Arial"/>
        </w:rPr>
        <w:t>AppLayer</w:t>
      </w:r>
      <w:r>
        <w:t>NSLCM_Request</w:t>
      </w:r>
    </w:p>
    <w:p w14:paraId="49F3E687" w14:textId="77777777" w:rsidR="008116B4" w:rsidRDefault="00571706">
      <w:r>
        <w:rPr>
          <w:b/>
        </w:rPr>
        <w:t>Description:</w:t>
      </w:r>
      <w:r>
        <w:t xml:space="preserve"> The consumer subscribes for</w:t>
      </w:r>
      <w:r>
        <w:rPr>
          <w:rFonts w:hint="eastAsia"/>
        </w:rPr>
        <w:t xml:space="preserve"> </w:t>
      </w:r>
      <w:r>
        <w:rPr>
          <w:rFonts w:cs="Arial"/>
        </w:rPr>
        <w:t>AppLayer</w:t>
      </w:r>
      <w:r>
        <w:t>_NS_LCM.</w:t>
      </w:r>
    </w:p>
    <w:p w14:paraId="2CDFB311" w14:textId="77777777" w:rsidR="008116B4" w:rsidRDefault="00571706">
      <w:r>
        <w:rPr>
          <w:b/>
        </w:rPr>
        <w:t>Inputs:</w:t>
      </w:r>
      <w:r>
        <w:t xml:space="preserve"> See clause </w:t>
      </w:r>
      <w:r>
        <w:rPr>
          <w:rFonts w:hint="eastAsia"/>
        </w:rPr>
        <w:t>9.</w:t>
      </w:r>
      <w:r>
        <w:rPr>
          <w:rFonts w:eastAsiaTheme="minorEastAsia" w:hint="eastAsia"/>
          <w:lang w:eastAsia="zh-CN"/>
        </w:rPr>
        <w:t>4</w:t>
      </w:r>
      <w:r>
        <w:t>.3.2.</w:t>
      </w:r>
    </w:p>
    <w:p w14:paraId="1CE56DD7" w14:textId="77777777" w:rsidR="008116B4" w:rsidRDefault="00571706">
      <w:r>
        <w:rPr>
          <w:b/>
        </w:rPr>
        <w:t>Outputs:</w:t>
      </w:r>
      <w:r>
        <w:t xml:space="preserve"> See clause 9.</w:t>
      </w:r>
      <w:r>
        <w:rPr>
          <w:rFonts w:eastAsiaTheme="minorEastAsia" w:hint="eastAsia"/>
          <w:lang w:eastAsia="zh-CN"/>
        </w:rPr>
        <w:t>4</w:t>
      </w:r>
      <w:r>
        <w:t>.3.3</w:t>
      </w:r>
      <w:r>
        <w:rPr>
          <w:i/>
        </w:rPr>
        <w:t>.</w:t>
      </w:r>
    </w:p>
    <w:p w14:paraId="28B3A2B4"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0E75A5D1" w14:textId="77777777" w:rsidR="008116B4" w:rsidRDefault="00571706">
      <w:pPr>
        <w:pStyle w:val="Heading4"/>
      </w:pPr>
      <w:bookmarkStart w:id="199" w:name="_Toc120030836"/>
      <w:r>
        <w:rPr>
          <w:rFonts w:hint="eastAsia"/>
        </w:rPr>
        <w:t>9.</w:t>
      </w:r>
      <w:r>
        <w:rPr>
          <w:rFonts w:eastAsiaTheme="minorEastAsia" w:hint="eastAsia"/>
        </w:rPr>
        <w:t>4</w:t>
      </w:r>
      <w:r>
        <w:t>.4.</w:t>
      </w:r>
      <w:r>
        <w:rPr>
          <w:rFonts w:hint="eastAsia"/>
        </w:rPr>
        <w:t>3</w:t>
      </w:r>
      <w:r>
        <w:tab/>
        <w:t>Ensce_</w:t>
      </w:r>
      <w:r>
        <w:rPr>
          <w:rFonts w:cs="Arial"/>
        </w:rPr>
        <w:t>AppLayer</w:t>
      </w:r>
      <w:r>
        <w:t>NSLCM_</w:t>
      </w:r>
      <w:r>
        <w:rPr>
          <w:rFonts w:hint="eastAsia"/>
        </w:rPr>
        <w:t>Notify</w:t>
      </w:r>
      <w:r>
        <w:t xml:space="preserve"> operation</w:t>
      </w:r>
      <w:bookmarkEnd w:id="199"/>
    </w:p>
    <w:p w14:paraId="5266EEE8" w14:textId="77777777" w:rsidR="008116B4" w:rsidRDefault="00571706">
      <w:r>
        <w:rPr>
          <w:b/>
        </w:rPr>
        <w:t>API operation name:</w:t>
      </w:r>
      <w:r>
        <w:t xml:space="preserve"> Ensce_</w:t>
      </w:r>
      <w:r>
        <w:rPr>
          <w:rFonts w:cs="Arial"/>
        </w:rPr>
        <w:t>AppLayer</w:t>
      </w:r>
      <w:r>
        <w:t>NSLCM_</w:t>
      </w:r>
      <w:r>
        <w:rPr>
          <w:rFonts w:hint="eastAsia"/>
        </w:rPr>
        <w:t>Notify</w:t>
      </w:r>
    </w:p>
    <w:p w14:paraId="51E82C06" w14:textId="77777777" w:rsidR="008116B4" w:rsidRDefault="00571706">
      <w:r>
        <w:rPr>
          <w:b/>
        </w:rPr>
        <w:t>Description:</w:t>
      </w:r>
      <w:r>
        <w:t xml:space="preserve"> The consumer is notified with </w:t>
      </w:r>
      <w:r>
        <w:rPr>
          <w:rFonts w:hint="eastAsia"/>
        </w:rPr>
        <w:t xml:space="preserve">result of </w:t>
      </w:r>
      <w:r>
        <w:rPr>
          <w:rFonts w:cs="Arial"/>
        </w:rPr>
        <w:t>AppLayer</w:t>
      </w:r>
      <w:r>
        <w:t>_NS_LCM.</w:t>
      </w:r>
    </w:p>
    <w:p w14:paraId="52EDB1AE"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03C62F57" w14:textId="77777777" w:rsidR="008116B4" w:rsidRDefault="00571706">
      <w:r>
        <w:rPr>
          <w:b/>
        </w:rPr>
        <w:t>Outputs:</w:t>
      </w:r>
      <w:r>
        <w:t xml:space="preserve"> None</w:t>
      </w:r>
    </w:p>
    <w:p w14:paraId="6512C8E3"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1CB193B8" w14:textId="77777777" w:rsidR="008116B4" w:rsidRDefault="00571706">
      <w:pPr>
        <w:pStyle w:val="Heading4"/>
      </w:pPr>
      <w:bookmarkStart w:id="200" w:name="_Toc120030837"/>
      <w:r>
        <w:rPr>
          <w:rFonts w:hint="eastAsia"/>
        </w:rPr>
        <w:t>9.</w:t>
      </w:r>
      <w:r>
        <w:rPr>
          <w:rFonts w:eastAsiaTheme="minorEastAsia" w:hint="eastAsia"/>
        </w:rPr>
        <w:t>4</w:t>
      </w:r>
      <w:r>
        <w:t>.4.</w:t>
      </w:r>
      <w:r>
        <w:rPr>
          <w:rFonts w:hint="eastAsia"/>
        </w:rPr>
        <w:t>4</w:t>
      </w:r>
      <w:r>
        <w:tab/>
        <w:t>E</w:t>
      </w:r>
      <w:r>
        <w:rPr>
          <w:rFonts w:hint="eastAsia"/>
        </w:rPr>
        <w:t>val_</w:t>
      </w:r>
      <w:r>
        <w:t>QoE</w:t>
      </w:r>
      <w:r>
        <w:rPr>
          <w:rFonts w:hint="eastAsia"/>
        </w:rPr>
        <w:t>M</w:t>
      </w:r>
      <w:r>
        <w:t>etrics_</w:t>
      </w:r>
      <w:r>
        <w:rPr>
          <w:rFonts w:hint="eastAsia"/>
        </w:rPr>
        <w:t>Subscribe</w:t>
      </w:r>
      <w:r>
        <w:t xml:space="preserve"> operation</w:t>
      </w:r>
      <w:bookmarkEnd w:id="200"/>
    </w:p>
    <w:p w14:paraId="637CB8DB" w14:textId="77777777" w:rsidR="008116B4" w:rsidRDefault="00571706">
      <w:r>
        <w:rPr>
          <w:b/>
        </w:rPr>
        <w:t>API operation name:</w:t>
      </w:r>
      <w:r>
        <w:t xml:space="preserve"> E</w:t>
      </w:r>
      <w:r>
        <w:rPr>
          <w:rFonts w:hint="eastAsia"/>
        </w:rPr>
        <w:t>val_</w:t>
      </w:r>
      <w:r>
        <w:t>QoE</w:t>
      </w:r>
      <w:r>
        <w:rPr>
          <w:rFonts w:hint="eastAsia"/>
        </w:rPr>
        <w:t>M</w:t>
      </w:r>
      <w:r>
        <w:t>etrics_</w:t>
      </w:r>
      <w:r>
        <w:rPr>
          <w:rFonts w:hint="eastAsia"/>
        </w:rPr>
        <w:t>Subscribe</w:t>
      </w:r>
    </w:p>
    <w:p w14:paraId="42CCA08B" w14:textId="77777777" w:rsidR="008116B4" w:rsidRDefault="00571706">
      <w:r>
        <w:rPr>
          <w:b/>
        </w:rPr>
        <w:t>Description:</w:t>
      </w:r>
      <w:r>
        <w:t xml:space="preserve"> The consumer subscribes for</w:t>
      </w:r>
      <w:r>
        <w:rPr>
          <w:rFonts w:hint="eastAsia"/>
        </w:rPr>
        <w:t xml:space="preserve"> </w:t>
      </w:r>
      <w:r>
        <w:t>the QoE metrics.</w:t>
      </w:r>
    </w:p>
    <w:p w14:paraId="3F37DF6B"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5D82ED6D" w14:textId="77777777" w:rsidR="008116B4" w:rsidRDefault="00571706">
      <w:r>
        <w:rPr>
          <w:b/>
        </w:rPr>
        <w:t>Outputs:</w:t>
      </w:r>
      <w:r>
        <w:t xml:space="preserve"> See clause 9.</w:t>
      </w:r>
      <w:r>
        <w:rPr>
          <w:rFonts w:eastAsiaTheme="minorEastAsia" w:hint="eastAsia"/>
          <w:lang w:eastAsia="zh-CN"/>
        </w:rPr>
        <w:t>4</w:t>
      </w:r>
      <w:r>
        <w:t>.3.6</w:t>
      </w:r>
      <w:r>
        <w:rPr>
          <w:i/>
        </w:rPr>
        <w:t>.</w:t>
      </w:r>
    </w:p>
    <w:p w14:paraId="02DB5B79"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3450E183" w14:textId="77777777" w:rsidR="008116B4" w:rsidRDefault="00571706">
      <w:pPr>
        <w:pStyle w:val="Heading4"/>
      </w:pPr>
      <w:bookmarkStart w:id="201" w:name="_Toc120030838"/>
      <w:r>
        <w:rPr>
          <w:rFonts w:hint="eastAsia"/>
        </w:rPr>
        <w:t>9.</w:t>
      </w:r>
      <w:r>
        <w:rPr>
          <w:rFonts w:eastAsiaTheme="minorEastAsia" w:hint="eastAsia"/>
        </w:rPr>
        <w:t>4</w:t>
      </w:r>
      <w:r>
        <w:t>.4.</w:t>
      </w:r>
      <w:r>
        <w:rPr>
          <w:rFonts w:hint="eastAsia"/>
        </w:rPr>
        <w:t>5</w:t>
      </w:r>
      <w:r>
        <w:tab/>
        <w:t>E</w:t>
      </w:r>
      <w:r>
        <w:rPr>
          <w:rFonts w:hint="eastAsia"/>
        </w:rPr>
        <w:t>val_</w:t>
      </w:r>
      <w:r>
        <w:t>QoE</w:t>
      </w:r>
      <w:r>
        <w:rPr>
          <w:rFonts w:hint="eastAsia"/>
        </w:rPr>
        <w:t>M</w:t>
      </w:r>
      <w:r>
        <w:t>etrics_</w:t>
      </w:r>
      <w:r>
        <w:rPr>
          <w:rFonts w:hint="eastAsia"/>
        </w:rPr>
        <w:t>Notify</w:t>
      </w:r>
      <w:r>
        <w:t xml:space="preserve"> operation</w:t>
      </w:r>
      <w:bookmarkEnd w:id="201"/>
    </w:p>
    <w:p w14:paraId="1DE82D0B" w14:textId="77777777" w:rsidR="008116B4" w:rsidRDefault="00571706">
      <w:r>
        <w:rPr>
          <w:b/>
        </w:rPr>
        <w:t>API operation name:</w:t>
      </w:r>
      <w:r>
        <w:t xml:space="preserve"> E</w:t>
      </w:r>
      <w:r>
        <w:rPr>
          <w:rFonts w:hint="eastAsia"/>
        </w:rPr>
        <w:t>val_</w:t>
      </w:r>
      <w:r>
        <w:t>QoE</w:t>
      </w:r>
      <w:r>
        <w:rPr>
          <w:rFonts w:hint="eastAsia"/>
        </w:rPr>
        <w:t>M</w:t>
      </w:r>
      <w:r>
        <w:t>etrics_</w:t>
      </w:r>
      <w:r>
        <w:rPr>
          <w:rFonts w:hint="eastAsia"/>
        </w:rPr>
        <w:t>Notify</w:t>
      </w:r>
    </w:p>
    <w:p w14:paraId="6F14D04A" w14:textId="77777777" w:rsidR="008116B4" w:rsidRDefault="00571706">
      <w:r>
        <w:rPr>
          <w:b/>
        </w:rPr>
        <w:t>Description:</w:t>
      </w:r>
      <w:r>
        <w:t xml:space="preserve"> The consumer is notified with</w:t>
      </w:r>
      <w:r>
        <w:rPr>
          <w:rFonts w:hint="eastAsia"/>
        </w:rPr>
        <w:t xml:space="preserve"> </w:t>
      </w:r>
      <w:r>
        <w:t>the QoE metrics.</w:t>
      </w:r>
    </w:p>
    <w:p w14:paraId="0C87AA29"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4B97A35C" w14:textId="77777777" w:rsidR="008116B4" w:rsidRDefault="00571706">
      <w:r>
        <w:rPr>
          <w:b/>
        </w:rPr>
        <w:t>Outputs:</w:t>
      </w:r>
      <w:r>
        <w:t xml:space="preserve"> None</w:t>
      </w:r>
    </w:p>
    <w:p w14:paraId="1362F0AB"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55B78758" w14:textId="77777777" w:rsidR="008116B4" w:rsidRDefault="00571706">
      <w:pPr>
        <w:pStyle w:val="Heading4"/>
      </w:pPr>
      <w:bookmarkStart w:id="202" w:name="_Toc120030839"/>
      <w:r>
        <w:rPr>
          <w:rFonts w:hint="eastAsia"/>
        </w:rPr>
        <w:t>9.</w:t>
      </w:r>
      <w:r>
        <w:rPr>
          <w:rFonts w:eastAsiaTheme="minorEastAsia" w:hint="eastAsia"/>
        </w:rPr>
        <w:t>4</w:t>
      </w:r>
      <w:r>
        <w:t>.4.</w:t>
      </w:r>
      <w:r>
        <w:rPr>
          <w:rFonts w:hint="eastAsia"/>
        </w:rPr>
        <w:t>6</w:t>
      </w:r>
      <w:r>
        <w:tab/>
        <w:t>E</w:t>
      </w:r>
      <w:r>
        <w:rPr>
          <w:rFonts w:hint="eastAsia"/>
        </w:rPr>
        <w:t>val_NS</w:t>
      </w:r>
      <w:r>
        <w:t>LCM</w:t>
      </w:r>
      <w:r>
        <w:rPr>
          <w:rFonts w:hint="eastAsia"/>
        </w:rPr>
        <w:t>R</w:t>
      </w:r>
      <w:r>
        <w:t>ecommendation</w:t>
      </w:r>
      <w:r>
        <w:rPr>
          <w:rFonts w:hint="eastAsia"/>
        </w:rPr>
        <w:t xml:space="preserve"> </w:t>
      </w:r>
      <w:r>
        <w:t>_Request operation</w:t>
      </w:r>
      <w:bookmarkEnd w:id="202"/>
    </w:p>
    <w:p w14:paraId="7CD00FC9" w14:textId="77777777" w:rsidR="008116B4" w:rsidRDefault="00571706">
      <w:r>
        <w:rPr>
          <w:b/>
        </w:rPr>
        <w:t>API operation name:</w:t>
      </w:r>
      <w:r>
        <w:t xml:space="preserve"> E</w:t>
      </w:r>
      <w:r>
        <w:rPr>
          <w:rFonts w:hint="eastAsia"/>
        </w:rPr>
        <w:t>val_NS</w:t>
      </w:r>
      <w:r>
        <w:t>LCM</w:t>
      </w:r>
      <w:r>
        <w:rPr>
          <w:rFonts w:hint="eastAsia"/>
        </w:rPr>
        <w:t>R</w:t>
      </w:r>
      <w:r>
        <w:t>ecommendation</w:t>
      </w:r>
      <w:r>
        <w:rPr>
          <w:rFonts w:hint="eastAsia"/>
        </w:rPr>
        <w:t xml:space="preserve"> </w:t>
      </w:r>
      <w:r>
        <w:t>_Request</w:t>
      </w:r>
    </w:p>
    <w:p w14:paraId="54FA8389" w14:textId="77777777" w:rsidR="008116B4" w:rsidRDefault="00571706">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2994FFCE"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54263DED" w14:textId="77777777" w:rsidR="008116B4" w:rsidRDefault="00571706">
      <w:r>
        <w:rPr>
          <w:b/>
        </w:rPr>
        <w:t>Outputs:</w:t>
      </w:r>
      <w:r>
        <w:t xml:space="preserve"> See clause 9.</w:t>
      </w:r>
      <w:r>
        <w:rPr>
          <w:rFonts w:eastAsiaTheme="minorEastAsia" w:hint="eastAsia"/>
          <w:lang w:eastAsia="zh-CN"/>
        </w:rPr>
        <w:t>4</w:t>
      </w:r>
      <w:r>
        <w:t>.3.9</w:t>
      </w:r>
      <w:r>
        <w:rPr>
          <w:i/>
        </w:rPr>
        <w:t>.</w:t>
      </w:r>
    </w:p>
    <w:p w14:paraId="5A22A0DC"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7D820A1C" w14:textId="77777777" w:rsidR="008116B4" w:rsidRDefault="00571706">
      <w:pPr>
        <w:pStyle w:val="Heading2"/>
      </w:pPr>
      <w:bookmarkStart w:id="203" w:name="_Toc120030840"/>
      <w:r>
        <w:rPr>
          <w:rFonts w:cs="Arial" w:hint="eastAsia"/>
          <w:lang w:val="en-US" w:eastAsia="zh-CN"/>
        </w:rPr>
        <w:lastRenderedPageBreak/>
        <w:t>9</w:t>
      </w:r>
      <w:r>
        <w:t>.</w:t>
      </w:r>
      <w:r>
        <w:rPr>
          <w:rFonts w:eastAsiaTheme="minorEastAsia" w:hint="eastAsia"/>
          <w:lang w:val="en-US" w:eastAsia="zh-CN"/>
        </w:rPr>
        <w:t>5</w:t>
      </w:r>
      <w:r>
        <w:tab/>
      </w:r>
      <w:r>
        <w:rPr>
          <w:rFonts w:hint="eastAsia"/>
          <w:lang w:val="en-US" w:eastAsia="zh-CN"/>
        </w:rPr>
        <w:t>Network slice optimization based on AF policy</w:t>
      </w:r>
      <w:bookmarkEnd w:id="203"/>
      <w:r>
        <w:rPr>
          <w:rFonts w:hint="eastAsia"/>
          <w:lang w:val="en-US" w:eastAsia="zh-CN"/>
        </w:rPr>
        <w:t xml:space="preserve"> </w:t>
      </w:r>
    </w:p>
    <w:p w14:paraId="00CACD7C" w14:textId="77777777" w:rsidR="008116B4" w:rsidRDefault="00571706">
      <w:pPr>
        <w:pStyle w:val="Heading3"/>
        <w:ind w:left="0" w:firstLine="0"/>
        <w:rPr>
          <w:lang w:val="en-IN"/>
        </w:rPr>
      </w:pPr>
      <w:bookmarkStart w:id="204" w:name="_Toc120030841"/>
      <w:bookmarkStart w:id="205" w:name="_Toc107917155"/>
      <w:bookmarkStart w:id="206" w:name="_Toc107917717"/>
      <w:bookmarkStart w:id="207" w:name="_Toc113273790"/>
      <w:r>
        <w:rPr>
          <w:rFonts w:hint="eastAsia"/>
          <w:lang w:val="en-US" w:eastAsia="zh-CN"/>
        </w:rPr>
        <w:t>9.</w:t>
      </w:r>
      <w:r>
        <w:rPr>
          <w:rFonts w:eastAsiaTheme="minorEastAsia" w:hint="eastAsia"/>
          <w:lang w:val="en-IN" w:eastAsia="zh-CN"/>
        </w:rPr>
        <w:t>5</w:t>
      </w:r>
      <w:r>
        <w:rPr>
          <w:lang w:val="en-IN"/>
        </w:rPr>
        <w:t>.1</w:t>
      </w:r>
      <w:r>
        <w:rPr>
          <w:lang w:val="en-IN"/>
        </w:rPr>
        <w:tab/>
        <w:t>General</w:t>
      </w:r>
      <w:bookmarkEnd w:id="204"/>
    </w:p>
    <w:p w14:paraId="7F39C484" w14:textId="77777777" w:rsidR="008116B4" w:rsidRDefault="00571706">
      <w:pPr>
        <w:rPr>
          <w:lang w:eastAsia="zh-CN"/>
        </w:rPr>
      </w:pPr>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rPr>
          <w:rFonts w:hint="eastAsia"/>
          <w:lang w:val="en-US" w:eastAsia="zh-CN"/>
        </w:rPr>
        <w:t>NWDAF,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6634FE2D" w14:textId="77777777" w:rsidR="008116B4" w:rsidRDefault="00571706">
      <w:pPr>
        <w:pStyle w:val="Heading3"/>
        <w:rPr>
          <w:lang w:val="en-IN"/>
        </w:rPr>
      </w:pPr>
      <w:bookmarkStart w:id="208" w:name="_Toc120030842"/>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08"/>
    </w:p>
    <w:p w14:paraId="1A080441" w14:textId="77777777" w:rsidR="008116B4" w:rsidRDefault="00571706">
      <w:pPr>
        <w:pStyle w:val="Heading4"/>
        <w:rPr>
          <w:lang w:val="en-US" w:eastAsia="zh-CN"/>
        </w:rPr>
      </w:pPr>
      <w:bookmarkStart w:id="209" w:name="_Toc120030843"/>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AF policy provisioning</w:t>
      </w:r>
      <w:bookmarkEnd w:id="209"/>
      <w:r>
        <w:rPr>
          <w:rFonts w:hint="eastAsia"/>
          <w:lang w:val="en-US" w:eastAsia="zh-CN"/>
        </w:rPr>
        <w:t xml:space="preserve"> </w:t>
      </w:r>
    </w:p>
    <w:p w14:paraId="4097E769" w14:textId="77777777" w:rsidR="008116B4" w:rsidRDefault="00571706">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 xml:space="preserve">.2.1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AF policy provisioning from VAL server to NSCE server.</w:t>
      </w:r>
    </w:p>
    <w:p w14:paraId="1E959105" w14:textId="77777777" w:rsidR="008116B4" w:rsidRDefault="00571706">
      <w:pPr>
        <w:rPr>
          <w:lang w:val="en-US"/>
        </w:rPr>
      </w:pPr>
      <w:r>
        <w:rPr>
          <w:lang w:val="en-US"/>
        </w:rPr>
        <w:t>Pre-conditions:</w:t>
      </w:r>
    </w:p>
    <w:p w14:paraId="6AE9398A" w14:textId="77777777" w:rsidR="008116B4" w:rsidRDefault="00571706">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10516357" w14:textId="77777777" w:rsidR="008116B4" w:rsidRDefault="006E11BE">
      <w:pPr>
        <w:pStyle w:val="TH"/>
        <w:rPr>
          <w:lang w:eastAsia="zh-CN"/>
        </w:rPr>
      </w:pPr>
      <w:r>
        <w:object w:dxaOrig="6538" w:dyaOrig="6069" w14:anchorId="4FC5D0CA">
          <v:shape id="_x0000_i1029" type="#_x0000_t75" style="width:419.65pt;height:182pt" o:ole="">
            <v:imagedata r:id="rId19" o:title="" croptop="9734f" cropbottom="24489f"/>
          </v:shape>
          <o:OLEObject Type="Embed" ProgID="Visio.Drawing.11" ShapeID="_x0000_i1029" DrawAspect="Content" ObjectID="_1730665769" r:id="rId20"/>
        </w:object>
      </w:r>
    </w:p>
    <w:p w14:paraId="1D5CABFE" w14:textId="77777777" w:rsidR="008116B4" w:rsidRDefault="00571706">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lang w:val="en-US" w:eastAsia="zh-CN"/>
        </w:rPr>
        <w:t xml:space="preserve">: </w:t>
      </w:r>
      <w:r>
        <w:rPr>
          <w:rFonts w:hint="eastAsia"/>
          <w:lang w:eastAsia="zh-CN"/>
        </w:rPr>
        <w:t>AF policy provisioning</w:t>
      </w:r>
    </w:p>
    <w:p w14:paraId="073EE946" w14:textId="60A6E4F4" w:rsidR="008116B4" w:rsidRDefault="00F8457B" w:rsidP="00F8457B">
      <w:pPr>
        <w:pStyle w:val="B1"/>
        <w:rPr>
          <w:lang w:eastAsia="zh-CN"/>
        </w:rPr>
      </w:pPr>
      <w:r>
        <w:t>1.</w:t>
      </w:r>
      <w:r>
        <w:tab/>
      </w:r>
      <w:r w:rsidR="00571706">
        <w:t>V</w:t>
      </w:r>
      <w:r w:rsidR="00571706">
        <w:rPr>
          <w:rFonts w:hint="eastAsia"/>
        </w:rPr>
        <w:t>AL</w:t>
      </w:r>
      <w:r w:rsidR="00571706">
        <w:t xml:space="preserve"> server send</w:t>
      </w:r>
      <w:r w:rsidR="00571706">
        <w:rPr>
          <w:rFonts w:hint="eastAsia"/>
        </w:rPr>
        <w:t>s</w:t>
      </w:r>
      <w:r w:rsidR="00571706">
        <w:t xml:space="preserve"> </w:t>
      </w:r>
      <w:r w:rsidR="00571706">
        <w:rPr>
          <w:rFonts w:hint="eastAsia"/>
          <w:lang w:eastAsia="zh-CN"/>
        </w:rPr>
        <w:t>AF policy provisioning request</w:t>
      </w:r>
      <w:r w:rsidR="00571706">
        <w:t xml:space="preserve"> to </w:t>
      </w:r>
      <w:r w:rsidR="00571706">
        <w:rPr>
          <w:rFonts w:hint="eastAsia"/>
        </w:rPr>
        <w:t xml:space="preserve">NSCE </w:t>
      </w:r>
      <w:r w:rsidR="00571706">
        <w:t>server</w:t>
      </w:r>
      <w:r w:rsidR="00571706">
        <w:rPr>
          <w:rFonts w:hint="eastAsia"/>
        </w:rPr>
        <w:t xml:space="preserve">. The request </w:t>
      </w:r>
      <w:r w:rsidR="00571706">
        <w:rPr>
          <w:rFonts w:hint="eastAsia"/>
          <w:lang w:eastAsia="zh-CN"/>
        </w:rPr>
        <w:t xml:space="preserve">contains the policy, VAL server ID and </w:t>
      </w:r>
      <w:r w:rsidR="00571706">
        <w:rPr>
          <w:lang w:val="en-US" w:eastAsia="zh-CN"/>
        </w:rPr>
        <w:t>S-NSSAI</w:t>
      </w:r>
      <w:r w:rsidR="00571706">
        <w:rPr>
          <w:rFonts w:hint="eastAsia"/>
        </w:rPr>
        <w:t>.</w:t>
      </w:r>
      <w:r w:rsidR="00571706">
        <w:rPr>
          <w:rFonts w:hint="eastAsia"/>
          <w:lang w:eastAsia="zh-CN"/>
        </w:rPr>
        <w:t xml:space="preserve"> Optionally, the request contains the </w:t>
      </w:r>
      <w:r w:rsidR="00571706">
        <w:rPr>
          <w:rFonts w:hint="eastAsia"/>
          <w:lang w:val="en-US" w:eastAsia="zh-CN"/>
        </w:rPr>
        <w:t>indicator of policy harmonization.</w:t>
      </w:r>
    </w:p>
    <w:p w14:paraId="1387C62C" w14:textId="77777777" w:rsidR="008116B4" w:rsidRDefault="00571706">
      <w:pPr>
        <w:ind w:left="644"/>
        <w:rPr>
          <w:lang w:val="en-US" w:eastAsia="zh-CN"/>
        </w:rPr>
      </w:pPr>
      <w:r>
        <w:rPr>
          <w:lang w:val="en-US" w:eastAsia="zh-CN"/>
        </w:rPr>
        <w:t xml:space="preserve">The </w:t>
      </w:r>
      <w:r>
        <w:rPr>
          <w:rFonts w:hint="eastAsia"/>
          <w:lang w:val="en-US" w:eastAsia="zh-CN"/>
        </w:rPr>
        <w:t xml:space="preserve">AF </w:t>
      </w:r>
      <w:r>
        <w:rPr>
          <w:lang w:val="en-US" w:eastAsia="zh-CN"/>
        </w:rPr>
        <w:t xml:space="preserve">policy </w:t>
      </w:r>
      <w:r>
        <w:rPr>
          <w:rFonts w:hint="eastAsia"/>
          <w:lang w:val="en-US" w:eastAsia="zh-CN"/>
        </w:rPr>
        <w:t>is</w:t>
      </w:r>
      <w:r>
        <w:rPr>
          <w:lang w:val="en-US" w:eastAsia="zh-CN"/>
        </w:rPr>
        <w:t xml:space="preserv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list </w:t>
      </w:r>
      <w:r>
        <w:rPr>
          <w:rFonts w:hint="eastAsia"/>
          <w:lang w:val="en-US" w:eastAsia="zh-CN"/>
        </w:rPr>
        <w:t xml:space="preserve">of </w:t>
      </w:r>
      <w:r>
        <w:rPr>
          <w:lang w:val="en-US" w:eastAsia="zh-CN"/>
        </w:rPr>
        <w:t>trigger event</w:t>
      </w:r>
      <w:r>
        <w:rPr>
          <w:rFonts w:hint="eastAsia"/>
          <w:lang w:val="en-US" w:eastAsia="zh-CN"/>
        </w:rPr>
        <w:t>s associated with the parameters</w:t>
      </w:r>
      <w:r>
        <w:rPr>
          <w:lang w:val="en-US" w:eastAsia="zh-CN"/>
        </w:rPr>
        <w:t xml:space="preserve"> and expected action</w:t>
      </w:r>
      <w:r>
        <w:rPr>
          <w:rFonts w:hint="eastAsia"/>
          <w:lang w:val="en-US" w:eastAsia="zh-CN"/>
        </w:rPr>
        <w:t>s</w:t>
      </w:r>
      <w:r>
        <w:rPr>
          <w:lang w:val="en-US" w:eastAsia="zh-CN"/>
        </w:rPr>
        <w:t>.</w:t>
      </w:r>
    </w:p>
    <w:p w14:paraId="5ACA521C" w14:textId="77777777" w:rsidR="008116B4" w:rsidRDefault="00571706">
      <w:pPr>
        <w:pStyle w:val="B1"/>
        <w:ind w:left="644" w:firstLine="0"/>
        <w:rPr>
          <w:lang w:eastAsia="zh-CN"/>
        </w:rPr>
      </w:pPr>
      <w:r>
        <w:rPr>
          <w:rFonts w:hint="eastAsia"/>
          <w:lang w:val="en-US" w:eastAsia="zh-CN"/>
        </w:rPr>
        <w:t xml:space="preserve">The supported policies are: </w:t>
      </w:r>
    </w:p>
    <w:p w14:paraId="1EBCEAFE" w14:textId="02FAEFB3" w:rsidR="008116B4" w:rsidRDefault="0097221F" w:rsidP="0097221F">
      <w:pPr>
        <w:pStyle w:val="B2"/>
        <w:rPr>
          <w:lang w:eastAsia="zh-CN"/>
        </w:rPr>
      </w:pPr>
      <w:r>
        <w:rPr>
          <w:lang w:eastAsia="zh-CN"/>
        </w:rPr>
        <w:t>-</w:t>
      </w:r>
      <w:r>
        <w:rPr>
          <w:lang w:eastAsia="zh-CN"/>
        </w:rPr>
        <w:tab/>
      </w:r>
      <w:r w:rsidR="00571706">
        <w:rPr>
          <w:rFonts w:hint="eastAsia"/>
          <w:lang w:eastAsia="zh-CN"/>
        </w:rPr>
        <w:t xml:space="preserve">Based on </w:t>
      </w:r>
      <w:r w:rsidR="00571706">
        <w:rPr>
          <w:rFonts w:hint="eastAsia"/>
          <w:lang w:val="en-US" w:eastAsia="zh-CN"/>
        </w:rPr>
        <w:t>monitored performance metric from OAM</w:t>
      </w:r>
      <w:r w:rsidR="00571706">
        <w:rPr>
          <w:rFonts w:hint="eastAsia"/>
          <w:lang w:eastAsia="zh-CN"/>
        </w:rPr>
        <w:t>, w</w:t>
      </w:r>
      <w:r w:rsidR="00571706">
        <w:rPr>
          <w:lang w:eastAsia="zh-CN"/>
        </w:rPr>
        <w:t>hen the max number of PDU sessions</w:t>
      </w:r>
      <w:r w:rsidR="00571706">
        <w:rPr>
          <w:rFonts w:hint="eastAsia"/>
          <w:lang w:eastAsia="zh-CN"/>
        </w:rPr>
        <w:t xml:space="preserve"> or </w:t>
      </w:r>
      <w:r w:rsidR="00571706">
        <w:rPr>
          <w:lang w:eastAsia="zh-CN"/>
        </w:rPr>
        <w:t>max number of</w:t>
      </w:r>
      <w:r w:rsidR="00571706">
        <w:rPr>
          <w:rFonts w:hint="eastAsia"/>
          <w:lang w:eastAsia="zh-CN"/>
        </w:rPr>
        <w:t xml:space="preserve"> UE</w:t>
      </w:r>
      <w:r w:rsidR="00571706">
        <w:rPr>
          <w:lang w:eastAsia="zh-CN"/>
        </w:rPr>
        <w:t xml:space="preserve"> is reached</w:t>
      </w:r>
      <w:r w:rsidR="00571706">
        <w:rPr>
          <w:rFonts w:hint="eastAsia"/>
          <w:lang w:eastAsia="zh-CN"/>
        </w:rPr>
        <w:t>, trigger the</w:t>
      </w:r>
      <w:r w:rsidR="00571706">
        <w:rPr>
          <w:lang w:eastAsia="zh-CN"/>
        </w:rPr>
        <w:t xml:space="preserve"> </w:t>
      </w:r>
      <w:r w:rsidR="00571706">
        <w:rPr>
          <w:rFonts w:hint="eastAsia"/>
          <w:lang w:eastAsia="zh-CN"/>
        </w:rPr>
        <w:t>slice modification with expected parameters</w:t>
      </w:r>
      <w:r w:rsidR="00571706">
        <w:rPr>
          <w:lang w:eastAsia="zh-CN"/>
        </w:rPr>
        <w:t>.</w:t>
      </w:r>
    </w:p>
    <w:p w14:paraId="508FDE8D" w14:textId="4135BB52" w:rsidR="008116B4" w:rsidRDefault="0097221F" w:rsidP="0097221F">
      <w:pPr>
        <w:pStyle w:val="B2"/>
        <w:rPr>
          <w:lang w:val="en-US" w:eastAsia="zh-CN"/>
        </w:rPr>
      </w:pPr>
      <w:r>
        <w:rPr>
          <w:lang w:eastAsia="zh-CN"/>
        </w:rPr>
        <w:t>-</w:t>
      </w:r>
      <w:r>
        <w:rPr>
          <w:lang w:eastAsia="zh-CN"/>
        </w:rPr>
        <w:tab/>
      </w:r>
      <w:r w:rsidR="00571706">
        <w:rPr>
          <w:rFonts w:hint="eastAsia"/>
          <w:lang w:eastAsia="zh-CN"/>
        </w:rPr>
        <w:t xml:space="preserve">Based on </w:t>
      </w:r>
      <w:r w:rsidR="00571706">
        <w:rPr>
          <w:rFonts w:hint="eastAsia"/>
          <w:lang w:val="en-US" w:eastAsia="zh-CN"/>
        </w:rPr>
        <w:t>monitored</w:t>
      </w:r>
      <w:r w:rsidR="00571706">
        <w:rPr>
          <w:lang w:val="en-US" w:eastAsia="zh-CN"/>
        </w:rPr>
        <w:t xml:space="preserve"> </w:t>
      </w:r>
      <w:r w:rsidR="00571706">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sidR="00571706">
        <w:rPr>
          <w:rFonts w:hint="eastAsia"/>
          <w:lang w:eastAsia="zh-CN"/>
        </w:rPr>
        <w:t>trigger the</w:t>
      </w:r>
      <w:r w:rsidR="00571706">
        <w:rPr>
          <w:lang w:eastAsia="zh-CN"/>
        </w:rPr>
        <w:t xml:space="preserve"> </w:t>
      </w:r>
      <w:r w:rsidR="00571706">
        <w:rPr>
          <w:rFonts w:hint="eastAsia"/>
          <w:lang w:eastAsia="zh-CN"/>
        </w:rPr>
        <w:t>slice modification with expected parameters</w:t>
      </w:r>
      <w:r w:rsidR="00571706">
        <w:rPr>
          <w:rFonts w:hint="eastAsia"/>
          <w:lang w:val="en-US" w:eastAsia="zh-CN"/>
        </w:rPr>
        <w:t>.</w:t>
      </w:r>
    </w:p>
    <w:p w14:paraId="3A599D9E" w14:textId="74218602" w:rsidR="008116B4" w:rsidRDefault="0097221F" w:rsidP="0097221F">
      <w:pPr>
        <w:pStyle w:val="B2"/>
        <w:rPr>
          <w:lang w:val="en-US" w:eastAsia="zh-CN"/>
        </w:rPr>
      </w:pPr>
      <w:r>
        <w:rPr>
          <w:lang w:val="en-US" w:eastAsia="zh-CN"/>
        </w:rPr>
        <w:t>-</w:t>
      </w:r>
      <w:r>
        <w:rPr>
          <w:lang w:val="en-US" w:eastAsia="zh-CN"/>
        </w:rPr>
        <w:tab/>
      </w:r>
      <w:r w:rsidR="00571706">
        <w:rPr>
          <w:rFonts w:hint="eastAsia"/>
          <w:lang w:val="en-US" w:eastAsia="zh-CN"/>
        </w:rPr>
        <w:t>Based on the monitored the time period, w</w:t>
      </w:r>
      <w:r w:rsidR="00571706">
        <w:rPr>
          <w:lang w:val="en-US" w:eastAsia="zh-CN"/>
        </w:rPr>
        <w:t>hen getting to a certain time period</w:t>
      </w:r>
      <w:r w:rsidR="00571706">
        <w:rPr>
          <w:rFonts w:hint="eastAsia"/>
          <w:lang w:val="en-US" w:eastAsia="zh-CN"/>
        </w:rPr>
        <w:t xml:space="preserve"> (e.g. summer vacation, spring festival etc.</w:t>
      </w:r>
      <w:r w:rsidR="00571706">
        <w:rPr>
          <w:rFonts w:hint="eastAsia"/>
          <w:lang w:eastAsia="zh-CN"/>
        </w:rPr>
        <w:t>),</w:t>
      </w:r>
      <w:r w:rsidR="00571706">
        <w:rPr>
          <w:rFonts w:hint="eastAsia"/>
          <w:lang w:val="en-US" w:eastAsia="zh-CN"/>
        </w:rPr>
        <w:t xml:space="preserve"> </w:t>
      </w:r>
      <w:r w:rsidR="00571706">
        <w:rPr>
          <w:lang w:eastAsia="zh-CN"/>
        </w:rPr>
        <w:t xml:space="preserve">trigger the </w:t>
      </w:r>
      <w:r w:rsidR="00571706">
        <w:rPr>
          <w:rFonts w:hint="eastAsia"/>
          <w:lang w:eastAsia="zh-CN"/>
        </w:rPr>
        <w:t>slice modification</w:t>
      </w:r>
      <w:r w:rsidR="00571706">
        <w:rPr>
          <w:lang w:eastAsia="zh-CN"/>
        </w:rPr>
        <w:t xml:space="preserve"> </w:t>
      </w:r>
      <w:r w:rsidR="00571706">
        <w:rPr>
          <w:rFonts w:hint="eastAsia"/>
          <w:lang w:eastAsia="zh-CN"/>
        </w:rPr>
        <w:t>with expected parameters.</w:t>
      </w:r>
    </w:p>
    <w:p w14:paraId="1B007A70" w14:textId="77777777" w:rsidR="008116B4" w:rsidRDefault="00571706">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(in terms of time, or number of times the event has occurred)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7C65CB76" w14:textId="77777777" w:rsidR="008116B4" w:rsidRDefault="00571706">
      <w:pPr>
        <w:pStyle w:val="B1"/>
        <w:rPr>
          <w:lang w:eastAsia="zh-CN"/>
        </w:rPr>
      </w:pPr>
      <w:r>
        <w:lastRenderedPageBreak/>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r>
        <w:rPr>
          <w:rFonts w:hint="eastAsia"/>
          <w:lang w:eastAsia="zh-CN"/>
        </w:rPr>
        <w:t>.</w:t>
      </w:r>
    </w:p>
    <w:p w14:paraId="683B7795" w14:textId="77777777" w:rsidR="008116B4" w:rsidRDefault="00571706">
      <w:pPr>
        <w:pStyle w:val="EditorsNote"/>
        <w:rPr>
          <w:lang w:eastAsia="zh-CN"/>
        </w:rPr>
      </w:pPr>
      <w:r>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4C6789F0" w14:textId="77777777" w:rsidR="008116B4" w:rsidRDefault="00571706">
      <w:pPr>
        <w:pStyle w:val="B1"/>
        <w:rPr>
          <w:lang w:eastAsia="zh-CN"/>
        </w:rPr>
      </w:pPr>
      <w:r>
        <w:rPr>
          <w:rFonts w:hint="eastAsia"/>
          <w:lang w:eastAsia="zh-CN"/>
        </w:rPr>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3B238ADD" w14:textId="77777777" w:rsidR="008116B4" w:rsidRDefault="00571706">
      <w:pPr>
        <w:pStyle w:val="Heading4"/>
        <w:rPr>
          <w:lang w:val="en-US" w:eastAsia="zh-CN"/>
        </w:rPr>
      </w:pPr>
      <w:bookmarkStart w:id="210" w:name="_Toc120030844"/>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tab/>
      </w:r>
      <w:r>
        <w:rPr>
          <w:rFonts w:hint="eastAsia"/>
          <w:lang w:val="en-US" w:eastAsia="zh-CN"/>
        </w:rPr>
        <w:tab/>
        <w:t>N</w:t>
      </w:r>
      <w:r>
        <w:t>etwork slice optimization</w:t>
      </w:r>
      <w:bookmarkEnd w:id="205"/>
      <w:bookmarkEnd w:id="206"/>
      <w:bookmarkEnd w:id="207"/>
      <w:r>
        <w:rPr>
          <w:rFonts w:hint="eastAsia"/>
          <w:lang w:val="en-US" w:eastAsia="zh-CN"/>
        </w:rPr>
        <w:t xml:space="preserve"> based on AF policy</w:t>
      </w:r>
      <w:bookmarkEnd w:id="210"/>
    </w:p>
    <w:p w14:paraId="5D930F7C" w14:textId="77777777" w:rsidR="008116B4" w:rsidRDefault="00571706">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SimSun" w:hAnsi="SimSun" w:hint="eastAsia"/>
          <w:lang w:val="en-US" w:eastAsia="zh-CN"/>
        </w:rPr>
        <w:t xml:space="preserve"> </w:t>
      </w:r>
    </w:p>
    <w:p w14:paraId="6DC5E1A9" w14:textId="77777777" w:rsidR="008116B4" w:rsidRDefault="00571706">
      <w:pPr>
        <w:rPr>
          <w:lang w:val="en-US"/>
        </w:rPr>
      </w:pPr>
      <w:r>
        <w:rPr>
          <w:lang w:val="en-US"/>
        </w:rPr>
        <w:t>Pre-conditions:</w:t>
      </w:r>
    </w:p>
    <w:p w14:paraId="5B6EF386" w14:textId="77777777" w:rsidR="008116B4" w:rsidRDefault="00571706">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p>
    <w:p w14:paraId="4A814182" w14:textId="77777777" w:rsidR="008116B4" w:rsidRDefault="00571706">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5BBAEC4B"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2D07F1CF" w14:textId="77777777" w:rsidR="008116B4" w:rsidRDefault="00571706">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24D44FA4" w14:textId="77777777" w:rsidR="008116B4" w:rsidRDefault="00571706">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00001E53" w14:textId="77777777" w:rsidR="008116B4" w:rsidRDefault="008116B4">
      <w:pPr>
        <w:pStyle w:val="TH"/>
        <w:rPr>
          <w:lang w:eastAsia="zh-CN"/>
        </w:rPr>
      </w:pPr>
      <w:r>
        <w:object w:dxaOrig="10174" w:dyaOrig="9430" w14:anchorId="72E7A328">
          <v:shape id="_x0000_i1030" type="#_x0000_t75" style="width:304.8pt;height:179.35pt" o:ole="">
            <v:imagedata r:id="rId21" o:title="" croptop="9734f" cropbottom="18367f"/>
          </v:shape>
          <o:OLEObject Type="Embed" ProgID="Visio.Drawing.11" ShapeID="_x0000_i1030" DrawAspect="Content" ObjectID="_1730665770" r:id="rId22"/>
        </w:object>
      </w:r>
    </w:p>
    <w:p w14:paraId="1F97FE2B" w14:textId="77777777" w:rsidR="008116B4" w:rsidRDefault="00571706">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t xml:space="preserve">: </w:t>
      </w:r>
      <w:r>
        <w:rPr>
          <w:rFonts w:hint="eastAsia"/>
          <w:lang w:val="en-US" w:eastAsia="zh-CN"/>
        </w:rPr>
        <w:t>Network slice optimization based on AF policy</w:t>
      </w:r>
    </w:p>
    <w:p w14:paraId="24FE6AF3" w14:textId="2C0986D3" w:rsidR="008116B4" w:rsidRDefault="0097221F" w:rsidP="0097221F">
      <w:pPr>
        <w:pStyle w:val="B1"/>
        <w:rPr>
          <w:lang w:val="en-US" w:eastAsia="zh-CN"/>
        </w:rPr>
      </w:pPr>
      <w:r>
        <w:rPr>
          <w:lang w:val="en-US" w:eastAsia="zh-CN"/>
        </w:rPr>
        <w:t>1.</w:t>
      </w:r>
      <w:r>
        <w:rPr>
          <w:lang w:val="en-US" w:eastAsia="zh-CN"/>
        </w:rPr>
        <w:tab/>
      </w:r>
      <w:r w:rsidR="00571706">
        <w:rPr>
          <w:lang w:val="en-US" w:eastAsia="zh-CN"/>
        </w:rPr>
        <w:t>V</w:t>
      </w:r>
      <w:r w:rsidR="00571706">
        <w:rPr>
          <w:rFonts w:hint="eastAsia"/>
          <w:lang w:val="en-US" w:eastAsia="zh-CN"/>
        </w:rPr>
        <w:t>AL</w:t>
      </w:r>
      <w:r w:rsidR="00571706">
        <w:rPr>
          <w:lang w:val="en-US" w:eastAsia="zh-CN"/>
        </w:rPr>
        <w:t xml:space="preserve"> server send</w:t>
      </w:r>
      <w:r w:rsidR="00571706">
        <w:rPr>
          <w:rFonts w:hint="eastAsia"/>
          <w:lang w:val="en-US" w:eastAsia="zh-CN"/>
        </w:rPr>
        <w:t>s</w:t>
      </w:r>
      <w:r w:rsidR="00571706">
        <w:rPr>
          <w:lang w:val="en-US" w:eastAsia="zh-CN"/>
        </w:rPr>
        <w:t xml:space="preserve"> network slice </w:t>
      </w:r>
      <w:r w:rsidR="00571706">
        <w:rPr>
          <w:rFonts w:hint="eastAsia"/>
          <w:lang w:val="en-US" w:eastAsia="zh-CN"/>
        </w:rPr>
        <w:t xml:space="preserve">optimization </w:t>
      </w:r>
      <w:r w:rsidR="00571706">
        <w:rPr>
          <w:lang w:val="en-US" w:eastAsia="zh-CN"/>
        </w:rPr>
        <w:t xml:space="preserve">subscription request to </w:t>
      </w:r>
      <w:r w:rsidR="00571706">
        <w:rPr>
          <w:rFonts w:hint="eastAsia"/>
          <w:lang w:val="en-US" w:eastAsia="zh-CN"/>
        </w:rPr>
        <w:t xml:space="preserve">NSCE </w:t>
      </w:r>
      <w:r w:rsidR="00571706">
        <w:rPr>
          <w:lang w:val="en-US" w:eastAsia="zh-CN"/>
        </w:rPr>
        <w:t>server</w:t>
      </w:r>
      <w:r w:rsidR="00571706">
        <w:rPr>
          <w:rFonts w:hint="eastAsia"/>
          <w:lang w:val="en-US" w:eastAsia="zh-CN"/>
        </w:rPr>
        <w:t xml:space="preserve">. The request contains the policy ID indicating the different policies. </w:t>
      </w:r>
    </w:p>
    <w:p w14:paraId="4F59BDCC" w14:textId="02EE53F9" w:rsidR="008116B4" w:rsidRDefault="0097221F" w:rsidP="0097221F">
      <w:pPr>
        <w:pStyle w:val="B1"/>
        <w:rPr>
          <w:lang w:val="en-US" w:eastAsia="zh-CN"/>
        </w:rPr>
      </w:pPr>
      <w:r>
        <w:rPr>
          <w:lang w:val="en-US" w:eastAsia="zh-CN"/>
        </w:rPr>
        <w:t>2.</w:t>
      </w:r>
      <w:r>
        <w:rPr>
          <w:lang w:val="en-US" w:eastAsia="zh-CN"/>
        </w:rPr>
        <w:tab/>
      </w:r>
      <w:r w:rsidR="00571706">
        <w:rPr>
          <w:lang w:val="en-US" w:eastAsia="zh-CN"/>
        </w:rPr>
        <w:t>T</w:t>
      </w:r>
      <w:r w:rsidR="00571706">
        <w:rPr>
          <w:rFonts w:hint="eastAsia"/>
          <w:lang w:val="en-US" w:eastAsia="zh-CN"/>
        </w:rPr>
        <w:t xml:space="preserve">he NSCE server </w:t>
      </w:r>
      <w:r w:rsidR="00571706">
        <w:rPr>
          <w:lang w:val="en-US" w:eastAsia="zh-CN"/>
        </w:rPr>
        <w:t>translates the trigger event to service API(s) with necessary parameter</w:t>
      </w:r>
      <w:r w:rsidR="00571706">
        <w:rPr>
          <w:rFonts w:hint="eastAsia"/>
          <w:lang w:val="en-US" w:eastAsia="zh-CN"/>
        </w:rPr>
        <w:t>s</w:t>
      </w:r>
      <w:r w:rsidR="00571706">
        <w:rPr>
          <w:lang w:val="en-US" w:eastAsia="zh-CN"/>
        </w:rPr>
        <w:t xml:space="preserve">, and subscribe to </w:t>
      </w:r>
      <w:r w:rsidR="00571706">
        <w:rPr>
          <w:rFonts w:hint="eastAsia"/>
          <w:lang w:val="en-US" w:eastAsia="zh-CN"/>
        </w:rPr>
        <w:t>the related service if needed.</w:t>
      </w:r>
    </w:p>
    <w:p w14:paraId="40D32CED"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sidR="009F45E2">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006F5692"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monitor</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 to </w:t>
      </w:r>
      <w:r>
        <w:rPr>
          <w:rFonts w:hint="eastAsia"/>
          <w:lang w:val="en-US" w:eastAsia="zh-CN"/>
        </w:rPr>
        <w:t xml:space="preserve">the NWDAF prediction by using the </w:t>
      </w:r>
      <w:r>
        <w:rPr>
          <w:lang w:val="en-US" w:eastAsia="zh-CN"/>
        </w:rPr>
        <w:t>Nnwdaf_AnalyticsSubscription_Subscribe or Nnwdaf_AnalyticsInfo_Request</w:t>
      </w:r>
      <w:r>
        <w:rPr>
          <w:rFonts w:hint="eastAsia"/>
          <w:lang w:val="en-US" w:eastAsia="zh-CN"/>
        </w:rPr>
        <w:t xml:space="preserve"> as defined in TS 23.288</w:t>
      </w:r>
      <w:r>
        <w:t>[</w:t>
      </w:r>
      <w:r w:rsidR="009F45E2">
        <w:rPr>
          <w:rFonts w:eastAsiaTheme="minorEastAsia" w:hint="eastAsia"/>
          <w:lang w:eastAsia="zh-CN"/>
        </w:rPr>
        <w:t>4</w:t>
      </w:r>
      <w:r>
        <w:t>]</w:t>
      </w:r>
      <w:r>
        <w:rPr>
          <w:rFonts w:hint="eastAsia"/>
          <w:lang w:val="en-US" w:eastAsia="zh-CN"/>
        </w:rPr>
        <w:t xml:space="preserve"> clause 6.1.1, and the </w:t>
      </w:r>
      <w:r>
        <w:rPr>
          <w:lang w:val="en-US" w:eastAsia="zh-CN"/>
        </w:rPr>
        <w:t>procedures</w:t>
      </w:r>
      <w:r>
        <w:rPr>
          <w:rFonts w:hint="eastAsia"/>
          <w:lang w:val="en-US" w:eastAsia="zh-CN"/>
        </w:rPr>
        <w:t xml:space="preserve"> are defined in TS 23.288</w:t>
      </w:r>
      <w:r>
        <w:t>[</w:t>
      </w:r>
      <w:r w:rsidR="009F45E2">
        <w:rPr>
          <w:rFonts w:eastAsiaTheme="minorEastAsia" w:hint="eastAsia"/>
          <w:lang w:eastAsia="zh-CN"/>
        </w:rPr>
        <w:t>4</w:t>
      </w:r>
      <w:r>
        <w:t>]</w:t>
      </w:r>
      <w:r>
        <w:rPr>
          <w:rFonts w:hint="eastAsia"/>
          <w:lang w:val="en-US" w:eastAsia="zh-CN"/>
        </w:rPr>
        <w:t xml:space="preserve"> clause 6.3.4, and</w:t>
      </w:r>
      <w:r>
        <w:t xml:space="preserve"> clause 6.8</w:t>
      </w:r>
      <w:r>
        <w:rPr>
          <w:rFonts w:hint="eastAsia"/>
          <w:lang w:val="en-US" w:eastAsia="zh-CN"/>
        </w:rPr>
        <w:t>.</w:t>
      </w:r>
    </w:p>
    <w:p w14:paraId="4A58C3AE"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4A57BD3B"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23036FA1" w14:textId="77777777" w:rsidR="008116B4" w:rsidRDefault="00571706">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w:t>
      </w:r>
      <w:r>
        <w:rPr>
          <w:rFonts w:hint="eastAsia"/>
          <w:lang w:val="en-US" w:eastAsia="zh-CN"/>
        </w:rPr>
        <w:lastRenderedPageBreak/>
        <w:t xml:space="preserve">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sidR="009F45E2">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w:t>
      </w:r>
      <w:r>
        <w:rPr>
          <w:rFonts w:hint="eastAsia"/>
          <w:lang w:val="en-US" w:eastAsia="zh-CN"/>
        </w:rPr>
        <w:t>z</w:t>
      </w:r>
      <w:r>
        <w:rPr>
          <w:lang w:val="en-US" w:eastAsia="zh-CN"/>
        </w:rPr>
        <w:t>]</w:t>
      </w:r>
      <w:r>
        <w:rPr>
          <w:rFonts w:hint="eastAsia"/>
          <w:lang w:val="en-US" w:eastAsia="zh-CN"/>
        </w:rPr>
        <w:t>.</w:t>
      </w:r>
    </w:p>
    <w:p w14:paraId="55DE3C3E" w14:textId="77777777" w:rsidR="008116B4" w:rsidRDefault="00571706">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49B9FEAC" w14:textId="77777777" w:rsidR="008116B4" w:rsidRDefault="00571706">
      <w:pPr>
        <w:pStyle w:val="B1"/>
        <w:ind w:left="284" w:firstLine="0"/>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14:paraId="7F6BF8C1" w14:textId="77777777" w:rsidR="008116B4" w:rsidRDefault="00571706">
      <w:pPr>
        <w:pStyle w:val="NO"/>
        <w:rPr>
          <w:lang w:val="en-US" w:eastAsia="zh-CN"/>
        </w:rPr>
      </w:pPr>
      <w:r>
        <w:t>NOTE 2:</w:t>
      </w:r>
      <w:r>
        <w:tab/>
        <w:t>There is no expectation to have constant and exact mapping between slice configuration parameters and actual traffic load of the same slice.</w:t>
      </w:r>
    </w:p>
    <w:p w14:paraId="6C32F002" w14:textId="77777777" w:rsidR="008116B4" w:rsidRDefault="00571706">
      <w:pPr>
        <w:pStyle w:val="Heading3"/>
        <w:rPr>
          <w:lang w:val="en-IN"/>
        </w:rPr>
      </w:pPr>
      <w:bookmarkStart w:id="211" w:name="_Toc27190"/>
      <w:bookmarkStart w:id="212" w:name="_Toc120030845"/>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211"/>
      <w:bookmarkEnd w:id="212"/>
    </w:p>
    <w:p w14:paraId="792E6C24" w14:textId="77777777" w:rsidR="008116B4" w:rsidRDefault="00571706">
      <w:pPr>
        <w:pStyle w:val="Heading4"/>
      </w:pPr>
      <w:bookmarkStart w:id="213" w:name="_Toc98854405"/>
      <w:bookmarkStart w:id="214" w:name="_Toc120030846"/>
      <w:bookmarkStart w:id="215" w:name="_Toc50584446"/>
      <w:bookmarkStart w:id="216" w:name="_Toc37791074"/>
      <w:bookmarkStart w:id="217" w:name="_Toc42004062"/>
      <w:bookmarkStart w:id="218" w:name="_Toc57673701"/>
      <w:bookmarkStart w:id="219" w:name="_Toc50584790"/>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213"/>
      <w:bookmarkEnd w:id="214"/>
    </w:p>
    <w:p w14:paraId="04F7A52E" w14:textId="77777777" w:rsidR="008116B4" w:rsidRDefault="00571706">
      <w:r>
        <w:t>The following information flows are specified:</w:t>
      </w:r>
    </w:p>
    <w:p w14:paraId="2B88922E" w14:textId="77777777" w:rsidR="008116B4" w:rsidRDefault="00571706">
      <w:pPr>
        <w:pStyle w:val="B1"/>
        <w:rPr>
          <w:lang w:val="en-US" w:eastAsia="zh-CN"/>
        </w:rPr>
      </w:pPr>
      <w:r>
        <w:rPr>
          <w:rFonts w:hint="eastAsia"/>
          <w:lang w:val="en-US" w:eastAsia="zh-CN"/>
        </w:rPr>
        <w:t>-</w:t>
      </w:r>
      <w:r>
        <w:rPr>
          <w:rFonts w:hint="eastAsia"/>
          <w:lang w:val="en-US" w:eastAsia="zh-CN"/>
        </w:rPr>
        <w:tab/>
        <w:t>AF policy provisioning request and notification;</w:t>
      </w:r>
    </w:p>
    <w:p w14:paraId="315CB897" w14:textId="77777777" w:rsidR="008116B4" w:rsidRDefault="00571706">
      <w:pPr>
        <w:pStyle w:val="B1"/>
        <w:rPr>
          <w:lang w:eastAsia="zh-CN"/>
        </w:rPr>
      </w:pPr>
      <w:r>
        <w:rPr>
          <w:rFonts w:hint="eastAsia"/>
          <w:lang w:val="en-US" w:eastAsia="zh-CN"/>
        </w:rPr>
        <w:t>-</w:t>
      </w:r>
      <w:r>
        <w:rPr>
          <w:rFonts w:hint="eastAsia"/>
          <w:lang w:val="en-US" w:eastAsia="zh-CN"/>
        </w:rPr>
        <w:tab/>
        <w:t>Network slice optimization</w:t>
      </w:r>
      <w:r>
        <w:t xml:space="preserve"> </w:t>
      </w:r>
      <w:r>
        <w:rPr>
          <w:lang w:eastAsia="zh-CN"/>
        </w:rPr>
        <w:t>subscription</w:t>
      </w:r>
      <w:r>
        <w:rPr>
          <w:rFonts w:hint="eastAsia"/>
          <w:lang w:val="en-US" w:eastAsia="zh-CN"/>
        </w:rPr>
        <w:t xml:space="preserve">, </w:t>
      </w:r>
      <w:r>
        <w:t>response</w:t>
      </w:r>
      <w:r>
        <w:rPr>
          <w:rFonts w:hint="eastAsia"/>
          <w:lang w:val="en-US" w:eastAsia="zh-CN"/>
        </w:rPr>
        <w:t xml:space="preserve"> and notification.</w:t>
      </w:r>
    </w:p>
    <w:p w14:paraId="4D225671" w14:textId="77777777" w:rsidR="008116B4" w:rsidRDefault="00571706">
      <w:pPr>
        <w:pStyle w:val="Heading4"/>
        <w:rPr>
          <w:lang w:val="en-US" w:eastAsia="zh-CN"/>
        </w:rPr>
      </w:pPr>
      <w:bookmarkStart w:id="220" w:name="_Toc120030847"/>
      <w:bookmarkStart w:id="221" w:name="_Toc50644981"/>
      <w:bookmarkStart w:id="222" w:name="_Toc42004063"/>
      <w:bookmarkStart w:id="223" w:name="_Toc50584447"/>
      <w:bookmarkStart w:id="224" w:name="_Toc98854408"/>
      <w:bookmarkStart w:id="225" w:name="_Toc37791075"/>
      <w:bookmarkStart w:id="226" w:name="_Toc50584791"/>
      <w:bookmarkStart w:id="227" w:name="_Toc57673702"/>
      <w:bookmarkEnd w:id="215"/>
      <w:bookmarkEnd w:id="216"/>
      <w:bookmarkEnd w:id="217"/>
      <w:bookmarkEnd w:id="218"/>
      <w:bookmarkEnd w:id="219"/>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220"/>
    </w:p>
    <w:p w14:paraId="395B01DF" w14:textId="77777777" w:rsidR="008116B4" w:rsidRDefault="00571706">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73639329" w14:textId="77777777" w:rsidR="008116B4" w:rsidRDefault="00571706">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 xml:space="preserve">-1: </w:t>
      </w:r>
      <w:r>
        <w:rPr>
          <w:rFonts w:hint="eastAsia"/>
          <w:lang w:val="en-US" w:eastAsia="zh-CN"/>
        </w:rPr>
        <w:t>AF policy provisioning</w:t>
      </w:r>
      <w:r>
        <w:rPr>
          <w:lang w:eastAsia="zh-CN"/>
        </w:rPr>
        <w:t xml:space="preserve"> </w:t>
      </w:r>
      <w:r>
        <w:rPr>
          <w:rFonts w:hint="eastAsia"/>
          <w:lang w:val="en-US"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4C721722" w14:textId="77777777">
        <w:trPr>
          <w:jc w:val="center"/>
        </w:trPr>
        <w:tc>
          <w:tcPr>
            <w:tcW w:w="2880" w:type="dxa"/>
            <w:tcBorders>
              <w:top w:val="single" w:sz="4" w:space="0" w:color="000000"/>
              <w:left w:val="single" w:sz="4" w:space="0" w:color="000000"/>
              <w:bottom w:val="single" w:sz="4" w:space="0" w:color="000000"/>
            </w:tcBorders>
          </w:tcPr>
          <w:p w14:paraId="4E11933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1349809F"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5D80CDC" w14:textId="77777777" w:rsidR="008116B4" w:rsidRDefault="00571706">
            <w:pPr>
              <w:pStyle w:val="TAH"/>
            </w:pPr>
            <w:r>
              <w:t>Description</w:t>
            </w:r>
          </w:p>
        </w:tc>
      </w:tr>
      <w:tr w:rsidR="008116B4" w14:paraId="0A170E77" w14:textId="77777777">
        <w:trPr>
          <w:jc w:val="center"/>
        </w:trPr>
        <w:tc>
          <w:tcPr>
            <w:tcW w:w="2880" w:type="dxa"/>
            <w:tcBorders>
              <w:top w:val="single" w:sz="4" w:space="0" w:color="000000"/>
              <w:left w:val="single" w:sz="4" w:space="0" w:color="000000"/>
              <w:bottom w:val="single" w:sz="4" w:space="0" w:color="000000"/>
            </w:tcBorders>
          </w:tcPr>
          <w:p w14:paraId="4FEE4A91"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03AF8701"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FDADB2B" w14:textId="77777777" w:rsidR="008116B4" w:rsidRDefault="00571706">
            <w:pPr>
              <w:pStyle w:val="TAL"/>
            </w:pPr>
            <w:r>
              <w:t xml:space="preserve">Unique identifier of the requestor (i.e. </w:t>
            </w:r>
            <w:r>
              <w:rPr>
                <w:rFonts w:hint="eastAsia"/>
                <w:lang w:val="en-US" w:eastAsia="zh-CN"/>
              </w:rPr>
              <w:t>VAL server ID</w:t>
            </w:r>
            <w:r>
              <w:t>).</w:t>
            </w:r>
          </w:p>
        </w:tc>
      </w:tr>
      <w:tr w:rsidR="008116B4" w14:paraId="23F64D52" w14:textId="77777777">
        <w:trPr>
          <w:jc w:val="center"/>
        </w:trPr>
        <w:tc>
          <w:tcPr>
            <w:tcW w:w="2880" w:type="dxa"/>
            <w:tcBorders>
              <w:top w:val="single" w:sz="4" w:space="0" w:color="000000"/>
              <w:left w:val="single" w:sz="4" w:space="0" w:color="000000"/>
              <w:bottom w:val="single" w:sz="4" w:space="0" w:color="000000"/>
            </w:tcBorders>
          </w:tcPr>
          <w:p w14:paraId="319298DD"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5FFF2183"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B58684" w14:textId="77777777" w:rsidR="008116B4" w:rsidRDefault="00571706">
            <w:pPr>
              <w:pStyle w:val="TAL"/>
            </w:pPr>
            <w:r>
              <w:rPr>
                <w:rFonts w:cs="Arial"/>
              </w:rPr>
              <w:t>Security credentials resulting from a successful authorization.</w:t>
            </w:r>
          </w:p>
        </w:tc>
      </w:tr>
      <w:tr w:rsidR="008116B4" w14:paraId="22AA5D41" w14:textId="77777777">
        <w:trPr>
          <w:trHeight w:val="90"/>
          <w:jc w:val="center"/>
        </w:trPr>
        <w:tc>
          <w:tcPr>
            <w:tcW w:w="2880" w:type="dxa"/>
            <w:tcBorders>
              <w:top w:val="single" w:sz="4" w:space="0" w:color="000000"/>
              <w:left w:val="single" w:sz="4" w:space="0" w:color="000000"/>
              <w:bottom w:val="single" w:sz="4" w:space="0" w:color="000000"/>
            </w:tcBorders>
          </w:tcPr>
          <w:p w14:paraId="3B0114B0" w14:textId="77777777" w:rsidR="008116B4" w:rsidRDefault="00571706">
            <w:pPr>
              <w:pStyle w:val="TAL"/>
              <w:rPr>
                <w:lang w:val="en-US" w:eastAsia="zh-CN"/>
              </w:rPr>
            </w:pPr>
            <w:r>
              <w:t>Requested slice information</w:t>
            </w:r>
          </w:p>
        </w:tc>
        <w:tc>
          <w:tcPr>
            <w:tcW w:w="1440" w:type="dxa"/>
            <w:tcBorders>
              <w:top w:val="single" w:sz="4" w:space="0" w:color="000000"/>
              <w:left w:val="single" w:sz="4" w:space="0" w:color="000000"/>
              <w:bottom w:val="single" w:sz="4" w:space="0" w:color="000000"/>
            </w:tcBorders>
          </w:tcPr>
          <w:p w14:paraId="33836BDF"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3CE0BDF" w14:textId="77777777" w:rsidR="008116B4" w:rsidRDefault="00571706">
            <w:pPr>
              <w:pStyle w:val="TAL"/>
              <w:rPr>
                <w:lang w:val="en-US"/>
              </w:rPr>
            </w:pPr>
            <w:r>
              <w:t>Indication of the slice which is requested.</w:t>
            </w:r>
          </w:p>
        </w:tc>
      </w:tr>
      <w:tr w:rsidR="008116B4" w14:paraId="0DDF9BC4" w14:textId="77777777">
        <w:trPr>
          <w:trHeight w:val="90"/>
          <w:jc w:val="center"/>
        </w:trPr>
        <w:tc>
          <w:tcPr>
            <w:tcW w:w="2880" w:type="dxa"/>
            <w:tcBorders>
              <w:top w:val="single" w:sz="4" w:space="0" w:color="000000"/>
              <w:left w:val="single" w:sz="4" w:space="0" w:color="000000"/>
              <w:bottom w:val="single" w:sz="4" w:space="0" w:color="000000"/>
            </w:tcBorders>
          </w:tcPr>
          <w:p w14:paraId="7CC84806"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2A7FFDF9"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B3F1399" w14:textId="77777777" w:rsidR="008116B4" w:rsidRDefault="00571706">
            <w:pPr>
              <w:pStyle w:val="TAL"/>
              <w:rPr>
                <w:lang w:val="en-US" w:eastAsia="zh-CN"/>
              </w:rPr>
            </w:pPr>
            <w:r>
              <w:t>Indication of the DNN which is requested.</w:t>
            </w:r>
          </w:p>
        </w:tc>
      </w:tr>
      <w:tr w:rsidR="008116B4" w14:paraId="242DADFE" w14:textId="77777777">
        <w:trPr>
          <w:trHeight w:val="90"/>
          <w:jc w:val="center"/>
        </w:trPr>
        <w:tc>
          <w:tcPr>
            <w:tcW w:w="2880" w:type="dxa"/>
            <w:tcBorders>
              <w:top w:val="single" w:sz="4" w:space="0" w:color="000000"/>
              <w:left w:val="single" w:sz="4" w:space="0" w:color="000000"/>
              <w:bottom w:val="single" w:sz="4" w:space="0" w:color="000000"/>
            </w:tcBorders>
          </w:tcPr>
          <w:p w14:paraId="5667771B" w14:textId="77777777" w:rsidR="008116B4" w:rsidRDefault="00571706">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5A513CE5"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9A0138" w14:textId="77777777" w:rsidR="008116B4" w:rsidRDefault="00571706">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8116B4" w14:paraId="6EABB317" w14:textId="77777777">
        <w:trPr>
          <w:trHeight w:val="90"/>
          <w:jc w:val="center"/>
        </w:trPr>
        <w:tc>
          <w:tcPr>
            <w:tcW w:w="2880" w:type="dxa"/>
            <w:tcBorders>
              <w:top w:val="single" w:sz="4" w:space="0" w:color="000000"/>
              <w:left w:val="single" w:sz="4" w:space="0" w:color="000000"/>
              <w:bottom w:val="single" w:sz="4" w:space="0" w:color="000000"/>
            </w:tcBorders>
          </w:tcPr>
          <w:p w14:paraId="0778AB70" w14:textId="77777777" w:rsidR="008116B4" w:rsidRDefault="00571706">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3B55AA13"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A7231" w14:textId="77777777" w:rsidR="008116B4" w:rsidRDefault="00571706">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bl>
    <w:p w14:paraId="4C026BC5" w14:textId="77777777" w:rsidR="008116B4" w:rsidRDefault="00571706">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13ED4C7F" w14:textId="77777777" w:rsidR="008116B4" w:rsidRDefault="00571706">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8116B4" w14:paraId="783E42F9" w14:textId="77777777">
        <w:trPr>
          <w:jc w:val="center"/>
        </w:trPr>
        <w:tc>
          <w:tcPr>
            <w:tcW w:w="2880" w:type="dxa"/>
            <w:tcBorders>
              <w:top w:val="single" w:sz="4" w:space="0" w:color="000000"/>
              <w:left w:val="single" w:sz="4" w:space="0" w:color="000000"/>
              <w:bottom w:val="single" w:sz="4" w:space="0" w:color="000000"/>
            </w:tcBorders>
          </w:tcPr>
          <w:p w14:paraId="119C5525"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357B17FA"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E5399C0" w14:textId="77777777" w:rsidR="008116B4" w:rsidRDefault="00571706">
            <w:pPr>
              <w:pStyle w:val="TAH"/>
            </w:pPr>
            <w:r>
              <w:t>Description</w:t>
            </w:r>
          </w:p>
        </w:tc>
      </w:tr>
      <w:tr w:rsidR="008116B4" w14:paraId="2DD4599B" w14:textId="77777777">
        <w:trPr>
          <w:jc w:val="center"/>
        </w:trPr>
        <w:tc>
          <w:tcPr>
            <w:tcW w:w="2880" w:type="dxa"/>
            <w:tcBorders>
              <w:top w:val="single" w:sz="4" w:space="0" w:color="000000"/>
              <w:left w:val="single" w:sz="4" w:space="0" w:color="000000"/>
              <w:bottom w:val="single" w:sz="4" w:space="0" w:color="000000"/>
            </w:tcBorders>
          </w:tcPr>
          <w:p w14:paraId="079C3DB3" w14:textId="77777777" w:rsidR="008116B4" w:rsidRDefault="00571706">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0FF7BD98" w14:textId="77777777" w:rsidR="008116B4" w:rsidRDefault="00571706">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312139" w14:textId="77777777" w:rsidR="008116B4" w:rsidRDefault="00571706">
            <w:pPr>
              <w:pStyle w:val="TAL"/>
            </w:pPr>
            <w:r>
              <w:rPr>
                <w:rFonts w:hint="eastAsia"/>
                <w:lang w:eastAsia="zh-CN"/>
              </w:rPr>
              <w:t xml:space="preserve">The name of </w:t>
            </w:r>
            <w:r>
              <w:rPr>
                <w:rFonts w:hint="eastAsia"/>
                <w:lang w:val="en-US" w:eastAsia="zh-CN"/>
              </w:rPr>
              <w:t>AF policy.</w:t>
            </w:r>
          </w:p>
        </w:tc>
      </w:tr>
      <w:tr w:rsidR="008116B4" w14:paraId="56DE1908" w14:textId="77777777">
        <w:trPr>
          <w:jc w:val="center"/>
        </w:trPr>
        <w:tc>
          <w:tcPr>
            <w:tcW w:w="2880" w:type="dxa"/>
            <w:tcBorders>
              <w:top w:val="single" w:sz="4" w:space="0" w:color="000000"/>
              <w:left w:val="single" w:sz="4" w:space="0" w:color="000000"/>
              <w:bottom w:val="single" w:sz="4" w:space="0" w:color="000000"/>
            </w:tcBorders>
          </w:tcPr>
          <w:p w14:paraId="467E573D" w14:textId="77777777" w:rsidR="008116B4" w:rsidRDefault="00571706">
            <w:pPr>
              <w:pStyle w:val="TAL"/>
            </w:pP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77E5A762" w14:textId="77777777" w:rsidR="008116B4" w:rsidRDefault="00571706">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534DD7" w14:textId="77777777" w:rsidR="008116B4" w:rsidRDefault="00571706">
            <w:pPr>
              <w:pStyle w:val="TAL"/>
            </w:pPr>
            <w:r>
              <w:rPr>
                <w:lang w:eastAsia="zh-CN"/>
              </w:rPr>
              <w:t>I</w:t>
            </w:r>
            <w:r>
              <w:rPr>
                <w:rFonts w:hint="eastAsia"/>
                <w:lang w:eastAsia="zh-CN"/>
              </w:rPr>
              <w:t>ndicating the event that should be monitored, associated with the threshold of the monitored parameter.</w:t>
            </w:r>
          </w:p>
        </w:tc>
      </w:tr>
      <w:tr w:rsidR="008116B4" w14:paraId="4760C5A4" w14:textId="77777777">
        <w:trPr>
          <w:trHeight w:val="90"/>
          <w:jc w:val="center"/>
        </w:trPr>
        <w:tc>
          <w:tcPr>
            <w:tcW w:w="2880" w:type="dxa"/>
            <w:tcBorders>
              <w:top w:val="single" w:sz="4" w:space="0" w:color="000000"/>
              <w:left w:val="single" w:sz="4" w:space="0" w:color="000000"/>
              <w:bottom w:val="single" w:sz="4" w:space="0" w:color="000000"/>
            </w:tcBorders>
          </w:tcPr>
          <w:p w14:paraId="21731F46" w14:textId="77777777" w:rsidR="008116B4" w:rsidRDefault="00571706">
            <w:pPr>
              <w:pStyle w:val="TAL"/>
              <w:rPr>
                <w:lang w:val="en-US" w:eastAsia="zh-CN"/>
              </w:rPr>
            </w:pP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58839253"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916872" w14:textId="77777777" w:rsidR="008116B4" w:rsidRDefault="00571706">
            <w:pPr>
              <w:pStyle w:val="TAL"/>
              <w:rPr>
                <w:lang w:val="en-US"/>
              </w:rPr>
            </w:pPr>
            <w:r>
              <w:rPr>
                <w:lang w:eastAsia="zh-CN"/>
              </w:rPr>
              <w:t>I</w:t>
            </w:r>
            <w:r>
              <w:rPr>
                <w:rFonts w:hint="eastAsia"/>
                <w:lang w:eastAsia="zh-CN"/>
              </w:rPr>
              <w:t>ndicating the excepted actions associated with the updated parameter.</w:t>
            </w:r>
          </w:p>
        </w:tc>
      </w:tr>
      <w:tr w:rsidR="008116B4" w14:paraId="6946989C" w14:textId="77777777">
        <w:trPr>
          <w:trHeight w:val="90"/>
          <w:jc w:val="center"/>
        </w:trPr>
        <w:tc>
          <w:tcPr>
            <w:tcW w:w="2880" w:type="dxa"/>
            <w:tcBorders>
              <w:top w:val="single" w:sz="4" w:space="0" w:color="000000"/>
              <w:left w:val="single" w:sz="4" w:space="0" w:color="000000"/>
              <w:bottom w:val="single" w:sz="4" w:space="0" w:color="000000"/>
            </w:tcBorders>
          </w:tcPr>
          <w:p w14:paraId="668AF174" w14:textId="77777777" w:rsidR="008116B4" w:rsidRDefault="00571706">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7B5DD6EA"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0ABECD" w14:textId="77777777" w:rsidR="008116B4" w:rsidRDefault="00571706">
            <w:pPr>
              <w:pStyle w:val="TAL"/>
              <w:rPr>
                <w:lang w:eastAsia="zh-CN"/>
              </w:rPr>
            </w:pPr>
            <w:r>
              <w:rPr>
                <w:lang w:val="en-US" w:eastAsia="zh-CN"/>
              </w:rPr>
              <w:t xml:space="preserve">Time duration </w:t>
            </w:r>
            <w:r>
              <w:rPr>
                <w:rFonts w:hint="eastAsia"/>
                <w:lang w:val="en-US" w:eastAsia="zh-CN"/>
              </w:rPr>
              <w:t xml:space="preserve">or </w:t>
            </w:r>
            <w:r>
              <w:rPr>
                <w:lang w:eastAsia="zh-CN"/>
              </w:rPr>
              <w:t>number of events</w:t>
            </w:r>
            <w:r>
              <w:rPr>
                <w:rFonts w:hint="eastAsia"/>
                <w:lang w:eastAsia="zh-CN"/>
              </w:rPr>
              <w:t xml:space="preserve"> </w:t>
            </w:r>
            <w:r>
              <w:rPr>
                <w:lang w:val="en-US" w:eastAsia="zh-CN"/>
              </w:rPr>
              <w:t>for which the</w:t>
            </w:r>
            <w:r>
              <w:rPr>
                <w:rFonts w:hint="eastAsia"/>
                <w:lang w:val="en-US" w:eastAsia="zh-CN"/>
              </w:rPr>
              <w:t xml:space="preserve"> policy</w:t>
            </w:r>
            <w:r>
              <w:rPr>
                <w:lang w:val="en-US" w:eastAsia="zh-CN"/>
              </w:rPr>
              <w:t xml:space="preserve"> is valid</w:t>
            </w:r>
            <w:r>
              <w:rPr>
                <w:rFonts w:hint="eastAsia"/>
                <w:lang w:val="en-US" w:eastAsia="zh-CN"/>
              </w:rPr>
              <w:t>.</w:t>
            </w:r>
          </w:p>
        </w:tc>
      </w:tr>
    </w:tbl>
    <w:p w14:paraId="54598637" w14:textId="77777777" w:rsidR="008116B4" w:rsidRDefault="00571706">
      <w:pPr>
        <w:pStyle w:val="EditorsNote"/>
        <w:rPr>
          <w:lang w:eastAsia="zh-CN"/>
        </w:rPr>
      </w:pPr>
      <w:r>
        <w:t>Editor's note: Whether more polic</w:t>
      </w:r>
      <w:r>
        <w:rPr>
          <w:rFonts w:hint="eastAsia"/>
        </w:rPr>
        <w:t>ie</w:t>
      </w:r>
      <w:r>
        <w:t>s consisting of trigger events and actions could be supported is FFS.</w:t>
      </w:r>
    </w:p>
    <w:p w14:paraId="097EDB41" w14:textId="77777777" w:rsidR="008116B4" w:rsidRDefault="00571706">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5 list the supported </w:t>
      </w:r>
      <w:r w:rsidR="006E11BE">
        <w:rPr>
          <w:rFonts w:hint="eastAsia"/>
          <w:lang w:eastAsia="zh-CN"/>
        </w:rPr>
        <w:t>polic</w:t>
      </w:r>
      <w:r w:rsidR="006E11BE">
        <w:rPr>
          <w:rFonts w:eastAsiaTheme="minorEastAsia" w:hint="eastAsia"/>
          <w:lang w:eastAsia="zh-CN"/>
        </w:rPr>
        <w:t>ies</w:t>
      </w:r>
      <w:r>
        <w:t>.</w:t>
      </w:r>
    </w:p>
    <w:p w14:paraId="62ADF5F9" w14:textId="77777777" w:rsidR="008116B4" w:rsidRDefault="00571706">
      <w:pPr>
        <w:pStyle w:val="TH"/>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8116B4" w14:paraId="69FA0FA9" w14:textId="77777777">
        <w:trPr>
          <w:trHeight w:val="90"/>
          <w:jc w:val="center"/>
        </w:trPr>
        <w:tc>
          <w:tcPr>
            <w:tcW w:w="2752" w:type="dxa"/>
            <w:tcMar>
              <w:top w:w="0" w:type="dxa"/>
              <w:left w:w="108" w:type="dxa"/>
              <w:bottom w:w="0" w:type="dxa"/>
              <w:right w:w="108" w:type="dxa"/>
            </w:tcMar>
          </w:tcPr>
          <w:p w14:paraId="46C2357C" w14:textId="77777777" w:rsidR="008116B4" w:rsidRDefault="00571706">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238AC2B2" w14:textId="77777777" w:rsidR="008116B4" w:rsidRDefault="00571706">
            <w:pPr>
              <w:pStyle w:val="TAC"/>
              <w:spacing w:line="90" w:lineRule="atLeast"/>
              <w:rPr>
                <w:b/>
                <w:lang w:eastAsia="zh-CN"/>
              </w:rPr>
            </w:pPr>
            <w:r>
              <w:rPr>
                <w:b/>
              </w:rPr>
              <w:t>Status</w:t>
            </w:r>
          </w:p>
        </w:tc>
        <w:tc>
          <w:tcPr>
            <w:tcW w:w="4333" w:type="dxa"/>
            <w:tcMar>
              <w:top w:w="0" w:type="dxa"/>
              <w:left w:w="108" w:type="dxa"/>
              <w:bottom w:w="0" w:type="dxa"/>
              <w:right w:w="108" w:type="dxa"/>
            </w:tcMar>
          </w:tcPr>
          <w:p w14:paraId="1D5BE8AE" w14:textId="77777777" w:rsidR="008116B4" w:rsidRDefault="00571706">
            <w:pPr>
              <w:pStyle w:val="TAL"/>
              <w:spacing w:line="90" w:lineRule="atLeast"/>
              <w:jc w:val="center"/>
              <w:rPr>
                <w:b/>
                <w:lang w:eastAsia="zh-CN"/>
              </w:rPr>
            </w:pPr>
            <w:r>
              <w:rPr>
                <w:b/>
              </w:rPr>
              <w:t>Description</w:t>
            </w:r>
          </w:p>
        </w:tc>
      </w:tr>
      <w:tr w:rsidR="008116B4" w14:paraId="458E0C2F" w14:textId="77777777">
        <w:trPr>
          <w:trHeight w:val="90"/>
          <w:jc w:val="center"/>
        </w:trPr>
        <w:tc>
          <w:tcPr>
            <w:tcW w:w="2752" w:type="dxa"/>
            <w:tcMar>
              <w:top w:w="0" w:type="dxa"/>
              <w:left w:w="108" w:type="dxa"/>
              <w:bottom w:w="0" w:type="dxa"/>
              <w:right w:w="108" w:type="dxa"/>
            </w:tcMar>
          </w:tcPr>
          <w:p w14:paraId="3937A5EE" w14:textId="77777777" w:rsidR="008116B4" w:rsidRDefault="00571706">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26E565A4" w14:textId="77777777" w:rsidR="008116B4" w:rsidRDefault="00571706">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497917AC" w14:textId="77777777" w:rsidR="008116B4" w:rsidRDefault="00571706">
            <w:pPr>
              <w:pStyle w:val="TAL"/>
              <w:spacing w:line="90" w:lineRule="atLeast"/>
              <w:rPr>
                <w:lang w:eastAsia="zh-CN"/>
              </w:rPr>
            </w:pPr>
            <w:r>
              <w:rPr>
                <w:lang w:eastAsia="zh-CN"/>
              </w:rPr>
              <w:t>Max number of PDU sessions/ max number of UEs</w:t>
            </w:r>
          </w:p>
        </w:tc>
      </w:tr>
      <w:tr w:rsidR="008116B4" w14:paraId="389FEC3A" w14:textId="77777777">
        <w:trPr>
          <w:trHeight w:val="90"/>
          <w:jc w:val="center"/>
        </w:trPr>
        <w:tc>
          <w:tcPr>
            <w:tcW w:w="2752" w:type="dxa"/>
            <w:tcMar>
              <w:top w:w="0" w:type="dxa"/>
              <w:left w:w="108" w:type="dxa"/>
              <w:bottom w:w="0" w:type="dxa"/>
              <w:right w:w="108" w:type="dxa"/>
            </w:tcMar>
          </w:tcPr>
          <w:p w14:paraId="757633B9" w14:textId="77777777" w:rsidR="008116B4" w:rsidRDefault="00571706">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52AB3971"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0DC779FF" w14:textId="77777777" w:rsidR="008116B4" w:rsidRDefault="00571706">
            <w:pPr>
              <w:pStyle w:val="TAL"/>
              <w:spacing w:line="90" w:lineRule="atLeast"/>
              <w:rPr>
                <w:lang w:eastAsia="zh-CN"/>
              </w:rPr>
            </w:pPr>
            <w:r>
              <w:rPr>
                <w:lang w:eastAsia="zh-CN"/>
              </w:rPr>
              <w:t>Threshold PDU sessions/ Threshold UEs (reached utilization of available capacity in %)</w:t>
            </w:r>
          </w:p>
        </w:tc>
      </w:tr>
      <w:tr w:rsidR="008116B4" w14:paraId="5FB159F2" w14:textId="77777777">
        <w:trPr>
          <w:trHeight w:val="90"/>
          <w:jc w:val="center"/>
        </w:trPr>
        <w:tc>
          <w:tcPr>
            <w:tcW w:w="2752" w:type="dxa"/>
            <w:tcMar>
              <w:top w:w="0" w:type="dxa"/>
              <w:left w:w="108" w:type="dxa"/>
              <w:bottom w:w="0" w:type="dxa"/>
              <w:right w:w="108" w:type="dxa"/>
            </w:tcMar>
          </w:tcPr>
          <w:p w14:paraId="6A363693" w14:textId="77777777" w:rsidR="008116B4" w:rsidRDefault="00571706">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3CD88683"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59AD12A6" w14:textId="77777777" w:rsidR="008116B4" w:rsidRDefault="00571706">
            <w:pPr>
              <w:pStyle w:val="TAL"/>
              <w:spacing w:line="90" w:lineRule="atLeast"/>
              <w:rPr>
                <w:lang w:eastAsia="zh-CN"/>
              </w:rPr>
            </w:pPr>
            <w:r>
              <w:rPr>
                <w:lang w:eastAsia="zh-CN"/>
              </w:rPr>
              <w:t>Modification of PDU sessions / max number of UEs (step for increase in %)</w:t>
            </w:r>
          </w:p>
        </w:tc>
      </w:tr>
      <w:tr w:rsidR="008116B4" w14:paraId="2A6CA449" w14:textId="77777777">
        <w:trPr>
          <w:trHeight w:val="90"/>
          <w:jc w:val="center"/>
        </w:trPr>
        <w:tc>
          <w:tcPr>
            <w:tcW w:w="2752" w:type="dxa"/>
            <w:tcMar>
              <w:top w:w="0" w:type="dxa"/>
              <w:left w:w="108" w:type="dxa"/>
              <w:bottom w:w="0" w:type="dxa"/>
              <w:right w:w="108" w:type="dxa"/>
            </w:tcMar>
          </w:tcPr>
          <w:p w14:paraId="31D48B7B" w14:textId="77777777" w:rsidR="008116B4" w:rsidRDefault="00571706">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41F7BD1C" w14:textId="77777777" w:rsidR="008116B4" w:rsidRDefault="00571706">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581EA354" w14:textId="77777777" w:rsidR="008116B4" w:rsidRDefault="00571706">
            <w:pPr>
              <w:pStyle w:val="TAL"/>
              <w:spacing w:line="90" w:lineRule="atLeast"/>
              <w:rPr>
                <w:lang w:eastAsia="zh-CN"/>
              </w:rPr>
            </w:pPr>
            <w:r>
              <w:rPr>
                <w:lang w:val="en-US" w:eastAsia="zh-CN"/>
              </w:rPr>
              <w:t>Time duration</w:t>
            </w:r>
          </w:p>
        </w:tc>
      </w:tr>
    </w:tbl>
    <w:p w14:paraId="24E74509" w14:textId="77777777" w:rsidR="008116B4" w:rsidRDefault="00571706">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8116B4" w14:paraId="31530116" w14:textId="77777777">
        <w:trPr>
          <w:trHeight w:val="90"/>
          <w:jc w:val="center"/>
        </w:trPr>
        <w:tc>
          <w:tcPr>
            <w:tcW w:w="2734" w:type="dxa"/>
            <w:tcMar>
              <w:top w:w="0" w:type="dxa"/>
              <w:left w:w="108" w:type="dxa"/>
              <w:bottom w:w="0" w:type="dxa"/>
              <w:right w:w="108" w:type="dxa"/>
            </w:tcMar>
          </w:tcPr>
          <w:p w14:paraId="57502CCE"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39D3C011" w14:textId="77777777" w:rsidR="008116B4" w:rsidRDefault="00571706">
            <w:pPr>
              <w:pStyle w:val="TAC"/>
              <w:spacing w:line="90" w:lineRule="atLeast"/>
              <w:rPr>
                <w:b/>
                <w:lang w:eastAsia="zh-CN"/>
              </w:rPr>
            </w:pPr>
            <w:r>
              <w:rPr>
                <w:b/>
              </w:rPr>
              <w:t>Status</w:t>
            </w:r>
          </w:p>
        </w:tc>
        <w:tc>
          <w:tcPr>
            <w:tcW w:w="4295" w:type="dxa"/>
            <w:tcMar>
              <w:top w:w="0" w:type="dxa"/>
              <w:left w:w="108" w:type="dxa"/>
              <w:bottom w:w="0" w:type="dxa"/>
              <w:right w:w="108" w:type="dxa"/>
            </w:tcMar>
          </w:tcPr>
          <w:p w14:paraId="0B7C0EDE" w14:textId="77777777" w:rsidR="008116B4" w:rsidRDefault="00571706">
            <w:pPr>
              <w:pStyle w:val="TAL"/>
              <w:spacing w:line="90" w:lineRule="atLeast"/>
              <w:jc w:val="center"/>
              <w:rPr>
                <w:b/>
                <w:lang w:eastAsia="zh-CN"/>
              </w:rPr>
            </w:pPr>
            <w:r>
              <w:rPr>
                <w:b/>
              </w:rPr>
              <w:t>Description</w:t>
            </w:r>
          </w:p>
        </w:tc>
      </w:tr>
      <w:tr w:rsidR="008116B4" w14:paraId="227F549F" w14:textId="77777777">
        <w:trPr>
          <w:trHeight w:val="90"/>
          <w:jc w:val="center"/>
        </w:trPr>
        <w:tc>
          <w:tcPr>
            <w:tcW w:w="2734" w:type="dxa"/>
            <w:tcMar>
              <w:top w:w="0" w:type="dxa"/>
              <w:left w:w="108" w:type="dxa"/>
              <w:bottom w:w="0" w:type="dxa"/>
              <w:right w:w="108" w:type="dxa"/>
            </w:tcMar>
          </w:tcPr>
          <w:p w14:paraId="585D89CC"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177C4B07" w14:textId="77777777" w:rsidR="008116B4" w:rsidRDefault="00571706">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1656FEF2" w14:textId="77777777" w:rsidR="008116B4" w:rsidRDefault="00571706">
            <w:pPr>
              <w:pStyle w:val="TAL"/>
              <w:spacing w:line="90" w:lineRule="atLeast"/>
              <w:rPr>
                <w:lang w:eastAsia="zh-CN"/>
              </w:rPr>
            </w:pPr>
            <w:r>
              <w:rPr>
                <w:lang w:eastAsia="zh-CN"/>
              </w:rPr>
              <w:t xml:space="preserve">Network slice load prediction </w:t>
            </w:r>
          </w:p>
        </w:tc>
      </w:tr>
      <w:tr w:rsidR="008116B4" w14:paraId="412D75BA" w14:textId="77777777">
        <w:trPr>
          <w:trHeight w:val="90"/>
          <w:jc w:val="center"/>
        </w:trPr>
        <w:tc>
          <w:tcPr>
            <w:tcW w:w="2734" w:type="dxa"/>
            <w:tcMar>
              <w:top w:w="0" w:type="dxa"/>
              <w:left w:w="108" w:type="dxa"/>
              <w:bottom w:w="0" w:type="dxa"/>
              <w:right w:w="108" w:type="dxa"/>
            </w:tcMar>
          </w:tcPr>
          <w:p w14:paraId="09DE0EEA"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26EECE7F"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3274AD69" w14:textId="77777777" w:rsidR="008116B4" w:rsidRDefault="00571706" w:rsidP="009F45E2">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t>[</w:t>
            </w:r>
            <w:r w:rsidR="009F45E2">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8116B4" w14:paraId="701F05A4" w14:textId="77777777">
        <w:trPr>
          <w:trHeight w:val="90"/>
          <w:jc w:val="center"/>
        </w:trPr>
        <w:tc>
          <w:tcPr>
            <w:tcW w:w="2734" w:type="dxa"/>
            <w:tcMar>
              <w:top w:w="0" w:type="dxa"/>
              <w:left w:w="108" w:type="dxa"/>
              <w:bottom w:w="0" w:type="dxa"/>
              <w:right w:w="108" w:type="dxa"/>
            </w:tcMar>
          </w:tcPr>
          <w:p w14:paraId="080A3F95"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0C35F6E5"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0D4D78C6" w14:textId="77777777" w:rsidR="008116B4" w:rsidRDefault="00571706">
            <w:pPr>
              <w:pStyle w:val="TAL"/>
              <w:spacing w:line="90" w:lineRule="atLeast"/>
              <w:rPr>
                <w:lang w:eastAsia="zh-CN"/>
              </w:rPr>
            </w:pPr>
            <w:r>
              <w:rPr>
                <w:lang w:eastAsia="zh-CN"/>
              </w:rPr>
              <w:t>Modification of related network slice parameters (step for increase in %)</w:t>
            </w:r>
          </w:p>
        </w:tc>
      </w:tr>
      <w:tr w:rsidR="008116B4" w14:paraId="6B89DA95" w14:textId="77777777">
        <w:trPr>
          <w:trHeight w:val="90"/>
          <w:jc w:val="center"/>
        </w:trPr>
        <w:tc>
          <w:tcPr>
            <w:tcW w:w="2734" w:type="dxa"/>
            <w:tcMar>
              <w:top w:w="0" w:type="dxa"/>
              <w:left w:w="108" w:type="dxa"/>
              <w:bottom w:w="0" w:type="dxa"/>
              <w:right w:w="108" w:type="dxa"/>
            </w:tcMar>
          </w:tcPr>
          <w:p w14:paraId="712849E1" w14:textId="77777777" w:rsidR="008116B4" w:rsidRDefault="00571706">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31A72CC2" w14:textId="77777777" w:rsidR="008116B4" w:rsidRDefault="00571706">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756CD73B" w14:textId="77777777" w:rsidR="008116B4" w:rsidRDefault="00571706">
            <w:pPr>
              <w:pStyle w:val="TAL"/>
              <w:spacing w:line="90" w:lineRule="atLeast"/>
              <w:rPr>
                <w:lang w:eastAsia="zh-CN"/>
              </w:rPr>
            </w:pPr>
            <w:r>
              <w:rPr>
                <w:lang w:val="en-US" w:eastAsia="zh-CN"/>
              </w:rPr>
              <w:t>Time duration</w:t>
            </w:r>
          </w:p>
        </w:tc>
      </w:tr>
    </w:tbl>
    <w:p w14:paraId="2293728D" w14:textId="77777777" w:rsidR="008116B4" w:rsidRDefault="00571706">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8116B4" w14:paraId="505F63E1" w14:textId="77777777">
        <w:trPr>
          <w:trHeight w:val="90"/>
          <w:jc w:val="center"/>
        </w:trPr>
        <w:tc>
          <w:tcPr>
            <w:tcW w:w="2730" w:type="dxa"/>
            <w:tcMar>
              <w:top w:w="0" w:type="dxa"/>
              <w:left w:w="108" w:type="dxa"/>
              <w:bottom w:w="0" w:type="dxa"/>
              <w:right w:w="108" w:type="dxa"/>
            </w:tcMar>
          </w:tcPr>
          <w:p w14:paraId="0D9E5EC5"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0FA6735A" w14:textId="77777777" w:rsidR="008116B4" w:rsidRDefault="00571706">
            <w:pPr>
              <w:pStyle w:val="TAC"/>
              <w:spacing w:line="90" w:lineRule="atLeast"/>
              <w:rPr>
                <w:b/>
                <w:lang w:eastAsia="zh-CN"/>
              </w:rPr>
            </w:pPr>
            <w:r>
              <w:rPr>
                <w:b/>
              </w:rPr>
              <w:t>Status</w:t>
            </w:r>
          </w:p>
        </w:tc>
        <w:tc>
          <w:tcPr>
            <w:tcW w:w="4290" w:type="dxa"/>
            <w:tcMar>
              <w:top w:w="0" w:type="dxa"/>
              <w:left w:w="108" w:type="dxa"/>
              <w:bottom w:w="0" w:type="dxa"/>
              <w:right w:w="108" w:type="dxa"/>
            </w:tcMar>
          </w:tcPr>
          <w:p w14:paraId="7FA3F79E" w14:textId="77777777" w:rsidR="008116B4" w:rsidRDefault="00571706">
            <w:pPr>
              <w:pStyle w:val="TAL"/>
              <w:spacing w:line="90" w:lineRule="atLeast"/>
              <w:jc w:val="center"/>
              <w:rPr>
                <w:b/>
                <w:lang w:eastAsia="zh-CN"/>
              </w:rPr>
            </w:pPr>
            <w:r>
              <w:rPr>
                <w:b/>
              </w:rPr>
              <w:t>Description</w:t>
            </w:r>
          </w:p>
        </w:tc>
      </w:tr>
      <w:tr w:rsidR="008116B4" w14:paraId="4FFF69EB" w14:textId="77777777">
        <w:trPr>
          <w:trHeight w:val="90"/>
          <w:jc w:val="center"/>
        </w:trPr>
        <w:tc>
          <w:tcPr>
            <w:tcW w:w="2730" w:type="dxa"/>
            <w:tcMar>
              <w:top w:w="0" w:type="dxa"/>
              <w:left w:w="108" w:type="dxa"/>
              <w:bottom w:w="0" w:type="dxa"/>
              <w:right w:w="108" w:type="dxa"/>
            </w:tcMar>
          </w:tcPr>
          <w:p w14:paraId="768795C3"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4A8950AD" w14:textId="77777777" w:rsidR="008116B4" w:rsidRDefault="00571706">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10E8D9FD" w14:textId="77777777" w:rsidR="008116B4" w:rsidRDefault="00571706">
            <w:pPr>
              <w:pStyle w:val="TAL"/>
              <w:spacing w:line="90" w:lineRule="atLeast"/>
              <w:rPr>
                <w:lang w:eastAsia="zh-CN"/>
              </w:rPr>
            </w:pPr>
            <w:r>
              <w:rPr>
                <w:lang w:eastAsia="zh-CN"/>
              </w:rPr>
              <w:t xml:space="preserve">Time period </w:t>
            </w:r>
          </w:p>
        </w:tc>
      </w:tr>
      <w:tr w:rsidR="008116B4" w14:paraId="0FC775D4" w14:textId="77777777">
        <w:trPr>
          <w:trHeight w:val="90"/>
          <w:jc w:val="center"/>
        </w:trPr>
        <w:tc>
          <w:tcPr>
            <w:tcW w:w="2730" w:type="dxa"/>
            <w:tcMar>
              <w:top w:w="0" w:type="dxa"/>
              <w:left w:w="108" w:type="dxa"/>
              <w:bottom w:w="0" w:type="dxa"/>
              <w:right w:w="108" w:type="dxa"/>
            </w:tcMar>
          </w:tcPr>
          <w:p w14:paraId="148F4041"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56A0B5F5"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6E71689E" w14:textId="77777777" w:rsidR="008116B4" w:rsidRDefault="00571706">
            <w:pPr>
              <w:pStyle w:val="TAL"/>
              <w:spacing w:line="90" w:lineRule="atLeast"/>
              <w:rPr>
                <w:lang w:eastAsia="zh-CN"/>
              </w:rPr>
            </w:pPr>
            <w:r>
              <w:rPr>
                <w:lang w:eastAsia="zh-CN"/>
              </w:rPr>
              <w:t>Time/day configuration where specific network slice capacity is expected</w:t>
            </w:r>
          </w:p>
        </w:tc>
      </w:tr>
      <w:tr w:rsidR="008116B4" w14:paraId="4D3D2DAE" w14:textId="77777777">
        <w:trPr>
          <w:trHeight w:val="90"/>
          <w:jc w:val="center"/>
        </w:trPr>
        <w:tc>
          <w:tcPr>
            <w:tcW w:w="2730" w:type="dxa"/>
            <w:tcMar>
              <w:top w:w="0" w:type="dxa"/>
              <w:left w:w="108" w:type="dxa"/>
              <w:bottom w:w="0" w:type="dxa"/>
              <w:right w:w="108" w:type="dxa"/>
            </w:tcMar>
          </w:tcPr>
          <w:p w14:paraId="72000660"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06019235"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05529C27" w14:textId="77777777" w:rsidR="008116B4" w:rsidRDefault="00571706">
            <w:pPr>
              <w:pStyle w:val="TAL"/>
              <w:spacing w:line="90" w:lineRule="atLeast"/>
              <w:rPr>
                <w:lang w:eastAsia="zh-CN"/>
              </w:rPr>
            </w:pPr>
            <w:r>
              <w:rPr>
                <w:lang w:eastAsia="zh-CN"/>
              </w:rPr>
              <w:t>Modification of slice capacity (increase or decrease in %)</w:t>
            </w:r>
          </w:p>
        </w:tc>
      </w:tr>
      <w:tr w:rsidR="008116B4" w14:paraId="1E423B55" w14:textId="77777777">
        <w:trPr>
          <w:trHeight w:val="90"/>
          <w:jc w:val="center"/>
        </w:trPr>
        <w:tc>
          <w:tcPr>
            <w:tcW w:w="2730" w:type="dxa"/>
            <w:tcMar>
              <w:top w:w="0" w:type="dxa"/>
              <w:left w:w="108" w:type="dxa"/>
              <w:bottom w:w="0" w:type="dxa"/>
              <w:right w:w="108" w:type="dxa"/>
            </w:tcMar>
          </w:tcPr>
          <w:p w14:paraId="3F0E37D0" w14:textId="77777777" w:rsidR="008116B4" w:rsidRDefault="00571706">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1F800AF8" w14:textId="77777777" w:rsidR="008116B4" w:rsidRDefault="00571706">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0E318EDC" w14:textId="77777777" w:rsidR="008116B4" w:rsidRDefault="00571706">
            <w:pPr>
              <w:pStyle w:val="TAL"/>
              <w:spacing w:line="90" w:lineRule="atLeast"/>
              <w:rPr>
                <w:lang w:eastAsia="zh-CN"/>
              </w:rPr>
            </w:pPr>
            <w:r>
              <w:rPr>
                <w:lang w:val="en-US" w:eastAsia="zh-CN"/>
              </w:rPr>
              <w:t>Time duration</w:t>
            </w:r>
          </w:p>
        </w:tc>
      </w:tr>
    </w:tbl>
    <w:p w14:paraId="12F97E98" w14:textId="77777777" w:rsidR="000849BE" w:rsidRDefault="000849BE" w:rsidP="000849BE">
      <w:pPr>
        <w:rPr>
          <w:lang w:eastAsia="zh-CN"/>
        </w:rPr>
      </w:pPr>
      <w:bookmarkStart w:id="228" w:name="_Toc120030848"/>
    </w:p>
    <w:p w14:paraId="6DEAE233" w14:textId="6C8A5C08" w:rsidR="008116B4" w:rsidRDefault="00571706">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228"/>
      <w:r>
        <w:t xml:space="preserve"> </w:t>
      </w:r>
    </w:p>
    <w:p w14:paraId="66F4B2D0"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547CD22B" w14:textId="77777777" w:rsidR="008116B4" w:rsidRDefault="00571706">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AF policy provisioning</w:t>
      </w:r>
      <w:r>
        <w:rPr>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10984E01" w14:textId="77777777">
        <w:trPr>
          <w:jc w:val="center"/>
        </w:trPr>
        <w:tc>
          <w:tcPr>
            <w:tcW w:w="2880" w:type="dxa"/>
            <w:tcBorders>
              <w:top w:val="single" w:sz="4" w:space="0" w:color="000000"/>
              <w:left w:val="single" w:sz="4" w:space="0" w:color="000000"/>
              <w:bottom w:val="single" w:sz="4" w:space="0" w:color="000000"/>
            </w:tcBorders>
          </w:tcPr>
          <w:p w14:paraId="53979815"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79B23D02"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5DB7EB2" w14:textId="77777777" w:rsidR="008116B4" w:rsidRDefault="00571706">
            <w:pPr>
              <w:pStyle w:val="TAH"/>
            </w:pPr>
            <w:r>
              <w:t>Description</w:t>
            </w:r>
          </w:p>
        </w:tc>
      </w:tr>
      <w:tr w:rsidR="008116B4" w14:paraId="60A37E64" w14:textId="77777777">
        <w:trPr>
          <w:jc w:val="center"/>
        </w:trPr>
        <w:tc>
          <w:tcPr>
            <w:tcW w:w="2880" w:type="dxa"/>
            <w:tcBorders>
              <w:top w:val="single" w:sz="4" w:space="0" w:color="000000"/>
              <w:left w:val="single" w:sz="4" w:space="0" w:color="000000"/>
              <w:bottom w:val="single" w:sz="4" w:space="0" w:color="000000"/>
            </w:tcBorders>
          </w:tcPr>
          <w:p w14:paraId="3DF53FF3" w14:textId="77777777" w:rsidR="008116B4" w:rsidRDefault="00571706">
            <w:pPr>
              <w:pStyle w:val="TAL"/>
              <w:rPr>
                <w:lang w:eastAsia="zh-CN"/>
              </w:rPr>
            </w:pPr>
            <w:r>
              <w:rPr>
                <w:lang w:eastAsia="ko-KR"/>
              </w:rPr>
              <w:t>Successful response (NOTE)</w:t>
            </w:r>
          </w:p>
        </w:tc>
        <w:tc>
          <w:tcPr>
            <w:tcW w:w="1440" w:type="dxa"/>
            <w:tcBorders>
              <w:top w:val="single" w:sz="4" w:space="0" w:color="000000"/>
              <w:left w:val="single" w:sz="4" w:space="0" w:color="000000"/>
              <w:bottom w:val="single" w:sz="4" w:space="0" w:color="000000"/>
            </w:tcBorders>
          </w:tcPr>
          <w:p w14:paraId="04A320FA" w14:textId="77777777" w:rsidR="008116B4" w:rsidRDefault="00571706">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34C62E" w14:textId="77777777" w:rsidR="008116B4" w:rsidRDefault="00571706">
            <w:pPr>
              <w:pStyle w:val="TAL"/>
              <w:rPr>
                <w:lang w:val="en-US"/>
              </w:rPr>
            </w:pPr>
            <w:r>
              <w:rPr>
                <w:lang w:eastAsia="ko-KR"/>
              </w:rPr>
              <w:t xml:space="preserve">Indicates that the </w:t>
            </w:r>
            <w:r>
              <w:rPr>
                <w:rFonts w:hint="eastAsia"/>
                <w:lang w:val="en-US" w:eastAsia="zh-CN"/>
              </w:rPr>
              <w:t>AF policy provisioning</w:t>
            </w:r>
            <w:r>
              <w:rPr>
                <w:lang w:eastAsia="ko-KR"/>
              </w:rPr>
              <w:t xml:space="preserve"> request was successful.</w:t>
            </w:r>
          </w:p>
        </w:tc>
      </w:tr>
      <w:tr w:rsidR="008116B4" w14:paraId="6595B685" w14:textId="77777777">
        <w:trPr>
          <w:jc w:val="center"/>
        </w:trPr>
        <w:tc>
          <w:tcPr>
            <w:tcW w:w="2880" w:type="dxa"/>
            <w:tcBorders>
              <w:top w:val="single" w:sz="4" w:space="0" w:color="000000"/>
              <w:left w:val="single" w:sz="4" w:space="0" w:color="000000"/>
              <w:bottom w:val="single" w:sz="4" w:space="0" w:color="000000"/>
            </w:tcBorders>
          </w:tcPr>
          <w:p w14:paraId="7B34BE8F" w14:textId="77777777" w:rsidR="008116B4" w:rsidRDefault="00571706">
            <w:pPr>
              <w:pStyle w:val="TAL"/>
              <w:rPr>
                <w:lang w:val="en-US" w:eastAsia="zh-CN"/>
              </w:rPr>
            </w:pPr>
            <w:r>
              <w:rPr>
                <w:lang w:eastAsia="ko-KR"/>
              </w:rPr>
              <w:t xml:space="preserve">&gt; </w:t>
            </w:r>
            <w:r>
              <w:rPr>
                <w:rFonts w:hint="eastAsia"/>
                <w:lang w:eastAsia="zh-CN"/>
              </w:rPr>
              <w:t>Policy ID</w:t>
            </w:r>
          </w:p>
        </w:tc>
        <w:tc>
          <w:tcPr>
            <w:tcW w:w="1440" w:type="dxa"/>
            <w:tcBorders>
              <w:top w:val="single" w:sz="4" w:space="0" w:color="000000"/>
              <w:left w:val="single" w:sz="4" w:space="0" w:color="000000"/>
              <w:bottom w:val="single" w:sz="4" w:space="0" w:color="000000"/>
            </w:tcBorders>
          </w:tcPr>
          <w:p w14:paraId="317F5F66" w14:textId="77777777" w:rsidR="008116B4" w:rsidRDefault="00571706">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7B91CF" w14:textId="77777777" w:rsidR="008116B4" w:rsidRDefault="00571706">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8116B4" w14:paraId="65D94B90" w14:textId="77777777">
        <w:trPr>
          <w:jc w:val="center"/>
        </w:trPr>
        <w:tc>
          <w:tcPr>
            <w:tcW w:w="2880" w:type="dxa"/>
            <w:tcBorders>
              <w:top w:val="single" w:sz="4" w:space="0" w:color="000000"/>
              <w:left w:val="single" w:sz="4" w:space="0" w:color="000000"/>
              <w:bottom w:val="single" w:sz="4" w:space="0" w:color="000000"/>
            </w:tcBorders>
          </w:tcPr>
          <w:p w14:paraId="3B880421" w14:textId="77777777" w:rsidR="008116B4" w:rsidRDefault="00571706">
            <w:pPr>
              <w:pStyle w:val="TAL"/>
              <w:rPr>
                <w:lang w:val="en-US" w:eastAsia="zh-CN"/>
              </w:rPr>
            </w:pPr>
            <w:r>
              <w:rPr>
                <w:lang w:eastAsia="ko-KR"/>
              </w:rPr>
              <w:t>Failure response (NOTE)</w:t>
            </w:r>
          </w:p>
        </w:tc>
        <w:tc>
          <w:tcPr>
            <w:tcW w:w="1440" w:type="dxa"/>
            <w:tcBorders>
              <w:top w:val="single" w:sz="4" w:space="0" w:color="000000"/>
              <w:left w:val="single" w:sz="4" w:space="0" w:color="000000"/>
              <w:bottom w:val="single" w:sz="4" w:space="0" w:color="000000"/>
            </w:tcBorders>
          </w:tcPr>
          <w:p w14:paraId="6C132A78" w14:textId="77777777" w:rsidR="008116B4" w:rsidRDefault="00571706">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513E8C" w14:textId="77777777" w:rsidR="008116B4" w:rsidRDefault="00571706">
            <w:pPr>
              <w:pStyle w:val="TAL"/>
              <w:rPr>
                <w:lang w:eastAsia="ko-KR"/>
              </w:rPr>
            </w:pPr>
            <w:r>
              <w:rPr>
                <w:lang w:eastAsia="ko-KR"/>
              </w:rPr>
              <w:t xml:space="preserve">Indicates that the </w:t>
            </w:r>
            <w:r>
              <w:rPr>
                <w:rFonts w:hint="eastAsia"/>
                <w:lang w:val="en-US" w:eastAsia="zh-CN"/>
              </w:rPr>
              <w:t>AF policy provisioning</w:t>
            </w:r>
            <w:r>
              <w:rPr>
                <w:lang w:eastAsia="ko-KR"/>
              </w:rPr>
              <w:t xml:space="preserve"> request failed.</w:t>
            </w:r>
          </w:p>
        </w:tc>
      </w:tr>
      <w:tr w:rsidR="008116B4" w14:paraId="773B6F72" w14:textId="77777777">
        <w:trPr>
          <w:jc w:val="center"/>
        </w:trPr>
        <w:tc>
          <w:tcPr>
            <w:tcW w:w="2880" w:type="dxa"/>
            <w:tcBorders>
              <w:top w:val="single" w:sz="4" w:space="0" w:color="000000"/>
              <w:left w:val="single" w:sz="4" w:space="0" w:color="000000"/>
              <w:bottom w:val="single" w:sz="4" w:space="0" w:color="000000"/>
            </w:tcBorders>
          </w:tcPr>
          <w:p w14:paraId="5C34B0D2" w14:textId="77777777" w:rsidR="008116B4" w:rsidRDefault="00571706">
            <w:pPr>
              <w:pStyle w:val="TAL"/>
              <w:rPr>
                <w:lang w:val="en-US"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6C705C80" w14:textId="77777777" w:rsidR="008116B4" w:rsidRDefault="00571706">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9024" w14:textId="77777777" w:rsidR="008116B4" w:rsidRDefault="00571706">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8116B4" w14:paraId="38EA887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2F555C" w14:textId="77777777" w:rsidR="008116B4" w:rsidRDefault="00571706">
            <w:pPr>
              <w:pStyle w:val="TAL"/>
              <w:rPr>
                <w:lang w:eastAsia="ko-KR"/>
              </w:rPr>
            </w:pPr>
            <w:r>
              <w:t>NOTE:</w:t>
            </w:r>
            <w:r>
              <w:tab/>
              <w:t>One of these IEs shall be present in the message.</w:t>
            </w:r>
          </w:p>
        </w:tc>
      </w:tr>
    </w:tbl>
    <w:p w14:paraId="6B18A62B" w14:textId="77777777" w:rsidR="000849BE" w:rsidRDefault="000849BE" w:rsidP="000849BE">
      <w:pPr>
        <w:rPr>
          <w:lang w:eastAsia="zh-CN"/>
        </w:rPr>
      </w:pPr>
      <w:bookmarkStart w:id="229" w:name="_Toc120030849"/>
    </w:p>
    <w:p w14:paraId="1881C8C6" w14:textId="55D1C252" w:rsidR="008116B4" w:rsidRDefault="00571706">
      <w:pPr>
        <w:pStyle w:val="Heading4"/>
        <w:rPr>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eastAsia="zh-CN"/>
        </w:rPr>
        <w:t>4</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229"/>
    </w:p>
    <w:p w14:paraId="4600065B"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eastAsia="zh-CN"/>
        </w:rPr>
        <w:t>4</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0A00B444" w14:textId="77777777" w:rsidR="008116B4" w:rsidRDefault="00571706">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eastAsia="zh-CN"/>
        </w:rPr>
        <w:t>4</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116B4" w14:paraId="2BEB8799" w14:textId="77777777">
        <w:trPr>
          <w:jc w:val="center"/>
        </w:trPr>
        <w:tc>
          <w:tcPr>
            <w:tcW w:w="2880" w:type="dxa"/>
            <w:tcBorders>
              <w:top w:val="single" w:sz="4" w:space="0" w:color="000000"/>
              <w:left w:val="single" w:sz="4" w:space="0" w:color="000000"/>
              <w:bottom w:val="single" w:sz="4" w:space="0" w:color="000000"/>
            </w:tcBorders>
          </w:tcPr>
          <w:p w14:paraId="58105B0F"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06823DCC"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D896B70" w14:textId="77777777" w:rsidR="008116B4" w:rsidRDefault="00571706">
            <w:pPr>
              <w:pStyle w:val="TAH"/>
            </w:pPr>
            <w:r>
              <w:t>Description</w:t>
            </w:r>
          </w:p>
        </w:tc>
      </w:tr>
      <w:tr w:rsidR="008116B4" w14:paraId="71FA83CC" w14:textId="77777777">
        <w:trPr>
          <w:jc w:val="center"/>
        </w:trPr>
        <w:tc>
          <w:tcPr>
            <w:tcW w:w="2880" w:type="dxa"/>
            <w:tcBorders>
              <w:top w:val="single" w:sz="4" w:space="0" w:color="000000"/>
              <w:left w:val="single" w:sz="4" w:space="0" w:color="000000"/>
              <w:bottom w:val="single" w:sz="4" w:space="0" w:color="000000"/>
            </w:tcBorders>
          </w:tcPr>
          <w:p w14:paraId="05BDBF3E"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5B5E6C03"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629BA9" w14:textId="77777777" w:rsidR="008116B4" w:rsidRDefault="00571706">
            <w:pPr>
              <w:pStyle w:val="TAL"/>
            </w:pPr>
            <w:r>
              <w:t xml:space="preserve">Unique identifier of the requestor (i.e. </w:t>
            </w:r>
            <w:r>
              <w:rPr>
                <w:rFonts w:hint="eastAsia"/>
                <w:lang w:val="en-US" w:eastAsia="zh-CN"/>
              </w:rPr>
              <w:t xml:space="preserve">VAL server </w:t>
            </w:r>
            <w:r>
              <w:t>ID).</w:t>
            </w:r>
          </w:p>
        </w:tc>
      </w:tr>
      <w:tr w:rsidR="008116B4" w14:paraId="470B41D7" w14:textId="77777777">
        <w:trPr>
          <w:jc w:val="center"/>
        </w:trPr>
        <w:tc>
          <w:tcPr>
            <w:tcW w:w="2880" w:type="dxa"/>
            <w:tcBorders>
              <w:top w:val="single" w:sz="4" w:space="0" w:color="000000"/>
              <w:left w:val="single" w:sz="4" w:space="0" w:color="000000"/>
              <w:bottom w:val="single" w:sz="4" w:space="0" w:color="000000"/>
            </w:tcBorders>
          </w:tcPr>
          <w:p w14:paraId="329F2E68"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1FC42B04"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3B30D1F" w14:textId="77777777" w:rsidR="008116B4" w:rsidRDefault="00571706">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8116B4" w14:paraId="01FCEFE6" w14:textId="77777777">
        <w:trPr>
          <w:jc w:val="center"/>
        </w:trPr>
        <w:tc>
          <w:tcPr>
            <w:tcW w:w="2880" w:type="dxa"/>
            <w:tcBorders>
              <w:top w:val="single" w:sz="4" w:space="0" w:color="000000"/>
              <w:left w:val="single" w:sz="4" w:space="0" w:color="000000"/>
              <w:bottom w:val="single" w:sz="4" w:space="0" w:color="000000"/>
            </w:tcBorders>
          </w:tcPr>
          <w:p w14:paraId="15E9BE4F" w14:textId="77777777" w:rsidR="008116B4" w:rsidRDefault="00571706">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43369113" w14:textId="77777777" w:rsidR="008116B4" w:rsidRDefault="00571706">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F685E78" w14:textId="77777777" w:rsidR="008116B4" w:rsidRDefault="00571706">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8116B4" w14:paraId="1D1826CB" w14:textId="77777777">
        <w:trPr>
          <w:jc w:val="center"/>
        </w:trPr>
        <w:tc>
          <w:tcPr>
            <w:tcW w:w="2880" w:type="dxa"/>
            <w:tcBorders>
              <w:top w:val="single" w:sz="4" w:space="0" w:color="000000"/>
              <w:left w:val="single" w:sz="4" w:space="0" w:color="000000"/>
              <w:bottom w:val="single" w:sz="4" w:space="0" w:color="000000"/>
            </w:tcBorders>
          </w:tcPr>
          <w:p w14:paraId="5F8BF6E9" w14:textId="77777777" w:rsidR="008116B4" w:rsidRDefault="00571706">
            <w:pPr>
              <w:pStyle w:val="TAL"/>
              <w:rPr>
                <w:lang w:val="en-US" w:eastAsia="zh-CN"/>
              </w:rPr>
            </w:pPr>
            <w:r>
              <w:t>Requested slice information</w:t>
            </w:r>
          </w:p>
        </w:tc>
        <w:tc>
          <w:tcPr>
            <w:tcW w:w="1440" w:type="dxa"/>
            <w:tcBorders>
              <w:top w:val="single" w:sz="4" w:space="0" w:color="000000"/>
              <w:left w:val="single" w:sz="4" w:space="0" w:color="000000"/>
              <w:bottom w:val="single" w:sz="4" w:space="0" w:color="000000"/>
            </w:tcBorders>
          </w:tcPr>
          <w:p w14:paraId="178C36DF"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921B48B" w14:textId="77777777" w:rsidR="008116B4" w:rsidRDefault="00571706">
            <w:pPr>
              <w:pStyle w:val="TAL"/>
              <w:rPr>
                <w:lang w:eastAsia="zh-CN"/>
              </w:rPr>
            </w:pPr>
            <w:r>
              <w:t>Indication of the slice which is requested.</w:t>
            </w:r>
          </w:p>
        </w:tc>
      </w:tr>
      <w:tr w:rsidR="008116B4" w14:paraId="27A18CA5" w14:textId="77777777">
        <w:trPr>
          <w:jc w:val="center"/>
        </w:trPr>
        <w:tc>
          <w:tcPr>
            <w:tcW w:w="2880" w:type="dxa"/>
            <w:tcBorders>
              <w:top w:val="single" w:sz="4" w:space="0" w:color="000000"/>
              <w:left w:val="single" w:sz="4" w:space="0" w:color="000000"/>
              <w:bottom w:val="single" w:sz="4" w:space="0" w:color="000000"/>
            </w:tcBorders>
          </w:tcPr>
          <w:p w14:paraId="4294FB9C"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68855C8C"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F3C4EA2" w14:textId="77777777" w:rsidR="008116B4" w:rsidRDefault="00571706">
            <w:pPr>
              <w:pStyle w:val="TAL"/>
              <w:rPr>
                <w:rFonts w:cs="Arial"/>
                <w:lang w:val="en-US" w:eastAsia="zh-CN"/>
              </w:rPr>
            </w:pPr>
            <w:r>
              <w:t>Indication of the DNN which is requested.</w:t>
            </w:r>
          </w:p>
        </w:tc>
      </w:tr>
      <w:tr w:rsidR="008116B4" w14:paraId="4EA3AB0F" w14:textId="77777777">
        <w:trPr>
          <w:jc w:val="center"/>
        </w:trPr>
        <w:tc>
          <w:tcPr>
            <w:tcW w:w="2880" w:type="dxa"/>
            <w:tcBorders>
              <w:top w:val="single" w:sz="4" w:space="0" w:color="000000"/>
              <w:left w:val="single" w:sz="4" w:space="0" w:color="000000"/>
              <w:bottom w:val="single" w:sz="4" w:space="0" w:color="000000"/>
            </w:tcBorders>
          </w:tcPr>
          <w:p w14:paraId="7B9D7014" w14:textId="77777777" w:rsidR="008116B4" w:rsidRDefault="00571706">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61E19CCF" w14:textId="77777777" w:rsidR="008116B4" w:rsidRDefault="00571706">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49A09F" w14:textId="77777777" w:rsidR="008116B4" w:rsidRDefault="00571706">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AF Policy.</w:t>
            </w:r>
          </w:p>
        </w:tc>
      </w:tr>
      <w:tr w:rsidR="008116B4" w14:paraId="3C644A51" w14:textId="77777777">
        <w:trPr>
          <w:trHeight w:val="146"/>
          <w:jc w:val="center"/>
        </w:trPr>
        <w:tc>
          <w:tcPr>
            <w:tcW w:w="2880" w:type="dxa"/>
            <w:tcBorders>
              <w:top w:val="single" w:sz="4" w:space="0" w:color="000000"/>
              <w:left w:val="single" w:sz="4" w:space="0" w:color="000000"/>
              <w:bottom w:val="single" w:sz="4" w:space="0" w:color="000000"/>
            </w:tcBorders>
          </w:tcPr>
          <w:p w14:paraId="77E63A3C" w14:textId="77777777" w:rsidR="008116B4" w:rsidRDefault="00571706">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5654FD31"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5822223" w14:textId="77777777" w:rsidR="008116B4" w:rsidRDefault="00571706">
            <w:pPr>
              <w:pStyle w:val="TAL"/>
              <w:rPr>
                <w:lang w:val="en-US" w:eastAsia="zh-CN"/>
              </w:rPr>
            </w:pPr>
            <w:r>
              <w:t>Proposed expiration time for the subscription</w:t>
            </w:r>
            <w:r>
              <w:rPr>
                <w:rFonts w:hint="eastAsia"/>
                <w:lang w:val="en-US" w:eastAsia="zh-CN"/>
              </w:rPr>
              <w:t>.</w:t>
            </w:r>
          </w:p>
        </w:tc>
      </w:tr>
    </w:tbl>
    <w:p w14:paraId="6E83E8B4" w14:textId="77777777" w:rsidR="008116B4" w:rsidRDefault="008116B4">
      <w:pPr>
        <w:rPr>
          <w:lang w:eastAsia="zh-CN"/>
        </w:rPr>
      </w:pPr>
    </w:p>
    <w:p w14:paraId="55833514" w14:textId="77777777" w:rsidR="008116B4" w:rsidRDefault="00571706">
      <w:pPr>
        <w:pStyle w:val="Heading4"/>
      </w:pPr>
      <w:bookmarkStart w:id="230" w:name="_Toc120030850"/>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eastAsia="zh-CN"/>
        </w:rPr>
        <w:t>5</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230"/>
    </w:p>
    <w:p w14:paraId="25982B7D" w14:textId="77777777" w:rsidR="008116B4" w:rsidRDefault="00571706">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hint="eastAsia"/>
        </w:rPr>
        <w:t>5</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59C9317A" w14:textId="77777777" w:rsidR="008116B4" w:rsidRDefault="00571706">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5</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145E964C" w14:textId="77777777">
        <w:trPr>
          <w:jc w:val="center"/>
        </w:trPr>
        <w:tc>
          <w:tcPr>
            <w:tcW w:w="2880" w:type="dxa"/>
            <w:tcBorders>
              <w:top w:val="single" w:sz="4" w:space="0" w:color="000000"/>
              <w:left w:val="single" w:sz="4" w:space="0" w:color="000000"/>
              <w:bottom w:val="single" w:sz="4" w:space="0" w:color="000000"/>
            </w:tcBorders>
          </w:tcPr>
          <w:p w14:paraId="167BF1B6"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2BF4852C"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EA5A959" w14:textId="77777777" w:rsidR="008116B4" w:rsidRDefault="00571706">
            <w:pPr>
              <w:pStyle w:val="TAH"/>
            </w:pPr>
            <w:r>
              <w:t>Description</w:t>
            </w:r>
          </w:p>
        </w:tc>
      </w:tr>
      <w:tr w:rsidR="008116B4" w14:paraId="0E7D6A28" w14:textId="77777777">
        <w:trPr>
          <w:jc w:val="center"/>
        </w:trPr>
        <w:tc>
          <w:tcPr>
            <w:tcW w:w="2880" w:type="dxa"/>
            <w:tcBorders>
              <w:top w:val="single" w:sz="4" w:space="0" w:color="000000"/>
              <w:left w:val="single" w:sz="4" w:space="0" w:color="000000"/>
              <w:bottom w:val="single" w:sz="4" w:space="0" w:color="000000"/>
            </w:tcBorders>
          </w:tcPr>
          <w:p w14:paraId="0BB8A8B8" w14:textId="77777777" w:rsidR="008116B4" w:rsidRDefault="00571706">
            <w:pPr>
              <w:pStyle w:val="TAL"/>
              <w:rPr>
                <w:lang w:eastAsia="zh-CN"/>
              </w:rPr>
            </w:pPr>
            <w:r>
              <w:rPr>
                <w:lang w:eastAsia="ko-KR"/>
              </w:rPr>
              <w:t>Successful response (NOTE)</w:t>
            </w:r>
          </w:p>
        </w:tc>
        <w:tc>
          <w:tcPr>
            <w:tcW w:w="1440" w:type="dxa"/>
            <w:tcBorders>
              <w:top w:val="single" w:sz="4" w:space="0" w:color="000000"/>
              <w:left w:val="single" w:sz="4" w:space="0" w:color="000000"/>
              <w:bottom w:val="single" w:sz="4" w:space="0" w:color="000000"/>
            </w:tcBorders>
          </w:tcPr>
          <w:p w14:paraId="462D5CC8"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54D3880" w14:textId="77777777" w:rsidR="008116B4" w:rsidRDefault="00571706">
            <w:pPr>
              <w:pStyle w:val="TAL"/>
            </w:pPr>
            <w:r>
              <w:rPr>
                <w:lang w:eastAsia="ko-KR"/>
              </w:rPr>
              <w:t xml:space="preserve">Indicates that the </w:t>
            </w:r>
            <w:r>
              <w:rPr>
                <w:rFonts w:hint="eastAsia"/>
                <w:lang w:val="en-US" w:eastAsia="zh-CN"/>
              </w:rPr>
              <w:t>Network slice optimization subscription</w:t>
            </w:r>
            <w:r>
              <w:rPr>
                <w:lang w:eastAsia="ko-KR"/>
              </w:rPr>
              <w:t xml:space="preserve"> request was successful.</w:t>
            </w:r>
          </w:p>
        </w:tc>
      </w:tr>
      <w:tr w:rsidR="008116B4" w14:paraId="29212C11" w14:textId="77777777">
        <w:trPr>
          <w:jc w:val="center"/>
        </w:trPr>
        <w:tc>
          <w:tcPr>
            <w:tcW w:w="2880" w:type="dxa"/>
            <w:tcBorders>
              <w:top w:val="single" w:sz="4" w:space="0" w:color="000000"/>
              <w:left w:val="single" w:sz="4" w:space="0" w:color="000000"/>
              <w:bottom w:val="single" w:sz="4" w:space="0" w:color="000000"/>
            </w:tcBorders>
          </w:tcPr>
          <w:p w14:paraId="7C5E4A55" w14:textId="77777777" w:rsidR="008116B4" w:rsidRDefault="00571706">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48569BDC" w14:textId="77777777" w:rsidR="008116B4" w:rsidRDefault="0057170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A61FDD" w14:textId="77777777" w:rsidR="008116B4" w:rsidRDefault="00571706">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8116B4" w14:paraId="52F65AA7" w14:textId="77777777">
        <w:trPr>
          <w:jc w:val="center"/>
        </w:trPr>
        <w:tc>
          <w:tcPr>
            <w:tcW w:w="2880" w:type="dxa"/>
            <w:tcBorders>
              <w:top w:val="single" w:sz="4" w:space="0" w:color="000000"/>
              <w:left w:val="single" w:sz="4" w:space="0" w:color="000000"/>
              <w:bottom w:val="single" w:sz="4" w:space="0" w:color="000000"/>
            </w:tcBorders>
          </w:tcPr>
          <w:p w14:paraId="78A4464A" w14:textId="77777777" w:rsidR="008116B4" w:rsidRDefault="00571706">
            <w:pPr>
              <w:pStyle w:val="TAL"/>
              <w:rPr>
                <w:lang w:eastAsia="zh-CN"/>
              </w:rPr>
            </w:pPr>
            <w:r>
              <w:rPr>
                <w:lang w:eastAsia="ko-KR"/>
              </w:rPr>
              <w:t>Failure response (NOTE)</w:t>
            </w:r>
          </w:p>
        </w:tc>
        <w:tc>
          <w:tcPr>
            <w:tcW w:w="1440" w:type="dxa"/>
            <w:tcBorders>
              <w:top w:val="single" w:sz="4" w:space="0" w:color="000000"/>
              <w:left w:val="single" w:sz="4" w:space="0" w:color="000000"/>
              <w:bottom w:val="single" w:sz="4" w:space="0" w:color="000000"/>
            </w:tcBorders>
          </w:tcPr>
          <w:p w14:paraId="512974FA"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796A78" w14:textId="77777777" w:rsidR="008116B4" w:rsidRDefault="00571706">
            <w:pPr>
              <w:pStyle w:val="TAL"/>
            </w:pPr>
            <w:r>
              <w:rPr>
                <w:lang w:eastAsia="ko-KR"/>
              </w:rPr>
              <w:t xml:space="preserve">Indicates that the </w:t>
            </w:r>
            <w:r>
              <w:rPr>
                <w:rFonts w:hint="eastAsia"/>
                <w:lang w:val="en-US" w:eastAsia="zh-CN"/>
              </w:rPr>
              <w:t>Network slice optimization subscription</w:t>
            </w:r>
            <w:r>
              <w:rPr>
                <w:lang w:eastAsia="ko-KR"/>
              </w:rPr>
              <w:t xml:space="preserve"> request failed.</w:t>
            </w:r>
          </w:p>
        </w:tc>
      </w:tr>
      <w:tr w:rsidR="008116B4" w14:paraId="23038630" w14:textId="77777777">
        <w:trPr>
          <w:jc w:val="center"/>
        </w:trPr>
        <w:tc>
          <w:tcPr>
            <w:tcW w:w="2880" w:type="dxa"/>
            <w:tcBorders>
              <w:top w:val="single" w:sz="4" w:space="0" w:color="000000"/>
              <w:left w:val="single" w:sz="4" w:space="0" w:color="000000"/>
              <w:bottom w:val="single" w:sz="4" w:space="0" w:color="000000"/>
            </w:tcBorders>
          </w:tcPr>
          <w:p w14:paraId="5000A96F" w14:textId="77777777" w:rsidR="008116B4" w:rsidRDefault="00571706">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4470EF53"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9A217D" w14:textId="77777777" w:rsidR="008116B4" w:rsidRDefault="00571706">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8116B4" w14:paraId="7A1308B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3FA7BE" w14:textId="77777777" w:rsidR="008116B4" w:rsidRDefault="00571706">
            <w:pPr>
              <w:pStyle w:val="TAN"/>
              <w:rPr>
                <w:lang w:eastAsia="ko-KR"/>
              </w:rPr>
            </w:pPr>
            <w:r>
              <w:rPr>
                <w:lang w:eastAsia="ko-KR"/>
              </w:rPr>
              <w:t>NOTE:</w:t>
            </w:r>
            <w:r>
              <w:rPr>
                <w:lang w:eastAsia="ko-KR"/>
              </w:rPr>
              <w:tab/>
              <w:t>One of these IEs shall be present in the message.</w:t>
            </w:r>
          </w:p>
        </w:tc>
      </w:tr>
    </w:tbl>
    <w:p w14:paraId="5EE014F8" w14:textId="77777777" w:rsidR="000849BE" w:rsidRDefault="000849BE" w:rsidP="000849BE">
      <w:pPr>
        <w:rPr>
          <w:lang w:eastAsia="zh-CN"/>
        </w:rPr>
      </w:pPr>
      <w:bookmarkStart w:id="231" w:name="_Toc120030851"/>
    </w:p>
    <w:p w14:paraId="4742A634" w14:textId="58AF79CA" w:rsidR="008116B4" w:rsidRDefault="00571706">
      <w:pPr>
        <w:pStyle w:val="Heading4"/>
        <w:rPr>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6</w:t>
      </w:r>
      <w:r>
        <w:tab/>
      </w:r>
      <w:r>
        <w:rPr>
          <w:rFonts w:hint="eastAsia"/>
          <w:lang w:val="en-US" w:eastAsia="zh-CN"/>
        </w:rPr>
        <w:t>Network slice optimization</w:t>
      </w:r>
      <w:r>
        <w:t xml:space="preserve"> </w:t>
      </w:r>
      <w:r>
        <w:rPr>
          <w:rFonts w:hint="eastAsia"/>
          <w:lang w:val="en-US" w:eastAsia="zh-CN"/>
        </w:rPr>
        <w:t>notify</w:t>
      </w:r>
      <w:bookmarkEnd w:id="231"/>
    </w:p>
    <w:p w14:paraId="62EF029D" w14:textId="77777777" w:rsidR="008116B4" w:rsidRDefault="00571706">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6</w:t>
      </w:r>
      <w:r>
        <w:t xml:space="preserve">-1 is used for the </w:t>
      </w:r>
      <w:r>
        <w:rPr>
          <w:rFonts w:hint="eastAsia"/>
          <w:lang w:val="en-US" w:eastAsia="zh-CN"/>
        </w:rPr>
        <w:t xml:space="preserve">Network slice optimization notify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06442631" w14:textId="77777777" w:rsidR="008116B4" w:rsidRDefault="00571706">
      <w:pPr>
        <w:pStyle w:val="TH"/>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6</w:t>
      </w:r>
      <w:r>
        <w:t xml:space="preserve">-1: </w:t>
      </w:r>
      <w:r>
        <w:rPr>
          <w:rFonts w:hint="eastAsia"/>
          <w:lang w:val="en-US" w:eastAsia="zh-CN"/>
        </w:rPr>
        <w:t>Network slice optimization Notify</w:t>
      </w:r>
    </w:p>
    <w:tbl>
      <w:tblPr>
        <w:tblW w:w="8640" w:type="dxa"/>
        <w:jc w:val="center"/>
        <w:tblLayout w:type="fixed"/>
        <w:tblLook w:val="04A0" w:firstRow="1" w:lastRow="0" w:firstColumn="1" w:lastColumn="0" w:noHBand="0" w:noVBand="1"/>
      </w:tblPr>
      <w:tblGrid>
        <w:gridCol w:w="2880"/>
        <w:gridCol w:w="1440"/>
        <w:gridCol w:w="4320"/>
      </w:tblGrid>
      <w:tr w:rsidR="008116B4" w14:paraId="599D684B" w14:textId="77777777">
        <w:trPr>
          <w:jc w:val="center"/>
        </w:trPr>
        <w:tc>
          <w:tcPr>
            <w:tcW w:w="2880" w:type="dxa"/>
            <w:tcBorders>
              <w:top w:val="single" w:sz="4" w:space="0" w:color="000000"/>
              <w:left w:val="single" w:sz="4" w:space="0" w:color="000000"/>
              <w:bottom w:val="single" w:sz="4" w:space="0" w:color="000000"/>
            </w:tcBorders>
          </w:tcPr>
          <w:p w14:paraId="7F79E184"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01CD7C3E"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3241098" w14:textId="77777777" w:rsidR="008116B4" w:rsidRDefault="00571706">
            <w:pPr>
              <w:pStyle w:val="TAH"/>
            </w:pPr>
            <w:r>
              <w:t>Description</w:t>
            </w:r>
          </w:p>
        </w:tc>
      </w:tr>
      <w:tr w:rsidR="008116B4" w14:paraId="20BC6506" w14:textId="77777777">
        <w:trPr>
          <w:jc w:val="center"/>
        </w:trPr>
        <w:tc>
          <w:tcPr>
            <w:tcW w:w="2880" w:type="dxa"/>
            <w:tcBorders>
              <w:top w:val="single" w:sz="4" w:space="0" w:color="000000"/>
              <w:left w:val="single" w:sz="4" w:space="0" w:color="000000"/>
              <w:bottom w:val="single" w:sz="4" w:space="0" w:color="000000"/>
            </w:tcBorders>
          </w:tcPr>
          <w:p w14:paraId="06B6E442" w14:textId="77777777" w:rsidR="008116B4" w:rsidRDefault="00571706">
            <w:pPr>
              <w:pStyle w:val="TAL"/>
              <w:rPr>
                <w:lang w:eastAsia="zh-CN"/>
              </w:rPr>
            </w:pPr>
            <w:r>
              <w:rPr>
                <w:lang w:eastAsia="ko-KR"/>
              </w:rPr>
              <w:t>Successful response (NOTE)</w:t>
            </w:r>
          </w:p>
        </w:tc>
        <w:tc>
          <w:tcPr>
            <w:tcW w:w="1440" w:type="dxa"/>
            <w:tcBorders>
              <w:top w:val="single" w:sz="4" w:space="0" w:color="000000"/>
              <w:left w:val="single" w:sz="4" w:space="0" w:color="000000"/>
              <w:bottom w:val="single" w:sz="4" w:space="0" w:color="000000"/>
            </w:tcBorders>
          </w:tcPr>
          <w:p w14:paraId="315F77BE"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817D9B" w14:textId="77777777" w:rsidR="008116B4" w:rsidRDefault="00571706">
            <w:pPr>
              <w:pStyle w:val="TAL"/>
            </w:pPr>
            <w:r>
              <w:rPr>
                <w:lang w:eastAsia="ko-KR"/>
              </w:rPr>
              <w:t xml:space="preserve">Indicates that the </w:t>
            </w:r>
            <w:r>
              <w:rPr>
                <w:rFonts w:hint="eastAsia"/>
                <w:lang w:val="en-US" w:eastAsia="zh-CN"/>
              </w:rPr>
              <w:t xml:space="preserve">Network slice optimization </w:t>
            </w:r>
            <w:r>
              <w:rPr>
                <w:lang w:eastAsia="ko-KR"/>
              </w:rPr>
              <w:t>request was successful.</w:t>
            </w:r>
          </w:p>
        </w:tc>
      </w:tr>
      <w:tr w:rsidR="008116B4" w14:paraId="2204BFC7" w14:textId="77777777">
        <w:trPr>
          <w:jc w:val="center"/>
        </w:trPr>
        <w:tc>
          <w:tcPr>
            <w:tcW w:w="2880" w:type="dxa"/>
            <w:tcBorders>
              <w:top w:val="single" w:sz="4" w:space="0" w:color="000000"/>
              <w:left w:val="single" w:sz="4" w:space="0" w:color="000000"/>
              <w:bottom w:val="single" w:sz="4" w:space="0" w:color="000000"/>
            </w:tcBorders>
          </w:tcPr>
          <w:p w14:paraId="767C561E" w14:textId="77777777" w:rsidR="008116B4" w:rsidRDefault="00571706">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1B00ACEB" w14:textId="77777777" w:rsidR="008116B4" w:rsidRDefault="00571706">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F67C21" w14:textId="77777777" w:rsidR="008116B4" w:rsidRDefault="00571706">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8116B4" w14:paraId="4DF0C154" w14:textId="77777777">
        <w:trPr>
          <w:jc w:val="center"/>
        </w:trPr>
        <w:tc>
          <w:tcPr>
            <w:tcW w:w="2880" w:type="dxa"/>
            <w:tcBorders>
              <w:top w:val="single" w:sz="4" w:space="0" w:color="000000"/>
              <w:left w:val="single" w:sz="4" w:space="0" w:color="000000"/>
              <w:bottom w:val="single" w:sz="4" w:space="0" w:color="000000"/>
            </w:tcBorders>
          </w:tcPr>
          <w:p w14:paraId="2B3DFB34" w14:textId="77777777" w:rsidR="008116B4" w:rsidRDefault="00571706">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3DABF6E"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EE81A6" w14:textId="77777777" w:rsidR="008116B4" w:rsidRDefault="00571706">
            <w:pPr>
              <w:pStyle w:val="TAL"/>
              <w:rPr>
                <w:lang w:val="en-US" w:eastAsia="ko-KR"/>
              </w:rPr>
            </w:pPr>
            <w:r>
              <w:rPr>
                <w:rFonts w:hint="eastAsia"/>
                <w:lang w:val="en-US" w:eastAsia="zh-CN"/>
              </w:rPr>
              <w:t>Network slice information (i.e. NEST) with network slice identifier(i.e. S-NSSAI)</w:t>
            </w:r>
          </w:p>
        </w:tc>
      </w:tr>
      <w:tr w:rsidR="008116B4" w14:paraId="1801DC0F" w14:textId="77777777">
        <w:trPr>
          <w:jc w:val="center"/>
        </w:trPr>
        <w:tc>
          <w:tcPr>
            <w:tcW w:w="2880" w:type="dxa"/>
            <w:tcBorders>
              <w:top w:val="single" w:sz="4" w:space="0" w:color="000000"/>
              <w:left w:val="single" w:sz="4" w:space="0" w:color="000000"/>
              <w:bottom w:val="single" w:sz="4" w:space="0" w:color="000000"/>
            </w:tcBorders>
          </w:tcPr>
          <w:p w14:paraId="28358F74" w14:textId="77777777" w:rsidR="008116B4" w:rsidRDefault="00571706">
            <w:pPr>
              <w:pStyle w:val="TAL"/>
              <w:rPr>
                <w:lang w:eastAsia="zh-CN"/>
              </w:rPr>
            </w:pPr>
            <w:r>
              <w:rPr>
                <w:lang w:eastAsia="ko-KR"/>
              </w:rPr>
              <w:t>Failure response (NOTE)</w:t>
            </w:r>
          </w:p>
        </w:tc>
        <w:tc>
          <w:tcPr>
            <w:tcW w:w="1440" w:type="dxa"/>
            <w:tcBorders>
              <w:top w:val="single" w:sz="4" w:space="0" w:color="000000"/>
              <w:left w:val="single" w:sz="4" w:space="0" w:color="000000"/>
              <w:bottom w:val="single" w:sz="4" w:space="0" w:color="000000"/>
            </w:tcBorders>
          </w:tcPr>
          <w:p w14:paraId="29CD2A1C"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D54D43" w14:textId="77777777" w:rsidR="008116B4" w:rsidRDefault="00571706">
            <w:pPr>
              <w:pStyle w:val="TAL"/>
            </w:pPr>
            <w:r>
              <w:rPr>
                <w:lang w:eastAsia="ko-KR"/>
              </w:rPr>
              <w:t>Indicates that the</w:t>
            </w:r>
            <w:r>
              <w:rPr>
                <w:rFonts w:hint="eastAsia"/>
                <w:lang w:val="en-US" w:eastAsia="zh-CN"/>
              </w:rPr>
              <w:t xml:space="preserve"> Network slice optimization</w:t>
            </w:r>
            <w:r>
              <w:rPr>
                <w:lang w:eastAsia="ko-KR"/>
              </w:rPr>
              <w:t xml:space="preserve"> request failed.</w:t>
            </w:r>
          </w:p>
        </w:tc>
      </w:tr>
      <w:tr w:rsidR="008116B4" w14:paraId="232AC4B8" w14:textId="77777777">
        <w:trPr>
          <w:jc w:val="center"/>
        </w:trPr>
        <w:tc>
          <w:tcPr>
            <w:tcW w:w="2880" w:type="dxa"/>
            <w:tcBorders>
              <w:top w:val="single" w:sz="4" w:space="0" w:color="000000"/>
              <w:left w:val="single" w:sz="4" w:space="0" w:color="000000"/>
              <w:bottom w:val="single" w:sz="4" w:space="0" w:color="000000"/>
            </w:tcBorders>
          </w:tcPr>
          <w:p w14:paraId="1A63E153" w14:textId="77777777" w:rsidR="008116B4" w:rsidRDefault="00571706">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04C7F7A3" w14:textId="77777777" w:rsidR="008116B4" w:rsidRDefault="00571706">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673CA76" w14:textId="77777777" w:rsidR="008116B4" w:rsidRDefault="00571706">
            <w:pPr>
              <w:pStyle w:val="TAL"/>
            </w:pPr>
            <w:r>
              <w:rPr>
                <w:lang w:eastAsia="ko-KR"/>
              </w:rPr>
              <w:t xml:space="preserve">Indicates the cause of </w:t>
            </w:r>
            <w:r>
              <w:rPr>
                <w:rFonts w:hint="eastAsia"/>
                <w:lang w:val="en-US" w:eastAsia="zh-CN"/>
              </w:rPr>
              <w:t>Network slice optimization</w:t>
            </w:r>
            <w:r>
              <w:rPr>
                <w:lang w:eastAsia="ko-KR"/>
              </w:rPr>
              <w:t xml:space="preserve"> request failure</w:t>
            </w:r>
          </w:p>
        </w:tc>
      </w:tr>
      <w:tr w:rsidR="008116B4" w14:paraId="6265BF6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C994FF" w14:textId="77777777" w:rsidR="008116B4" w:rsidRDefault="00571706">
            <w:pPr>
              <w:pStyle w:val="TAN"/>
              <w:rPr>
                <w:lang w:eastAsia="ko-KR"/>
              </w:rPr>
            </w:pPr>
            <w:r>
              <w:rPr>
                <w:lang w:eastAsia="ko-KR"/>
              </w:rPr>
              <w:t>NOTE:</w:t>
            </w:r>
            <w:r>
              <w:rPr>
                <w:lang w:eastAsia="ko-KR"/>
              </w:rPr>
              <w:tab/>
              <w:t>One of these IEs shall be present in the message.</w:t>
            </w:r>
          </w:p>
        </w:tc>
      </w:tr>
    </w:tbl>
    <w:p w14:paraId="3CEEEE9F" w14:textId="77777777" w:rsidR="000849BE" w:rsidRDefault="000849BE" w:rsidP="000849BE">
      <w:pPr>
        <w:rPr>
          <w:lang w:val="en-US" w:eastAsia="zh-CN"/>
        </w:rPr>
      </w:pPr>
      <w:bookmarkStart w:id="232" w:name="_Toc120030852"/>
      <w:bookmarkStart w:id="233" w:name="_Toc2752"/>
      <w:bookmarkEnd w:id="221"/>
      <w:bookmarkEnd w:id="222"/>
      <w:bookmarkEnd w:id="223"/>
      <w:bookmarkEnd w:id="224"/>
      <w:bookmarkEnd w:id="225"/>
      <w:bookmarkEnd w:id="226"/>
      <w:bookmarkEnd w:id="227"/>
    </w:p>
    <w:p w14:paraId="746D6254" w14:textId="0544D6BE" w:rsidR="008116B4" w:rsidRDefault="00571706">
      <w:pPr>
        <w:pStyle w:val="Heading3"/>
        <w:rPr>
          <w:lang w:val="en-IN"/>
        </w:rPr>
      </w:pPr>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232"/>
      <w:r>
        <w:rPr>
          <w:lang w:val="en-IN"/>
        </w:rPr>
        <w:t xml:space="preserve"> </w:t>
      </w:r>
      <w:bookmarkEnd w:id="233"/>
    </w:p>
    <w:p w14:paraId="23623763" w14:textId="77777777" w:rsidR="008116B4" w:rsidRDefault="00571706">
      <w:pPr>
        <w:pStyle w:val="Heading4"/>
      </w:pPr>
      <w:bookmarkStart w:id="234" w:name="_Toc57673584"/>
      <w:bookmarkStart w:id="235" w:name="_Toc91843272"/>
      <w:bookmarkStart w:id="236" w:name="_Toc120030853"/>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234"/>
      <w:bookmarkEnd w:id="235"/>
      <w:bookmarkEnd w:id="236"/>
    </w:p>
    <w:p w14:paraId="09F3A902" w14:textId="77777777" w:rsidR="008116B4" w:rsidRDefault="00571706">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63A7759C" w14:textId="77777777" w:rsidR="008116B4" w:rsidRDefault="00571706">
      <w:pPr>
        <w:pStyle w:val="TH"/>
        <w:rPr>
          <w:lang w:val="en-US" w:eastAsia="zh-CN"/>
        </w:rPr>
      </w:pPr>
      <w:r>
        <w:lastRenderedPageBreak/>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8116B4" w14:paraId="382A8C27" w14:textId="77777777">
        <w:trPr>
          <w:jc w:val="center"/>
        </w:trPr>
        <w:tc>
          <w:tcPr>
            <w:tcW w:w="3526" w:type="dxa"/>
            <w:tcBorders>
              <w:bottom w:val="single" w:sz="4" w:space="0" w:color="auto"/>
            </w:tcBorders>
          </w:tcPr>
          <w:p w14:paraId="2A57D13E" w14:textId="77777777" w:rsidR="008116B4" w:rsidRDefault="00571706">
            <w:pPr>
              <w:pStyle w:val="TAH"/>
            </w:pPr>
            <w:r>
              <w:t>API Name</w:t>
            </w:r>
          </w:p>
        </w:tc>
        <w:tc>
          <w:tcPr>
            <w:tcW w:w="1885" w:type="dxa"/>
          </w:tcPr>
          <w:p w14:paraId="0602FCC3" w14:textId="77777777" w:rsidR="008116B4" w:rsidRDefault="00571706">
            <w:pPr>
              <w:pStyle w:val="TAH"/>
            </w:pPr>
            <w:r>
              <w:t>API Operations</w:t>
            </w:r>
          </w:p>
        </w:tc>
        <w:tc>
          <w:tcPr>
            <w:tcW w:w="1877" w:type="dxa"/>
            <w:tcBorders>
              <w:bottom w:val="single" w:sz="4" w:space="0" w:color="auto"/>
            </w:tcBorders>
          </w:tcPr>
          <w:p w14:paraId="3BA77206" w14:textId="77777777" w:rsidR="008116B4" w:rsidRDefault="00571706">
            <w:pPr>
              <w:pStyle w:val="TAH"/>
            </w:pPr>
            <w:r>
              <w:t>Operation</w:t>
            </w:r>
          </w:p>
          <w:p w14:paraId="21CE17F7" w14:textId="77777777" w:rsidR="008116B4" w:rsidRDefault="00571706">
            <w:pPr>
              <w:pStyle w:val="TAH"/>
            </w:pPr>
            <w:r>
              <w:t>Semantics</w:t>
            </w:r>
          </w:p>
        </w:tc>
        <w:tc>
          <w:tcPr>
            <w:tcW w:w="1638" w:type="dxa"/>
          </w:tcPr>
          <w:p w14:paraId="7A7A12A7" w14:textId="77777777" w:rsidR="008116B4" w:rsidRDefault="00571706">
            <w:pPr>
              <w:pStyle w:val="TAH"/>
            </w:pPr>
            <w:r>
              <w:t>Consumer(s)</w:t>
            </w:r>
          </w:p>
        </w:tc>
      </w:tr>
      <w:tr w:rsidR="008116B4" w14:paraId="648F6059" w14:textId="77777777">
        <w:trPr>
          <w:jc w:val="center"/>
        </w:trPr>
        <w:tc>
          <w:tcPr>
            <w:tcW w:w="3526" w:type="dxa"/>
          </w:tcPr>
          <w:p w14:paraId="534F74D5" w14:textId="77777777" w:rsidR="008116B4" w:rsidRDefault="00571706">
            <w:pPr>
              <w:pStyle w:val="TAL"/>
            </w:pPr>
            <w:r>
              <w:t>E</w:t>
            </w:r>
            <w:r>
              <w:rPr>
                <w:rFonts w:hint="eastAsia"/>
                <w:lang w:val="en-US" w:eastAsia="zh-CN"/>
              </w:rPr>
              <w:t>val_</w:t>
            </w:r>
            <w:r>
              <w:rPr>
                <w:rFonts w:hint="eastAsia"/>
                <w:lang w:eastAsia="zh-CN"/>
              </w:rPr>
              <w:t>AFPolicyProvisioning</w:t>
            </w:r>
          </w:p>
        </w:tc>
        <w:tc>
          <w:tcPr>
            <w:tcW w:w="1885" w:type="dxa"/>
          </w:tcPr>
          <w:p w14:paraId="2A41DFDB" w14:textId="77777777" w:rsidR="008116B4" w:rsidRDefault="00571706">
            <w:pPr>
              <w:pStyle w:val="TAL"/>
              <w:rPr>
                <w:lang w:eastAsia="zh-CN"/>
              </w:rPr>
            </w:pPr>
            <w:r>
              <w:rPr>
                <w:rFonts w:hint="eastAsia"/>
                <w:lang w:eastAsia="zh-CN"/>
              </w:rPr>
              <w:t>Request</w:t>
            </w:r>
          </w:p>
        </w:tc>
        <w:tc>
          <w:tcPr>
            <w:tcW w:w="1877" w:type="dxa"/>
            <w:tcBorders>
              <w:bottom w:val="single" w:sz="4" w:space="0" w:color="auto"/>
            </w:tcBorders>
          </w:tcPr>
          <w:p w14:paraId="3C358B2F" w14:textId="77777777" w:rsidR="008116B4" w:rsidRDefault="00571706">
            <w:pPr>
              <w:pStyle w:val="TAL"/>
            </w:pPr>
            <w:r>
              <w:rPr>
                <w:rFonts w:hint="eastAsia"/>
                <w:lang w:eastAsia="zh-CN"/>
              </w:rPr>
              <w:t>Request</w:t>
            </w:r>
            <w:r>
              <w:t>/Response</w:t>
            </w:r>
          </w:p>
        </w:tc>
        <w:tc>
          <w:tcPr>
            <w:tcW w:w="1638" w:type="dxa"/>
          </w:tcPr>
          <w:p w14:paraId="6D294D82" w14:textId="77777777" w:rsidR="008116B4" w:rsidRDefault="00571706">
            <w:pPr>
              <w:pStyle w:val="TAL"/>
              <w:rPr>
                <w:lang w:val="en-US" w:eastAsia="zh-CN"/>
              </w:rPr>
            </w:pPr>
            <w:r>
              <w:rPr>
                <w:rFonts w:hint="eastAsia"/>
                <w:lang w:val="en-US" w:eastAsia="zh-CN"/>
              </w:rPr>
              <w:t>NSCE</w:t>
            </w:r>
          </w:p>
        </w:tc>
      </w:tr>
      <w:tr w:rsidR="008116B4" w14:paraId="26E040A6" w14:textId="77777777">
        <w:trPr>
          <w:jc w:val="center"/>
        </w:trPr>
        <w:tc>
          <w:tcPr>
            <w:tcW w:w="3526" w:type="dxa"/>
          </w:tcPr>
          <w:p w14:paraId="6B70145D" w14:textId="77777777" w:rsidR="008116B4" w:rsidRDefault="00571706">
            <w:pPr>
              <w:pStyle w:val="TAL"/>
            </w:pPr>
            <w:r>
              <w:t>E</w:t>
            </w:r>
            <w:r>
              <w:rPr>
                <w:rFonts w:hint="eastAsia"/>
                <w:lang w:val="en-US" w:eastAsia="zh-CN"/>
              </w:rPr>
              <w:t>nsce_NSOptimization</w:t>
            </w:r>
          </w:p>
        </w:tc>
        <w:tc>
          <w:tcPr>
            <w:tcW w:w="1885" w:type="dxa"/>
          </w:tcPr>
          <w:p w14:paraId="45CA326A" w14:textId="77777777" w:rsidR="008116B4" w:rsidRDefault="00571706">
            <w:pPr>
              <w:pStyle w:val="TAL"/>
            </w:pPr>
            <w:r>
              <w:t>Subscribe</w:t>
            </w:r>
          </w:p>
        </w:tc>
        <w:tc>
          <w:tcPr>
            <w:tcW w:w="1877" w:type="dxa"/>
            <w:tcBorders>
              <w:bottom w:val="single" w:sz="4" w:space="0" w:color="auto"/>
            </w:tcBorders>
          </w:tcPr>
          <w:p w14:paraId="78FCE572" w14:textId="77777777" w:rsidR="008116B4" w:rsidRDefault="00571706">
            <w:pPr>
              <w:pStyle w:val="TAL"/>
            </w:pPr>
            <w:r>
              <w:t>Subscribe/Notify</w:t>
            </w:r>
          </w:p>
          <w:p w14:paraId="18FB378F" w14:textId="77777777" w:rsidR="008116B4" w:rsidRDefault="008116B4">
            <w:pPr>
              <w:pStyle w:val="TAL"/>
            </w:pPr>
          </w:p>
        </w:tc>
        <w:tc>
          <w:tcPr>
            <w:tcW w:w="1638" w:type="dxa"/>
          </w:tcPr>
          <w:p w14:paraId="788F2736" w14:textId="77777777" w:rsidR="008116B4" w:rsidRDefault="00571706">
            <w:pPr>
              <w:pStyle w:val="TAL"/>
              <w:rPr>
                <w:lang w:eastAsia="zh-CN"/>
              </w:rPr>
            </w:pPr>
            <w:r>
              <w:rPr>
                <w:rFonts w:hint="eastAsia"/>
                <w:lang w:val="en-US" w:eastAsia="zh-CN"/>
              </w:rPr>
              <w:t>VAL</w:t>
            </w:r>
          </w:p>
        </w:tc>
      </w:tr>
    </w:tbl>
    <w:p w14:paraId="401A22FA" w14:textId="77777777" w:rsidR="000849BE" w:rsidRDefault="000849BE" w:rsidP="000849BE">
      <w:pPr>
        <w:rPr>
          <w:lang w:eastAsia="zh-CN"/>
        </w:rPr>
      </w:pPr>
      <w:bookmarkStart w:id="237" w:name="_Toc57673585"/>
      <w:bookmarkStart w:id="238" w:name="_Toc91843273"/>
      <w:bookmarkStart w:id="239" w:name="_Toc120030854"/>
    </w:p>
    <w:p w14:paraId="041CE7DD" w14:textId="2C2C71E5" w:rsidR="008116B4" w:rsidRDefault="00571706">
      <w:pPr>
        <w:pStyle w:val="Heading4"/>
      </w:pPr>
      <w:r>
        <w:rPr>
          <w:rFonts w:hint="eastAsia"/>
          <w:lang w:eastAsia="zh-CN"/>
        </w:rPr>
        <w:t>9.</w:t>
      </w:r>
      <w:r>
        <w:rPr>
          <w:rFonts w:eastAsiaTheme="minorEastAsia" w:hint="eastAsia"/>
          <w:lang w:val="en-US" w:eastAsia="zh-CN"/>
        </w:rPr>
        <w:t>5</w:t>
      </w:r>
      <w:r>
        <w:t>.4.2</w:t>
      </w:r>
      <w:r>
        <w:tab/>
        <w:t>E</w:t>
      </w:r>
      <w:r>
        <w:rPr>
          <w:rFonts w:hint="eastAsia"/>
          <w:lang w:val="en-US" w:eastAsia="zh-CN"/>
        </w:rPr>
        <w:t>val_</w:t>
      </w:r>
      <w:r>
        <w:rPr>
          <w:rFonts w:hint="eastAsia"/>
          <w:lang w:eastAsia="zh-CN"/>
        </w:rPr>
        <w:t>AFPolicyProvisioning</w:t>
      </w:r>
      <w:r>
        <w:t xml:space="preserve"> operation</w:t>
      </w:r>
      <w:bookmarkEnd w:id="237"/>
      <w:bookmarkEnd w:id="238"/>
      <w:bookmarkEnd w:id="239"/>
    </w:p>
    <w:p w14:paraId="63F7CEAB" w14:textId="77777777" w:rsidR="008116B4" w:rsidRDefault="00571706">
      <w:r>
        <w:rPr>
          <w:b/>
        </w:rPr>
        <w:t>API operation name:</w:t>
      </w:r>
      <w:r>
        <w:t xml:space="preserve"> E</w:t>
      </w:r>
      <w:r>
        <w:rPr>
          <w:rFonts w:hint="eastAsia"/>
          <w:lang w:val="en-US" w:eastAsia="zh-CN"/>
        </w:rPr>
        <w:t>val_</w:t>
      </w:r>
      <w:r>
        <w:rPr>
          <w:rFonts w:hint="eastAsia"/>
          <w:lang w:eastAsia="zh-CN"/>
        </w:rPr>
        <w:t>AFPolicyProvisioning</w:t>
      </w:r>
      <w:r>
        <w:t>_Request</w:t>
      </w:r>
    </w:p>
    <w:p w14:paraId="34C0579B" w14:textId="77777777" w:rsidR="008116B4" w:rsidRDefault="00571706">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51ED94D9"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227423DF"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5C90F016" w14:textId="77777777" w:rsidR="008116B4" w:rsidRDefault="00571706">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t xml:space="preserve"> for details of usage of this operation.</w:t>
      </w:r>
    </w:p>
    <w:p w14:paraId="3F57602C" w14:textId="77777777" w:rsidR="008116B4" w:rsidRDefault="00571706">
      <w:pPr>
        <w:pStyle w:val="Heading4"/>
      </w:pPr>
      <w:bookmarkStart w:id="240" w:name="_Toc120030855"/>
      <w:r>
        <w:rPr>
          <w:rFonts w:hint="eastAsia"/>
          <w:lang w:eastAsia="zh-CN"/>
        </w:rPr>
        <w:t>9.</w:t>
      </w:r>
      <w:r>
        <w:rPr>
          <w:rFonts w:eastAsiaTheme="minorEastAsia" w:hint="eastAsia"/>
          <w:lang w:val="en-US" w:eastAsia="zh-CN"/>
        </w:rPr>
        <w:t>5</w:t>
      </w:r>
      <w:r>
        <w:t>.4.</w:t>
      </w:r>
      <w:r>
        <w:rPr>
          <w:rFonts w:hint="eastAsia"/>
          <w:lang w:val="en-US" w:eastAsia="zh-CN"/>
        </w:rPr>
        <w:t>6</w:t>
      </w:r>
      <w:r>
        <w:tab/>
        <w:t>E</w:t>
      </w:r>
      <w:r>
        <w:rPr>
          <w:rFonts w:hint="eastAsia"/>
          <w:lang w:val="en-US" w:eastAsia="zh-CN"/>
        </w:rPr>
        <w:t xml:space="preserve">nsce_NSOptimization_Subscribe </w:t>
      </w:r>
      <w:r>
        <w:t>Request operation</w:t>
      </w:r>
      <w:bookmarkEnd w:id="240"/>
    </w:p>
    <w:p w14:paraId="16114C35" w14:textId="77777777" w:rsidR="008116B4" w:rsidRDefault="00571706">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30A54706" w14:textId="77777777" w:rsidR="008116B4" w:rsidRDefault="00571706">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4FA28CBE"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hint="eastAsia"/>
          <w:lang w:val="en-US" w:eastAsia="zh-CN"/>
        </w:rPr>
        <w:t>4</w:t>
      </w:r>
      <w:r>
        <w:t>.</w:t>
      </w:r>
    </w:p>
    <w:p w14:paraId="29FE2D84"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hint="eastAsia"/>
          <w:lang w:val="en-US" w:eastAsia="zh-CN"/>
        </w:rPr>
        <w:t>5</w:t>
      </w:r>
      <w:r>
        <w:rPr>
          <w:i/>
        </w:rPr>
        <w:t>.</w:t>
      </w:r>
    </w:p>
    <w:p w14:paraId="1724E84A" w14:textId="77777777" w:rsidR="008116B4" w:rsidRDefault="00571706">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7DF00F5C" w14:textId="77777777" w:rsidR="008116B4" w:rsidRDefault="00571706">
      <w:pPr>
        <w:pStyle w:val="Heading4"/>
      </w:pPr>
      <w:bookmarkStart w:id="241" w:name="_Toc120030856"/>
      <w:r>
        <w:rPr>
          <w:rFonts w:hint="eastAsia"/>
          <w:lang w:eastAsia="zh-CN"/>
        </w:rPr>
        <w:t>9.</w:t>
      </w:r>
      <w:r>
        <w:rPr>
          <w:rFonts w:eastAsiaTheme="minorEastAsia" w:hint="eastAsia"/>
          <w:lang w:val="en-US" w:eastAsia="zh-CN"/>
        </w:rPr>
        <w:t>5</w:t>
      </w:r>
      <w:r>
        <w:t>.4.</w:t>
      </w:r>
      <w:r>
        <w:rPr>
          <w:rFonts w:hint="eastAsia"/>
          <w:lang w:val="en-US" w:eastAsia="zh-CN"/>
        </w:rPr>
        <w:t>3</w:t>
      </w:r>
      <w:r>
        <w:tab/>
        <w:t>E</w:t>
      </w:r>
      <w:r>
        <w:rPr>
          <w:rFonts w:hint="eastAsia"/>
          <w:lang w:val="en-US" w:eastAsia="zh-CN"/>
        </w:rPr>
        <w:t>nsce_NSOptimization</w:t>
      </w:r>
      <w:r>
        <w:t>_</w:t>
      </w:r>
      <w:r>
        <w:rPr>
          <w:rFonts w:hint="eastAsia"/>
          <w:lang w:val="en-US" w:eastAsia="zh-CN"/>
        </w:rPr>
        <w:t>Notify</w:t>
      </w:r>
      <w:r>
        <w:t xml:space="preserve"> operation</w:t>
      </w:r>
      <w:bookmarkEnd w:id="241"/>
    </w:p>
    <w:p w14:paraId="7D8A2A43" w14:textId="77777777" w:rsidR="008116B4" w:rsidRDefault="00571706">
      <w:r>
        <w:rPr>
          <w:b/>
        </w:rPr>
        <w:t>API operation name:</w:t>
      </w:r>
      <w:r>
        <w:t xml:space="preserve"> E</w:t>
      </w:r>
      <w:r>
        <w:rPr>
          <w:rFonts w:hint="eastAsia"/>
          <w:lang w:val="en-US" w:eastAsia="zh-CN"/>
        </w:rPr>
        <w:t>nsce_NSOptimization</w:t>
      </w:r>
      <w:r>
        <w:t>_</w:t>
      </w:r>
      <w:r>
        <w:rPr>
          <w:rFonts w:hint="eastAsia"/>
          <w:lang w:val="en-US" w:eastAsia="zh-CN"/>
        </w:rPr>
        <w:t>Notify</w:t>
      </w:r>
    </w:p>
    <w:p w14:paraId="388457A2" w14:textId="77777777" w:rsidR="008116B4" w:rsidRDefault="00571706">
      <w:r>
        <w:rPr>
          <w:b/>
        </w:rPr>
        <w:t>Description:</w:t>
      </w:r>
      <w:r>
        <w:t xml:space="preserve"> The consumer is notified with </w:t>
      </w:r>
      <w:r>
        <w:rPr>
          <w:rFonts w:hint="eastAsia"/>
          <w:lang w:val="en-US" w:eastAsia="zh-CN"/>
        </w:rPr>
        <w:t>result of Network Slice Optimization</w:t>
      </w:r>
      <w:r>
        <w:t>.</w:t>
      </w:r>
    </w:p>
    <w:p w14:paraId="4822AF1A"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hint="eastAsia"/>
          <w:lang w:val="en-US" w:eastAsia="zh-CN"/>
        </w:rPr>
        <w:t>6</w:t>
      </w:r>
      <w:r>
        <w:t>.</w:t>
      </w:r>
    </w:p>
    <w:p w14:paraId="75A45CB2" w14:textId="77777777" w:rsidR="008116B4" w:rsidRDefault="00571706">
      <w:pPr>
        <w:rPr>
          <w:lang w:val="en-US"/>
        </w:rPr>
      </w:pPr>
      <w:r>
        <w:rPr>
          <w:b/>
        </w:rPr>
        <w:t>Outputs:</w:t>
      </w:r>
      <w:r>
        <w:t xml:space="preserve"> </w:t>
      </w:r>
      <w:r>
        <w:rPr>
          <w:rFonts w:hint="eastAsia"/>
          <w:lang w:val="en-US" w:eastAsia="zh-CN"/>
        </w:rPr>
        <w:t>None</w:t>
      </w:r>
    </w:p>
    <w:p w14:paraId="3D851A37" w14:textId="77777777" w:rsidR="008116B4" w:rsidRDefault="00571706">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364B8C11" w14:textId="77777777" w:rsidR="00FA797F" w:rsidRPr="00CF381A" w:rsidRDefault="00C97A79" w:rsidP="00FA797F">
      <w:pPr>
        <w:pStyle w:val="Heading2"/>
        <w:rPr>
          <w:bCs/>
        </w:rPr>
      </w:pPr>
      <w:bookmarkStart w:id="242" w:name="_Toc120030857"/>
      <w:r w:rsidRPr="00C97A79">
        <w:rPr>
          <w:bCs/>
        </w:rPr>
        <w:t>9.</w:t>
      </w:r>
      <w:r w:rsidRPr="00C97A79">
        <w:rPr>
          <w:rFonts w:eastAsiaTheme="minorEastAsia"/>
          <w:bCs/>
          <w:lang w:eastAsia="zh-CN"/>
        </w:rPr>
        <w:t>6</w:t>
      </w:r>
      <w:r w:rsidRPr="00C97A79">
        <w:rPr>
          <w:bCs/>
        </w:rPr>
        <w:tab/>
        <w:t>Discovery of management service exposure</w:t>
      </w:r>
      <w:bookmarkEnd w:id="242"/>
    </w:p>
    <w:p w14:paraId="0B494B16" w14:textId="77777777" w:rsidR="00FA797F" w:rsidRPr="00CF381A" w:rsidRDefault="00C97A79" w:rsidP="00FA797F">
      <w:pPr>
        <w:pStyle w:val="Heading3"/>
        <w:rPr>
          <w:bCs/>
        </w:rPr>
      </w:pPr>
      <w:bookmarkStart w:id="243" w:name="_Toc120030858"/>
      <w:r w:rsidRPr="00C97A79">
        <w:rPr>
          <w:bCs/>
        </w:rPr>
        <w:t>9.</w:t>
      </w:r>
      <w:r w:rsidRPr="00C97A79">
        <w:rPr>
          <w:rFonts w:eastAsiaTheme="minorEastAsia"/>
          <w:bCs/>
          <w:lang w:eastAsia="zh-CN"/>
        </w:rPr>
        <w:t>6</w:t>
      </w:r>
      <w:r w:rsidRPr="00C97A79">
        <w:rPr>
          <w:bCs/>
        </w:rPr>
        <w:t>.1</w:t>
      </w:r>
      <w:r w:rsidRPr="00C97A79">
        <w:rPr>
          <w:bCs/>
        </w:rPr>
        <w:tab/>
        <w:t>General</w:t>
      </w:r>
      <w:bookmarkEnd w:id="243"/>
    </w:p>
    <w:p w14:paraId="15D2357B" w14:textId="77777777" w:rsidR="00FA797F" w:rsidRDefault="00FA797F" w:rsidP="00FA797F">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3C5A62C9" w14:textId="77777777" w:rsidR="00FA797F" w:rsidRDefault="00FA797F" w:rsidP="00FA797F">
      <w:pPr>
        <w:jc w:val="both"/>
      </w:pPr>
      <w:r>
        <w:t>The first procedure (9.</w:t>
      </w:r>
      <w:r w:rsidR="00FA22E8">
        <w:rPr>
          <w:rFonts w:eastAsiaTheme="minorEastAsia" w:hint="eastAsia"/>
          <w:lang w:eastAsia="zh-CN"/>
        </w:rPr>
        <w:t>6</w:t>
      </w:r>
      <w:r>
        <w:t>.2) provides the NSCE server support for translating the VAL server request to an MnS req</w:t>
      </w:r>
      <w:r w:rsidR="00CF381A">
        <w:rPr>
          <w:rFonts w:eastAsiaTheme="minorEastAsia" w:hint="eastAsia"/>
          <w:lang w:eastAsia="zh-CN"/>
        </w:rPr>
        <w:t>u</w:t>
      </w:r>
      <w:r>
        <w:t>irement and the exposure of service/management data related to his request. The second procedure (9.</w:t>
      </w:r>
      <w:r w:rsidR="00FA22E8">
        <w:rPr>
          <w:rFonts w:eastAsiaTheme="minorEastAsia" w:hint="eastAsia"/>
          <w:lang w:eastAsia="zh-CN"/>
        </w:rPr>
        <w:t>6</w:t>
      </w:r>
      <w:r>
        <w:t>.3) supports the notification to the VAL server, based on a new/modified MnS / capability for a target slice.</w:t>
      </w:r>
    </w:p>
    <w:p w14:paraId="728C8E36" w14:textId="77777777" w:rsidR="00FA797F" w:rsidRPr="00CF381A" w:rsidRDefault="00C97A79" w:rsidP="00FA797F">
      <w:pPr>
        <w:pStyle w:val="Heading3"/>
        <w:rPr>
          <w:bCs/>
        </w:rPr>
      </w:pPr>
      <w:bookmarkStart w:id="244" w:name="_Toc120030859"/>
      <w:r w:rsidRPr="00C97A79">
        <w:rPr>
          <w:bCs/>
        </w:rPr>
        <w:lastRenderedPageBreak/>
        <w:t>9.</w:t>
      </w:r>
      <w:r w:rsidR="00CF381A">
        <w:rPr>
          <w:rFonts w:eastAsiaTheme="minorEastAsia" w:hint="eastAsia"/>
          <w:bCs/>
          <w:lang w:eastAsia="zh-CN"/>
        </w:rPr>
        <w:t>6</w:t>
      </w:r>
      <w:r w:rsidRPr="00C97A79">
        <w:rPr>
          <w:bCs/>
        </w:rPr>
        <w:t>.2</w:t>
      </w:r>
      <w:r w:rsidRPr="00C97A79">
        <w:rPr>
          <w:bCs/>
        </w:rPr>
        <w:tab/>
        <w:t>VAL-triggered MnS discovery procedure</w:t>
      </w:r>
      <w:bookmarkEnd w:id="244"/>
    </w:p>
    <w:p w14:paraId="15389B9D" w14:textId="77777777" w:rsidR="00FA797F" w:rsidRDefault="00FA797F" w:rsidP="00FA797F">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37B6A263" w14:textId="77777777" w:rsidR="00FA797F" w:rsidRDefault="00FA797F" w:rsidP="00FA797F">
      <w:r>
        <w:t>Pre-conditions:</w:t>
      </w:r>
    </w:p>
    <w:p w14:paraId="74808D53" w14:textId="77777777" w:rsidR="00FA797F" w:rsidRDefault="00FA797F" w:rsidP="00FA797F">
      <w:pPr>
        <w:pStyle w:val="B1"/>
        <w:ind w:left="480" w:hanging="480"/>
      </w:pPr>
      <w:r>
        <w:rPr>
          <w:rFonts w:eastAsia="DengXian"/>
        </w:rPr>
        <w:t>1.</w:t>
      </w:r>
      <w:r>
        <w:tab/>
        <w:t xml:space="preserve">The VAL server has registered to receive NSCE services </w:t>
      </w:r>
    </w:p>
    <w:p w14:paraId="02BA8F6F" w14:textId="77777777" w:rsidR="00FA797F" w:rsidRDefault="00FA797F" w:rsidP="00FA797F">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4A1D468D" w14:textId="77777777" w:rsidR="00FA797F" w:rsidRDefault="00FA797F" w:rsidP="00FA797F">
      <w:pPr>
        <w:pStyle w:val="B1"/>
        <w:ind w:left="480" w:hanging="480"/>
      </w:pPr>
      <w:r>
        <w:t>3.</w:t>
      </w:r>
      <w:r>
        <w:tab/>
        <w:t>MnS registry at OAM is aware of the allowed MnS and the exposure levels for a given slice</w:t>
      </w:r>
    </w:p>
    <w:p w14:paraId="60287606" w14:textId="77777777" w:rsidR="00FA797F" w:rsidRDefault="00FA797F" w:rsidP="00FA797F">
      <w:r>
        <w:t>Figure 9.</w:t>
      </w:r>
      <w:r w:rsidR="00CF381A">
        <w:rPr>
          <w:rFonts w:eastAsiaTheme="minorEastAsia" w:hint="eastAsia"/>
          <w:lang w:eastAsia="zh-CN"/>
        </w:rPr>
        <w:t>6</w:t>
      </w:r>
      <w:r>
        <w:t>.2-1 illustrates</w:t>
      </w:r>
      <w:r>
        <w:rPr>
          <w:rFonts w:ascii="SimSun" w:hAnsi="SimSun"/>
        </w:rPr>
        <w:t xml:space="preserve"> </w:t>
      </w:r>
      <w:r>
        <w:rPr>
          <w:bCs/>
        </w:rPr>
        <w:t>a solution for the MnS discovery support.</w:t>
      </w:r>
    </w:p>
    <w:p w14:paraId="0B44BD1E" w14:textId="76E57627" w:rsidR="00FA797F" w:rsidRDefault="000849BE" w:rsidP="000849BE">
      <w:pPr>
        <w:pStyle w:val="TH"/>
      </w:pPr>
      <w:r>
        <w:object w:dxaOrig="9030" w:dyaOrig="3751" w14:anchorId="4260B45B">
          <v:shape id="_x0000_i1031" type="#_x0000_t75" style="width:451.45pt;height:187.75pt" o:ole="">
            <v:imagedata r:id="rId23" o:title=""/>
          </v:shape>
          <o:OLEObject Type="Embed" ProgID="Word.Document.12" ShapeID="_x0000_i1031" DrawAspect="Content" ObjectID="_1730665771" r:id="rId24">
            <o:FieldCodes>\s</o:FieldCodes>
          </o:OLEObject>
        </w:object>
      </w:r>
    </w:p>
    <w:p w14:paraId="6717E1D1" w14:textId="77777777" w:rsidR="00FA797F" w:rsidRDefault="00FA797F" w:rsidP="00FA797F">
      <w:pPr>
        <w:pStyle w:val="TF"/>
      </w:pPr>
      <w:r>
        <w:t>Figure 9.</w:t>
      </w:r>
      <w:r w:rsidR="00CF381A">
        <w:rPr>
          <w:rFonts w:eastAsia="DengXian" w:hint="eastAsia"/>
          <w:lang w:eastAsia="zh-CN"/>
        </w:rPr>
        <w:t>6</w:t>
      </w:r>
      <w:r>
        <w:t>.2-1: MnS discovery support</w:t>
      </w:r>
    </w:p>
    <w:p w14:paraId="1A3EF86D" w14:textId="77777777" w:rsidR="00FA797F" w:rsidRDefault="00FA797F" w:rsidP="00FA797F">
      <w:pPr>
        <w:rPr>
          <w:bCs/>
        </w:rPr>
      </w:pPr>
      <w:r>
        <w:rPr>
          <w:bCs/>
        </w:rPr>
        <w:t>The steps of this procedure are as follows:</w:t>
      </w:r>
    </w:p>
    <w:p w14:paraId="7CCD3DD8" w14:textId="29E802A2" w:rsidR="00FA797F" w:rsidRDefault="00F8457B" w:rsidP="00F8457B">
      <w:pPr>
        <w:pStyle w:val="B1"/>
      </w:pPr>
      <w:r>
        <w:t>1.</w:t>
      </w:r>
      <w:r>
        <w:tab/>
      </w:r>
      <w:r w:rsidR="00FA797F">
        <w:t>The VAL server sends a Management Service Discovery subscribe request message to NSCE server to indicate a requirement for receiving the expected exposure capability type and the related exposure level/ permissions (e.g. permitted CRUD operations) for a target slice or for a given VAL application.</w:t>
      </w:r>
    </w:p>
    <w:p w14:paraId="68CA75E9" w14:textId="450D3AF1" w:rsidR="00FA797F" w:rsidRDefault="00F8457B" w:rsidP="00F8457B">
      <w:pPr>
        <w:pStyle w:val="B1"/>
      </w:pPr>
      <w:r>
        <w:t>2.</w:t>
      </w:r>
      <w:r>
        <w:tab/>
      </w:r>
      <w:r w:rsidR="00FA797F">
        <w:t>The NSCE server sends a response to the subscription request, indicating a success or failure of the subscription request.</w:t>
      </w:r>
    </w:p>
    <w:p w14:paraId="3A1A61F5" w14:textId="72FC5949" w:rsidR="00FA797F" w:rsidRDefault="00FA797F" w:rsidP="00FA797F">
      <w:pPr>
        <w:pStyle w:val="NO"/>
      </w:pPr>
      <w:r>
        <w:t>NOTE:</w:t>
      </w:r>
      <w:r w:rsidR="000849BE">
        <w:tab/>
      </w:r>
      <w:r>
        <w:t>If CAPIF is used, the API interactions for the MnS discovery subscription shall be compliant with CAPIF as specified in 3GPP TS 23.222.</w:t>
      </w:r>
    </w:p>
    <w:p w14:paraId="212CC694" w14:textId="77777777" w:rsidR="00FA797F" w:rsidRDefault="00FA797F" w:rsidP="00FA797F">
      <w:pPr>
        <w:pStyle w:val="B1"/>
      </w:pPr>
      <w:r>
        <w:t>3.</w:t>
      </w:r>
      <w:r>
        <w:tab/>
        <w:t>The NSCE server translates the requirement based on the subscription, and in particular identifies the needed exposure capability type and translates it to an MnS exposure requirement. Such translation of the requirement includes the mapping to a list of MnSs (specified in TS 28.532) which are needed for the given slice and VAL server permissions.</w:t>
      </w:r>
    </w:p>
    <w:p w14:paraId="4DCAD5AF" w14:textId="77777777" w:rsidR="00FA797F" w:rsidRDefault="00FA797F" w:rsidP="00FA797F">
      <w:pPr>
        <w:pStyle w:val="B1"/>
        <w:jc w:val="both"/>
      </w:pPr>
      <w:r>
        <w:t>4.</w:t>
      </w:r>
      <w:r>
        <w:tab/>
        <w:t>The NSCE server coordinates with the 5GS and discovers the related network service(s), by triggering the MnS service discovery as specified in TS 28.537[</w:t>
      </w:r>
      <w:r w:rsidR="00CF381A">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79748412" w14:textId="77777777" w:rsidR="003737EA" w:rsidRDefault="00C97A79">
      <w:pPr>
        <w:pStyle w:val="EditorsNote"/>
      </w:pPr>
      <w:r>
        <w:t>Editor's Note:</w:t>
      </w:r>
      <w:r w:rsidRPr="00C97A79">
        <w:tab/>
        <w:t>The actual connectivity in step 4 (e.g., exposure of MnS via CAPIF or EGMF) is up to SA5 and FFS.</w:t>
      </w:r>
    </w:p>
    <w:p w14:paraId="05FB9D28" w14:textId="77777777" w:rsidR="00FA797F" w:rsidRDefault="00FA797F" w:rsidP="00FA797F">
      <w:pPr>
        <w:pStyle w:val="B1"/>
      </w:pPr>
      <w:r>
        <w:lastRenderedPageBreak/>
        <w:t>5.</w:t>
      </w:r>
      <w:r>
        <w:tab/>
        <w:t xml:space="preserve">The NSCE server sends a management service discovery subscription notify message to provide the service/management data based on step 4, including the list of MnS and the corresponding exposure details to the VAL server. </w:t>
      </w:r>
    </w:p>
    <w:p w14:paraId="20C8A953" w14:textId="77777777" w:rsidR="00FA797F" w:rsidRPr="00CF381A" w:rsidRDefault="00C97A79" w:rsidP="00FA797F">
      <w:pPr>
        <w:pStyle w:val="Heading3"/>
        <w:rPr>
          <w:bCs/>
        </w:rPr>
      </w:pPr>
      <w:bookmarkStart w:id="245" w:name="_Toc120030860"/>
      <w:r w:rsidRPr="00C97A79">
        <w:rPr>
          <w:bCs/>
        </w:rPr>
        <w:t>9.</w:t>
      </w:r>
      <w:r w:rsidR="00CF381A">
        <w:rPr>
          <w:rFonts w:eastAsiaTheme="minorEastAsia" w:hint="eastAsia"/>
          <w:bCs/>
          <w:lang w:eastAsia="zh-CN"/>
        </w:rPr>
        <w:t>6</w:t>
      </w:r>
      <w:r w:rsidRPr="00C97A79">
        <w:rPr>
          <w:bCs/>
        </w:rPr>
        <w:t>.3</w:t>
      </w:r>
      <w:r w:rsidRPr="00C97A79">
        <w:rPr>
          <w:bCs/>
        </w:rPr>
        <w:tab/>
        <w:t>OAM-triggered new/modified MnS discovery</w:t>
      </w:r>
      <w:bookmarkEnd w:id="245"/>
      <w:r w:rsidRPr="00C97A79">
        <w:rPr>
          <w:bCs/>
        </w:rPr>
        <w:t xml:space="preserve"> </w:t>
      </w:r>
    </w:p>
    <w:p w14:paraId="4D14ABEB" w14:textId="77777777" w:rsidR="00FA797F" w:rsidRDefault="00FA797F" w:rsidP="00FA797F">
      <w:pPr>
        <w:jc w:val="both"/>
      </w:pPr>
      <w:r>
        <w:t>This procedure includes the case when a new/modified MnS is deployed at the MD for the given slice, and the OAM/MnS registry provides this information directly to VAL server (assuming that VAL server has registered to the MD).</w:t>
      </w:r>
    </w:p>
    <w:p w14:paraId="2D143D40" w14:textId="77777777" w:rsidR="00FA797F" w:rsidRDefault="00FA797F" w:rsidP="00FA797F">
      <w:r>
        <w:t>Pre-conditions:</w:t>
      </w:r>
    </w:p>
    <w:p w14:paraId="7C7E82C8" w14:textId="77777777" w:rsidR="00FA797F" w:rsidRDefault="00FA797F" w:rsidP="00FA797F">
      <w:pPr>
        <w:pStyle w:val="B1"/>
      </w:pPr>
      <w:r>
        <w:rPr>
          <w:rFonts w:eastAsia="DengXian"/>
        </w:rPr>
        <w:t>1.</w:t>
      </w:r>
      <w:r>
        <w:tab/>
        <w:t xml:space="preserve">VAL server is registered to NSCE server based on clause 9.2. </w:t>
      </w:r>
    </w:p>
    <w:p w14:paraId="1C6C3E40" w14:textId="77777777" w:rsidR="00FA797F" w:rsidRDefault="00FA797F" w:rsidP="00FA797F">
      <w:pPr>
        <w:pStyle w:val="B1"/>
      </w:pPr>
      <w:r>
        <w:t>2.</w:t>
      </w:r>
      <w:r>
        <w:tab/>
        <w:t xml:space="preserve">NSCE server has subscribed to OAM / MnS discovery service registry </w:t>
      </w:r>
    </w:p>
    <w:p w14:paraId="7F9CE002" w14:textId="3ECB22D0" w:rsidR="00FA797F" w:rsidRDefault="000849BE" w:rsidP="000849BE">
      <w:pPr>
        <w:pStyle w:val="TH"/>
      </w:pPr>
      <w:r>
        <w:object w:dxaOrig="9026" w:dyaOrig="4109" w14:anchorId="0C27CA0D">
          <v:shape id="_x0000_i1032" type="#_x0000_t75" style="width:451.45pt;height:205.4pt" o:ole="">
            <v:imagedata r:id="rId25" o:title=""/>
          </v:shape>
          <o:OLEObject Type="Embed" ProgID="Word.Document.12" ShapeID="_x0000_i1032" DrawAspect="Content" ObjectID="_1730665772" r:id="rId26">
            <o:FieldCodes>\s</o:FieldCodes>
          </o:OLEObject>
        </w:object>
      </w:r>
    </w:p>
    <w:p w14:paraId="404AA6DC" w14:textId="77777777" w:rsidR="00FA797F" w:rsidRDefault="00FA797F" w:rsidP="00FA797F">
      <w:pPr>
        <w:pStyle w:val="TF"/>
      </w:pPr>
      <w:r>
        <w:t>Figure 9.</w:t>
      </w:r>
      <w:r w:rsidR="00CF381A">
        <w:rPr>
          <w:rFonts w:eastAsia="DengXian" w:hint="eastAsia"/>
          <w:lang w:eastAsia="zh-CN"/>
        </w:rPr>
        <w:t>6</w:t>
      </w:r>
      <w:r>
        <w:t>.3-1: OAM-triggered new/modified MnS discovery</w:t>
      </w:r>
    </w:p>
    <w:p w14:paraId="0AF022C3" w14:textId="77777777" w:rsidR="00FA797F" w:rsidRDefault="00FA797F" w:rsidP="00FA797F">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39724857" w14:textId="77777777" w:rsidR="00FA797F" w:rsidRDefault="00FA797F" w:rsidP="00FA797F">
      <w:pPr>
        <w:pStyle w:val="B1"/>
        <w:ind w:firstLine="0"/>
        <w:jc w:val="both"/>
      </w:pPr>
      <w:bookmarkStart w:id="246" w:name="_Hlk117010305"/>
      <w:bookmarkEnd w:id="246"/>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704DFF9A" w14:textId="77777777" w:rsidR="003737EA" w:rsidRDefault="00C97A79">
      <w:pPr>
        <w:pStyle w:val="EditorsNote"/>
      </w:pPr>
      <w:r>
        <w:t>Editor's Note:</w:t>
      </w:r>
      <w:r w:rsidRPr="00C97A79">
        <w:tab/>
        <w:t>The actual connectivity in step 1 (e.g. exposure of MnS via CAPIF or EGMF) is up to SA5 and FFS.</w:t>
      </w:r>
    </w:p>
    <w:p w14:paraId="7B53BA84" w14:textId="1E1570BE" w:rsidR="00FA797F" w:rsidRDefault="00FA797F" w:rsidP="00FA797F">
      <w:pPr>
        <w:pStyle w:val="B1"/>
      </w:pPr>
      <w:r>
        <w:t>2.</w:t>
      </w:r>
      <w:r w:rsidR="000849BE">
        <w:tab/>
      </w:r>
      <w:r>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562758A8" w14:textId="77777777" w:rsidR="00FA797F" w:rsidRDefault="00FA797F" w:rsidP="00FA797F">
      <w:pPr>
        <w:pStyle w:val="B1"/>
      </w:pPr>
      <w:r>
        <w:t>3.</w:t>
      </w:r>
      <w:r>
        <w:tab/>
        <w:t>The information on the discovered new/modified MnS is sent as a management service discovery notification message from the NSCE server to VAL server.</w:t>
      </w:r>
    </w:p>
    <w:p w14:paraId="3E8104DD" w14:textId="77777777" w:rsidR="00FA797F" w:rsidRPr="00CF381A" w:rsidRDefault="00C97A79" w:rsidP="00FA797F">
      <w:pPr>
        <w:pStyle w:val="Heading3"/>
        <w:rPr>
          <w:bCs/>
        </w:rPr>
      </w:pPr>
      <w:bookmarkStart w:id="247" w:name="_Toc120030861"/>
      <w:r w:rsidRPr="00C97A79">
        <w:rPr>
          <w:bCs/>
        </w:rPr>
        <w:t>9.</w:t>
      </w:r>
      <w:r w:rsidR="00CF381A">
        <w:rPr>
          <w:rFonts w:eastAsiaTheme="minorEastAsia" w:hint="eastAsia"/>
          <w:bCs/>
          <w:lang w:eastAsia="zh-CN"/>
        </w:rPr>
        <w:t>6</w:t>
      </w:r>
      <w:r w:rsidRPr="00C97A79">
        <w:rPr>
          <w:bCs/>
        </w:rPr>
        <w:t>.4</w:t>
      </w:r>
      <w:r w:rsidRPr="00C97A79">
        <w:rPr>
          <w:bCs/>
        </w:rPr>
        <w:tab/>
        <w:t>Information flows</w:t>
      </w:r>
      <w:bookmarkEnd w:id="247"/>
    </w:p>
    <w:p w14:paraId="76A47856" w14:textId="77777777" w:rsidR="00FA797F" w:rsidRPr="00CF381A" w:rsidRDefault="00C97A79" w:rsidP="00FA797F">
      <w:pPr>
        <w:pStyle w:val="Heading4"/>
        <w:rPr>
          <w:bCs/>
        </w:rPr>
      </w:pPr>
      <w:bookmarkStart w:id="248" w:name="_Toc120030862"/>
      <w:r w:rsidRPr="00C97A79">
        <w:rPr>
          <w:bCs/>
        </w:rPr>
        <w:t>9.</w:t>
      </w:r>
      <w:r w:rsidR="00CF381A">
        <w:rPr>
          <w:rFonts w:eastAsiaTheme="minorEastAsia" w:hint="eastAsia"/>
          <w:bCs/>
          <w:lang w:eastAsia="zh-CN"/>
        </w:rPr>
        <w:t>6</w:t>
      </w:r>
      <w:r w:rsidRPr="00C97A79">
        <w:rPr>
          <w:bCs/>
        </w:rPr>
        <w:t>.4.1</w:t>
      </w:r>
      <w:r w:rsidRPr="00C97A79">
        <w:rPr>
          <w:bCs/>
        </w:rPr>
        <w:tab/>
        <w:t>General</w:t>
      </w:r>
      <w:bookmarkEnd w:id="248"/>
    </w:p>
    <w:p w14:paraId="1EA96438" w14:textId="77777777" w:rsidR="00FA797F" w:rsidRDefault="00FA797F" w:rsidP="00FA797F">
      <w:r>
        <w:t>The following information flows are specified for the MnS discovery support based on 9.</w:t>
      </w:r>
      <w:r w:rsidR="00CF381A">
        <w:rPr>
          <w:rFonts w:eastAsiaTheme="minorEastAsia" w:hint="eastAsia"/>
          <w:lang w:eastAsia="zh-CN"/>
        </w:rPr>
        <w:t>6</w:t>
      </w:r>
      <w:r>
        <w:t>.2 and 9.</w:t>
      </w:r>
      <w:r w:rsidR="00CF381A">
        <w:rPr>
          <w:rFonts w:eastAsiaTheme="minorEastAsia" w:hint="eastAsia"/>
          <w:lang w:eastAsia="zh-CN"/>
        </w:rPr>
        <w:t>6</w:t>
      </w:r>
      <w:r>
        <w:t>.3.</w:t>
      </w:r>
    </w:p>
    <w:p w14:paraId="63767E40" w14:textId="77777777" w:rsidR="00FA797F" w:rsidRPr="00CF381A" w:rsidRDefault="00C97A79" w:rsidP="00FA797F">
      <w:pPr>
        <w:pStyle w:val="Heading4"/>
        <w:rPr>
          <w:bCs/>
        </w:rPr>
      </w:pPr>
      <w:bookmarkStart w:id="249" w:name="_Toc120030863"/>
      <w:r w:rsidRPr="00C97A79">
        <w:rPr>
          <w:bCs/>
        </w:rPr>
        <w:lastRenderedPageBreak/>
        <w:t>9.</w:t>
      </w:r>
      <w:r w:rsidRPr="00C97A79">
        <w:rPr>
          <w:rFonts w:eastAsiaTheme="minorEastAsia"/>
          <w:bCs/>
          <w:lang w:eastAsia="zh-CN"/>
        </w:rPr>
        <w:t>6</w:t>
      </w:r>
      <w:r w:rsidRPr="00C97A79">
        <w:rPr>
          <w:bCs/>
        </w:rPr>
        <w:t>.4.2</w:t>
      </w:r>
      <w:r w:rsidRPr="00C97A79">
        <w:rPr>
          <w:bCs/>
        </w:rPr>
        <w:tab/>
        <w:t>Management service discovery subscribe request</w:t>
      </w:r>
      <w:bookmarkEnd w:id="249"/>
      <w:r w:rsidRPr="00C97A79">
        <w:rPr>
          <w:bCs/>
        </w:rPr>
        <w:t xml:space="preserve"> </w:t>
      </w:r>
    </w:p>
    <w:p w14:paraId="53D64925" w14:textId="77777777" w:rsidR="00FA797F" w:rsidRDefault="00FA797F" w:rsidP="00FA797F">
      <w:r>
        <w:t>Table 9.</w:t>
      </w:r>
      <w:r w:rsidR="00CF381A">
        <w:rPr>
          <w:rFonts w:eastAsiaTheme="minorEastAsia" w:hint="eastAsia"/>
          <w:lang w:eastAsia="zh-CN"/>
        </w:rPr>
        <w:t>6</w:t>
      </w:r>
      <w:r>
        <w:t>.4.2-1 describes information elements for the Management service discovery subscribe request from the VAL server to the NSCE server.</w:t>
      </w:r>
    </w:p>
    <w:p w14:paraId="5EC0FFDC" w14:textId="77777777" w:rsidR="00FA797F" w:rsidRDefault="00FA797F" w:rsidP="00FA797F">
      <w:pPr>
        <w:pStyle w:val="TH"/>
      </w:pPr>
      <w:r>
        <w:t>Table 9.</w:t>
      </w:r>
      <w:r w:rsidR="00CF381A">
        <w:rPr>
          <w:rFonts w:eastAsiaTheme="minorEastAsia" w:hint="eastAsia"/>
          <w:lang w:eastAsia="zh-CN"/>
        </w:rPr>
        <w:t>6</w:t>
      </w:r>
      <w:r>
        <w:t>.4.2-1: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FA797F" w14:paraId="3C08D5C0"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D247895"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B32C7EA"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2C4968" w14:textId="77777777" w:rsidR="00FA797F" w:rsidRDefault="00FA797F">
            <w:pPr>
              <w:pStyle w:val="TAH"/>
              <w:rPr>
                <w:kern w:val="2"/>
              </w:rPr>
            </w:pPr>
            <w:r>
              <w:rPr>
                <w:kern w:val="2"/>
              </w:rPr>
              <w:t>Description</w:t>
            </w:r>
          </w:p>
        </w:tc>
      </w:tr>
      <w:tr w:rsidR="00FA797F" w14:paraId="5E95617B"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39FCFEB7" w14:textId="77777777" w:rsidR="00FA797F" w:rsidRDefault="00FA797F">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39C495C3"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5B2272A" w14:textId="77777777" w:rsidR="00FA797F" w:rsidRDefault="00FA797F">
            <w:pPr>
              <w:pStyle w:val="TAL"/>
              <w:rPr>
                <w:kern w:val="2"/>
              </w:rPr>
            </w:pPr>
            <w:r>
              <w:rPr>
                <w:kern w:val="2"/>
              </w:rPr>
              <w:t>The identifier of the VAL server</w:t>
            </w:r>
          </w:p>
        </w:tc>
      </w:tr>
      <w:tr w:rsidR="00FA797F" w14:paraId="54D7EFB7"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3C982C1" w14:textId="77777777" w:rsidR="00FA797F" w:rsidRDefault="00FA797F">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4A9DC24"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36F0322" w14:textId="77777777" w:rsidR="00FA797F" w:rsidRDefault="00FA797F">
            <w:pPr>
              <w:pStyle w:val="TAL"/>
              <w:rPr>
                <w:kern w:val="2"/>
              </w:rPr>
            </w:pPr>
            <w:r>
              <w:rPr>
                <w:kern w:val="2"/>
              </w:rPr>
              <w:t xml:space="preserve">The identifier of the VAL service for which the MnS discovery request applies </w:t>
            </w:r>
          </w:p>
        </w:tc>
      </w:tr>
      <w:tr w:rsidR="00FA797F" w14:paraId="596B5D1D"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B141A71" w14:textId="77777777" w:rsidR="00FA797F" w:rsidRDefault="00FA797F">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4D474E85"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39C2CB1" w14:textId="77777777" w:rsidR="00FA797F" w:rsidRDefault="00FA797F">
            <w:pPr>
              <w:pStyle w:val="TAL"/>
              <w:rPr>
                <w:kern w:val="2"/>
              </w:rPr>
            </w:pPr>
            <w:r>
              <w:rPr>
                <w:kern w:val="2"/>
              </w:rPr>
              <w:t>The slice identifier (S-NSSAI, NSI ID or ENSI) which is mapped to the VAL application, if known by the VAL server</w:t>
            </w:r>
          </w:p>
        </w:tc>
      </w:tr>
      <w:tr w:rsidR="00FA797F" w14:paraId="1FB7F3E3"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06E00113" w14:textId="77777777" w:rsidR="00FA797F" w:rsidRDefault="00FA797F">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hideMark/>
          </w:tcPr>
          <w:p w14:paraId="5A95D9B7"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CE3AF0" w14:textId="77777777" w:rsidR="00FA797F" w:rsidRDefault="00FA797F">
            <w:pPr>
              <w:pStyle w:val="TAL"/>
              <w:rPr>
                <w:kern w:val="2"/>
              </w:rPr>
            </w:pPr>
            <w:r>
              <w:rPr>
                <w:kern w:val="2"/>
              </w:rPr>
              <w:t>The requirement includes indication on the needed exposure level / permissions for exposing information related to the target slice. Also, the requirement may include the exposure capability type which is supported (e.g. via EGMF or directly to MnS producer)</w:t>
            </w:r>
          </w:p>
        </w:tc>
      </w:tr>
    </w:tbl>
    <w:p w14:paraId="6F14181D" w14:textId="77777777" w:rsidR="00FA797F" w:rsidRDefault="00FA797F" w:rsidP="00FA797F">
      <w:r>
        <w:t xml:space="preserve"> </w:t>
      </w:r>
    </w:p>
    <w:p w14:paraId="70EE09C4" w14:textId="77777777" w:rsidR="00FA797F" w:rsidRPr="00CF381A" w:rsidRDefault="00C97A79" w:rsidP="00FA797F">
      <w:pPr>
        <w:pStyle w:val="Heading4"/>
        <w:rPr>
          <w:bCs/>
        </w:rPr>
      </w:pPr>
      <w:bookmarkStart w:id="250" w:name="_Toc120030864"/>
      <w:r w:rsidRPr="00C97A79">
        <w:rPr>
          <w:bCs/>
        </w:rPr>
        <w:t>9.</w:t>
      </w:r>
      <w:r w:rsidRPr="00C97A79">
        <w:rPr>
          <w:rFonts w:eastAsiaTheme="minorEastAsia"/>
          <w:bCs/>
          <w:lang w:eastAsia="zh-CN"/>
        </w:rPr>
        <w:t>6</w:t>
      </w:r>
      <w:r w:rsidRPr="00C97A79">
        <w:rPr>
          <w:bCs/>
        </w:rPr>
        <w:t>.4.3</w:t>
      </w:r>
      <w:r w:rsidRPr="00C97A79">
        <w:rPr>
          <w:bCs/>
        </w:rPr>
        <w:tab/>
        <w:t>Management service discovery subscribe response</w:t>
      </w:r>
      <w:bookmarkEnd w:id="250"/>
      <w:r w:rsidRPr="00C97A79">
        <w:rPr>
          <w:bCs/>
        </w:rPr>
        <w:t xml:space="preserve"> </w:t>
      </w:r>
    </w:p>
    <w:p w14:paraId="76F9A082" w14:textId="77777777" w:rsidR="00FA797F" w:rsidRDefault="00FA797F" w:rsidP="00FA797F">
      <w:r>
        <w:t>Table 9.</w:t>
      </w:r>
      <w:r w:rsidR="00CF381A">
        <w:rPr>
          <w:rFonts w:eastAsiaTheme="minorEastAsia" w:hint="eastAsia"/>
          <w:lang w:eastAsia="zh-CN"/>
        </w:rPr>
        <w:t>6</w:t>
      </w:r>
      <w:r>
        <w:t>.4.3-1 describes information elements for the Management service discovery subscribe response from the NSCE server to the VAL server.</w:t>
      </w:r>
    </w:p>
    <w:p w14:paraId="618F8240" w14:textId="77777777" w:rsidR="00FA797F" w:rsidRDefault="00FA797F" w:rsidP="00FA797F">
      <w:pPr>
        <w:pStyle w:val="TH"/>
      </w:pPr>
      <w:r>
        <w:t>Table 9.</w:t>
      </w:r>
      <w:r w:rsidR="00CF381A">
        <w:rPr>
          <w:rFonts w:eastAsiaTheme="minorEastAsia" w:hint="eastAsia"/>
          <w:lang w:eastAsia="zh-CN"/>
        </w:rPr>
        <w:t>6</w:t>
      </w:r>
      <w:r>
        <w:t>.4.3-1: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FA797F" w14:paraId="530D19B9"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984C829"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5FFB0D9"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305A82" w14:textId="77777777" w:rsidR="00FA797F" w:rsidRDefault="00FA797F">
            <w:pPr>
              <w:pStyle w:val="TAH"/>
              <w:rPr>
                <w:kern w:val="2"/>
              </w:rPr>
            </w:pPr>
            <w:r>
              <w:rPr>
                <w:kern w:val="2"/>
              </w:rPr>
              <w:t>Description</w:t>
            </w:r>
          </w:p>
        </w:tc>
      </w:tr>
      <w:tr w:rsidR="00FA797F" w14:paraId="20E06575"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38A0A8A5" w14:textId="77777777" w:rsidR="00FA797F" w:rsidRDefault="00FA797F">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0672A500"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30A96B" w14:textId="77777777" w:rsidR="00FA797F" w:rsidRDefault="00FA797F">
            <w:pPr>
              <w:pStyle w:val="TAL"/>
              <w:rPr>
                <w:kern w:val="2"/>
              </w:rPr>
            </w:pPr>
            <w:r>
              <w:rPr>
                <w:kern w:val="2"/>
              </w:rPr>
              <w:t>The result of the subscription request (positive or negative acknowledgement)</w:t>
            </w:r>
          </w:p>
        </w:tc>
      </w:tr>
    </w:tbl>
    <w:p w14:paraId="5BA10F72" w14:textId="77777777" w:rsidR="00FA797F" w:rsidRDefault="00FA797F" w:rsidP="00FA797F">
      <w:r>
        <w:t xml:space="preserve"> </w:t>
      </w:r>
    </w:p>
    <w:p w14:paraId="4CDA6F5D" w14:textId="77777777" w:rsidR="00FA797F" w:rsidRPr="00CF381A" w:rsidRDefault="00C97A79" w:rsidP="00FA797F">
      <w:pPr>
        <w:pStyle w:val="Heading4"/>
        <w:rPr>
          <w:bCs/>
        </w:rPr>
      </w:pPr>
      <w:bookmarkStart w:id="251" w:name="_Toc120030865"/>
      <w:r w:rsidRPr="00C97A79">
        <w:rPr>
          <w:bCs/>
        </w:rPr>
        <w:t>9.</w:t>
      </w:r>
      <w:r w:rsidRPr="00C97A79">
        <w:rPr>
          <w:rFonts w:eastAsiaTheme="minorEastAsia"/>
          <w:bCs/>
          <w:lang w:eastAsia="zh-CN"/>
        </w:rPr>
        <w:t>6</w:t>
      </w:r>
      <w:r w:rsidRPr="00C97A79">
        <w:rPr>
          <w:bCs/>
        </w:rPr>
        <w:t>.4.4</w:t>
      </w:r>
      <w:r w:rsidRPr="00C97A79">
        <w:rPr>
          <w:bCs/>
        </w:rPr>
        <w:tab/>
        <w:t>Management service discovery notify</w:t>
      </w:r>
      <w:bookmarkEnd w:id="251"/>
    </w:p>
    <w:p w14:paraId="72EF32A6" w14:textId="77777777" w:rsidR="00FA797F" w:rsidRDefault="00FA797F" w:rsidP="00FA797F">
      <w:r>
        <w:t>Table 9.</w:t>
      </w:r>
      <w:r w:rsidR="00CF381A">
        <w:rPr>
          <w:rFonts w:eastAsiaTheme="minorEastAsia" w:hint="eastAsia"/>
          <w:lang w:eastAsia="zh-CN"/>
        </w:rPr>
        <w:t>6</w:t>
      </w:r>
      <w:r>
        <w:t>.4.4-1 describes information elements for the Management service discovery notify message from the NSCE server to the VAL server.</w:t>
      </w:r>
    </w:p>
    <w:p w14:paraId="5D7711C6" w14:textId="77777777" w:rsidR="00FA797F" w:rsidRDefault="00FA797F" w:rsidP="00FA797F">
      <w:pPr>
        <w:pStyle w:val="TH"/>
      </w:pPr>
      <w:r>
        <w:t>Table 9.</w:t>
      </w:r>
      <w:r w:rsidR="00CF381A">
        <w:rPr>
          <w:rFonts w:eastAsiaTheme="minorEastAsia" w:hint="eastAsia"/>
          <w:lang w:eastAsia="zh-CN"/>
        </w:rPr>
        <w:t>6</w:t>
      </w:r>
      <w:r>
        <w:t>.4.4-1: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FA797F" w14:paraId="17EFCBA0"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3BF1C25B"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4B9E657"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C663CF" w14:textId="77777777" w:rsidR="00FA797F" w:rsidRDefault="00FA797F">
            <w:pPr>
              <w:pStyle w:val="TAH"/>
              <w:rPr>
                <w:kern w:val="2"/>
              </w:rPr>
            </w:pPr>
            <w:r>
              <w:rPr>
                <w:kern w:val="2"/>
              </w:rPr>
              <w:t>Description</w:t>
            </w:r>
          </w:p>
        </w:tc>
      </w:tr>
      <w:tr w:rsidR="00FA797F" w14:paraId="472B2292"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65638147" w14:textId="77777777" w:rsidR="00FA797F" w:rsidRDefault="00FA797F">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35637DED"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E2AD9C" w14:textId="77777777" w:rsidR="00FA797F" w:rsidRDefault="00FA797F">
            <w:pPr>
              <w:pStyle w:val="TAL"/>
              <w:rPr>
                <w:kern w:val="2"/>
              </w:rPr>
            </w:pPr>
            <w:r>
              <w:rPr>
                <w:kern w:val="2"/>
              </w:rPr>
              <w:t>The identifier of the VAL application</w:t>
            </w:r>
          </w:p>
        </w:tc>
      </w:tr>
      <w:tr w:rsidR="00FA797F" w14:paraId="3D820AD1"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CDA2044" w14:textId="77777777" w:rsidR="00FA797F" w:rsidRDefault="00FA797F">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hideMark/>
          </w:tcPr>
          <w:p w14:paraId="3714B9C1"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26EDEA" w14:textId="77777777" w:rsidR="00FA797F" w:rsidRDefault="00FA797F">
            <w:pPr>
              <w:pStyle w:val="TAL"/>
              <w:rPr>
                <w:kern w:val="2"/>
              </w:rPr>
            </w:pPr>
            <w:r>
              <w:rPr>
                <w:kern w:val="2"/>
              </w:rPr>
              <w:t xml:space="preserve">The identifier of the management system/domain of interest </w:t>
            </w:r>
          </w:p>
        </w:tc>
      </w:tr>
      <w:tr w:rsidR="00FA797F" w14:paraId="4F13FF2D"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40E5C17A" w14:textId="77777777" w:rsidR="00FA797F" w:rsidRDefault="00FA797F">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hideMark/>
          </w:tcPr>
          <w:p w14:paraId="493C3F16"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74CF9B3" w14:textId="77777777" w:rsidR="00FA797F" w:rsidRDefault="00FA797F">
            <w:pPr>
              <w:pStyle w:val="TAL"/>
              <w:rPr>
                <w:kern w:val="2"/>
              </w:rPr>
            </w:pPr>
            <w:r>
              <w:rPr>
                <w:kern w:val="2"/>
              </w:rPr>
              <w:t>The list of identifiers of the needed MnSs / MnS producers</w:t>
            </w:r>
          </w:p>
        </w:tc>
      </w:tr>
      <w:tr w:rsidR="00FA797F" w14:paraId="473EC32B"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4D312F33" w14:textId="77777777" w:rsidR="00FA797F" w:rsidRDefault="00FA797F">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hideMark/>
          </w:tcPr>
          <w:p w14:paraId="72EC86CC"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C470D" w14:textId="77777777" w:rsidR="00FA797F" w:rsidRDefault="00FA797F">
            <w:pPr>
              <w:pStyle w:val="TAL"/>
              <w:rPr>
                <w:kern w:val="2"/>
              </w:rPr>
            </w:pPr>
            <w:r>
              <w:rPr>
                <w:kern w:val="2"/>
              </w:rPr>
              <w:t xml:space="preserve">The capability per needed MnS. Such capability may related to the managed elements such as considerations for </w:t>
            </w:r>
            <w:r>
              <w:t>radio, technology, coverage or NFs</w:t>
            </w:r>
          </w:p>
        </w:tc>
      </w:tr>
      <w:tr w:rsidR="00FA797F" w14:paraId="485EEC38"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4DD235CB" w14:textId="77777777" w:rsidR="00FA797F" w:rsidRDefault="00FA797F">
            <w:pPr>
              <w:pStyle w:val="TAL"/>
              <w:rPr>
                <w:kern w:val="2"/>
              </w:rPr>
            </w:pPr>
            <w:r>
              <w:rPr>
                <w:kern w:val="2"/>
              </w:rPr>
              <w:t>&gt;MnS exposure level</w:t>
            </w:r>
          </w:p>
        </w:tc>
        <w:tc>
          <w:tcPr>
            <w:tcW w:w="1440" w:type="dxa"/>
            <w:tcBorders>
              <w:top w:val="single" w:sz="4" w:space="0" w:color="000000"/>
              <w:left w:val="single" w:sz="4" w:space="0" w:color="000000"/>
              <w:bottom w:val="single" w:sz="4" w:space="0" w:color="000000"/>
              <w:right w:val="nil"/>
            </w:tcBorders>
            <w:hideMark/>
          </w:tcPr>
          <w:p w14:paraId="1466792D"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A437150" w14:textId="77777777" w:rsidR="00FA797F" w:rsidRDefault="00FA797F">
            <w:pPr>
              <w:pStyle w:val="TAL"/>
              <w:rPr>
                <w:kern w:val="2"/>
              </w:rPr>
            </w:pPr>
            <w:r>
              <w:rPr>
                <w:kern w:val="2"/>
              </w:rPr>
              <w:t>The exposure level for the needed MnS. This level relates to the permissions of the VAL server over the MnS, e.g. whether to read, write, delete, update.</w:t>
            </w:r>
          </w:p>
        </w:tc>
      </w:tr>
      <w:tr w:rsidR="00FA797F" w14:paraId="5B9BB13F"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C98F83B" w14:textId="77777777" w:rsidR="00FA797F" w:rsidRDefault="00FA797F">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1377F21D"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B8FED9E" w14:textId="77777777" w:rsidR="00FA797F" w:rsidRDefault="00FA797F">
            <w:pPr>
              <w:pStyle w:val="TAL"/>
              <w:rPr>
                <w:kern w:val="2"/>
              </w:rPr>
            </w:pPr>
            <w:r>
              <w:rPr>
                <w:kern w:val="2"/>
              </w:rPr>
              <w:t>The slice identifier (S-NSSAI, NSI ID or ENSI) which is mapped to the VAL application and the list of MnSs.</w:t>
            </w:r>
          </w:p>
        </w:tc>
      </w:tr>
    </w:tbl>
    <w:p w14:paraId="7EEB989F" w14:textId="77777777" w:rsidR="00FA797F" w:rsidRPr="00CF381A" w:rsidRDefault="00FA797F" w:rsidP="00FA797F">
      <w:pPr>
        <w:rPr>
          <w:rFonts w:eastAsiaTheme="minorEastAsia"/>
          <w:lang w:eastAsia="zh-CN"/>
        </w:rPr>
      </w:pPr>
    </w:p>
    <w:p w14:paraId="2F4B0AB1" w14:textId="77777777" w:rsidR="00FA797F" w:rsidRPr="00CF381A" w:rsidRDefault="00C97A79" w:rsidP="00FA797F">
      <w:pPr>
        <w:pStyle w:val="Heading3"/>
        <w:rPr>
          <w:bCs/>
        </w:rPr>
      </w:pPr>
      <w:bookmarkStart w:id="252" w:name="_Toc120030866"/>
      <w:r w:rsidRPr="00C97A79">
        <w:rPr>
          <w:bCs/>
        </w:rPr>
        <w:t>9.</w:t>
      </w:r>
      <w:r w:rsidRPr="00C97A79">
        <w:rPr>
          <w:rFonts w:eastAsiaTheme="minorEastAsia"/>
          <w:bCs/>
          <w:lang w:eastAsia="zh-CN"/>
        </w:rPr>
        <w:t>6</w:t>
      </w:r>
      <w:r w:rsidRPr="00C97A79">
        <w:rPr>
          <w:bCs/>
        </w:rPr>
        <w:t>.5</w:t>
      </w:r>
      <w:r w:rsidRPr="00C97A79">
        <w:rPr>
          <w:bCs/>
        </w:rPr>
        <w:tab/>
        <w:t>APIs</w:t>
      </w:r>
      <w:bookmarkEnd w:id="252"/>
      <w:r w:rsidRPr="00C97A79">
        <w:rPr>
          <w:bCs/>
        </w:rPr>
        <w:t xml:space="preserve"> </w:t>
      </w:r>
    </w:p>
    <w:p w14:paraId="6CE5F6C0" w14:textId="77777777" w:rsidR="00FA797F" w:rsidRDefault="00FA797F" w:rsidP="00FA797F">
      <w:r>
        <w:t>Table 9.</w:t>
      </w:r>
      <w:r w:rsidR="00CF381A">
        <w:rPr>
          <w:rFonts w:eastAsiaTheme="minorEastAsia" w:hint="eastAsia"/>
          <w:lang w:eastAsia="zh-CN"/>
        </w:rPr>
        <w:t>6</w:t>
      </w:r>
      <w:r>
        <w:t>.5-1 illustrates the NSCALE APIs for the MnS discovery feature.</w:t>
      </w:r>
    </w:p>
    <w:p w14:paraId="4D380468" w14:textId="77777777" w:rsidR="00FA797F" w:rsidRDefault="00FA797F" w:rsidP="00FA797F">
      <w:pPr>
        <w:pStyle w:val="TH"/>
      </w:pPr>
      <w:r>
        <w:lastRenderedPageBreak/>
        <w:t>Table 9.</w:t>
      </w:r>
      <w:r w:rsidR="00CF381A">
        <w:rPr>
          <w:rFonts w:eastAsiaTheme="minorEastAsia" w:hint="eastAsia"/>
          <w:lang w:eastAsia="zh-CN"/>
        </w:rPr>
        <w:t>6</w:t>
      </w:r>
      <w:r>
        <w:t>.5-1: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A797F" w14:paraId="5236E8CD" w14:textId="77777777" w:rsidTr="00FA797F">
        <w:tc>
          <w:tcPr>
            <w:tcW w:w="3369" w:type="dxa"/>
            <w:tcBorders>
              <w:top w:val="single" w:sz="4" w:space="0" w:color="auto"/>
              <w:left w:val="single" w:sz="4" w:space="0" w:color="auto"/>
              <w:bottom w:val="single" w:sz="4" w:space="0" w:color="auto"/>
              <w:right w:val="single" w:sz="4" w:space="0" w:color="auto"/>
            </w:tcBorders>
            <w:hideMark/>
          </w:tcPr>
          <w:p w14:paraId="790DEFE8" w14:textId="77777777" w:rsidR="00FA797F" w:rsidRDefault="00FA797F">
            <w:pPr>
              <w:pStyle w:val="TAH"/>
            </w:pPr>
            <w:r>
              <w:t>API Name</w:t>
            </w:r>
          </w:p>
        </w:tc>
        <w:tc>
          <w:tcPr>
            <w:tcW w:w="2835" w:type="dxa"/>
            <w:tcBorders>
              <w:top w:val="single" w:sz="4" w:space="0" w:color="auto"/>
              <w:left w:val="nil"/>
              <w:bottom w:val="single" w:sz="4" w:space="0" w:color="auto"/>
              <w:right w:val="single" w:sz="4" w:space="0" w:color="auto"/>
            </w:tcBorders>
            <w:hideMark/>
          </w:tcPr>
          <w:p w14:paraId="26B9873A" w14:textId="77777777" w:rsidR="00FA797F" w:rsidRDefault="00FA797F">
            <w:pPr>
              <w:pStyle w:val="TAH"/>
            </w:pPr>
            <w:r>
              <w:t>API Operations</w:t>
            </w:r>
          </w:p>
        </w:tc>
        <w:tc>
          <w:tcPr>
            <w:tcW w:w="1984" w:type="dxa"/>
            <w:tcBorders>
              <w:top w:val="single" w:sz="4" w:space="0" w:color="auto"/>
              <w:left w:val="nil"/>
              <w:bottom w:val="single" w:sz="4" w:space="0" w:color="auto"/>
              <w:right w:val="single" w:sz="4" w:space="0" w:color="auto"/>
            </w:tcBorders>
            <w:hideMark/>
          </w:tcPr>
          <w:p w14:paraId="36857DEF" w14:textId="77777777" w:rsidR="00FA797F" w:rsidRDefault="00FA797F">
            <w:pPr>
              <w:pStyle w:val="TAH"/>
            </w:pPr>
            <w:r>
              <w:t>Known Consumer(s)</w:t>
            </w:r>
          </w:p>
        </w:tc>
        <w:tc>
          <w:tcPr>
            <w:tcW w:w="1667" w:type="dxa"/>
            <w:tcBorders>
              <w:top w:val="single" w:sz="4" w:space="0" w:color="auto"/>
              <w:left w:val="nil"/>
              <w:bottom w:val="single" w:sz="4" w:space="0" w:color="auto"/>
              <w:right w:val="single" w:sz="4" w:space="0" w:color="auto"/>
            </w:tcBorders>
            <w:hideMark/>
          </w:tcPr>
          <w:p w14:paraId="3A3D06B4" w14:textId="77777777" w:rsidR="00FA797F" w:rsidRDefault="00FA797F">
            <w:pPr>
              <w:pStyle w:val="TAH"/>
            </w:pPr>
            <w:r>
              <w:t>Communication Type</w:t>
            </w:r>
          </w:p>
        </w:tc>
      </w:tr>
      <w:tr w:rsidR="00FA797F" w14:paraId="7E103933" w14:textId="77777777" w:rsidTr="00FA797F">
        <w:trPr>
          <w:trHeight w:val="136"/>
        </w:trPr>
        <w:tc>
          <w:tcPr>
            <w:tcW w:w="3369" w:type="dxa"/>
            <w:tcBorders>
              <w:top w:val="single" w:sz="4" w:space="0" w:color="auto"/>
              <w:left w:val="single" w:sz="4" w:space="0" w:color="auto"/>
              <w:bottom w:val="single" w:sz="4" w:space="0" w:color="auto"/>
              <w:right w:val="single" w:sz="4" w:space="0" w:color="auto"/>
            </w:tcBorders>
            <w:hideMark/>
          </w:tcPr>
          <w:p w14:paraId="1F8DF045" w14:textId="77777777" w:rsidR="00FA797F" w:rsidRDefault="00FA797F">
            <w:pPr>
              <w:pStyle w:val="TAL"/>
            </w:pPr>
            <w:r>
              <w:t>SS_Management_Service_Discovery</w:t>
            </w:r>
          </w:p>
        </w:tc>
        <w:tc>
          <w:tcPr>
            <w:tcW w:w="2835" w:type="dxa"/>
            <w:tcBorders>
              <w:top w:val="single" w:sz="4" w:space="0" w:color="auto"/>
              <w:left w:val="nil"/>
              <w:bottom w:val="single" w:sz="4" w:space="0" w:color="auto"/>
              <w:right w:val="single" w:sz="4" w:space="0" w:color="auto"/>
            </w:tcBorders>
            <w:hideMark/>
          </w:tcPr>
          <w:p w14:paraId="23473AD8" w14:textId="77777777" w:rsidR="00FA797F" w:rsidRDefault="00FA797F">
            <w:pPr>
              <w:pStyle w:val="TAL"/>
            </w:pPr>
            <w:r>
              <w:t>Management_Service Discovery</w:t>
            </w:r>
          </w:p>
        </w:tc>
        <w:tc>
          <w:tcPr>
            <w:tcW w:w="1984" w:type="dxa"/>
            <w:tcBorders>
              <w:top w:val="single" w:sz="4" w:space="0" w:color="auto"/>
              <w:left w:val="nil"/>
              <w:bottom w:val="single" w:sz="4" w:space="0" w:color="auto"/>
              <w:right w:val="single" w:sz="4" w:space="0" w:color="auto"/>
            </w:tcBorders>
            <w:hideMark/>
          </w:tcPr>
          <w:p w14:paraId="7EA937A6" w14:textId="77777777" w:rsidR="00FA797F" w:rsidRDefault="00FA797F">
            <w:pPr>
              <w:pStyle w:val="TAL"/>
            </w:pPr>
            <w:r>
              <w:t>VAL server</w:t>
            </w:r>
          </w:p>
        </w:tc>
        <w:tc>
          <w:tcPr>
            <w:tcW w:w="1667" w:type="dxa"/>
            <w:tcBorders>
              <w:top w:val="single" w:sz="4" w:space="0" w:color="auto"/>
              <w:left w:val="nil"/>
              <w:bottom w:val="single" w:sz="4" w:space="0" w:color="auto"/>
              <w:right w:val="single" w:sz="4" w:space="0" w:color="auto"/>
            </w:tcBorders>
            <w:hideMark/>
          </w:tcPr>
          <w:p w14:paraId="3CC8CA93" w14:textId="77777777" w:rsidR="00FA797F" w:rsidRDefault="00FA797F">
            <w:pPr>
              <w:pStyle w:val="TAL"/>
            </w:pPr>
            <w:r>
              <w:t>Subscribe/Notify</w:t>
            </w:r>
          </w:p>
        </w:tc>
      </w:tr>
    </w:tbl>
    <w:p w14:paraId="4F6F4486" w14:textId="77777777" w:rsidR="00FA797F" w:rsidRDefault="00FA797F" w:rsidP="00FA797F">
      <w:r>
        <w:t xml:space="preserve"> </w:t>
      </w:r>
    </w:p>
    <w:p w14:paraId="7AA4B134" w14:textId="77777777" w:rsidR="00FA797F" w:rsidRPr="00CF381A" w:rsidRDefault="00C97A79" w:rsidP="00FA797F">
      <w:pPr>
        <w:pStyle w:val="Heading4"/>
        <w:rPr>
          <w:bCs/>
        </w:rPr>
      </w:pPr>
      <w:bookmarkStart w:id="253" w:name="_Toc120030867"/>
      <w:r w:rsidRPr="00C97A79">
        <w:rPr>
          <w:bCs/>
        </w:rPr>
        <w:t>9.</w:t>
      </w:r>
      <w:r w:rsidRPr="00C97A79">
        <w:rPr>
          <w:rFonts w:eastAsiaTheme="minorEastAsia"/>
          <w:bCs/>
          <w:lang w:eastAsia="zh-CN"/>
        </w:rPr>
        <w:t>6</w:t>
      </w:r>
      <w:r w:rsidRPr="00C97A79">
        <w:rPr>
          <w:bCs/>
        </w:rPr>
        <w:t>.5.1</w:t>
      </w:r>
      <w:r w:rsidRPr="00C97A79">
        <w:rPr>
          <w:bCs/>
        </w:rPr>
        <w:tab/>
        <w:t>SS_ Management_Service Discovery</w:t>
      </w:r>
      <w:bookmarkEnd w:id="253"/>
    </w:p>
    <w:p w14:paraId="1B2F00A5" w14:textId="77777777" w:rsidR="00FA797F" w:rsidRPr="00CF381A" w:rsidRDefault="00C97A79" w:rsidP="00FA797F">
      <w:pPr>
        <w:pStyle w:val="Heading5"/>
        <w:rPr>
          <w:bCs/>
        </w:rPr>
      </w:pPr>
      <w:bookmarkStart w:id="254" w:name="_Toc120030868"/>
      <w:r w:rsidRPr="00C97A79">
        <w:rPr>
          <w:bCs/>
        </w:rPr>
        <w:t>9.</w:t>
      </w:r>
      <w:r w:rsidR="00CF381A">
        <w:rPr>
          <w:rFonts w:eastAsiaTheme="minorEastAsia" w:hint="eastAsia"/>
          <w:bCs/>
          <w:lang w:eastAsia="zh-CN"/>
        </w:rPr>
        <w:t>6</w:t>
      </w:r>
      <w:r w:rsidRPr="00C97A79">
        <w:rPr>
          <w:bCs/>
        </w:rPr>
        <w:t>.5.1.1</w:t>
      </w:r>
      <w:r w:rsidRPr="00C97A79">
        <w:rPr>
          <w:bCs/>
        </w:rPr>
        <w:tab/>
        <w:t>General</w:t>
      </w:r>
      <w:bookmarkEnd w:id="254"/>
    </w:p>
    <w:p w14:paraId="75386B04" w14:textId="77777777" w:rsidR="00FA797F" w:rsidRDefault="00FA797F" w:rsidP="00FA797F">
      <w:r>
        <w:rPr>
          <w:b/>
        </w:rPr>
        <w:t>API description:</w:t>
      </w:r>
      <w:r>
        <w:t xml:space="preserve"> This API enables the VAL server to communicate with the network slice capability enablement server for requesting management service discovery over NSCE-S.</w:t>
      </w:r>
    </w:p>
    <w:p w14:paraId="106E77AF" w14:textId="77777777" w:rsidR="00FA797F" w:rsidRPr="00CF381A" w:rsidRDefault="00C97A79" w:rsidP="00FA797F">
      <w:pPr>
        <w:pStyle w:val="Heading5"/>
        <w:rPr>
          <w:bCs/>
        </w:rPr>
      </w:pPr>
      <w:bookmarkStart w:id="255" w:name="_Toc120030869"/>
      <w:r w:rsidRPr="00C97A79">
        <w:rPr>
          <w:bCs/>
        </w:rPr>
        <w:t>9.</w:t>
      </w:r>
      <w:r w:rsidRPr="00C97A79">
        <w:rPr>
          <w:rFonts w:eastAsiaTheme="minorEastAsia"/>
          <w:bCs/>
          <w:lang w:eastAsia="zh-CN"/>
        </w:rPr>
        <w:t>6</w:t>
      </w:r>
      <w:r w:rsidRPr="00C97A79">
        <w:rPr>
          <w:bCs/>
        </w:rPr>
        <w:t>.5.1.2</w:t>
      </w:r>
      <w:r w:rsidRPr="00C97A79">
        <w:rPr>
          <w:bCs/>
        </w:rPr>
        <w:tab/>
        <w:t>Management_Service Discovery</w:t>
      </w:r>
      <w:bookmarkEnd w:id="255"/>
    </w:p>
    <w:p w14:paraId="78F23888" w14:textId="77777777" w:rsidR="00FA797F" w:rsidRDefault="00FA797F" w:rsidP="00FA797F">
      <w:r>
        <w:rPr>
          <w:b/>
        </w:rPr>
        <w:t xml:space="preserve">API operation name: </w:t>
      </w:r>
      <w:r>
        <w:t>Management_Service Discovery</w:t>
      </w:r>
    </w:p>
    <w:p w14:paraId="7F6FAFF0" w14:textId="77777777" w:rsidR="00FA797F" w:rsidRDefault="00FA797F" w:rsidP="00FA797F">
      <w:r>
        <w:rPr>
          <w:b/>
        </w:rPr>
        <w:t>Description:</w:t>
      </w:r>
      <w:r>
        <w:t xml:space="preserve"> Providing for Management_Service Discovery subscribe to the NSCE server and receiving a confirmation.</w:t>
      </w:r>
    </w:p>
    <w:p w14:paraId="7ABD982C" w14:textId="77777777" w:rsidR="00FA797F" w:rsidRDefault="00FA797F" w:rsidP="00FA797F">
      <w:r>
        <w:rPr>
          <w:b/>
        </w:rPr>
        <w:t>Known Consumers:</w:t>
      </w:r>
      <w:r>
        <w:t xml:space="preserve"> VAL server.</w:t>
      </w:r>
    </w:p>
    <w:p w14:paraId="5683D847" w14:textId="77777777" w:rsidR="00FA797F" w:rsidRDefault="00FA797F" w:rsidP="00FA797F">
      <w:r>
        <w:rPr>
          <w:b/>
        </w:rPr>
        <w:t xml:space="preserve">Inputs: </w:t>
      </w:r>
      <w:r>
        <w:t>See subclause 9.</w:t>
      </w:r>
      <w:r w:rsidR="00CF381A">
        <w:rPr>
          <w:rFonts w:eastAsiaTheme="minorEastAsia" w:hint="eastAsia"/>
          <w:lang w:eastAsia="zh-CN"/>
        </w:rPr>
        <w:t>6</w:t>
      </w:r>
      <w:r>
        <w:t>.2 (step 1)</w:t>
      </w:r>
    </w:p>
    <w:p w14:paraId="1B0D0538" w14:textId="77777777" w:rsidR="00FA797F" w:rsidRDefault="00FA797F" w:rsidP="00FA797F">
      <w:r>
        <w:rPr>
          <w:b/>
        </w:rPr>
        <w:t>Outputs:</w:t>
      </w:r>
      <w:r>
        <w:rPr>
          <w:rFonts w:cs="Courier New"/>
        </w:rPr>
        <w:t xml:space="preserve"> </w:t>
      </w:r>
      <w:r>
        <w:t>See subclause 9.</w:t>
      </w:r>
      <w:r w:rsidR="00CF381A">
        <w:rPr>
          <w:rFonts w:eastAsiaTheme="minorEastAsia" w:hint="eastAsia"/>
          <w:lang w:eastAsia="zh-CN"/>
        </w:rPr>
        <w:t>6</w:t>
      </w:r>
      <w:r>
        <w:t>.2 (step 4), 9.</w:t>
      </w:r>
      <w:r w:rsidR="00CF381A">
        <w:rPr>
          <w:rFonts w:eastAsiaTheme="minorEastAsia" w:hint="eastAsia"/>
          <w:lang w:eastAsia="zh-CN"/>
        </w:rPr>
        <w:t>6</w:t>
      </w:r>
      <w:r>
        <w:t>.3 (step 3)</w:t>
      </w:r>
    </w:p>
    <w:p w14:paraId="5D8DFE9F" w14:textId="77777777" w:rsidR="00C26005" w:rsidRPr="00CF381A" w:rsidRDefault="00C97A79" w:rsidP="00C26005">
      <w:pPr>
        <w:pStyle w:val="Heading2"/>
        <w:rPr>
          <w:bCs/>
        </w:rPr>
      </w:pPr>
      <w:bookmarkStart w:id="256" w:name="_Toc107934742"/>
      <w:bookmarkStart w:id="257" w:name="_Toc120030870"/>
      <w:bookmarkEnd w:id="256"/>
      <w:r w:rsidRPr="00C97A79">
        <w:rPr>
          <w:bCs/>
        </w:rPr>
        <w:t>9.</w:t>
      </w:r>
      <w:r w:rsidR="00CF381A">
        <w:rPr>
          <w:rFonts w:eastAsiaTheme="minorEastAsia" w:hint="eastAsia"/>
          <w:bCs/>
          <w:lang w:eastAsia="zh-CN"/>
        </w:rPr>
        <w:t>7</w:t>
      </w:r>
      <w:r w:rsidRPr="00C97A79">
        <w:rPr>
          <w:bCs/>
        </w:rPr>
        <w:tab/>
        <w:t>Network slice related performance and analytics monitoring</w:t>
      </w:r>
      <w:bookmarkEnd w:id="257"/>
    </w:p>
    <w:p w14:paraId="2B6E0C54" w14:textId="77777777" w:rsidR="00C26005" w:rsidRPr="00CF381A" w:rsidRDefault="00C97A79" w:rsidP="00C26005">
      <w:pPr>
        <w:pStyle w:val="Heading3"/>
        <w:rPr>
          <w:bCs/>
        </w:rPr>
      </w:pPr>
      <w:bookmarkStart w:id="258" w:name="_Toc107934743"/>
      <w:bookmarkStart w:id="259" w:name="_Toc120030871"/>
      <w:bookmarkEnd w:id="258"/>
      <w:r w:rsidRPr="00C97A79">
        <w:rPr>
          <w:bCs/>
        </w:rPr>
        <w:t>9.</w:t>
      </w:r>
      <w:r w:rsidR="00CF381A">
        <w:rPr>
          <w:rFonts w:eastAsiaTheme="minorEastAsia" w:hint="eastAsia"/>
          <w:bCs/>
          <w:lang w:eastAsia="zh-CN"/>
        </w:rPr>
        <w:t>7</w:t>
      </w:r>
      <w:r w:rsidRPr="00C97A79">
        <w:rPr>
          <w:bCs/>
        </w:rPr>
        <w:t>.1</w:t>
      </w:r>
      <w:r w:rsidRPr="00C97A79">
        <w:rPr>
          <w:bCs/>
        </w:rPr>
        <w:tab/>
        <w:t>General</w:t>
      </w:r>
      <w:bookmarkEnd w:id="259"/>
    </w:p>
    <w:p w14:paraId="37DBC1F1" w14:textId="77777777" w:rsidR="00C26005" w:rsidRDefault="00C26005" w:rsidP="00C26005">
      <w:r>
        <w:t>The NSCE server supports the end to end network slice related performance and analytic monitoring capability exposure.</w:t>
      </w:r>
      <w:r w:rsidR="006E11BE">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00CF381A">
        <w:rPr>
          <w:rFonts w:eastAsiaTheme="minorEastAsia" w:hint="eastAsia"/>
          <w:lang w:eastAsia="zh-CN"/>
        </w:rPr>
        <w:t>7</w:t>
      </w:r>
      <w:r>
        <w:t>.2.1 is for task creation of the network slice performance and analytics monitoring. The procedure in clause 9.</w:t>
      </w:r>
      <w:r w:rsidR="00CF381A">
        <w:rPr>
          <w:rFonts w:eastAsiaTheme="minorEastAsia" w:hint="eastAsia"/>
          <w:lang w:eastAsia="zh-CN"/>
        </w:rPr>
        <w:t>7</w:t>
      </w:r>
      <w:r>
        <w:t>.2.2 is for the performance and analytics data retrieving when the data is available.</w:t>
      </w:r>
    </w:p>
    <w:p w14:paraId="04AC02B6" w14:textId="77777777" w:rsidR="00C26005" w:rsidRPr="00CF381A" w:rsidRDefault="00C97A79" w:rsidP="00C26005">
      <w:pPr>
        <w:pStyle w:val="Heading3"/>
        <w:rPr>
          <w:bCs/>
        </w:rPr>
      </w:pPr>
      <w:bookmarkStart w:id="260" w:name="_Toc107934744"/>
      <w:bookmarkStart w:id="261" w:name="_Toc120030872"/>
      <w:bookmarkEnd w:id="260"/>
      <w:r w:rsidRPr="00C97A79">
        <w:rPr>
          <w:bCs/>
        </w:rPr>
        <w:t>9.</w:t>
      </w:r>
      <w:r w:rsidR="00CF381A">
        <w:rPr>
          <w:rFonts w:eastAsiaTheme="minorEastAsia" w:hint="eastAsia"/>
          <w:bCs/>
          <w:lang w:eastAsia="zh-CN"/>
        </w:rPr>
        <w:t>7</w:t>
      </w:r>
      <w:r w:rsidRPr="00C97A79">
        <w:rPr>
          <w:bCs/>
        </w:rPr>
        <w:t>.2</w:t>
      </w:r>
      <w:r w:rsidRPr="00C97A79">
        <w:rPr>
          <w:bCs/>
        </w:rPr>
        <w:tab/>
        <w:t>Procedure</w:t>
      </w:r>
      <w:bookmarkEnd w:id="261"/>
    </w:p>
    <w:p w14:paraId="55F0B085" w14:textId="77777777" w:rsidR="00C26005" w:rsidRPr="00CF381A" w:rsidRDefault="00C97A79" w:rsidP="00C26005">
      <w:pPr>
        <w:pStyle w:val="Heading4"/>
        <w:rPr>
          <w:rFonts w:eastAsiaTheme="minorEastAsia"/>
          <w:bCs/>
          <w:lang w:eastAsia="zh-CN"/>
        </w:rPr>
      </w:pPr>
      <w:bookmarkStart w:id="262" w:name="_Toc107934730"/>
      <w:bookmarkStart w:id="263" w:name="_Toc120030873"/>
      <w:bookmarkEnd w:id="262"/>
      <w:r w:rsidRPr="00C97A79">
        <w:rPr>
          <w:bCs/>
        </w:rPr>
        <w:t>9.</w:t>
      </w:r>
      <w:r w:rsidR="00CF381A">
        <w:rPr>
          <w:rFonts w:eastAsiaTheme="minorEastAsia" w:hint="eastAsia"/>
          <w:bCs/>
          <w:lang w:eastAsia="zh-CN"/>
        </w:rPr>
        <w:t>7</w:t>
      </w:r>
      <w:r w:rsidRPr="00C97A79">
        <w:rPr>
          <w:bCs/>
        </w:rPr>
        <w:t>.2.1</w:t>
      </w:r>
      <w:r w:rsidRPr="00C97A79">
        <w:rPr>
          <w:bCs/>
        </w:rPr>
        <w:tab/>
        <w:t>Network slice related performance and analytics monitoring request</w:t>
      </w:r>
      <w:bookmarkEnd w:id="263"/>
    </w:p>
    <w:p w14:paraId="0DB0C532" w14:textId="77777777" w:rsidR="00C26005" w:rsidRDefault="00C26005" w:rsidP="00C26005">
      <w:pPr>
        <w:pStyle w:val="B1"/>
        <w:ind w:left="0" w:firstLine="0"/>
      </w:pPr>
      <w:r>
        <w:t>For network slice related performance and analytics monitoring capab</w:t>
      </w:r>
      <w:r w:rsidR="006E11BE">
        <w:rPr>
          <w:rFonts w:eastAsiaTheme="minorEastAsia" w:hint="eastAsia"/>
          <w:lang w:eastAsia="zh-CN"/>
        </w:rPr>
        <w:t>i</w:t>
      </w:r>
      <w:r>
        <w:t>lit</w:t>
      </w:r>
      <w:r w:rsidR="006E11BE">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sidR="00CF381A">
        <w:rPr>
          <w:rFonts w:eastAsiaTheme="minorEastAsia" w:hint="eastAsia"/>
          <w:bCs/>
          <w:sz w:val="18"/>
          <w:szCs w:val="18"/>
          <w:lang w:eastAsia="zh-CN"/>
        </w:rPr>
        <w:t>7</w:t>
      </w:r>
      <w:r>
        <w:rPr>
          <w:bCs/>
          <w:sz w:val="18"/>
          <w:szCs w:val="18"/>
        </w:rPr>
        <w:t xml:space="preserve">.2.2-1 </w:t>
      </w:r>
      <w:r>
        <w:t>shows:</w:t>
      </w:r>
    </w:p>
    <w:p w14:paraId="5189D1B3" w14:textId="3BB34047" w:rsidR="00C26005" w:rsidRDefault="000849BE" w:rsidP="00F8457B">
      <w:pPr>
        <w:pStyle w:val="TH"/>
      </w:pPr>
      <w:r>
        <w:object w:dxaOrig="9026" w:dyaOrig="8481" w14:anchorId="6CDA2240">
          <v:shape id="_x0000_i1033" type="#_x0000_t75" style="width:451.45pt;height:424.05pt" o:ole="">
            <v:imagedata r:id="rId27" o:title=""/>
          </v:shape>
          <o:OLEObject Type="Embed" ProgID="Word.Document.12" ShapeID="_x0000_i1033" DrawAspect="Content" ObjectID="_1730665773" r:id="rId28">
            <o:FieldCodes>\s</o:FieldCodes>
          </o:OLEObject>
        </w:object>
      </w:r>
    </w:p>
    <w:p w14:paraId="2F3EA542" w14:textId="77777777" w:rsidR="003737EA" w:rsidRDefault="00C26005">
      <w:pPr>
        <w:pStyle w:val="TF"/>
      </w:pPr>
      <w:r>
        <w:t>Figure 9.</w:t>
      </w:r>
      <w:r w:rsidR="00CF381A">
        <w:rPr>
          <w:rFonts w:eastAsiaTheme="minorEastAsia" w:hint="eastAsia"/>
          <w:lang w:eastAsia="zh-CN"/>
        </w:rPr>
        <w:t>7</w:t>
      </w:r>
      <w:r>
        <w:t>.2.1-1: Request Network slice related performance and analytics monitoring</w:t>
      </w:r>
    </w:p>
    <w:p w14:paraId="115697AA" w14:textId="77777777" w:rsidR="00C26005" w:rsidRDefault="00C26005" w:rsidP="00C26005">
      <w:pPr>
        <w:pStyle w:val="B1"/>
        <w:rPr>
          <w:sz w:val="24"/>
          <w:szCs w:val="24"/>
        </w:rPr>
      </w:pPr>
      <w:r>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sidR="00CF381A">
        <w:rPr>
          <w:rFonts w:eastAsiaTheme="minorEastAsia" w:hint="eastAsia"/>
          <w:lang w:eastAsia="zh-CN"/>
        </w:rPr>
        <w:t>7</w:t>
      </w:r>
      <w:r>
        <w:t>.3.2-1.</w:t>
      </w:r>
    </w:p>
    <w:p w14:paraId="4205218F" w14:textId="77777777" w:rsidR="00C26005" w:rsidRDefault="00C26005" w:rsidP="00C26005">
      <w:pPr>
        <w:pStyle w:val="B1"/>
      </w:pPr>
      <w:r>
        <w:t>2.</w:t>
      </w:r>
      <w:r>
        <w:tab/>
      </w:r>
      <w:bookmarkStart w:id="264" w:name="OLE_LINK45"/>
      <w:bookmarkStart w:id="265" w:name="OLE_LINK44"/>
      <w:bookmarkEnd w:id="264"/>
      <w:bookmarkEnd w:id="265"/>
      <w:r>
        <w:t>The NSCE server shall check if the VAL server is authorized to request the the network slice performance and analytics data monitoring.</w:t>
      </w:r>
    </w:p>
    <w:p w14:paraId="59E54BC1" w14:textId="77777777" w:rsidR="00C26005" w:rsidRDefault="00C26005" w:rsidP="00C26005">
      <w:pPr>
        <w:pStyle w:val="B1"/>
      </w:pPr>
      <w:r>
        <w:t>3.</w:t>
      </w:r>
      <w:r>
        <w:tab/>
        <w:t xml:space="preserve">NSCE server determines the requested data needed to collect from network side and collects the performance measurements and analytics data of network slice from 5GS. </w:t>
      </w:r>
      <w:bookmarkStart w:id="266" w:name="OLE_LINK36"/>
      <w:r>
        <w:t>For OAM system, the APIs defined in clause 11.3</w:t>
      </w:r>
      <w:bookmarkEnd w:id="266"/>
      <w:r>
        <w:t>, TS 28.532[</w:t>
      </w:r>
      <w:r w:rsidR="009F45E2">
        <w:rPr>
          <w:rFonts w:eastAsiaTheme="minorEastAsia" w:hint="eastAsia"/>
          <w:lang w:eastAsia="zh-CN"/>
        </w:rPr>
        <w:t>7</w:t>
      </w:r>
      <w:r>
        <w:t>] is utilized, e.g., packet delay, radio resource utilization. For CN functions, the APIs of Nnwdaf_AnalyticsInfo service defined in clause 7.3, TS 23.288[</w:t>
      </w:r>
      <w:r w:rsidR="009F45E2">
        <w:rPr>
          <w:rFonts w:eastAsiaTheme="minorEastAsia" w:hint="eastAsia"/>
          <w:lang w:eastAsia="zh-CN"/>
        </w:rPr>
        <w:t>4</w:t>
      </w:r>
      <w:r>
        <w:t>] is utilized, e.g., slice load level related network data analytics, slice load level related network data analytics.</w:t>
      </w:r>
    </w:p>
    <w:p w14:paraId="4C981F07" w14:textId="77777777" w:rsidR="00C26005" w:rsidRDefault="00C26005" w:rsidP="00C26005">
      <w:pPr>
        <w:pStyle w:val="B1"/>
      </w:pPr>
      <w:r>
        <w:t>4.</w:t>
      </w:r>
      <w:r>
        <w:tab/>
        <w:t>NSCE server retrieves the KQI data of services, the network performance related data and the end user’s information from NSCE client.</w:t>
      </w:r>
    </w:p>
    <w:p w14:paraId="02EB2950" w14:textId="287E3A62" w:rsidR="003737EA" w:rsidRDefault="00C26005">
      <w:pPr>
        <w:pStyle w:val="EditorsNote"/>
      </w:pPr>
      <w:r>
        <w:t>Editor</w:t>
      </w:r>
      <w:r w:rsidR="00D641CD" w:rsidRPr="00D641CD">
        <w:t>'</w:t>
      </w:r>
      <w:r>
        <w:t>s Note: The mechanism defined in EVEX study will be reused in Data collection from VAL users. The services and APIs to be utilized is FFS.</w:t>
      </w:r>
    </w:p>
    <w:p w14:paraId="129C8668" w14:textId="0BA2A9F4" w:rsidR="00C26005" w:rsidRDefault="00C26005" w:rsidP="00C26005">
      <w:pPr>
        <w:pStyle w:val="B1"/>
      </w:pPr>
      <w:r>
        <w:t>5.</w:t>
      </w:r>
      <w:r w:rsidR="00F8457B">
        <w:tab/>
      </w:r>
      <w:r>
        <w:t>NSCE server correlates and analyses the performance data of network slice instance, the analytics data of group of UEs and the KQI/QoE data to generate the performance data and analytics data report as required by VAL server.</w:t>
      </w:r>
    </w:p>
    <w:p w14:paraId="19DCFAEF" w14:textId="77777777" w:rsidR="003737EA" w:rsidRDefault="00C26005">
      <w:pPr>
        <w:pStyle w:val="B1"/>
        <w:rPr>
          <w:bCs/>
          <w:sz w:val="18"/>
          <w:szCs w:val="18"/>
        </w:rPr>
      </w:pPr>
      <w:r>
        <w:lastRenderedPageBreak/>
        <w:t>6.</w:t>
      </w:r>
      <w:r>
        <w:tab/>
        <w:t>NSCE server re</w:t>
      </w:r>
      <w:r w:rsidR="006E11BE">
        <w:rPr>
          <w:rFonts w:eastAsiaTheme="minorEastAsia" w:hint="eastAsia"/>
          <w:lang w:eastAsia="zh-CN"/>
        </w:rPr>
        <w:t>s</w:t>
      </w:r>
      <w:r>
        <w:t>pond</w:t>
      </w:r>
      <w:r w:rsidR="006E11BE">
        <w:rPr>
          <w:rFonts w:eastAsiaTheme="minorEastAsia" w:hint="eastAsia"/>
          <w:lang w:eastAsia="zh-CN"/>
        </w:rPr>
        <w:t>s</w:t>
      </w:r>
      <w:r>
        <w:t xml:space="preserve"> to VAL server to inform the VAL server if the monitoring request is succeed. </w:t>
      </w:r>
      <w:r>
        <w:rPr>
          <w:bCs/>
          <w:sz w:val="18"/>
          <w:szCs w:val="18"/>
        </w:rPr>
        <w:t xml:space="preserve"> </w:t>
      </w:r>
    </w:p>
    <w:p w14:paraId="4D936150" w14:textId="77777777" w:rsidR="00C26005" w:rsidRPr="00CF381A" w:rsidRDefault="00C97A79" w:rsidP="00C26005">
      <w:pPr>
        <w:pStyle w:val="Heading4"/>
        <w:rPr>
          <w:bCs/>
          <w:szCs w:val="24"/>
        </w:rPr>
      </w:pPr>
      <w:bookmarkStart w:id="267" w:name="_Toc120030874"/>
      <w:r w:rsidRPr="00C97A79">
        <w:rPr>
          <w:bCs/>
        </w:rPr>
        <w:t>9.</w:t>
      </w:r>
      <w:r w:rsidR="00CF381A">
        <w:rPr>
          <w:rFonts w:eastAsiaTheme="minorEastAsia" w:hint="eastAsia"/>
          <w:bCs/>
          <w:lang w:eastAsia="zh-CN"/>
        </w:rPr>
        <w:t>7</w:t>
      </w:r>
      <w:r w:rsidRPr="00C97A79">
        <w:rPr>
          <w:bCs/>
        </w:rPr>
        <w:t>.2.2</w:t>
      </w:r>
      <w:r w:rsidRPr="00C97A79">
        <w:rPr>
          <w:bCs/>
        </w:rPr>
        <w:tab/>
        <w:t>Network slice related performance and analytics report subscription and report</w:t>
      </w:r>
      <w:bookmarkEnd w:id="267"/>
    </w:p>
    <w:p w14:paraId="2A0926A3" w14:textId="77777777" w:rsidR="00C26005" w:rsidRDefault="00C26005" w:rsidP="00C26005">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sidR="00CF381A">
        <w:rPr>
          <w:rFonts w:eastAsiaTheme="minorEastAsia" w:hint="eastAsia"/>
          <w:bCs/>
          <w:sz w:val="18"/>
          <w:szCs w:val="18"/>
          <w:lang w:eastAsia="zh-CN"/>
        </w:rPr>
        <w:t>7</w:t>
      </w:r>
      <w:r>
        <w:rPr>
          <w:bCs/>
          <w:sz w:val="18"/>
          <w:szCs w:val="18"/>
        </w:rPr>
        <w:t xml:space="preserve">.2.2-1 </w:t>
      </w:r>
      <w:r>
        <w:t>shows:</w:t>
      </w:r>
    </w:p>
    <w:p w14:paraId="3C1BF642" w14:textId="77777777" w:rsidR="00C26005" w:rsidRDefault="00C26005" w:rsidP="00C26005">
      <w:r>
        <w:t xml:space="preserve"> </w:t>
      </w:r>
    </w:p>
    <w:p w14:paraId="17C320EA" w14:textId="74FF6991" w:rsidR="00C26005" w:rsidRDefault="000849BE" w:rsidP="000849BE">
      <w:pPr>
        <w:pStyle w:val="TH"/>
      </w:pPr>
      <w:r>
        <w:object w:dxaOrig="9026" w:dyaOrig="3346" w14:anchorId="20702FAB">
          <v:shape id="_x0000_i1034" type="#_x0000_t75" style="width:451.45pt;height:166.95pt" o:ole="">
            <v:imagedata r:id="rId29" o:title=""/>
          </v:shape>
          <o:OLEObject Type="Embed" ProgID="Word.Document.12" ShapeID="_x0000_i1034" DrawAspect="Content" ObjectID="_1730665774" r:id="rId30">
            <o:FieldCodes>\s</o:FieldCodes>
          </o:OLEObject>
        </w:object>
      </w:r>
    </w:p>
    <w:p w14:paraId="33D269CE" w14:textId="77777777" w:rsidR="003737EA" w:rsidRDefault="00C26005">
      <w:pPr>
        <w:pStyle w:val="TF"/>
      </w:pPr>
      <w:r>
        <w:t>Figure 9.</w:t>
      </w:r>
      <w:r w:rsidR="00CF381A">
        <w:rPr>
          <w:rFonts w:eastAsiaTheme="minorEastAsia" w:hint="eastAsia"/>
          <w:lang w:eastAsia="zh-CN"/>
        </w:rPr>
        <w:t>7</w:t>
      </w:r>
      <w:r>
        <w:t>.2.2-1: Network slice related performance and analytics report subscription and report</w:t>
      </w:r>
    </w:p>
    <w:p w14:paraId="2A31D18A" w14:textId="77777777" w:rsidR="00C26005" w:rsidRPr="00CF381A" w:rsidRDefault="00C26005" w:rsidP="00CF381A">
      <w:pPr>
        <w:pStyle w:val="B1"/>
        <w:rPr>
          <w:szCs w:val="24"/>
        </w:rPr>
      </w:pPr>
      <w:r w:rsidRPr="00CF381A">
        <w:t>1.</w:t>
      </w:r>
      <w:r w:rsidRPr="00CF381A">
        <w:tab/>
        <w:t>The VAL server subscribes to the required performance and analytics report.</w:t>
      </w:r>
    </w:p>
    <w:p w14:paraId="54405C78" w14:textId="77777777" w:rsidR="00C26005" w:rsidRPr="00CF381A" w:rsidRDefault="00C26005" w:rsidP="00CF381A">
      <w:pPr>
        <w:pStyle w:val="B1"/>
      </w:pPr>
      <w:r w:rsidRPr="00CF381A">
        <w:t>2.</w:t>
      </w:r>
      <w:r w:rsidRPr="00CF381A">
        <w:tab/>
        <w:t>The NSCE server response to the VAL server to indicate whether the report is successfully generated and ready.</w:t>
      </w:r>
    </w:p>
    <w:p w14:paraId="4428506B" w14:textId="77777777" w:rsidR="003737EA" w:rsidRDefault="00C97A79">
      <w:pPr>
        <w:pStyle w:val="B1"/>
        <w:rPr>
          <w:bCs/>
          <w:sz w:val="18"/>
          <w:szCs w:val="18"/>
        </w:rPr>
      </w:pPr>
      <w:r>
        <w:t>3.</w:t>
      </w:r>
      <w:r>
        <w:tab/>
        <w:t xml:space="preserve">NSCE server sends the performance reports to VAL server if the report is ready. </w:t>
      </w:r>
      <w:r w:rsidR="00C26005">
        <w:rPr>
          <w:bCs/>
          <w:sz w:val="18"/>
          <w:szCs w:val="18"/>
        </w:rPr>
        <w:t xml:space="preserve"> </w:t>
      </w:r>
    </w:p>
    <w:p w14:paraId="59A1F721" w14:textId="77777777" w:rsidR="00C26005" w:rsidRPr="00CF381A" w:rsidRDefault="00C97A79" w:rsidP="00C26005">
      <w:pPr>
        <w:pStyle w:val="Heading3"/>
        <w:rPr>
          <w:bCs/>
          <w:szCs w:val="28"/>
        </w:rPr>
      </w:pPr>
      <w:bookmarkStart w:id="268" w:name="_Toc107934745"/>
      <w:bookmarkStart w:id="269" w:name="_Toc120030875"/>
      <w:r w:rsidRPr="00C97A79">
        <w:rPr>
          <w:bCs/>
        </w:rPr>
        <w:t>9</w:t>
      </w:r>
      <w:bookmarkEnd w:id="268"/>
      <w:r w:rsidRPr="00C97A79">
        <w:rPr>
          <w:bCs/>
        </w:rPr>
        <w:t>.</w:t>
      </w:r>
      <w:r w:rsidR="00CF381A">
        <w:rPr>
          <w:rFonts w:eastAsiaTheme="minorEastAsia" w:hint="eastAsia"/>
          <w:bCs/>
          <w:lang w:eastAsia="zh-CN"/>
        </w:rPr>
        <w:t>7</w:t>
      </w:r>
      <w:r w:rsidRPr="00C97A79">
        <w:rPr>
          <w:bCs/>
        </w:rPr>
        <w:t>.3</w:t>
      </w:r>
      <w:r w:rsidRPr="00C97A79">
        <w:rPr>
          <w:bCs/>
        </w:rPr>
        <w:tab/>
        <w:t>Information flows</w:t>
      </w:r>
      <w:bookmarkEnd w:id="269"/>
    </w:p>
    <w:p w14:paraId="35929A29" w14:textId="77777777" w:rsidR="00C26005" w:rsidRPr="00CF381A" w:rsidRDefault="00C97A79" w:rsidP="00C26005">
      <w:pPr>
        <w:pStyle w:val="Heading4"/>
        <w:rPr>
          <w:bCs/>
        </w:rPr>
      </w:pPr>
      <w:bookmarkStart w:id="270" w:name="_Toc107934733"/>
      <w:bookmarkStart w:id="271" w:name="_Toc120030876"/>
      <w:bookmarkEnd w:id="270"/>
      <w:r w:rsidRPr="00C97A79">
        <w:rPr>
          <w:bCs/>
        </w:rPr>
        <w:t>9.</w:t>
      </w:r>
      <w:r w:rsidR="00CF381A">
        <w:rPr>
          <w:rFonts w:eastAsiaTheme="minorEastAsia" w:hint="eastAsia"/>
          <w:bCs/>
          <w:lang w:eastAsia="zh-CN"/>
        </w:rPr>
        <w:t>7</w:t>
      </w:r>
      <w:r w:rsidRPr="00C97A79">
        <w:rPr>
          <w:bCs/>
        </w:rPr>
        <w:t>.3.1</w:t>
      </w:r>
      <w:r w:rsidRPr="00C97A79">
        <w:rPr>
          <w:bCs/>
        </w:rPr>
        <w:tab/>
        <w:t>General</w:t>
      </w:r>
      <w:bookmarkEnd w:id="271"/>
    </w:p>
    <w:p w14:paraId="5430E352" w14:textId="77777777" w:rsidR="00C26005" w:rsidRDefault="00C26005" w:rsidP="00C26005">
      <w:r>
        <w:t>The following information flows are specified for Network slice related performance and analytics monitoring:</w:t>
      </w:r>
    </w:p>
    <w:p w14:paraId="728DA51E" w14:textId="77777777" w:rsidR="00C26005" w:rsidRDefault="00C26005" w:rsidP="00C26005">
      <w:pPr>
        <w:pStyle w:val="B1"/>
      </w:pPr>
      <w:r>
        <w:t>-</w:t>
      </w:r>
      <w:r>
        <w:tab/>
        <w:t>Network slice related performance and analytics monitoring request and response</w:t>
      </w:r>
    </w:p>
    <w:p w14:paraId="3F04520E" w14:textId="77777777" w:rsidR="00C26005" w:rsidRDefault="00C26005" w:rsidP="00C26005">
      <w:pPr>
        <w:pStyle w:val="B1"/>
      </w:pPr>
      <w:r>
        <w:t>-</w:t>
      </w:r>
      <w:r>
        <w:tab/>
        <w:t>Network slice related performance and analytics monitoring report subscription</w:t>
      </w:r>
    </w:p>
    <w:p w14:paraId="23CCBB21" w14:textId="77777777" w:rsidR="00C26005" w:rsidRDefault="00C26005" w:rsidP="00C26005">
      <w:pPr>
        <w:pStyle w:val="B1"/>
      </w:pPr>
      <w:r>
        <w:t>-</w:t>
      </w:r>
      <w:r>
        <w:tab/>
        <w:t>Network slice related performance and analytics monitoring report</w:t>
      </w:r>
    </w:p>
    <w:p w14:paraId="0033A4E1" w14:textId="77777777" w:rsidR="00C26005" w:rsidRPr="00CF381A" w:rsidRDefault="00C97A79" w:rsidP="00C26005">
      <w:pPr>
        <w:pStyle w:val="Heading4"/>
        <w:rPr>
          <w:bCs/>
        </w:rPr>
      </w:pPr>
      <w:bookmarkStart w:id="272" w:name="_Toc107934734"/>
      <w:bookmarkStart w:id="273" w:name="_Toc120030877"/>
      <w:bookmarkEnd w:id="272"/>
      <w:r w:rsidRPr="00C97A79">
        <w:rPr>
          <w:bCs/>
        </w:rPr>
        <w:t>9.</w:t>
      </w:r>
      <w:r w:rsidRPr="00C97A79">
        <w:rPr>
          <w:rFonts w:eastAsiaTheme="minorEastAsia"/>
          <w:bCs/>
          <w:lang w:eastAsia="zh-CN"/>
        </w:rPr>
        <w:t>7</w:t>
      </w:r>
      <w:r w:rsidRPr="00C97A79">
        <w:rPr>
          <w:bCs/>
        </w:rPr>
        <w:t>.3.2</w:t>
      </w:r>
      <w:r w:rsidRPr="00C97A79">
        <w:rPr>
          <w:bCs/>
        </w:rPr>
        <w:tab/>
        <w:t>Network slice related performance and analytics monitoring request and response</w:t>
      </w:r>
      <w:bookmarkEnd w:id="273"/>
    </w:p>
    <w:p w14:paraId="5848EE94" w14:textId="77777777" w:rsidR="00C26005" w:rsidRDefault="00C26005" w:rsidP="00C26005">
      <w:r>
        <w:t>Table 9.</w:t>
      </w:r>
      <w:r w:rsidR="00CF381A">
        <w:rPr>
          <w:rFonts w:eastAsiaTheme="minorEastAsia" w:hint="eastAsia"/>
          <w:lang w:eastAsia="zh-CN"/>
        </w:rPr>
        <w:t>7</w:t>
      </w:r>
      <w:r>
        <w:t>.3.2-1 and Table 9.</w:t>
      </w:r>
      <w:r w:rsidR="00CF381A">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00F58F5E" w14:textId="77777777" w:rsidR="00C26005" w:rsidRDefault="00C26005" w:rsidP="00C26005">
      <w:pPr>
        <w:pStyle w:val="TH"/>
      </w:pPr>
      <w:r>
        <w:lastRenderedPageBreak/>
        <w:t>Table 9.</w:t>
      </w:r>
      <w:r w:rsidR="00CF381A">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C26005" w14:paraId="55048CD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789C4B7"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B4C89D5"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507E28" w14:textId="77777777" w:rsidR="00C26005" w:rsidRDefault="00C26005">
            <w:pPr>
              <w:pStyle w:val="TAH"/>
              <w:rPr>
                <w:kern w:val="2"/>
              </w:rPr>
            </w:pPr>
            <w:r>
              <w:rPr>
                <w:kern w:val="2"/>
              </w:rPr>
              <w:t>Description</w:t>
            </w:r>
          </w:p>
        </w:tc>
      </w:tr>
      <w:tr w:rsidR="00C26005" w14:paraId="392CF6E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A9BD273"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36E53E0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38A3C03" w14:textId="77777777" w:rsidR="00C26005" w:rsidRDefault="00C26005">
            <w:pPr>
              <w:pStyle w:val="TAL"/>
              <w:rPr>
                <w:kern w:val="2"/>
              </w:rPr>
            </w:pPr>
            <w:r>
              <w:rPr>
                <w:kern w:val="2"/>
              </w:rPr>
              <w:t>The information of the VAL server</w:t>
            </w:r>
          </w:p>
        </w:tc>
      </w:tr>
      <w:tr w:rsidR="00C26005" w14:paraId="16AF797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D092EDA" w14:textId="77777777" w:rsidR="00C26005" w:rsidRDefault="00C26005">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hideMark/>
          </w:tcPr>
          <w:p w14:paraId="34570B62"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C6C32" w14:textId="77777777" w:rsidR="00C26005" w:rsidRDefault="00C26005">
            <w:pPr>
              <w:pStyle w:val="TAL"/>
              <w:rPr>
                <w:kern w:val="2"/>
              </w:rPr>
            </w:pPr>
            <w:r>
              <w:rPr>
                <w:kern w:val="2"/>
              </w:rPr>
              <w:t>Identifier of the performance and analytics monitoring</w:t>
            </w:r>
          </w:p>
        </w:tc>
      </w:tr>
      <w:tr w:rsidR="00C26005" w14:paraId="386EB9E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4D429D1" w14:textId="77777777" w:rsidR="00C26005" w:rsidRDefault="00C26005">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hideMark/>
          </w:tcPr>
          <w:p w14:paraId="3A55115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C87FFD7" w14:textId="77777777" w:rsidR="00C26005" w:rsidRDefault="00C26005">
            <w:pPr>
              <w:pStyle w:val="TAL"/>
              <w:rPr>
                <w:kern w:val="2"/>
              </w:rPr>
            </w:pPr>
            <w:r>
              <w:rPr>
                <w:kern w:val="2"/>
              </w:rPr>
              <w:t>The information of performance and analytics monitoring</w:t>
            </w:r>
          </w:p>
        </w:tc>
      </w:tr>
      <w:tr w:rsidR="00C26005" w14:paraId="3D873CD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ADE3121" w14:textId="77777777" w:rsidR="00C26005" w:rsidRDefault="00C26005">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hideMark/>
          </w:tcPr>
          <w:p w14:paraId="090F758A"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1CEB9A" w14:textId="77777777" w:rsidR="00C26005" w:rsidRDefault="00C26005">
            <w:pPr>
              <w:pStyle w:val="TAL"/>
              <w:rPr>
                <w:kern w:val="2"/>
              </w:rPr>
            </w:pPr>
            <w:r>
              <w:rPr>
                <w:kern w:val="2"/>
              </w:rPr>
              <w:t>Identifier of the VAL service to be monitored</w:t>
            </w:r>
          </w:p>
        </w:tc>
      </w:tr>
      <w:tr w:rsidR="00C26005" w14:paraId="1D7BAC4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835483E" w14:textId="77777777" w:rsidR="00C26005" w:rsidRDefault="00C26005">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hideMark/>
          </w:tcPr>
          <w:p w14:paraId="7F2120FA"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4FB0856" w14:textId="77777777" w:rsidR="00C26005" w:rsidRDefault="00C26005">
            <w:pPr>
              <w:pStyle w:val="TAL"/>
              <w:rPr>
                <w:kern w:val="2"/>
              </w:rPr>
            </w:pPr>
            <w:r>
              <w:rPr>
                <w:kern w:val="2"/>
              </w:rPr>
              <w:t>The list of performance to be monitored</w:t>
            </w:r>
          </w:p>
        </w:tc>
      </w:tr>
      <w:tr w:rsidR="00C26005" w14:paraId="13224B45"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C8CDBE3" w14:textId="77777777" w:rsidR="00C26005" w:rsidRDefault="00C26005">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hideMark/>
          </w:tcPr>
          <w:p w14:paraId="32DC60DE"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B7CF07A" w14:textId="77777777" w:rsidR="00C26005" w:rsidRDefault="00C26005">
            <w:pPr>
              <w:pStyle w:val="TAL"/>
              <w:rPr>
                <w:kern w:val="2"/>
              </w:rPr>
            </w:pPr>
            <w:r>
              <w:rPr>
                <w:kern w:val="2"/>
              </w:rPr>
              <w:t>The name of the performance to be reported, e.g., the end to end round-trip time or the end to end network slice load.</w:t>
            </w:r>
          </w:p>
        </w:tc>
      </w:tr>
      <w:tr w:rsidR="00C26005" w14:paraId="5E3A7B3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5AE4C77" w14:textId="77777777" w:rsidR="00C26005" w:rsidRDefault="00C26005">
            <w:pPr>
              <w:pStyle w:val="TAL"/>
              <w:rPr>
                <w:kern w:val="2"/>
              </w:rPr>
            </w:pPr>
            <w:r>
              <w:rPr>
                <w:kern w:val="2"/>
              </w:rPr>
              <w:t>&gt;S-NSSAI</w:t>
            </w:r>
          </w:p>
        </w:tc>
        <w:tc>
          <w:tcPr>
            <w:tcW w:w="1440" w:type="dxa"/>
            <w:tcBorders>
              <w:top w:val="single" w:sz="4" w:space="0" w:color="000000"/>
              <w:left w:val="single" w:sz="4" w:space="0" w:color="000000"/>
              <w:bottom w:val="single" w:sz="4" w:space="0" w:color="000000"/>
              <w:right w:val="nil"/>
            </w:tcBorders>
            <w:hideMark/>
          </w:tcPr>
          <w:p w14:paraId="2AB84620"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A670BBE" w14:textId="77777777" w:rsidR="00C26005" w:rsidRDefault="00C26005">
            <w:pPr>
              <w:pStyle w:val="TAL"/>
              <w:rPr>
                <w:kern w:val="2"/>
              </w:rPr>
            </w:pPr>
            <w:r>
              <w:rPr>
                <w:kern w:val="2"/>
              </w:rPr>
              <w:t>Identifier of the network slice to be monitored</w:t>
            </w:r>
          </w:p>
        </w:tc>
      </w:tr>
      <w:tr w:rsidR="00C26005" w14:paraId="351DC30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49615A6" w14:textId="77777777" w:rsidR="00C26005" w:rsidRDefault="00C26005">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hideMark/>
          </w:tcPr>
          <w:p w14:paraId="0CC92FEA"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D3FD6BD" w14:textId="77777777" w:rsidR="00C26005" w:rsidRDefault="00C26005">
            <w:pPr>
              <w:pStyle w:val="TAL"/>
              <w:rPr>
                <w:kern w:val="2"/>
              </w:rPr>
            </w:pPr>
            <w:r>
              <w:rPr>
                <w:kern w:val="2"/>
              </w:rPr>
              <w:t>The start time point of the performance and analytics monitoring</w:t>
            </w:r>
          </w:p>
        </w:tc>
      </w:tr>
      <w:tr w:rsidR="00C26005" w14:paraId="71FEE5B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1CF2653" w14:textId="77777777" w:rsidR="00C26005" w:rsidRDefault="00C26005">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hideMark/>
          </w:tcPr>
          <w:p w14:paraId="12FE2EFF"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C5DB53E" w14:textId="77777777" w:rsidR="00C26005" w:rsidRDefault="00C26005">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5AC051CF" w14:textId="77777777" w:rsidR="00C26005" w:rsidRDefault="00C26005" w:rsidP="00C26005">
      <w:r>
        <w:t xml:space="preserve"> </w:t>
      </w:r>
    </w:p>
    <w:p w14:paraId="1F0F5D6D" w14:textId="77777777" w:rsidR="00C26005" w:rsidRDefault="00C26005" w:rsidP="00C26005">
      <w:pPr>
        <w:pStyle w:val="TH"/>
      </w:pPr>
      <w:r>
        <w:t>Table 9.</w:t>
      </w:r>
      <w:r w:rsidR="00CF381A">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C26005" w14:paraId="1B6C967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B7FCF4D"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140995C"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4836D7" w14:textId="77777777" w:rsidR="00C26005" w:rsidRDefault="00C26005">
            <w:pPr>
              <w:pStyle w:val="TAH"/>
              <w:rPr>
                <w:kern w:val="2"/>
              </w:rPr>
            </w:pPr>
            <w:r>
              <w:rPr>
                <w:kern w:val="2"/>
              </w:rPr>
              <w:t>Description</w:t>
            </w:r>
          </w:p>
        </w:tc>
      </w:tr>
      <w:tr w:rsidR="00C26005" w14:paraId="187C47D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FD5548F" w14:textId="77777777" w:rsidR="00C26005" w:rsidRDefault="00C26005">
            <w:pPr>
              <w:pStyle w:val="TAL"/>
              <w:rPr>
                <w:kern w:val="2"/>
              </w:rPr>
            </w:pPr>
            <w:r>
              <w:rPr>
                <w:kern w:val="2"/>
              </w:rPr>
              <w:t>status</w:t>
            </w:r>
          </w:p>
        </w:tc>
        <w:tc>
          <w:tcPr>
            <w:tcW w:w="1440" w:type="dxa"/>
            <w:tcBorders>
              <w:top w:val="single" w:sz="4" w:space="0" w:color="000000"/>
              <w:left w:val="single" w:sz="4" w:space="0" w:color="000000"/>
              <w:bottom w:val="single" w:sz="4" w:space="0" w:color="000000"/>
              <w:right w:val="nil"/>
            </w:tcBorders>
            <w:hideMark/>
          </w:tcPr>
          <w:p w14:paraId="2619B90F" w14:textId="77777777" w:rsidR="00C26005" w:rsidRDefault="00C26005">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3DD3663" w14:textId="77777777" w:rsidR="00C26005" w:rsidRDefault="00C26005">
            <w:pPr>
              <w:pStyle w:val="TAL"/>
              <w:rPr>
                <w:kern w:val="2"/>
              </w:rPr>
            </w:pPr>
            <w:r>
              <w:rPr>
                <w:kern w:val="2"/>
              </w:rPr>
              <w:t xml:space="preserve">The result of </w:t>
            </w:r>
            <w:r>
              <w:t>performance and analytics monitoring</w:t>
            </w:r>
            <w:r>
              <w:rPr>
                <w:kern w:val="2"/>
              </w:rPr>
              <w:t xml:space="preserve"> request</w:t>
            </w:r>
          </w:p>
        </w:tc>
      </w:tr>
      <w:tr w:rsidR="00C26005" w14:paraId="4FEBA5F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2DBB3DA" w14:textId="77777777" w:rsidR="00C26005" w:rsidRDefault="00C26005">
            <w:pPr>
              <w:pStyle w:val="TAL"/>
              <w:rPr>
                <w:kern w:val="2"/>
              </w:rPr>
            </w:pPr>
            <w:r>
              <w:rPr>
                <w:kern w:val="2"/>
              </w:rPr>
              <w:t xml:space="preserve">&gt;Successful response </w:t>
            </w:r>
          </w:p>
        </w:tc>
        <w:tc>
          <w:tcPr>
            <w:tcW w:w="1440" w:type="dxa"/>
            <w:tcBorders>
              <w:top w:val="single" w:sz="4" w:space="0" w:color="000000"/>
              <w:left w:val="single" w:sz="4" w:space="0" w:color="000000"/>
              <w:bottom w:val="single" w:sz="4" w:space="0" w:color="000000"/>
              <w:right w:val="nil"/>
            </w:tcBorders>
            <w:hideMark/>
          </w:tcPr>
          <w:p w14:paraId="718FA25C" w14:textId="77777777" w:rsidR="00C26005" w:rsidRDefault="00C26005">
            <w:pPr>
              <w:pStyle w:val="TAC"/>
              <w:rPr>
                <w:kern w:val="2"/>
                <w:szCs w:val="18"/>
              </w:rPr>
            </w:pPr>
            <w:r>
              <w:rPr>
                <w:kern w:val="2"/>
              </w:rPr>
              <w:t>CM</w:t>
            </w:r>
          </w:p>
          <w:p w14:paraId="2E54A07B" w14:textId="77777777" w:rsidR="00C26005" w:rsidRDefault="00C26005">
            <w:pPr>
              <w:pStyle w:val="TAC"/>
              <w:rPr>
                <w:kern w:val="2"/>
              </w:rPr>
            </w:pPr>
            <w:r>
              <w:rPr>
                <w:kern w:val="2"/>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F9D484D" w14:textId="77777777" w:rsidR="00C26005" w:rsidRDefault="00C26005">
            <w:pPr>
              <w:pStyle w:val="TAL"/>
              <w:rPr>
                <w:kern w:val="2"/>
              </w:rPr>
            </w:pPr>
            <w:r>
              <w:rPr>
                <w:kern w:val="2"/>
              </w:rPr>
              <w:t>Indicates that the VAL server</w:t>
            </w:r>
            <w:r>
              <w:t xml:space="preserve"> performance and analytics monitoring</w:t>
            </w:r>
            <w:r>
              <w:rPr>
                <w:kern w:val="2"/>
              </w:rPr>
              <w:t xml:space="preserve"> request was successful.</w:t>
            </w:r>
          </w:p>
        </w:tc>
      </w:tr>
      <w:tr w:rsidR="00C26005" w14:paraId="5FE25AE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E4AAF1A" w14:textId="77777777" w:rsidR="00C26005" w:rsidRDefault="00C26005">
            <w:pPr>
              <w:pStyle w:val="TAL"/>
              <w:rPr>
                <w:kern w:val="2"/>
              </w:rPr>
            </w:pPr>
            <w:r>
              <w:rPr>
                <w:kern w:val="2"/>
              </w:rPr>
              <w:t>&gt; &gt; Performance Monitoring Request ID</w:t>
            </w:r>
          </w:p>
        </w:tc>
        <w:tc>
          <w:tcPr>
            <w:tcW w:w="1440" w:type="dxa"/>
            <w:tcBorders>
              <w:top w:val="single" w:sz="4" w:space="0" w:color="000000"/>
              <w:left w:val="single" w:sz="4" w:space="0" w:color="000000"/>
              <w:bottom w:val="single" w:sz="4" w:space="0" w:color="000000"/>
              <w:right w:val="nil"/>
            </w:tcBorders>
          </w:tcPr>
          <w:p w14:paraId="322C3F07" w14:textId="77777777" w:rsidR="00C26005" w:rsidRDefault="00C26005">
            <w:pPr>
              <w:pStyle w:val="TAC"/>
              <w:rPr>
                <w:kern w:val="2"/>
                <w:szCs w:val="18"/>
              </w:rPr>
            </w:pPr>
            <w:r>
              <w:rPr>
                <w:kern w:val="2"/>
              </w:rPr>
              <w:t>M</w:t>
            </w:r>
          </w:p>
          <w:p w14:paraId="667ACD6D" w14:textId="77777777" w:rsidR="00C26005" w:rsidRDefault="00C26005">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1027BF4B" w14:textId="77777777" w:rsidR="00C26005" w:rsidRDefault="00C26005">
            <w:pPr>
              <w:pStyle w:val="TAL"/>
              <w:rPr>
                <w:kern w:val="2"/>
              </w:rPr>
            </w:pPr>
            <w:r>
              <w:rPr>
                <w:kern w:val="2"/>
              </w:rPr>
              <w:t xml:space="preserve">Identifier of the </w:t>
            </w:r>
            <w:r>
              <w:t>performance and analytics monitoring</w:t>
            </w:r>
          </w:p>
        </w:tc>
      </w:tr>
      <w:tr w:rsidR="00C26005" w14:paraId="1FBADB2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9C6A578" w14:textId="77777777" w:rsidR="00C26005" w:rsidRDefault="00C26005">
            <w:pPr>
              <w:pStyle w:val="TAL"/>
              <w:rPr>
                <w:kern w:val="2"/>
              </w:rPr>
            </w:pPr>
            <w:r>
              <w:rPr>
                <w:kern w:val="2"/>
              </w:rPr>
              <w:t>&gt;&gt;StartTime</w:t>
            </w:r>
          </w:p>
        </w:tc>
        <w:tc>
          <w:tcPr>
            <w:tcW w:w="1440" w:type="dxa"/>
            <w:tcBorders>
              <w:top w:val="single" w:sz="4" w:space="0" w:color="000000"/>
              <w:left w:val="single" w:sz="4" w:space="0" w:color="000000"/>
              <w:bottom w:val="single" w:sz="4" w:space="0" w:color="000000"/>
              <w:right w:val="nil"/>
            </w:tcBorders>
            <w:hideMark/>
          </w:tcPr>
          <w:p w14:paraId="24C693A2"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1A79AD" w14:textId="77777777" w:rsidR="00C26005" w:rsidRDefault="00C26005">
            <w:pPr>
              <w:pStyle w:val="TAL"/>
              <w:rPr>
                <w:kern w:val="2"/>
              </w:rPr>
            </w:pPr>
            <w:r>
              <w:rPr>
                <w:kern w:val="2"/>
              </w:rPr>
              <w:t>The start time point of the performance and analytics monitoring</w:t>
            </w:r>
          </w:p>
        </w:tc>
      </w:tr>
      <w:tr w:rsidR="00C26005" w14:paraId="5A7900A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E766A5E" w14:textId="77777777" w:rsidR="00C26005" w:rsidRDefault="00C26005">
            <w:pPr>
              <w:pStyle w:val="TAL"/>
              <w:rPr>
                <w:kern w:val="2"/>
              </w:rPr>
            </w:pPr>
            <w:r>
              <w:rPr>
                <w:kern w:val="2"/>
              </w:rPr>
              <w:t>&gt;&gt;EndTime</w:t>
            </w:r>
          </w:p>
        </w:tc>
        <w:tc>
          <w:tcPr>
            <w:tcW w:w="1440" w:type="dxa"/>
            <w:tcBorders>
              <w:top w:val="single" w:sz="4" w:space="0" w:color="000000"/>
              <w:left w:val="single" w:sz="4" w:space="0" w:color="000000"/>
              <w:bottom w:val="single" w:sz="4" w:space="0" w:color="000000"/>
              <w:right w:val="nil"/>
            </w:tcBorders>
            <w:hideMark/>
          </w:tcPr>
          <w:p w14:paraId="7FDB7402"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0FE6518" w14:textId="77777777" w:rsidR="00C26005" w:rsidRDefault="00C26005">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C26005" w14:paraId="33F183E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F1A72E2" w14:textId="77777777" w:rsidR="00C26005" w:rsidRDefault="00C26005">
            <w:pPr>
              <w:pStyle w:val="TAL"/>
              <w:rPr>
                <w:kern w:val="2"/>
              </w:rPr>
            </w:pPr>
            <w:r>
              <w:rPr>
                <w:kern w:val="2"/>
              </w:rPr>
              <w:t xml:space="preserve">&gt;Failure response </w:t>
            </w:r>
          </w:p>
        </w:tc>
        <w:tc>
          <w:tcPr>
            <w:tcW w:w="1440" w:type="dxa"/>
            <w:tcBorders>
              <w:top w:val="single" w:sz="4" w:space="0" w:color="000000"/>
              <w:left w:val="single" w:sz="4" w:space="0" w:color="000000"/>
              <w:bottom w:val="single" w:sz="4" w:space="0" w:color="000000"/>
              <w:right w:val="nil"/>
            </w:tcBorders>
            <w:hideMark/>
          </w:tcPr>
          <w:p w14:paraId="64B64A1A" w14:textId="77777777" w:rsidR="00C26005" w:rsidRDefault="00C26005">
            <w:pPr>
              <w:pStyle w:val="TAC"/>
              <w:rPr>
                <w:kern w:val="2"/>
                <w:szCs w:val="18"/>
              </w:rPr>
            </w:pPr>
            <w:r>
              <w:rPr>
                <w:kern w:val="2"/>
              </w:rPr>
              <w:t>CM</w:t>
            </w:r>
          </w:p>
          <w:p w14:paraId="4045A6FB" w14:textId="77777777" w:rsidR="00C26005" w:rsidRDefault="00C26005">
            <w:pPr>
              <w:pStyle w:val="TAC"/>
              <w:rPr>
                <w:kern w:val="2"/>
              </w:rPr>
            </w:pPr>
            <w:r>
              <w:rPr>
                <w:kern w:val="2"/>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B23B55D" w14:textId="77777777" w:rsidR="00C26005" w:rsidRDefault="00C26005">
            <w:pPr>
              <w:pStyle w:val="TAL"/>
              <w:rPr>
                <w:kern w:val="2"/>
              </w:rPr>
            </w:pPr>
            <w:r>
              <w:rPr>
                <w:kern w:val="2"/>
              </w:rPr>
              <w:t xml:space="preserve">Indicates that the </w:t>
            </w:r>
            <w:r>
              <w:t>performance and analytics monitoring</w:t>
            </w:r>
            <w:r>
              <w:rPr>
                <w:kern w:val="2"/>
              </w:rPr>
              <w:t xml:space="preserve"> request failed.</w:t>
            </w:r>
          </w:p>
        </w:tc>
      </w:tr>
      <w:tr w:rsidR="00C26005" w14:paraId="06C1241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35D396F" w14:textId="77777777" w:rsidR="00C26005" w:rsidRDefault="00C26005">
            <w:pPr>
              <w:pStyle w:val="TAL"/>
              <w:rPr>
                <w:kern w:val="2"/>
              </w:rPr>
            </w:pPr>
            <w:r>
              <w:rPr>
                <w:kern w:val="2"/>
              </w:rPr>
              <w:t>&gt;&gt;Cause</w:t>
            </w:r>
          </w:p>
        </w:tc>
        <w:tc>
          <w:tcPr>
            <w:tcW w:w="1440" w:type="dxa"/>
            <w:tcBorders>
              <w:top w:val="single" w:sz="4" w:space="0" w:color="000000"/>
              <w:left w:val="single" w:sz="4" w:space="0" w:color="000000"/>
              <w:bottom w:val="single" w:sz="4" w:space="0" w:color="000000"/>
              <w:right w:val="nil"/>
            </w:tcBorders>
            <w:hideMark/>
          </w:tcPr>
          <w:p w14:paraId="3A714A57"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73DBE7A" w14:textId="77777777" w:rsidR="00C26005" w:rsidRDefault="00C26005">
            <w:pPr>
              <w:pStyle w:val="TAL"/>
              <w:rPr>
                <w:kern w:val="2"/>
              </w:rPr>
            </w:pPr>
            <w:r>
              <w:rPr>
                <w:kern w:val="2"/>
              </w:rPr>
              <w:t xml:space="preserve">Indicates the cause of VAL </w:t>
            </w:r>
            <w:r>
              <w:t>performance and analytics monitoring</w:t>
            </w:r>
            <w:r>
              <w:rPr>
                <w:kern w:val="2"/>
              </w:rPr>
              <w:t xml:space="preserve"> request failure</w:t>
            </w:r>
          </w:p>
        </w:tc>
      </w:tr>
      <w:tr w:rsidR="00C26005" w14:paraId="33052174"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A93458D" w14:textId="3BFC94BF" w:rsidR="00C26005" w:rsidRDefault="00C26005">
            <w:pPr>
              <w:pStyle w:val="TAN"/>
              <w:ind w:left="0" w:firstLine="0"/>
              <w:rPr>
                <w:kern w:val="2"/>
                <w:szCs w:val="18"/>
              </w:rPr>
            </w:pPr>
            <w:r>
              <w:rPr>
                <w:kern w:val="2"/>
              </w:rPr>
              <w:t>NOTE</w:t>
            </w:r>
            <w:r w:rsidR="00F8457B">
              <w:rPr>
                <w:kern w:val="2"/>
              </w:rPr>
              <w:t> </w:t>
            </w:r>
            <w:r>
              <w:rPr>
                <w:kern w:val="2"/>
              </w:rPr>
              <w:t>1:</w:t>
            </w:r>
            <w:r>
              <w:rPr>
                <w:kern w:val="2"/>
              </w:rPr>
              <w:tab/>
              <w:t xml:space="preserve">Information element shall be present when </w:t>
            </w:r>
            <w:r>
              <w:t>performance and analytics monitoring</w:t>
            </w:r>
            <w:r>
              <w:rPr>
                <w:kern w:val="2"/>
              </w:rPr>
              <w:t xml:space="preserve"> request is successful.</w:t>
            </w:r>
          </w:p>
          <w:p w14:paraId="3EE003F8" w14:textId="4D54312B" w:rsidR="00C26005" w:rsidRDefault="00C26005">
            <w:pPr>
              <w:pStyle w:val="TAN"/>
              <w:rPr>
                <w:kern w:val="2"/>
              </w:rPr>
            </w:pPr>
            <w:r>
              <w:rPr>
                <w:kern w:val="2"/>
              </w:rPr>
              <w:t>NOTE</w:t>
            </w:r>
            <w:r w:rsidR="00F8457B">
              <w:rPr>
                <w:kern w:val="2"/>
              </w:rPr>
              <w:t> </w:t>
            </w:r>
            <w:r>
              <w:rPr>
                <w:kern w:val="2"/>
              </w:rPr>
              <w:t>2</w:t>
            </w:r>
            <w:r>
              <w:rPr>
                <w:kern w:val="2"/>
              </w:rPr>
              <w:tab/>
              <w:t>Information element shall be present when performance and analytics monitoring request status is failure.</w:t>
            </w:r>
          </w:p>
        </w:tc>
      </w:tr>
    </w:tbl>
    <w:p w14:paraId="66E1293E" w14:textId="77777777" w:rsidR="00C26005" w:rsidRDefault="00C26005" w:rsidP="00C26005">
      <w:bookmarkStart w:id="274" w:name="_Toc107934736"/>
      <w:bookmarkEnd w:id="274"/>
      <w:r>
        <w:t xml:space="preserve"> </w:t>
      </w:r>
    </w:p>
    <w:p w14:paraId="66F82203" w14:textId="77777777" w:rsidR="00C26005" w:rsidRPr="0039319F" w:rsidRDefault="00C26005" w:rsidP="0039319F">
      <w:pPr>
        <w:pStyle w:val="Heading4"/>
        <w:rPr>
          <w:rFonts w:eastAsiaTheme="minorEastAsia"/>
          <w:lang w:eastAsia="zh-CN"/>
        </w:rPr>
      </w:pPr>
      <w:bookmarkStart w:id="275" w:name="_Toc120030878"/>
      <w:r w:rsidRPr="0039319F">
        <w:t>9.</w:t>
      </w:r>
      <w:r w:rsidR="00CF381A" w:rsidRPr="0039319F">
        <w:rPr>
          <w:rFonts w:eastAsiaTheme="minorEastAsia" w:hint="eastAsia"/>
        </w:rPr>
        <w:t>7</w:t>
      </w:r>
      <w:r w:rsidRPr="0039319F">
        <w:t>.3.3</w:t>
      </w:r>
      <w:r w:rsidRPr="0039319F">
        <w:tab/>
        <w:t>Network slice related performance and analytics report subscription</w:t>
      </w:r>
      <w:bookmarkEnd w:id="275"/>
    </w:p>
    <w:p w14:paraId="583DBBE8" w14:textId="77777777" w:rsidR="00C26005" w:rsidRDefault="00C26005" w:rsidP="00C26005">
      <w:r>
        <w:t>Table 9.</w:t>
      </w:r>
      <w:r w:rsidR="00CF381A">
        <w:rPr>
          <w:rFonts w:eastAsiaTheme="minorEastAsia" w:hint="eastAsia"/>
          <w:lang w:eastAsia="zh-CN"/>
        </w:rPr>
        <w:t>7</w:t>
      </w:r>
      <w:r>
        <w:t>.3.3-1 and 9.</w:t>
      </w:r>
      <w:r w:rsidR="00CF381A">
        <w:rPr>
          <w:rFonts w:eastAsiaTheme="minorEastAsia" w:hint="eastAsia"/>
          <w:lang w:eastAsia="zh-CN"/>
        </w:rPr>
        <w:t>7</w:t>
      </w:r>
      <w:r>
        <w:t>.3.3-2 describe information elements for Network slice related performance and analytics report subscription from the NSCE server to the VAL server.</w:t>
      </w:r>
    </w:p>
    <w:p w14:paraId="535EA5EC" w14:textId="77777777" w:rsidR="00C26005" w:rsidRDefault="00C26005" w:rsidP="00C26005">
      <w:pPr>
        <w:pStyle w:val="TH"/>
      </w:pPr>
      <w:r>
        <w:lastRenderedPageBreak/>
        <w:t>Table 9.</w:t>
      </w:r>
      <w:r w:rsidR="00CF381A">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C26005" w14:paraId="68A3752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1102520"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36D2707"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EE852" w14:textId="77777777" w:rsidR="00C26005" w:rsidRDefault="00C26005">
            <w:pPr>
              <w:pStyle w:val="TAH"/>
              <w:rPr>
                <w:kern w:val="2"/>
              </w:rPr>
            </w:pPr>
            <w:r>
              <w:rPr>
                <w:kern w:val="2"/>
              </w:rPr>
              <w:t>Description</w:t>
            </w:r>
          </w:p>
        </w:tc>
      </w:tr>
      <w:tr w:rsidR="00C26005" w14:paraId="7477CC0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1D1E0BC"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4BA77366"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202E77E" w14:textId="77777777" w:rsidR="00C26005" w:rsidRDefault="00C26005">
            <w:pPr>
              <w:pStyle w:val="TAL"/>
              <w:rPr>
                <w:kern w:val="2"/>
              </w:rPr>
            </w:pPr>
            <w:r>
              <w:rPr>
                <w:kern w:val="2"/>
              </w:rPr>
              <w:t>The information of the VAL server</w:t>
            </w:r>
          </w:p>
        </w:tc>
      </w:tr>
      <w:tr w:rsidR="00C26005" w14:paraId="148F577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2DA0653" w14:textId="77777777" w:rsidR="00C26005" w:rsidRDefault="00C26005">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hideMark/>
          </w:tcPr>
          <w:p w14:paraId="71316E66"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52D81" w14:textId="77777777" w:rsidR="00C26005" w:rsidRDefault="00C26005">
            <w:pPr>
              <w:pStyle w:val="TAL"/>
              <w:rPr>
                <w:kern w:val="2"/>
              </w:rPr>
            </w:pPr>
            <w:r>
              <w:rPr>
                <w:kern w:val="2"/>
              </w:rPr>
              <w:t>The identifier of the VAL server</w:t>
            </w:r>
          </w:p>
        </w:tc>
      </w:tr>
      <w:tr w:rsidR="00C26005" w14:paraId="2CFDBB05"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A1AA959"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4BDF9B9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C61BF88" w14:textId="77777777" w:rsidR="00C26005" w:rsidRDefault="00C26005">
            <w:pPr>
              <w:pStyle w:val="TAL"/>
              <w:rPr>
                <w:kern w:val="2"/>
              </w:rPr>
            </w:pPr>
            <w:r>
              <w:rPr>
                <w:kern w:val="2"/>
              </w:rPr>
              <w:t xml:space="preserve">Identifier of </w:t>
            </w:r>
            <w:r>
              <w:t>performance and analytics results</w:t>
            </w:r>
            <w:r>
              <w:rPr>
                <w:kern w:val="2"/>
              </w:rPr>
              <w:t xml:space="preserve"> the report</w:t>
            </w:r>
          </w:p>
        </w:tc>
      </w:tr>
      <w:tr w:rsidR="00C26005" w14:paraId="26B0E6D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CFC76E6" w14:textId="77777777" w:rsidR="00C26005" w:rsidRDefault="00C26005">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hideMark/>
          </w:tcPr>
          <w:p w14:paraId="1C6A255B"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F27D8B2" w14:textId="77777777" w:rsidR="00C26005" w:rsidRDefault="00C26005">
            <w:pPr>
              <w:pStyle w:val="TAL"/>
              <w:rPr>
                <w:kern w:val="2"/>
              </w:rPr>
            </w:pPr>
            <w:r>
              <w:rPr>
                <w:kern w:val="2"/>
              </w:rPr>
              <w:t>The information of performance and analytics report retrieving</w:t>
            </w:r>
          </w:p>
        </w:tc>
      </w:tr>
      <w:tr w:rsidR="00C26005" w14:paraId="6753044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B941566" w14:textId="77777777" w:rsidR="00C26005" w:rsidRDefault="00C26005">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hideMark/>
          </w:tcPr>
          <w:p w14:paraId="2B05E7B6"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C96FC1F" w14:textId="77777777" w:rsidR="00C26005" w:rsidRDefault="00C26005">
            <w:pPr>
              <w:pStyle w:val="TAL"/>
              <w:rPr>
                <w:kern w:val="2"/>
              </w:rPr>
            </w:pPr>
            <w:r>
              <w:rPr>
                <w:kern w:val="2"/>
              </w:rPr>
              <w:t xml:space="preserve">Identifier of the VAL service of which the performance and </w:t>
            </w:r>
            <w:r>
              <w:t>analytics results are required</w:t>
            </w:r>
          </w:p>
        </w:tc>
      </w:tr>
      <w:tr w:rsidR="00C26005" w14:paraId="69B1061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6D821E2" w14:textId="77777777" w:rsidR="00C26005" w:rsidRDefault="00C26005">
            <w:pPr>
              <w:pStyle w:val="TAL"/>
              <w:rPr>
                <w:kern w:val="2"/>
              </w:rPr>
            </w:pPr>
            <w:r>
              <w:rPr>
                <w:kern w:val="2"/>
              </w:rPr>
              <w:t>&gt;S-NSSAI</w:t>
            </w:r>
          </w:p>
        </w:tc>
        <w:tc>
          <w:tcPr>
            <w:tcW w:w="1440" w:type="dxa"/>
            <w:tcBorders>
              <w:top w:val="single" w:sz="4" w:space="0" w:color="000000"/>
              <w:left w:val="single" w:sz="4" w:space="0" w:color="000000"/>
              <w:bottom w:val="single" w:sz="4" w:space="0" w:color="000000"/>
              <w:right w:val="nil"/>
            </w:tcBorders>
            <w:hideMark/>
          </w:tcPr>
          <w:p w14:paraId="5C98D23C"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DC640CE" w14:textId="77777777" w:rsidR="00C26005" w:rsidRDefault="00C26005">
            <w:pPr>
              <w:pStyle w:val="TAL"/>
              <w:rPr>
                <w:kern w:val="2"/>
              </w:rPr>
            </w:pPr>
            <w:r>
              <w:rPr>
                <w:kern w:val="2"/>
              </w:rPr>
              <w:t>Identi</w:t>
            </w:r>
            <w:r w:rsidR="006E11BE">
              <w:rPr>
                <w:rFonts w:eastAsiaTheme="minorEastAsia" w:hint="eastAsia"/>
                <w:kern w:val="2"/>
                <w:lang w:eastAsia="zh-CN"/>
              </w:rPr>
              <w:t>fi</w:t>
            </w:r>
            <w:r>
              <w:rPr>
                <w:kern w:val="2"/>
              </w:rPr>
              <w:t xml:space="preserve">er of the network slice of which the performance and </w:t>
            </w:r>
            <w:r>
              <w:t>analytics results are required</w:t>
            </w:r>
          </w:p>
        </w:tc>
      </w:tr>
      <w:tr w:rsidR="00C26005" w14:paraId="6B0C267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7435F85" w14:textId="77777777" w:rsidR="00C26005" w:rsidRDefault="00C26005">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7EB44FDF" w14:textId="77777777" w:rsidR="00C26005" w:rsidRDefault="00C26005">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6669270E" w14:textId="77777777" w:rsidR="00C26005" w:rsidRDefault="00C26005">
            <w:pPr>
              <w:pStyle w:val="TAL"/>
              <w:rPr>
                <w:kern w:val="2"/>
              </w:rPr>
            </w:pPr>
            <w:r>
              <w:rPr>
                <w:kern w:val="2"/>
              </w:rPr>
              <w:t>The time duration the report involved</w:t>
            </w:r>
          </w:p>
        </w:tc>
      </w:tr>
      <w:tr w:rsidR="00C26005" w14:paraId="4503004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C2C9007" w14:textId="77777777" w:rsidR="00C26005" w:rsidRDefault="00C26005">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hideMark/>
          </w:tcPr>
          <w:p w14:paraId="649E2C7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DB059" w14:textId="77777777" w:rsidR="00C26005" w:rsidRDefault="00C26005">
            <w:pPr>
              <w:pStyle w:val="TAL"/>
              <w:rPr>
                <w:kern w:val="2"/>
              </w:rPr>
            </w:pPr>
            <w:r>
              <w:rPr>
                <w:kern w:val="2"/>
              </w:rPr>
              <w:t>The list of performance to be reported</w:t>
            </w:r>
          </w:p>
        </w:tc>
      </w:tr>
      <w:tr w:rsidR="00C26005" w14:paraId="6DACE36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F2D80C0" w14:textId="77777777" w:rsidR="003737EA" w:rsidRDefault="00C26005">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hideMark/>
          </w:tcPr>
          <w:p w14:paraId="2FB11600"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7A5C615" w14:textId="77777777" w:rsidR="00C26005" w:rsidRDefault="00C26005">
            <w:pPr>
              <w:pStyle w:val="TAL"/>
              <w:rPr>
                <w:kern w:val="2"/>
              </w:rPr>
            </w:pPr>
            <w:r>
              <w:rPr>
                <w:kern w:val="2"/>
              </w:rPr>
              <w:t>The name of the performance to be reported</w:t>
            </w:r>
          </w:p>
        </w:tc>
      </w:tr>
    </w:tbl>
    <w:p w14:paraId="1C9DB799" w14:textId="77777777" w:rsidR="00C26005" w:rsidRDefault="00C26005" w:rsidP="00C26005">
      <w:r>
        <w:t xml:space="preserve"> </w:t>
      </w:r>
    </w:p>
    <w:p w14:paraId="69992ABE" w14:textId="77777777" w:rsidR="00C26005" w:rsidRDefault="00C26005" w:rsidP="00C26005">
      <w:pPr>
        <w:pStyle w:val="TH"/>
      </w:pPr>
      <w:r>
        <w:t>Table 9.</w:t>
      </w:r>
      <w:r w:rsidR="00CF381A">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C26005" w14:paraId="7523244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409A3C6"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DCBA38"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0E7A2" w14:textId="77777777" w:rsidR="00C26005" w:rsidRDefault="00C26005">
            <w:pPr>
              <w:pStyle w:val="TAH"/>
              <w:rPr>
                <w:kern w:val="2"/>
              </w:rPr>
            </w:pPr>
            <w:r>
              <w:rPr>
                <w:kern w:val="2"/>
              </w:rPr>
              <w:t>Description</w:t>
            </w:r>
          </w:p>
        </w:tc>
      </w:tr>
      <w:tr w:rsidR="00C26005" w14:paraId="1CE5D60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0332C8D" w14:textId="77777777" w:rsidR="00C26005" w:rsidRDefault="00C26005">
            <w:pPr>
              <w:pStyle w:val="TAL"/>
              <w:rPr>
                <w:kern w:val="2"/>
              </w:rPr>
            </w:pPr>
            <w:r>
              <w:rPr>
                <w:kern w:val="2"/>
              </w:rPr>
              <w:t>status</w:t>
            </w:r>
          </w:p>
        </w:tc>
        <w:tc>
          <w:tcPr>
            <w:tcW w:w="1440" w:type="dxa"/>
            <w:tcBorders>
              <w:top w:val="single" w:sz="4" w:space="0" w:color="000000"/>
              <w:left w:val="single" w:sz="4" w:space="0" w:color="000000"/>
              <w:bottom w:val="single" w:sz="4" w:space="0" w:color="000000"/>
              <w:right w:val="nil"/>
            </w:tcBorders>
            <w:hideMark/>
          </w:tcPr>
          <w:p w14:paraId="26411423" w14:textId="77777777" w:rsidR="00C26005" w:rsidRDefault="00C26005">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9AE404F" w14:textId="77777777" w:rsidR="00C26005" w:rsidRDefault="00C26005">
            <w:pPr>
              <w:pStyle w:val="TAL"/>
              <w:rPr>
                <w:kern w:val="2"/>
              </w:rPr>
            </w:pPr>
            <w:r>
              <w:rPr>
                <w:kern w:val="2"/>
              </w:rPr>
              <w:t xml:space="preserve">The result of </w:t>
            </w:r>
            <w:r>
              <w:t>performance and analytics subscription</w:t>
            </w:r>
          </w:p>
        </w:tc>
      </w:tr>
      <w:tr w:rsidR="00C26005" w14:paraId="654A379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8501D96" w14:textId="77777777" w:rsidR="00C26005" w:rsidRDefault="00C26005">
            <w:pPr>
              <w:pStyle w:val="TAL"/>
              <w:rPr>
                <w:kern w:val="2"/>
              </w:rPr>
            </w:pPr>
            <w:r>
              <w:rPr>
                <w:kern w:val="2"/>
              </w:rPr>
              <w:t xml:space="preserve">&gt;Successful response </w:t>
            </w:r>
          </w:p>
        </w:tc>
        <w:tc>
          <w:tcPr>
            <w:tcW w:w="1440" w:type="dxa"/>
            <w:tcBorders>
              <w:top w:val="single" w:sz="4" w:space="0" w:color="000000"/>
              <w:left w:val="single" w:sz="4" w:space="0" w:color="000000"/>
              <w:bottom w:val="single" w:sz="4" w:space="0" w:color="000000"/>
              <w:right w:val="nil"/>
            </w:tcBorders>
            <w:hideMark/>
          </w:tcPr>
          <w:p w14:paraId="748BDDEE" w14:textId="77777777" w:rsidR="00C26005" w:rsidRDefault="00C26005">
            <w:pPr>
              <w:pStyle w:val="TAC"/>
              <w:rPr>
                <w:kern w:val="2"/>
                <w:szCs w:val="18"/>
              </w:rPr>
            </w:pPr>
            <w:r>
              <w:rPr>
                <w:kern w:val="2"/>
              </w:rPr>
              <w:t>CM</w:t>
            </w:r>
          </w:p>
          <w:p w14:paraId="34CDD684" w14:textId="77777777" w:rsidR="00C26005" w:rsidRDefault="00C26005">
            <w:pPr>
              <w:pStyle w:val="TAC"/>
              <w:rPr>
                <w:kern w:val="2"/>
              </w:rPr>
            </w:pPr>
            <w:r>
              <w:rPr>
                <w:kern w:val="2"/>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7AB64E3" w14:textId="77777777" w:rsidR="00C26005" w:rsidRDefault="00C26005">
            <w:pPr>
              <w:pStyle w:val="TAL"/>
              <w:rPr>
                <w:kern w:val="2"/>
              </w:rPr>
            </w:pPr>
            <w:r>
              <w:rPr>
                <w:kern w:val="2"/>
              </w:rPr>
              <w:t>Indicates that the VAL server</w:t>
            </w:r>
            <w:r>
              <w:t xml:space="preserve"> performance and analytics report subscription </w:t>
            </w:r>
            <w:r>
              <w:rPr>
                <w:kern w:val="2"/>
              </w:rPr>
              <w:t>was successful.</w:t>
            </w:r>
          </w:p>
        </w:tc>
      </w:tr>
      <w:tr w:rsidR="00C26005" w14:paraId="43807D9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B44C2D3" w14:textId="77777777" w:rsidR="003737EA" w:rsidRDefault="00C26005">
            <w:pPr>
              <w:pStyle w:val="TAL"/>
              <w:rPr>
                <w:kern w:val="2"/>
              </w:rPr>
            </w:pPr>
            <w:r>
              <w:rPr>
                <w:kern w:val="2"/>
              </w:rPr>
              <w:t>&gt;&gt;Report ID</w:t>
            </w:r>
          </w:p>
        </w:tc>
        <w:tc>
          <w:tcPr>
            <w:tcW w:w="1440" w:type="dxa"/>
            <w:tcBorders>
              <w:top w:val="single" w:sz="4" w:space="0" w:color="000000"/>
              <w:left w:val="single" w:sz="4" w:space="0" w:color="000000"/>
              <w:bottom w:val="single" w:sz="4" w:space="0" w:color="000000"/>
              <w:right w:val="nil"/>
            </w:tcBorders>
          </w:tcPr>
          <w:p w14:paraId="47F3005A" w14:textId="77777777" w:rsidR="003737EA"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0616585" w14:textId="77777777" w:rsidR="00C26005" w:rsidRDefault="00C26005">
            <w:pPr>
              <w:pStyle w:val="TAL"/>
              <w:rPr>
                <w:kern w:val="2"/>
              </w:rPr>
            </w:pPr>
            <w:r>
              <w:rPr>
                <w:kern w:val="2"/>
              </w:rPr>
              <w:t xml:space="preserve">Identifier of the </w:t>
            </w:r>
            <w:r>
              <w:t>performance and analytics report Id</w:t>
            </w:r>
          </w:p>
        </w:tc>
      </w:tr>
      <w:tr w:rsidR="00C26005" w14:paraId="6506EA8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35E5D93" w14:textId="77777777" w:rsidR="00C26005" w:rsidRDefault="00C26005">
            <w:pPr>
              <w:pStyle w:val="TAL"/>
              <w:rPr>
                <w:kern w:val="2"/>
              </w:rPr>
            </w:pPr>
            <w:r>
              <w:rPr>
                <w:kern w:val="2"/>
              </w:rPr>
              <w:t xml:space="preserve">&gt;Failure response </w:t>
            </w:r>
          </w:p>
        </w:tc>
        <w:tc>
          <w:tcPr>
            <w:tcW w:w="1440" w:type="dxa"/>
            <w:tcBorders>
              <w:top w:val="single" w:sz="4" w:space="0" w:color="000000"/>
              <w:left w:val="single" w:sz="4" w:space="0" w:color="000000"/>
              <w:bottom w:val="single" w:sz="4" w:space="0" w:color="000000"/>
              <w:right w:val="nil"/>
            </w:tcBorders>
            <w:hideMark/>
          </w:tcPr>
          <w:p w14:paraId="46389CD4" w14:textId="77777777" w:rsidR="00C26005" w:rsidRDefault="00C26005">
            <w:pPr>
              <w:pStyle w:val="TAC"/>
              <w:rPr>
                <w:kern w:val="2"/>
                <w:szCs w:val="18"/>
              </w:rPr>
            </w:pPr>
            <w:r>
              <w:rPr>
                <w:kern w:val="2"/>
              </w:rPr>
              <w:t>CM</w:t>
            </w:r>
          </w:p>
          <w:p w14:paraId="04E55559" w14:textId="77777777" w:rsidR="00C26005" w:rsidRDefault="00C26005">
            <w:pPr>
              <w:pStyle w:val="TAC"/>
              <w:rPr>
                <w:kern w:val="2"/>
              </w:rPr>
            </w:pPr>
            <w:r>
              <w:rPr>
                <w:kern w:val="2"/>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D07F31F" w14:textId="77777777" w:rsidR="00C26005" w:rsidRDefault="00C26005">
            <w:pPr>
              <w:pStyle w:val="TAL"/>
              <w:rPr>
                <w:kern w:val="2"/>
              </w:rPr>
            </w:pPr>
            <w:r>
              <w:rPr>
                <w:kern w:val="2"/>
              </w:rPr>
              <w:t xml:space="preserve">Indicates that the </w:t>
            </w:r>
            <w:r>
              <w:t>performance and analytics subscription</w:t>
            </w:r>
            <w:r>
              <w:rPr>
                <w:kern w:val="2"/>
              </w:rPr>
              <w:t xml:space="preserve"> failed.</w:t>
            </w:r>
          </w:p>
        </w:tc>
      </w:tr>
      <w:tr w:rsidR="00C26005" w14:paraId="2D75AD7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55FA657" w14:textId="77777777" w:rsidR="00C26005" w:rsidRDefault="00C26005">
            <w:pPr>
              <w:pStyle w:val="TAL"/>
              <w:rPr>
                <w:kern w:val="2"/>
              </w:rPr>
            </w:pPr>
            <w:r>
              <w:rPr>
                <w:kern w:val="2"/>
              </w:rPr>
              <w:t>&gt;&gt;Cause</w:t>
            </w:r>
          </w:p>
        </w:tc>
        <w:tc>
          <w:tcPr>
            <w:tcW w:w="1440" w:type="dxa"/>
            <w:tcBorders>
              <w:top w:val="single" w:sz="4" w:space="0" w:color="000000"/>
              <w:left w:val="single" w:sz="4" w:space="0" w:color="000000"/>
              <w:bottom w:val="single" w:sz="4" w:space="0" w:color="000000"/>
              <w:right w:val="nil"/>
            </w:tcBorders>
            <w:hideMark/>
          </w:tcPr>
          <w:p w14:paraId="517D3005"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AA8168B" w14:textId="77777777" w:rsidR="00C26005" w:rsidRDefault="00C26005">
            <w:pPr>
              <w:pStyle w:val="TAL"/>
              <w:rPr>
                <w:kern w:val="2"/>
              </w:rPr>
            </w:pPr>
            <w:r>
              <w:rPr>
                <w:kern w:val="2"/>
              </w:rPr>
              <w:t xml:space="preserve">Indicates the cause of VAL </w:t>
            </w:r>
            <w:r>
              <w:t>performance and analytics subscription</w:t>
            </w:r>
            <w:r>
              <w:rPr>
                <w:kern w:val="2"/>
              </w:rPr>
              <w:t xml:space="preserve"> failure</w:t>
            </w:r>
          </w:p>
        </w:tc>
      </w:tr>
      <w:tr w:rsidR="00C26005" w14:paraId="6C777C52"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8C4EFA" w14:textId="51F5889A" w:rsidR="00C26005" w:rsidRDefault="00C26005">
            <w:pPr>
              <w:pStyle w:val="TAN"/>
              <w:ind w:left="0" w:firstLine="0"/>
              <w:rPr>
                <w:kern w:val="2"/>
                <w:szCs w:val="18"/>
              </w:rPr>
            </w:pPr>
            <w:r>
              <w:rPr>
                <w:kern w:val="2"/>
              </w:rPr>
              <w:t>NOTE</w:t>
            </w:r>
            <w:r w:rsidR="00F8457B">
              <w:rPr>
                <w:kern w:val="2"/>
              </w:rPr>
              <w:t> </w:t>
            </w:r>
            <w:r>
              <w:rPr>
                <w:kern w:val="2"/>
              </w:rPr>
              <w:t>1:</w:t>
            </w:r>
            <w:r>
              <w:rPr>
                <w:kern w:val="2"/>
              </w:rPr>
              <w:tab/>
              <w:t xml:space="preserve">Information element shall be present when </w:t>
            </w:r>
            <w:r>
              <w:t xml:space="preserve">performance and analytics subscription </w:t>
            </w:r>
            <w:r>
              <w:rPr>
                <w:kern w:val="2"/>
              </w:rPr>
              <w:t>is successful.</w:t>
            </w:r>
          </w:p>
          <w:p w14:paraId="1FBE8EC2" w14:textId="2B68D1F6" w:rsidR="00C26005" w:rsidRDefault="00C26005">
            <w:pPr>
              <w:pStyle w:val="TAN"/>
              <w:rPr>
                <w:kern w:val="2"/>
              </w:rPr>
            </w:pPr>
            <w:r>
              <w:rPr>
                <w:kern w:val="2"/>
              </w:rPr>
              <w:t>NOTE</w:t>
            </w:r>
            <w:r w:rsidR="00F8457B">
              <w:rPr>
                <w:kern w:val="2"/>
              </w:rPr>
              <w:t> </w:t>
            </w:r>
            <w:r>
              <w:rPr>
                <w:kern w:val="2"/>
              </w:rPr>
              <w:t>2</w:t>
            </w:r>
            <w:r>
              <w:rPr>
                <w:kern w:val="2"/>
              </w:rPr>
              <w:tab/>
              <w:t>Information element shall be present when performance and analytics subscription status is failure.</w:t>
            </w:r>
          </w:p>
        </w:tc>
      </w:tr>
    </w:tbl>
    <w:p w14:paraId="3EE93972" w14:textId="77777777" w:rsidR="00C26005" w:rsidRDefault="00C26005" w:rsidP="00C26005">
      <w:r>
        <w:t xml:space="preserve"> </w:t>
      </w:r>
    </w:p>
    <w:p w14:paraId="144D945F" w14:textId="77777777" w:rsidR="00C26005" w:rsidRPr="00CF381A" w:rsidRDefault="00C97A79" w:rsidP="00C26005">
      <w:pPr>
        <w:pStyle w:val="Heading4"/>
        <w:rPr>
          <w:bCs/>
        </w:rPr>
      </w:pPr>
      <w:bookmarkStart w:id="276" w:name="_Toc120030879"/>
      <w:r w:rsidRPr="00C97A79">
        <w:rPr>
          <w:bCs/>
        </w:rPr>
        <w:t>9.</w:t>
      </w:r>
      <w:r w:rsidRPr="00C97A79">
        <w:rPr>
          <w:rFonts w:eastAsiaTheme="minorEastAsia"/>
          <w:bCs/>
          <w:lang w:eastAsia="zh-CN"/>
        </w:rPr>
        <w:t>7</w:t>
      </w:r>
      <w:r w:rsidRPr="00C97A79">
        <w:rPr>
          <w:bCs/>
        </w:rPr>
        <w:t>.3.4</w:t>
      </w:r>
      <w:r w:rsidRPr="00C97A79">
        <w:rPr>
          <w:bCs/>
        </w:rPr>
        <w:tab/>
        <w:t>Network slice related performance and analytics report</w:t>
      </w:r>
      <w:bookmarkEnd w:id="276"/>
    </w:p>
    <w:p w14:paraId="7F41BEB3" w14:textId="77777777" w:rsidR="00C26005" w:rsidRDefault="00C26005" w:rsidP="00C26005">
      <w:r>
        <w:t>Table 9.</w:t>
      </w:r>
      <w:r w:rsidR="00CF381A">
        <w:rPr>
          <w:rFonts w:eastAsiaTheme="minorEastAsia" w:hint="eastAsia"/>
          <w:lang w:eastAsia="zh-CN"/>
        </w:rPr>
        <w:t>7</w:t>
      </w:r>
      <w:r>
        <w:t>.3.4-1 and 9.</w:t>
      </w:r>
      <w:r w:rsidR="00CF381A">
        <w:rPr>
          <w:rFonts w:eastAsiaTheme="minorEastAsia" w:hint="eastAsia"/>
          <w:lang w:eastAsia="zh-CN"/>
        </w:rPr>
        <w:t>7</w:t>
      </w:r>
      <w:r>
        <w:t>.3.4-2 describe information elements for Network slice related performance and analytics report from the NSCE server to the VAL server.</w:t>
      </w:r>
    </w:p>
    <w:p w14:paraId="183DD017" w14:textId="77777777" w:rsidR="00C26005" w:rsidRDefault="00C26005" w:rsidP="00C26005">
      <w:pPr>
        <w:pStyle w:val="TH"/>
      </w:pPr>
      <w:r>
        <w:t>Table 9.</w:t>
      </w:r>
      <w:r w:rsidR="00CF381A">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C26005" w14:paraId="74BF120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664CDF6"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43E1469"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A1C2E8" w14:textId="77777777" w:rsidR="00C26005" w:rsidRDefault="00C26005">
            <w:pPr>
              <w:pStyle w:val="TAH"/>
              <w:rPr>
                <w:kern w:val="2"/>
              </w:rPr>
            </w:pPr>
            <w:r>
              <w:rPr>
                <w:kern w:val="2"/>
              </w:rPr>
              <w:t>Description</w:t>
            </w:r>
          </w:p>
        </w:tc>
      </w:tr>
      <w:tr w:rsidR="00C26005" w14:paraId="23CDBE0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1245968"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4A86DF25"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32B6BA7" w14:textId="77777777" w:rsidR="00C26005" w:rsidRDefault="00C26005">
            <w:pPr>
              <w:pStyle w:val="TAL"/>
              <w:rPr>
                <w:kern w:val="2"/>
              </w:rPr>
            </w:pPr>
            <w:r>
              <w:rPr>
                <w:kern w:val="2"/>
              </w:rPr>
              <w:t>The information of the VAL server</w:t>
            </w:r>
          </w:p>
        </w:tc>
      </w:tr>
      <w:tr w:rsidR="00C26005" w14:paraId="000A227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6FF327D" w14:textId="77777777" w:rsidR="00C26005" w:rsidRDefault="00C26005">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hideMark/>
          </w:tcPr>
          <w:p w14:paraId="27409E22"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4FF4515" w14:textId="77777777" w:rsidR="00C26005" w:rsidRDefault="00C26005">
            <w:pPr>
              <w:pStyle w:val="TAL"/>
              <w:rPr>
                <w:kern w:val="2"/>
              </w:rPr>
            </w:pPr>
            <w:r>
              <w:rPr>
                <w:kern w:val="2"/>
              </w:rPr>
              <w:t>The identifier of the VAL server</w:t>
            </w:r>
          </w:p>
        </w:tc>
      </w:tr>
      <w:tr w:rsidR="00C26005" w14:paraId="7C4D69E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FD87E4E"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4F7238B9"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BF6F622" w14:textId="77777777" w:rsidR="00C26005" w:rsidRDefault="00C26005">
            <w:pPr>
              <w:pStyle w:val="TAL"/>
              <w:rPr>
                <w:kern w:val="2"/>
              </w:rPr>
            </w:pPr>
            <w:r>
              <w:rPr>
                <w:kern w:val="2"/>
              </w:rPr>
              <w:t>Identifier of the report</w:t>
            </w:r>
          </w:p>
        </w:tc>
      </w:tr>
    </w:tbl>
    <w:p w14:paraId="40E42D44" w14:textId="77777777" w:rsidR="00C26005" w:rsidRDefault="00C26005" w:rsidP="00C26005">
      <w:r>
        <w:t xml:space="preserve"> </w:t>
      </w:r>
    </w:p>
    <w:p w14:paraId="0CA950AA" w14:textId="77777777" w:rsidR="00C26005" w:rsidRDefault="00C26005" w:rsidP="00C26005">
      <w:pPr>
        <w:pStyle w:val="TH"/>
      </w:pPr>
      <w:r>
        <w:lastRenderedPageBreak/>
        <w:t>Table 9.</w:t>
      </w:r>
      <w:r w:rsidR="00CF381A">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C26005" w14:paraId="56377F3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6883DC2"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3B61790"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B2D238" w14:textId="77777777" w:rsidR="00C26005" w:rsidRDefault="00C26005">
            <w:pPr>
              <w:pStyle w:val="TAH"/>
              <w:rPr>
                <w:kern w:val="2"/>
              </w:rPr>
            </w:pPr>
            <w:r>
              <w:rPr>
                <w:kern w:val="2"/>
              </w:rPr>
              <w:t>Description</w:t>
            </w:r>
          </w:p>
        </w:tc>
      </w:tr>
      <w:tr w:rsidR="00C26005" w14:paraId="457071C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A175444"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5C0889E5"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9F0430" w14:textId="77777777" w:rsidR="00C26005" w:rsidRDefault="00C26005">
            <w:pPr>
              <w:pStyle w:val="TAL"/>
              <w:rPr>
                <w:kern w:val="2"/>
              </w:rPr>
            </w:pPr>
            <w:r>
              <w:rPr>
                <w:kern w:val="2"/>
              </w:rPr>
              <w:t>Identifier of the report</w:t>
            </w:r>
          </w:p>
        </w:tc>
      </w:tr>
      <w:tr w:rsidR="00C26005" w14:paraId="6554E2A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5CA2FBF" w14:textId="77777777" w:rsidR="00C26005" w:rsidRDefault="00C26005">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hideMark/>
          </w:tcPr>
          <w:p w14:paraId="3896724D" w14:textId="77777777" w:rsidR="00C26005" w:rsidRDefault="00C26005">
            <w:pPr>
              <w:pStyle w:val="TAC"/>
              <w:rPr>
                <w:kern w:val="2"/>
                <w:sz w:val="24"/>
                <w:szCs w:val="24"/>
              </w:rPr>
            </w:pPr>
            <w:r>
              <w:rPr>
                <w:kern w:val="2"/>
              </w:rPr>
              <w:t>CM</w:t>
            </w:r>
            <w:r>
              <w:rPr>
                <w:kern w:val="2"/>
                <w:sz w:val="24"/>
                <w:szCs w:val="24"/>
              </w:rPr>
              <w:t xml:space="preserve"> </w:t>
            </w:r>
          </w:p>
          <w:p w14:paraId="7EABCB7C" w14:textId="369FBAD4" w:rsidR="00C26005" w:rsidRDefault="00C26005">
            <w:pPr>
              <w:pStyle w:val="TAL"/>
              <w:jc w:val="center"/>
              <w:rPr>
                <w:kern w:val="2"/>
              </w:rPr>
            </w:pPr>
            <w:r>
              <w:rPr>
                <w:kern w:val="2"/>
              </w:rPr>
              <w:t>(NOTE</w:t>
            </w:r>
            <w:r w:rsidR="00F8457B">
              <w:rPr>
                <w:kern w:val="2"/>
              </w:rPr>
              <w:t> </w:t>
            </w:r>
            <w:r>
              <w:rPr>
                <w:kern w:val="2"/>
              </w:rPr>
              <w:t>1)</w:t>
            </w:r>
          </w:p>
        </w:tc>
        <w:tc>
          <w:tcPr>
            <w:tcW w:w="4320" w:type="dxa"/>
            <w:tcBorders>
              <w:top w:val="single" w:sz="4" w:space="0" w:color="000000"/>
              <w:left w:val="single" w:sz="4" w:space="0" w:color="000000"/>
              <w:bottom w:val="single" w:sz="4" w:space="0" w:color="000000"/>
              <w:right w:val="single" w:sz="4" w:space="0" w:color="000000"/>
            </w:tcBorders>
            <w:hideMark/>
          </w:tcPr>
          <w:p w14:paraId="1FAA5A3F" w14:textId="77777777" w:rsidR="00C26005" w:rsidRDefault="00C26005">
            <w:pPr>
              <w:pStyle w:val="TAL"/>
              <w:rPr>
                <w:kern w:val="2"/>
              </w:rPr>
            </w:pPr>
            <w:r>
              <w:rPr>
                <w:kern w:val="2"/>
              </w:rPr>
              <w:t>PerfResultFile contains one or more PerfResult</w:t>
            </w:r>
          </w:p>
        </w:tc>
      </w:tr>
      <w:tr w:rsidR="00C26005" w14:paraId="2C0B91C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487EA40" w14:textId="77777777" w:rsidR="00C26005" w:rsidRDefault="00C26005">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6D325AF6" w14:textId="77777777" w:rsidR="00C26005" w:rsidRDefault="00C26005">
            <w:pPr>
              <w:pStyle w:val="TAC"/>
              <w:rPr>
                <w:kern w:val="2"/>
                <w:szCs w:val="18"/>
              </w:rPr>
            </w:pPr>
            <w:r>
              <w:rPr>
                <w:kern w:val="2"/>
              </w:rPr>
              <w:t>CM</w:t>
            </w:r>
          </w:p>
          <w:p w14:paraId="3FD874AC" w14:textId="77777777" w:rsidR="00C26005" w:rsidRDefault="00C26005">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6E00B423" w14:textId="77777777" w:rsidR="00C26005" w:rsidRDefault="00C26005">
            <w:pPr>
              <w:pStyle w:val="TAL"/>
              <w:rPr>
                <w:kern w:val="2"/>
              </w:rPr>
            </w:pPr>
            <w:r>
              <w:t>Information element containing the VAL service identity or S-NSSAI followed by a list of result values for the aggregated or analyzed network slice related performance</w:t>
            </w:r>
          </w:p>
        </w:tc>
      </w:tr>
      <w:tr w:rsidR="00C26005" w14:paraId="37F8D67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2E3A0CF" w14:textId="77777777" w:rsidR="00C26005" w:rsidRDefault="00C26005">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hideMark/>
          </w:tcPr>
          <w:p w14:paraId="019CFD2B"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A91789" w14:textId="77777777" w:rsidR="00C26005" w:rsidRDefault="00C26005">
            <w:pPr>
              <w:pStyle w:val="TAL"/>
            </w:pPr>
            <w:r>
              <w:rPr>
                <w:kern w:val="2"/>
              </w:rPr>
              <w:t xml:space="preserve">Identifier of the VAL service of which the performance and </w:t>
            </w:r>
            <w:r>
              <w:t>analytics results are reported</w:t>
            </w:r>
          </w:p>
        </w:tc>
      </w:tr>
      <w:tr w:rsidR="00C26005" w14:paraId="52738B9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0483D43" w14:textId="77777777" w:rsidR="00C26005" w:rsidRDefault="00C26005">
            <w:pPr>
              <w:pStyle w:val="TAL"/>
              <w:rPr>
                <w:kern w:val="2"/>
              </w:rPr>
            </w:pPr>
            <w:r>
              <w:rPr>
                <w:kern w:val="2"/>
              </w:rPr>
              <w:t>&gt;S-NSSAI</w:t>
            </w:r>
          </w:p>
        </w:tc>
        <w:tc>
          <w:tcPr>
            <w:tcW w:w="1440" w:type="dxa"/>
            <w:tcBorders>
              <w:top w:val="single" w:sz="4" w:space="0" w:color="000000"/>
              <w:left w:val="single" w:sz="4" w:space="0" w:color="000000"/>
              <w:bottom w:val="single" w:sz="4" w:space="0" w:color="000000"/>
              <w:right w:val="nil"/>
            </w:tcBorders>
            <w:hideMark/>
          </w:tcPr>
          <w:p w14:paraId="4E632FB8"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E2A93C3" w14:textId="77777777" w:rsidR="00C26005" w:rsidRDefault="00C26005">
            <w:pPr>
              <w:pStyle w:val="TAL"/>
            </w:pPr>
            <w:r>
              <w:rPr>
                <w:kern w:val="2"/>
              </w:rPr>
              <w:t xml:space="preserve">Identier of the network slice of which the performance and </w:t>
            </w:r>
            <w:r>
              <w:t>analytics results are reported</w:t>
            </w:r>
          </w:p>
        </w:tc>
      </w:tr>
      <w:tr w:rsidR="00C26005" w14:paraId="7378B90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5BEDAFA" w14:textId="77777777" w:rsidR="00C26005" w:rsidRDefault="00C26005">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75E3685B" w14:textId="77777777" w:rsidR="00C26005" w:rsidRDefault="00C26005">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30276C76" w14:textId="77777777" w:rsidR="00C26005" w:rsidRDefault="00C26005">
            <w:pPr>
              <w:pStyle w:val="TAL"/>
              <w:rPr>
                <w:kern w:val="2"/>
              </w:rPr>
            </w:pPr>
            <w:r>
              <w:rPr>
                <w:kern w:val="2"/>
              </w:rPr>
              <w:t>List of ResultsValue</w:t>
            </w:r>
          </w:p>
        </w:tc>
      </w:tr>
      <w:tr w:rsidR="00C26005" w14:paraId="38BE2F8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95EB999" w14:textId="77777777" w:rsidR="00C26005" w:rsidRDefault="00C26005">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hideMark/>
          </w:tcPr>
          <w:p w14:paraId="42031932"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BEA5B53" w14:textId="77777777" w:rsidR="00C26005" w:rsidRDefault="00C26005">
            <w:pPr>
              <w:pStyle w:val="TAL"/>
            </w:pPr>
            <w:r>
              <w:t>Information element containing the perfName and perfValue.</w:t>
            </w:r>
          </w:p>
        </w:tc>
      </w:tr>
      <w:tr w:rsidR="00C26005" w14:paraId="26D7ED0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3334176" w14:textId="77777777" w:rsidR="00C26005" w:rsidRDefault="00C26005">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hideMark/>
          </w:tcPr>
          <w:p w14:paraId="106334C5"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C286E" w14:textId="77777777" w:rsidR="00C26005" w:rsidRDefault="00C26005">
            <w:pPr>
              <w:pStyle w:val="TAL"/>
            </w:pPr>
            <w:r>
              <w:t>The name of the performance to be reported</w:t>
            </w:r>
          </w:p>
        </w:tc>
      </w:tr>
      <w:tr w:rsidR="00C26005" w14:paraId="4A78A5F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4AC58E4" w14:textId="77777777" w:rsidR="00C26005" w:rsidRDefault="00C26005">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hideMark/>
          </w:tcPr>
          <w:p w14:paraId="22DB03A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72751C4" w14:textId="77777777" w:rsidR="00C26005" w:rsidRDefault="00C26005">
            <w:pPr>
              <w:pStyle w:val="TAL"/>
            </w:pPr>
            <w:r>
              <w:t>The corresponding value of the monitored performance</w:t>
            </w:r>
          </w:p>
        </w:tc>
      </w:tr>
      <w:tr w:rsidR="00C26005" w14:paraId="47117E4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183E5CD" w14:textId="77777777" w:rsidR="00C26005" w:rsidRDefault="00C26005">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hideMark/>
          </w:tcPr>
          <w:p w14:paraId="0C13A0A0" w14:textId="77777777" w:rsidR="00C26005" w:rsidRDefault="00C26005">
            <w:pPr>
              <w:pStyle w:val="TAC"/>
              <w:rPr>
                <w:kern w:val="2"/>
                <w:szCs w:val="18"/>
              </w:rPr>
            </w:pPr>
            <w:r>
              <w:rPr>
                <w:kern w:val="2"/>
              </w:rPr>
              <w:t>CM</w:t>
            </w:r>
          </w:p>
          <w:p w14:paraId="6805C19C" w14:textId="77777777" w:rsidR="00C26005" w:rsidRDefault="00C26005">
            <w:pPr>
              <w:pStyle w:val="TAC"/>
              <w:rPr>
                <w:kern w:val="2"/>
              </w:rPr>
            </w:pPr>
            <w:r>
              <w:rPr>
                <w:kern w:val="2"/>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FE1734F" w14:textId="77777777" w:rsidR="00C26005" w:rsidRDefault="00C26005">
            <w:pPr>
              <w:pStyle w:val="TAL"/>
              <w:rPr>
                <w:kern w:val="2"/>
              </w:rPr>
            </w:pPr>
            <w:r>
              <w:rPr>
                <w:kern w:val="2"/>
              </w:rPr>
              <w:t xml:space="preserve">Indicates that network slice related </w:t>
            </w:r>
            <w:r>
              <w:t>performance and analytics results reporting</w:t>
            </w:r>
            <w:r>
              <w:rPr>
                <w:kern w:val="2"/>
              </w:rPr>
              <w:t xml:space="preserve"> failed.</w:t>
            </w:r>
          </w:p>
        </w:tc>
      </w:tr>
      <w:tr w:rsidR="00C26005" w14:paraId="3A107D5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5266F2B"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2E838463" w14:textId="77777777" w:rsidR="00C26005" w:rsidRDefault="00C26005">
            <w:pPr>
              <w:pStyle w:val="TAC"/>
              <w:rPr>
                <w:kern w:val="2"/>
                <w:sz w:val="24"/>
                <w:szCs w:val="24"/>
              </w:rPr>
            </w:pPr>
            <w:r>
              <w:rPr>
                <w:kern w:val="2"/>
              </w:rPr>
              <w:t>CM</w:t>
            </w:r>
            <w:r>
              <w:rPr>
                <w:kern w:val="2"/>
                <w:sz w:val="24"/>
                <w:szCs w:val="24"/>
              </w:rPr>
              <w:t xml:space="preserve"> </w:t>
            </w:r>
          </w:p>
          <w:p w14:paraId="067A938C" w14:textId="76E8B2CD" w:rsidR="00C26005" w:rsidRDefault="00C26005">
            <w:pPr>
              <w:pStyle w:val="TAC"/>
              <w:rPr>
                <w:kern w:val="2"/>
              </w:rPr>
            </w:pPr>
            <w:r>
              <w:rPr>
                <w:kern w:val="2"/>
              </w:rPr>
              <w:t>(NOTE</w:t>
            </w:r>
            <w:r w:rsidR="00F8457B">
              <w:rPr>
                <w:kern w:val="2"/>
              </w:rPr>
              <w:t> </w:t>
            </w:r>
            <w:r>
              <w:rPr>
                <w:kern w:val="2"/>
              </w:rPr>
              <w:t>2)</w:t>
            </w:r>
          </w:p>
        </w:tc>
        <w:tc>
          <w:tcPr>
            <w:tcW w:w="4320" w:type="dxa"/>
            <w:tcBorders>
              <w:top w:val="single" w:sz="4" w:space="0" w:color="000000"/>
              <w:left w:val="single" w:sz="4" w:space="0" w:color="000000"/>
              <w:bottom w:val="single" w:sz="4" w:space="0" w:color="000000"/>
              <w:right w:val="single" w:sz="4" w:space="0" w:color="000000"/>
            </w:tcBorders>
            <w:hideMark/>
          </w:tcPr>
          <w:p w14:paraId="277B2393" w14:textId="77777777" w:rsidR="00C26005" w:rsidRDefault="00C26005">
            <w:pPr>
              <w:pStyle w:val="TAL"/>
              <w:rPr>
                <w:kern w:val="2"/>
              </w:rPr>
            </w:pPr>
            <w:r>
              <w:rPr>
                <w:kern w:val="2"/>
              </w:rPr>
              <w:t xml:space="preserve">Indicates the cause of </w:t>
            </w:r>
            <w:r>
              <w:t>network slice related performance and analytics results report</w:t>
            </w:r>
            <w:r>
              <w:rPr>
                <w:kern w:val="2"/>
              </w:rPr>
              <w:t xml:space="preserve"> failure</w:t>
            </w:r>
          </w:p>
        </w:tc>
      </w:tr>
      <w:tr w:rsidR="00C26005" w14:paraId="32862C05"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5A562A0" w14:textId="0D8BE9DE" w:rsidR="00C26005" w:rsidRDefault="00C26005">
            <w:pPr>
              <w:pStyle w:val="TAN"/>
              <w:rPr>
                <w:kern w:val="2"/>
                <w:szCs w:val="18"/>
              </w:rPr>
            </w:pPr>
            <w:r>
              <w:rPr>
                <w:kern w:val="2"/>
              </w:rPr>
              <w:t>NOTE</w:t>
            </w:r>
            <w:r w:rsidR="00F8457B">
              <w:rPr>
                <w:kern w:val="2"/>
              </w:rPr>
              <w:t> </w:t>
            </w:r>
            <w:r>
              <w:rPr>
                <w:kern w:val="2"/>
              </w:rPr>
              <w:t>1:</w:t>
            </w:r>
            <w:r>
              <w:rPr>
                <w:kern w:val="2"/>
              </w:rPr>
              <w:tab/>
              <w:t xml:space="preserve">Information element shall be present when the </w:t>
            </w:r>
            <w:r>
              <w:t>network slice related performance and analytics results retrieving</w:t>
            </w:r>
            <w:r>
              <w:rPr>
                <w:kern w:val="2"/>
              </w:rPr>
              <w:t xml:space="preserve"> is successful.</w:t>
            </w:r>
          </w:p>
          <w:p w14:paraId="54C55CCE" w14:textId="657EFD3B" w:rsidR="00C26005" w:rsidRDefault="00C26005">
            <w:pPr>
              <w:pStyle w:val="TAN"/>
              <w:rPr>
                <w:kern w:val="2"/>
              </w:rPr>
            </w:pPr>
            <w:r>
              <w:rPr>
                <w:kern w:val="2"/>
              </w:rPr>
              <w:t>NOTE</w:t>
            </w:r>
            <w:r w:rsidR="00F8457B">
              <w:rPr>
                <w:kern w:val="2"/>
              </w:rPr>
              <w:t> </w:t>
            </w:r>
            <w:r>
              <w:rPr>
                <w:kern w:val="2"/>
              </w:rPr>
              <w:t>2:</w:t>
            </w:r>
            <w:r>
              <w:rPr>
                <w:kern w:val="2"/>
              </w:rPr>
              <w:tab/>
              <w:t xml:space="preserve">Information element shall be present when the </w:t>
            </w:r>
            <w:r>
              <w:t>network slice related performance and analytics results retrieving</w:t>
            </w:r>
            <w:r>
              <w:rPr>
                <w:kern w:val="2"/>
              </w:rPr>
              <w:t xml:space="preserve"> is failure.</w:t>
            </w:r>
          </w:p>
        </w:tc>
      </w:tr>
    </w:tbl>
    <w:p w14:paraId="605385D8" w14:textId="77777777" w:rsidR="00C26005" w:rsidRDefault="00C26005" w:rsidP="00C26005">
      <w:r>
        <w:t xml:space="preserve"> </w:t>
      </w:r>
    </w:p>
    <w:p w14:paraId="7F429AFD" w14:textId="77777777" w:rsidR="00C26005" w:rsidRPr="00CF381A" w:rsidRDefault="00C97A79" w:rsidP="00C26005">
      <w:pPr>
        <w:pStyle w:val="Heading3"/>
        <w:rPr>
          <w:bCs/>
        </w:rPr>
      </w:pPr>
      <w:bookmarkStart w:id="277" w:name="_Toc107934746"/>
      <w:bookmarkStart w:id="278" w:name="_Toc120030880"/>
      <w:bookmarkEnd w:id="277"/>
      <w:r w:rsidRPr="00C97A79">
        <w:rPr>
          <w:bCs/>
        </w:rPr>
        <w:t>9.</w:t>
      </w:r>
      <w:r w:rsidR="00CF381A">
        <w:rPr>
          <w:rFonts w:eastAsiaTheme="minorEastAsia" w:hint="eastAsia"/>
          <w:bCs/>
          <w:lang w:eastAsia="zh-CN"/>
        </w:rPr>
        <w:t>7</w:t>
      </w:r>
      <w:r w:rsidRPr="00C97A79">
        <w:rPr>
          <w:bCs/>
        </w:rPr>
        <w:t>.4</w:t>
      </w:r>
      <w:r w:rsidRPr="00C97A79">
        <w:rPr>
          <w:bCs/>
        </w:rPr>
        <w:tab/>
        <w:t>APIs</w:t>
      </w:r>
      <w:bookmarkEnd w:id="278"/>
    </w:p>
    <w:p w14:paraId="3940CEDA" w14:textId="77777777" w:rsidR="00C26005" w:rsidRPr="00CF381A" w:rsidRDefault="00C97A79" w:rsidP="00C26005">
      <w:pPr>
        <w:pStyle w:val="Heading4"/>
        <w:rPr>
          <w:bCs/>
        </w:rPr>
      </w:pPr>
      <w:bookmarkStart w:id="279" w:name="_Toc107934739"/>
      <w:bookmarkStart w:id="280" w:name="_Toc120030881"/>
      <w:bookmarkEnd w:id="279"/>
      <w:r w:rsidRPr="00C97A79">
        <w:rPr>
          <w:bCs/>
        </w:rPr>
        <w:t>9.</w:t>
      </w:r>
      <w:r w:rsidR="00CF381A">
        <w:rPr>
          <w:rFonts w:eastAsiaTheme="minorEastAsia" w:hint="eastAsia"/>
          <w:bCs/>
          <w:lang w:eastAsia="zh-CN"/>
        </w:rPr>
        <w:t>7</w:t>
      </w:r>
      <w:r w:rsidRPr="00C97A79">
        <w:rPr>
          <w:bCs/>
        </w:rPr>
        <w:t>.4.1</w:t>
      </w:r>
      <w:r w:rsidRPr="00C97A79">
        <w:rPr>
          <w:bCs/>
        </w:rPr>
        <w:tab/>
        <w:t>General</w:t>
      </w:r>
      <w:bookmarkEnd w:id="280"/>
    </w:p>
    <w:p w14:paraId="064C4D40" w14:textId="77777777" w:rsidR="00C26005" w:rsidRDefault="00C26005" w:rsidP="00C26005">
      <w:r>
        <w:t>Table 9.</w:t>
      </w:r>
      <w:r w:rsidR="00CF381A">
        <w:rPr>
          <w:rFonts w:eastAsiaTheme="minorEastAsia" w:hint="eastAsia"/>
          <w:lang w:eastAsia="zh-CN"/>
        </w:rPr>
        <w:t>7</w:t>
      </w:r>
      <w:r>
        <w:t>.4.1-1 and 9.</w:t>
      </w:r>
      <w:r w:rsidR="00CF381A">
        <w:rPr>
          <w:rFonts w:eastAsiaTheme="minorEastAsia" w:hint="eastAsia"/>
          <w:lang w:eastAsia="zh-CN"/>
        </w:rPr>
        <w:t>7</w:t>
      </w:r>
      <w:r>
        <w:t>.4.1-2 illustrate the API for network slice re</w:t>
      </w:r>
      <w:r w:rsidR="006E11BE">
        <w:rPr>
          <w:rFonts w:eastAsiaTheme="minorEastAsia" w:hint="eastAsia"/>
          <w:lang w:eastAsia="zh-CN"/>
        </w:rPr>
        <w:t>l</w:t>
      </w:r>
      <w:r>
        <w:t>ated performance and analytics monitoring.</w:t>
      </w:r>
    </w:p>
    <w:p w14:paraId="383C51BD" w14:textId="77777777" w:rsidR="00C26005" w:rsidRDefault="00C26005" w:rsidP="00C26005">
      <w:pPr>
        <w:pStyle w:val="TH"/>
      </w:pPr>
      <w:r>
        <w:t>Table 9.</w:t>
      </w:r>
      <w:r w:rsidR="00CF381A">
        <w:rPr>
          <w:rFonts w:eastAsiaTheme="minorEastAsia" w:hint="eastAsia"/>
          <w:lang w:eastAsia="zh-CN"/>
        </w:rPr>
        <w:t>7</w:t>
      </w:r>
      <w:r>
        <w:t>.4.1-1: Ensce_PerfMonitoring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C26005" w14:paraId="708CE208"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7D18900E" w14:textId="77777777" w:rsidR="00C26005" w:rsidRDefault="00C26005">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hideMark/>
          </w:tcPr>
          <w:p w14:paraId="325B6578" w14:textId="77777777" w:rsidR="00C26005" w:rsidRDefault="00C26005">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hideMark/>
          </w:tcPr>
          <w:p w14:paraId="77507426" w14:textId="77777777" w:rsidR="00C26005" w:rsidRDefault="00C26005">
            <w:pPr>
              <w:pStyle w:val="TAH"/>
              <w:rPr>
                <w:kern w:val="2"/>
                <w:szCs w:val="18"/>
              </w:rPr>
            </w:pPr>
            <w:r>
              <w:rPr>
                <w:kern w:val="2"/>
              </w:rPr>
              <w:t>Operation</w:t>
            </w:r>
          </w:p>
          <w:p w14:paraId="6484C18D" w14:textId="77777777" w:rsidR="00C26005" w:rsidRDefault="00C26005">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hideMark/>
          </w:tcPr>
          <w:p w14:paraId="54021FDA" w14:textId="77777777" w:rsidR="00C26005" w:rsidRDefault="00C26005">
            <w:pPr>
              <w:pStyle w:val="TAH"/>
              <w:rPr>
                <w:kern w:val="2"/>
              </w:rPr>
            </w:pPr>
            <w:r>
              <w:rPr>
                <w:kern w:val="2"/>
              </w:rPr>
              <w:t>Consumer(s)</w:t>
            </w:r>
          </w:p>
        </w:tc>
      </w:tr>
      <w:tr w:rsidR="00C26005" w14:paraId="579EC213"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67C84610" w14:textId="77777777" w:rsidR="00C26005" w:rsidRDefault="00C26005">
            <w:pPr>
              <w:pStyle w:val="TAL"/>
              <w:rPr>
                <w:b/>
                <w:kern w:val="2"/>
              </w:rPr>
            </w:pPr>
            <w:r>
              <w:t>Ensce_PerfMonitoring</w:t>
            </w:r>
          </w:p>
        </w:tc>
        <w:tc>
          <w:tcPr>
            <w:tcW w:w="3034" w:type="dxa"/>
            <w:tcBorders>
              <w:top w:val="single" w:sz="4" w:space="0" w:color="auto"/>
              <w:left w:val="nil"/>
              <w:bottom w:val="single" w:sz="4" w:space="0" w:color="auto"/>
              <w:right w:val="single" w:sz="4" w:space="0" w:color="auto"/>
            </w:tcBorders>
            <w:hideMark/>
          </w:tcPr>
          <w:p w14:paraId="0934C914" w14:textId="77777777" w:rsidR="00C26005" w:rsidRDefault="00C26005">
            <w:pPr>
              <w:pStyle w:val="TAL"/>
              <w:rPr>
                <w:kern w:val="2"/>
              </w:rPr>
            </w:pPr>
            <w:r>
              <w:t>Perf_Monitoring_Request</w:t>
            </w:r>
          </w:p>
        </w:tc>
        <w:tc>
          <w:tcPr>
            <w:tcW w:w="1809" w:type="dxa"/>
            <w:tcBorders>
              <w:top w:val="nil"/>
              <w:left w:val="nil"/>
              <w:bottom w:val="single" w:sz="4" w:space="0" w:color="auto"/>
              <w:right w:val="single" w:sz="4" w:space="0" w:color="auto"/>
            </w:tcBorders>
            <w:hideMark/>
          </w:tcPr>
          <w:p w14:paraId="4912C202" w14:textId="77777777" w:rsidR="00C26005" w:rsidRDefault="00C26005">
            <w:pPr>
              <w:pStyle w:val="TAL"/>
              <w:rPr>
                <w:kern w:val="2"/>
              </w:rPr>
            </w:pPr>
            <w:r>
              <w:rPr>
                <w:kern w:val="2"/>
              </w:rPr>
              <w:t>Request /Response</w:t>
            </w:r>
          </w:p>
        </w:tc>
        <w:tc>
          <w:tcPr>
            <w:tcW w:w="1604" w:type="dxa"/>
            <w:tcBorders>
              <w:top w:val="nil"/>
              <w:left w:val="nil"/>
              <w:bottom w:val="single" w:sz="4" w:space="0" w:color="auto"/>
              <w:right w:val="single" w:sz="4" w:space="0" w:color="auto"/>
            </w:tcBorders>
            <w:hideMark/>
          </w:tcPr>
          <w:p w14:paraId="6FA993FA" w14:textId="77777777" w:rsidR="00C26005" w:rsidRDefault="00C26005">
            <w:pPr>
              <w:pStyle w:val="TAL"/>
              <w:rPr>
                <w:kern w:val="2"/>
              </w:rPr>
            </w:pPr>
            <w:r>
              <w:rPr>
                <w:kern w:val="2"/>
              </w:rPr>
              <w:t>VAL server</w:t>
            </w:r>
          </w:p>
        </w:tc>
      </w:tr>
    </w:tbl>
    <w:p w14:paraId="00882E3E" w14:textId="77777777" w:rsidR="00C26005" w:rsidRDefault="00C26005" w:rsidP="00C26005">
      <w:r>
        <w:t xml:space="preserve"> </w:t>
      </w:r>
    </w:p>
    <w:p w14:paraId="0362C41D" w14:textId="77777777" w:rsidR="00C26005" w:rsidRDefault="00C26005" w:rsidP="00C26005">
      <w:pPr>
        <w:pStyle w:val="TH"/>
      </w:pPr>
      <w:r>
        <w:t>Table 9.</w:t>
      </w:r>
      <w:r w:rsidR="00CF381A">
        <w:rPr>
          <w:rFonts w:eastAsiaTheme="minorEastAsia" w:hint="eastAsia"/>
          <w:lang w:eastAsia="zh-CN"/>
        </w:rPr>
        <w:t>7</w:t>
      </w:r>
      <w:r>
        <w:t>.4.1-2 Ensce_PerfResultReport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2710"/>
        <w:gridCol w:w="1998"/>
        <w:gridCol w:w="1540"/>
      </w:tblGrid>
      <w:tr w:rsidR="00C26005" w14:paraId="6732EC32"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7F0A39DD" w14:textId="77777777" w:rsidR="00C26005" w:rsidRDefault="00C26005">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hideMark/>
          </w:tcPr>
          <w:p w14:paraId="465ADADD" w14:textId="77777777" w:rsidR="00C26005" w:rsidRDefault="00C26005">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hideMark/>
          </w:tcPr>
          <w:p w14:paraId="268B2960" w14:textId="77777777" w:rsidR="00C26005" w:rsidRDefault="00C26005">
            <w:pPr>
              <w:pStyle w:val="TAH"/>
              <w:rPr>
                <w:kern w:val="2"/>
                <w:szCs w:val="18"/>
              </w:rPr>
            </w:pPr>
            <w:r>
              <w:rPr>
                <w:kern w:val="2"/>
              </w:rPr>
              <w:t>Operation</w:t>
            </w:r>
          </w:p>
          <w:p w14:paraId="43BF2097" w14:textId="77777777" w:rsidR="00C26005" w:rsidRDefault="00C26005">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hideMark/>
          </w:tcPr>
          <w:p w14:paraId="16521D18" w14:textId="77777777" w:rsidR="00C26005" w:rsidRDefault="00C26005">
            <w:pPr>
              <w:pStyle w:val="TAH"/>
              <w:rPr>
                <w:kern w:val="2"/>
              </w:rPr>
            </w:pPr>
            <w:r>
              <w:rPr>
                <w:kern w:val="2"/>
              </w:rPr>
              <w:t>Consumer(s)</w:t>
            </w:r>
          </w:p>
        </w:tc>
      </w:tr>
      <w:tr w:rsidR="00C26005" w14:paraId="289A4893"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279C2922" w14:textId="77777777" w:rsidR="00C26005" w:rsidRDefault="00C26005">
            <w:pPr>
              <w:pStyle w:val="TAL"/>
              <w:rPr>
                <w:b/>
                <w:kern w:val="2"/>
              </w:rPr>
            </w:pPr>
            <w:r>
              <w:t>Ensce_PerfReportSubscription</w:t>
            </w:r>
          </w:p>
        </w:tc>
        <w:tc>
          <w:tcPr>
            <w:tcW w:w="2980" w:type="dxa"/>
            <w:tcBorders>
              <w:top w:val="single" w:sz="4" w:space="0" w:color="auto"/>
              <w:left w:val="nil"/>
              <w:bottom w:val="single" w:sz="4" w:space="0" w:color="auto"/>
              <w:right w:val="single" w:sz="4" w:space="0" w:color="auto"/>
            </w:tcBorders>
            <w:hideMark/>
          </w:tcPr>
          <w:p w14:paraId="2CE2D791" w14:textId="77777777" w:rsidR="00C26005" w:rsidRDefault="00C26005">
            <w:pPr>
              <w:pStyle w:val="TAL"/>
              <w:rPr>
                <w:kern w:val="2"/>
              </w:rPr>
            </w:pPr>
            <w:r>
              <w:t>Perf_ PerfReport_Subscription</w:t>
            </w:r>
          </w:p>
        </w:tc>
        <w:tc>
          <w:tcPr>
            <w:tcW w:w="1819" w:type="dxa"/>
            <w:tcBorders>
              <w:top w:val="nil"/>
              <w:left w:val="nil"/>
              <w:bottom w:val="single" w:sz="4" w:space="0" w:color="auto"/>
              <w:right w:val="single" w:sz="4" w:space="0" w:color="auto"/>
            </w:tcBorders>
            <w:hideMark/>
          </w:tcPr>
          <w:p w14:paraId="1574A3D4" w14:textId="77777777" w:rsidR="00C26005" w:rsidRDefault="00C26005">
            <w:pPr>
              <w:pStyle w:val="TAL"/>
              <w:rPr>
                <w:kern w:val="2"/>
              </w:rPr>
            </w:pPr>
            <w:r>
              <w:rPr>
                <w:kern w:val="2"/>
              </w:rPr>
              <w:t>Subscription/response</w:t>
            </w:r>
          </w:p>
        </w:tc>
        <w:tc>
          <w:tcPr>
            <w:tcW w:w="1648" w:type="dxa"/>
            <w:tcBorders>
              <w:top w:val="nil"/>
              <w:left w:val="nil"/>
              <w:bottom w:val="single" w:sz="4" w:space="0" w:color="auto"/>
              <w:right w:val="single" w:sz="4" w:space="0" w:color="auto"/>
            </w:tcBorders>
            <w:hideMark/>
          </w:tcPr>
          <w:p w14:paraId="36BDC0CD" w14:textId="77777777" w:rsidR="00C26005" w:rsidRDefault="00C26005">
            <w:pPr>
              <w:pStyle w:val="TAL"/>
              <w:rPr>
                <w:kern w:val="2"/>
              </w:rPr>
            </w:pPr>
            <w:r>
              <w:rPr>
                <w:kern w:val="2"/>
              </w:rPr>
              <w:t>VAL Server</w:t>
            </w:r>
          </w:p>
        </w:tc>
      </w:tr>
    </w:tbl>
    <w:p w14:paraId="41DEE98C" w14:textId="77777777" w:rsidR="00C26005" w:rsidRDefault="00C26005" w:rsidP="00C26005">
      <w:r>
        <w:t xml:space="preserve"> </w:t>
      </w:r>
    </w:p>
    <w:p w14:paraId="1FB277E7" w14:textId="77777777" w:rsidR="00C26005" w:rsidRDefault="00C26005" w:rsidP="00C26005">
      <w:pPr>
        <w:pStyle w:val="TH"/>
      </w:pPr>
      <w:r>
        <w:t>Table 9.</w:t>
      </w:r>
      <w:r w:rsidR="00CF381A">
        <w:rPr>
          <w:rFonts w:eastAsiaTheme="minorEastAsia" w:hint="eastAsia"/>
          <w:lang w:eastAsia="zh-CN"/>
        </w:rPr>
        <w:t>7</w:t>
      </w:r>
      <w:r>
        <w:t>.4.1-3: Ensce_PerfReport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C26005" w14:paraId="1B2F5706"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1CAE9CCE" w14:textId="77777777" w:rsidR="00C26005" w:rsidRDefault="00C26005">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hideMark/>
          </w:tcPr>
          <w:p w14:paraId="71C2540A" w14:textId="77777777" w:rsidR="00C26005" w:rsidRDefault="00C26005">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hideMark/>
          </w:tcPr>
          <w:p w14:paraId="471EEF3B" w14:textId="77777777" w:rsidR="00C26005" w:rsidRDefault="00C26005">
            <w:pPr>
              <w:pStyle w:val="TAH"/>
              <w:rPr>
                <w:kern w:val="2"/>
                <w:szCs w:val="18"/>
              </w:rPr>
            </w:pPr>
            <w:r>
              <w:rPr>
                <w:kern w:val="2"/>
              </w:rPr>
              <w:t>Operation</w:t>
            </w:r>
          </w:p>
          <w:p w14:paraId="08CC7DFB" w14:textId="77777777" w:rsidR="00C26005" w:rsidRDefault="00C26005">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hideMark/>
          </w:tcPr>
          <w:p w14:paraId="2809CDF7" w14:textId="77777777" w:rsidR="00C26005" w:rsidRDefault="00C26005">
            <w:pPr>
              <w:pStyle w:val="TAH"/>
              <w:rPr>
                <w:kern w:val="2"/>
              </w:rPr>
            </w:pPr>
            <w:r>
              <w:rPr>
                <w:kern w:val="2"/>
              </w:rPr>
              <w:t>Consumer(s)</w:t>
            </w:r>
          </w:p>
        </w:tc>
      </w:tr>
      <w:tr w:rsidR="00C26005" w14:paraId="6AD65BE7"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022A2FF0" w14:textId="77777777" w:rsidR="00C26005" w:rsidRDefault="00C26005">
            <w:pPr>
              <w:pStyle w:val="TAL"/>
              <w:rPr>
                <w:b/>
                <w:kern w:val="2"/>
              </w:rPr>
            </w:pPr>
            <w:r>
              <w:t>Ensce_PerfReporting</w:t>
            </w:r>
          </w:p>
        </w:tc>
        <w:tc>
          <w:tcPr>
            <w:tcW w:w="2980" w:type="dxa"/>
            <w:tcBorders>
              <w:top w:val="single" w:sz="4" w:space="0" w:color="auto"/>
              <w:left w:val="nil"/>
              <w:bottom w:val="single" w:sz="4" w:space="0" w:color="auto"/>
              <w:right w:val="single" w:sz="4" w:space="0" w:color="auto"/>
            </w:tcBorders>
            <w:hideMark/>
          </w:tcPr>
          <w:p w14:paraId="277DCADA" w14:textId="77777777" w:rsidR="00C26005" w:rsidRDefault="00C26005">
            <w:pPr>
              <w:pStyle w:val="TAL"/>
              <w:rPr>
                <w:kern w:val="2"/>
              </w:rPr>
            </w:pPr>
            <w:r>
              <w:t>Perf_Report</w:t>
            </w:r>
          </w:p>
        </w:tc>
        <w:tc>
          <w:tcPr>
            <w:tcW w:w="1819" w:type="dxa"/>
            <w:tcBorders>
              <w:top w:val="nil"/>
              <w:left w:val="nil"/>
              <w:bottom w:val="single" w:sz="4" w:space="0" w:color="auto"/>
              <w:right w:val="single" w:sz="4" w:space="0" w:color="auto"/>
            </w:tcBorders>
            <w:hideMark/>
          </w:tcPr>
          <w:p w14:paraId="1FDBDDAC" w14:textId="77777777" w:rsidR="00C26005" w:rsidRDefault="00C26005">
            <w:pPr>
              <w:pStyle w:val="TAL"/>
              <w:rPr>
                <w:kern w:val="2"/>
              </w:rPr>
            </w:pPr>
            <w:r>
              <w:rPr>
                <w:kern w:val="2"/>
              </w:rPr>
              <w:t>Request /Response</w:t>
            </w:r>
          </w:p>
        </w:tc>
        <w:tc>
          <w:tcPr>
            <w:tcW w:w="1648" w:type="dxa"/>
            <w:tcBorders>
              <w:top w:val="nil"/>
              <w:left w:val="nil"/>
              <w:bottom w:val="single" w:sz="4" w:space="0" w:color="auto"/>
              <w:right w:val="single" w:sz="4" w:space="0" w:color="auto"/>
            </w:tcBorders>
            <w:hideMark/>
          </w:tcPr>
          <w:p w14:paraId="50D3DD1C" w14:textId="77777777" w:rsidR="00C26005" w:rsidRDefault="00C26005">
            <w:pPr>
              <w:pStyle w:val="TAL"/>
              <w:rPr>
                <w:kern w:val="2"/>
              </w:rPr>
            </w:pPr>
            <w:r>
              <w:rPr>
                <w:kern w:val="2"/>
              </w:rPr>
              <w:t>VAL Server</w:t>
            </w:r>
          </w:p>
        </w:tc>
      </w:tr>
    </w:tbl>
    <w:p w14:paraId="3C9099DD" w14:textId="324982F3" w:rsidR="00C26005" w:rsidRDefault="00C26005" w:rsidP="00C26005">
      <w:pPr>
        <w:rPr>
          <w:rFonts w:ascii="Arial" w:hAnsi="Arial" w:cs="Arial"/>
        </w:rPr>
      </w:pPr>
    </w:p>
    <w:p w14:paraId="126B9153" w14:textId="77777777" w:rsidR="00C26005" w:rsidRPr="00CF381A" w:rsidRDefault="00C97A79" w:rsidP="00C26005">
      <w:pPr>
        <w:pStyle w:val="Heading4"/>
        <w:rPr>
          <w:rFonts w:cs="Arial"/>
          <w:bCs/>
        </w:rPr>
      </w:pPr>
      <w:bookmarkStart w:id="281" w:name="_Toc107934740"/>
      <w:bookmarkStart w:id="282" w:name="_Toc120030882"/>
      <w:bookmarkEnd w:id="281"/>
      <w:r w:rsidRPr="00C97A79">
        <w:rPr>
          <w:bCs/>
        </w:rPr>
        <w:t>9.</w:t>
      </w:r>
      <w:r w:rsidR="00CF381A">
        <w:rPr>
          <w:rFonts w:eastAsiaTheme="minorEastAsia" w:hint="eastAsia"/>
          <w:bCs/>
          <w:lang w:eastAsia="zh-CN"/>
        </w:rPr>
        <w:t>7</w:t>
      </w:r>
      <w:r w:rsidRPr="00C97A79">
        <w:rPr>
          <w:bCs/>
        </w:rPr>
        <w:t>.4.2</w:t>
      </w:r>
      <w:r w:rsidRPr="00C97A79">
        <w:rPr>
          <w:bCs/>
        </w:rPr>
        <w:tab/>
        <w:t>Ensce_PerfMonitoring API</w:t>
      </w:r>
      <w:bookmarkEnd w:id="282"/>
    </w:p>
    <w:p w14:paraId="43B2CF0E" w14:textId="77777777" w:rsidR="00C26005" w:rsidRDefault="00C26005" w:rsidP="00C26005">
      <w:r>
        <w:rPr>
          <w:b/>
        </w:rPr>
        <w:t>API operation name:</w:t>
      </w:r>
      <w:r>
        <w:t xml:space="preserve"> Perf_Monitoring</w:t>
      </w:r>
    </w:p>
    <w:p w14:paraId="3DBE24E0" w14:textId="77777777" w:rsidR="00C26005" w:rsidRDefault="00C26005" w:rsidP="00C26005">
      <w:r>
        <w:rPr>
          <w:b/>
        </w:rPr>
        <w:lastRenderedPageBreak/>
        <w:t>Description:</w:t>
      </w:r>
      <w:r>
        <w:t xml:space="preserve"> The consumer requests to monitor network slice re</w:t>
      </w:r>
      <w:r w:rsidR="006E11BE">
        <w:rPr>
          <w:rFonts w:eastAsiaTheme="minorEastAsia" w:hint="eastAsia"/>
          <w:lang w:eastAsia="zh-CN"/>
        </w:rPr>
        <w:t>l</w:t>
      </w:r>
      <w:r>
        <w:t>ated performance and analytics.</w:t>
      </w:r>
    </w:p>
    <w:p w14:paraId="42998895" w14:textId="77777777" w:rsidR="00C26005" w:rsidRDefault="00C26005" w:rsidP="00C26005">
      <w:r>
        <w:rPr>
          <w:b/>
        </w:rPr>
        <w:t>Known Consumers:</w:t>
      </w:r>
      <w:r>
        <w:t xml:space="preserve"> VAL server.</w:t>
      </w:r>
    </w:p>
    <w:p w14:paraId="1719827D" w14:textId="77777777" w:rsidR="00C26005" w:rsidRDefault="00C26005" w:rsidP="00C26005">
      <w:r>
        <w:rPr>
          <w:b/>
        </w:rPr>
        <w:t>Inputs:</w:t>
      </w:r>
      <w:r>
        <w:t xml:space="preserve"> See table 9.</w:t>
      </w:r>
      <w:r w:rsidR="00CF381A">
        <w:rPr>
          <w:rFonts w:eastAsiaTheme="minorEastAsia" w:hint="eastAsia"/>
          <w:lang w:eastAsia="zh-CN"/>
        </w:rPr>
        <w:t>7</w:t>
      </w:r>
      <w:r>
        <w:t>.3.2-1.</w:t>
      </w:r>
    </w:p>
    <w:p w14:paraId="48AFBE64" w14:textId="77777777" w:rsidR="00C26005" w:rsidRDefault="00C26005" w:rsidP="00C26005">
      <w:r>
        <w:rPr>
          <w:b/>
        </w:rPr>
        <w:t>Outputs:</w:t>
      </w:r>
      <w:r>
        <w:t xml:space="preserve"> See table 9.</w:t>
      </w:r>
      <w:r w:rsidR="00CF381A">
        <w:rPr>
          <w:rFonts w:eastAsiaTheme="minorEastAsia" w:hint="eastAsia"/>
          <w:lang w:eastAsia="zh-CN"/>
        </w:rPr>
        <w:t>7</w:t>
      </w:r>
      <w:r>
        <w:t>.2.2-2</w:t>
      </w:r>
      <w:r>
        <w:rPr>
          <w:i/>
        </w:rPr>
        <w:t>.</w:t>
      </w:r>
    </w:p>
    <w:p w14:paraId="1927D906" w14:textId="77777777" w:rsidR="00C26005" w:rsidRDefault="00C26005" w:rsidP="00C26005">
      <w:r>
        <w:t>See clause 9.</w:t>
      </w:r>
      <w:r w:rsidR="00CF381A">
        <w:rPr>
          <w:rFonts w:eastAsiaTheme="minorEastAsia" w:hint="eastAsia"/>
          <w:lang w:eastAsia="zh-CN"/>
        </w:rPr>
        <w:t>7</w:t>
      </w:r>
      <w:r>
        <w:t>.2.1 for details of usage of this operation.</w:t>
      </w:r>
    </w:p>
    <w:p w14:paraId="28BD74BA" w14:textId="77777777" w:rsidR="00C26005" w:rsidRPr="0039319F" w:rsidRDefault="00C26005" w:rsidP="0039319F">
      <w:pPr>
        <w:pStyle w:val="Heading4"/>
      </w:pPr>
      <w:bookmarkStart w:id="283" w:name="_Toc120030883"/>
      <w:r w:rsidRPr="0039319F">
        <w:t>9.</w:t>
      </w:r>
      <w:r w:rsidR="00CF381A" w:rsidRPr="0039319F">
        <w:rPr>
          <w:rFonts w:eastAsiaTheme="minorEastAsia" w:hint="eastAsia"/>
        </w:rPr>
        <w:t>7</w:t>
      </w:r>
      <w:r w:rsidRPr="0039319F">
        <w:t>.4.3</w:t>
      </w:r>
      <w:r w:rsidRPr="0039319F">
        <w:tab/>
        <w:t>Ensce_ PerfReportSubscription API</w:t>
      </w:r>
      <w:bookmarkEnd w:id="283"/>
    </w:p>
    <w:p w14:paraId="0733CA3B" w14:textId="77777777" w:rsidR="00C26005" w:rsidRDefault="00C26005" w:rsidP="00C26005">
      <w:r>
        <w:rPr>
          <w:b/>
        </w:rPr>
        <w:t>API operation name:</w:t>
      </w:r>
      <w:r>
        <w:t xml:space="preserve"> Perf_Result_Reporting</w:t>
      </w:r>
    </w:p>
    <w:p w14:paraId="68E1F7EC" w14:textId="77777777" w:rsidR="00C26005" w:rsidRDefault="00C26005" w:rsidP="00C26005">
      <w:r>
        <w:rPr>
          <w:b/>
        </w:rPr>
        <w:t>Description:</w:t>
      </w:r>
      <w:r>
        <w:t xml:space="preserve"> The consumer requests to report network slice re</w:t>
      </w:r>
      <w:r w:rsidR="006E11BE">
        <w:rPr>
          <w:rFonts w:eastAsiaTheme="minorEastAsia" w:hint="eastAsia"/>
          <w:lang w:eastAsia="zh-CN"/>
        </w:rPr>
        <w:t>l</w:t>
      </w:r>
      <w:r>
        <w:t>ated performance and analytics.</w:t>
      </w:r>
    </w:p>
    <w:p w14:paraId="3FF1054E" w14:textId="77777777" w:rsidR="00C26005" w:rsidRDefault="00C26005" w:rsidP="00C26005">
      <w:r>
        <w:rPr>
          <w:b/>
        </w:rPr>
        <w:t>Known Consumers:</w:t>
      </w:r>
      <w:r>
        <w:t xml:space="preserve"> VAL server.</w:t>
      </w:r>
    </w:p>
    <w:p w14:paraId="1C6562BF" w14:textId="77777777" w:rsidR="00C26005" w:rsidRDefault="00C26005" w:rsidP="00C26005">
      <w:r>
        <w:rPr>
          <w:b/>
        </w:rPr>
        <w:t>Inputs:</w:t>
      </w:r>
      <w:r>
        <w:t xml:space="preserve"> See table 9.</w:t>
      </w:r>
      <w:r w:rsidR="00CF381A">
        <w:rPr>
          <w:rFonts w:eastAsiaTheme="minorEastAsia" w:hint="eastAsia"/>
          <w:lang w:eastAsia="zh-CN"/>
        </w:rPr>
        <w:t>7</w:t>
      </w:r>
      <w:r>
        <w:t>.3.3-1.</w:t>
      </w:r>
    </w:p>
    <w:p w14:paraId="7889F1F4" w14:textId="77777777" w:rsidR="00C26005" w:rsidRDefault="00C26005" w:rsidP="00C26005">
      <w:r>
        <w:rPr>
          <w:b/>
        </w:rPr>
        <w:t>Outputs:</w:t>
      </w:r>
      <w:r>
        <w:t xml:space="preserve"> See table 9.</w:t>
      </w:r>
      <w:r w:rsidR="00CF381A">
        <w:rPr>
          <w:rFonts w:eastAsiaTheme="minorEastAsia" w:hint="eastAsia"/>
          <w:lang w:eastAsia="zh-CN"/>
        </w:rPr>
        <w:t>7</w:t>
      </w:r>
      <w:r>
        <w:t>.3.3-2</w:t>
      </w:r>
      <w:r>
        <w:rPr>
          <w:i/>
        </w:rPr>
        <w:t>.</w:t>
      </w:r>
    </w:p>
    <w:p w14:paraId="5F142329" w14:textId="77777777" w:rsidR="00C26005" w:rsidRDefault="00C26005" w:rsidP="00C26005">
      <w:r>
        <w:t>See clause 9.</w:t>
      </w:r>
      <w:r w:rsidR="00CF381A">
        <w:rPr>
          <w:rFonts w:eastAsiaTheme="minorEastAsia" w:hint="eastAsia"/>
          <w:lang w:eastAsia="zh-CN"/>
        </w:rPr>
        <w:t>7</w:t>
      </w:r>
      <w:r>
        <w:t>.2.2 for details of usage of this operation.</w:t>
      </w:r>
    </w:p>
    <w:p w14:paraId="2295D01C" w14:textId="77777777" w:rsidR="00C26005" w:rsidRPr="0039319F" w:rsidRDefault="00C26005" w:rsidP="0039319F">
      <w:pPr>
        <w:pStyle w:val="Heading4"/>
      </w:pPr>
      <w:bookmarkStart w:id="284" w:name="_Toc120030884"/>
      <w:r w:rsidRPr="0039319F">
        <w:t>9.</w:t>
      </w:r>
      <w:r w:rsidR="00CF381A" w:rsidRPr="0039319F">
        <w:rPr>
          <w:rFonts w:eastAsiaTheme="minorEastAsia" w:hint="eastAsia"/>
        </w:rPr>
        <w:t>7</w:t>
      </w:r>
      <w:r w:rsidRPr="0039319F">
        <w:t>.4.4</w:t>
      </w:r>
      <w:r w:rsidRPr="0039319F">
        <w:tab/>
        <w:t>Ensce_ PerfReport API</w:t>
      </w:r>
      <w:bookmarkEnd w:id="284"/>
    </w:p>
    <w:p w14:paraId="685D9172" w14:textId="77777777" w:rsidR="00C26005" w:rsidRDefault="00C26005" w:rsidP="00C26005">
      <w:r>
        <w:rPr>
          <w:b/>
        </w:rPr>
        <w:t>API operation name:</w:t>
      </w:r>
      <w:r>
        <w:t xml:space="preserve"> Perf_ Report</w:t>
      </w:r>
    </w:p>
    <w:p w14:paraId="68A1A2FF" w14:textId="77777777" w:rsidR="00C26005" w:rsidRDefault="00C26005" w:rsidP="00C26005">
      <w:r>
        <w:rPr>
          <w:b/>
        </w:rPr>
        <w:t>Description:</w:t>
      </w:r>
      <w:r>
        <w:t xml:space="preserve"> The consumer requests to report network slice </w:t>
      </w:r>
      <w:r w:rsidR="006E11BE">
        <w:t>related</w:t>
      </w:r>
      <w:r>
        <w:t xml:space="preserve"> performance and analytics.</w:t>
      </w:r>
    </w:p>
    <w:p w14:paraId="1BF6EFA6" w14:textId="77777777" w:rsidR="00C26005" w:rsidRDefault="00C26005" w:rsidP="00C26005">
      <w:r>
        <w:rPr>
          <w:b/>
        </w:rPr>
        <w:t>Known Consumers:</w:t>
      </w:r>
      <w:r>
        <w:t xml:space="preserve"> VAL server.</w:t>
      </w:r>
    </w:p>
    <w:p w14:paraId="6B547311" w14:textId="77777777" w:rsidR="00C26005" w:rsidRDefault="00C26005" w:rsidP="00C26005">
      <w:r>
        <w:rPr>
          <w:b/>
        </w:rPr>
        <w:t>Inputs:</w:t>
      </w:r>
      <w:r>
        <w:t xml:space="preserve"> See table 9.</w:t>
      </w:r>
      <w:r w:rsidR="00CF381A">
        <w:rPr>
          <w:rFonts w:eastAsiaTheme="minorEastAsia" w:hint="eastAsia"/>
          <w:lang w:eastAsia="zh-CN"/>
        </w:rPr>
        <w:t>7</w:t>
      </w:r>
      <w:r>
        <w:t>.3.4-1.</w:t>
      </w:r>
    </w:p>
    <w:p w14:paraId="21CF431F" w14:textId="77777777" w:rsidR="00C26005" w:rsidRDefault="00C26005" w:rsidP="00C26005">
      <w:r>
        <w:rPr>
          <w:b/>
        </w:rPr>
        <w:t>Outputs:</w:t>
      </w:r>
      <w:r>
        <w:t xml:space="preserve"> See table 9.</w:t>
      </w:r>
      <w:r w:rsidR="00CF381A">
        <w:rPr>
          <w:rFonts w:eastAsiaTheme="minorEastAsia" w:hint="eastAsia"/>
          <w:lang w:eastAsia="zh-CN"/>
        </w:rPr>
        <w:t>7</w:t>
      </w:r>
      <w:r>
        <w:t>.3.4-2</w:t>
      </w:r>
      <w:r>
        <w:rPr>
          <w:i/>
        </w:rPr>
        <w:t>.</w:t>
      </w:r>
    </w:p>
    <w:p w14:paraId="274EBE20" w14:textId="77777777" w:rsidR="00C26005" w:rsidRDefault="00C26005" w:rsidP="00C26005">
      <w:r>
        <w:t>See clause 9.</w:t>
      </w:r>
      <w:r w:rsidR="00CF381A">
        <w:rPr>
          <w:rFonts w:eastAsiaTheme="minorEastAsia" w:hint="eastAsia"/>
          <w:lang w:eastAsia="zh-CN"/>
        </w:rPr>
        <w:t>7</w:t>
      </w:r>
      <w:r>
        <w:t>.2.2 for details of usage of this operation.</w:t>
      </w:r>
    </w:p>
    <w:p w14:paraId="12E09E81" w14:textId="77777777" w:rsidR="00471F03" w:rsidRPr="00CF381A" w:rsidRDefault="00C97A79" w:rsidP="00471F03">
      <w:pPr>
        <w:pStyle w:val="Heading2"/>
        <w:rPr>
          <w:bCs/>
        </w:rPr>
      </w:pPr>
      <w:bookmarkStart w:id="285" w:name="_Toc120030885"/>
      <w:r w:rsidRPr="00C97A79">
        <w:rPr>
          <w:bCs/>
        </w:rPr>
        <w:t>9.</w:t>
      </w:r>
      <w:r w:rsidRPr="00C97A79">
        <w:rPr>
          <w:rFonts w:eastAsiaTheme="minorEastAsia"/>
          <w:bCs/>
          <w:lang w:eastAsia="zh-CN"/>
        </w:rPr>
        <w:t>8</w:t>
      </w:r>
      <w:r w:rsidRPr="00C97A79">
        <w:rPr>
          <w:bCs/>
        </w:rPr>
        <w:tab/>
        <w:t>Information collection from NSCE server(s)</w:t>
      </w:r>
      <w:bookmarkEnd w:id="285"/>
    </w:p>
    <w:p w14:paraId="4E2D7C46" w14:textId="77777777" w:rsidR="00471F03" w:rsidRPr="00CF381A" w:rsidRDefault="00C97A79" w:rsidP="00471F03">
      <w:pPr>
        <w:pStyle w:val="Heading3"/>
        <w:rPr>
          <w:bCs/>
        </w:rPr>
      </w:pPr>
      <w:bookmarkStart w:id="286" w:name="_Toc107917124"/>
      <w:bookmarkStart w:id="287" w:name="_Toc107916572"/>
      <w:bookmarkStart w:id="288" w:name="_Toc113273758"/>
      <w:bookmarkStart w:id="289" w:name="_Toc107917686"/>
      <w:bookmarkStart w:id="290" w:name="_Toc120030886"/>
      <w:bookmarkEnd w:id="286"/>
      <w:bookmarkEnd w:id="287"/>
      <w:bookmarkEnd w:id="288"/>
      <w:r w:rsidRPr="00C97A79">
        <w:rPr>
          <w:bCs/>
        </w:rPr>
        <w:t>9</w:t>
      </w:r>
      <w:bookmarkEnd w:id="289"/>
      <w:r w:rsidRPr="00C97A79">
        <w:rPr>
          <w:bCs/>
        </w:rPr>
        <w:t>.</w:t>
      </w:r>
      <w:r w:rsidRPr="00C97A79">
        <w:rPr>
          <w:rFonts w:eastAsiaTheme="minorEastAsia"/>
          <w:bCs/>
          <w:lang w:eastAsia="zh-CN"/>
        </w:rPr>
        <w:t>8</w:t>
      </w:r>
      <w:r w:rsidRPr="00C97A79">
        <w:rPr>
          <w:bCs/>
        </w:rPr>
        <w:t>.1</w:t>
      </w:r>
      <w:r w:rsidRPr="00C97A79">
        <w:rPr>
          <w:bCs/>
        </w:rPr>
        <w:tab/>
        <w:t>General</w:t>
      </w:r>
      <w:bookmarkEnd w:id="290"/>
    </w:p>
    <w:p w14:paraId="42057939" w14:textId="77777777" w:rsidR="00471F03" w:rsidRDefault="00471F03" w:rsidP="00471F03">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670859D8" w14:textId="20730A0A" w:rsidR="00471F03" w:rsidRDefault="00471F03" w:rsidP="00471F03">
      <w:pPr>
        <w:pStyle w:val="EditorsNote"/>
      </w:pPr>
      <w:r>
        <w:t>Editor</w:t>
      </w:r>
      <w:r w:rsidR="00F8457B" w:rsidRPr="00F8457B">
        <w:t>'</w:t>
      </w:r>
      <w:r>
        <w:t>s note: The business relationship and the deployment model among these NSCE servers are FFS.</w:t>
      </w:r>
    </w:p>
    <w:p w14:paraId="466BA104" w14:textId="77777777" w:rsidR="00471F03" w:rsidRPr="00CF381A" w:rsidRDefault="00C97A79" w:rsidP="00471F03">
      <w:pPr>
        <w:pStyle w:val="Heading3"/>
        <w:rPr>
          <w:bCs/>
        </w:rPr>
      </w:pPr>
      <w:bookmarkStart w:id="291" w:name="_Toc120030887"/>
      <w:r w:rsidRPr="00C97A79">
        <w:rPr>
          <w:bCs/>
        </w:rPr>
        <w:t>9.</w:t>
      </w:r>
      <w:r w:rsidRPr="00C97A79">
        <w:rPr>
          <w:rFonts w:eastAsiaTheme="minorEastAsia"/>
          <w:bCs/>
          <w:lang w:eastAsia="zh-CN"/>
        </w:rPr>
        <w:t>8</w:t>
      </w:r>
      <w:r w:rsidRPr="00C97A79">
        <w:rPr>
          <w:bCs/>
        </w:rPr>
        <w:t>.2</w:t>
      </w:r>
      <w:r w:rsidRPr="00C97A79">
        <w:rPr>
          <w:bCs/>
        </w:rPr>
        <w:tab/>
        <w:t>Procedure</w:t>
      </w:r>
      <w:bookmarkEnd w:id="291"/>
    </w:p>
    <w:p w14:paraId="2A0CDF5C" w14:textId="77777777" w:rsidR="00471F03" w:rsidRPr="00CF381A" w:rsidRDefault="00C97A79" w:rsidP="00471F03">
      <w:pPr>
        <w:pStyle w:val="Heading4"/>
        <w:rPr>
          <w:bCs/>
        </w:rPr>
      </w:pPr>
      <w:bookmarkStart w:id="292" w:name="_Toc120030888"/>
      <w:r w:rsidRPr="00C97A79">
        <w:rPr>
          <w:bCs/>
        </w:rPr>
        <w:t>9.</w:t>
      </w:r>
      <w:r w:rsidRPr="00C97A79">
        <w:rPr>
          <w:rFonts w:eastAsiaTheme="minorEastAsia"/>
          <w:bCs/>
          <w:lang w:eastAsia="zh-CN"/>
        </w:rPr>
        <w:t>8</w:t>
      </w:r>
      <w:r w:rsidRPr="00C97A79">
        <w:rPr>
          <w:bCs/>
        </w:rPr>
        <w:t>.2.1</w:t>
      </w:r>
      <w:r w:rsidRPr="00C97A79">
        <w:rPr>
          <w:bCs/>
        </w:rPr>
        <w:tab/>
        <w:t>Information collection from NSCE server(s) subscribe request and response</w:t>
      </w:r>
      <w:bookmarkEnd w:id="292"/>
    </w:p>
    <w:p w14:paraId="4AE19C25" w14:textId="77777777" w:rsidR="00471F03" w:rsidRDefault="00471F03" w:rsidP="00471F03">
      <w:r>
        <w:t>Pre-condition:</w:t>
      </w:r>
    </w:p>
    <w:p w14:paraId="4C301B78" w14:textId="77777777" w:rsidR="00471F03" w:rsidRDefault="00471F03" w:rsidP="00471F03">
      <w:pPr>
        <w:pStyle w:val="B1"/>
      </w:pPr>
      <w:r>
        <w:t>1.</w:t>
      </w:r>
      <w:r>
        <w:tab/>
        <w:t xml:space="preserve">The producer NSCE server #2 has agreement with consumer NSCE server #1 to provide the collected slice information. </w:t>
      </w:r>
    </w:p>
    <w:p w14:paraId="6C9AB73D" w14:textId="77777777" w:rsidR="00471F03" w:rsidRDefault="003737EA" w:rsidP="00471F03">
      <w:pPr>
        <w:pStyle w:val="TH"/>
      </w:pPr>
      <w:r>
        <w:rPr>
          <w:noProof/>
          <w:lang w:val="en-US" w:eastAsia="zh-CN"/>
        </w:rPr>
        <w:lastRenderedPageBreak/>
        <w:drawing>
          <wp:inline distT="0" distB="0" distL="0" distR="0" wp14:anchorId="289639C8" wp14:editId="2633803B">
            <wp:extent cx="3564890" cy="1960880"/>
            <wp:effectExtent l="0" t="0" r="0" b="0"/>
            <wp:docPr id="3" name="图片 7" descr="C:\Users\cmcc\AppData\Local\Temp\ksohtml17140\wp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mcc\AppData\Local\Temp\ksohtml17140\wps15.png"/>
                    <pic:cNvPicPr>
                      <a:picLocks noChangeAspect="1" noChangeArrowheads="1"/>
                    </pic:cNvPicPr>
                  </pic:nvPicPr>
                  <pic:blipFill>
                    <a:blip r:embed="rId31" cstate="print"/>
                    <a:srcRect/>
                    <a:stretch>
                      <a:fillRect/>
                    </a:stretch>
                  </pic:blipFill>
                  <pic:spPr bwMode="auto">
                    <a:xfrm>
                      <a:off x="0" y="0"/>
                      <a:ext cx="3564890" cy="1960880"/>
                    </a:xfrm>
                    <a:prstGeom prst="rect">
                      <a:avLst/>
                    </a:prstGeom>
                    <a:noFill/>
                    <a:ln w="9525">
                      <a:noFill/>
                      <a:miter lim="800000"/>
                      <a:headEnd/>
                      <a:tailEnd/>
                    </a:ln>
                  </pic:spPr>
                </pic:pic>
              </a:graphicData>
            </a:graphic>
          </wp:inline>
        </w:drawing>
      </w:r>
    </w:p>
    <w:p w14:paraId="0674878A" w14:textId="77777777" w:rsidR="00471F03" w:rsidRDefault="00471F03" w:rsidP="00471F03">
      <w:pPr>
        <w:pStyle w:val="TF"/>
        <w:outlineLvl w:val="0"/>
      </w:pPr>
      <w:r>
        <w:t>Figure 9.</w:t>
      </w:r>
      <w:r w:rsidR="00CF381A">
        <w:rPr>
          <w:rFonts w:eastAsiaTheme="minorEastAsia" w:hint="eastAsia"/>
          <w:lang w:eastAsia="zh-CN"/>
        </w:rPr>
        <w:t>8</w:t>
      </w:r>
      <w:r>
        <w:t>.2.1-1: Information collection from NSCE server(s) subscribe request and response</w:t>
      </w:r>
    </w:p>
    <w:p w14:paraId="3F806DA8" w14:textId="77777777" w:rsidR="00471F03" w:rsidRDefault="00471F03" w:rsidP="00471F03">
      <w:pPr>
        <w:pStyle w:val="B1"/>
      </w:pPr>
      <w:r>
        <w:t>1.</w:t>
      </w:r>
      <w:r>
        <w:tab/>
        <w:t xml:space="preserve">The NSCE server#1 sends out the information collection subscribe request with expected period and interested slice ID, e.g., List of SNSSAI. This step could be done by pre-configuration.  </w:t>
      </w:r>
    </w:p>
    <w:p w14:paraId="3CFBAC89" w14:textId="77777777" w:rsidR="00471F03" w:rsidRDefault="00471F03" w:rsidP="00471F03">
      <w:pPr>
        <w:pStyle w:val="B1"/>
      </w:pPr>
      <w:r>
        <w:t>2.</w:t>
      </w:r>
      <w:r>
        <w:tab/>
        <w:t xml:space="preserve">The NSCE server #2 shall check if the NSCE server #1 is authorized to get the network slice information. </w:t>
      </w:r>
    </w:p>
    <w:p w14:paraId="1E16C9D4" w14:textId="77777777" w:rsidR="00471F03" w:rsidRDefault="00471F03" w:rsidP="00471F03">
      <w:pPr>
        <w:pStyle w:val="B1"/>
      </w:pPr>
      <w:r>
        <w:t>3.</w:t>
      </w:r>
      <w:r>
        <w:tab/>
        <w:t>After authentication, the NSCE server #2 collects slice information.</w:t>
      </w:r>
    </w:p>
    <w:p w14:paraId="6B499D7C" w14:textId="7CBADB4A" w:rsidR="00471F03" w:rsidRDefault="00471F03" w:rsidP="00471F03">
      <w:pPr>
        <w:pStyle w:val="EditorsNote"/>
      </w:pPr>
      <w:r>
        <w:t>Editor</w:t>
      </w:r>
      <w:r w:rsidR="00F8457B" w:rsidRPr="00F8457B">
        <w:t>'</w:t>
      </w:r>
      <w:r>
        <w:t>s note: The service Network slice related performance and analytics monitoring could be re-utilized to collected slice information. While the details and reference of Network slice related performance and analytics monitoring is FFS.</w:t>
      </w:r>
    </w:p>
    <w:p w14:paraId="022B853A" w14:textId="70EE5399" w:rsidR="00471F03" w:rsidRDefault="00471F03" w:rsidP="00471F03">
      <w:pPr>
        <w:pStyle w:val="EditorsNote"/>
      </w:pPr>
      <w:r>
        <w:t>Editor</w:t>
      </w:r>
      <w:r w:rsidR="00F8457B" w:rsidRPr="00F8457B">
        <w:t>'</w:t>
      </w:r>
      <w:r>
        <w:t>s note: The behaviour of slice information collection in the case NSCE server or VAL server request this from an edge NCSE server is FFS.</w:t>
      </w:r>
    </w:p>
    <w:p w14:paraId="5AA2BA31" w14:textId="77777777" w:rsidR="00471F03" w:rsidRDefault="00471F03" w:rsidP="00471F03">
      <w:pPr>
        <w:pStyle w:val="B1"/>
      </w:pPr>
      <w:r>
        <w:t>4.</w:t>
      </w:r>
      <w:r>
        <w:tab/>
        <w:t>The NSCE server #2 sends collected slice information to NSCE server #1.</w:t>
      </w:r>
    </w:p>
    <w:p w14:paraId="2FCDC584" w14:textId="77777777" w:rsidR="00471F03" w:rsidRDefault="00471F03" w:rsidP="00471F03">
      <w:pPr>
        <w:pStyle w:val="B1"/>
      </w:pPr>
      <w:r>
        <w:t>5.</w:t>
      </w:r>
      <w:r>
        <w:tab/>
        <w:t xml:space="preserve">The NSCE server #1 may process the collected slice information (such as information aggregation), if needed. </w:t>
      </w:r>
    </w:p>
    <w:p w14:paraId="041F3006" w14:textId="77777777" w:rsidR="00113971" w:rsidRPr="00CF381A" w:rsidRDefault="00C97A79" w:rsidP="00113971">
      <w:pPr>
        <w:pStyle w:val="Heading4"/>
        <w:rPr>
          <w:bCs/>
        </w:rPr>
      </w:pPr>
      <w:bookmarkStart w:id="293" w:name="_Toc120030889"/>
      <w:r w:rsidRPr="00C97A79">
        <w:rPr>
          <w:bCs/>
        </w:rPr>
        <w:t>9.</w:t>
      </w:r>
      <w:r w:rsidRPr="00C97A79">
        <w:rPr>
          <w:rFonts w:eastAsiaTheme="minorEastAsia"/>
          <w:bCs/>
          <w:lang w:eastAsia="zh-CN"/>
        </w:rPr>
        <w:t>8</w:t>
      </w:r>
      <w:r w:rsidRPr="00C97A79">
        <w:rPr>
          <w:bCs/>
        </w:rPr>
        <w:t>.2.2</w:t>
      </w:r>
      <w:r w:rsidRPr="00C97A79">
        <w:rPr>
          <w:bCs/>
        </w:rPr>
        <w:tab/>
        <w:t>Information collection from NSCE server(s) Notify</w:t>
      </w:r>
      <w:bookmarkEnd w:id="293"/>
    </w:p>
    <w:bookmarkStart w:id="294" w:name="_MON_1730660625"/>
    <w:bookmarkEnd w:id="294"/>
    <w:p w14:paraId="3B820C34" w14:textId="0F62D48A" w:rsidR="00113971" w:rsidRDefault="00F8457B" w:rsidP="00113971">
      <w:pPr>
        <w:pStyle w:val="TH"/>
      </w:pPr>
      <w:r>
        <w:object w:dxaOrig="9026" w:dyaOrig="3269" w14:anchorId="31DA4E8D">
          <v:shape id="_x0000_i1035" type="#_x0000_t75" style="width:451.45pt;height:163.45pt" o:ole="">
            <v:imagedata r:id="rId32" o:title=""/>
          </v:shape>
          <o:OLEObject Type="Embed" ProgID="Word.Document.12" ShapeID="_x0000_i1035" DrawAspect="Content" ObjectID="_1730665775" r:id="rId33">
            <o:FieldCodes>\s</o:FieldCodes>
          </o:OLEObject>
        </w:object>
      </w:r>
    </w:p>
    <w:p w14:paraId="071AFF4F" w14:textId="77777777" w:rsidR="00113971" w:rsidRDefault="00113971" w:rsidP="00113971">
      <w:pPr>
        <w:pStyle w:val="TF"/>
        <w:outlineLvl w:val="0"/>
      </w:pPr>
      <w:r>
        <w:t>Figure 9.</w:t>
      </w:r>
      <w:r w:rsidR="00CF381A">
        <w:rPr>
          <w:rFonts w:eastAsiaTheme="minorEastAsia" w:hint="eastAsia"/>
          <w:lang w:eastAsia="zh-CN"/>
        </w:rPr>
        <w:t>8</w:t>
      </w:r>
      <w:r>
        <w:t>.2.2-1: Information collection from NSCE server(s) Notify</w:t>
      </w:r>
    </w:p>
    <w:p w14:paraId="31C13A10" w14:textId="5AEE9163" w:rsidR="00113971" w:rsidRDefault="00F8457B" w:rsidP="00F8457B">
      <w:pPr>
        <w:pStyle w:val="B1"/>
      </w:pPr>
      <w:r>
        <w:t>1.</w:t>
      </w:r>
      <w:r>
        <w:tab/>
      </w:r>
      <w:r w:rsidR="00113971">
        <w:t>Once the reporting period is reached or the threshold is crossed, the NSCE server #2 sends information collection notify to NSCE server #1.</w:t>
      </w:r>
    </w:p>
    <w:p w14:paraId="5CDD52C6" w14:textId="77777777" w:rsidR="00113971" w:rsidRPr="00CF381A" w:rsidRDefault="00C97A79" w:rsidP="00113971">
      <w:pPr>
        <w:pStyle w:val="Heading3"/>
        <w:rPr>
          <w:bCs/>
        </w:rPr>
      </w:pPr>
      <w:bookmarkStart w:id="295" w:name="_Toc120030890"/>
      <w:r w:rsidRPr="00C97A79">
        <w:rPr>
          <w:bCs/>
        </w:rPr>
        <w:t>9.</w:t>
      </w:r>
      <w:r w:rsidRPr="00C97A79">
        <w:rPr>
          <w:rFonts w:eastAsiaTheme="minorEastAsia"/>
          <w:bCs/>
          <w:lang w:eastAsia="zh-CN"/>
        </w:rPr>
        <w:t>8</w:t>
      </w:r>
      <w:r w:rsidRPr="00C97A79">
        <w:rPr>
          <w:bCs/>
        </w:rPr>
        <w:t>.3</w:t>
      </w:r>
      <w:r w:rsidRPr="00C97A79">
        <w:rPr>
          <w:bCs/>
        </w:rPr>
        <w:tab/>
        <w:t>Information flows</w:t>
      </w:r>
      <w:bookmarkEnd w:id="295"/>
    </w:p>
    <w:p w14:paraId="31BD6367" w14:textId="77777777" w:rsidR="00113971" w:rsidRPr="00CF381A" w:rsidRDefault="00C97A79" w:rsidP="00113971">
      <w:pPr>
        <w:pStyle w:val="Heading4"/>
        <w:rPr>
          <w:bCs/>
        </w:rPr>
      </w:pPr>
      <w:bookmarkStart w:id="296" w:name="_Toc120030891"/>
      <w:r w:rsidRPr="00C97A79">
        <w:rPr>
          <w:bCs/>
        </w:rPr>
        <w:t>9.</w:t>
      </w:r>
      <w:r w:rsidRPr="00C97A79">
        <w:rPr>
          <w:rFonts w:eastAsiaTheme="minorEastAsia"/>
          <w:bCs/>
          <w:lang w:eastAsia="zh-CN"/>
        </w:rPr>
        <w:t>8</w:t>
      </w:r>
      <w:r w:rsidRPr="00C97A79">
        <w:rPr>
          <w:bCs/>
        </w:rPr>
        <w:t>.3.1</w:t>
      </w:r>
      <w:r w:rsidRPr="00C97A79">
        <w:rPr>
          <w:bCs/>
        </w:rPr>
        <w:tab/>
        <w:t>General</w:t>
      </w:r>
      <w:bookmarkEnd w:id="296"/>
    </w:p>
    <w:p w14:paraId="499B285B" w14:textId="77777777" w:rsidR="00113971" w:rsidRDefault="00113971" w:rsidP="00113971">
      <w:r>
        <w:t>The following information flows are specified for Information collection from NSCE server(s):</w:t>
      </w:r>
    </w:p>
    <w:p w14:paraId="6067FEE7" w14:textId="77777777" w:rsidR="00113971" w:rsidRDefault="00113971" w:rsidP="00113971">
      <w:pPr>
        <w:pStyle w:val="B1"/>
      </w:pPr>
      <w:r>
        <w:lastRenderedPageBreak/>
        <w:t>-</w:t>
      </w:r>
      <w:r>
        <w:tab/>
        <w:t>Information collection from NSCE server(s) subscribe request, response and notification;</w:t>
      </w:r>
    </w:p>
    <w:p w14:paraId="10AAC793" w14:textId="77777777" w:rsidR="00113971" w:rsidRPr="00CF381A" w:rsidRDefault="00C97A79" w:rsidP="00113971">
      <w:pPr>
        <w:pStyle w:val="Heading4"/>
        <w:rPr>
          <w:bCs/>
        </w:rPr>
      </w:pPr>
      <w:bookmarkStart w:id="297" w:name="_Toc120030892"/>
      <w:r w:rsidRPr="00C97A79">
        <w:rPr>
          <w:bCs/>
        </w:rPr>
        <w:t>9.</w:t>
      </w:r>
      <w:r w:rsidR="00CF381A">
        <w:rPr>
          <w:rFonts w:eastAsiaTheme="minorEastAsia" w:hint="eastAsia"/>
          <w:bCs/>
          <w:lang w:eastAsia="zh-CN"/>
        </w:rPr>
        <w:t>8</w:t>
      </w:r>
      <w:r w:rsidRPr="00C97A79">
        <w:rPr>
          <w:bCs/>
        </w:rPr>
        <w:t>.3.2</w:t>
      </w:r>
      <w:r w:rsidRPr="00C97A79">
        <w:rPr>
          <w:bCs/>
        </w:rPr>
        <w:tab/>
        <w:t>Information collection from NSCE server(s) subscribe request</w:t>
      </w:r>
      <w:bookmarkEnd w:id="297"/>
    </w:p>
    <w:p w14:paraId="02B71C36" w14:textId="77777777" w:rsidR="00113971" w:rsidRDefault="00113971" w:rsidP="00113971">
      <w:r>
        <w:t>Table 9.</w:t>
      </w:r>
      <w:r w:rsidR="00CF381A">
        <w:rPr>
          <w:rFonts w:eastAsiaTheme="minorEastAsia" w:hint="eastAsia"/>
          <w:lang w:eastAsia="zh-CN"/>
        </w:rPr>
        <w:t>8</w:t>
      </w:r>
      <w:r>
        <w:t>.3.2-1 describes information elements for the Information collection from NSCE server(s) subscribe request from the consumer NSCE server to the producer NSCE server(s).</w:t>
      </w:r>
    </w:p>
    <w:p w14:paraId="45C1F3DF" w14:textId="77777777" w:rsidR="00113971" w:rsidRDefault="00113971" w:rsidP="00113971">
      <w:pPr>
        <w:pStyle w:val="TH"/>
      </w:pPr>
      <w:r>
        <w:t>Table 9.</w:t>
      </w:r>
      <w:r w:rsidR="00CF381A">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113971" w14:paraId="6E8680DB"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CB58AF4" w14:textId="77777777" w:rsidR="00113971" w:rsidRDefault="00113971">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hideMark/>
          </w:tcPr>
          <w:p w14:paraId="1BA0946D" w14:textId="77777777" w:rsidR="00113971" w:rsidRDefault="0011397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6ACEA5" w14:textId="77777777" w:rsidR="00113971" w:rsidRDefault="00113971">
            <w:pPr>
              <w:pStyle w:val="TAH"/>
            </w:pPr>
            <w:r>
              <w:t>Description</w:t>
            </w:r>
          </w:p>
        </w:tc>
      </w:tr>
      <w:tr w:rsidR="00113971" w14:paraId="38B5FAB9"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90A4792" w14:textId="77777777" w:rsidR="00113971" w:rsidRDefault="00113971">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hideMark/>
          </w:tcPr>
          <w:p w14:paraId="5A68892C"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6354B7" w14:textId="77777777" w:rsidR="00113971" w:rsidRDefault="00113971">
            <w:pPr>
              <w:pStyle w:val="TAL"/>
            </w:pPr>
            <w:r>
              <w:t>Unique identifier of the requester (i.e. NSCE server ID).</w:t>
            </w:r>
          </w:p>
        </w:tc>
      </w:tr>
      <w:tr w:rsidR="00113971" w14:paraId="71914237"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86069FE" w14:textId="77777777" w:rsidR="00113971" w:rsidRDefault="00113971">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hideMark/>
          </w:tcPr>
          <w:p w14:paraId="65CF067E"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2390C14" w14:textId="77777777" w:rsidR="00113971" w:rsidRDefault="00113971">
            <w:pPr>
              <w:pStyle w:val="TAL"/>
            </w:pPr>
            <w:r>
              <w:t>Security credentials resulting from a successful authorization for the NSCE service.</w:t>
            </w:r>
          </w:p>
        </w:tc>
      </w:tr>
      <w:tr w:rsidR="00113971" w14:paraId="735B0A13"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CA627D9" w14:textId="77777777" w:rsidR="00113971" w:rsidRDefault="00113971">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hideMark/>
          </w:tcPr>
          <w:p w14:paraId="3D539104"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9EF108F" w14:textId="77777777" w:rsidR="00113971" w:rsidRDefault="00113971">
            <w:pPr>
              <w:pStyle w:val="TAL"/>
            </w:pPr>
            <w:r>
              <w:t>The Notification Target Address (e.g. URL) where the notifications destined for the requester should be sent to.</w:t>
            </w:r>
          </w:p>
        </w:tc>
      </w:tr>
      <w:tr w:rsidR="00113971" w14:paraId="73D175F9"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69E69BA" w14:textId="77777777" w:rsidR="00113971" w:rsidRDefault="00113971">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hideMark/>
          </w:tcPr>
          <w:p w14:paraId="064AAA90"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7E0D4F" w14:textId="77777777" w:rsidR="00113971" w:rsidRDefault="00113971">
            <w:pPr>
              <w:pStyle w:val="TAL"/>
            </w:pPr>
            <w:r>
              <w:t>Identifier of the interested network slice</w:t>
            </w:r>
          </w:p>
        </w:tc>
      </w:tr>
      <w:tr w:rsidR="00113971" w14:paraId="13E05FB6"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A7CF69" w14:textId="77777777" w:rsidR="00113971" w:rsidRDefault="00113971">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hideMark/>
          </w:tcPr>
          <w:p w14:paraId="51CCD605"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B66B7" w14:textId="77777777" w:rsidR="00113971" w:rsidRDefault="00113971">
            <w:pPr>
              <w:pStyle w:val="TAL"/>
            </w:pPr>
            <w:r>
              <w:t>QoS metric</w:t>
            </w:r>
            <w:r>
              <w:rPr>
                <w:bCs/>
              </w:rPr>
              <w:t xml:space="preserve"> </w:t>
            </w:r>
            <w:r>
              <w:t xml:space="preserve">type including </w:t>
            </w:r>
            <w:r>
              <w:rPr>
                <w:bCs/>
              </w:rPr>
              <w:t xml:space="preserve">latency, throughput, jitter, etc.  </w:t>
            </w:r>
          </w:p>
        </w:tc>
      </w:tr>
      <w:tr w:rsidR="00113971" w14:paraId="6F2603BA"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21C48BCE" w14:textId="77777777" w:rsidR="00113971" w:rsidRDefault="00113971">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hideMark/>
          </w:tcPr>
          <w:p w14:paraId="0C342AA4"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8549006" w14:textId="77777777" w:rsidR="00113971" w:rsidRDefault="00113971">
            <w:pPr>
              <w:pStyle w:val="TAL"/>
            </w:pPr>
            <w:r>
              <w:t>Threshold of QoS metrics</w:t>
            </w:r>
          </w:p>
        </w:tc>
      </w:tr>
      <w:tr w:rsidR="00113971" w14:paraId="477C410C"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2069F6B3" w14:textId="77777777" w:rsidR="00113971" w:rsidRDefault="00113971">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hideMark/>
          </w:tcPr>
          <w:p w14:paraId="1C29FBE2"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1B0D230" w14:textId="77777777" w:rsidR="00113971" w:rsidRDefault="00113971">
            <w:pPr>
              <w:pStyle w:val="TAL"/>
            </w:pPr>
            <w:r>
              <w:t>Indicating the metrics reporting period</w:t>
            </w:r>
          </w:p>
        </w:tc>
      </w:tr>
      <w:tr w:rsidR="00113971" w14:paraId="79E2592E"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4D83963" w14:textId="77777777" w:rsidR="00113971" w:rsidRDefault="00113971">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hideMark/>
          </w:tcPr>
          <w:p w14:paraId="761E3E23"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42C73E" w14:textId="77777777" w:rsidR="00113971" w:rsidRDefault="00113971">
            <w:pPr>
              <w:pStyle w:val="TAL"/>
            </w:pPr>
            <w:r>
              <w:t>Indicating the request needs immediate reporting or not</w:t>
            </w:r>
          </w:p>
        </w:tc>
      </w:tr>
      <w:tr w:rsidR="00113971" w14:paraId="3B85326F" w14:textId="77777777" w:rsidTr="00113971">
        <w:trPr>
          <w:trHeight w:val="146"/>
          <w:jc w:val="center"/>
        </w:trPr>
        <w:tc>
          <w:tcPr>
            <w:tcW w:w="2880" w:type="dxa"/>
            <w:tcBorders>
              <w:top w:val="single" w:sz="4" w:space="0" w:color="000000"/>
              <w:left w:val="single" w:sz="4" w:space="0" w:color="000000"/>
              <w:bottom w:val="single" w:sz="4" w:space="0" w:color="000000"/>
              <w:right w:val="single" w:sz="4" w:space="0" w:color="000000"/>
            </w:tcBorders>
            <w:hideMark/>
          </w:tcPr>
          <w:p w14:paraId="7B843ABC" w14:textId="77777777" w:rsidR="00113971" w:rsidRDefault="00113971">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hideMark/>
          </w:tcPr>
          <w:p w14:paraId="1ACE41CC"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5BF008E" w14:textId="77777777" w:rsidR="00113971" w:rsidRDefault="00113971">
            <w:pPr>
              <w:pStyle w:val="TAL"/>
            </w:pPr>
            <w:r>
              <w:t>Proposed expiration time for the subscription</w:t>
            </w:r>
          </w:p>
        </w:tc>
      </w:tr>
    </w:tbl>
    <w:p w14:paraId="7FECA70F" w14:textId="08E4F29C" w:rsidR="00113971" w:rsidRDefault="00113971" w:rsidP="00113971"/>
    <w:p w14:paraId="34D1E961" w14:textId="77777777" w:rsidR="00113971" w:rsidRPr="00CF381A" w:rsidRDefault="00C97A79" w:rsidP="00113971">
      <w:pPr>
        <w:pStyle w:val="Heading4"/>
        <w:rPr>
          <w:bCs/>
        </w:rPr>
      </w:pPr>
      <w:bookmarkStart w:id="298" w:name="_Toc120030893"/>
      <w:r w:rsidRPr="00C97A79">
        <w:rPr>
          <w:bCs/>
        </w:rPr>
        <w:t>9.</w:t>
      </w:r>
      <w:r w:rsidRPr="00C97A79">
        <w:rPr>
          <w:rFonts w:eastAsiaTheme="minorEastAsia"/>
          <w:bCs/>
          <w:lang w:eastAsia="zh-CN"/>
        </w:rPr>
        <w:t>8</w:t>
      </w:r>
      <w:r w:rsidRPr="00C97A79">
        <w:rPr>
          <w:bCs/>
        </w:rPr>
        <w:t>.3.3</w:t>
      </w:r>
      <w:r w:rsidRPr="00C97A79">
        <w:rPr>
          <w:bCs/>
        </w:rPr>
        <w:tab/>
        <w:t>Information collection from NSCE server(s) subscribe response</w:t>
      </w:r>
      <w:bookmarkEnd w:id="298"/>
    </w:p>
    <w:p w14:paraId="73F2FCAF" w14:textId="77777777" w:rsidR="00113971" w:rsidRDefault="00113971" w:rsidP="00113971">
      <w:r>
        <w:t>The information elements specified in the Table 9.</w:t>
      </w:r>
      <w:r w:rsidR="00CF381A">
        <w:rPr>
          <w:rFonts w:eastAsiaTheme="minorEastAsia" w:hint="eastAsia"/>
          <w:lang w:eastAsia="zh-CN"/>
        </w:rPr>
        <w:t>8</w:t>
      </w:r>
      <w:r>
        <w:t>.3.3-1 is used for the Information collection from NSCE server(s) subscribe response sent from the producer NSCE server to the consumer NSCE server.</w:t>
      </w:r>
    </w:p>
    <w:p w14:paraId="4BD4CC98" w14:textId="77777777" w:rsidR="00215C04" w:rsidRDefault="00215C04" w:rsidP="00215C04">
      <w:pPr>
        <w:pStyle w:val="TH"/>
      </w:pPr>
      <w:r>
        <w:t>Table 9.</w:t>
      </w:r>
      <w:r w:rsidR="00CF381A">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215C04" w14:paraId="4AC20625"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3DB9C959" w14:textId="77777777" w:rsidR="00215C04" w:rsidRDefault="00215C0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6E24EA" w14:textId="77777777" w:rsidR="00215C04" w:rsidRDefault="00215C0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8AE6B8" w14:textId="77777777" w:rsidR="00215C04" w:rsidRDefault="00215C04">
            <w:pPr>
              <w:pStyle w:val="TAH"/>
            </w:pPr>
            <w:r>
              <w:t>Description</w:t>
            </w:r>
          </w:p>
        </w:tc>
      </w:tr>
      <w:tr w:rsidR="00215C04" w14:paraId="400F1807"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1072A976" w14:textId="0CE9ED1F" w:rsidR="00215C04" w:rsidRDefault="00215C04">
            <w:pPr>
              <w:pStyle w:val="TAL"/>
            </w:pPr>
            <w:r>
              <w:t>Successful response (NOTE</w:t>
            </w:r>
            <w:r w:rsidR="00F8457B">
              <w:t> </w:t>
            </w:r>
            <w:r>
              <w:t>1)</w:t>
            </w:r>
          </w:p>
        </w:tc>
        <w:tc>
          <w:tcPr>
            <w:tcW w:w="1440" w:type="dxa"/>
            <w:tcBorders>
              <w:top w:val="single" w:sz="4" w:space="0" w:color="000000"/>
              <w:left w:val="single" w:sz="4" w:space="0" w:color="000000"/>
              <w:bottom w:val="single" w:sz="4" w:space="0" w:color="000000"/>
              <w:right w:val="nil"/>
            </w:tcBorders>
            <w:hideMark/>
          </w:tcPr>
          <w:p w14:paraId="19DBDC8D" w14:textId="77777777" w:rsidR="00215C04" w:rsidRDefault="00215C0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A8C80B" w14:textId="77777777" w:rsidR="00215C04" w:rsidRDefault="00215C04">
            <w:pPr>
              <w:pStyle w:val="TAL"/>
            </w:pPr>
            <w:r>
              <w:t>Indicates that the request was successful.</w:t>
            </w:r>
          </w:p>
        </w:tc>
      </w:tr>
      <w:tr w:rsidR="00215C04" w14:paraId="04E96B8E"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1E1989B4" w14:textId="77777777" w:rsidR="00215C04" w:rsidRDefault="00215C04">
            <w:pPr>
              <w:pStyle w:val="TAL"/>
            </w:pPr>
            <w:r>
              <w:t>&gt; Subscription ID</w:t>
            </w:r>
          </w:p>
        </w:tc>
        <w:tc>
          <w:tcPr>
            <w:tcW w:w="1440" w:type="dxa"/>
            <w:tcBorders>
              <w:top w:val="single" w:sz="4" w:space="0" w:color="000000"/>
              <w:left w:val="single" w:sz="4" w:space="0" w:color="000000"/>
              <w:bottom w:val="single" w:sz="4" w:space="0" w:color="000000"/>
              <w:right w:val="nil"/>
            </w:tcBorders>
            <w:hideMark/>
          </w:tcPr>
          <w:p w14:paraId="54C48AF7" w14:textId="77777777" w:rsidR="00215C04" w:rsidRDefault="00215C04">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3141800" w14:textId="77777777" w:rsidR="00215C04" w:rsidRDefault="00215C04">
            <w:pPr>
              <w:pStyle w:val="TAL"/>
            </w:pPr>
            <w:r>
              <w:t>Subscription identifier corresponding to the subscription.</w:t>
            </w:r>
          </w:p>
        </w:tc>
      </w:tr>
      <w:tr w:rsidR="00215C04" w14:paraId="57686750" w14:textId="77777777" w:rsidTr="00215C04">
        <w:trPr>
          <w:jc w:val="center"/>
        </w:trPr>
        <w:tc>
          <w:tcPr>
            <w:tcW w:w="2880" w:type="dxa"/>
            <w:tcBorders>
              <w:top w:val="single" w:sz="4" w:space="0" w:color="000000"/>
              <w:left w:val="single" w:sz="4" w:space="0" w:color="000000"/>
              <w:bottom w:val="single" w:sz="4" w:space="0" w:color="000000"/>
              <w:right w:val="nil"/>
            </w:tcBorders>
          </w:tcPr>
          <w:p w14:paraId="09CFD8DE" w14:textId="77777777" w:rsidR="00215C04" w:rsidRDefault="00215C04">
            <w:pPr>
              <w:pStyle w:val="TAL"/>
              <w:rPr>
                <w:szCs w:val="18"/>
              </w:rPr>
            </w:pPr>
            <w:r>
              <w:t>&gt;Network slice related performance and analytics report</w:t>
            </w:r>
          </w:p>
          <w:p w14:paraId="05BF6B8F" w14:textId="77777777" w:rsidR="00215C04" w:rsidRDefault="00215C04">
            <w:pPr>
              <w:pStyle w:val="TAL"/>
            </w:pPr>
          </w:p>
        </w:tc>
        <w:tc>
          <w:tcPr>
            <w:tcW w:w="1440" w:type="dxa"/>
            <w:tcBorders>
              <w:top w:val="single" w:sz="4" w:space="0" w:color="000000"/>
              <w:left w:val="single" w:sz="4" w:space="0" w:color="000000"/>
              <w:bottom w:val="single" w:sz="4" w:space="0" w:color="000000"/>
              <w:right w:val="nil"/>
            </w:tcBorders>
            <w:hideMark/>
          </w:tcPr>
          <w:p w14:paraId="1B8DF530" w14:textId="77777777" w:rsidR="00215C04" w:rsidRDefault="00215C04">
            <w:pPr>
              <w:pStyle w:val="TAC"/>
              <w:rPr>
                <w:szCs w:val="18"/>
              </w:rPr>
            </w:pPr>
            <w:r>
              <w:t>O</w:t>
            </w:r>
          </w:p>
          <w:p w14:paraId="3003FAAB" w14:textId="16C3E1A6" w:rsidR="00215C04" w:rsidRDefault="00215C04">
            <w:pPr>
              <w:pStyle w:val="TAC"/>
            </w:pPr>
            <w:r>
              <w:t>(NOTE</w:t>
            </w:r>
            <w:r w:rsidR="00F8457B">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23B44FDC" w14:textId="77777777" w:rsidR="00215C04" w:rsidRDefault="00215C04">
            <w:pPr>
              <w:pStyle w:val="TAL"/>
            </w:pPr>
            <w:r>
              <w:t>Network slice performance and analytics (i.e. slice load) with network slice identifier(i.e. S-NSSAI)</w:t>
            </w:r>
          </w:p>
        </w:tc>
      </w:tr>
      <w:tr w:rsidR="00215C04" w14:paraId="1F0886E2"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5B505156" w14:textId="437D7DF3" w:rsidR="00215C04" w:rsidRDefault="00215C04">
            <w:pPr>
              <w:pStyle w:val="TAL"/>
            </w:pPr>
            <w:r>
              <w:t>Failure response (NOTE</w:t>
            </w:r>
            <w:r w:rsidR="00F8457B">
              <w:t> </w:t>
            </w:r>
            <w:r>
              <w:t>1)</w:t>
            </w:r>
          </w:p>
        </w:tc>
        <w:tc>
          <w:tcPr>
            <w:tcW w:w="1440" w:type="dxa"/>
            <w:tcBorders>
              <w:top w:val="single" w:sz="4" w:space="0" w:color="000000"/>
              <w:left w:val="single" w:sz="4" w:space="0" w:color="000000"/>
              <w:bottom w:val="single" w:sz="4" w:space="0" w:color="000000"/>
              <w:right w:val="nil"/>
            </w:tcBorders>
            <w:hideMark/>
          </w:tcPr>
          <w:p w14:paraId="334D31F3" w14:textId="77777777" w:rsidR="00215C04" w:rsidRDefault="00215C0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3820BB9" w14:textId="77777777" w:rsidR="00215C04" w:rsidRDefault="00215C04">
            <w:pPr>
              <w:pStyle w:val="TAL"/>
            </w:pPr>
            <w:r>
              <w:t>Indicates that the request failed.</w:t>
            </w:r>
          </w:p>
        </w:tc>
      </w:tr>
      <w:tr w:rsidR="00215C04" w14:paraId="74F90483"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252B5B4D" w14:textId="77777777" w:rsidR="00215C04" w:rsidRDefault="00215C04">
            <w:pPr>
              <w:pStyle w:val="TAL"/>
            </w:pPr>
            <w:r>
              <w:t>&gt; Cause</w:t>
            </w:r>
          </w:p>
        </w:tc>
        <w:tc>
          <w:tcPr>
            <w:tcW w:w="1440" w:type="dxa"/>
            <w:tcBorders>
              <w:top w:val="single" w:sz="4" w:space="0" w:color="000000"/>
              <w:left w:val="single" w:sz="4" w:space="0" w:color="000000"/>
              <w:bottom w:val="single" w:sz="4" w:space="0" w:color="000000"/>
              <w:right w:val="nil"/>
            </w:tcBorders>
            <w:hideMark/>
          </w:tcPr>
          <w:p w14:paraId="0B5A7297" w14:textId="77777777" w:rsidR="00215C04" w:rsidRDefault="00215C0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7EAC7A0" w14:textId="77777777" w:rsidR="00215C04" w:rsidRDefault="00215C04">
            <w:pPr>
              <w:pStyle w:val="TAL"/>
            </w:pPr>
            <w:r>
              <w:t>Indicates the cause of request failure</w:t>
            </w:r>
          </w:p>
        </w:tc>
      </w:tr>
      <w:tr w:rsidR="00215C04" w14:paraId="4C9916B8" w14:textId="77777777" w:rsidTr="00215C0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2F090F" w14:textId="1085957E" w:rsidR="00215C04" w:rsidRDefault="00215C04">
            <w:pPr>
              <w:pStyle w:val="TAN"/>
              <w:rPr>
                <w:szCs w:val="18"/>
              </w:rPr>
            </w:pPr>
            <w:r>
              <w:t>NOTE</w:t>
            </w:r>
            <w:r w:rsidR="00F8457B">
              <w:t> </w:t>
            </w:r>
            <w:r>
              <w:t>1:</w:t>
            </w:r>
            <w:r>
              <w:tab/>
              <w:t>One of these IEs shall be present in the message.</w:t>
            </w:r>
          </w:p>
          <w:p w14:paraId="777B347A" w14:textId="282B1E3A" w:rsidR="00215C04" w:rsidRDefault="00215C04">
            <w:pPr>
              <w:pStyle w:val="TAN"/>
            </w:pPr>
            <w:r>
              <w:t>NOTE</w:t>
            </w:r>
            <w:r w:rsidR="00F8457B">
              <w:t> </w:t>
            </w:r>
            <w:r>
              <w:t>2:</w:t>
            </w:r>
            <w:r>
              <w:tab/>
              <w:t>When the Immediate reporting is requested, this IE shall be present.</w:t>
            </w:r>
          </w:p>
        </w:tc>
      </w:tr>
    </w:tbl>
    <w:p w14:paraId="47BCE88B" w14:textId="77777777" w:rsidR="00F8457B" w:rsidRDefault="00F8457B" w:rsidP="00F8457B"/>
    <w:p w14:paraId="280967FD" w14:textId="2723392F" w:rsidR="00215C04" w:rsidRDefault="00215C04" w:rsidP="00215C04">
      <w:pPr>
        <w:pStyle w:val="EditorsNote"/>
      </w:pPr>
      <w:r>
        <w:t>Editor</w:t>
      </w:r>
      <w:r w:rsidR="00F8457B" w:rsidRPr="00F8457B">
        <w:t>'</w:t>
      </w:r>
      <w:r>
        <w:t>s note: The detail of Network slice related performance and analytics report is FFS.</w:t>
      </w:r>
    </w:p>
    <w:p w14:paraId="0BE711E8" w14:textId="77777777" w:rsidR="00215C04" w:rsidRPr="00CF381A" w:rsidRDefault="00C97A79" w:rsidP="00215C04">
      <w:pPr>
        <w:pStyle w:val="Heading4"/>
        <w:rPr>
          <w:bCs/>
        </w:rPr>
      </w:pPr>
      <w:bookmarkStart w:id="299" w:name="_Toc120030894"/>
      <w:r w:rsidRPr="00C97A79">
        <w:rPr>
          <w:bCs/>
        </w:rPr>
        <w:t>9.</w:t>
      </w:r>
      <w:r w:rsidRPr="00C97A79">
        <w:rPr>
          <w:rFonts w:eastAsiaTheme="minorEastAsia"/>
          <w:bCs/>
          <w:lang w:eastAsia="zh-CN"/>
        </w:rPr>
        <w:t>8</w:t>
      </w:r>
      <w:r w:rsidRPr="00C97A79">
        <w:rPr>
          <w:bCs/>
        </w:rPr>
        <w:t>.3.4</w:t>
      </w:r>
      <w:r w:rsidRPr="00C97A79">
        <w:rPr>
          <w:bCs/>
        </w:rPr>
        <w:tab/>
        <w:t>Information collection from NSCE server(s) notify</w:t>
      </w:r>
      <w:bookmarkEnd w:id="299"/>
    </w:p>
    <w:p w14:paraId="3AA69F37" w14:textId="77777777" w:rsidR="00215C04" w:rsidRDefault="00215C04" w:rsidP="00215C04">
      <w:r>
        <w:t>The information elements specified in Table 9.</w:t>
      </w:r>
      <w:r w:rsidR="00CF381A">
        <w:rPr>
          <w:rFonts w:eastAsiaTheme="minorEastAsia" w:hint="eastAsia"/>
          <w:lang w:eastAsia="zh-CN"/>
        </w:rPr>
        <w:t>8</w:t>
      </w:r>
      <w:r>
        <w:t xml:space="preserve">.3.4-1 </w:t>
      </w:r>
      <w:r w:rsidR="006E11BE">
        <w:rPr>
          <w:rFonts w:eastAsiaTheme="minorEastAsia" w:hint="eastAsia"/>
          <w:lang w:eastAsia="zh-CN"/>
        </w:rPr>
        <w:t xml:space="preserve">are </w:t>
      </w:r>
      <w:r>
        <w:t>used for the information collection from NSCE server(s) notify sent from the producer NSCE server to the consumer NSCE server.</w:t>
      </w:r>
    </w:p>
    <w:p w14:paraId="2536C1B8" w14:textId="77777777" w:rsidR="00215C04" w:rsidRDefault="00215C04" w:rsidP="00215C04">
      <w:pPr>
        <w:pStyle w:val="TH"/>
      </w:pPr>
      <w:r>
        <w:t>Table 9.</w:t>
      </w:r>
      <w:r w:rsidR="00CF381A">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215C04" w14:paraId="5AED9D87"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40B28749" w14:textId="77777777" w:rsidR="00215C04" w:rsidRDefault="00215C0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FCD463" w14:textId="77777777" w:rsidR="00215C04" w:rsidRDefault="00215C0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6C9DC6" w14:textId="77777777" w:rsidR="00215C04" w:rsidRDefault="00215C04">
            <w:pPr>
              <w:pStyle w:val="TAH"/>
            </w:pPr>
            <w:r>
              <w:t>Description</w:t>
            </w:r>
          </w:p>
        </w:tc>
      </w:tr>
      <w:tr w:rsidR="00215C04" w14:paraId="3D9CDC39"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68C133C2" w14:textId="77777777" w:rsidR="00215C04" w:rsidRDefault="00215C04">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56EB9302" w14:textId="77777777" w:rsidR="00215C04" w:rsidRDefault="00215C04">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673A565" w14:textId="77777777" w:rsidR="00215C04" w:rsidRDefault="00215C04">
            <w:pPr>
              <w:pStyle w:val="TAL"/>
            </w:pPr>
            <w:r>
              <w:t>Subscription identifier corresponding to the subscription.</w:t>
            </w:r>
          </w:p>
        </w:tc>
      </w:tr>
      <w:tr w:rsidR="00215C04" w14:paraId="4C403C65" w14:textId="77777777" w:rsidTr="00215C04">
        <w:trPr>
          <w:jc w:val="center"/>
        </w:trPr>
        <w:tc>
          <w:tcPr>
            <w:tcW w:w="2880" w:type="dxa"/>
            <w:tcBorders>
              <w:top w:val="single" w:sz="4" w:space="0" w:color="000000"/>
              <w:left w:val="single" w:sz="4" w:space="0" w:color="000000"/>
              <w:bottom w:val="single" w:sz="4" w:space="0" w:color="000000"/>
              <w:right w:val="nil"/>
            </w:tcBorders>
          </w:tcPr>
          <w:p w14:paraId="45B949F4" w14:textId="77777777" w:rsidR="00215C04" w:rsidRDefault="00215C04">
            <w:pPr>
              <w:pStyle w:val="TAL"/>
              <w:rPr>
                <w:szCs w:val="18"/>
              </w:rPr>
            </w:pPr>
            <w:r>
              <w:t>&gt;Network slice related performance and analytics report</w:t>
            </w:r>
          </w:p>
          <w:p w14:paraId="7056E7E9" w14:textId="77777777" w:rsidR="00215C04" w:rsidRDefault="00215C04">
            <w:pPr>
              <w:pStyle w:val="TAL"/>
            </w:pPr>
          </w:p>
        </w:tc>
        <w:tc>
          <w:tcPr>
            <w:tcW w:w="1440" w:type="dxa"/>
            <w:tcBorders>
              <w:top w:val="single" w:sz="4" w:space="0" w:color="000000"/>
              <w:left w:val="single" w:sz="4" w:space="0" w:color="000000"/>
              <w:bottom w:val="single" w:sz="4" w:space="0" w:color="000000"/>
              <w:right w:val="nil"/>
            </w:tcBorders>
            <w:hideMark/>
          </w:tcPr>
          <w:p w14:paraId="510BC06B" w14:textId="77777777" w:rsidR="00215C04" w:rsidRDefault="00215C0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AE19C91" w14:textId="77777777" w:rsidR="00215C04" w:rsidRDefault="00215C04">
            <w:pPr>
              <w:pStyle w:val="TAL"/>
            </w:pPr>
            <w:r>
              <w:t>Network slice performance and analytics (i.e. slice load) with network slice identifier(i.e. S-NSSAI)</w:t>
            </w:r>
          </w:p>
        </w:tc>
      </w:tr>
    </w:tbl>
    <w:p w14:paraId="5759C0BD" w14:textId="77777777" w:rsidR="00215C04" w:rsidRDefault="00215C04" w:rsidP="00215C04">
      <w:r>
        <w:t xml:space="preserve"> </w:t>
      </w:r>
    </w:p>
    <w:p w14:paraId="2943E888" w14:textId="77777777" w:rsidR="009C06DE" w:rsidRPr="00CF381A" w:rsidRDefault="00C97A79" w:rsidP="009C06DE">
      <w:pPr>
        <w:pStyle w:val="Heading3"/>
        <w:rPr>
          <w:bCs/>
        </w:rPr>
      </w:pPr>
      <w:bookmarkStart w:id="300" w:name="_Toc120030895"/>
      <w:r w:rsidRPr="00C97A79">
        <w:rPr>
          <w:bCs/>
        </w:rPr>
        <w:lastRenderedPageBreak/>
        <w:t>9.</w:t>
      </w:r>
      <w:r w:rsidR="00CF381A">
        <w:rPr>
          <w:rFonts w:eastAsiaTheme="minorEastAsia" w:hint="eastAsia"/>
          <w:bCs/>
          <w:lang w:eastAsia="zh-CN"/>
        </w:rPr>
        <w:t>8</w:t>
      </w:r>
      <w:r w:rsidRPr="00C97A79">
        <w:rPr>
          <w:bCs/>
        </w:rPr>
        <w:t>.4</w:t>
      </w:r>
      <w:r w:rsidRPr="00C97A79">
        <w:rPr>
          <w:bCs/>
        </w:rPr>
        <w:tab/>
        <w:t>APIs</w:t>
      </w:r>
      <w:bookmarkEnd w:id="300"/>
      <w:r w:rsidRPr="00C97A79">
        <w:rPr>
          <w:bCs/>
        </w:rPr>
        <w:t xml:space="preserve"> </w:t>
      </w:r>
    </w:p>
    <w:p w14:paraId="2D3C6307" w14:textId="77777777" w:rsidR="009C06DE" w:rsidRPr="00CF381A" w:rsidRDefault="00C97A79" w:rsidP="009C06DE">
      <w:pPr>
        <w:pStyle w:val="Heading4"/>
        <w:rPr>
          <w:bCs/>
        </w:rPr>
      </w:pPr>
      <w:bookmarkStart w:id="301" w:name="_Toc120030896"/>
      <w:r w:rsidRPr="00C97A79">
        <w:rPr>
          <w:bCs/>
        </w:rPr>
        <w:t>9.</w:t>
      </w:r>
      <w:r w:rsidR="00CF381A">
        <w:rPr>
          <w:rFonts w:eastAsiaTheme="minorEastAsia" w:hint="eastAsia"/>
          <w:bCs/>
          <w:lang w:eastAsia="zh-CN"/>
        </w:rPr>
        <w:t>8</w:t>
      </w:r>
      <w:r w:rsidRPr="00C97A79">
        <w:rPr>
          <w:bCs/>
        </w:rPr>
        <w:t>.4.1</w:t>
      </w:r>
      <w:r w:rsidRPr="00C97A79">
        <w:rPr>
          <w:bCs/>
        </w:rPr>
        <w:tab/>
        <w:t>General</w:t>
      </w:r>
      <w:bookmarkEnd w:id="301"/>
    </w:p>
    <w:p w14:paraId="00AFD12C" w14:textId="77777777" w:rsidR="009C06DE" w:rsidRDefault="009C06DE" w:rsidP="009C06DE">
      <w:r>
        <w:t>Table 9.</w:t>
      </w:r>
      <w:r w:rsidR="00CF381A">
        <w:rPr>
          <w:rFonts w:eastAsiaTheme="minorEastAsia" w:hint="eastAsia"/>
          <w:lang w:eastAsia="zh-CN"/>
        </w:rPr>
        <w:t>8</w:t>
      </w:r>
      <w:r>
        <w:t>.4.1-1 illustrates the API for information collection from NSCE server(s).</w:t>
      </w:r>
    </w:p>
    <w:p w14:paraId="73F83F5A" w14:textId="77777777" w:rsidR="009C06DE" w:rsidRDefault="009C06DE" w:rsidP="009C06DE">
      <w:pPr>
        <w:pStyle w:val="TH"/>
      </w:pPr>
      <w:r>
        <w:t>Table 9.</w:t>
      </w:r>
      <w:r w:rsidR="00CF381A">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9C06DE" w14:paraId="427508CE" w14:textId="77777777" w:rsidTr="009C06DE">
        <w:trPr>
          <w:jc w:val="center"/>
        </w:trPr>
        <w:tc>
          <w:tcPr>
            <w:tcW w:w="3526" w:type="dxa"/>
            <w:tcBorders>
              <w:top w:val="single" w:sz="4" w:space="0" w:color="auto"/>
              <w:left w:val="single" w:sz="4" w:space="0" w:color="auto"/>
              <w:bottom w:val="single" w:sz="4" w:space="0" w:color="auto"/>
              <w:right w:val="single" w:sz="4" w:space="0" w:color="auto"/>
            </w:tcBorders>
            <w:hideMark/>
          </w:tcPr>
          <w:p w14:paraId="15A34CA5" w14:textId="77777777" w:rsidR="009C06DE" w:rsidRDefault="009C06DE">
            <w:pPr>
              <w:pStyle w:val="TAH"/>
            </w:pPr>
            <w:r>
              <w:t>API Name</w:t>
            </w:r>
          </w:p>
        </w:tc>
        <w:tc>
          <w:tcPr>
            <w:tcW w:w="1885" w:type="dxa"/>
            <w:tcBorders>
              <w:top w:val="single" w:sz="4" w:space="0" w:color="auto"/>
              <w:left w:val="nil"/>
              <w:bottom w:val="single" w:sz="4" w:space="0" w:color="auto"/>
              <w:right w:val="single" w:sz="4" w:space="0" w:color="auto"/>
            </w:tcBorders>
            <w:hideMark/>
          </w:tcPr>
          <w:p w14:paraId="34C01901" w14:textId="77777777" w:rsidR="009C06DE" w:rsidRDefault="009C06DE">
            <w:pPr>
              <w:pStyle w:val="TAH"/>
            </w:pPr>
            <w:r>
              <w:t>API Operations</w:t>
            </w:r>
          </w:p>
        </w:tc>
        <w:tc>
          <w:tcPr>
            <w:tcW w:w="1877" w:type="dxa"/>
            <w:tcBorders>
              <w:top w:val="single" w:sz="4" w:space="0" w:color="auto"/>
              <w:left w:val="nil"/>
              <w:bottom w:val="single" w:sz="4" w:space="0" w:color="auto"/>
              <w:right w:val="single" w:sz="4" w:space="0" w:color="auto"/>
            </w:tcBorders>
            <w:hideMark/>
          </w:tcPr>
          <w:p w14:paraId="488C04A5" w14:textId="77777777" w:rsidR="009C06DE" w:rsidRDefault="009C06DE">
            <w:pPr>
              <w:pStyle w:val="TAH"/>
              <w:rPr>
                <w:szCs w:val="18"/>
              </w:rPr>
            </w:pPr>
            <w:r>
              <w:t>Operation</w:t>
            </w:r>
          </w:p>
          <w:p w14:paraId="3E9AFA25" w14:textId="77777777" w:rsidR="009C06DE" w:rsidRDefault="009C06DE">
            <w:pPr>
              <w:pStyle w:val="TAH"/>
            </w:pPr>
            <w:r>
              <w:t>Semantics</w:t>
            </w:r>
          </w:p>
        </w:tc>
        <w:tc>
          <w:tcPr>
            <w:tcW w:w="1638" w:type="dxa"/>
            <w:tcBorders>
              <w:top w:val="single" w:sz="4" w:space="0" w:color="auto"/>
              <w:left w:val="nil"/>
              <w:bottom w:val="single" w:sz="4" w:space="0" w:color="auto"/>
              <w:right w:val="single" w:sz="4" w:space="0" w:color="auto"/>
            </w:tcBorders>
            <w:hideMark/>
          </w:tcPr>
          <w:p w14:paraId="5A7B2CDD" w14:textId="77777777" w:rsidR="009C06DE" w:rsidRDefault="009C06DE">
            <w:pPr>
              <w:pStyle w:val="TAH"/>
            </w:pPr>
            <w:r>
              <w:t>Consumer(s)</w:t>
            </w:r>
          </w:p>
        </w:tc>
      </w:tr>
      <w:tr w:rsidR="009C06DE" w14:paraId="62E998CE" w14:textId="77777777" w:rsidTr="009C06DE">
        <w:trPr>
          <w:jc w:val="center"/>
        </w:trPr>
        <w:tc>
          <w:tcPr>
            <w:tcW w:w="3526" w:type="dxa"/>
            <w:vMerge w:val="restart"/>
            <w:tcBorders>
              <w:top w:val="nil"/>
              <w:left w:val="single" w:sz="4" w:space="0" w:color="auto"/>
              <w:bottom w:val="single" w:sz="4" w:space="0" w:color="auto"/>
              <w:right w:val="single" w:sz="4" w:space="0" w:color="auto"/>
            </w:tcBorders>
            <w:hideMark/>
          </w:tcPr>
          <w:p w14:paraId="1EDF9D9B" w14:textId="77777777" w:rsidR="009C06DE" w:rsidRDefault="009C06DE">
            <w:pPr>
              <w:pStyle w:val="TAL"/>
            </w:pPr>
            <w:r>
              <w:t xml:space="preserve">SSnsce_InfoCollection </w:t>
            </w:r>
          </w:p>
        </w:tc>
        <w:tc>
          <w:tcPr>
            <w:tcW w:w="1885" w:type="dxa"/>
            <w:tcBorders>
              <w:top w:val="single" w:sz="4" w:space="0" w:color="auto"/>
              <w:left w:val="nil"/>
              <w:bottom w:val="single" w:sz="4" w:space="0" w:color="auto"/>
              <w:right w:val="single" w:sz="4" w:space="0" w:color="auto"/>
            </w:tcBorders>
            <w:hideMark/>
          </w:tcPr>
          <w:p w14:paraId="03AE03D3" w14:textId="77777777" w:rsidR="009C06DE" w:rsidRDefault="009C06DE">
            <w:pPr>
              <w:pStyle w:val="TAL"/>
            </w:pPr>
            <w:r>
              <w:t>Subscribe</w:t>
            </w:r>
          </w:p>
        </w:tc>
        <w:tc>
          <w:tcPr>
            <w:tcW w:w="1877" w:type="dxa"/>
            <w:tcBorders>
              <w:top w:val="single" w:sz="4" w:space="0" w:color="auto"/>
              <w:left w:val="nil"/>
              <w:bottom w:val="single" w:sz="4" w:space="0" w:color="auto"/>
              <w:right w:val="single" w:sz="4" w:space="0" w:color="auto"/>
            </w:tcBorders>
            <w:hideMark/>
          </w:tcPr>
          <w:p w14:paraId="45D57830" w14:textId="77777777" w:rsidR="009C06DE" w:rsidRDefault="009C06DE">
            <w:pPr>
              <w:pStyle w:val="TAL"/>
            </w:pPr>
            <w:r>
              <w:t>Subscribe/Response</w:t>
            </w:r>
          </w:p>
        </w:tc>
        <w:tc>
          <w:tcPr>
            <w:tcW w:w="1638" w:type="dxa"/>
            <w:tcBorders>
              <w:top w:val="single" w:sz="4" w:space="0" w:color="auto"/>
              <w:left w:val="nil"/>
              <w:bottom w:val="single" w:sz="4" w:space="0" w:color="auto"/>
              <w:right w:val="single" w:sz="4" w:space="0" w:color="auto"/>
            </w:tcBorders>
            <w:hideMark/>
          </w:tcPr>
          <w:p w14:paraId="2970AEAB" w14:textId="77777777" w:rsidR="009C06DE" w:rsidRDefault="009C06DE">
            <w:pPr>
              <w:pStyle w:val="TAL"/>
            </w:pPr>
            <w:r>
              <w:t>NSCE server</w:t>
            </w:r>
          </w:p>
        </w:tc>
      </w:tr>
      <w:tr w:rsidR="009C06DE" w14:paraId="38B1D8BC" w14:textId="77777777" w:rsidTr="009C06DE">
        <w:trPr>
          <w:jc w:val="center"/>
        </w:trPr>
        <w:tc>
          <w:tcPr>
            <w:tcW w:w="0" w:type="auto"/>
            <w:vMerge/>
            <w:tcBorders>
              <w:top w:val="nil"/>
              <w:left w:val="single" w:sz="4" w:space="0" w:color="auto"/>
              <w:bottom w:val="single" w:sz="4" w:space="0" w:color="auto"/>
              <w:right w:val="single" w:sz="4" w:space="0" w:color="auto"/>
            </w:tcBorders>
            <w:vAlign w:val="center"/>
            <w:hideMark/>
          </w:tcPr>
          <w:p w14:paraId="36980A00" w14:textId="77777777" w:rsidR="009C06DE" w:rsidRDefault="009C06DE">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hideMark/>
          </w:tcPr>
          <w:p w14:paraId="01C482D0" w14:textId="77777777" w:rsidR="009C06DE" w:rsidRDefault="009C06DE">
            <w:pPr>
              <w:pStyle w:val="TAL"/>
            </w:pPr>
            <w:r>
              <w:t>Notify</w:t>
            </w:r>
          </w:p>
        </w:tc>
        <w:tc>
          <w:tcPr>
            <w:tcW w:w="1877" w:type="dxa"/>
            <w:tcBorders>
              <w:top w:val="nil"/>
              <w:left w:val="nil"/>
              <w:bottom w:val="single" w:sz="4" w:space="0" w:color="auto"/>
              <w:right w:val="single" w:sz="4" w:space="0" w:color="auto"/>
            </w:tcBorders>
            <w:hideMark/>
          </w:tcPr>
          <w:p w14:paraId="6ADB0CBF" w14:textId="77777777" w:rsidR="009C06DE" w:rsidRDefault="009C06DE">
            <w:pPr>
              <w:pStyle w:val="TAL"/>
            </w:pPr>
            <w:r>
              <w:t>Notify</w:t>
            </w:r>
          </w:p>
        </w:tc>
        <w:tc>
          <w:tcPr>
            <w:tcW w:w="1638" w:type="dxa"/>
            <w:tcBorders>
              <w:top w:val="nil"/>
              <w:left w:val="nil"/>
              <w:bottom w:val="single" w:sz="4" w:space="0" w:color="auto"/>
              <w:right w:val="single" w:sz="4" w:space="0" w:color="auto"/>
            </w:tcBorders>
            <w:hideMark/>
          </w:tcPr>
          <w:p w14:paraId="7084FB84" w14:textId="77777777" w:rsidR="009C06DE" w:rsidRDefault="009C06DE">
            <w:pPr>
              <w:pStyle w:val="TAL"/>
            </w:pPr>
            <w:r>
              <w:t>NSCE server</w:t>
            </w:r>
          </w:p>
        </w:tc>
      </w:tr>
    </w:tbl>
    <w:p w14:paraId="19D47FC9" w14:textId="77777777" w:rsidR="009C06DE" w:rsidRDefault="009C06DE" w:rsidP="009C06DE">
      <w:r>
        <w:t xml:space="preserve"> </w:t>
      </w:r>
    </w:p>
    <w:p w14:paraId="0837138C" w14:textId="77777777" w:rsidR="009C06DE" w:rsidRPr="0039319F" w:rsidRDefault="009C06DE" w:rsidP="0039319F">
      <w:pPr>
        <w:pStyle w:val="Heading4"/>
      </w:pPr>
      <w:bookmarkStart w:id="302" w:name="_Toc120030897"/>
      <w:r w:rsidRPr="0039319F">
        <w:t>9.</w:t>
      </w:r>
      <w:r w:rsidR="00CF381A" w:rsidRPr="0039319F">
        <w:rPr>
          <w:rFonts w:eastAsiaTheme="minorEastAsia" w:hint="eastAsia"/>
        </w:rPr>
        <w:t>8</w:t>
      </w:r>
      <w:r w:rsidRPr="0039319F">
        <w:t>.4.2</w:t>
      </w:r>
      <w:r w:rsidRPr="0039319F">
        <w:tab/>
        <w:t>SSnsce_InfoCollection_Subscribe operation</w:t>
      </w:r>
      <w:bookmarkEnd w:id="302"/>
    </w:p>
    <w:p w14:paraId="43F586F3" w14:textId="77777777" w:rsidR="009C06DE" w:rsidRDefault="009C06DE" w:rsidP="009C06DE">
      <w:r>
        <w:rPr>
          <w:b/>
        </w:rPr>
        <w:t>API operation name:</w:t>
      </w:r>
      <w:r>
        <w:t xml:space="preserve"> SSnsce_InfoCollection_Subscribe</w:t>
      </w:r>
    </w:p>
    <w:p w14:paraId="3D46EEBF" w14:textId="77777777" w:rsidR="009C06DE" w:rsidRDefault="009C06DE" w:rsidP="009C06DE">
      <w:r>
        <w:rPr>
          <w:b/>
        </w:rPr>
        <w:t>Description:</w:t>
      </w:r>
      <w:r>
        <w:t xml:space="preserve"> The consumer subscribes for Information collection from NSCE server(s).</w:t>
      </w:r>
    </w:p>
    <w:p w14:paraId="6541E063" w14:textId="77777777" w:rsidR="009C06DE" w:rsidRDefault="009C06DE" w:rsidP="009C06DE">
      <w:r>
        <w:rPr>
          <w:b/>
        </w:rPr>
        <w:t>Inputs:</w:t>
      </w:r>
      <w:r>
        <w:t xml:space="preserve"> See clause 9.</w:t>
      </w:r>
      <w:r w:rsidR="00CF381A">
        <w:rPr>
          <w:rFonts w:eastAsiaTheme="minorEastAsia" w:hint="eastAsia"/>
          <w:lang w:eastAsia="zh-CN"/>
        </w:rPr>
        <w:t>8</w:t>
      </w:r>
      <w:r>
        <w:t>.3.2.</w:t>
      </w:r>
    </w:p>
    <w:p w14:paraId="2B4A2F5A" w14:textId="77777777" w:rsidR="009C06DE" w:rsidRDefault="009C06DE" w:rsidP="009C06DE">
      <w:r>
        <w:rPr>
          <w:b/>
        </w:rPr>
        <w:t>Outputs:</w:t>
      </w:r>
      <w:r>
        <w:t xml:space="preserve"> See clause 9.</w:t>
      </w:r>
      <w:r w:rsidR="00CF381A">
        <w:rPr>
          <w:rFonts w:eastAsiaTheme="minorEastAsia" w:hint="eastAsia"/>
          <w:lang w:eastAsia="zh-CN"/>
        </w:rPr>
        <w:t>8</w:t>
      </w:r>
      <w:r>
        <w:t>.3.3</w:t>
      </w:r>
      <w:r>
        <w:rPr>
          <w:i/>
        </w:rPr>
        <w:t>.</w:t>
      </w:r>
    </w:p>
    <w:p w14:paraId="58074D0F" w14:textId="77777777" w:rsidR="009C06DE" w:rsidRDefault="009C06DE" w:rsidP="009C06DE">
      <w:r>
        <w:t>See clause 9.</w:t>
      </w:r>
      <w:r w:rsidR="00CF381A">
        <w:rPr>
          <w:rFonts w:eastAsiaTheme="minorEastAsia" w:hint="eastAsia"/>
          <w:lang w:eastAsia="zh-CN"/>
        </w:rPr>
        <w:t>8</w:t>
      </w:r>
      <w:r>
        <w:t>.2.1 for details of usage of this operation.</w:t>
      </w:r>
    </w:p>
    <w:p w14:paraId="2B242F96" w14:textId="77777777" w:rsidR="009C06DE" w:rsidRPr="00CF381A" w:rsidRDefault="00C97A79" w:rsidP="009C06DE">
      <w:pPr>
        <w:pStyle w:val="Heading4"/>
        <w:rPr>
          <w:bCs/>
        </w:rPr>
      </w:pPr>
      <w:bookmarkStart w:id="303" w:name="_Toc120030898"/>
      <w:r w:rsidRPr="00C97A79">
        <w:rPr>
          <w:bCs/>
        </w:rPr>
        <w:t>9.</w:t>
      </w:r>
      <w:r w:rsidR="00CF381A">
        <w:rPr>
          <w:rFonts w:eastAsiaTheme="minorEastAsia" w:hint="eastAsia"/>
          <w:bCs/>
          <w:lang w:eastAsia="zh-CN"/>
        </w:rPr>
        <w:t>8</w:t>
      </w:r>
      <w:r w:rsidRPr="00C97A79">
        <w:rPr>
          <w:bCs/>
        </w:rPr>
        <w:t>.4.3</w:t>
      </w:r>
      <w:r w:rsidRPr="00C97A79">
        <w:rPr>
          <w:bCs/>
        </w:rPr>
        <w:tab/>
        <w:t>SSnsce_InfoCollection_Notify operation</w:t>
      </w:r>
      <w:bookmarkEnd w:id="303"/>
    </w:p>
    <w:p w14:paraId="26425FFD" w14:textId="77777777" w:rsidR="009C06DE" w:rsidRDefault="009C06DE" w:rsidP="009C06DE">
      <w:r>
        <w:rPr>
          <w:b/>
        </w:rPr>
        <w:t>API operation name:</w:t>
      </w:r>
      <w:r>
        <w:t xml:space="preserve"> SSnsce_InfoCollection_Notify</w:t>
      </w:r>
    </w:p>
    <w:p w14:paraId="5B694639" w14:textId="77777777" w:rsidR="009C06DE" w:rsidRDefault="009C06DE" w:rsidP="009C06DE">
      <w:r>
        <w:rPr>
          <w:b/>
        </w:rPr>
        <w:t>Description:</w:t>
      </w:r>
      <w:r>
        <w:t xml:space="preserve"> The consumer is notified with result of information collection from NSCE server(s).</w:t>
      </w:r>
    </w:p>
    <w:p w14:paraId="70B7E653" w14:textId="77777777" w:rsidR="009C06DE" w:rsidRDefault="009C06DE" w:rsidP="009C06DE">
      <w:r>
        <w:rPr>
          <w:b/>
        </w:rPr>
        <w:t>Inputs:</w:t>
      </w:r>
      <w:r>
        <w:t xml:space="preserve"> None.</w:t>
      </w:r>
    </w:p>
    <w:p w14:paraId="5A0BF463" w14:textId="77777777" w:rsidR="009C06DE" w:rsidRDefault="009C06DE" w:rsidP="009C06DE">
      <w:r>
        <w:rPr>
          <w:b/>
        </w:rPr>
        <w:t>Outputs:</w:t>
      </w:r>
      <w:r>
        <w:t xml:space="preserve"> See clause 9.</w:t>
      </w:r>
      <w:r w:rsidR="00CF381A">
        <w:rPr>
          <w:rFonts w:eastAsiaTheme="minorEastAsia" w:hint="eastAsia"/>
          <w:lang w:eastAsia="zh-CN"/>
        </w:rPr>
        <w:t>8</w:t>
      </w:r>
      <w:r>
        <w:t>.3.4.</w:t>
      </w:r>
    </w:p>
    <w:p w14:paraId="17AB6C15" w14:textId="77777777" w:rsidR="009C06DE" w:rsidRDefault="009C06DE" w:rsidP="009C06DE">
      <w:r>
        <w:t>See clause 9.</w:t>
      </w:r>
      <w:r w:rsidR="00CF381A">
        <w:rPr>
          <w:rFonts w:eastAsiaTheme="minorEastAsia" w:hint="eastAsia"/>
          <w:lang w:eastAsia="zh-CN"/>
        </w:rPr>
        <w:t>8</w:t>
      </w:r>
      <w:r>
        <w:t>.2.2 for details of usage of this operation.</w:t>
      </w:r>
    </w:p>
    <w:p w14:paraId="265E2D9C" w14:textId="77777777" w:rsidR="008116B4" w:rsidRDefault="00571706">
      <w:pPr>
        <w:pStyle w:val="Heading2"/>
        <w:rPr>
          <w:lang w:val="en-IN"/>
        </w:rPr>
      </w:pPr>
      <w:bookmarkStart w:id="304" w:name="_Toc120030899"/>
      <w:r>
        <w:rPr>
          <w:rFonts w:eastAsia="SimSun"/>
          <w:lang w:val="en-US" w:eastAsia="zh-CN"/>
        </w:rPr>
        <w:t>9</w:t>
      </w:r>
      <w:r>
        <w:rPr>
          <w:lang w:val="en-IN"/>
        </w:rPr>
        <w:t>.x</w:t>
      </w:r>
      <w:r>
        <w:rPr>
          <w:lang w:val="en-IN"/>
        </w:rPr>
        <w:tab/>
        <w:t>&lt;procedure name&gt;</w:t>
      </w:r>
      <w:bookmarkEnd w:id="134"/>
      <w:bookmarkEnd w:id="135"/>
      <w:bookmarkEnd w:id="136"/>
      <w:bookmarkEnd w:id="137"/>
      <w:bookmarkEnd w:id="304"/>
    </w:p>
    <w:p w14:paraId="06087432" w14:textId="77777777" w:rsidR="008116B4" w:rsidRDefault="00571706">
      <w:pPr>
        <w:pStyle w:val="Guidance"/>
        <w:keepNext/>
      </w:pPr>
      <w:r>
        <w:t>Add a copy of this clause for each procedure, adding a title, a general description, information flows and the procedure. Include an APIs clause if APIs are needed for the procedure.</w:t>
      </w:r>
    </w:p>
    <w:p w14:paraId="0D5E5053" w14:textId="77777777" w:rsidR="008116B4" w:rsidRDefault="00571706">
      <w:pPr>
        <w:pStyle w:val="Heading3"/>
        <w:rPr>
          <w:lang w:val="en-IN"/>
        </w:rPr>
      </w:pPr>
      <w:bookmarkStart w:id="305" w:name="_Toc27161523"/>
      <w:bookmarkStart w:id="306" w:name="_Toc13594"/>
      <w:bookmarkStart w:id="307" w:name="_Toc29234033"/>
      <w:bookmarkStart w:id="308" w:name="_Toc106116333"/>
      <w:bookmarkStart w:id="309" w:name="_Toc120030900"/>
      <w:r>
        <w:rPr>
          <w:rFonts w:eastAsia="SimSun"/>
          <w:lang w:val="en-US" w:eastAsia="zh-CN"/>
        </w:rPr>
        <w:t>9</w:t>
      </w:r>
      <w:r>
        <w:rPr>
          <w:lang w:val="en-IN"/>
        </w:rPr>
        <w:t>.x.1</w:t>
      </w:r>
      <w:r>
        <w:rPr>
          <w:lang w:val="en-IN"/>
        </w:rPr>
        <w:tab/>
        <w:t>General</w:t>
      </w:r>
      <w:bookmarkEnd w:id="305"/>
      <w:bookmarkEnd w:id="306"/>
      <w:bookmarkEnd w:id="307"/>
      <w:bookmarkEnd w:id="308"/>
      <w:bookmarkEnd w:id="309"/>
    </w:p>
    <w:p w14:paraId="763C2F6E" w14:textId="77777777" w:rsidR="008116B4" w:rsidRDefault="00571706">
      <w:pPr>
        <w:pStyle w:val="Heading3"/>
        <w:rPr>
          <w:lang w:val="en-IN"/>
        </w:rPr>
      </w:pPr>
      <w:bookmarkStart w:id="310" w:name="_Toc21456"/>
      <w:bookmarkStart w:id="311" w:name="_Toc120030901"/>
      <w:bookmarkStart w:id="312" w:name="_Toc27161524"/>
      <w:bookmarkStart w:id="313" w:name="_Toc29234034"/>
      <w:bookmarkStart w:id="314" w:name="_Toc106116334"/>
      <w:r>
        <w:rPr>
          <w:rFonts w:eastAsia="SimSun"/>
          <w:lang w:val="en-US" w:eastAsia="zh-CN"/>
        </w:rPr>
        <w:t>9</w:t>
      </w:r>
      <w:r>
        <w:rPr>
          <w:lang w:val="en-IN"/>
        </w:rPr>
        <w:t>.x.</w:t>
      </w:r>
      <w:r>
        <w:rPr>
          <w:rFonts w:eastAsia="SimSun" w:hint="eastAsia"/>
          <w:lang w:val="en-US" w:eastAsia="zh-CN"/>
        </w:rPr>
        <w:t>2</w:t>
      </w:r>
      <w:r>
        <w:rPr>
          <w:lang w:val="en-IN"/>
        </w:rPr>
        <w:tab/>
        <w:t>Procedure</w:t>
      </w:r>
      <w:bookmarkEnd w:id="310"/>
      <w:bookmarkEnd w:id="311"/>
    </w:p>
    <w:p w14:paraId="7DF48066" w14:textId="77777777" w:rsidR="008116B4" w:rsidRDefault="00571706">
      <w:pPr>
        <w:pStyle w:val="Heading3"/>
        <w:rPr>
          <w:lang w:val="en-IN"/>
        </w:rPr>
      </w:pPr>
      <w:bookmarkStart w:id="315" w:name="_Toc22234"/>
      <w:bookmarkStart w:id="316" w:name="_Toc120030902"/>
      <w:r>
        <w:rPr>
          <w:rFonts w:eastAsia="SimSun"/>
          <w:lang w:val="en-US" w:eastAsia="zh-CN"/>
        </w:rPr>
        <w:t>9</w:t>
      </w:r>
      <w:r>
        <w:rPr>
          <w:lang w:val="en-IN"/>
        </w:rPr>
        <w:t>.x.</w:t>
      </w:r>
      <w:r>
        <w:rPr>
          <w:rFonts w:eastAsia="SimSun" w:hint="eastAsia"/>
          <w:lang w:val="en-US" w:eastAsia="zh-CN"/>
        </w:rPr>
        <w:t>3</w:t>
      </w:r>
      <w:r>
        <w:rPr>
          <w:lang w:val="en-IN"/>
        </w:rPr>
        <w:tab/>
        <w:t>Information flows</w:t>
      </w:r>
      <w:bookmarkEnd w:id="312"/>
      <w:bookmarkEnd w:id="313"/>
      <w:bookmarkEnd w:id="314"/>
      <w:bookmarkEnd w:id="315"/>
      <w:bookmarkEnd w:id="316"/>
    </w:p>
    <w:p w14:paraId="27EEC98F" w14:textId="77777777" w:rsidR="008116B4" w:rsidRDefault="00571706">
      <w:pPr>
        <w:pStyle w:val="Heading3"/>
        <w:rPr>
          <w:lang w:val="en-IN"/>
        </w:rPr>
      </w:pPr>
      <w:bookmarkStart w:id="317" w:name="_Toc27161526"/>
      <w:bookmarkStart w:id="318" w:name="_Toc29234036"/>
      <w:bookmarkStart w:id="319" w:name="_Toc106116336"/>
      <w:bookmarkStart w:id="320" w:name="_Toc26606"/>
      <w:bookmarkStart w:id="321" w:name="_Toc120030903"/>
      <w:r>
        <w:rPr>
          <w:rFonts w:eastAsia="SimSun"/>
          <w:lang w:val="en-US" w:eastAsia="zh-CN"/>
        </w:rPr>
        <w:t>9</w:t>
      </w:r>
      <w:r>
        <w:rPr>
          <w:lang w:val="en-IN"/>
        </w:rPr>
        <w:t>.x.4</w:t>
      </w:r>
      <w:r>
        <w:rPr>
          <w:lang w:val="en-IN"/>
        </w:rPr>
        <w:tab/>
        <w:t>APIs (if applicable)</w:t>
      </w:r>
      <w:bookmarkEnd w:id="317"/>
      <w:bookmarkEnd w:id="318"/>
      <w:bookmarkEnd w:id="319"/>
      <w:bookmarkEnd w:id="320"/>
      <w:bookmarkEnd w:id="321"/>
    </w:p>
    <w:p w14:paraId="0EB73A36" w14:textId="77777777" w:rsidR="008116B4" w:rsidRDefault="00571706">
      <w:pPr>
        <w:pStyle w:val="Guidance"/>
        <w:keepNext/>
      </w:pPr>
      <w:r>
        <w:t>This clause may be skipped if the procedure under 10.x does not require specification of APIs.</w:t>
      </w:r>
    </w:p>
    <w:p w14:paraId="2640D321" w14:textId="77777777" w:rsidR="008116B4" w:rsidRDefault="008116B4">
      <w:pPr>
        <w:rPr>
          <w:lang w:eastAsia="ko-KR"/>
        </w:rPr>
      </w:pPr>
    </w:p>
    <w:p w14:paraId="1FF06498" w14:textId="77777777" w:rsidR="008116B4" w:rsidRDefault="00571706">
      <w:pPr>
        <w:pStyle w:val="Heading8"/>
      </w:pPr>
      <w:bookmarkStart w:id="322" w:name="_Toc106116337"/>
      <w:bookmarkStart w:id="323" w:name="_Toc32523"/>
      <w:bookmarkStart w:id="324" w:name="_Toc120030904"/>
      <w:r>
        <w:lastRenderedPageBreak/>
        <w:t>Annex A (informative):</w:t>
      </w:r>
      <w:r>
        <w:rPr>
          <w:rFonts w:eastAsia="SimSun"/>
          <w:lang w:val="en-US" w:eastAsia="zh-CN"/>
        </w:rPr>
        <w:br/>
      </w:r>
      <w:r>
        <w:t>Deployment models</w:t>
      </w:r>
      <w:bookmarkEnd w:id="322"/>
      <w:bookmarkEnd w:id="323"/>
      <w:bookmarkEnd w:id="324"/>
    </w:p>
    <w:p w14:paraId="644FD942" w14:textId="77777777" w:rsidR="008116B4" w:rsidRDefault="00571706">
      <w:pPr>
        <w:pStyle w:val="Guidance"/>
      </w:pPr>
      <w:r>
        <w:t>Informative annexes may appear in both Technical Specifications and Technical Reports. Use style "Heading 8" for use in TSs.</w:t>
      </w:r>
    </w:p>
    <w:p w14:paraId="664EA219" w14:textId="77777777" w:rsidR="008116B4" w:rsidRDefault="00571706">
      <w:pPr>
        <w:pStyle w:val="Guidance"/>
      </w:pPr>
      <w:r>
        <w:t>Informative annexes shall not contain requirements for the implementation of the Technical Specification.</w:t>
      </w:r>
    </w:p>
    <w:p w14:paraId="71AD9336" w14:textId="77777777" w:rsidR="008116B4" w:rsidRDefault="00571706">
      <w:pPr>
        <w:pStyle w:val="Heading8"/>
      </w:pPr>
      <w:r>
        <w:br w:type="page"/>
      </w:r>
      <w:bookmarkStart w:id="325" w:name="_Toc106116338"/>
      <w:bookmarkStart w:id="326" w:name="_Toc20434"/>
      <w:bookmarkStart w:id="327" w:name="_Toc120030905"/>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325"/>
      <w:bookmarkEnd w:id="326"/>
      <w:bookmarkEnd w:id="327"/>
    </w:p>
    <w:p w14:paraId="2AF581AB" w14:textId="77777777" w:rsidR="008116B4" w:rsidRDefault="008116B4">
      <w:pPr>
        <w:pStyle w:val="TH"/>
      </w:pPr>
      <w:bookmarkStart w:id="328" w:name="historyclause"/>
      <w:bookmarkEnd w:id="3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8116B4" w14:paraId="665AC178" w14:textId="77777777">
        <w:trPr>
          <w:cantSplit/>
        </w:trPr>
        <w:tc>
          <w:tcPr>
            <w:tcW w:w="9639" w:type="dxa"/>
            <w:gridSpan w:val="8"/>
            <w:tcBorders>
              <w:bottom w:val="nil"/>
            </w:tcBorders>
            <w:shd w:val="solid" w:color="FFFFFF" w:fill="auto"/>
          </w:tcPr>
          <w:p w14:paraId="277C4B20" w14:textId="77777777" w:rsidR="008116B4" w:rsidRDefault="00571706">
            <w:pPr>
              <w:pStyle w:val="TAL"/>
              <w:jc w:val="center"/>
              <w:rPr>
                <w:b/>
                <w:sz w:val="16"/>
              </w:rPr>
            </w:pPr>
            <w:r>
              <w:rPr>
                <w:b/>
              </w:rPr>
              <w:t>Change history</w:t>
            </w:r>
          </w:p>
        </w:tc>
      </w:tr>
      <w:tr w:rsidR="008116B4" w14:paraId="27F98B6A" w14:textId="77777777">
        <w:tc>
          <w:tcPr>
            <w:tcW w:w="800" w:type="dxa"/>
            <w:shd w:val="pct10" w:color="auto" w:fill="FFFFFF"/>
          </w:tcPr>
          <w:p w14:paraId="42BD174C" w14:textId="77777777" w:rsidR="008116B4" w:rsidRDefault="00571706">
            <w:pPr>
              <w:pStyle w:val="TAL"/>
              <w:rPr>
                <w:b/>
                <w:sz w:val="16"/>
              </w:rPr>
            </w:pPr>
            <w:r>
              <w:rPr>
                <w:b/>
                <w:sz w:val="16"/>
              </w:rPr>
              <w:t>Date</w:t>
            </w:r>
          </w:p>
        </w:tc>
        <w:tc>
          <w:tcPr>
            <w:tcW w:w="760" w:type="dxa"/>
            <w:shd w:val="pct10" w:color="auto" w:fill="FFFFFF"/>
          </w:tcPr>
          <w:p w14:paraId="6B339E5E" w14:textId="77777777" w:rsidR="008116B4" w:rsidRDefault="00571706">
            <w:pPr>
              <w:pStyle w:val="TAL"/>
              <w:rPr>
                <w:b/>
                <w:sz w:val="16"/>
              </w:rPr>
            </w:pPr>
            <w:r>
              <w:rPr>
                <w:b/>
                <w:sz w:val="16"/>
              </w:rPr>
              <w:t>Meeting</w:t>
            </w:r>
          </w:p>
        </w:tc>
        <w:tc>
          <w:tcPr>
            <w:tcW w:w="1134" w:type="dxa"/>
            <w:shd w:val="pct10" w:color="auto" w:fill="FFFFFF"/>
          </w:tcPr>
          <w:p w14:paraId="364F5B3C" w14:textId="77777777" w:rsidR="008116B4" w:rsidRDefault="00571706">
            <w:pPr>
              <w:pStyle w:val="TAL"/>
              <w:rPr>
                <w:b/>
                <w:sz w:val="16"/>
              </w:rPr>
            </w:pPr>
            <w:r>
              <w:rPr>
                <w:b/>
                <w:sz w:val="16"/>
              </w:rPr>
              <w:t>TDoc</w:t>
            </w:r>
          </w:p>
        </w:tc>
        <w:tc>
          <w:tcPr>
            <w:tcW w:w="425" w:type="dxa"/>
            <w:shd w:val="pct10" w:color="auto" w:fill="FFFFFF"/>
          </w:tcPr>
          <w:p w14:paraId="1D6BD39B" w14:textId="77777777" w:rsidR="008116B4" w:rsidRDefault="00571706">
            <w:pPr>
              <w:pStyle w:val="TAL"/>
              <w:rPr>
                <w:b/>
                <w:sz w:val="16"/>
              </w:rPr>
            </w:pPr>
            <w:r>
              <w:rPr>
                <w:b/>
                <w:sz w:val="16"/>
              </w:rPr>
              <w:t>CR</w:t>
            </w:r>
          </w:p>
        </w:tc>
        <w:tc>
          <w:tcPr>
            <w:tcW w:w="425" w:type="dxa"/>
            <w:shd w:val="pct10" w:color="auto" w:fill="FFFFFF"/>
          </w:tcPr>
          <w:p w14:paraId="4CA1ADBC" w14:textId="77777777" w:rsidR="008116B4" w:rsidRDefault="00571706">
            <w:pPr>
              <w:pStyle w:val="TAL"/>
              <w:rPr>
                <w:b/>
                <w:sz w:val="16"/>
              </w:rPr>
            </w:pPr>
            <w:r>
              <w:rPr>
                <w:b/>
                <w:sz w:val="16"/>
              </w:rPr>
              <w:t>Rev</w:t>
            </w:r>
          </w:p>
        </w:tc>
        <w:tc>
          <w:tcPr>
            <w:tcW w:w="425" w:type="dxa"/>
            <w:shd w:val="pct10" w:color="auto" w:fill="FFFFFF"/>
          </w:tcPr>
          <w:p w14:paraId="7192E9A0" w14:textId="77777777" w:rsidR="008116B4" w:rsidRDefault="00571706">
            <w:pPr>
              <w:pStyle w:val="TAL"/>
              <w:rPr>
                <w:b/>
                <w:sz w:val="16"/>
              </w:rPr>
            </w:pPr>
            <w:r>
              <w:rPr>
                <w:b/>
                <w:sz w:val="16"/>
              </w:rPr>
              <w:t>Cat</w:t>
            </w:r>
          </w:p>
        </w:tc>
        <w:tc>
          <w:tcPr>
            <w:tcW w:w="4962" w:type="dxa"/>
            <w:shd w:val="pct10" w:color="auto" w:fill="FFFFFF"/>
          </w:tcPr>
          <w:p w14:paraId="2C198148" w14:textId="77777777" w:rsidR="008116B4" w:rsidRDefault="00571706">
            <w:pPr>
              <w:pStyle w:val="TAL"/>
              <w:rPr>
                <w:b/>
                <w:sz w:val="16"/>
              </w:rPr>
            </w:pPr>
            <w:r>
              <w:rPr>
                <w:b/>
                <w:sz w:val="16"/>
              </w:rPr>
              <w:t>Subject/Comment</w:t>
            </w:r>
          </w:p>
        </w:tc>
        <w:tc>
          <w:tcPr>
            <w:tcW w:w="708" w:type="dxa"/>
            <w:shd w:val="pct10" w:color="auto" w:fill="FFFFFF"/>
          </w:tcPr>
          <w:p w14:paraId="69817F32" w14:textId="77777777" w:rsidR="008116B4" w:rsidRDefault="00571706">
            <w:pPr>
              <w:pStyle w:val="TAL"/>
              <w:rPr>
                <w:b/>
                <w:sz w:val="16"/>
              </w:rPr>
            </w:pPr>
            <w:r>
              <w:rPr>
                <w:b/>
                <w:sz w:val="16"/>
              </w:rPr>
              <w:t>New version</w:t>
            </w:r>
          </w:p>
        </w:tc>
      </w:tr>
      <w:tr w:rsidR="008116B4" w14:paraId="43CAE86E" w14:textId="77777777">
        <w:tc>
          <w:tcPr>
            <w:tcW w:w="800" w:type="dxa"/>
            <w:shd w:val="solid" w:color="FFFFFF" w:fill="auto"/>
          </w:tcPr>
          <w:p w14:paraId="2B662AB7" w14:textId="77777777" w:rsidR="008116B4" w:rsidRDefault="00571706">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098173B8" w14:textId="77777777" w:rsidR="008116B4" w:rsidRDefault="00571706">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46410707" w14:textId="77777777" w:rsidR="008116B4" w:rsidRDefault="008116B4">
            <w:pPr>
              <w:pStyle w:val="TAC"/>
              <w:rPr>
                <w:sz w:val="16"/>
                <w:szCs w:val="16"/>
              </w:rPr>
            </w:pPr>
          </w:p>
        </w:tc>
        <w:tc>
          <w:tcPr>
            <w:tcW w:w="425" w:type="dxa"/>
            <w:shd w:val="solid" w:color="FFFFFF" w:fill="auto"/>
          </w:tcPr>
          <w:p w14:paraId="47B75F53" w14:textId="77777777" w:rsidR="008116B4" w:rsidRDefault="008116B4">
            <w:pPr>
              <w:pStyle w:val="TAL"/>
              <w:rPr>
                <w:sz w:val="16"/>
                <w:szCs w:val="16"/>
              </w:rPr>
            </w:pPr>
          </w:p>
        </w:tc>
        <w:tc>
          <w:tcPr>
            <w:tcW w:w="425" w:type="dxa"/>
            <w:shd w:val="solid" w:color="FFFFFF" w:fill="auto"/>
          </w:tcPr>
          <w:p w14:paraId="60D0CD70" w14:textId="77777777" w:rsidR="008116B4" w:rsidRDefault="008116B4">
            <w:pPr>
              <w:pStyle w:val="TAR"/>
              <w:rPr>
                <w:sz w:val="16"/>
                <w:szCs w:val="16"/>
              </w:rPr>
            </w:pPr>
          </w:p>
        </w:tc>
        <w:tc>
          <w:tcPr>
            <w:tcW w:w="425" w:type="dxa"/>
            <w:shd w:val="solid" w:color="FFFFFF" w:fill="auto"/>
          </w:tcPr>
          <w:p w14:paraId="45663D2B" w14:textId="77777777" w:rsidR="008116B4" w:rsidRDefault="008116B4">
            <w:pPr>
              <w:pStyle w:val="TAC"/>
              <w:rPr>
                <w:sz w:val="16"/>
                <w:szCs w:val="16"/>
              </w:rPr>
            </w:pPr>
          </w:p>
        </w:tc>
        <w:tc>
          <w:tcPr>
            <w:tcW w:w="4962" w:type="dxa"/>
            <w:shd w:val="solid" w:color="FFFFFF" w:fill="auto"/>
          </w:tcPr>
          <w:p w14:paraId="7E4581A5" w14:textId="77777777" w:rsidR="008116B4" w:rsidRDefault="00571706">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4B8B8DC7" w14:textId="77777777" w:rsidR="008116B4" w:rsidRDefault="00571706">
            <w:pPr>
              <w:pStyle w:val="TAC"/>
              <w:rPr>
                <w:rFonts w:eastAsia="SimSun"/>
                <w:sz w:val="16"/>
                <w:szCs w:val="16"/>
                <w:lang w:val="en-US" w:eastAsia="zh-CN"/>
              </w:rPr>
            </w:pPr>
            <w:r>
              <w:rPr>
                <w:rFonts w:eastAsia="SimSun" w:hint="eastAsia"/>
                <w:sz w:val="16"/>
                <w:szCs w:val="16"/>
                <w:lang w:val="en-US" w:eastAsia="zh-CN"/>
              </w:rPr>
              <w:t>0.0.0</w:t>
            </w:r>
          </w:p>
        </w:tc>
      </w:tr>
      <w:tr w:rsidR="008116B4" w14:paraId="7869E2AF" w14:textId="77777777">
        <w:tc>
          <w:tcPr>
            <w:tcW w:w="800" w:type="dxa"/>
            <w:shd w:val="solid" w:color="FFFFFF" w:fill="auto"/>
          </w:tcPr>
          <w:p w14:paraId="5A439555" w14:textId="77777777" w:rsidR="008116B4" w:rsidRDefault="00571706">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6DC4C1C1" w14:textId="77777777" w:rsidR="008116B4" w:rsidRDefault="00571706">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304A0E30" w14:textId="77777777" w:rsidR="008116B4" w:rsidRDefault="008116B4">
            <w:pPr>
              <w:pStyle w:val="TAC"/>
              <w:rPr>
                <w:sz w:val="16"/>
                <w:szCs w:val="16"/>
              </w:rPr>
            </w:pPr>
          </w:p>
        </w:tc>
        <w:tc>
          <w:tcPr>
            <w:tcW w:w="425" w:type="dxa"/>
            <w:shd w:val="solid" w:color="FFFFFF" w:fill="auto"/>
          </w:tcPr>
          <w:p w14:paraId="240F11B2" w14:textId="77777777" w:rsidR="008116B4" w:rsidRDefault="008116B4">
            <w:pPr>
              <w:pStyle w:val="TAL"/>
              <w:rPr>
                <w:sz w:val="16"/>
                <w:szCs w:val="16"/>
              </w:rPr>
            </w:pPr>
          </w:p>
        </w:tc>
        <w:tc>
          <w:tcPr>
            <w:tcW w:w="425" w:type="dxa"/>
            <w:shd w:val="solid" w:color="FFFFFF" w:fill="auto"/>
          </w:tcPr>
          <w:p w14:paraId="71268D5D" w14:textId="77777777" w:rsidR="008116B4" w:rsidRDefault="008116B4">
            <w:pPr>
              <w:pStyle w:val="TAR"/>
              <w:rPr>
                <w:sz w:val="16"/>
                <w:szCs w:val="16"/>
              </w:rPr>
            </w:pPr>
          </w:p>
        </w:tc>
        <w:tc>
          <w:tcPr>
            <w:tcW w:w="425" w:type="dxa"/>
            <w:shd w:val="solid" w:color="FFFFFF" w:fill="auto"/>
          </w:tcPr>
          <w:p w14:paraId="6F0A0F5C" w14:textId="77777777" w:rsidR="008116B4" w:rsidRDefault="008116B4">
            <w:pPr>
              <w:pStyle w:val="TAC"/>
              <w:rPr>
                <w:sz w:val="16"/>
                <w:szCs w:val="16"/>
              </w:rPr>
            </w:pPr>
          </w:p>
        </w:tc>
        <w:tc>
          <w:tcPr>
            <w:tcW w:w="4962" w:type="dxa"/>
            <w:shd w:val="solid" w:color="FFFFFF" w:fill="auto"/>
          </w:tcPr>
          <w:p w14:paraId="6FFC2FE2" w14:textId="77777777" w:rsidR="008116B4" w:rsidRDefault="00571706">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38C5EDDC" w14:textId="77777777" w:rsidR="008116B4" w:rsidRDefault="00571706">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1C42D509" w14:textId="77777777" w:rsidR="008116B4" w:rsidRDefault="008116B4">
            <w:pPr>
              <w:pStyle w:val="TAL"/>
              <w:rPr>
                <w:rFonts w:eastAsia="SimSun"/>
                <w:sz w:val="16"/>
                <w:szCs w:val="16"/>
                <w:lang w:val="en-US" w:eastAsia="zh-CN"/>
              </w:rPr>
            </w:pPr>
          </w:p>
        </w:tc>
        <w:tc>
          <w:tcPr>
            <w:tcW w:w="708" w:type="dxa"/>
            <w:shd w:val="solid" w:color="FFFFFF" w:fill="auto"/>
          </w:tcPr>
          <w:p w14:paraId="4AF37204" w14:textId="77777777" w:rsidR="008116B4" w:rsidRDefault="00571706">
            <w:pPr>
              <w:pStyle w:val="TAC"/>
              <w:rPr>
                <w:rFonts w:eastAsia="SimSun"/>
                <w:sz w:val="16"/>
                <w:szCs w:val="16"/>
                <w:lang w:val="en-US" w:eastAsia="zh-CN"/>
              </w:rPr>
            </w:pPr>
            <w:r>
              <w:rPr>
                <w:rFonts w:eastAsia="SimSun" w:hint="eastAsia"/>
                <w:sz w:val="16"/>
                <w:szCs w:val="16"/>
                <w:lang w:val="en-US" w:eastAsia="zh-CN"/>
              </w:rPr>
              <w:t>0.1.0</w:t>
            </w:r>
          </w:p>
        </w:tc>
      </w:tr>
      <w:tr w:rsidR="008116B4" w14:paraId="512EFF5A" w14:textId="77777777">
        <w:tc>
          <w:tcPr>
            <w:tcW w:w="800" w:type="dxa"/>
            <w:shd w:val="solid" w:color="FFFFFF" w:fill="auto"/>
          </w:tcPr>
          <w:p w14:paraId="112A4E9C" w14:textId="77777777" w:rsidR="008116B4" w:rsidRDefault="00571706">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1F16740A" w14:textId="77777777" w:rsidR="008116B4" w:rsidRDefault="00571706">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3B6E7468" w14:textId="77777777" w:rsidR="008116B4" w:rsidRDefault="008116B4">
            <w:pPr>
              <w:pStyle w:val="TAC"/>
              <w:rPr>
                <w:sz w:val="16"/>
                <w:szCs w:val="16"/>
              </w:rPr>
            </w:pPr>
          </w:p>
        </w:tc>
        <w:tc>
          <w:tcPr>
            <w:tcW w:w="425" w:type="dxa"/>
            <w:shd w:val="solid" w:color="FFFFFF" w:fill="auto"/>
          </w:tcPr>
          <w:p w14:paraId="17748C48" w14:textId="77777777" w:rsidR="008116B4" w:rsidRDefault="008116B4">
            <w:pPr>
              <w:pStyle w:val="TAL"/>
              <w:rPr>
                <w:sz w:val="16"/>
                <w:szCs w:val="16"/>
              </w:rPr>
            </w:pPr>
          </w:p>
        </w:tc>
        <w:tc>
          <w:tcPr>
            <w:tcW w:w="425" w:type="dxa"/>
            <w:shd w:val="solid" w:color="FFFFFF" w:fill="auto"/>
          </w:tcPr>
          <w:p w14:paraId="6D36591B" w14:textId="77777777" w:rsidR="008116B4" w:rsidRDefault="008116B4">
            <w:pPr>
              <w:pStyle w:val="TAR"/>
              <w:rPr>
                <w:sz w:val="16"/>
                <w:szCs w:val="16"/>
              </w:rPr>
            </w:pPr>
          </w:p>
        </w:tc>
        <w:tc>
          <w:tcPr>
            <w:tcW w:w="425" w:type="dxa"/>
            <w:shd w:val="solid" w:color="FFFFFF" w:fill="auto"/>
          </w:tcPr>
          <w:p w14:paraId="59054E6D" w14:textId="77777777" w:rsidR="008116B4" w:rsidRDefault="008116B4">
            <w:pPr>
              <w:pStyle w:val="TAC"/>
              <w:rPr>
                <w:sz w:val="16"/>
                <w:szCs w:val="16"/>
              </w:rPr>
            </w:pPr>
          </w:p>
        </w:tc>
        <w:tc>
          <w:tcPr>
            <w:tcW w:w="4962" w:type="dxa"/>
            <w:shd w:val="solid" w:color="FFFFFF" w:fill="auto"/>
          </w:tcPr>
          <w:p w14:paraId="3B9EA1E9" w14:textId="77777777" w:rsidR="008116B4" w:rsidRDefault="00571706">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4FB63A37" w14:textId="77777777" w:rsidR="008116B4" w:rsidRDefault="00571706">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1CE43044" w14:textId="77777777" w:rsidR="008116B4" w:rsidRDefault="00571706">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791C63D6" w14:textId="77777777" w:rsidR="008116B4" w:rsidRDefault="00571706">
            <w:pPr>
              <w:pStyle w:val="TAC"/>
              <w:rPr>
                <w:rFonts w:eastAsiaTheme="minorEastAsia"/>
                <w:sz w:val="16"/>
                <w:szCs w:val="16"/>
                <w:lang w:val="en-US" w:eastAsia="zh-CN"/>
              </w:rPr>
            </w:pPr>
            <w:r>
              <w:rPr>
                <w:rFonts w:eastAsiaTheme="minorEastAsia" w:hint="eastAsia"/>
                <w:sz w:val="16"/>
                <w:szCs w:val="16"/>
                <w:lang w:val="en-US" w:eastAsia="zh-CN"/>
              </w:rPr>
              <w:t>0.2.0</w:t>
            </w:r>
          </w:p>
        </w:tc>
      </w:tr>
      <w:tr w:rsidR="008116B4" w14:paraId="2510A4BA" w14:textId="77777777">
        <w:tc>
          <w:tcPr>
            <w:tcW w:w="800" w:type="dxa"/>
            <w:shd w:val="solid" w:color="FFFFFF" w:fill="auto"/>
          </w:tcPr>
          <w:p w14:paraId="13070E38" w14:textId="77777777" w:rsidR="008116B4" w:rsidRDefault="00571706">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10B92AC0" w14:textId="77777777" w:rsidR="008116B4" w:rsidRDefault="00571706">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2AA9C844" w14:textId="77777777" w:rsidR="008116B4" w:rsidRDefault="008116B4">
            <w:pPr>
              <w:pStyle w:val="TAC"/>
              <w:rPr>
                <w:sz w:val="16"/>
                <w:szCs w:val="16"/>
              </w:rPr>
            </w:pPr>
          </w:p>
        </w:tc>
        <w:tc>
          <w:tcPr>
            <w:tcW w:w="425" w:type="dxa"/>
            <w:shd w:val="solid" w:color="FFFFFF" w:fill="auto"/>
          </w:tcPr>
          <w:p w14:paraId="4E749B3D" w14:textId="77777777" w:rsidR="008116B4" w:rsidRDefault="008116B4">
            <w:pPr>
              <w:pStyle w:val="TAL"/>
              <w:rPr>
                <w:sz w:val="16"/>
                <w:szCs w:val="16"/>
              </w:rPr>
            </w:pPr>
          </w:p>
        </w:tc>
        <w:tc>
          <w:tcPr>
            <w:tcW w:w="425" w:type="dxa"/>
            <w:shd w:val="solid" w:color="FFFFFF" w:fill="auto"/>
          </w:tcPr>
          <w:p w14:paraId="6A745863" w14:textId="77777777" w:rsidR="008116B4" w:rsidRDefault="008116B4">
            <w:pPr>
              <w:pStyle w:val="TAR"/>
              <w:rPr>
                <w:sz w:val="16"/>
                <w:szCs w:val="16"/>
              </w:rPr>
            </w:pPr>
          </w:p>
        </w:tc>
        <w:tc>
          <w:tcPr>
            <w:tcW w:w="425" w:type="dxa"/>
            <w:shd w:val="solid" w:color="FFFFFF" w:fill="auto"/>
          </w:tcPr>
          <w:p w14:paraId="0C6FB705" w14:textId="77777777" w:rsidR="008116B4" w:rsidRDefault="008116B4">
            <w:pPr>
              <w:pStyle w:val="TAC"/>
              <w:rPr>
                <w:sz w:val="16"/>
                <w:szCs w:val="16"/>
              </w:rPr>
            </w:pPr>
          </w:p>
        </w:tc>
        <w:tc>
          <w:tcPr>
            <w:tcW w:w="4962" w:type="dxa"/>
            <w:shd w:val="solid" w:color="FFFFFF" w:fill="auto"/>
          </w:tcPr>
          <w:p w14:paraId="34CCE141" w14:textId="77777777" w:rsidR="008116B4" w:rsidRDefault="00571706">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32EA5B6C" w14:textId="77777777" w:rsidR="008116B4" w:rsidRPr="009F45E2" w:rsidRDefault="00C97A79">
            <w:pPr>
              <w:pStyle w:val="TAC"/>
              <w:jc w:val="left"/>
              <w:rPr>
                <w:rFonts w:eastAsia="SimSun"/>
                <w:sz w:val="16"/>
                <w:szCs w:val="16"/>
                <w:lang w:val="en-US" w:eastAsia="zh-CN"/>
              </w:rPr>
            </w:pPr>
            <w:r w:rsidRPr="00C97A79">
              <w:rPr>
                <w:rFonts w:eastAsia="SimSun"/>
                <w:sz w:val="16"/>
                <w:szCs w:val="16"/>
                <w:lang w:val="en-US" w:eastAsia="zh-CN"/>
              </w:rPr>
              <w:t xml:space="preserve">S6-223036, S6-223035, </w:t>
            </w:r>
            <w:hyperlink r:id="rId34" w:history="1">
              <w:r w:rsidRPr="00C97A79">
                <w:rPr>
                  <w:rFonts w:eastAsia="SimSun"/>
                  <w:sz w:val="16"/>
                  <w:szCs w:val="16"/>
                  <w:lang w:val="en-US" w:eastAsia="zh-CN"/>
                </w:rPr>
                <w:t>S6-222901</w:t>
              </w:r>
            </w:hyperlink>
            <w:r w:rsidRPr="00C97A79">
              <w:rPr>
                <w:rFonts w:eastAsia="SimSun"/>
                <w:sz w:val="16"/>
                <w:szCs w:val="16"/>
                <w:lang w:val="en-US" w:eastAsia="zh-CN"/>
              </w:rPr>
              <w:t>, S6-222764.</w:t>
            </w:r>
          </w:p>
          <w:p w14:paraId="63C20BC9" w14:textId="77777777" w:rsidR="008116B4" w:rsidRDefault="00571706">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264AF7C9" w14:textId="77777777" w:rsidR="008116B4" w:rsidRDefault="00571706">
            <w:pPr>
              <w:pStyle w:val="TAC"/>
              <w:rPr>
                <w:rFonts w:eastAsiaTheme="minorEastAsia"/>
                <w:sz w:val="16"/>
                <w:szCs w:val="16"/>
                <w:lang w:val="en-US" w:eastAsia="zh-CN"/>
              </w:rPr>
            </w:pPr>
            <w:r>
              <w:rPr>
                <w:rFonts w:eastAsiaTheme="minorEastAsia" w:hint="eastAsia"/>
                <w:sz w:val="16"/>
                <w:szCs w:val="16"/>
                <w:lang w:val="en-US" w:eastAsia="zh-CN"/>
              </w:rPr>
              <w:t>0.3.0</w:t>
            </w:r>
          </w:p>
        </w:tc>
      </w:tr>
      <w:tr w:rsidR="009F45E2" w14:paraId="75574DAB" w14:textId="77777777">
        <w:tc>
          <w:tcPr>
            <w:tcW w:w="800" w:type="dxa"/>
            <w:shd w:val="solid" w:color="FFFFFF" w:fill="auto"/>
          </w:tcPr>
          <w:p w14:paraId="0A8C2AB9" w14:textId="77777777" w:rsidR="009F45E2" w:rsidRDefault="009F45E2" w:rsidP="009F45E2">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3E4FA2B2" w14:textId="77777777" w:rsidR="009F45E2" w:rsidRDefault="009F45E2" w:rsidP="009F45E2">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102155F1" w14:textId="77777777" w:rsidR="009F45E2" w:rsidRDefault="009F45E2">
            <w:pPr>
              <w:pStyle w:val="TAC"/>
              <w:rPr>
                <w:sz w:val="16"/>
                <w:szCs w:val="16"/>
              </w:rPr>
            </w:pPr>
          </w:p>
        </w:tc>
        <w:tc>
          <w:tcPr>
            <w:tcW w:w="425" w:type="dxa"/>
            <w:shd w:val="solid" w:color="FFFFFF" w:fill="auto"/>
          </w:tcPr>
          <w:p w14:paraId="69EAB8C5" w14:textId="77777777" w:rsidR="009F45E2" w:rsidRDefault="009F45E2">
            <w:pPr>
              <w:pStyle w:val="TAL"/>
              <w:rPr>
                <w:sz w:val="16"/>
                <w:szCs w:val="16"/>
              </w:rPr>
            </w:pPr>
          </w:p>
        </w:tc>
        <w:tc>
          <w:tcPr>
            <w:tcW w:w="425" w:type="dxa"/>
            <w:shd w:val="solid" w:color="FFFFFF" w:fill="auto"/>
          </w:tcPr>
          <w:p w14:paraId="6CBF3C93" w14:textId="77777777" w:rsidR="009F45E2" w:rsidRDefault="009F45E2">
            <w:pPr>
              <w:pStyle w:val="TAR"/>
              <w:rPr>
                <w:sz w:val="16"/>
                <w:szCs w:val="16"/>
              </w:rPr>
            </w:pPr>
          </w:p>
        </w:tc>
        <w:tc>
          <w:tcPr>
            <w:tcW w:w="425" w:type="dxa"/>
            <w:shd w:val="solid" w:color="FFFFFF" w:fill="auto"/>
          </w:tcPr>
          <w:p w14:paraId="7F83B987" w14:textId="77777777" w:rsidR="009F45E2" w:rsidRDefault="009F45E2">
            <w:pPr>
              <w:pStyle w:val="TAC"/>
              <w:rPr>
                <w:sz w:val="16"/>
                <w:szCs w:val="16"/>
              </w:rPr>
            </w:pPr>
          </w:p>
        </w:tc>
        <w:tc>
          <w:tcPr>
            <w:tcW w:w="4962" w:type="dxa"/>
            <w:shd w:val="solid" w:color="FFFFFF" w:fill="auto"/>
          </w:tcPr>
          <w:p w14:paraId="7B71600F" w14:textId="77777777" w:rsidR="009F45E2" w:rsidRDefault="009F45E2" w:rsidP="009F45E2">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477F0E91" w14:textId="77777777" w:rsidR="009F45E2" w:rsidRDefault="009F45E2" w:rsidP="00294B04">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sidRPr="00A07775">
              <w:rPr>
                <w:rFonts w:eastAsiaTheme="minorEastAsia"/>
                <w:sz w:val="16"/>
                <w:szCs w:val="16"/>
                <w:lang w:eastAsia="zh-CN"/>
              </w:rPr>
              <w:t>S6-223207</w:t>
            </w:r>
            <w:r>
              <w:rPr>
                <w:rFonts w:eastAsiaTheme="minorEastAsia" w:hint="eastAsia"/>
                <w:sz w:val="16"/>
                <w:szCs w:val="16"/>
                <w:lang w:eastAsia="zh-CN"/>
              </w:rPr>
              <w:t xml:space="preserve">, </w:t>
            </w:r>
            <w:r w:rsidRPr="00F17659">
              <w:rPr>
                <w:rFonts w:eastAsiaTheme="minorEastAsia"/>
                <w:sz w:val="16"/>
                <w:szCs w:val="16"/>
                <w:lang w:eastAsia="zh-CN"/>
              </w:rPr>
              <w:t>S6-223477</w:t>
            </w:r>
          </w:p>
          <w:p w14:paraId="705EB8E6" w14:textId="77777777" w:rsidR="009F45E2" w:rsidRPr="00FA797F" w:rsidRDefault="009F45E2" w:rsidP="00294B04">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7CE842CB" w14:textId="77777777" w:rsidR="009F45E2" w:rsidRDefault="009F45E2">
            <w:pPr>
              <w:pStyle w:val="TAC"/>
              <w:rPr>
                <w:rFonts w:eastAsiaTheme="minorEastAsia"/>
                <w:sz w:val="16"/>
                <w:szCs w:val="16"/>
                <w:lang w:val="en-US" w:eastAsia="zh-CN"/>
              </w:rPr>
            </w:pPr>
            <w:r>
              <w:rPr>
                <w:rFonts w:eastAsiaTheme="minorEastAsia" w:hint="eastAsia"/>
                <w:sz w:val="16"/>
                <w:szCs w:val="16"/>
                <w:lang w:val="en-US" w:eastAsia="zh-CN"/>
              </w:rPr>
              <w:t>0.4.0</w:t>
            </w:r>
          </w:p>
        </w:tc>
      </w:tr>
    </w:tbl>
    <w:p w14:paraId="314B96ED" w14:textId="77777777" w:rsidR="008116B4" w:rsidRDefault="008116B4"/>
    <w:sectPr w:rsidR="008116B4" w:rsidSect="008116B4">
      <w:headerReference w:type="default" r:id="rId35"/>
      <w:footerReference w:type="default" r:id="rId3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D643EA" w14:textId="77777777" w:rsidR="00C861F3" w:rsidRDefault="00C861F3" w:rsidP="008116B4">
      <w:pPr>
        <w:spacing w:after="0"/>
      </w:pPr>
      <w:r>
        <w:separator/>
      </w:r>
    </w:p>
  </w:endnote>
  <w:endnote w:type="continuationSeparator" w:id="0">
    <w:p w14:paraId="2E5EC3DB" w14:textId="77777777" w:rsidR="00C861F3" w:rsidRDefault="00C861F3" w:rsidP="008116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559A5" w14:textId="77777777" w:rsidR="003737EA" w:rsidRDefault="003737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8C611D" w14:textId="77777777" w:rsidR="00C861F3" w:rsidRDefault="00C861F3">
      <w:pPr>
        <w:spacing w:after="0"/>
      </w:pPr>
      <w:r>
        <w:separator/>
      </w:r>
    </w:p>
  </w:footnote>
  <w:footnote w:type="continuationSeparator" w:id="0">
    <w:p w14:paraId="50E53F33" w14:textId="77777777" w:rsidR="00C861F3" w:rsidRDefault="00C861F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71477" w14:textId="7151AB2F" w:rsidR="003737EA" w:rsidRDefault="003737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41CD">
      <w:rPr>
        <w:rFonts w:ascii="Arial" w:hAnsi="Arial" w:cs="Arial"/>
        <w:b/>
        <w:noProof/>
        <w:sz w:val="18"/>
        <w:szCs w:val="18"/>
      </w:rPr>
      <w:t>3GPP TS 23.435 V0.4.0 (2022-11)</w:t>
    </w:r>
    <w:r>
      <w:rPr>
        <w:rFonts w:ascii="Arial" w:hAnsi="Arial" w:cs="Arial"/>
        <w:b/>
        <w:sz w:val="18"/>
        <w:szCs w:val="18"/>
      </w:rPr>
      <w:fldChar w:fldCharType="end"/>
    </w:r>
  </w:p>
  <w:p w14:paraId="6138C8E2" w14:textId="77777777" w:rsidR="003737EA" w:rsidRDefault="003737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7799B">
      <w:rPr>
        <w:rFonts w:ascii="Arial" w:hAnsi="Arial" w:cs="Arial"/>
        <w:b/>
        <w:noProof/>
        <w:sz w:val="18"/>
        <w:szCs w:val="18"/>
      </w:rPr>
      <w:t>47</w:t>
    </w:r>
    <w:r>
      <w:rPr>
        <w:rFonts w:ascii="Arial" w:hAnsi="Arial" w:cs="Arial"/>
        <w:b/>
        <w:sz w:val="18"/>
        <w:szCs w:val="18"/>
      </w:rPr>
      <w:fldChar w:fldCharType="end"/>
    </w:r>
  </w:p>
  <w:p w14:paraId="5A7F7405" w14:textId="43C47E86" w:rsidR="003737EA" w:rsidRDefault="003737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41CD">
      <w:rPr>
        <w:rFonts w:ascii="Arial" w:hAnsi="Arial" w:cs="Arial"/>
        <w:b/>
        <w:noProof/>
        <w:sz w:val="18"/>
        <w:szCs w:val="18"/>
      </w:rPr>
      <w:t>Release 18</w:t>
    </w:r>
    <w:r>
      <w:rPr>
        <w:rFonts w:ascii="Arial" w:hAnsi="Arial" w:cs="Arial"/>
        <w:b/>
        <w:sz w:val="18"/>
        <w:szCs w:val="18"/>
      </w:rPr>
      <w:fldChar w:fldCharType="end"/>
    </w:r>
  </w:p>
  <w:p w14:paraId="6692CF90" w14:textId="77777777" w:rsidR="003737EA" w:rsidRDefault="003737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9F81951"/>
    <w:multiLevelType w:val="multilevel"/>
    <w:tmpl w:val="09F81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1" w15:restartNumberingAfterBreak="0">
    <w:nsid w:val="46ED2C0E"/>
    <w:multiLevelType w:val="multilevel"/>
    <w:tmpl w:val="46ED2C0E"/>
    <w:lvl w:ilvl="0">
      <w:start w:val="9"/>
      <w:numFmt w:val="bullet"/>
      <w:lvlText w:val="-"/>
      <w:lvlJc w:val="left"/>
      <w:pPr>
        <w:ind w:left="1048" w:hanging="360"/>
      </w:pPr>
      <w:rPr>
        <w:rFonts w:ascii="Times New Roman" w:eastAsia="SimSun" w:hAnsi="Times New Roman" w:cs="Times New Roman" w:hint="default"/>
      </w:rPr>
    </w:lvl>
    <w:lvl w:ilvl="1">
      <w:start w:val="1"/>
      <w:numFmt w:val="bullet"/>
      <w:lvlText w:val=""/>
      <w:lvlJc w:val="left"/>
      <w:pPr>
        <w:ind w:left="1528" w:hanging="420"/>
      </w:pPr>
      <w:rPr>
        <w:rFonts w:ascii="Wingdings" w:hAnsi="Wingdings" w:hint="default"/>
      </w:rPr>
    </w:lvl>
    <w:lvl w:ilvl="2">
      <w:start w:val="1"/>
      <w:numFmt w:val="bullet"/>
      <w:lvlText w:val=""/>
      <w:lvlJc w:val="left"/>
      <w:pPr>
        <w:ind w:left="1948" w:hanging="420"/>
      </w:pPr>
      <w:rPr>
        <w:rFonts w:ascii="Wingdings" w:hAnsi="Wingdings" w:hint="default"/>
      </w:rPr>
    </w:lvl>
    <w:lvl w:ilvl="3">
      <w:start w:val="1"/>
      <w:numFmt w:val="bullet"/>
      <w:lvlText w:val=""/>
      <w:lvlJc w:val="left"/>
      <w:pPr>
        <w:ind w:left="2368" w:hanging="420"/>
      </w:pPr>
      <w:rPr>
        <w:rFonts w:ascii="Wingdings" w:hAnsi="Wingdings" w:hint="default"/>
      </w:rPr>
    </w:lvl>
    <w:lvl w:ilvl="4">
      <w:start w:val="1"/>
      <w:numFmt w:val="bullet"/>
      <w:lvlText w:val=""/>
      <w:lvlJc w:val="left"/>
      <w:pPr>
        <w:ind w:left="2788" w:hanging="420"/>
      </w:pPr>
      <w:rPr>
        <w:rFonts w:ascii="Wingdings" w:hAnsi="Wingdings" w:hint="default"/>
      </w:rPr>
    </w:lvl>
    <w:lvl w:ilvl="5">
      <w:start w:val="1"/>
      <w:numFmt w:val="bullet"/>
      <w:lvlText w:val=""/>
      <w:lvlJc w:val="left"/>
      <w:pPr>
        <w:ind w:left="3208" w:hanging="420"/>
      </w:pPr>
      <w:rPr>
        <w:rFonts w:ascii="Wingdings" w:hAnsi="Wingdings" w:hint="default"/>
      </w:rPr>
    </w:lvl>
    <w:lvl w:ilvl="6">
      <w:start w:val="1"/>
      <w:numFmt w:val="bullet"/>
      <w:lvlText w:val=""/>
      <w:lvlJc w:val="left"/>
      <w:pPr>
        <w:ind w:left="3628" w:hanging="420"/>
      </w:pPr>
      <w:rPr>
        <w:rFonts w:ascii="Wingdings" w:hAnsi="Wingdings" w:hint="default"/>
      </w:rPr>
    </w:lvl>
    <w:lvl w:ilvl="7">
      <w:start w:val="1"/>
      <w:numFmt w:val="bullet"/>
      <w:lvlText w:val=""/>
      <w:lvlJc w:val="left"/>
      <w:pPr>
        <w:ind w:left="4048" w:hanging="420"/>
      </w:pPr>
      <w:rPr>
        <w:rFonts w:ascii="Wingdings" w:hAnsi="Wingdings" w:hint="default"/>
      </w:rPr>
    </w:lvl>
    <w:lvl w:ilvl="8">
      <w:start w:val="1"/>
      <w:numFmt w:val="bullet"/>
      <w:lvlText w:val=""/>
      <w:lvlJc w:val="left"/>
      <w:pPr>
        <w:ind w:left="4468" w:hanging="420"/>
      </w:pPr>
      <w:rPr>
        <w:rFonts w:ascii="Wingdings" w:hAnsi="Wingdings" w:hint="default"/>
      </w:r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C154EF5"/>
    <w:multiLevelType w:val="multilevel"/>
    <w:tmpl w:val="8A7C188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4" w15:restartNumberingAfterBreak="0">
    <w:nsid w:val="668B2951"/>
    <w:multiLevelType w:val="multilevel"/>
    <w:tmpl w:val="668B2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7A96187D"/>
    <w:multiLevelType w:val="multilevel"/>
    <w:tmpl w:val="42CE684C"/>
    <w:lvl w:ilvl="0">
      <w:start w:val="1"/>
      <w:numFmt w:val="decimal"/>
      <w:lvlText w:val="%1."/>
      <w:lvlJc w:val="left"/>
      <w:pPr>
        <w:ind w:left="644" w:hanging="360"/>
      </w:pPr>
      <w:rPr>
        <w:rFonts w:ascii="Times New Roman" w:eastAsia="SimSu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num w:numId="1" w16cid:durableId="729958769">
    <w:abstractNumId w:val="3"/>
  </w:num>
  <w:num w:numId="2" w16cid:durableId="1838306157">
    <w:abstractNumId w:val="5"/>
  </w:num>
  <w:num w:numId="3" w16cid:durableId="1659920456">
    <w:abstractNumId w:val="8"/>
  </w:num>
  <w:num w:numId="4" w16cid:durableId="1071004303">
    <w:abstractNumId w:val="9"/>
  </w:num>
  <w:num w:numId="5" w16cid:durableId="1689674615">
    <w:abstractNumId w:val="6"/>
  </w:num>
  <w:num w:numId="6" w16cid:durableId="1244493362">
    <w:abstractNumId w:val="2"/>
  </w:num>
  <w:num w:numId="7" w16cid:durableId="1417434201">
    <w:abstractNumId w:val="7"/>
  </w:num>
  <w:num w:numId="8" w16cid:durableId="1357148857">
    <w:abstractNumId w:val="4"/>
  </w:num>
  <w:num w:numId="9" w16cid:durableId="723407010">
    <w:abstractNumId w:val="1"/>
  </w:num>
  <w:num w:numId="10" w16cid:durableId="192808260">
    <w:abstractNumId w:val="0"/>
  </w:num>
  <w:num w:numId="11" w16cid:durableId="605775415">
    <w:abstractNumId w:val="12"/>
  </w:num>
  <w:num w:numId="12" w16cid:durableId="1670864447">
    <w:abstractNumId w:val="14"/>
  </w:num>
  <w:num w:numId="13" w16cid:durableId="1246233002">
    <w:abstractNumId w:val="11"/>
  </w:num>
  <w:num w:numId="14" w16cid:durableId="804006233">
    <w:abstractNumId w:val="10"/>
  </w:num>
  <w:num w:numId="15" w16cid:durableId="11499050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52739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6562"/>
    <w:rsid w:val="000109FD"/>
    <w:rsid w:val="00015B32"/>
    <w:rsid w:val="00017F2A"/>
    <w:rsid w:val="00033397"/>
    <w:rsid w:val="00040095"/>
    <w:rsid w:val="00051834"/>
    <w:rsid w:val="000535BA"/>
    <w:rsid w:val="00054A22"/>
    <w:rsid w:val="00062023"/>
    <w:rsid w:val="000655A6"/>
    <w:rsid w:val="00066A9C"/>
    <w:rsid w:val="00074AFC"/>
    <w:rsid w:val="0007799B"/>
    <w:rsid w:val="00080512"/>
    <w:rsid w:val="000849BE"/>
    <w:rsid w:val="00084D8D"/>
    <w:rsid w:val="000C47C3"/>
    <w:rsid w:val="000D58AB"/>
    <w:rsid w:val="001045EB"/>
    <w:rsid w:val="001118F3"/>
    <w:rsid w:val="00113971"/>
    <w:rsid w:val="00133525"/>
    <w:rsid w:val="001437C7"/>
    <w:rsid w:val="00143D47"/>
    <w:rsid w:val="00163268"/>
    <w:rsid w:val="001717B1"/>
    <w:rsid w:val="00172EBB"/>
    <w:rsid w:val="00181051"/>
    <w:rsid w:val="001A4C42"/>
    <w:rsid w:val="001A7420"/>
    <w:rsid w:val="001B414D"/>
    <w:rsid w:val="001B6637"/>
    <w:rsid w:val="001C21C3"/>
    <w:rsid w:val="001D02C2"/>
    <w:rsid w:val="001F0C1D"/>
    <w:rsid w:val="001F1132"/>
    <w:rsid w:val="001F168B"/>
    <w:rsid w:val="001F2BAD"/>
    <w:rsid w:val="001F4CE8"/>
    <w:rsid w:val="001F6A4C"/>
    <w:rsid w:val="0020254E"/>
    <w:rsid w:val="00215C04"/>
    <w:rsid w:val="0022026C"/>
    <w:rsid w:val="002347A2"/>
    <w:rsid w:val="00236E20"/>
    <w:rsid w:val="002557D3"/>
    <w:rsid w:val="0026249F"/>
    <w:rsid w:val="002675F0"/>
    <w:rsid w:val="00270958"/>
    <w:rsid w:val="002760EE"/>
    <w:rsid w:val="002807FC"/>
    <w:rsid w:val="002837C6"/>
    <w:rsid w:val="00294B04"/>
    <w:rsid w:val="002A11A4"/>
    <w:rsid w:val="002A2B13"/>
    <w:rsid w:val="002A377F"/>
    <w:rsid w:val="002B4B92"/>
    <w:rsid w:val="002B6339"/>
    <w:rsid w:val="002C4EF7"/>
    <w:rsid w:val="002E00EE"/>
    <w:rsid w:val="00315368"/>
    <w:rsid w:val="003172DC"/>
    <w:rsid w:val="00325939"/>
    <w:rsid w:val="00344A3C"/>
    <w:rsid w:val="003472F6"/>
    <w:rsid w:val="0035462D"/>
    <w:rsid w:val="00356555"/>
    <w:rsid w:val="00357EB2"/>
    <w:rsid w:val="003705BC"/>
    <w:rsid w:val="00372D0D"/>
    <w:rsid w:val="003737EA"/>
    <w:rsid w:val="003765B8"/>
    <w:rsid w:val="0039319F"/>
    <w:rsid w:val="003936A3"/>
    <w:rsid w:val="003A46A2"/>
    <w:rsid w:val="003A5F84"/>
    <w:rsid w:val="003C3971"/>
    <w:rsid w:val="003D6A05"/>
    <w:rsid w:val="003E334F"/>
    <w:rsid w:val="003E6B40"/>
    <w:rsid w:val="004158C6"/>
    <w:rsid w:val="00423334"/>
    <w:rsid w:val="00432B5D"/>
    <w:rsid w:val="004345EC"/>
    <w:rsid w:val="004362E9"/>
    <w:rsid w:val="00446E02"/>
    <w:rsid w:val="00465515"/>
    <w:rsid w:val="00465ED7"/>
    <w:rsid w:val="00471F03"/>
    <w:rsid w:val="00480012"/>
    <w:rsid w:val="004867A8"/>
    <w:rsid w:val="0049751D"/>
    <w:rsid w:val="004C30AC"/>
    <w:rsid w:val="004D3578"/>
    <w:rsid w:val="004E213A"/>
    <w:rsid w:val="004F0988"/>
    <w:rsid w:val="004F3340"/>
    <w:rsid w:val="00512EC6"/>
    <w:rsid w:val="0053388B"/>
    <w:rsid w:val="00535773"/>
    <w:rsid w:val="00543E6C"/>
    <w:rsid w:val="0056167A"/>
    <w:rsid w:val="00565087"/>
    <w:rsid w:val="00565E14"/>
    <w:rsid w:val="00571706"/>
    <w:rsid w:val="00597B11"/>
    <w:rsid w:val="005A0E12"/>
    <w:rsid w:val="005B15A6"/>
    <w:rsid w:val="005C5FB5"/>
    <w:rsid w:val="005C73CB"/>
    <w:rsid w:val="005D2E01"/>
    <w:rsid w:val="005D7526"/>
    <w:rsid w:val="005E4BB2"/>
    <w:rsid w:val="005F788A"/>
    <w:rsid w:val="00602AEA"/>
    <w:rsid w:val="00614FDF"/>
    <w:rsid w:val="006177C5"/>
    <w:rsid w:val="00627AD9"/>
    <w:rsid w:val="006325A5"/>
    <w:rsid w:val="006348EE"/>
    <w:rsid w:val="0063543D"/>
    <w:rsid w:val="00647114"/>
    <w:rsid w:val="0065072C"/>
    <w:rsid w:val="00651763"/>
    <w:rsid w:val="0066193D"/>
    <w:rsid w:val="00675508"/>
    <w:rsid w:val="00675A7B"/>
    <w:rsid w:val="006912E9"/>
    <w:rsid w:val="00693591"/>
    <w:rsid w:val="006A323F"/>
    <w:rsid w:val="006A708B"/>
    <w:rsid w:val="006B30D0"/>
    <w:rsid w:val="006C3D95"/>
    <w:rsid w:val="006E0981"/>
    <w:rsid w:val="006E11BE"/>
    <w:rsid w:val="006E5C86"/>
    <w:rsid w:val="006F6282"/>
    <w:rsid w:val="00701116"/>
    <w:rsid w:val="00701196"/>
    <w:rsid w:val="0071174C"/>
    <w:rsid w:val="00713C44"/>
    <w:rsid w:val="0072089A"/>
    <w:rsid w:val="0072427B"/>
    <w:rsid w:val="0072671B"/>
    <w:rsid w:val="00734A5B"/>
    <w:rsid w:val="0074026F"/>
    <w:rsid w:val="00741528"/>
    <w:rsid w:val="007429F6"/>
    <w:rsid w:val="00744E76"/>
    <w:rsid w:val="00765EA3"/>
    <w:rsid w:val="00772B32"/>
    <w:rsid w:val="00774DA4"/>
    <w:rsid w:val="00777010"/>
    <w:rsid w:val="00781F0F"/>
    <w:rsid w:val="00787708"/>
    <w:rsid w:val="00792BC5"/>
    <w:rsid w:val="00793490"/>
    <w:rsid w:val="007A68BD"/>
    <w:rsid w:val="007B43E0"/>
    <w:rsid w:val="007B600E"/>
    <w:rsid w:val="007C17C0"/>
    <w:rsid w:val="007C323C"/>
    <w:rsid w:val="007D29A9"/>
    <w:rsid w:val="007E47ED"/>
    <w:rsid w:val="007F0F4A"/>
    <w:rsid w:val="008028A4"/>
    <w:rsid w:val="008116B4"/>
    <w:rsid w:val="00817A84"/>
    <w:rsid w:val="0082382E"/>
    <w:rsid w:val="008305AC"/>
    <w:rsid w:val="00830747"/>
    <w:rsid w:val="008526F1"/>
    <w:rsid w:val="00874F20"/>
    <w:rsid w:val="008768CA"/>
    <w:rsid w:val="00892568"/>
    <w:rsid w:val="008B47F2"/>
    <w:rsid w:val="008C384C"/>
    <w:rsid w:val="008D079D"/>
    <w:rsid w:val="008D0FCF"/>
    <w:rsid w:val="008E2D68"/>
    <w:rsid w:val="008E6756"/>
    <w:rsid w:val="00900D9A"/>
    <w:rsid w:val="0090271F"/>
    <w:rsid w:val="00902E23"/>
    <w:rsid w:val="009114D7"/>
    <w:rsid w:val="00912EE3"/>
    <w:rsid w:val="0091348E"/>
    <w:rsid w:val="00913499"/>
    <w:rsid w:val="00914537"/>
    <w:rsid w:val="00916216"/>
    <w:rsid w:val="00917CCB"/>
    <w:rsid w:val="009229BE"/>
    <w:rsid w:val="00933FB0"/>
    <w:rsid w:val="00942EC2"/>
    <w:rsid w:val="00955BF1"/>
    <w:rsid w:val="0097221F"/>
    <w:rsid w:val="0098795E"/>
    <w:rsid w:val="009C06DE"/>
    <w:rsid w:val="009C0E32"/>
    <w:rsid w:val="009C6C51"/>
    <w:rsid w:val="009C6EDD"/>
    <w:rsid w:val="009E1ECB"/>
    <w:rsid w:val="009F37B7"/>
    <w:rsid w:val="009F45E2"/>
    <w:rsid w:val="00A07775"/>
    <w:rsid w:val="00A10F02"/>
    <w:rsid w:val="00A164B4"/>
    <w:rsid w:val="00A26956"/>
    <w:rsid w:val="00A27486"/>
    <w:rsid w:val="00A30699"/>
    <w:rsid w:val="00A31C13"/>
    <w:rsid w:val="00A37AD0"/>
    <w:rsid w:val="00A51896"/>
    <w:rsid w:val="00A53724"/>
    <w:rsid w:val="00A56066"/>
    <w:rsid w:val="00A566F4"/>
    <w:rsid w:val="00A650A1"/>
    <w:rsid w:val="00A73129"/>
    <w:rsid w:val="00A82346"/>
    <w:rsid w:val="00A85695"/>
    <w:rsid w:val="00A8707F"/>
    <w:rsid w:val="00A929C4"/>
    <w:rsid w:val="00A92BA1"/>
    <w:rsid w:val="00A95A32"/>
    <w:rsid w:val="00A96788"/>
    <w:rsid w:val="00AB4A5D"/>
    <w:rsid w:val="00AC6BC6"/>
    <w:rsid w:val="00AC7696"/>
    <w:rsid w:val="00AE09D5"/>
    <w:rsid w:val="00AE0FC3"/>
    <w:rsid w:val="00AE65E2"/>
    <w:rsid w:val="00AF1460"/>
    <w:rsid w:val="00B011BB"/>
    <w:rsid w:val="00B15449"/>
    <w:rsid w:val="00B33B1C"/>
    <w:rsid w:val="00B33EC7"/>
    <w:rsid w:val="00B55560"/>
    <w:rsid w:val="00B716D1"/>
    <w:rsid w:val="00B81CD6"/>
    <w:rsid w:val="00B83FA2"/>
    <w:rsid w:val="00B921F0"/>
    <w:rsid w:val="00B93086"/>
    <w:rsid w:val="00B93E1D"/>
    <w:rsid w:val="00BA19ED"/>
    <w:rsid w:val="00BA4B8D"/>
    <w:rsid w:val="00BB3565"/>
    <w:rsid w:val="00BC0F7D"/>
    <w:rsid w:val="00BD7D31"/>
    <w:rsid w:val="00BE3255"/>
    <w:rsid w:val="00BE7623"/>
    <w:rsid w:val="00BF128E"/>
    <w:rsid w:val="00BF3C43"/>
    <w:rsid w:val="00BF7514"/>
    <w:rsid w:val="00C074DD"/>
    <w:rsid w:val="00C1496A"/>
    <w:rsid w:val="00C26005"/>
    <w:rsid w:val="00C33079"/>
    <w:rsid w:val="00C45231"/>
    <w:rsid w:val="00C551FF"/>
    <w:rsid w:val="00C72833"/>
    <w:rsid w:val="00C75FCF"/>
    <w:rsid w:val="00C77DEF"/>
    <w:rsid w:val="00C80F1D"/>
    <w:rsid w:val="00C8356B"/>
    <w:rsid w:val="00C861F3"/>
    <w:rsid w:val="00C91962"/>
    <w:rsid w:val="00C93F40"/>
    <w:rsid w:val="00C97A79"/>
    <w:rsid w:val="00CA1DB6"/>
    <w:rsid w:val="00CA3D0C"/>
    <w:rsid w:val="00CA5F43"/>
    <w:rsid w:val="00CC73E9"/>
    <w:rsid w:val="00CE54A2"/>
    <w:rsid w:val="00CE74A7"/>
    <w:rsid w:val="00CF381A"/>
    <w:rsid w:val="00D11F6F"/>
    <w:rsid w:val="00D125A0"/>
    <w:rsid w:val="00D20DDD"/>
    <w:rsid w:val="00D54DF6"/>
    <w:rsid w:val="00D57972"/>
    <w:rsid w:val="00D641CD"/>
    <w:rsid w:val="00D675A9"/>
    <w:rsid w:val="00D738D6"/>
    <w:rsid w:val="00D755EB"/>
    <w:rsid w:val="00D76048"/>
    <w:rsid w:val="00D82E6F"/>
    <w:rsid w:val="00D83DCD"/>
    <w:rsid w:val="00D87E00"/>
    <w:rsid w:val="00D9025B"/>
    <w:rsid w:val="00D9134D"/>
    <w:rsid w:val="00D917B8"/>
    <w:rsid w:val="00DA1B8F"/>
    <w:rsid w:val="00DA7A03"/>
    <w:rsid w:val="00DB1818"/>
    <w:rsid w:val="00DC309B"/>
    <w:rsid w:val="00DC431E"/>
    <w:rsid w:val="00DC4DA2"/>
    <w:rsid w:val="00DD4C17"/>
    <w:rsid w:val="00DD74A5"/>
    <w:rsid w:val="00DF2B1F"/>
    <w:rsid w:val="00DF62CD"/>
    <w:rsid w:val="00E16509"/>
    <w:rsid w:val="00E16558"/>
    <w:rsid w:val="00E24B35"/>
    <w:rsid w:val="00E254BF"/>
    <w:rsid w:val="00E3204A"/>
    <w:rsid w:val="00E44582"/>
    <w:rsid w:val="00E6382D"/>
    <w:rsid w:val="00E77645"/>
    <w:rsid w:val="00E81BA3"/>
    <w:rsid w:val="00E85CB0"/>
    <w:rsid w:val="00EA1275"/>
    <w:rsid w:val="00EA15B0"/>
    <w:rsid w:val="00EA4302"/>
    <w:rsid w:val="00EA5EA7"/>
    <w:rsid w:val="00EB453E"/>
    <w:rsid w:val="00EC0CCD"/>
    <w:rsid w:val="00EC4A25"/>
    <w:rsid w:val="00EF608C"/>
    <w:rsid w:val="00F025A2"/>
    <w:rsid w:val="00F04712"/>
    <w:rsid w:val="00F100E5"/>
    <w:rsid w:val="00F13360"/>
    <w:rsid w:val="00F15F4C"/>
    <w:rsid w:val="00F17659"/>
    <w:rsid w:val="00F22EC7"/>
    <w:rsid w:val="00F325C8"/>
    <w:rsid w:val="00F3776E"/>
    <w:rsid w:val="00F40E6F"/>
    <w:rsid w:val="00F46032"/>
    <w:rsid w:val="00F50615"/>
    <w:rsid w:val="00F653B8"/>
    <w:rsid w:val="00F77A4C"/>
    <w:rsid w:val="00F808D3"/>
    <w:rsid w:val="00F8457B"/>
    <w:rsid w:val="00F9008D"/>
    <w:rsid w:val="00FA1266"/>
    <w:rsid w:val="00FA22E8"/>
    <w:rsid w:val="00FA797F"/>
    <w:rsid w:val="00FB5CB7"/>
    <w:rsid w:val="00FC1192"/>
    <w:rsid w:val="00FC52CA"/>
    <w:rsid w:val="00FE6DDA"/>
    <w:rsid w:val="00FF50EC"/>
    <w:rsid w:val="01A114F3"/>
    <w:rsid w:val="025948C8"/>
    <w:rsid w:val="05A61509"/>
    <w:rsid w:val="0667181E"/>
    <w:rsid w:val="0D2826A1"/>
    <w:rsid w:val="10A31DA6"/>
    <w:rsid w:val="12C215C1"/>
    <w:rsid w:val="15BC5A64"/>
    <w:rsid w:val="2B8964BD"/>
    <w:rsid w:val="2CAF2622"/>
    <w:rsid w:val="37795D2E"/>
    <w:rsid w:val="3E3907C4"/>
    <w:rsid w:val="421D322B"/>
    <w:rsid w:val="542E520F"/>
    <w:rsid w:val="5F75103D"/>
    <w:rsid w:val="5FC6001F"/>
    <w:rsid w:val="6B2D565B"/>
    <w:rsid w:val="6CD9123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2DDC76"/>
  <w15:docId w15:val="{43F16F69-0010-49AC-97C8-2E8CEC0CC5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16B4"/>
    <w:pPr>
      <w:spacing w:after="180"/>
    </w:pPr>
    <w:rPr>
      <w:rFonts w:eastAsia="Times New Roman"/>
      <w:lang w:val="en-GB" w:eastAsia="en-US"/>
    </w:rPr>
  </w:style>
  <w:style w:type="paragraph" w:styleId="Heading1">
    <w:name w:val="heading 1"/>
    <w:next w:val="Normal"/>
    <w:qFormat/>
    <w:rsid w:val="008116B4"/>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qFormat/>
    <w:rsid w:val="008116B4"/>
    <w:pPr>
      <w:pBdr>
        <w:top w:val="none" w:sz="0" w:space="0" w:color="auto"/>
      </w:pBdr>
      <w:spacing w:before="180"/>
      <w:outlineLvl w:val="1"/>
    </w:pPr>
    <w:rPr>
      <w:sz w:val="32"/>
    </w:rPr>
  </w:style>
  <w:style w:type="paragraph" w:styleId="Heading3">
    <w:name w:val="heading 3"/>
    <w:basedOn w:val="Heading2"/>
    <w:next w:val="Normal"/>
    <w:qFormat/>
    <w:rsid w:val="008116B4"/>
    <w:pPr>
      <w:spacing w:before="120"/>
      <w:outlineLvl w:val="2"/>
    </w:pPr>
    <w:rPr>
      <w:sz w:val="28"/>
    </w:rPr>
  </w:style>
  <w:style w:type="paragraph" w:styleId="Heading4">
    <w:name w:val="heading 4"/>
    <w:basedOn w:val="Heading3"/>
    <w:next w:val="Normal"/>
    <w:qFormat/>
    <w:rsid w:val="008116B4"/>
    <w:pPr>
      <w:ind w:left="1418" w:hanging="1418"/>
      <w:outlineLvl w:val="3"/>
    </w:pPr>
    <w:rPr>
      <w:sz w:val="24"/>
    </w:rPr>
  </w:style>
  <w:style w:type="paragraph" w:styleId="Heading5">
    <w:name w:val="heading 5"/>
    <w:basedOn w:val="Heading4"/>
    <w:next w:val="Normal"/>
    <w:qFormat/>
    <w:rsid w:val="008116B4"/>
    <w:pPr>
      <w:ind w:left="1701" w:hanging="1701"/>
      <w:outlineLvl w:val="4"/>
    </w:pPr>
    <w:rPr>
      <w:sz w:val="22"/>
    </w:rPr>
  </w:style>
  <w:style w:type="paragraph" w:styleId="Heading6">
    <w:name w:val="heading 6"/>
    <w:basedOn w:val="H6"/>
    <w:next w:val="Normal"/>
    <w:qFormat/>
    <w:rsid w:val="008116B4"/>
    <w:pPr>
      <w:outlineLvl w:val="5"/>
    </w:pPr>
  </w:style>
  <w:style w:type="paragraph" w:styleId="Heading7">
    <w:name w:val="heading 7"/>
    <w:basedOn w:val="H6"/>
    <w:next w:val="Normal"/>
    <w:qFormat/>
    <w:rsid w:val="008116B4"/>
    <w:pPr>
      <w:outlineLvl w:val="6"/>
    </w:pPr>
  </w:style>
  <w:style w:type="paragraph" w:styleId="Heading8">
    <w:name w:val="heading 8"/>
    <w:basedOn w:val="Heading1"/>
    <w:next w:val="Normal"/>
    <w:qFormat/>
    <w:rsid w:val="008116B4"/>
    <w:pPr>
      <w:ind w:left="0" w:firstLine="0"/>
      <w:outlineLvl w:val="7"/>
    </w:pPr>
  </w:style>
  <w:style w:type="paragraph" w:styleId="Heading9">
    <w:name w:val="heading 9"/>
    <w:basedOn w:val="Heading8"/>
    <w:next w:val="Normal"/>
    <w:qFormat/>
    <w:rsid w:val="008116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8116B4"/>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8116B4"/>
    <w:pPr>
      <w:ind w:left="1985" w:hanging="1985"/>
      <w:outlineLvl w:val="9"/>
    </w:pPr>
    <w:rPr>
      <w:sz w:val="20"/>
    </w:rPr>
  </w:style>
  <w:style w:type="paragraph" w:styleId="List3">
    <w:name w:val="List 3"/>
    <w:basedOn w:val="Normal"/>
    <w:semiHidden/>
    <w:unhideWhenUsed/>
    <w:qFormat/>
    <w:rsid w:val="008116B4"/>
    <w:pPr>
      <w:ind w:left="849" w:hanging="283"/>
      <w:contextualSpacing/>
    </w:pPr>
  </w:style>
  <w:style w:type="paragraph" w:styleId="TOC7">
    <w:name w:val="toc 7"/>
    <w:basedOn w:val="TOC6"/>
    <w:next w:val="Normal"/>
    <w:uiPriority w:val="39"/>
    <w:qFormat/>
    <w:rsid w:val="008116B4"/>
    <w:pPr>
      <w:ind w:left="2268" w:hanging="2268"/>
    </w:pPr>
  </w:style>
  <w:style w:type="paragraph" w:styleId="TOC6">
    <w:name w:val="toc 6"/>
    <w:basedOn w:val="TOC5"/>
    <w:next w:val="Normal"/>
    <w:uiPriority w:val="39"/>
    <w:qFormat/>
    <w:rsid w:val="008116B4"/>
    <w:pPr>
      <w:ind w:left="1985" w:hanging="1985"/>
    </w:pPr>
  </w:style>
  <w:style w:type="paragraph" w:styleId="TOC5">
    <w:name w:val="toc 5"/>
    <w:basedOn w:val="TOC4"/>
    <w:next w:val="Normal"/>
    <w:uiPriority w:val="39"/>
    <w:qFormat/>
    <w:rsid w:val="008116B4"/>
    <w:pPr>
      <w:ind w:left="1701" w:hanging="1701"/>
    </w:pPr>
  </w:style>
  <w:style w:type="paragraph" w:styleId="TOC4">
    <w:name w:val="toc 4"/>
    <w:basedOn w:val="TOC3"/>
    <w:next w:val="Normal"/>
    <w:uiPriority w:val="39"/>
    <w:qFormat/>
    <w:rsid w:val="008116B4"/>
    <w:pPr>
      <w:ind w:left="1418" w:hanging="1418"/>
    </w:pPr>
  </w:style>
  <w:style w:type="paragraph" w:styleId="TOC3">
    <w:name w:val="toc 3"/>
    <w:basedOn w:val="TOC2"/>
    <w:next w:val="Normal"/>
    <w:uiPriority w:val="39"/>
    <w:qFormat/>
    <w:rsid w:val="008116B4"/>
    <w:pPr>
      <w:ind w:left="1134" w:hanging="1134"/>
    </w:pPr>
  </w:style>
  <w:style w:type="paragraph" w:styleId="TOC2">
    <w:name w:val="toc 2"/>
    <w:basedOn w:val="TOC1"/>
    <w:next w:val="Normal"/>
    <w:uiPriority w:val="39"/>
    <w:qFormat/>
    <w:rsid w:val="008116B4"/>
    <w:pPr>
      <w:keepNext w:val="0"/>
      <w:spacing w:before="0"/>
      <w:ind w:left="851" w:hanging="851"/>
    </w:pPr>
    <w:rPr>
      <w:sz w:val="20"/>
    </w:rPr>
  </w:style>
  <w:style w:type="paragraph" w:styleId="TOC1">
    <w:name w:val="toc 1"/>
    <w:next w:val="Normal"/>
    <w:uiPriority w:val="39"/>
    <w:qFormat/>
    <w:rsid w:val="008116B4"/>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8116B4"/>
    <w:pPr>
      <w:numPr>
        <w:numId w:val="1"/>
      </w:numPr>
      <w:contextualSpacing/>
    </w:pPr>
  </w:style>
  <w:style w:type="paragraph" w:styleId="TableofAuthorities">
    <w:name w:val="table of authorities"/>
    <w:basedOn w:val="Normal"/>
    <w:next w:val="Normal"/>
    <w:qFormat/>
    <w:rsid w:val="008116B4"/>
    <w:pPr>
      <w:spacing w:after="0"/>
      <w:ind w:left="200" w:hanging="200"/>
    </w:pPr>
  </w:style>
  <w:style w:type="paragraph" w:styleId="NoteHeading">
    <w:name w:val="Note Heading"/>
    <w:basedOn w:val="Normal"/>
    <w:next w:val="Normal"/>
    <w:link w:val="NoteHeadingChar"/>
    <w:semiHidden/>
    <w:unhideWhenUsed/>
    <w:qFormat/>
    <w:rsid w:val="008116B4"/>
    <w:pPr>
      <w:spacing w:after="0"/>
    </w:pPr>
  </w:style>
  <w:style w:type="paragraph" w:styleId="ListBullet4">
    <w:name w:val="List Bullet 4"/>
    <w:basedOn w:val="Normal"/>
    <w:semiHidden/>
    <w:unhideWhenUsed/>
    <w:qFormat/>
    <w:rsid w:val="008116B4"/>
    <w:pPr>
      <w:numPr>
        <w:numId w:val="2"/>
      </w:numPr>
      <w:contextualSpacing/>
    </w:pPr>
  </w:style>
  <w:style w:type="paragraph" w:styleId="Index8">
    <w:name w:val="index 8"/>
    <w:basedOn w:val="Normal"/>
    <w:next w:val="Normal"/>
    <w:semiHidden/>
    <w:unhideWhenUsed/>
    <w:qFormat/>
    <w:rsid w:val="008116B4"/>
    <w:pPr>
      <w:spacing w:after="0"/>
      <w:ind w:left="1600" w:hanging="200"/>
    </w:pPr>
  </w:style>
  <w:style w:type="paragraph" w:styleId="E-mailSignature">
    <w:name w:val="E-mail Signature"/>
    <w:basedOn w:val="Normal"/>
    <w:link w:val="E-mailSignatureChar"/>
    <w:semiHidden/>
    <w:unhideWhenUsed/>
    <w:qFormat/>
    <w:rsid w:val="008116B4"/>
    <w:pPr>
      <w:spacing w:after="0"/>
    </w:pPr>
  </w:style>
  <w:style w:type="paragraph" w:styleId="ListNumber">
    <w:name w:val="List Number"/>
    <w:basedOn w:val="Normal"/>
    <w:semiHidden/>
    <w:unhideWhenUsed/>
    <w:qFormat/>
    <w:rsid w:val="008116B4"/>
    <w:pPr>
      <w:numPr>
        <w:numId w:val="3"/>
      </w:numPr>
      <w:contextualSpacing/>
    </w:pPr>
  </w:style>
  <w:style w:type="paragraph" w:styleId="NormalIndent">
    <w:name w:val="Normal Indent"/>
    <w:basedOn w:val="Normal"/>
    <w:semiHidden/>
    <w:unhideWhenUsed/>
    <w:qFormat/>
    <w:rsid w:val="008116B4"/>
    <w:pPr>
      <w:ind w:left="720"/>
    </w:pPr>
  </w:style>
  <w:style w:type="paragraph" w:styleId="Caption">
    <w:name w:val="caption"/>
    <w:basedOn w:val="Normal"/>
    <w:next w:val="Normal"/>
    <w:semiHidden/>
    <w:unhideWhenUsed/>
    <w:qFormat/>
    <w:rsid w:val="008116B4"/>
    <w:pPr>
      <w:spacing w:after="200"/>
    </w:pPr>
    <w:rPr>
      <w:i/>
      <w:iCs/>
      <w:color w:val="44546A" w:themeColor="text2"/>
      <w:sz w:val="18"/>
      <w:szCs w:val="18"/>
    </w:rPr>
  </w:style>
  <w:style w:type="paragraph" w:styleId="Index5">
    <w:name w:val="index 5"/>
    <w:basedOn w:val="Normal"/>
    <w:next w:val="Normal"/>
    <w:semiHidden/>
    <w:unhideWhenUsed/>
    <w:qFormat/>
    <w:rsid w:val="008116B4"/>
    <w:pPr>
      <w:spacing w:after="0"/>
      <w:ind w:left="1000" w:hanging="200"/>
    </w:pPr>
  </w:style>
  <w:style w:type="paragraph" w:styleId="ListBullet">
    <w:name w:val="List Bullet"/>
    <w:basedOn w:val="Normal"/>
    <w:qFormat/>
    <w:rsid w:val="008116B4"/>
    <w:pPr>
      <w:numPr>
        <w:numId w:val="4"/>
      </w:numPr>
      <w:contextualSpacing/>
    </w:pPr>
  </w:style>
  <w:style w:type="paragraph" w:styleId="EnvelopeAddress">
    <w:name w:val="envelope address"/>
    <w:basedOn w:val="Normal"/>
    <w:semiHidden/>
    <w:unhideWhenUsed/>
    <w:qFormat/>
    <w:rsid w:val="008116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8116B4"/>
    <w:rPr>
      <w:rFonts w:ascii="SimSun" w:eastAsia="SimSun"/>
      <w:sz w:val="18"/>
      <w:szCs w:val="18"/>
    </w:rPr>
  </w:style>
  <w:style w:type="paragraph" w:styleId="TOAHeading">
    <w:name w:val="toa heading"/>
    <w:basedOn w:val="Normal"/>
    <w:next w:val="Normal"/>
    <w:semiHidden/>
    <w:unhideWhenUsed/>
    <w:qFormat/>
    <w:rsid w:val="008116B4"/>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8116B4"/>
  </w:style>
  <w:style w:type="paragraph" w:styleId="Index6">
    <w:name w:val="index 6"/>
    <w:basedOn w:val="Normal"/>
    <w:next w:val="Normal"/>
    <w:semiHidden/>
    <w:unhideWhenUsed/>
    <w:qFormat/>
    <w:rsid w:val="008116B4"/>
    <w:pPr>
      <w:spacing w:after="0"/>
      <w:ind w:left="1200" w:hanging="200"/>
    </w:pPr>
  </w:style>
  <w:style w:type="paragraph" w:styleId="Salutation">
    <w:name w:val="Salutation"/>
    <w:basedOn w:val="Normal"/>
    <w:next w:val="Normal"/>
    <w:link w:val="SalutationChar"/>
    <w:semiHidden/>
    <w:unhideWhenUsed/>
    <w:qFormat/>
    <w:rsid w:val="008116B4"/>
  </w:style>
  <w:style w:type="paragraph" w:styleId="BodyText3">
    <w:name w:val="Body Text 3"/>
    <w:basedOn w:val="Normal"/>
    <w:link w:val="BodyText3Char"/>
    <w:semiHidden/>
    <w:unhideWhenUsed/>
    <w:qFormat/>
    <w:rsid w:val="008116B4"/>
    <w:pPr>
      <w:spacing w:after="120"/>
    </w:pPr>
    <w:rPr>
      <w:sz w:val="16"/>
      <w:szCs w:val="16"/>
    </w:rPr>
  </w:style>
  <w:style w:type="paragraph" w:styleId="Closing">
    <w:name w:val="Closing"/>
    <w:basedOn w:val="Normal"/>
    <w:link w:val="ClosingChar"/>
    <w:semiHidden/>
    <w:unhideWhenUsed/>
    <w:qFormat/>
    <w:rsid w:val="008116B4"/>
    <w:pPr>
      <w:spacing w:after="0"/>
      <w:ind w:left="4252"/>
    </w:pPr>
  </w:style>
  <w:style w:type="paragraph" w:styleId="ListBullet3">
    <w:name w:val="List Bullet 3"/>
    <w:basedOn w:val="Normal"/>
    <w:semiHidden/>
    <w:unhideWhenUsed/>
    <w:qFormat/>
    <w:rsid w:val="008116B4"/>
    <w:pPr>
      <w:numPr>
        <w:numId w:val="5"/>
      </w:numPr>
      <w:contextualSpacing/>
    </w:pPr>
  </w:style>
  <w:style w:type="paragraph" w:styleId="BodyText">
    <w:name w:val="Body Text"/>
    <w:basedOn w:val="Normal"/>
    <w:link w:val="BodyTextChar"/>
    <w:semiHidden/>
    <w:unhideWhenUsed/>
    <w:qFormat/>
    <w:rsid w:val="008116B4"/>
    <w:pPr>
      <w:spacing w:after="120"/>
    </w:pPr>
  </w:style>
  <w:style w:type="paragraph" w:styleId="BodyTextIndent">
    <w:name w:val="Body Text Indent"/>
    <w:basedOn w:val="Normal"/>
    <w:link w:val="BodyTextIndentChar"/>
    <w:semiHidden/>
    <w:unhideWhenUsed/>
    <w:qFormat/>
    <w:rsid w:val="008116B4"/>
    <w:pPr>
      <w:spacing w:after="120"/>
      <w:ind w:left="283"/>
    </w:pPr>
  </w:style>
  <w:style w:type="paragraph" w:styleId="ListNumber3">
    <w:name w:val="List Number 3"/>
    <w:basedOn w:val="Normal"/>
    <w:semiHidden/>
    <w:unhideWhenUsed/>
    <w:qFormat/>
    <w:rsid w:val="008116B4"/>
    <w:pPr>
      <w:numPr>
        <w:numId w:val="6"/>
      </w:numPr>
      <w:contextualSpacing/>
    </w:pPr>
  </w:style>
  <w:style w:type="paragraph" w:styleId="List2">
    <w:name w:val="List 2"/>
    <w:basedOn w:val="Normal"/>
    <w:semiHidden/>
    <w:unhideWhenUsed/>
    <w:qFormat/>
    <w:rsid w:val="008116B4"/>
    <w:pPr>
      <w:ind w:left="566" w:hanging="283"/>
      <w:contextualSpacing/>
    </w:pPr>
  </w:style>
  <w:style w:type="paragraph" w:styleId="ListContinue">
    <w:name w:val="List Continue"/>
    <w:basedOn w:val="Normal"/>
    <w:semiHidden/>
    <w:unhideWhenUsed/>
    <w:qFormat/>
    <w:rsid w:val="008116B4"/>
    <w:pPr>
      <w:spacing w:after="120"/>
      <w:ind w:left="283"/>
      <w:contextualSpacing/>
    </w:pPr>
  </w:style>
  <w:style w:type="paragraph" w:styleId="BlockText">
    <w:name w:val="Block Text"/>
    <w:basedOn w:val="Normal"/>
    <w:semiHidden/>
    <w:unhideWhenUsed/>
    <w:qFormat/>
    <w:rsid w:val="008116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8116B4"/>
    <w:pPr>
      <w:numPr>
        <w:numId w:val="7"/>
      </w:numPr>
      <w:contextualSpacing/>
    </w:pPr>
  </w:style>
  <w:style w:type="paragraph" w:styleId="HTMLAddress">
    <w:name w:val="HTML Address"/>
    <w:basedOn w:val="Normal"/>
    <w:link w:val="HTMLAddressChar"/>
    <w:semiHidden/>
    <w:unhideWhenUsed/>
    <w:qFormat/>
    <w:rsid w:val="008116B4"/>
    <w:pPr>
      <w:spacing w:after="0"/>
    </w:pPr>
    <w:rPr>
      <w:i/>
      <w:iCs/>
    </w:rPr>
  </w:style>
  <w:style w:type="paragraph" w:styleId="Index4">
    <w:name w:val="index 4"/>
    <w:basedOn w:val="Normal"/>
    <w:next w:val="Normal"/>
    <w:semiHidden/>
    <w:unhideWhenUsed/>
    <w:qFormat/>
    <w:rsid w:val="008116B4"/>
    <w:pPr>
      <w:spacing w:after="0"/>
      <w:ind w:left="800" w:hanging="200"/>
    </w:pPr>
  </w:style>
  <w:style w:type="paragraph" w:styleId="PlainText">
    <w:name w:val="Plain Text"/>
    <w:basedOn w:val="Normal"/>
    <w:link w:val="PlainTextChar"/>
    <w:semiHidden/>
    <w:unhideWhenUsed/>
    <w:qFormat/>
    <w:rsid w:val="008116B4"/>
    <w:pPr>
      <w:spacing w:after="0"/>
    </w:pPr>
    <w:rPr>
      <w:rFonts w:ascii="Consolas" w:hAnsi="Consolas"/>
      <w:sz w:val="21"/>
      <w:szCs w:val="21"/>
    </w:rPr>
  </w:style>
  <w:style w:type="paragraph" w:styleId="ListBullet5">
    <w:name w:val="List Bullet 5"/>
    <w:basedOn w:val="Normal"/>
    <w:semiHidden/>
    <w:unhideWhenUsed/>
    <w:qFormat/>
    <w:rsid w:val="008116B4"/>
    <w:pPr>
      <w:numPr>
        <w:numId w:val="8"/>
      </w:numPr>
      <w:contextualSpacing/>
    </w:pPr>
  </w:style>
  <w:style w:type="paragraph" w:styleId="ListNumber4">
    <w:name w:val="List Number 4"/>
    <w:basedOn w:val="Normal"/>
    <w:semiHidden/>
    <w:unhideWhenUsed/>
    <w:qFormat/>
    <w:rsid w:val="008116B4"/>
    <w:pPr>
      <w:numPr>
        <w:numId w:val="9"/>
      </w:numPr>
      <w:contextualSpacing/>
    </w:pPr>
  </w:style>
  <w:style w:type="paragraph" w:styleId="TOC8">
    <w:name w:val="toc 8"/>
    <w:basedOn w:val="TOC1"/>
    <w:next w:val="Normal"/>
    <w:uiPriority w:val="39"/>
    <w:qFormat/>
    <w:rsid w:val="008116B4"/>
    <w:pPr>
      <w:spacing w:before="180"/>
      <w:ind w:left="2693" w:hanging="2693"/>
    </w:pPr>
    <w:rPr>
      <w:b/>
    </w:rPr>
  </w:style>
  <w:style w:type="paragraph" w:styleId="Index3">
    <w:name w:val="index 3"/>
    <w:basedOn w:val="Normal"/>
    <w:next w:val="Normal"/>
    <w:semiHidden/>
    <w:unhideWhenUsed/>
    <w:qFormat/>
    <w:rsid w:val="008116B4"/>
    <w:pPr>
      <w:spacing w:after="0"/>
      <w:ind w:left="600" w:hanging="200"/>
    </w:pPr>
  </w:style>
  <w:style w:type="paragraph" w:styleId="Date">
    <w:name w:val="Date"/>
    <w:basedOn w:val="Normal"/>
    <w:next w:val="Normal"/>
    <w:link w:val="DateChar"/>
    <w:semiHidden/>
    <w:unhideWhenUsed/>
    <w:qFormat/>
    <w:rsid w:val="008116B4"/>
  </w:style>
  <w:style w:type="paragraph" w:styleId="BodyTextIndent2">
    <w:name w:val="Body Text Indent 2"/>
    <w:basedOn w:val="Normal"/>
    <w:link w:val="BodyTextIndent2Char"/>
    <w:semiHidden/>
    <w:unhideWhenUsed/>
    <w:qFormat/>
    <w:rsid w:val="008116B4"/>
    <w:pPr>
      <w:spacing w:after="120" w:line="480" w:lineRule="auto"/>
      <w:ind w:left="283"/>
    </w:pPr>
  </w:style>
  <w:style w:type="paragraph" w:styleId="EndnoteText">
    <w:name w:val="endnote text"/>
    <w:basedOn w:val="Normal"/>
    <w:link w:val="EndnoteTextChar"/>
    <w:semiHidden/>
    <w:unhideWhenUsed/>
    <w:qFormat/>
    <w:rsid w:val="008116B4"/>
    <w:pPr>
      <w:spacing w:after="0"/>
    </w:pPr>
  </w:style>
  <w:style w:type="paragraph" w:styleId="ListContinue5">
    <w:name w:val="List Continue 5"/>
    <w:basedOn w:val="Normal"/>
    <w:qFormat/>
    <w:rsid w:val="008116B4"/>
    <w:pPr>
      <w:spacing w:after="120"/>
      <w:ind w:left="1415"/>
      <w:contextualSpacing/>
    </w:pPr>
  </w:style>
  <w:style w:type="paragraph" w:styleId="BalloonText">
    <w:name w:val="Balloon Text"/>
    <w:basedOn w:val="Normal"/>
    <w:link w:val="BalloonTextChar"/>
    <w:qFormat/>
    <w:rsid w:val="008116B4"/>
    <w:pPr>
      <w:spacing w:after="0"/>
    </w:pPr>
    <w:rPr>
      <w:rFonts w:ascii="Segoe UI" w:hAnsi="Segoe UI" w:cs="Segoe UI"/>
      <w:sz w:val="18"/>
      <w:szCs w:val="18"/>
    </w:rPr>
  </w:style>
  <w:style w:type="paragraph" w:styleId="Footer">
    <w:name w:val="footer"/>
    <w:basedOn w:val="Header"/>
    <w:qFormat/>
    <w:rsid w:val="008116B4"/>
    <w:pPr>
      <w:jc w:val="center"/>
    </w:pPr>
    <w:rPr>
      <w:i/>
    </w:rPr>
  </w:style>
  <w:style w:type="paragraph" w:styleId="Header">
    <w:name w:val="header"/>
    <w:qFormat/>
    <w:rsid w:val="008116B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8116B4"/>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8116B4"/>
    <w:pPr>
      <w:spacing w:after="0"/>
      <w:ind w:left="4252"/>
    </w:pPr>
  </w:style>
  <w:style w:type="paragraph" w:styleId="ListContinue4">
    <w:name w:val="List Continue 4"/>
    <w:basedOn w:val="Normal"/>
    <w:qFormat/>
    <w:rsid w:val="008116B4"/>
    <w:pPr>
      <w:spacing w:after="120"/>
      <w:ind w:left="1132"/>
      <w:contextualSpacing/>
    </w:pPr>
  </w:style>
  <w:style w:type="paragraph" w:styleId="IndexHeading">
    <w:name w:val="index heading"/>
    <w:basedOn w:val="Normal"/>
    <w:next w:val="Index1"/>
    <w:semiHidden/>
    <w:unhideWhenUsed/>
    <w:qFormat/>
    <w:rsid w:val="008116B4"/>
    <w:rPr>
      <w:rFonts w:asciiTheme="majorHAnsi" w:eastAsiaTheme="majorEastAsia" w:hAnsiTheme="majorHAnsi" w:cstheme="majorBidi"/>
      <w:b/>
      <w:bCs/>
    </w:rPr>
  </w:style>
  <w:style w:type="paragraph" w:styleId="Index1">
    <w:name w:val="index 1"/>
    <w:basedOn w:val="Normal"/>
    <w:next w:val="Normal"/>
    <w:semiHidden/>
    <w:unhideWhenUsed/>
    <w:qFormat/>
    <w:rsid w:val="008116B4"/>
    <w:pPr>
      <w:spacing w:after="0"/>
      <w:ind w:left="200" w:hanging="200"/>
    </w:pPr>
  </w:style>
  <w:style w:type="paragraph" w:styleId="Subtitle">
    <w:name w:val="Subtitle"/>
    <w:basedOn w:val="Normal"/>
    <w:next w:val="Normal"/>
    <w:link w:val="SubtitleChar"/>
    <w:qFormat/>
    <w:rsid w:val="008116B4"/>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8116B4"/>
    <w:pPr>
      <w:numPr>
        <w:numId w:val="10"/>
      </w:numPr>
      <w:contextualSpacing/>
    </w:pPr>
  </w:style>
  <w:style w:type="paragraph" w:styleId="List">
    <w:name w:val="List"/>
    <w:basedOn w:val="Normal"/>
    <w:qFormat/>
    <w:rsid w:val="008116B4"/>
    <w:pPr>
      <w:ind w:left="283" w:hanging="283"/>
      <w:contextualSpacing/>
    </w:pPr>
  </w:style>
  <w:style w:type="paragraph" w:styleId="FootnoteText">
    <w:name w:val="footnote text"/>
    <w:basedOn w:val="Normal"/>
    <w:link w:val="FootnoteTextChar"/>
    <w:semiHidden/>
    <w:unhideWhenUsed/>
    <w:qFormat/>
    <w:rsid w:val="008116B4"/>
    <w:pPr>
      <w:spacing w:after="0"/>
    </w:pPr>
  </w:style>
  <w:style w:type="paragraph" w:styleId="List5">
    <w:name w:val="List 5"/>
    <w:basedOn w:val="Normal"/>
    <w:semiHidden/>
    <w:unhideWhenUsed/>
    <w:qFormat/>
    <w:rsid w:val="008116B4"/>
    <w:pPr>
      <w:ind w:left="1415" w:hanging="283"/>
      <w:contextualSpacing/>
    </w:pPr>
  </w:style>
  <w:style w:type="paragraph" w:styleId="BodyTextIndent3">
    <w:name w:val="Body Text Indent 3"/>
    <w:basedOn w:val="Normal"/>
    <w:link w:val="BodyTextIndent3Char"/>
    <w:semiHidden/>
    <w:unhideWhenUsed/>
    <w:qFormat/>
    <w:rsid w:val="008116B4"/>
    <w:pPr>
      <w:spacing w:after="120"/>
      <w:ind w:left="283"/>
    </w:pPr>
    <w:rPr>
      <w:sz w:val="16"/>
      <w:szCs w:val="16"/>
    </w:rPr>
  </w:style>
  <w:style w:type="paragraph" w:styleId="Index7">
    <w:name w:val="index 7"/>
    <w:basedOn w:val="Normal"/>
    <w:next w:val="Normal"/>
    <w:semiHidden/>
    <w:unhideWhenUsed/>
    <w:qFormat/>
    <w:rsid w:val="008116B4"/>
    <w:pPr>
      <w:spacing w:after="0"/>
      <w:ind w:left="1400" w:hanging="200"/>
    </w:pPr>
  </w:style>
  <w:style w:type="paragraph" w:styleId="Index9">
    <w:name w:val="index 9"/>
    <w:basedOn w:val="Normal"/>
    <w:next w:val="Normal"/>
    <w:semiHidden/>
    <w:unhideWhenUsed/>
    <w:qFormat/>
    <w:rsid w:val="008116B4"/>
    <w:pPr>
      <w:spacing w:after="0"/>
      <w:ind w:left="1800" w:hanging="200"/>
    </w:pPr>
  </w:style>
  <w:style w:type="paragraph" w:styleId="TableofFigures">
    <w:name w:val="table of figures"/>
    <w:basedOn w:val="Normal"/>
    <w:next w:val="Normal"/>
    <w:semiHidden/>
    <w:unhideWhenUsed/>
    <w:qFormat/>
    <w:rsid w:val="008116B4"/>
    <w:pPr>
      <w:spacing w:after="0"/>
    </w:pPr>
  </w:style>
  <w:style w:type="paragraph" w:styleId="TOC9">
    <w:name w:val="toc 9"/>
    <w:basedOn w:val="TOC8"/>
    <w:next w:val="Normal"/>
    <w:uiPriority w:val="39"/>
    <w:qFormat/>
    <w:rsid w:val="008116B4"/>
    <w:pPr>
      <w:ind w:left="1418" w:hanging="1418"/>
    </w:pPr>
  </w:style>
  <w:style w:type="paragraph" w:styleId="BodyText2">
    <w:name w:val="Body Text 2"/>
    <w:basedOn w:val="Normal"/>
    <w:link w:val="BodyText2Char"/>
    <w:semiHidden/>
    <w:unhideWhenUsed/>
    <w:qFormat/>
    <w:rsid w:val="008116B4"/>
    <w:pPr>
      <w:spacing w:after="120" w:line="480" w:lineRule="auto"/>
    </w:pPr>
  </w:style>
  <w:style w:type="paragraph" w:styleId="List4">
    <w:name w:val="List 4"/>
    <w:basedOn w:val="Normal"/>
    <w:semiHidden/>
    <w:unhideWhenUsed/>
    <w:qFormat/>
    <w:rsid w:val="008116B4"/>
    <w:pPr>
      <w:ind w:left="1132" w:hanging="283"/>
      <w:contextualSpacing/>
    </w:pPr>
  </w:style>
  <w:style w:type="paragraph" w:styleId="ListContinue2">
    <w:name w:val="List Continue 2"/>
    <w:basedOn w:val="Normal"/>
    <w:qFormat/>
    <w:rsid w:val="008116B4"/>
    <w:pPr>
      <w:spacing w:after="120"/>
      <w:ind w:left="566"/>
      <w:contextualSpacing/>
    </w:pPr>
  </w:style>
  <w:style w:type="paragraph" w:styleId="MessageHeader">
    <w:name w:val="Message Header"/>
    <w:basedOn w:val="Normal"/>
    <w:link w:val="MessageHeaderChar"/>
    <w:semiHidden/>
    <w:unhideWhenUsed/>
    <w:qFormat/>
    <w:rsid w:val="008116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8116B4"/>
    <w:pPr>
      <w:spacing w:after="0"/>
    </w:pPr>
    <w:rPr>
      <w:rFonts w:ascii="Consolas" w:hAnsi="Consolas"/>
    </w:rPr>
  </w:style>
  <w:style w:type="paragraph" w:styleId="NormalWeb">
    <w:name w:val="Normal (Web)"/>
    <w:basedOn w:val="Normal"/>
    <w:semiHidden/>
    <w:unhideWhenUsed/>
    <w:qFormat/>
    <w:rsid w:val="008116B4"/>
    <w:rPr>
      <w:sz w:val="24"/>
      <w:szCs w:val="24"/>
    </w:rPr>
  </w:style>
  <w:style w:type="paragraph" w:styleId="ListContinue3">
    <w:name w:val="List Continue 3"/>
    <w:basedOn w:val="Normal"/>
    <w:qFormat/>
    <w:rsid w:val="008116B4"/>
    <w:pPr>
      <w:spacing w:after="120"/>
      <w:ind w:left="849"/>
      <w:contextualSpacing/>
    </w:pPr>
  </w:style>
  <w:style w:type="paragraph" w:styleId="Index2">
    <w:name w:val="index 2"/>
    <w:basedOn w:val="Normal"/>
    <w:next w:val="Normal"/>
    <w:semiHidden/>
    <w:unhideWhenUsed/>
    <w:qFormat/>
    <w:rsid w:val="008116B4"/>
    <w:pPr>
      <w:spacing w:after="0"/>
      <w:ind w:left="400" w:hanging="200"/>
    </w:pPr>
  </w:style>
  <w:style w:type="paragraph" w:styleId="Title">
    <w:name w:val="Title"/>
    <w:basedOn w:val="Normal"/>
    <w:next w:val="Normal"/>
    <w:link w:val="TitleChar"/>
    <w:qFormat/>
    <w:rsid w:val="008116B4"/>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8116B4"/>
    <w:rPr>
      <w:b/>
      <w:bCs/>
    </w:rPr>
  </w:style>
  <w:style w:type="paragraph" w:styleId="BodyTextFirstIndent">
    <w:name w:val="Body Text First Indent"/>
    <w:basedOn w:val="BodyText"/>
    <w:link w:val="BodyTextFirstIndentChar"/>
    <w:semiHidden/>
    <w:unhideWhenUsed/>
    <w:qFormat/>
    <w:rsid w:val="008116B4"/>
    <w:pPr>
      <w:spacing w:after="180"/>
      <w:ind w:firstLine="360"/>
    </w:pPr>
  </w:style>
  <w:style w:type="paragraph" w:styleId="BodyTextFirstIndent2">
    <w:name w:val="Body Text First Indent 2"/>
    <w:basedOn w:val="BodyTextIndent"/>
    <w:link w:val="BodyTextFirstIndent2Char"/>
    <w:semiHidden/>
    <w:unhideWhenUsed/>
    <w:qFormat/>
    <w:rsid w:val="008116B4"/>
    <w:pPr>
      <w:spacing w:after="180"/>
      <w:ind w:left="360" w:firstLine="360"/>
    </w:pPr>
  </w:style>
  <w:style w:type="table" w:styleId="TableGrid">
    <w:name w:val="Table Grid"/>
    <w:basedOn w:val="TableNormal"/>
    <w:qFormat/>
    <w:rsid w:val="008116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8116B4"/>
    <w:rPr>
      <w:color w:val="954F72"/>
      <w:u w:val="single"/>
    </w:rPr>
  </w:style>
  <w:style w:type="character" w:styleId="Hyperlink">
    <w:name w:val="Hyperlink"/>
    <w:qFormat/>
    <w:rsid w:val="008116B4"/>
    <w:rPr>
      <w:color w:val="0563C1"/>
      <w:u w:val="single"/>
    </w:rPr>
  </w:style>
  <w:style w:type="character" w:styleId="CommentReference">
    <w:name w:val="annotation reference"/>
    <w:basedOn w:val="DefaultParagraphFont"/>
    <w:qFormat/>
    <w:rsid w:val="008116B4"/>
    <w:rPr>
      <w:sz w:val="21"/>
      <w:szCs w:val="21"/>
    </w:rPr>
  </w:style>
  <w:style w:type="paragraph" w:customStyle="1" w:styleId="EQ">
    <w:name w:val="EQ"/>
    <w:basedOn w:val="Normal"/>
    <w:next w:val="Normal"/>
    <w:qFormat/>
    <w:rsid w:val="008116B4"/>
    <w:pPr>
      <w:keepLines/>
      <w:tabs>
        <w:tab w:val="center" w:pos="4536"/>
        <w:tab w:val="right" w:pos="9072"/>
      </w:tabs>
    </w:pPr>
  </w:style>
  <w:style w:type="character" w:customStyle="1" w:styleId="ZGSM">
    <w:name w:val="ZGSM"/>
    <w:qFormat/>
    <w:rsid w:val="008116B4"/>
  </w:style>
  <w:style w:type="paragraph" w:customStyle="1" w:styleId="ZD">
    <w:name w:val="ZD"/>
    <w:qFormat/>
    <w:rsid w:val="008116B4"/>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8116B4"/>
    <w:pPr>
      <w:outlineLvl w:val="9"/>
    </w:pPr>
  </w:style>
  <w:style w:type="paragraph" w:customStyle="1" w:styleId="NF">
    <w:name w:val="NF"/>
    <w:basedOn w:val="NO"/>
    <w:qFormat/>
    <w:rsid w:val="008116B4"/>
    <w:pPr>
      <w:keepNext/>
      <w:spacing w:after="0"/>
    </w:pPr>
    <w:rPr>
      <w:rFonts w:ascii="Arial" w:hAnsi="Arial"/>
      <w:sz w:val="18"/>
    </w:rPr>
  </w:style>
  <w:style w:type="paragraph" w:customStyle="1" w:styleId="NO">
    <w:name w:val="NO"/>
    <w:basedOn w:val="Normal"/>
    <w:qFormat/>
    <w:rsid w:val="008116B4"/>
    <w:pPr>
      <w:keepLines/>
      <w:ind w:left="1135" w:hanging="851"/>
    </w:pPr>
  </w:style>
  <w:style w:type="paragraph" w:customStyle="1" w:styleId="PL">
    <w:name w:val="PL"/>
    <w:qFormat/>
    <w:rsid w:val="008116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8116B4"/>
    <w:pPr>
      <w:jc w:val="right"/>
    </w:pPr>
  </w:style>
  <w:style w:type="paragraph" w:customStyle="1" w:styleId="TAL">
    <w:name w:val="TAL"/>
    <w:basedOn w:val="Normal"/>
    <w:qFormat/>
    <w:rsid w:val="008116B4"/>
    <w:pPr>
      <w:keepNext/>
      <w:keepLines/>
      <w:spacing w:after="0"/>
    </w:pPr>
    <w:rPr>
      <w:rFonts w:ascii="Arial" w:hAnsi="Arial"/>
      <w:sz w:val="18"/>
    </w:rPr>
  </w:style>
  <w:style w:type="paragraph" w:customStyle="1" w:styleId="TAH">
    <w:name w:val="TAH"/>
    <w:basedOn w:val="TAC"/>
    <w:qFormat/>
    <w:rsid w:val="008116B4"/>
    <w:rPr>
      <w:b/>
    </w:rPr>
  </w:style>
  <w:style w:type="paragraph" w:customStyle="1" w:styleId="TAC">
    <w:name w:val="TAC"/>
    <w:basedOn w:val="TAL"/>
    <w:qFormat/>
    <w:rsid w:val="008116B4"/>
    <w:pPr>
      <w:jc w:val="center"/>
    </w:pPr>
  </w:style>
  <w:style w:type="paragraph" w:customStyle="1" w:styleId="LD">
    <w:name w:val="LD"/>
    <w:qFormat/>
    <w:rsid w:val="008116B4"/>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8116B4"/>
    <w:pPr>
      <w:keepLines/>
      <w:ind w:left="1702" w:hanging="1418"/>
    </w:pPr>
  </w:style>
  <w:style w:type="paragraph" w:customStyle="1" w:styleId="FP">
    <w:name w:val="FP"/>
    <w:basedOn w:val="Normal"/>
    <w:qFormat/>
    <w:rsid w:val="008116B4"/>
    <w:pPr>
      <w:spacing w:after="0"/>
    </w:pPr>
  </w:style>
  <w:style w:type="paragraph" w:customStyle="1" w:styleId="NW">
    <w:name w:val="NW"/>
    <w:basedOn w:val="NO"/>
    <w:qFormat/>
    <w:rsid w:val="008116B4"/>
    <w:pPr>
      <w:spacing w:after="0"/>
    </w:pPr>
  </w:style>
  <w:style w:type="paragraph" w:customStyle="1" w:styleId="EW">
    <w:name w:val="EW"/>
    <w:basedOn w:val="EX"/>
    <w:qFormat/>
    <w:rsid w:val="008116B4"/>
    <w:pPr>
      <w:spacing w:after="0"/>
    </w:pPr>
  </w:style>
  <w:style w:type="paragraph" w:customStyle="1" w:styleId="B1">
    <w:name w:val="B1"/>
    <w:basedOn w:val="Normal"/>
    <w:qFormat/>
    <w:rsid w:val="008116B4"/>
    <w:pPr>
      <w:ind w:left="568" w:hanging="284"/>
    </w:pPr>
  </w:style>
  <w:style w:type="paragraph" w:customStyle="1" w:styleId="EditorsNote">
    <w:name w:val="Editor's Note"/>
    <w:basedOn w:val="NO"/>
    <w:qFormat/>
    <w:rsid w:val="008116B4"/>
    <w:rPr>
      <w:color w:val="FF0000"/>
    </w:rPr>
  </w:style>
  <w:style w:type="paragraph" w:customStyle="1" w:styleId="TH">
    <w:name w:val="TH"/>
    <w:basedOn w:val="Normal"/>
    <w:qFormat/>
    <w:rsid w:val="008116B4"/>
    <w:pPr>
      <w:keepNext/>
      <w:keepLines/>
      <w:spacing w:before="60"/>
      <w:jc w:val="center"/>
    </w:pPr>
    <w:rPr>
      <w:rFonts w:ascii="Arial" w:hAnsi="Arial"/>
      <w:b/>
    </w:rPr>
  </w:style>
  <w:style w:type="paragraph" w:customStyle="1" w:styleId="ZA">
    <w:name w:val="ZA"/>
    <w:qFormat/>
    <w:rsid w:val="008116B4"/>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8116B4"/>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8116B4"/>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8116B4"/>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8116B4"/>
    <w:pPr>
      <w:ind w:left="851" w:hanging="851"/>
    </w:pPr>
  </w:style>
  <w:style w:type="paragraph" w:customStyle="1" w:styleId="ZH">
    <w:name w:val="ZH"/>
    <w:qFormat/>
    <w:rsid w:val="008116B4"/>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8116B4"/>
    <w:pPr>
      <w:keepNext w:val="0"/>
      <w:spacing w:before="0" w:after="240"/>
    </w:pPr>
  </w:style>
  <w:style w:type="paragraph" w:customStyle="1" w:styleId="ZG">
    <w:name w:val="ZG"/>
    <w:qFormat/>
    <w:rsid w:val="008116B4"/>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8116B4"/>
    <w:pPr>
      <w:ind w:left="851" w:hanging="284"/>
    </w:pPr>
  </w:style>
  <w:style w:type="paragraph" w:customStyle="1" w:styleId="B3">
    <w:name w:val="B3"/>
    <w:basedOn w:val="Normal"/>
    <w:qFormat/>
    <w:rsid w:val="008116B4"/>
    <w:pPr>
      <w:ind w:left="1135" w:hanging="284"/>
    </w:pPr>
  </w:style>
  <w:style w:type="paragraph" w:customStyle="1" w:styleId="B4">
    <w:name w:val="B4"/>
    <w:basedOn w:val="Normal"/>
    <w:qFormat/>
    <w:rsid w:val="008116B4"/>
    <w:pPr>
      <w:ind w:left="1418" w:hanging="284"/>
    </w:pPr>
  </w:style>
  <w:style w:type="paragraph" w:customStyle="1" w:styleId="B5">
    <w:name w:val="B5"/>
    <w:basedOn w:val="Normal"/>
    <w:qFormat/>
    <w:rsid w:val="008116B4"/>
    <w:pPr>
      <w:ind w:left="1702" w:hanging="284"/>
    </w:pPr>
  </w:style>
  <w:style w:type="paragraph" w:customStyle="1" w:styleId="ZTD">
    <w:name w:val="ZTD"/>
    <w:basedOn w:val="ZB"/>
    <w:qFormat/>
    <w:rsid w:val="008116B4"/>
    <w:pPr>
      <w:framePr w:hRule="auto" w:wrap="notBeside" w:y="852"/>
    </w:pPr>
    <w:rPr>
      <w:i w:val="0"/>
      <w:sz w:val="40"/>
    </w:rPr>
  </w:style>
  <w:style w:type="paragraph" w:customStyle="1" w:styleId="ZV">
    <w:name w:val="ZV"/>
    <w:basedOn w:val="ZU"/>
    <w:qFormat/>
    <w:rsid w:val="008116B4"/>
    <w:pPr>
      <w:framePr w:wrap="notBeside" w:y="16161"/>
    </w:pPr>
  </w:style>
  <w:style w:type="paragraph" w:customStyle="1" w:styleId="TAJ">
    <w:name w:val="TAJ"/>
    <w:basedOn w:val="TH"/>
    <w:qFormat/>
    <w:rsid w:val="008116B4"/>
  </w:style>
  <w:style w:type="paragraph" w:customStyle="1" w:styleId="Guidance">
    <w:name w:val="Guidance"/>
    <w:basedOn w:val="Normal"/>
    <w:qFormat/>
    <w:rsid w:val="008116B4"/>
    <w:rPr>
      <w:i/>
      <w:color w:val="0000FF"/>
    </w:rPr>
  </w:style>
  <w:style w:type="character" w:customStyle="1" w:styleId="BalloonTextChar">
    <w:name w:val="Balloon Text Char"/>
    <w:link w:val="BalloonText"/>
    <w:qFormat/>
    <w:rsid w:val="008116B4"/>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8116B4"/>
    <w:rPr>
      <w:color w:val="605E5C"/>
      <w:shd w:val="clear" w:color="auto" w:fill="E1DFDD"/>
    </w:rPr>
  </w:style>
  <w:style w:type="character" w:customStyle="1" w:styleId="CommentTextChar">
    <w:name w:val="Comment Text Char"/>
    <w:basedOn w:val="DefaultParagraphFont"/>
    <w:link w:val="CommentText"/>
    <w:qFormat/>
    <w:rsid w:val="008116B4"/>
    <w:rPr>
      <w:rFonts w:eastAsia="Times New Roman"/>
      <w:lang w:val="en-GB" w:eastAsia="en-US"/>
    </w:rPr>
  </w:style>
  <w:style w:type="character" w:customStyle="1" w:styleId="CommentSubjectChar">
    <w:name w:val="Comment Subject Char"/>
    <w:basedOn w:val="CommentTextChar"/>
    <w:link w:val="CommentSubject"/>
    <w:qFormat/>
    <w:rsid w:val="008116B4"/>
    <w:rPr>
      <w:rFonts w:eastAsia="Times New Roman"/>
      <w:b/>
      <w:bCs/>
      <w:lang w:val="en-GB" w:eastAsia="en-US"/>
    </w:rPr>
  </w:style>
  <w:style w:type="character" w:customStyle="1" w:styleId="DocumentMapChar">
    <w:name w:val="Document Map Char"/>
    <w:basedOn w:val="DefaultParagraphFont"/>
    <w:link w:val="DocumentMap"/>
    <w:qFormat/>
    <w:rsid w:val="008116B4"/>
    <w:rPr>
      <w:rFonts w:ascii="SimSun" w:eastAsia="SimSun"/>
      <w:sz w:val="18"/>
      <w:szCs w:val="18"/>
      <w:lang w:val="en-GB" w:eastAsia="en-US"/>
    </w:rPr>
  </w:style>
  <w:style w:type="paragraph" w:customStyle="1" w:styleId="1">
    <w:name w:val="修订1"/>
    <w:hidden/>
    <w:uiPriority w:val="99"/>
    <w:unhideWhenUsed/>
    <w:qFormat/>
    <w:rsid w:val="008116B4"/>
    <w:rPr>
      <w:rFonts w:eastAsia="Times New Roman"/>
      <w:lang w:val="en-GB" w:eastAsia="en-US"/>
    </w:rPr>
  </w:style>
  <w:style w:type="paragraph" w:customStyle="1" w:styleId="Normal1">
    <w:name w:val="Normal1"/>
    <w:qFormat/>
    <w:rsid w:val="008116B4"/>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8116B4"/>
  </w:style>
  <w:style w:type="character" w:customStyle="1" w:styleId="BodyTextChar">
    <w:name w:val="Body Text Char"/>
    <w:basedOn w:val="DefaultParagraphFont"/>
    <w:link w:val="BodyText"/>
    <w:semiHidden/>
    <w:qFormat/>
    <w:rsid w:val="008116B4"/>
    <w:rPr>
      <w:rFonts w:eastAsia="Times New Roman"/>
      <w:lang w:val="en-GB" w:eastAsia="en-US"/>
    </w:rPr>
  </w:style>
  <w:style w:type="character" w:customStyle="1" w:styleId="BodyText2Char">
    <w:name w:val="Body Text 2 Char"/>
    <w:basedOn w:val="DefaultParagraphFont"/>
    <w:link w:val="BodyText2"/>
    <w:semiHidden/>
    <w:qFormat/>
    <w:rsid w:val="008116B4"/>
    <w:rPr>
      <w:rFonts w:eastAsia="Times New Roman"/>
      <w:lang w:val="en-GB" w:eastAsia="en-US"/>
    </w:rPr>
  </w:style>
  <w:style w:type="character" w:customStyle="1" w:styleId="BodyText3Char">
    <w:name w:val="Body Text 3 Char"/>
    <w:basedOn w:val="DefaultParagraphFont"/>
    <w:link w:val="BodyText3"/>
    <w:semiHidden/>
    <w:qFormat/>
    <w:rsid w:val="008116B4"/>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8116B4"/>
    <w:rPr>
      <w:rFonts w:eastAsia="Times New Roman"/>
      <w:lang w:val="en-GB" w:eastAsia="en-US"/>
    </w:rPr>
  </w:style>
  <w:style w:type="character" w:customStyle="1" w:styleId="BodyTextIndentChar">
    <w:name w:val="Body Text Indent Char"/>
    <w:basedOn w:val="DefaultParagraphFont"/>
    <w:link w:val="BodyTextIndent"/>
    <w:semiHidden/>
    <w:qFormat/>
    <w:rsid w:val="008116B4"/>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8116B4"/>
    <w:rPr>
      <w:rFonts w:eastAsia="Times New Roman"/>
      <w:lang w:val="en-GB" w:eastAsia="en-US"/>
    </w:rPr>
  </w:style>
  <w:style w:type="character" w:customStyle="1" w:styleId="BodyTextIndent2Char">
    <w:name w:val="Body Text Indent 2 Char"/>
    <w:basedOn w:val="DefaultParagraphFont"/>
    <w:link w:val="BodyTextIndent2"/>
    <w:semiHidden/>
    <w:qFormat/>
    <w:rsid w:val="008116B4"/>
    <w:rPr>
      <w:rFonts w:eastAsia="Times New Roman"/>
      <w:lang w:val="en-GB" w:eastAsia="en-US"/>
    </w:rPr>
  </w:style>
  <w:style w:type="character" w:customStyle="1" w:styleId="BodyTextIndent3Char">
    <w:name w:val="Body Text Indent 3 Char"/>
    <w:basedOn w:val="DefaultParagraphFont"/>
    <w:link w:val="BodyTextIndent3"/>
    <w:semiHidden/>
    <w:qFormat/>
    <w:rsid w:val="008116B4"/>
    <w:rPr>
      <w:rFonts w:eastAsia="Times New Roman"/>
      <w:sz w:val="16"/>
      <w:szCs w:val="16"/>
      <w:lang w:val="en-GB" w:eastAsia="en-US"/>
    </w:rPr>
  </w:style>
  <w:style w:type="character" w:customStyle="1" w:styleId="ClosingChar">
    <w:name w:val="Closing Char"/>
    <w:basedOn w:val="DefaultParagraphFont"/>
    <w:link w:val="Closing"/>
    <w:semiHidden/>
    <w:qFormat/>
    <w:rsid w:val="008116B4"/>
    <w:rPr>
      <w:rFonts w:eastAsia="Times New Roman"/>
      <w:lang w:val="en-GB" w:eastAsia="en-US"/>
    </w:rPr>
  </w:style>
  <w:style w:type="character" w:customStyle="1" w:styleId="DateChar">
    <w:name w:val="Date Char"/>
    <w:basedOn w:val="DefaultParagraphFont"/>
    <w:link w:val="Date"/>
    <w:semiHidden/>
    <w:qFormat/>
    <w:rsid w:val="008116B4"/>
    <w:rPr>
      <w:rFonts w:eastAsia="Times New Roman"/>
      <w:lang w:val="en-GB" w:eastAsia="en-US"/>
    </w:rPr>
  </w:style>
  <w:style w:type="character" w:customStyle="1" w:styleId="E-mailSignatureChar">
    <w:name w:val="E-mail Signature Char"/>
    <w:basedOn w:val="DefaultParagraphFont"/>
    <w:link w:val="E-mailSignature"/>
    <w:semiHidden/>
    <w:qFormat/>
    <w:rsid w:val="008116B4"/>
    <w:rPr>
      <w:rFonts w:eastAsia="Times New Roman"/>
      <w:lang w:val="en-GB" w:eastAsia="en-US"/>
    </w:rPr>
  </w:style>
  <w:style w:type="character" w:customStyle="1" w:styleId="EndnoteTextChar">
    <w:name w:val="Endnote Text Char"/>
    <w:basedOn w:val="DefaultParagraphFont"/>
    <w:link w:val="EndnoteText"/>
    <w:semiHidden/>
    <w:qFormat/>
    <w:rsid w:val="008116B4"/>
    <w:rPr>
      <w:rFonts w:eastAsia="Times New Roman"/>
      <w:lang w:val="en-GB" w:eastAsia="en-US"/>
    </w:rPr>
  </w:style>
  <w:style w:type="character" w:customStyle="1" w:styleId="FootnoteTextChar">
    <w:name w:val="Footnote Text Char"/>
    <w:basedOn w:val="DefaultParagraphFont"/>
    <w:link w:val="FootnoteText"/>
    <w:semiHidden/>
    <w:qFormat/>
    <w:rsid w:val="008116B4"/>
    <w:rPr>
      <w:rFonts w:eastAsia="Times New Roman"/>
      <w:lang w:val="en-GB" w:eastAsia="en-US"/>
    </w:rPr>
  </w:style>
  <w:style w:type="character" w:customStyle="1" w:styleId="HTMLAddressChar">
    <w:name w:val="HTML Address Char"/>
    <w:basedOn w:val="DefaultParagraphFont"/>
    <w:link w:val="HTMLAddress"/>
    <w:semiHidden/>
    <w:qFormat/>
    <w:rsid w:val="008116B4"/>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8116B4"/>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8116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8116B4"/>
    <w:rPr>
      <w:rFonts w:eastAsia="Times New Roman"/>
      <w:i/>
      <w:iCs/>
      <w:color w:val="4472C4" w:themeColor="accent1"/>
      <w:lang w:val="en-GB" w:eastAsia="en-US"/>
    </w:rPr>
  </w:style>
  <w:style w:type="paragraph" w:styleId="ListParagraph">
    <w:name w:val="List Paragraph"/>
    <w:basedOn w:val="Normal"/>
    <w:uiPriority w:val="99"/>
    <w:qFormat/>
    <w:rsid w:val="008116B4"/>
    <w:pPr>
      <w:ind w:left="720"/>
      <w:contextualSpacing/>
    </w:pPr>
  </w:style>
  <w:style w:type="character" w:customStyle="1" w:styleId="MacroTextChar">
    <w:name w:val="Macro Text Char"/>
    <w:basedOn w:val="DefaultParagraphFont"/>
    <w:link w:val="MacroText"/>
    <w:semiHidden/>
    <w:qFormat/>
    <w:rsid w:val="008116B4"/>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8116B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8116B4"/>
    <w:rPr>
      <w:rFonts w:eastAsia="Times New Roman"/>
      <w:lang w:val="en-GB" w:eastAsia="en-US"/>
    </w:rPr>
  </w:style>
  <w:style w:type="character" w:customStyle="1" w:styleId="NoteHeadingChar">
    <w:name w:val="Note Heading Char"/>
    <w:basedOn w:val="DefaultParagraphFont"/>
    <w:link w:val="NoteHeading"/>
    <w:semiHidden/>
    <w:qFormat/>
    <w:rsid w:val="008116B4"/>
    <w:rPr>
      <w:rFonts w:eastAsia="Times New Roman"/>
      <w:lang w:val="en-GB" w:eastAsia="en-US"/>
    </w:rPr>
  </w:style>
  <w:style w:type="character" w:customStyle="1" w:styleId="PlainTextChar">
    <w:name w:val="Plain Text Char"/>
    <w:basedOn w:val="DefaultParagraphFont"/>
    <w:link w:val="PlainText"/>
    <w:semiHidden/>
    <w:qFormat/>
    <w:rsid w:val="008116B4"/>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8116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8116B4"/>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8116B4"/>
    <w:rPr>
      <w:rFonts w:eastAsia="Times New Roman"/>
      <w:lang w:val="en-GB" w:eastAsia="en-US"/>
    </w:rPr>
  </w:style>
  <w:style w:type="character" w:customStyle="1" w:styleId="SignatureChar">
    <w:name w:val="Signature Char"/>
    <w:basedOn w:val="DefaultParagraphFont"/>
    <w:link w:val="Signature"/>
    <w:semiHidden/>
    <w:qFormat/>
    <w:rsid w:val="008116B4"/>
    <w:rPr>
      <w:rFonts w:eastAsia="Times New Roman"/>
      <w:lang w:val="en-GB" w:eastAsia="en-US"/>
    </w:rPr>
  </w:style>
  <w:style w:type="character" w:customStyle="1" w:styleId="SubtitleChar">
    <w:name w:val="Subtitle Char"/>
    <w:basedOn w:val="DefaultParagraphFont"/>
    <w:link w:val="Subtitle"/>
    <w:qFormat/>
    <w:rsid w:val="008116B4"/>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8116B4"/>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8116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0849BE"/>
    <w:rPr>
      <w:rFonts w:eastAsia="Times New Roman"/>
      <w:lang w:val="en-GB" w:eastAsia="en-US"/>
    </w:rPr>
  </w:style>
  <w:style w:type="paragraph" w:styleId="Bibliography">
    <w:name w:val="Bibliography"/>
    <w:basedOn w:val="Normal"/>
    <w:next w:val="Normal"/>
    <w:uiPriority w:val="37"/>
    <w:semiHidden/>
    <w:unhideWhenUsed/>
    <w:rsid w:val="000849BE"/>
  </w:style>
  <w:style w:type="paragraph" w:styleId="TOCHeading">
    <w:name w:val="TOC Heading"/>
    <w:basedOn w:val="Heading1"/>
    <w:next w:val="Normal"/>
    <w:uiPriority w:val="39"/>
    <w:semiHidden/>
    <w:unhideWhenUsed/>
    <w:qFormat/>
    <w:rsid w:val="000849B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37829">
      <w:bodyDiv w:val="1"/>
      <w:marLeft w:val="0"/>
      <w:marRight w:val="0"/>
      <w:marTop w:val="0"/>
      <w:marBottom w:val="0"/>
      <w:divBdr>
        <w:top w:val="none" w:sz="0" w:space="0" w:color="auto"/>
        <w:left w:val="none" w:sz="0" w:space="0" w:color="auto"/>
        <w:bottom w:val="none" w:sz="0" w:space="0" w:color="auto"/>
        <w:right w:val="none" w:sz="0" w:space="0" w:color="auto"/>
      </w:divBdr>
    </w:div>
    <w:div w:id="367879371">
      <w:bodyDiv w:val="1"/>
      <w:marLeft w:val="0"/>
      <w:marRight w:val="0"/>
      <w:marTop w:val="0"/>
      <w:marBottom w:val="0"/>
      <w:divBdr>
        <w:top w:val="none" w:sz="0" w:space="0" w:color="auto"/>
        <w:left w:val="none" w:sz="0" w:space="0" w:color="auto"/>
        <w:bottom w:val="none" w:sz="0" w:space="0" w:color="auto"/>
        <w:right w:val="none" w:sz="0" w:space="0" w:color="auto"/>
      </w:divBdr>
    </w:div>
    <w:div w:id="449977523">
      <w:bodyDiv w:val="1"/>
      <w:marLeft w:val="0"/>
      <w:marRight w:val="0"/>
      <w:marTop w:val="0"/>
      <w:marBottom w:val="0"/>
      <w:divBdr>
        <w:top w:val="none" w:sz="0" w:space="0" w:color="auto"/>
        <w:left w:val="none" w:sz="0" w:space="0" w:color="auto"/>
        <w:bottom w:val="none" w:sz="0" w:space="0" w:color="auto"/>
        <w:right w:val="none" w:sz="0" w:space="0" w:color="auto"/>
      </w:divBdr>
    </w:div>
    <w:div w:id="507521889">
      <w:bodyDiv w:val="1"/>
      <w:marLeft w:val="0"/>
      <w:marRight w:val="0"/>
      <w:marTop w:val="0"/>
      <w:marBottom w:val="0"/>
      <w:divBdr>
        <w:top w:val="none" w:sz="0" w:space="0" w:color="auto"/>
        <w:left w:val="none" w:sz="0" w:space="0" w:color="auto"/>
        <w:bottom w:val="none" w:sz="0" w:space="0" w:color="auto"/>
        <w:right w:val="none" w:sz="0" w:space="0" w:color="auto"/>
      </w:divBdr>
    </w:div>
    <w:div w:id="581254992">
      <w:bodyDiv w:val="1"/>
      <w:marLeft w:val="0"/>
      <w:marRight w:val="0"/>
      <w:marTop w:val="0"/>
      <w:marBottom w:val="0"/>
      <w:divBdr>
        <w:top w:val="none" w:sz="0" w:space="0" w:color="auto"/>
        <w:left w:val="none" w:sz="0" w:space="0" w:color="auto"/>
        <w:bottom w:val="none" w:sz="0" w:space="0" w:color="auto"/>
        <w:right w:val="none" w:sz="0" w:space="0" w:color="auto"/>
      </w:divBdr>
    </w:div>
    <w:div w:id="609047115">
      <w:bodyDiv w:val="1"/>
      <w:marLeft w:val="0"/>
      <w:marRight w:val="0"/>
      <w:marTop w:val="0"/>
      <w:marBottom w:val="0"/>
      <w:divBdr>
        <w:top w:val="none" w:sz="0" w:space="0" w:color="auto"/>
        <w:left w:val="none" w:sz="0" w:space="0" w:color="auto"/>
        <w:bottom w:val="none" w:sz="0" w:space="0" w:color="auto"/>
        <w:right w:val="none" w:sz="0" w:space="0" w:color="auto"/>
      </w:divBdr>
    </w:div>
    <w:div w:id="736516312">
      <w:bodyDiv w:val="1"/>
      <w:marLeft w:val="0"/>
      <w:marRight w:val="0"/>
      <w:marTop w:val="0"/>
      <w:marBottom w:val="0"/>
      <w:divBdr>
        <w:top w:val="none" w:sz="0" w:space="0" w:color="auto"/>
        <w:left w:val="none" w:sz="0" w:space="0" w:color="auto"/>
        <w:bottom w:val="none" w:sz="0" w:space="0" w:color="auto"/>
        <w:right w:val="none" w:sz="0" w:space="0" w:color="auto"/>
      </w:divBdr>
    </w:div>
    <w:div w:id="761730781">
      <w:bodyDiv w:val="1"/>
      <w:marLeft w:val="0"/>
      <w:marRight w:val="0"/>
      <w:marTop w:val="0"/>
      <w:marBottom w:val="0"/>
      <w:divBdr>
        <w:top w:val="none" w:sz="0" w:space="0" w:color="auto"/>
        <w:left w:val="none" w:sz="0" w:space="0" w:color="auto"/>
        <w:bottom w:val="none" w:sz="0" w:space="0" w:color="auto"/>
        <w:right w:val="none" w:sz="0" w:space="0" w:color="auto"/>
      </w:divBdr>
    </w:div>
    <w:div w:id="915286469">
      <w:bodyDiv w:val="1"/>
      <w:marLeft w:val="0"/>
      <w:marRight w:val="0"/>
      <w:marTop w:val="0"/>
      <w:marBottom w:val="0"/>
      <w:divBdr>
        <w:top w:val="none" w:sz="0" w:space="0" w:color="auto"/>
        <w:left w:val="none" w:sz="0" w:space="0" w:color="auto"/>
        <w:bottom w:val="none" w:sz="0" w:space="0" w:color="auto"/>
        <w:right w:val="none" w:sz="0" w:space="0" w:color="auto"/>
      </w:divBdr>
    </w:div>
    <w:div w:id="963511049">
      <w:bodyDiv w:val="1"/>
      <w:marLeft w:val="0"/>
      <w:marRight w:val="0"/>
      <w:marTop w:val="0"/>
      <w:marBottom w:val="0"/>
      <w:divBdr>
        <w:top w:val="none" w:sz="0" w:space="0" w:color="auto"/>
        <w:left w:val="none" w:sz="0" w:space="0" w:color="auto"/>
        <w:bottom w:val="none" w:sz="0" w:space="0" w:color="auto"/>
        <w:right w:val="none" w:sz="0" w:space="0" w:color="auto"/>
      </w:divBdr>
    </w:div>
    <w:div w:id="1397239486">
      <w:bodyDiv w:val="1"/>
      <w:marLeft w:val="0"/>
      <w:marRight w:val="0"/>
      <w:marTop w:val="0"/>
      <w:marBottom w:val="0"/>
      <w:divBdr>
        <w:top w:val="none" w:sz="0" w:space="0" w:color="auto"/>
        <w:left w:val="none" w:sz="0" w:space="0" w:color="auto"/>
        <w:bottom w:val="none" w:sz="0" w:space="0" w:color="auto"/>
        <w:right w:val="none" w:sz="0" w:space="0" w:color="auto"/>
      </w:divBdr>
    </w:div>
    <w:div w:id="1446923427">
      <w:bodyDiv w:val="1"/>
      <w:marLeft w:val="0"/>
      <w:marRight w:val="0"/>
      <w:marTop w:val="0"/>
      <w:marBottom w:val="0"/>
      <w:divBdr>
        <w:top w:val="none" w:sz="0" w:space="0" w:color="auto"/>
        <w:left w:val="none" w:sz="0" w:space="0" w:color="auto"/>
        <w:bottom w:val="none" w:sz="0" w:space="0" w:color="auto"/>
        <w:right w:val="none" w:sz="0" w:space="0" w:color="auto"/>
      </w:divBdr>
    </w:div>
    <w:div w:id="1474565903">
      <w:bodyDiv w:val="1"/>
      <w:marLeft w:val="0"/>
      <w:marRight w:val="0"/>
      <w:marTop w:val="0"/>
      <w:marBottom w:val="0"/>
      <w:divBdr>
        <w:top w:val="none" w:sz="0" w:space="0" w:color="auto"/>
        <w:left w:val="none" w:sz="0" w:space="0" w:color="auto"/>
        <w:bottom w:val="none" w:sz="0" w:space="0" w:color="auto"/>
        <w:right w:val="none" w:sz="0" w:space="0" w:color="auto"/>
      </w:divBdr>
    </w:div>
    <w:div w:id="1497381682">
      <w:bodyDiv w:val="1"/>
      <w:marLeft w:val="0"/>
      <w:marRight w:val="0"/>
      <w:marTop w:val="0"/>
      <w:marBottom w:val="0"/>
      <w:divBdr>
        <w:top w:val="none" w:sz="0" w:space="0" w:color="auto"/>
        <w:left w:val="none" w:sz="0" w:space="0" w:color="auto"/>
        <w:bottom w:val="none" w:sz="0" w:space="0" w:color="auto"/>
        <w:right w:val="none" w:sz="0" w:space="0" w:color="auto"/>
      </w:divBdr>
    </w:div>
    <w:div w:id="1624920609">
      <w:bodyDiv w:val="1"/>
      <w:marLeft w:val="0"/>
      <w:marRight w:val="0"/>
      <w:marTop w:val="0"/>
      <w:marBottom w:val="0"/>
      <w:divBdr>
        <w:top w:val="none" w:sz="0" w:space="0" w:color="auto"/>
        <w:left w:val="none" w:sz="0" w:space="0" w:color="auto"/>
        <w:bottom w:val="none" w:sz="0" w:space="0" w:color="auto"/>
        <w:right w:val="none" w:sz="0" w:space="0" w:color="auto"/>
      </w:divBdr>
    </w:div>
    <w:div w:id="1730373260">
      <w:bodyDiv w:val="1"/>
      <w:marLeft w:val="0"/>
      <w:marRight w:val="0"/>
      <w:marTop w:val="0"/>
      <w:marBottom w:val="0"/>
      <w:divBdr>
        <w:top w:val="none" w:sz="0" w:space="0" w:color="auto"/>
        <w:left w:val="none" w:sz="0" w:space="0" w:color="auto"/>
        <w:bottom w:val="none" w:sz="0" w:space="0" w:color="auto"/>
        <w:right w:val="none" w:sz="0" w:space="0" w:color="auto"/>
      </w:divBdr>
    </w:div>
    <w:div w:id="1769888674">
      <w:bodyDiv w:val="1"/>
      <w:marLeft w:val="0"/>
      <w:marRight w:val="0"/>
      <w:marTop w:val="0"/>
      <w:marBottom w:val="0"/>
      <w:divBdr>
        <w:top w:val="none" w:sz="0" w:space="0" w:color="auto"/>
        <w:left w:val="none" w:sz="0" w:space="0" w:color="auto"/>
        <w:bottom w:val="none" w:sz="0" w:space="0" w:color="auto"/>
        <w:right w:val="none" w:sz="0" w:space="0" w:color="auto"/>
      </w:divBdr>
    </w:div>
    <w:div w:id="1791246451">
      <w:bodyDiv w:val="1"/>
      <w:marLeft w:val="0"/>
      <w:marRight w:val="0"/>
      <w:marTop w:val="0"/>
      <w:marBottom w:val="0"/>
      <w:divBdr>
        <w:top w:val="none" w:sz="0" w:space="0" w:color="auto"/>
        <w:left w:val="none" w:sz="0" w:space="0" w:color="auto"/>
        <w:bottom w:val="none" w:sz="0" w:space="0" w:color="auto"/>
        <w:right w:val="none" w:sz="0" w:space="0" w:color="auto"/>
      </w:divBdr>
    </w:div>
    <w:div w:id="1989548327">
      <w:bodyDiv w:val="1"/>
      <w:marLeft w:val="0"/>
      <w:marRight w:val="0"/>
      <w:marTop w:val="0"/>
      <w:marBottom w:val="0"/>
      <w:divBdr>
        <w:top w:val="none" w:sz="0" w:space="0" w:color="auto"/>
        <w:left w:val="none" w:sz="0" w:space="0" w:color="auto"/>
        <w:bottom w:val="none" w:sz="0" w:space="0" w:color="auto"/>
        <w:right w:val="none" w:sz="0" w:space="0" w:color="auto"/>
      </w:divBdr>
    </w:div>
    <w:div w:id="2029404160">
      <w:bodyDiv w:val="1"/>
      <w:marLeft w:val="0"/>
      <w:marRight w:val="0"/>
      <w:marTop w:val="0"/>
      <w:marBottom w:val="0"/>
      <w:divBdr>
        <w:top w:val="none" w:sz="0" w:space="0" w:color="auto"/>
        <w:left w:val="none" w:sz="0" w:space="0" w:color="auto"/>
        <w:bottom w:val="none" w:sz="0" w:space="0" w:color="auto"/>
        <w:right w:val="none" w:sz="0" w:space="0" w:color="auto"/>
      </w:divBdr>
    </w:div>
    <w:div w:id="2114545283">
      <w:bodyDiv w:val="1"/>
      <w:marLeft w:val="0"/>
      <w:marRight w:val="0"/>
      <w:marTop w:val="0"/>
      <w:marBottom w:val="0"/>
      <w:divBdr>
        <w:top w:val="none" w:sz="0" w:space="0" w:color="auto"/>
        <w:left w:val="none" w:sz="0" w:space="0" w:color="auto"/>
        <w:bottom w:val="none" w:sz="0" w:space="0" w:color="auto"/>
        <w:right w:val="none" w:sz="0" w:space="0" w:color="auto"/>
      </w:divBdr>
    </w:div>
    <w:div w:id="2121754599">
      <w:bodyDiv w:val="1"/>
      <w:marLeft w:val="0"/>
      <w:marRight w:val="0"/>
      <w:marTop w:val="0"/>
      <w:marBottom w:val="0"/>
      <w:divBdr>
        <w:top w:val="none" w:sz="0" w:space="0" w:color="auto"/>
        <w:left w:val="none" w:sz="0" w:space="0" w:color="auto"/>
        <w:bottom w:val="none" w:sz="0" w:space="0" w:color="auto"/>
        <w:right w:val="none" w:sz="0" w:space="0" w:color="auto"/>
      </w:divBdr>
    </w:div>
    <w:div w:id="21433774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Word_Document1.docx"/><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hyperlink" Target="file:///C:\Users\cmcc\AppData\Roaming\SogouExplorer\Download\docs\S6-222901.zip" TargetMode="Externa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package" Target="embeddings/Microsoft_Word_Document4.docx"/><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Word_Document.docx"/><Relationship Id="rId32" Type="http://schemas.openxmlformats.org/officeDocument/2006/relationships/image" Target="media/image14.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2.docx"/><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package" Target="embeddings/Microsoft_Word_Document3.docx"/><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57FB45-1E60-4A3B-A657-33F9728B04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47</Pages>
  <Words>14453</Words>
  <Characters>82388</Characters>
  <Application>Microsoft Office Word</Application>
  <DocSecurity>0</DocSecurity>
  <Lines>686</Lines>
  <Paragraphs>193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9</cp:revision>
  <cp:lastPrinted>2019-02-25T14:05:00Z</cp:lastPrinted>
  <dcterms:created xsi:type="dcterms:W3CDTF">2022-11-22T09:41:00Z</dcterms:created>
  <dcterms:modified xsi:type="dcterms:W3CDTF">2022-11-22T22:42:00Z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DFE73FC90B9549D39D160F1F8714ECED</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