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39EE375"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0A2578">
              <w:rPr>
                <w:lang w:eastAsia="zh-CN"/>
              </w:rPr>
              <w:t>2</w:t>
            </w:r>
            <w:r>
              <w:t xml:space="preserve">.0 </w:t>
            </w:r>
            <w:r>
              <w:rPr>
                <w:sz w:val="32"/>
              </w:rPr>
              <w:t>(</w:t>
            </w:r>
            <w:r w:rsidR="000A2578">
              <w:rPr>
                <w:sz w:val="32"/>
              </w:rPr>
              <w:t>2025</w:t>
            </w:r>
            <w:r>
              <w:rPr>
                <w:sz w:val="32"/>
              </w:rPr>
              <w:t>-</w:t>
            </w:r>
            <w:r w:rsidR="000A2578">
              <w:rPr>
                <w:sz w:val="32"/>
              </w:rPr>
              <w:t>03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65pt;height:62.85pt;mso-width-percent:0;mso-height-percent:0;mso-width-percent:0;mso-height-percent:0" o:ole="">
                  <v:imagedata r:id="rId8" o:title=""/>
                </v:shape>
                <o:OLEObject Type="Embed" ProgID="Word.Picture.8" ShapeID="_x0000_i1025" DrawAspect="Content" ObjectID="_1803479385"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0622CD53" w14:textId="066775DF" w:rsidR="006D5E23" w:rsidRDefault="000C0F99">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w:instrText>
      </w:r>
      <w:r>
        <w:fldChar w:fldCharType="separate"/>
      </w:r>
      <w:r w:rsidR="006D5E23">
        <w:rPr>
          <w:noProof/>
        </w:rPr>
        <w:t>Foreword</w:t>
      </w:r>
      <w:r w:rsidR="006D5E23">
        <w:rPr>
          <w:noProof/>
        </w:rPr>
        <w:tab/>
      </w:r>
      <w:r w:rsidR="006D5E23">
        <w:rPr>
          <w:noProof/>
        </w:rPr>
        <w:fldChar w:fldCharType="begin" w:fldLock="1"/>
      </w:r>
      <w:r w:rsidR="006D5E23">
        <w:rPr>
          <w:noProof/>
        </w:rPr>
        <w:instrText xml:space="preserve"> PAGEREF _Toc192875153 \h </w:instrText>
      </w:r>
      <w:r w:rsidR="006D5E23">
        <w:rPr>
          <w:noProof/>
        </w:rPr>
      </w:r>
      <w:r w:rsidR="006D5E23">
        <w:rPr>
          <w:noProof/>
        </w:rPr>
        <w:fldChar w:fldCharType="separate"/>
      </w:r>
      <w:r w:rsidR="006D5E23">
        <w:rPr>
          <w:noProof/>
        </w:rPr>
        <w:t>7</w:t>
      </w:r>
      <w:r w:rsidR="006D5E23">
        <w:rPr>
          <w:noProof/>
        </w:rPr>
        <w:fldChar w:fldCharType="end"/>
      </w:r>
    </w:p>
    <w:p w14:paraId="002BAA7E" w14:textId="0EF9F37D" w:rsidR="006D5E23" w:rsidRDefault="006D5E23">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_Toc192875154 \h </w:instrText>
      </w:r>
      <w:r>
        <w:rPr>
          <w:noProof/>
        </w:rPr>
      </w:r>
      <w:r>
        <w:rPr>
          <w:noProof/>
        </w:rPr>
        <w:fldChar w:fldCharType="separate"/>
      </w:r>
      <w:r>
        <w:rPr>
          <w:noProof/>
        </w:rPr>
        <w:t>8</w:t>
      </w:r>
      <w:r>
        <w:rPr>
          <w:noProof/>
        </w:rPr>
        <w:fldChar w:fldCharType="end"/>
      </w:r>
    </w:p>
    <w:p w14:paraId="2638663D" w14:textId="194546DC" w:rsidR="006D5E23" w:rsidRDefault="006D5E23">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_Toc192875155 \h </w:instrText>
      </w:r>
      <w:r>
        <w:rPr>
          <w:noProof/>
        </w:rPr>
      </w:r>
      <w:r>
        <w:rPr>
          <w:noProof/>
        </w:rPr>
        <w:fldChar w:fldCharType="separate"/>
      </w:r>
      <w:r>
        <w:rPr>
          <w:noProof/>
        </w:rPr>
        <w:t>9</w:t>
      </w:r>
      <w:r>
        <w:rPr>
          <w:noProof/>
        </w:rPr>
        <w:fldChar w:fldCharType="end"/>
      </w:r>
    </w:p>
    <w:p w14:paraId="5CB6EA0F" w14:textId="07C451AF" w:rsidR="006D5E23" w:rsidRDefault="006D5E23">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_Toc192875156 \h </w:instrText>
      </w:r>
      <w:r>
        <w:rPr>
          <w:noProof/>
        </w:rPr>
      </w:r>
      <w:r>
        <w:rPr>
          <w:noProof/>
        </w:rPr>
        <w:fldChar w:fldCharType="separate"/>
      </w:r>
      <w:r>
        <w:rPr>
          <w:noProof/>
        </w:rPr>
        <w:t>9</w:t>
      </w:r>
      <w:r>
        <w:rPr>
          <w:noProof/>
        </w:rPr>
        <w:fldChar w:fldCharType="end"/>
      </w:r>
    </w:p>
    <w:p w14:paraId="703E16A4" w14:textId="7ACF0D52" w:rsidR="006D5E23" w:rsidRDefault="006D5E23">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_Toc192875157 \h </w:instrText>
      </w:r>
      <w:r>
        <w:rPr>
          <w:noProof/>
        </w:rPr>
      </w:r>
      <w:r>
        <w:rPr>
          <w:noProof/>
        </w:rPr>
        <w:fldChar w:fldCharType="separate"/>
      </w:r>
      <w:r>
        <w:rPr>
          <w:noProof/>
        </w:rPr>
        <w:t>10</w:t>
      </w:r>
      <w:r>
        <w:rPr>
          <w:noProof/>
        </w:rPr>
        <w:fldChar w:fldCharType="end"/>
      </w:r>
    </w:p>
    <w:p w14:paraId="18F77F93" w14:textId="14FEDF96" w:rsidR="006D5E23" w:rsidRDefault="006D5E23">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_Toc192875158 \h </w:instrText>
      </w:r>
      <w:r>
        <w:rPr>
          <w:noProof/>
        </w:rPr>
      </w:r>
      <w:r>
        <w:rPr>
          <w:noProof/>
        </w:rPr>
        <w:fldChar w:fldCharType="separate"/>
      </w:r>
      <w:r>
        <w:rPr>
          <w:noProof/>
        </w:rPr>
        <w:t>10</w:t>
      </w:r>
      <w:r>
        <w:rPr>
          <w:noProof/>
        </w:rPr>
        <w:fldChar w:fldCharType="end"/>
      </w:r>
    </w:p>
    <w:p w14:paraId="69E5F6C1" w14:textId="2F6FB263" w:rsidR="006D5E23" w:rsidRDefault="006D5E23">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_Toc192875159 \h </w:instrText>
      </w:r>
      <w:r>
        <w:rPr>
          <w:noProof/>
        </w:rPr>
      </w:r>
      <w:r>
        <w:rPr>
          <w:noProof/>
        </w:rPr>
        <w:fldChar w:fldCharType="separate"/>
      </w:r>
      <w:r>
        <w:rPr>
          <w:noProof/>
        </w:rPr>
        <w:t>10</w:t>
      </w:r>
      <w:r>
        <w:rPr>
          <w:noProof/>
        </w:rPr>
        <w:fldChar w:fldCharType="end"/>
      </w:r>
    </w:p>
    <w:p w14:paraId="3638277A" w14:textId="6F96D6B1" w:rsidR="006D5E23" w:rsidRDefault="006D5E23">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_Toc192875160 \h </w:instrText>
      </w:r>
      <w:r>
        <w:rPr>
          <w:noProof/>
        </w:rPr>
      </w:r>
      <w:r>
        <w:rPr>
          <w:noProof/>
        </w:rPr>
        <w:fldChar w:fldCharType="separate"/>
      </w:r>
      <w:r>
        <w:rPr>
          <w:noProof/>
        </w:rPr>
        <w:t>10</w:t>
      </w:r>
      <w:r>
        <w:rPr>
          <w:noProof/>
        </w:rPr>
        <w:fldChar w:fldCharType="end"/>
      </w:r>
    </w:p>
    <w:p w14:paraId="234F333C" w14:textId="7F302A31" w:rsidR="006D5E23" w:rsidRDefault="006D5E23">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ADRF</w:t>
      </w:r>
      <w:r>
        <w:rPr>
          <w:noProof/>
        </w:rPr>
        <w:tab/>
      </w:r>
      <w:r>
        <w:rPr>
          <w:noProof/>
        </w:rPr>
        <w:fldChar w:fldCharType="begin" w:fldLock="1"/>
      </w:r>
      <w:r>
        <w:rPr>
          <w:noProof/>
        </w:rPr>
        <w:instrText xml:space="preserve"> PAGEREF _Toc192875161 \h </w:instrText>
      </w:r>
      <w:r>
        <w:rPr>
          <w:noProof/>
        </w:rPr>
      </w:r>
      <w:r>
        <w:rPr>
          <w:noProof/>
        </w:rPr>
        <w:fldChar w:fldCharType="separate"/>
      </w:r>
      <w:r>
        <w:rPr>
          <w:noProof/>
        </w:rPr>
        <w:t>11</w:t>
      </w:r>
      <w:r>
        <w:rPr>
          <w:noProof/>
        </w:rPr>
        <w:fldChar w:fldCharType="end"/>
      </w:r>
    </w:p>
    <w:p w14:paraId="306D5C50" w14:textId="35E047D9" w:rsidR="006D5E23" w:rsidRDefault="006D5E23">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_Toc192875162 \h </w:instrText>
      </w:r>
      <w:r>
        <w:rPr>
          <w:noProof/>
        </w:rPr>
      </w:r>
      <w:r>
        <w:rPr>
          <w:noProof/>
        </w:rPr>
        <w:fldChar w:fldCharType="separate"/>
      </w:r>
      <w:r>
        <w:rPr>
          <w:noProof/>
        </w:rPr>
        <w:t>11</w:t>
      </w:r>
      <w:r>
        <w:rPr>
          <w:noProof/>
        </w:rPr>
        <w:fldChar w:fldCharType="end"/>
      </w:r>
    </w:p>
    <w:p w14:paraId="6E7B48E5" w14:textId="14F36C0C" w:rsidR="006D5E23" w:rsidRDefault="006D5E23">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w:t>
      </w:r>
      <w:r>
        <w:rPr>
          <w:noProof/>
        </w:rPr>
        <w:tab/>
      </w:r>
      <w:r>
        <w:rPr>
          <w:noProof/>
        </w:rPr>
        <w:fldChar w:fldCharType="begin" w:fldLock="1"/>
      </w:r>
      <w:r>
        <w:rPr>
          <w:noProof/>
        </w:rPr>
        <w:instrText xml:space="preserve"> PAGEREF _Toc192875163 \h </w:instrText>
      </w:r>
      <w:r>
        <w:rPr>
          <w:noProof/>
        </w:rPr>
      </w:r>
      <w:r>
        <w:rPr>
          <w:noProof/>
        </w:rPr>
        <w:fldChar w:fldCharType="separate"/>
      </w:r>
      <w:r>
        <w:rPr>
          <w:noProof/>
        </w:rPr>
        <w:t>12</w:t>
      </w:r>
      <w:r>
        <w:rPr>
          <w:noProof/>
        </w:rPr>
        <w:fldChar w:fldCharType="end"/>
      </w:r>
    </w:p>
    <w:p w14:paraId="0AA85F3F" w14:textId="627737EA"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_Toc192875164 \h </w:instrText>
      </w:r>
      <w:r>
        <w:rPr>
          <w:noProof/>
        </w:rPr>
      </w:r>
      <w:r>
        <w:rPr>
          <w:noProof/>
        </w:rPr>
        <w:fldChar w:fldCharType="separate"/>
      </w:r>
      <w:r>
        <w:rPr>
          <w:noProof/>
        </w:rPr>
        <w:t>12</w:t>
      </w:r>
      <w:r>
        <w:rPr>
          <w:noProof/>
        </w:rPr>
        <w:fldChar w:fldCharType="end"/>
      </w:r>
    </w:p>
    <w:p w14:paraId="785AB6A5" w14:textId="5DCC164A"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_Toc192875165 \h </w:instrText>
      </w:r>
      <w:r>
        <w:rPr>
          <w:noProof/>
        </w:rPr>
      </w:r>
      <w:r>
        <w:rPr>
          <w:noProof/>
        </w:rPr>
        <w:fldChar w:fldCharType="separate"/>
      </w:r>
      <w:r>
        <w:rPr>
          <w:noProof/>
        </w:rPr>
        <w:t>12</w:t>
      </w:r>
      <w:r>
        <w:rPr>
          <w:noProof/>
        </w:rPr>
        <w:fldChar w:fldCharType="end"/>
      </w:r>
    </w:p>
    <w:p w14:paraId="4B1DD213" w14:textId="512B674B"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_Toc192875166 \h </w:instrText>
      </w:r>
      <w:r>
        <w:rPr>
          <w:noProof/>
        </w:rPr>
      </w:r>
      <w:r>
        <w:rPr>
          <w:noProof/>
        </w:rPr>
        <w:fldChar w:fldCharType="separate"/>
      </w:r>
      <w:r>
        <w:rPr>
          <w:noProof/>
        </w:rPr>
        <w:t>12</w:t>
      </w:r>
      <w:r>
        <w:rPr>
          <w:noProof/>
        </w:rPr>
        <w:fldChar w:fldCharType="end"/>
      </w:r>
    </w:p>
    <w:p w14:paraId="5210FFBD" w14:textId="26D6CEC1"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sidRPr="00EF035F">
        <w:rPr>
          <w:noProof/>
          <w:lang w:val="en-US"/>
        </w:rPr>
        <w:t>4.2.</w:t>
      </w:r>
      <w:r w:rsidRPr="00EF035F">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EF035F">
        <w:rPr>
          <w:noProof/>
          <w:lang w:val="en-US"/>
        </w:rPr>
        <w:t>Network Functions</w:t>
      </w:r>
      <w:r>
        <w:rPr>
          <w:noProof/>
        </w:rPr>
        <w:tab/>
      </w:r>
      <w:r>
        <w:rPr>
          <w:noProof/>
        </w:rPr>
        <w:fldChar w:fldCharType="begin" w:fldLock="1"/>
      </w:r>
      <w:r>
        <w:rPr>
          <w:noProof/>
        </w:rPr>
        <w:instrText xml:space="preserve"> PAGEREF _Toc192875167 \h </w:instrText>
      </w:r>
      <w:r>
        <w:rPr>
          <w:noProof/>
        </w:rPr>
      </w:r>
      <w:r>
        <w:rPr>
          <w:noProof/>
        </w:rPr>
        <w:fldChar w:fldCharType="separate"/>
      </w:r>
      <w:r>
        <w:rPr>
          <w:noProof/>
        </w:rPr>
        <w:t>13</w:t>
      </w:r>
      <w:r>
        <w:rPr>
          <w:noProof/>
        </w:rPr>
        <w:fldChar w:fldCharType="end"/>
      </w:r>
    </w:p>
    <w:p w14:paraId="712FD185" w14:textId="2FBF3173"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_Toc192875168 \h </w:instrText>
      </w:r>
      <w:r>
        <w:rPr>
          <w:noProof/>
        </w:rPr>
      </w:r>
      <w:r>
        <w:rPr>
          <w:noProof/>
        </w:rPr>
        <w:fldChar w:fldCharType="separate"/>
      </w:r>
      <w:r>
        <w:rPr>
          <w:noProof/>
        </w:rPr>
        <w:t>13</w:t>
      </w:r>
      <w:r>
        <w:rPr>
          <w:noProof/>
        </w:rPr>
        <w:fldChar w:fldCharType="end"/>
      </w:r>
    </w:p>
    <w:p w14:paraId="5285CFAE" w14:textId="43BE7BC3"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_Toc192875169 \h </w:instrText>
      </w:r>
      <w:r>
        <w:rPr>
          <w:noProof/>
        </w:rPr>
      </w:r>
      <w:r>
        <w:rPr>
          <w:noProof/>
        </w:rPr>
        <w:fldChar w:fldCharType="separate"/>
      </w:r>
      <w:r>
        <w:rPr>
          <w:noProof/>
        </w:rPr>
        <w:t>13</w:t>
      </w:r>
      <w:r>
        <w:rPr>
          <w:noProof/>
        </w:rPr>
        <w:fldChar w:fldCharType="end"/>
      </w:r>
    </w:p>
    <w:p w14:paraId="727D237E" w14:textId="155015BD"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_Toc192875170 \h </w:instrText>
      </w:r>
      <w:r>
        <w:rPr>
          <w:noProof/>
        </w:rPr>
      </w:r>
      <w:r>
        <w:rPr>
          <w:noProof/>
        </w:rPr>
        <w:fldChar w:fldCharType="separate"/>
      </w:r>
      <w:r>
        <w:rPr>
          <w:noProof/>
        </w:rPr>
        <w:t>13</w:t>
      </w:r>
      <w:r>
        <w:rPr>
          <w:noProof/>
        </w:rPr>
        <w:fldChar w:fldCharType="end"/>
      </w:r>
    </w:p>
    <w:p w14:paraId="45C79E72" w14:textId="618BC701"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_Toc192875171 \h </w:instrText>
      </w:r>
      <w:r>
        <w:rPr>
          <w:noProof/>
        </w:rPr>
      </w:r>
      <w:r>
        <w:rPr>
          <w:noProof/>
        </w:rPr>
        <w:fldChar w:fldCharType="separate"/>
      </w:r>
      <w:r>
        <w:rPr>
          <w:noProof/>
        </w:rPr>
        <w:t>13</w:t>
      </w:r>
      <w:r>
        <w:rPr>
          <w:noProof/>
        </w:rPr>
        <w:fldChar w:fldCharType="end"/>
      </w:r>
    </w:p>
    <w:p w14:paraId="1616570E" w14:textId="025A1AE0"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_Toc192875172 \h </w:instrText>
      </w:r>
      <w:r>
        <w:rPr>
          <w:noProof/>
        </w:rPr>
      </w:r>
      <w:r>
        <w:rPr>
          <w:noProof/>
        </w:rPr>
        <w:fldChar w:fldCharType="separate"/>
      </w:r>
      <w:r>
        <w:rPr>
          <w:noProof/>
        </w:rPr>
        <w:t>14</w:t>
      </w:r>
      <w:r>
        <w:rPr>
          <w:noProof/>
        </w:rPr>
        <w:fldChar w:fldCharType="end"/>
      </w:r>
    </w:p>
    <w:p w14:paraId="72166D2E" w14:textId="217048C7"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_Toc192875173 \h </w:instrText>
      </w:r>
      <w:r>
        <w:rPr>
          <w:noProof/>
        </w:rPr>
      </w:r>
      <w:r>
        <w:rPr>
          <w:noProof/>
        </w:rPr>
        <w:fldChar w:fldCharType="separate"/>
      </w:r>
      <w:r>
        <w:rPr>
          <w:noProof/>
        </w:rPr>
        <w:t>14</w:t>
      </w:r>
      <w:r>
        <w:rPr>
          <w:noProof/>
        </w:rPr>
        <w:fldChar w:fldCharType="end"/>
      </w:r>
    </w:p>
    <w:p w14:paraId="61676748" w14:textId="15F2B481"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Request Storage of data or analytics</w:t>
      </w:r>
      <w:r>
        <w:rPr>
          <w:noProof/>
        </w:rPr>
        <w:tab/>
      </w:r>
      <w:r>
        <w:rPr>
          <w:noProof/>
        </w:rPr>
        <w:fldChar w:fldCharType="begin" w:fldLock="1"/>
      </w:r>
      <w:r>
        <w:rPr>
          <w:noProof/>
        </w:rPr>
        <w:instrText xml:space="preserve"> PAGEREF _Toc192875174 \h </w:instrText>
      </w:r>
      <w:r>
        <w:rPr>
          <w:noProof/>
        </w:rPr>
      </w:r>
      <w:r>
        <w:rPr>
          <w:noProof/>
        </w:rPr>
        <w:fldChar w:fldCharType="separate"/>
      </w:r>
      <w:r>
        <w:rPr>
          <w:noProof/>
        </w:rPr>
        <w:t>14</w:t>
      </w:r>
      <w:r>
        <w:rPr>
          <w:noProof/>
        </w:rPr>
        <w:fldChar w:fldCharType="end"/>
      </w:r>
    </w:p>
    <w:p w14:paraId="56F232CF" w14:textId="7CCA7542"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_Toc192875175 \h </w:instrText>
      </w:r>
      <w:r>
        <w:rPr>
          <w:noProof/>
        </w:rPr>
      </w:r>
      <w:r>
        <w:rPr>
          <w:noProof/>
        </w:rPr>
        <w:fldChar w:fldCharType="separate"/>
      </w:r>
      <w:r>
        <w:rPr>
          <w:noProof/>
        </w:rPr>
        <w:t>15</w:t>
      </w:r>
      <w:r>
        <w:rPr>
          <w:noProof/>
        </w:rPr>
        <w:fldChar w:fldCharType="end"/>
      </w:r>
    </w:p>
    <w:p w14:paraId="2494207E" w14:textId="33C29C11"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_Toc192875176 \h </w:instrText>
      </w:r>
      <w:r>
        <w:rPr>
          <w:noProof/>
        </w:rPr>
      </w:r>
      <w:r>
        <w:rPr>
          <w:noProof/>
        </w:rPr>
        <w:fldChar w:fldCharType="separate"/>
      </w:r>
      <w:r>
        <w:rPr>
          <w:noProof/>
        </w:rPr>
        <w:t>15</w:t>
      </w:r>
      <w:r>
        <w:rPr>
          <w:noProof/>
        </w:rPr>
        <w:fldChar w:fldCharType="end"/>
      </w:r>
    </w:p>
    <w:p w14:paraId="61AF4DD3" w14:textId="64E8616D"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_Toc192875177 \h </w:instrText>
      </w:r>
      <w:r>
        <w:rPr>
          <w:noProof/>
        </w:rPr>
      </w:r>
      <w:r>
        <w:rPr>
          <w:noProof/>
        </w:rPr>
        <w:fldChar w:fldCharType="separate"/>
      </w:r>
      <w:r>
        <w:rPr>
          <w:noProof/>
        </w:rPr>
        <w:t>15</w:t>
      </w:r>
      <w:r>
        <w:rPr>
          <w:noProof/>
        </w:rPr>
        <w:fldChar w:fldCharType="end"/>
      </w:r>
    </w:p>
    <w:p w14:paraId="1D497F81" w14:textId="398D44E0"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_Toc192875178 \h </w:instrText>
      </w:r>
      <w:r>
        <w:rPr>
          <w:noProof/>
        </w:rPr>
      </w:r>
      <w:r>
        <w:rPr>
          <w:noProof/>
        </w:rPr>
        <w:fldChar w:fldCharType="separate"/>
      </w:r>
      <w:r>
        <w:rPr>
          <w:noProof/>
        </w:rPr>
        <w:t>16</w:t>
      </w:r>
      <w:r>
        <w:rPr>
          <w:noProof/>
        </w:rPr>
        <w:fldChar w:fldCharType="end"/>
      </w:r>
    </w:p>
    <w:p w14:paraId="27AD4843" w14:textId="3F806B37"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_Toc192875179 \h </w:instrText>
      </w:r>
      <w:r>
        <w:rPr>
          <w:noProof/>
        </w:rPr>
      </w:r>
      <w:r>
        <w:rPr>
          <w:noProof/>
        </w:rPr>
        <w:fldChar w:fldCharType="separate"/>
      </w:r>
      <w:r>
        <w:rPr>
          <w:noProof/>
        </w:rPr>
        <w:t>16</w:t>
      </w:r>
      <w:r>
        <w:rPr>
          <w:noProof/>
        </w:rPr>
        <w:fldChar w:fldCharType="end"/>
      </w:r>
    </w:p>
    <w:p w14:paraId="3DBA085C" w14:textId="08E20A7E"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_Toc192875180 \h </w:instrText>
      </w:r>
      <w:r>
        <w:rPr>
          <w:noProof/>
        </w:rPr>
      </w:r>
      <w:r>
        <w:rPr>
          <w:noProof/>
        </w:rPr>
        <w:fldChar w:fldCharType="separate"/>
      </w:r>
      <w:r>
        <w:rPr>
          <w:noProof/>
        </w:rPr>
        <w:t>17</w:t>
      </w:r>
      <w:r>
        <w:rPr>
          <w:noProof/>
        </w:rPr>
        <w:fldChar w:fldCharType="end"/>
      </w:r>
    </w:p>
    <w:p w14:paraId="24DF78FB" w14:textId="7F9B24C1"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_Toc192875181 \h </w:instrText>
      </w:r>
      <w:r>
        <w:rPr>
          <w:noProof/>
        </w:rPr>
      </w:r>
      <w:r>
        <w:rPr>
          <w:noProof/>
        </w:rPr>
        <w:fldChar w:fldCharType="separate"/>
      </w:r>
      <w:r>
        <w:rPr>
          <w:noProof/>
        </w:rPr>
        <w:t>17</w:t>
      </w:r>
      <w:r>
        <w:rPr>
          <w:noProof/>
        </w:rPr>
        <w:fldChar w:fldCharType="end"/>
      </w:r>
    </w:p>
    <w:p w14:paraId="2C30FA92" w14:textId="1FDD0763"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_Toc192875182 \h </w:instrText>
      </w:r>
      <w:r>
        <w:rPr>
          <w:noProof/>
        </w:rPr>
      </w:r>
      <w:r>
        <w:rPr>
          <w:noProof/>
        </w:rPr>
        <w:fldChar w:fldCharType="separate"/>
      </w:r>
      <w:r>
        <w:rPr>
          <w:noProof/>
        </w:rPr>
        <w:t>17</w:t>
      </w:r>
      <w:r>
        <w:rPr>
          <w:noProof/>
        </w:rPr>
        <w:fldChar w:fldCharType="end"/>
      </w:r>
    </w:p>
    <w:p w14:paraId="6E096E28" w14:textId="26E82F53"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_Toc192875183 \h </w:instrText>
      </w:r>
      <w:r>
        <w:rPr>
          <w:noProof/>
        </w:rPr>
      </w:r>
      <w:r>
        <w:rPr>
          <w:noProof/>
        </w:rPr>
        <w:fldChar w:fldCharType="separate"/>
      </w:r>
      <w:r>
        <w:rPr>
          <w:noProof/>
        </w:rPr>
        <w:t>17</w:t>
      </w:r>
      <w:r>
        <w:rPr>
          <w:noProof/>
        </w:rPr>
        <w:fldChar w:fldCharType="end"/>
      </w:r>
    </w:p>
    <w:p w14:paraId="7AD3DA6E" w14:textId="53454E2D"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_Toc192875184 \h </w:instrText>
      </w:r>
      <w:r>
        <w:rPr>
          <w:noProof/>
        </w:rPr>
      </w:r>
      <w:r>
        <w:rPr>
          <w:noProof/>
        </w:rPr>
        <w:fldChar w:fldCharType="separate"/>
      </w:r>
      <w:r>
        <w:rPr>
          <w:noProof/>
        </w:rPr>
        <w:t>19</w:t>
      </w:r>
      <w:r>
        <w:rPr>
          <w:noProof/>
        </w:rPr>
        <w:fldChar w:fldCharType="end"/>
      </w:r>
    </w:p>
    <w:p w14:paraId="2C6FAF5D" w14:textId="4FD9C2E4"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_Toc192875185 \h </w:instrText>
      </w:r>
      <w:r>
        <w:rPr>
          <w:noProof/>
        </w:rPr>
      </w:r>
      <w:r>
        <w:rPr>
          <w:noProof/>
        </w:rPr>
        <w:fldChar w:fldCharType="separate"/>
      </w:r>
      <w:r>
        <w:rPr>
          <w:noProof/>
        </w:rPr>
        <w:t>19</w:t>
      </w:r>
      <w:r>
        <w:rPr>
          <w:noProof/>
        </w:rPr>
        <w:fldChar w:fldCharType="end"/>
      </w:r>
    </w:p>
    <w:p w14:paraId="53A750EF" w14:textId="10D4EEBA"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_Toc192875186 \h </w:instrText>
      </w:r>
      <w:r>
        <w:rPr>
          <w:noProof/>
        </w:rPr>
      </w:r>
      <w:r>
        <w:rPr>
          <w:noProof/>
        </w:rPr>
        <w:fldChar w:fldCharType="separate"/>
      </w:r>
      <w:r>
        <w:rPr>
          <w:noProof/>
        </w:rPr>
        <w:t>19</w:t>
      </w:r>
      <w:r>
        <w:rPr>
          <w:noProof/>
        </w:rPr>
        <w:fldChar w:fldCharType="end"/>
      </w:r>
    </w:p>
    <w:p w14:paraId="54D8CBF9" w14:textId="16865F39"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4.2.2.7</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_Toc192875187 \h </w:instrText>
      </w:r>
      <w:r>
        <w:rPr>
          <w:noProof/>
        </w:rPr>
      </w:r>
      <w:r>
        <w:rPr>
          <w:noProof/>
        </w:rPr>
        <w:fldChar w:fldCharType="separate"/>
      </w:r>
      <w:r>
        <w:rPr>
          <w:noProof/>
        </w:rPr>
        <w:t>20</w:t>
      </w:r>
      <w:r>
        <w:rPr>
          <w:noProof/>
        </w:rPr>
        <w:fldChar w:fldCharType="end"/>
      </w:r>
    </w:p>
    <w:p w14:paraId="1C15DF8F" w14:textId="77D31C55"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_Toc192875188 \h </w:instrText>
      </w:r>
      <w:r>
        <w:rPr>
          <w:noProof/>
        </w:rPr>
      </w:r>
      <w:r>
        <w:rPr>
          <w:noProof/>
        </w:rPr>
        <w:fldChar w:fldCharType="separate"/>
      </w:r>
      <w:r>
        <w:rPr>
          <w:noProof/>
        </w:rPr>
        <w:t>20</w:t>
      </w:r>
      <w:r>
        <w:rPr>
          <w:noProof/>
        </w:rPr>
        <w:fldChar w:fldCharType="end"/>
      </w:r>
    </w:p>
    <w:p w14:paraId="0E2E2B19" w14:textId="7FFAA334"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4.2.2.7.2</w:t>
      </w:r>
      <w:r>
        <w:rPr>
          <w:rFonts w:asciiTheme="minorHAnsi" w:eastAsiaTheme="minorEastAsia" w:hAnsiTheme="minorHAnsi" w:cstheme="minorBidi"/>
          <w:noProof/>
          <w:kern w:val="2"/>
          <w:sz w:val="24"/>
          <w:szCs w:val="24"/>
          <w:lang w:eastAsia="ko-KR"/>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_Toc192875189 \h </w:instrText>
      </w:r>
      <w:r>
        <w:rPr>
          <w:noProof/>
        </w:rPr>
      </w:r>
      <w:r>
        <w:rPr>
          <w:noProof/>
        </w:rPr>
        <w:fldChar w:fldCharType="separate"/>
      </w:r>
      <w:r>
        <w:rPr>
          <w:noProof/>
        </w:rPr>
        <w:t>20</w:t>
      </w:r>
      <w:r>
        <w:rPr>
          <w:noProof/>
        </w:rPr>
        <w:fldChar w:fldCharType="end"/>
      </w:r>
    </w:p>
    <w:p w14:paraId="1C380FC3" w14:textId="1CC61F0F"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4.2.2.8</w:t>
      </w:r>
      <w:r>
        <w:rPr>
          <w:rFonts w:asciiTheme="minorHAnsi" w:eastAsiaTheme="minorEastAsia" w:hAnsiTheme="minorHAnsi" w:cstheme="minorBidi"/>
          <w:noProof/>
          <w:kern w:val="2"/>
          <w:sz w:val="24"/>
          <w:szCs w:val="24"/>
          <w:lang w:eastAsia="ko-KR"/>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_Toc192875190 \h </w:instrText>
      </w:r>
      <w:r>
        <w:rPr>
          <w:noProof/>
        </w:rPr>
      </w:r>
      <w:r>
        <w:rPr>
          <w:noProof/>
        </w:rPr>
        <w:fldChar w:fldCharType="separate"/>
      </w:r>
      <w:r>
        <w:rPr>
          <w:noProof/>
        </w:rPr>
        <w:t>21</w:t>
      </w:r>
      <w:r>
        <w:rPr>
          <w:noProof/>
        </w:rPr>
        <w:fldChar w:fldCharType="end"/>
      </w:r>
    </w:p>
    <w:p w14:paraId="2DC16FBA" w14:textId="7BCBABFF"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_Toc192875191 \h </w:instrText>
      </w:r>
      <w:r>
        <w:rPr>
          <w:noProof/>
        </w:rPr>
      </w:r>
      <w:r>
        <w:rPr>
          <w:noProof/>
        </w:rPr>
        <w:fldChar w:fldCharType="separate"/>
      </w:r>
      <w:r>
        <w:rPr>
          <w:noProof/>
        </w:rPr>
        <w:t>21</w:t>
      </w:r>
      <w:r>
        <w:rPr>
          <w:noProof/>
        </w:rPr>
        <w:fldChar w:fldCharType="end"/>
      </w:r>
    </w:p>
    <w:p w14:paraId="70E7FBC6" w14:textId="29420389"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4.2.2.8.2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_Toc192875192 \h </w:instrText>
      </w:r>
      <w:r>
        <w:rPr>
          <w:noProof/>
        </w:rPr>
      </w:r>
      <w:r>
        <w:rPr>
          <w:noProof/>
        </w:rPr>
        <w:fldChar w:fldCharType="separate"/>
      </w:r>
      <w:r>
        <w:rPr>
          <w:noProof/>
        </w:rPr>
        <w:t>21</w:t>
      </w:r>
      <w:r>
        <w:rPr>
          <w:noProof/>
        </w:rPr>
        <w:fldChar w:fldCharType="end"/>
      </w:r>
    </w:p>
    <w:p w14:paraId="0EB2C688" w14:textId="32DCBCE1"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4.2.2.8.3</w:t>
      </w:r>
      <w:r>
        <w:rPr>
          <w:rFonts w:asciiTheme="minorHAnsi" w:eastAsiaTheme="minorEastAsia" w:hAnsiTheme="minorHAnsi" w:cstheme="minorBidi"/>
          <w:noProof/>
          <w:kern w:val="2"/>
          <w:sz w:val="24"/>
          <w:szCs w:val="24"/>
          <w:lang w:eastAsia="ko-KR"/>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_Toc192875193 \h </w:instrText>
      </w:r>
      <w:r>
        <w:rPr>
          <w:noProof/>
        </w:rPr>
      </w:r>
      <w:r>
        <w:rPr>
          <w:noProof/>
        </w:rPr>
        <w:fldChar w:fldCharType="separate"/>
      </w:r>
      <w:r>
        <w:rPr>
          <w:noProof/>
        </w:rPr>
        <w:t>22</w:t>
      </w:r>
      <w:r>
        <w:rPr>
          <w:noProof/>
        </w:rPr>
        <w:fldChar w:fldCharType="end"/>
      </w:r>
    </w:p>
    <w:p w14:paraId="7B76FC96" w14:textId="50019CB0"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4.2.2.9</w:t>
      </w:r>
      <w:r>
        <w:rPr>
          <w:rFonts w:asciiTheme="minorHAnsi" w:eastAsiaTheme="minorEastAsia" w:hAnsiTheme="minorHAnsi" w:cstheme="minorBidi"/>
          <w:noProof/>
          <w:kern w:val="2"/>
          <w:sz w:val="24"/>
          <w:szCs w:val="24"/>
          <w:lang w:eastAsia="ko-KR"/>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_Toc192875194 \h </w:instrText>
      </w:r>
      <w:r>
        <w:rPr>
          <w:noProof/>
        </w:rPr>
      </w:r>
      <w:r>
        <w:rPr>
          <w:noProof/>
        </w:rPr>
        <w:fldChar w:fldCharType="separate"/>
      </w:r>
      <w:r>
        <w:rPr>
          <w:noProof/>
        </w:rPr>
        <w:t>23</w:t>
      </w:r>
      <w:r>
        <w:rPr>
          <w:noProof/>
        </w:rPr>
        <w:fldChar w:fldCharType="end"/>
      </w:r>
    </w:p>
    <w:p w14:paraId="1EC4F4A4" w14:textId="01A9E120"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4.2.2.9.1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_Toc192875195 \h </w:instrText>
      </w:r>
      <w:r>
        <w:rPr>
          <w:noProof/>
        </w:rPr>
      </w:r>
      <w:r>
        <w:rPr>
          <w:noProof/>
        </w:rPr>
        <w:fldChar w:fldCharType="separate"/>
      </w:r>
      <w:r>
        <w:rPr>
          <w:noProof/>
        </w:rPr>
        <w:t>23</w:t>
      </w:r>
      <w:r>
        <w:rPr>
          <w:noProof/>
        </w:rPr>
        <w:fldChar w:fldCharType="end"/>
      </w:r>
    </w:p>
    <w:p w14:paraId="04E9EBA8" w14:textId="4644DDD9"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4.2.2.9.2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_Toc192875196 \h </w:instrText>
      </w:r>
      <w:r>
        <w:rPr>
          <w:noProof/>
        </w:rPr>
      </w:r>
      <w:r>
        <w:rPr>
          <w:noProof/>
        </w:rPr>
        <w:fldChar w:fldCharType="separate"/>
      </w:r>
      <w:r>
        <w:rPr>
          <w:noProof/>
        </w:rPr>
        <w:t>23</w:t>
      </w:r>
      <w:r>
        <w:rPr>
          <w:noProof/>
        </w:rPr>
        <w:fldChar w:fldCharType="end"/>
      </w:r>
    </w:p>
    <w:p w14:paraId="1D0248BA" w14:textId="0242BE02"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4.2.2.9.3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_Toc192875197 \h </w:instrText>
      </w:r>
      <w:r>
        <w:rPr>
          <w:noProof/>
        </w:rPr>
      </w:r>
      <w:r>
        <w:rPr>
          <w:noProof/>
        </w:rPr>
        <w:fldChar w:fldCharType="separate"/>
      </w:r>
      <w:r>
        <w:rPr>
          <w:noProof/>
        </w:rPr>
        <w:t>23</w:t>
      </w:r>
      <w:r>
        <w:rPr>
          <w:noProof/>
        </w:rPr>
        <w:fldChar w:fldCharType="end"/>
      </w:r>
    </w:p>
    <w:p w14:paraId="7BACBFFD" w14:textId="6B2FCD0E" w:rsidR="006D5E23" w:rsidRDefault="006D5E23">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Nadrf_ MLModelManagement Service</w:t>
      </w:r>
      <w:r>
        <w:rPr>
          <w:noProof/>
        </w:rPr>
        <w:tab/>
      </w:r>
      <w:r>
        <w:rPr>
          <w:noProof/>
        </w:rPr>
        <w:fldChar w:fldCharType="begin" w:fldLock="1"/>
      </w:r>
      <w:r>
        <w:rPr>
          <w:noProof/>
        </w:rPr>
        <w:instrText xml:space="preserve"> PAGEREF _Toc192875198 \h </w:instrText>
      </w:r>
      <w:r>
        <w:rPr>
          <w:noProof/>
        </w:rPr>
      </w:r>
      <w:r>
        <w:rPr>
          <w:noProof/>
        </w:rPr>
        <w:fldChar w:fldCharType="separate"/>
      </w:r>
      <w:r>
        <w:rPr>
          <w:noProof/>
        </w:rPr>
        <w:t>24</w:t>
      </w:r>
      <w:r>
        <w:rPr>
          <w:noProof/>
        </w:rPr>
        <w:fldChar w:fldCharType="end"/>
      </w:r>
    </w:p>
    <w:p w14:paraId="2D4E447F" w14:textId="6866B0BD"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_Toc192875199 \h </w:instrText>
      </w:r>
      <w:r>
        <w:rPr>
          <w:noProof/>
        </w:rPr>
      </w:r>
      <w:r>
        <w:rPr>
          <w:noProof/>
        </w:rPr>
        <w:fldChar w:fldCharType="separate"/>
      </w:r>
      <w:r>
        <w:rPr>
          <w:noProof/>
        </w:rPr>
        <w:t>24</w:t>
      </w:r>
      <w:r>
        <w:rPr>
          <w:noProof/>
        </w:rPr>
        <w:fldChar w:fldCharType="end"/>
      </w:r>
    </w:p>
    <w:p w14:paraId="2EA69215" w14:textId="253B8DE3"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_Toc192875200 \h </w:instrText>
      </w:r>
      <w:r>
        <w:rPr>
          <w:noProof/>
        </w:rPr>
      </w:r>
      <w:r>
        <w:rPr>
          <w:noProof/>
        </w:rPr>
        <w:fldChar w:fldCharType="separate"/>
      </w:r>
      <w:r>
        <w:rPr>
          <w:noProof/>
        </w:rPr>
        <w:t>24</w:t>
      </w:r>
      <w:r>
        <w:rPr>
          <w:noProof/>
        </w:rPr>
        <w:fldChar w:fldCharType="end"/>
      </w:r>
    </w:p>
    <w:p w14:paraId="473EF038" w14:textId="023A9CA3"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_Toc192875201 \h </w:instrText>
      </w:r>
      <w:r>
        <w:rPr>
          <w:noProof/>
        </w:rPr>
      </w:r>
      <w:r>
        <w:rPr>
          <w:noProof/>
        </w:rPr>
        <w:fldChar w:fldCharType="separate"/>
      </w:r>
      <w:r>
        <w:rPr>
          <w:noProof/>
        </w:rPr>
        <w:t>25</w:t>
      </w:r>
      <w:r>
        <w:rPr>
          <w:noProof/>
        </w:rPr>
        <w:fldChar w:fldCharType="end"/>
      </w:r>
    </w:p>
    <w:p w14:paraId="54925DD9" w14:textId="276E9DE8"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sidRPr="00EF035F">
        <w:rPr>
          <w:noProof/>
          <w:lang w:val="en-US"/>
        </w:rPr>
        <w:t>4.3.</w:t>
      </w:r>
      <w:r w:rsidRPr="00EF035F">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EF035F">
        <w:rPr>
          <w:noProof/>
          <w:lang w:val="en-US"/>
        </w:rPr>
        <w:t>Network Functions</w:t>
      </w:r>
      <w:r>
        <w:rPr>
          <w:noProof/>
        </w:rPr>
        <w:tab/>
      </w:r>
      <w:r>
        <w:rPr>
          <w:noProof/>
        </w:rPr>
        <w:fldChar w:fldCharType="begin" w:fldLock="1"/>
      </w:r>
      <w:r>
        <w:rPr>
          <w:noProof/>
        </w:rPr>
        <w:instrText xml:space="preserve"> PAGEREF _Toc192875202 \h </w:instrText>
      </w:r>
      <w:r>
        <w:rPr>
          <w:noProof/>
        </w:rPr>
      </w:r>
      <w:r>
        <w:rPr>
          <w:noProof/>
        </w:rPr>
        <w:fldChar w:fldCharType="separate"/>
      </w:r>
      <w:r>
        <w:rPr>
          <w:noProof/>
        </w:rPr>
        <w:t>25</w:t>
      </w:r>
      <w:r>
        <w:rPr>
          <w:noProof/>
        </w:rPr>
        <w:fldChar w:fldCharType="end"/>
      </w:r>
    </w:p>
    <w:p w14:paraId="0E272EF1" w14:textId="3283DBA1"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Analytics Data Repository Function (ADRF)</w:t>
      </w:r>
      <w:r>
        <w:rPr>
          <w:noProof/>
        </w:rPr>
        <w:tab/>
      </w:r>
      <w:r>
        <w:rPr>
          <w:noProof/>
        </w:rPr>
        <w:fldChar w:fldCharType="begin" w:fldLock="1"/>
      </w:r>
      <w:r>
        <w:rPr>
          <w:noProof/>
        </w:rPr>
        <w:instrText xml:space="preserve"> PAGEREF _Toc192875203 \h </w:instrText>
      </w:r>
      <w:r>
        <w:rPr>
          <w:noProof/>
        </w:rPr>
      </w:r>
      <w:r>
        <w:rPr>
          <w:noProof/>
        </w:rPr>
        <w:fldChar w:fldCharType="separate"/>
      </w:r>
      <w:r>
        <w:rPr>
          <w:noProof/>
        </w:rPr>
        <w:t>25</w:t>
      </w:r>
      <w:r>
        <w:rPr>
          <w:noProof/>
        </w:rPr>
        <w:fldChar w:fldCharType="end"/>
      </w:r>
    </w:p>
    <w:p w14:paraId="1040969D" w14:textId="291BDCE3"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_Toc192875204 \h </w:instrText>
      </w:r>
      <w:r>
        <w:rPr>
          <w:noProof/>
        </w:rPr>
      </w:r>
      <w:r>
        <w:rPr>
          <w:noProof/>
        </w:rPr>
        <w:fldChar w:fldCharType="separate"/>
      </w:r>
      <w:r>
        <w:rPr>
          <w:noProof/>
        </w:rPr>
        <w:t>25</w:t>
      </w:r>
      <w:r>
        <w:rPr>
          <w:noProof/>
        </w:rPr>
        <w:fldChar w:fldCharType="end"/>
      </w:r>
    </w:p>
    <w:p w14:paraId="18DECE51" w14:textId="5905025D"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_Toc192875205 \h </w:instrText>
      </w:r>
      <w:r>
        <w:rPr>
          <w:noProof/>
        </w:rPr>
      </w:r>
      <w:r>
        <w:rPr>
          <w:noProof/>
        </w:rPr>
        <w:fldChar w:fldCharType="separate"/>
      </w:r>
      <w:r>
        <w:rPr>
          <w:noProof/>
        </w:rPr>
        <w:t>26</w:t>
      </w:r>
      <w:r>
        <w:rPr>
          <w:noProof/>
        </w:rPr>
        <w:fldChar w:fldCharType="end"/>
      </w:r>
    </w:p>
    <w:p w14:paraId="369DC5A1" w14:textId="2B84F9CB"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_Toc192875206 \h </w:instrText>
      </w:r>
      <w:r>
        <w:rPr>
          <w:noProof/>
        </w:rPr>
      </w:r>
      <w:r>
        <w:rPr>
          <w:noProof/>
        </w:rPr>
        <w:fldChar w:fldCharType="separate"/>
      </w:r>
      <w:r>
        <w:rPr>
          <w:noProof/>
        </w:rPr>
        <w:t>26</w:t>
      </w:r>
      <w:r>
        <w:rPr>
          <w:noProof/>
        </w:rPr>
        <w:fldChar w:fldCharType="end"/>
      </w:r>
    </w:p>
    <w:p w14:paraId="5DB380E9" w14:textId="1CEF1B00"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_Toc192875207 \h </w:instrText>
      </w:r>
      <w:r>
        <w:rPr>
          <w:noProof/>
        </w:rPr>
      </w:r>
      <w:r>
        <w:rPr>
          <w:noProof/>
        </w:rPr>
        <w:fldChar w:fldCharType="separate"/>
      </w:r>
      <w:r>
        <w:rPr>
          <w:noProof/>
        </w:rPr>
        <w:t>26</w:t>
      </w:r>
      <w:r>
        <w:rPr>
          <w:noProof/>
        </w:rPr>
        <w:fldChar w:fldCharType="end"/>
      </w:r>
    </w:p>
    <w:p w14:paraId="4A65592A" w14:textId="2E3A1992"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_Toc192875208 \h </w:instrText>
      </w:r>
      <w:r>
        <w:rPr>
          <w:noProof/>
        </w:rPr>
      </w:r>
      <w:r>
        <w:rPr>
          <w:noProof/>
        </w:rPr>
        <w:fldChar w:fldCharType="separate"/>
      </w:r>
      <w:r>
        <w:rPr>
          <w:noProof/>
        </w:rPr>
        <w:t>26</w:t>
      </w:r>
      <w:r>
        <w:rPr>
          <w:noProof/>
        </w:rPr>
        <w:fldChar w:fldCharType="end"/>
      </w:r>
    </w:p>
    <w:p w14:paraId="2D1A7707" w14:textId="4A03AF92"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Request Storage of ML model(s)</w:t>
      </w:r>
      <w:r>
        <w:rPr>
          <w:noProof/>
        </w:rPr>
        <w:tab/>
      </w:r>
      <w:r>
        <w:rPr>
          <w:noProof/>
        </w:rPr>
        <w:fldChar w:fldCharType="begin" w:fldLock="1"/>
      </w:r>
      <w:r>
        <w:rPr>
          <w:noProof/>
        </w:rPr>
        <w:instrText xml:space="preserve"> PAGEREF _Toc192875209 \h </w:instrText>
      </w:r>
      <w:r>
        <w:rPr>
          <w:noProof/>
        </w:rPr>
      </w:r>
      <w:r>
        <w:rPr>
          <w:noProof/>
        </w:rPr>
        <w:fldChar w:fldCharType="separate"/>
      </w:r>
      <w:r>
        <w:rPr>
          <w:noProof/>
        </w:rPr>
        <w:t>26</w:t>
      </w:r>
      <w:r>
        <w:rPr>
          <w:noProof/>
        </w:rPr>
        <w:fldChar w:fldCharType="end"/>
      </w:r>
    </w:p>
    <w:p w14:paraId="6B55080E" w14:textId="7BA010B7"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4.3.2.2.3</w:t>
      </w:r>
      <w:r>
        <w:rPr>
          <w:rFonts w:asciiTheme="minorHAnsi" w:eastAsiaTheme="minorEastAsia" w:hAnsiTheme="minorHAnsi" w:cstheme="minorBidi"/>
          <w:noProof/>
          <w:kern w:val="2"/>
          <w:sz w:val="24"/>
          <w:szCs w:val="24"/>
          <w:lang w:eastAsia="ko-KR"/>
          <w14:ligatures w14:val="standardContextual"/>
        </w:rPr>
        <w:tab/>
      </w:r>
      <w:r>
        <w:rPr>
          <w:noProof/>
        </w:rPr>
        <w:t>Update Storage of ML model(s)</w:t>
      </w:r>
      <w:r>
        <w:rPr>
          <w:noProof/>
        </w:rPr>
        <w:tab/>
      </w:r>
      <w:r>
        <w:rPr>
          <w:noProof/>
        </w:rPr>
        <w:fldChar w:fldCharType="begin" w:fldLock="1"/>
      </w:r>
      <w:r>
        <w:rPr>
          <w:noProof/>
        </w:rPr>
        <w:instrText xml:space="preserve"> PAGEREF _Toc192875210 \h </w:instrText>
      </w:r>
      <w:r>
        <w:rPr>
          <w:noProof/>
        </w:rPr>
      </w:r>
      <w:r>
        <w:rPr>
          <w:noProof/>
        </w:rPr>
        <w:fldChar w:fldCharType="separate"/>
      </w:r>
      <w:r>
        <w:rPr>
          <w:noProof/>
        </w:rPr>
        <w:t>27</w:t>
      </w:r>
      <w:r>
        <w:rPr>
          <w:noProof/>
        </w:rPr>
        <w:fldChar w:fldCharType="end"/>
      </w:r>
    </w:p>
    <w:p w14:paraId="3822E9FD" w14:textId="05AC562B"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_Toc192875211 \h </w:instrText>
      </w:r>
      <w:r>
        <w:rPr>
          <w:noProof/>
        </w:rPr>
      </w:r>
      <w:r>
        <w:rPr>
          <w:noProof/>
        </w:rPr>
        <w:fldChar w:fldCharType="separate"/>
      </w:r>
      <w:r>
        <w:rPr>
          <w:noProof/>
        </w:rPr>
        <w:t>28</w:t>
      </w:r>
      <w:r>
        <w:rPr>
          <w:noProof/>
        </w:rPr>
        <w:fldChar w:fldCharType="end"/>
      </w:r>
    </w:p>
    <w:p w14:paraId="2E774DC7" w14:textId="1E022FEA"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_Toc192875212 \h </w:instrText>
      </w:r>
      <w:r>
        <w:rPr>
          <w:noProof/>
        </w:rPr>
      </w:r>
      <w:r>
        <w:rPr>
          <w:noProof/>
        </w:rPr>
        <w:fldChar w:fldCharType="separate"/>
      </w:r>
      <w:r>
        <w:rPr>
          <w:noProof/>
        </w:rPr>
        <w:t>28</w:t>
      </w:r>
      <w:r>
        <w:rPr>
          <w:noProof/>
        </w:rPr>
        <w:fldChar w:fldCharType="end"/>
      </w:r>
    </w:p>
    <w:p w14:paraId="31EF8DFB" w14:textId="2FCD0939"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_Toc192875213 \h </w:instrText>
      </w:r>
      <w:r>
        <w:rPr>
          <w:noProof/>
        </w:rPr>
      </w:r>
      <w:r>
        <w:rPr>
          <w:noProof/>
        </w:rPr>
        <w:fldChar w:fldCharType="separate"/>
      </w:r>
      <w:r>
        <w:rPr>
          <w:noProof/>
        </w:rPr>
        <w:t>28</w:t>
      </w:r>
      <w:r>
        <w:rPr>
          <w:noProof/>
        </w:rPr>
        <w:fldChar w:fldCharType="end"/>
      </w:r>
    </w:p>
    <w:p w14:paraId="4E26A2FC" w14:textId="5286E2A8"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_Toc192875214 \h </w:instrText>
      </w:r>
      <w:r>
        <w:rPr>
          <w:noProof/>
        </w:rPr>
      </w:r>
      <w:r>
        <w:rPr>
          <w:noProof/>
        </w:rPr>
        <w:fldChar w:fldCharType="separate"/>
      </w:r>
      <w:r>
        <w:rPr>
          <w:noProof/>
        </w:rPr>
        <w:t>29</w:t>
      </w:r>
      <w:r>
        <w:rPr>
          <w:noProof/>
        </w:rPr>
        <w:fldChar w:fldCharType="end"/>
      </w:r>
    </w:p>
    <w:p w14:paraId="3B477E5B" w14:textId="1BE8484B"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_Toc192875215 \h </w:instrText>
      </w:r>
      <w:r>
        <w:rPr>
          <w:noProof/>
        </w:rPr>
      </w:r>
      <w:r>
        <w:rPr>
          <w:noProof/>
        </w:rPr>
        <w:fldChar w:fldCharType="separate"/>
      </w:r>
      <w:r>
        <w:rPr>
          <w:noProof/>
        </w:rPr>
        <w:t>29</w:t>
      </w:r>
      <w:r>
        <w:rPr>
          <w:noProof/>
        </w:rPr>
        <w:fldChar w:fldCharType="end"/>
      </w:r>
    </w:p>
    <w:p w14:paraId="40C7369C" w14:textId="5536A4B9"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w:t>
      </w:r>
      <w:r>
        <w:rPr>
          <w:noProof/>
        </w:rPr>
        <w:tab/>
      </w:r>
      <w:r>
        <w:rPr>
          <w:noProof/>
        </w:rPr>
        <w:fldChar w:fldCharType="begin" w:fldLock="1"/>
      </w:r>
      <w:r>
        <w:rPr>
          <w:noProof/>
        </w:rPr>
        <w:instrText xml:space="preserve"> PAGEREF _Toc192875216 \h </w:instrText>
      </w:r>
      <w:r>
        <w:rPr>
          <w:noProof/>
        </w:rPr>
      </w:r>
      <w:r>
        <w:rPr>
          <w:noProof/>
        </w:rPr>
        <w:fldChar w:fldCharType="separate"/>
      </w:r>
      <w:r>
        <w:rPr>
          <w:noProof/>
        </w:rPr>
        <w:t>29</w:t>
      </w:r>
      <w:r>
        <w:rPr>
          <w:noProof/>
        </w:rPr>
        <w:fldChar w:fldCharType="end"/>
      </w:r>
    </w:p>
    <w:p w14:paraId="3586D870" w14:textId="33047438"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4.3.2.4.3</w:t>
      </w:r>
      <w:r>
        <w:rPr>
          <w:rFonts w:asciiTheme="minorHAnsi" w:eastAsiaTheme="minorEastAsia" w:hAnsiTheme="minorHAnsi" w:cstheme="minorBidi"/>
          <w:noProof/>
          <w:kern w:val="2"/>
          <w:sz w:val="24"/>
          <w:szCs w:val="24"/>
          <w:lang w:eastAsia="ko-KR"/>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_Toc192875217 \h </w:instrText>
      </w:r>
      <w:r>
        <w:rPr>
          <w:noProof/>
        </w:rPr>
      </w:r>
      <w:r>
        <w:rPr>
          <w:noProof/>
        </w:rPr>
        <w:fldChar w:fldCharType="separate"/>
      </w:r>
      <w:r>
        <w:rPr>
          <w:noProof/>
        </w:rPr>
        <w:t>30</w:t>
      </w:r>
      <w:r>
        <w:rPr>
          <w:noProof/>
        </w:rPr>
        <w:fldChar w:fldCharType="end"/>
      </w:r>
    </w:p>
    <w:p w14:paraId="112A0B65" w14:textId="7DAD2852" w:rsidR="006D5E23" w:rsidRDefault="006D5E23">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_Toc192875218 \h </w:instrText>
      </w:r>
      <w:r>
        <w:rPr>
          <w:noProof/>
        </w:rPr>
      </w:r>
      <w:r>
        <w:rPr>
          <w:noProof/>
        </w:rPr>
        <w:fldChar w:fldCharType="separate"/>
      </w:r>
      <w:r>
        <w:rPr>
          <w:noProof/>
        </w:rPr>
        <w:t>31</w:t>
      </w:r>
      <w:r>
        <w:rPr>
          <w:noProof/>
        </w:rPr>
        <w:fldChar w:fldCharType="end"/>
      </w:r>
    </w:p>
    <w:p w14:paraId="1503D8D7" w14:textId="10D057E9" w:rsidR="006D5E23" w:rsidRDefault="006D5E23">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Nadrf_DataManagement Service API</w:t>
      </w:r>
      <w:r>
        <w:rPr>
          <w:noProof/>
        </w:rPr>
        <w:tab/>
      </w:r>
      <w:r>
        <w:rPr>
          <w:noProof/>
        </w:rPr>
        <w:fldChar w:fldCharType="begin" w:fldLock="1"/>
      </w:r>
      <w:r>
        <w:rPr>
          <w:noProof/>
        </w:rPr>
        <w:instrText xml:space="preserve"> PAGEREF _Toc192875219 \h </w:instrText>
      </w:r>
      <w:r>
        <w:rPr>
          <w:noProof/>
        </w:rPr>
      </w:r>
      <w:r>
        <w:rPr>
          <w:noProof/>
        </w:rPr>
        <w:fldChar w:fldCharType="separate"/>
      </w:r>
      <w:r>
        <w:rPr>
          <w:noProof/>
        </w:rPr>
        <w:t>31</w:t>
      </w:r>
      <w:r>
        <w:rPr>
          <w:noProof/>
        </w:rPr>
        <w:fldChar w:fldCharType="end"/>
      </w:r>
    </w:p>
    <w:p w14:paraId="4FA27DF5" w14:textId="64B07B49"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_Toc192875220 \h </w:instrText>
      </w:r>
      <w:r>
        <w:rPr>
          <w:noProof/>
        </w:rPr>
      </w:r>
      <w:r>
        <w:rPr>
          <w:noProof/>
        </w:rPr>
        <w:fldChar w:fldCharType="separate"/>
      </w:r>
      <w:r>
        <w:rPr>
          <w:noProof/>
        </w:rPr>
        <w:t>31</w:t>
      </w:r>
      <w:r>
        <w:rPr>
          <w:noProof/>
        </w:rPr>
        <w:fldChar w:fldCharType="end"/>
      </w:r>
    </w:p>
    <w:p w14:paraId="27C6EF48" w14:textId="407F033D"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_Toc192875221 \h </w:instrText>
      </w:r>
      <w:r>
        <w:rPr>
          <w:noProof/>
        </w:rPr>
      </w:r>
      <w:r>
        <w:rPr>
          <w:noProof/>
        </w:rPr>
        <w:fldChar w:fldCharType="separate"/>
      </w:r>
      <w:r>
        <w:rPr>
          <w:noProof/>
        </w:rPr>
        <w:t>31</w:t>
      </w:r>
      <w:r>
        <w:rPr>
          <w:noProof/>
        </w:rPr>
        <w:fldChar w:fldCharType="end"/>
      </w:r>
    </w:p>
    <w:p w14:paraId="15D65761" w14:textId="68056A73"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_Toc192875222 \h </w:instrText>
      </w:r>
      <w:r>
        <w:rPr>
          <w:noProof/>
        </w:rPr>
      </w:r>
      <w:r>
        <w:rPr>
          <w:noProof/>
        </w:rPr>
        <w:fldChar w:fldCharType="separate"/>
      </w:r>
      <w:r>
        <w:rPr>
          <w:noProof/>
        </w:rPr>
        <w:t>31</w:t>
      </w:r>
      <w:r>
        <w:rPr>
          <w:noProof/>
        </w:rPr>
        <w:fldChar w:fldCharType="end"/>
      </w:r>
    </w:p>
    <w:p w14:paraId="5AE2DCE2" w14:textId="7648CBC9"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_Toc192875223 \h </w:instrText>
      </w:r>
      <w:r>
        <w:rPr>
          <w:noProof/>
        </w:rPr>
      </w:r>
      <w:r>
        <w:rPr>
          <w:noProof/>
        </w:rPr>
        <w:fldChar w:fldCharType="separate"/>
      </w:r>
      <w:r>
        <w:rPr>
          <w:noProof/>
        </w:rPr>
        <w:t>31</w:t>
      </w:r>
      <w:r>
        <w:rPr>
          <w:noProof/>
        </w:rPr>
        <w:fldChar w:fldCharType="end"/>
      </w:r>
    </w:p>
    <w:p w14:paraId="4C40B03A" w14:textId="58B96489"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_Toc192875224 \h </w:instrText>
      </w:r>
      <w:r>
        <w:rPr>
          <w:noProof/>
        </w:rPr>
      </w:r>
      <w:r>
        <w:rPr>
          <w:noProof/>
        </w:rPr>
        <w:fldChar w:fldCharType="separate"/>
      </w:r>
      <w:r>
        <w:rPr>
          <w:noProof/>
        </w:rPr>
        <w:t>31</w:t>
      </w:r>
      <w:r>
        <w:rPr>
          <w:noProof/>
        </w:rPr>
        <w:fldChar w:fldCharType="end"/>
      </w:r>
    </w:p>
    <w:p w14:paraId="68B59103" w14:textId="26A7BFFF"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_Toc192875225 \h </w:instrText>
      </w:r>
      <w:r>
        <w:rPr>
          <w:noProof/>
        </w:rPr>
      </w:r>
      <w:r>
        <w:rPr>
          <w:noProof/>
        </w:rPr>
        <w:fldChar w:fldCharType="separate"/>
      </w:r>
      <w:r>
        <w:rPr>
          <w:noProof/>
        </w:rPr>
        <w:t>31</w:t>
      </w:r>
      <w:r>
        <w:rPr>
          <w:noProof/>
        </w:rPr>
        <w:fldChar w:fldCharType="end"/>
      </w:r>
    </w:p>
    <w:p w14:paraId="1889082B" w14:textId="689202BB"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_Toc192875226 \h </w:instrText>
      </w:r>
      <w:r>
        <w:rPr>
          <w:noProof/>
        </w:rPr>
      </w:r>
      <w:r>
        <w:rPr>
          <w:noProof/>
        </w:rPr>
        <w:fldChar w:fldCharType="separate"/>
      </w:r>
      <w:r>
        <w:rPr>
          <w:noProof/>
        </w:rPr>
        <w:t>32</w:t>
      </w:r>
      <w:r>
        <w:rPr>
          <w:noProof/>
        </w:rPr>
        <w:fldChar w:fldCharType="end"/>
      </w:r>
    </w:p>
    <w:p w14:paraId="5C0B188F" w14:textId="58F04FB1"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_Toc192875227 \h </w:instrText>
      </w:r>
      <w:r>
        <w:rPr>
          <w:noProof/>
        </w:rPr>
      </w:r>
      <w:r>
        <w:rPr>
          <w:noProof/>
        </w:rPr>
        <w:fldChar w:fldCharType="separate"/>
      </w:r>
      <w:r>
        <w:rPr>
          <w:noProof/>
        </w:rPr>
        <w:t>32</w:t>
      </w:r>
      <w:r>
        <w:rPr>
          <w:noProof/>
        </w:rPr>
        <w:fldChar w:fldCharType="end"/>
      </w:r>
    </w:p>
    <w:p w14:paraId="30BA15F8" w14:textId="677E56B3"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_Toc192875228 \h </w:instrText>
      </w:r>
      <w:r>
        <w:rPr>
          <w:noProof/>
        </w:rPr>
      </w:r>
      <w:r>
        <w:rPr>
          <w:noProof/>
        </w:rPr>
        <w:fldChar w:fldCharType="separate"/>
      </w:r>
      <w:r>
        <w:rPr>
          <w:noProof/>
        </w:rPr>
        <w:t>32</w:t>
      </w:r>
      <w:r>
        <w:rPr>
          <w:noProof/>
        </w:rPr>
        <w:fldChar w:fldCharType="end"/>
      </w:r>
    </w:p>
    <w:p w14:paraId="6DE993C6" w14:textId="58D8D8D6"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ADRF Data Store Records</w:t>
      </w:r>
      <w:r>
        <w:rPr>
          <w:noProof/>
        </w:rPr>
        <w:tab/>
      </w:r>
      <w:r>
        <w:rPr>
          <w:noProof/>
        </w:rPr>
        <w:fldChar w:fldCharType="begin" w:fldLock="1"/>
      </w:r>
      <w:r>
        <w:rPr>
          <w:noProof/>
        </w:rPr>
        <w:instrText xml:space="preserve"> PAGEREF _Toc192875229 \h </w:instrText>
      </w:r>
      <w:r>
        <w:rPr>
          <w:noProof/>
        </w:rPr>
      </w:r>
      <w:r>
        <w:rPr>
          <w:noProof/>
        </w:rPr>
        <w:fldChar w:fldCharType="separate"/>
      </w:r>
      <w:r>
        <w:rPr>
          <w:noProof/>
        </w:rPr>
        <w:t>32</w:t>
      </w:r>
      <w:r>
        <w:rPr>
          <w:noProof/>
        </w:rPr>
        <w:fldChar w:fldCharType="end"/>
      </w:r>
    </w:p>
    <w:p w14:paraId="34D6F41D" w14:textId="574F951A"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_Toc192875230 \h </w:instrText>
      </w:r>
      <w:r>
        <w:rPr>
          <w:noProof/>
        </w:rPr>
      </w:r>
      <w:r>
        <w:rPr>
          <w:noProof/>
        </w:rPr>
        <w:fldChar w:fldCharType="separate"/>
      </w:r>
      <w:r>
        <w:rPr>
          <w:noProof/>
        </w:rPr>
        <w:t>32</w:t>
      </w:r>
      <w:r>
        <w:rPr>
          <w:noProof/>
        </w:rPr>
        <w:fldChar w:fldCharType="end"/>
      </w:r>
    </w:p>
    <w:p w14:paraId="355FC6A4" w14:textId="39D3DA51"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_Toc192875231 \h </w:instrText>
      </w:r>
      <w:r>
        <w:rPr>
          <w:noProof/>
        </w:rPr>
      </w:r>
      <w:r>
        <w:rPr>
          <w:noProof/>
        </w:rPr>
        <w:fldChar w:fldCharType="separate"/>
      </w:r>
      <w:r>
        <w:rPr>
          <w:noProof/>
        </w:rPr>
        <w:t>33</w:t>
      </w:r>
      <w:r>
        <w:rPr>
          <w:noProof/>
        </w:rPr>
        <w:fldChar w:fldCharType="end"/>
      </w:r>
    </w:p>
    <w:p w14:paraId="36544DB5" w14:textId="20FC4BD7"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_Toc192875232 \h </w:instrText>
      </w:r>
      <w:r>
        <w:rPr>
          <w:noProof/>
        </w:rPr>
      </w:r>
      <w:r>
        <w:rPr>
          <w:noProof/>
        </w:rPr>
        <w:fldChar w:fldCharType="separate"/>
      </w:r>
      <w:r>
        <w:rPr>
          <w:noProof/>
        </w:rPr>
        <w:t>33</w:t>
      </w:r>
      <w:r>
        <w:rPr>
          <w:noProof/>
        </w:rPr>
        <w:fldChar w:fldCharType="end"/>
      </w:r>
    </w:p>
    <w:p w14:paraId="5B35E135" w14:textId="389498B8" w:rsidR="006D5E23" w:rsidRDefault="006D5E23">
      <w:pPr>
        <w:pStyle w:val="TOC6"/>
        <w:rPr>
          <w:rFonts w:asciiTheme="minorHAnsi" w:eastAsiaTheme="minorEastAsia" w:hAnsiTheme="minorHAnsi" w:cstheme="minorBidi"/>
          <w:noProof/>
          <w:kern w:val="2"/>
          <w:sz w:val="24"/>
          <w:szCs w:val="24"/>
          <w:lang w:eastAsia="ko-KR"/>
          <w14:ligatures w14:val="standardContextual"/>
        </w:rPr>
      </w:pPr>
      <w:r>
        <w:rPr>
          <w:noProof/>
        </w:rPr>
        <w:t>5.1.3.2.3.1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_Toc192875233 \h </w:instrText>
      </w:r>
      <w:r>
        <w:rPr>
          <w:noProof/>
        </w:rPr>
      </w:r>
      <w:r>
        <w:rPr>
          <w:noProof/>
        </w:rPr>
        <w:fldChar w:fldCharType="separate"/>
      </w:r>
      <w:r>
        <w:rPr>
          <w:noProof/>
        </w:rPr>
        <w:t>33</w:t>
      </w:r>
      <w:r>
        <w:rPr>
          <w:noProof/>
        </w:rPr>
        <w:fldChar w:fldCharType="end"/>
      </w:r>
    </w:p>
    <w:p w14:paraId="3D0DA0E5" w14:textId="493DA370" w:rsidR="006D5E23" w:rsidRDefault="006D5E23">
      <w:pPr>
        <w:pStyle w:val="TOC6"/>
        <w:rPr>
          <w:rFonts w:asciiTheme="minorHAnsi" w:eastAsiaTheme="minorEastAsia" w:hAnsiTheme="minorHAnsi" w:cstheme="minorBidi"/>
          <w:noProof/>
          <w:kern w:val="2"/>
          <w:sz w:val="24"/>
          <w:szCs w:val="24"/>
          <w:lang w:eastAsia="ko-KR"/>
          <w14:ligatures w14:val="standardContextual"/>
        </w:rPr>
      </w:pPr>
      <w:r>
        <w:rPr>
          <w:noProof/>
        </w:rPr>
        <w:t>5.1.3.2.3.2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_Toc192875234 \h </w:instrText>
      </w:r>
      <w:r>
        <w:rPr>
          <w:noProof/>
        </w:rPr>
      </w:r>
      <w:r>
        <w:rPr>
          <w:noProof/>
        </w:rPr>
        <w:fldChar w:fldCharType="separate"/>
      </w:r>
      <w:r>
        <w:rPr>
          <w:noProof/>
        </w:rPr>
        <w:t>33</w:t>
      </w:r>
      <w:r>
        <w:rPr>
          <w:noProof/>
        </w:rPr>
        <w:fldChar w:fldCharType="end"/>
      </w:r>
    </w:p>
    <w:p w14:paraId="4EE24795" w14:textId="39462CB2"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_Toc192875235 \h </w:instrText>
      </w:r>
      <w:r>
        <w:rPr>
          <w:noProof/>
        </w:rPr>
      </w:r>
      <w:r>
        <w:rPr>
          <w:noProof/>
        </w:rPr>
        <w:fldChar w:fldCharType="separate"/>
      </w:r>
      <w:r>
        <w:rPr>
          <w:noProof/>
        </w:rPr>
        <w:t>35</w:t>
      </w:r>
      <w:r>
        <w:rPr>
          <w:noProof/>
        </w:rPr>
        <w:fldChar w:fldCharType="end"/>
      </w:r>
    </w:p>
    <w:p w14:paraId="59E10987" w14:textId="60E4070D"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Store Record</w:t>
      </w:r>
      <w:r>
        <w:rPr>
          <w:noProof/>
        </w:rPr>
        <w:tab/>
      </w:r>
      <w:r>
        <w:rPr>
          <w:noProof/>
        </w:rPr>
        <w:fldChar w:fldCharType="begin" w:fldLock="1"/>
      </w:r>
      <w:r>
        <w:rPr>
          <w:noProof/>
        </w:rPr>
        <w:instrText xml:space="preserve"> PAGEREF _Toc192875236 \h </w:instrText>
      </w:r>
      <w:r>
        <w:rPr>
          <w:noProof/>
        </w:rPr>
      </w:r>
      <w:r>
        <w:rPr>
          <w:noProof/>
        </w:rPr>
        <w:fldChar w:fldCharType="separate"/>
      </w:r>
      <w:r>
        <w:rPr>
          <w:noProof/>
        </w:rPr>
        <w:t>35</w:t>
      </w:r>
      <w:r>
        <w:rPr>
          <w:noProof/>
        </w:rPr>
        <w:fldChar w:fldCharType="end"/>
      </w:r>
    </w:p>
    <w:p w14:paraId="29375730" w14:textId="6E73E752"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_Toc192875237 \h </w:instrText>
      </w:r>
      <w:r>
        <w:rPr>
          <w:noProof/>
        </w:rPr>
      </w:r>
      <w:r>
        <w:rPr>
          <w:noProof/>
        </w:rPr>
        <w:fldChar w:fldCharType="separate"/>
      </w:r>
      <w:r>
        <w:rPr>
          <w:noProof/>
        </w:rPr>
        <w:t>35</w:t>
      </w:r>
      <w:r>
        <w:rPr>
          <w:noProof/>
        </w:rPr>
        <w:fldChar w:fldCharType="end"/>
      </w:r>
    </w:p>
    <w:p w14:paraId="4B18896E" w14:textId="0A87AD36"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_Toc192875238 \h </w:instrText>
      </w:r>
      <w:r>
        <w:rPr>
          <w:noProof/>
        </w:rPr>
      </w:r>
      <w:r>
        <w:rPr>
          <w:noProof/>
        </w:rPr>
        <w:fldChar w:fldCharType="separate"/>
      </w:r>
      <w:r>
        <w:rPr>
          <w:noProof/>
        </w:rPr>
        <w:t>35</w:t>
      </w:r>
      <w:r>
        <w:rPr>
          <w:noProof/>
        </w:rPr>
        <w:fldChar w:fldCharType="end"/>
      </w:r>
    </w:p>
    <w:p w14:paraId="075D1542" w14:textId="7DA370A4"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_Toc192875239 \h </w:instrText>
      </w:r>
      <w:r>
        <w:rPr>
          <w:noProof/>
        </w:rPr>
      </w:r>
      <w:r>
        <w:rPr>
          <w:noProof/>
        </w:rPr>
        <w:fldChar w:fldCharType="separate"/>
      </w:r>
      <w:r>
        <w:rPr>
          <w:noProof/>
        </w:rPr>
        <w:t>35</w:t>
      </w:r>
      <w:r>
        <w:rPr>
          <w:noProof/>
        </w:rPr>
        <w:fldChar w:fldCharType="end"/>
      </w:r>
    </w:p>
    <w:p w14:paraId="190545B8" w14:textId="750C1054" w:rsidR="006D5E23" w:rsidRDefault="006D5E23">
      <w:pPr>
        <w:pStyle w:val="TOC6"/>
        <w:rPr>
          <w:rFonts w:asciiTheme="minorHAnsi" w:eastAsiaTheme="minorEastAsia" w:hAnsiTheme="minorHAnsi" w:cstheme="minorBidi"/>
          <w:noProof/>
          <w:kern w:val="2"/>
          <w:sz w:val="24"/>
          <w:szCs w:val="24"/>
          <w:lang w:eastAsia="ko-KR"/>
          <w14:ligatures w14:val="standardContextual"/>
        </w:rPr>
      </w:pPr>
      <w:r>
        <w:rPr>
          <w:noProof/>
        </w:rPr>
        <w:t>5.1.3.3.3.1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_Toc192875240 \h </w:instrText>
      </w:r>
      <w:r>
        <w:rPr>
          <w:noProof/>
        </w:rPr>
      </w:r>
      <w:r>
        <w:rPr>
          <w:noProof/>
        </w:rPr>
        <w:fldChar w:fldCharType="separate"/>
      </w:r>
      <w:r>
        <w:rPr>
          <w:noProof/>
        </w:rPr>
        <w:t>35</w:t>
      </w:r>
      <w:r>
        <w:rPr>
          <w:noProof/>
        </w:rPr>
        <w:fldChar w:fldCharType="end"/>
      </w:r>
    </w:p>
    <w:p w14:paraId="7A5054EB" w14:textId="11FA8C9E"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_Toc192875241 \h </w:instrText>
      </w:r>
      <w:r>
        <w:rPr>
          <w:noProof/>
        </w:rPr>
      </w:r>
      <w:r>
        <w:rPr>
          <w:noProof/>
        </w:rPr>
        <w:fldChar w:fldCharType="separate"/>
      </w:r>
      <w:r>
        <w:rPr>
          <w:noProof/>
        </w:rPr>
        <w:t>36</w:t>
      </w:r>
      <w:r>
        <w:rPr>
          <w:noProof/>
        </w:rPr>
        <w:fldChar w:fldCharType="end"/>
      </w:r>
    </w:p>
    <w:p w14:paraId="76D6BA99" w14:textId="15059373"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ADRF Data Retrieval Subscriptions</w:t>
      </w:r>
      <w:r>
        <w:rPr>
          <w:noProof/>
        </w:rPr>
        <w:tab/>
      </w:r>
      <w:r>
        <w:rPr>
          <w:noProof/>
        </w:rPr>
        <w:fldChar w:fldCharType="begin" w:fldLock="1"/>
      </w:r>
      <w:r>
        <w:rPr>
          <w:noProof/>
        </w:rPr>
        <w:instrText xml:space="preserve"> PAGEREF _Toc192875242 \h </w:instrText>
      </w:r>
      <w:r>
        <w:rPr>
          <w:noProof/>
        </w:rPr>
      </w:r>
      <w:r>
        <w:rPr>
          <w:noProof/>
        </w:rPr>
        <w:fldChar w:fldCharType="separate"/>
      </w:r>
      <w:r>
        <w:rPr>
          <w:noProof/>
        </w:rPr>
        <w:t>36</w:t>
      </w:r>
      <w:r>
        <w:rPr>
          <w:noProof/>
        </w:rPr>
        <w:fldChar w:fldCharType="end"/>
      </w:r>
    </w:p>
    <w:p w14:paraId="26C169E8" w14:textId="35FA4533"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_Toc192875243 \h </w:instrText>
      </w:r>
      <w:r>
        <w:rPr>
          <w:noProof/>
        </w:rPr>
      </w:r>
      <w:r>
        <w:rPr>
          <w:noProof/>
        </w:rPr>
        <w:fldChar w:fldCharType="separate"/>
      </w:r>
      <w:r>
        <w:rPr>
          <w:noProof/>
        </w:rPr>
        <w:t>36</w:t>
      </w:r>
      <w:r>
        <w:rPr>
          <w:noProof/>
        </w:rPr>
        <w:fldChar w:fldCharType="end"/>
      </w:r>
    </w:p>
    <w:p w14:paraId="6508B987" w14:textId="57A5E206"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_Toc192875244 \h </w:instrText>
      </w:r>
      <w:r>
        <w:rPr>
          <w:noProof/>
        </w:rPr>
      </w:r>
      <w:r>
        <w:rPr>
          <w:noProof/>
        </w:rPr>
        <w:fldChar w:fldCharType="separate"/>
      </w:r>
      <w:r>
        <w:rPr>
          <w:noProof/>
        </w:rPr>
        <w:t>36</w:t>
      </w:r>
      <w:r>
        <w:rPr>
          <w:noProof/>
        </w:rPr>
        <w:fldChar w:fldCharType="end"/>
      </w:r>
    </w:p>
    <w:p w14:paraId="1AC25E7D" w14:textId="5920468D"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_Toc192875245 \h </w:instrText>
      </w:r>
      <w:r>
        <w:rPr>
          <w:noProof/>
        </w:rPr>
      </w:r>
      <w:r>
        <w:rPr>
          <w:noProof/>
        </w:rPr>
        <w:fldChar w:fldCharType="separate"/>
      </w:r>
      <w:r>
        <w:rPr>
          <w:noProof/>
        </w:rPr>
        <w:t>37</w:t>
      </w:r>
      <w:r>
        <w:rPr>
          <w:noProof/>
        </w:rPr>
        <w:fldChar w:fldCharType="end"/>
      </w:r>
    </w:p>
    <w:p w14:paraId="2DAFB136" w14:textId="1E800325" w:rsidR="006D5E23" w:rsidRDefault="006D5E23">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_Toc192875246 \h </w:instrText>
      </w:r>
      <w:r>
        <w:rPr>
          <w:noProof/>
        </w:rPr>
      </w:r>
      <w:r>
        <w:rPr>
          <w:noProof/>
        </w:rPr>
        <w:fldChar w:fldCharType="separate"/>
      </w:r>
      <w:r>
        <w:rPr>
          <w:noProof/>
        </w:rPr>
        <w:t>37</w:t>
      </w:r>
      <w:r>
        <w:rPr>
          <w:noProof/>
        </w:rPr>
        <w:fldChar w:fldCharType="end"/>
      </w:r>
    </w:p>
    <w:p w14:paraId="482E2940" w14:textId="7A0C2FDD"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_Toc192875247 \h </w:instrText>
      </w:r>
      <w:r>
        <w:rPr>
          <w:noProof/>
        </w:rPr>
      </w:r>
      <w:r>
        <w:rPr>
          <w:noProof/>
        </w:rPr>
        <w:fldChar w:fldCharType="separate"/>
      </w:r>
      <w:r>
        <w:rPr>
          <w:noProof/>
        </w:rPr>
        <w:t>37</w:t>
      </w:r>
      <w:r>
        <w:rPr>
          <w:noProof/>
        </w:rPr>
        <w:fldChar w:fldCharType="end"/>
      </w:r>
    </w:p>
    <w:p w14:paraId="2DF164C7" w14:textId="29FF640C"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_Toc192875248 \h </w:instrText>
      </w:r>
      <w:r>
        <w:rPr>
          <w:noProof/>
        </w:rPr>
      </w:r>
      <w:r>
        <w:rPr>
          <w:noProof/>
        </w:rPr>
        <w:fldChar w:fldCharType="separate"/>
      </w:r>
      <w:r>
        <w:rPr>
          <w:noProof/>
        </w:rPr>
        <w:t>38</w:t>
      </w:r>
      <w:r>
        <w:rPr>
          <w:noProof/>
        </w:rPr>
        <w:fldChar w:fldCharType="end"/>
      </w:r>
    </w:p>
    <w:p w14:paraId="20B3E8AF" w14:textId="34D3215F"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_Toc192875249 \h </w:instrText>
      </w:r>
      <w:r>
        <w:rPr>
          <w:noProof/>
        </w:rPr>
      </w:r>
      <w:r>
        <w:rPr>
          <w:noProof/>
        </w:rPr>
        <w:fldChar w:fldCharType="separate"/>
      </w:r>
      <w:r>
        <w:rPr>
          <w:noProof/>
        </w:rPr>
        <w:t>38</w:t>
      </w:r>
      <w:r>
        <w:rPr>
          <w:noProof/>
        </w:rPr>
        <w:fldChar w:fldCharType="end"/>
      </w:r>
    </w:p>
    <w:p w14:paraId="30F23281" w14:textId="67769CD2"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_Toc192875250 \h </w:instrText>
      </w:r>
      <w:r>
        <w:rPr>
          <w:noProof/>
        </w:rPr>
      </w:r>
      <w:r>
        <w:rPr>
          <w:noProof/>
        </w:rPr>
        <w:fldChar w:fldCharType="separate"/>
      </w:r>
      <w:r>
        <w:rPr>
          <w:noProof/>
        </w:rPr>
        <w:t>38</w:t>
      </w:r>
      <w:r>
        <w:rPr>
          <w:noProof/>
        </w:rPr>
        <w:fldChar w:fldCharType="end"/>
      </w:r>
    </w:p>
    <w:p w14:paraId="568849CA" w14:textId="66CD923D"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_Toc192875251 \h </w:instrText>
      </w:r>
      <w:r>
        <w:rPr>
          <w:noProof/>
        </w:rPr>
      </w:r>
      <w:r>
        <w:rPr>
          <w:noProof/>
        </w:rPr>
        <w:fldChar w:fldCharType="separate"/>
      </w:r>
      <w:r>
        <w:rPr>
          <w:noProof/>
        </w:rPr>
        <w:t>38</w:t>
      </w:r>
      <w:r>
        <w:rPr>
          <w:noProof/>
        </w:rPr>
        <w:fldChar w:fldCharType="end"/>
      </w:r>
    </w:p>
    <w:p w14:paraId="4583BCCC" w14:textId="75643A19" w:rsidR="006D5E23" w:rsidRDefault="006D5E23">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_Toc192875252 \h </w:instrText>
      </w:r>
      <w:r>
        <w:rPr>
          <w:noProof/>
        </w:rPr>
      </w:r>
      <w:r>
        <w:rPr>
          <w:noProof/>
        </w:rPr>
        <w:fldChar w:fldCharType="separate"/>
      </w:r>
      <w:r>
        <w:rPr>
          <w:noProof/>
        </w:rPr>
        <w:t>38</w:t>
      </w:r>
      <w:r>
        <w:rPr>
          <w:noProof/>
        </w:rPr>
        <w:fldChar w:fldCharType="end"/>
      </w:r>
    </w:p>
    <w:p w14:paraId="69EEC5F5" w14:textId="77E3806B"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_Toc192875253 \h </w:instrText>
      </w:r>
      <w:r>
        <w:rPr>
          <w:noProof/>
        </w:rPr>
      </w:r>
      <w:r>
        <w:rPr>
          <w:noProof/>
        </w:rPr>
        <w:fldChar w:fldCharType="separate"/>
      </w:r>
      <w:r>
        <w:rPr>
          <w:noProof/>
        </w:rPr>
        <w:t>39</w:t>
      </w:r>
      <w:r>
        <w:rPr>
          <w:noProof/>
        </w:rPr>
        <w:fldChar w:fldCharType="end"/>
      </w:r>
    </w:p>
    <w:p w14:paraId="082D3EC5" w14:textId="74E39D21"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_Toc192875254 \h </w:instrText>
      </w:r>
      <w:r>
        <w:rPr>
          <w:noProof/>
        </w:rPr>
      </w:r>
      <w:r>
        <w:rPr>
          <w:noProof/>
        </w:rPr>
        <w:fldChar w:fldCharType="separate"/>
      </w:r>
      <w:r>
        <w:rPr>
          <w:noProof/>
        </w:rPr>
        <w:t>39</w:t>
      </w:r>
      <w:r>
        <w:rPr>
          <w:noProof/>
        </w:rPr>
        <w:fldChar w:fldCharType="end"/>
      </w:r>
    </w:p>
    <w:p w14:paraId="4ACDBB38" w14:textId="2658952A"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_Toc192875255 \h </w:instrText>
      </w:r>
      <w:r>
        <w:rPr>
          <w:noProof/>
        </w:rPr>
      </w:r>
      <w:r>
        <w:rPr>
          <w:noProof/>
        </w:rPr>
        <w:fldChar w:fldCharType="separate"/>
      </w:r>
      <w:r>
        <w:rPr>
          <w:noProof/>
        </w:rPr>
        <w:t>39</w:t>
      </w:r>
      <w:r>
        <w:rPr>
          <w:noProof/>
        </w:rPr>
        <w:fldChar w:fldCharType="end"/>
      </w:r>
    </w:p>
    <w:p w14:paraId="51944143" w14:textId="47AF6F98"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request-storage-sub</w:t>
      </w:r>
      <w:r>
        <w:rPr>
          <w:noProof/>
        </w:rPr>
        <w:tab/>
      </w:r>
      <w:r>
        <w:rPr>
          <w:noProof/>
        </w:rPr>
        <w:fldChar w:fldCharType="begin" w:fldLock="1"/>
      </w:r>
      <w:r>
        <w:rPr>
          <w:noProof/>
        </w:rPr>
        <w:instrText xml:space="preserve"> PAGEREF _Toc192875256 \h </w:instrText>
      </w:r>
      <w:r>
        <w:rPr>
          <w:noProof/>
        </w:rPr>
      </w:r>
      <w:r>
        <w:rPr>
          <w:noProof/>
        </w:rPr>
        <w:fldChar w:fldCharType="separate"/>
      </w:r>
      <w:r>
        <w:rPr>
          <w:noProof/>
        </w:rPr>
        <w:t>40</w:t>
      </w:r>
      <w:r>
        <w:rPr>
          <w:noProof/>
        </w:rPr>
        <w:fldChar w:fldCharType="end"/>
      </w:r>
    </w:p>
    <w:p w14:paraId="3F989316" w14:textId="2EBF48F7"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_Toc192875257 \h </w:instrText>
      </w:r>
      <w:r>
        <w:rPr>
          <w:noProof/>
        </w:rPr>
      </w:r>
      <w:r>
        <w:rPr>
          <w:noProof/>
        </w:rPr>
        <w:fldChar w:fldCharType="separate"/>
      </w:r>
      <w:r>
        <w:rPr>
          <w:noProof/>
        </w:rPr>
        <w:t>40</w:t>
      </w:r>
      <w:r>
        <w:rPr>
          <w:noProof/>
        </w:rPr>
        <w:fldChar w:fldCharType="end"/>
      </w:r>
    </w:p>
    <w:p w14:paraId="5B4F9479" w14:textId="3F57C817"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_Toc192875258 \h </w:instrText>
      </w:r>
      <w:r>
        <w:rPr>
          <w:noProof/>
        </w:rPr>
      </w:r>
      <w:r>
        <w:rPr>
          <w:noProof/>
        </w:rPr>
        <w:fldChar w:fldCharType="separate"/>
      </w:r>
      <w:r>
        <w:rPr>
          <w:noProof/>
        </w:rPr>
        <w:t>40</w:t>
      </w:r>
      <w:r>
        <w:rPr>
          <w:noProof/>
        </w:rPr>
        <w:fldChar w:fldCharType="end"/>
      </w:r>
    </w:p>
    <w:p w14:paraId="16FFCBDD" w14:textId="6D11747C"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request-storage-sub-removal</w:t>
      </w:r>
      <w:r>
        <w:rPr>
          <w:noProof/>
        </w:rPr>
        <w:tab/>
      </w:r>
      <w:r>
        <w:rPr>
          <w:noProof/>
        </w:rPr>
        <w:fldChar w:fldCharType="begin" w:fldLock="1"/>
      </w:r>
      <w:r>
        <w:rPr>
          <w:noProof/>
        </w:rPr>
        <w:instrText xml:space="preserve"> PAGEREF _Toc192875259 \h </w:instrText>
      </w:r>
      <w:r>
        <w:rPr>
          <w:noProof/>
        </w:rPr>
      </w:r>
      <w:r>
        <w:rPr>
          <w:noProof/>
        </w:rPr>
        <w:fldChar w:fldCharType="separate"/>
      </w:r>
      <w:r>
        <w:rPr>
          <w:noProof/>
        </w:rPr>
        <w:t>41</w:t>
      </w:r>
      <w:r>
        <w:rPr>
          <w:noProof/>
        </w:rPr>
        <w:fldChar w:fldCharType="end"/>
      </w:r>
    </w:p>
    <w:p w14:paraId="6E3C91F5" w14:textId="545516BC"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_Toc192875260 \h </w:instrText>
      </w:r>
      <w:r>
        <w:rPr>
          <w:noProof/>
        </w:rPr>
      </w:r>
      <w:r>
        <w:rPr>
          <w:noProof/>
        </w:rPr>
        <w:fldChar w:fldCharType="separate"/>
      </w:r>
      <w:r>
        <w:rPr>
          <w:noProof/>
        </w:rPr>
        <w:t>41</w:t>
      </w:r>
      <w:r>
        <w:rPr>
          <w:noProof/>
        </w:rPr>
        <w:fldChar w:fldCharType="end"/>
      </w:r>
    </w:p>
    <w:p w14:paraId="24B85872" w14:textId="2932F016"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_Toc192875261 \h </w:instrText>
      </w:r>
      <w:r>
        <w:rPr>
          <w:noProof/>
        </w:rPr>
      </w:r>
      <w:r>
        <w:rPr>
          <w:noProof/>
        </w:rPr>
        <w:fldChar w:fldCharType="separate"/>
      </w:r>
      <w:r>
        <w:rPr>
          <w:noProof/>
        </w:rPr>
        <w:t>41</w:t>
      </w:r>
      <w:r>
        <w:rPr>
          <w:noProof/>
        </w:rPr>
        <w:fldChar w:fldCharType="end"/>
      </w:r>
    </w:p>
    <w:p w14:paraId="4F25CB61" w14:textId="60103CA6"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remove-stored-data-analytics</w:t>
      </w:r>
      <w:r>
        <w:rPr>
          <w:noProof/>
        </w:rPr>
        <w:tab/>
      </w:r>
      <w:r>
        <w:rPr>
          <w:noProof/>
        </w:rPr>
        <w:fldChar w:fldCharType="begin" w:fldLock="1"/>
      </w:r>
      <w:r>
        <w:rPr>
          <w:noProof/>
        </w:rPr>
        <w:instrText xml:space="preserve"> PAGEREF _Toc192875262 \h </w:instrText>
      </w:r>
      <w:r>
        <w:rPr>
          <w:noProof/>
        </w:rPr>
      </w:r>
      <w:r>
        <w:rPr>
          <w:noProof/>
        </w:rPr>
        <w:fldChar w:fldCharType="separate"/>
      </w:r>
      <w:r>
        <w:rPr>
          <w:noProof/>
        </w:rPr>
        <w:t>42</w:t>
      </w:r>
      <w:r>
        <w:rPr>
          <w:noProof/>
        </w:rPr>
        <w:fldChar w:fldCharType="end"/>
      </w:r>
    </w:p>
    <w:p w14:paraId="77F82A64" w14:textId="5B94A09D"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_Toc192875263 \h </w:instrText>
      </w:r>
      <w:r>
        <w:rPr>
          <w:noProof/>
        </w:rPr>
      </w:r>
      <w:r>
        <w:rPr>
          <w:noProof/>
        </w:rPr>
        <w:fldChar w:fldCharType="separate"/>
      </w:r>
      <w:r>
        <w:rPr>
          <w:noProof/>
        </w:rPr>
        <w:t>42</w:t>
      </w:r>
      <w:r>
        <w:rPr>
          <w:noProof/>
        </w:rPr>
        <w:fldChar w:fldCharType="end"/>
      </w:r>
    </w:p>
    <w:p w14:paraId="067F3C96" w14:textId="5AD42E39"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_Toc192875264 \h </w:instrText>
      </w:r>
      <w:r>
        <w:rPr>
          <w:noProof/>
        </w:rPr>
      </w:r>
      <w:r>
        <w:rPr>
          <w:noProof/>
        </w:rPr>
        <w:fldChar w:fldCharType="separate"/>
      </w:r>
      <w:r>
        <w:rPr>
          <w:noProof/>
        </w:rPr>
        <w:t>42</w:t>
      </w:r>
      <w:r>
        <w:rPr>
          <w:noProof/>
        </w:rPr>
        <w:fldChar w:fldCharType="end"/>
      </w:r>
    </w:p>
    <w:p w14:paraId="5A43FC84" w14:textId="661EE288"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_Toc192875265 \h </w:instrText>
      </w:r>
      <w:r>
        <w:rPr>
          <w:noProof/>
        </w:rPr>
      </w:r>
      <w:r>
        <w:rPr>
          <w:noProof/>
        </w:rPr>
        <w:fldChar w:fldCharType="separate"/>
      </w:r>
      <w:r>
        <w:rPr>
          <w:noProof/>
        </w:rPr>
        <w:t>43</w:t>
      </w:r>
      <w:r>
        <w:rPr>
          <w:noProof/>
        </w:rPr>
        <w:fldChar w:fldCharType="end"/>
      </w:r>
    </w:p>
    <w:p w14:paraId="7D3B2C5D" w14:textId="3AD589F7"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_Toc192875266 \h </w:instrText>
      </w:r>
      <w:r>
        <w:rPr>
          <w:noProof/>
        </w:rPr>
      </w:r>
      <w:r>
        <w:rPr>
          <w:noProof/>
        </w:rPr>
        <w:fldChar w:fldCharType="separate"/>
      </w:r>
      <w:r>
        <w:rPr>
          <w:noProof/>
        </w:rPr>
        <w:t>43</w:t>
      </w:r>
      <w:r>
        <w:rPr>
          <w:noProof/>
        </w:rPr>
        <w:fldChar w:fldCharType="end"/>
      </w:r>
    </w:p>
    <w:p w14:paraId="6221F8E0" w14:textId="5F59027A"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Retrieval Notification</w:t>
      </w:r>
      <w:r>
        <w:rPr>
          <w:noProof/>
        </w:rPr>
        <w:tab/>
      </w:r>
      <w:r>
        <w:rPr>
          <w:noProof/>
        </w:rPr>
        <w:fldChar w:fldCharType="begin" w:fldLock="1"/>
      </w:r>
      <w:r>
        <w:rPr>
          <w:noProof/>
        </w:rPr>
        <w:instrText xml:space="preserve"> PAGEREF _Toc192875267 \h </w:instrText>
      </w:r>
      <w:r>
        <w:rPr>
          <w:noProof/>
        </w:rPr>
      </w:r>
      <w:r>
        <w:rPr>
          <w:noProof/>
        </w:rPr>
        <w:fldChar w:fldCharType="separate"/>
      </w:r>
      <w:r>
        <w:rPr>
          <w:noProof/>
        </w:rPr>
        <w:t>43</w:t>
      </w:r>
      <w:r>
        <w:rPr>
          <w:noProof/>
        </w:rPr>
        <w:fldChar w:fldCharType="end"/>
      </w:r>
    </w:p>
    <w:p w14:paraId="4C55846A" w14:textId="304A1DE8"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_Toc192875268 \h </w:instrText>
      </w:r>
      <w:r>
        <w:rPr>
          <w:noProof/>
        </w:rPr>
      </w:r>
      <w:r>
        <w:rPr>
          <w:noProof/>
        </w:rPr>
        <w:fldChar w:fldCharType="separate"/>
      </w:r>
      <w:r>
        <w:rPr>
          <w:noProof/>
        </w:rPr>
        <w:t>43</w:t>
      </w:r>
      <w:r>
        <w:rPr>
          <w:noProof/>
        </w:rPr>
        <w:fldChar w:fldCharType="end"/>
      </w:r>
    </w:p>
    <w:p w14:paraId="07C5A496" w14:textId="27686042"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_Toc192875269 \h </w:instrText>
      </w:r>
      <w:r>
        <w:rPr>
          <w:noProof/>
        </w:rPr>
      </w:r>
      <w:r>
        <w:rPr>
          <w:noProof/>
        </w:rPr>
        <w:fldChar w:fldCharType="separate"/>
      </w:r>
      <w:r>
        <w:rPr>
          <w:noProof/>
        </w:rPr>
        <w:t>43</w:t>
      </w:r>
      <w:r>
        <w:rPr>
          <w:noProof/>
        </w:rPr>
        <w:fldChar w:fldCharType="end"/>
      </w:r>
    </w:p>
    <w:p w14:paraId="4447CC4F" w14:textId="48168B27"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_Toc192875270 \h </w:instrText>
      </w:r>
      <w:r>
        <w:rPr>
          <w:noProof/>
        </w:rPr>
      </w:r>
      <w:r>
        <w:rPr>
          <w:noProof/>
        </w:rPr>
        <w:fldChar w:fldCharType="separate"/>
      </w:r>
      <w:r>
        <w:rPr>
          <w:noProof/>
        </w:rPr>
        <w:t>44</w:t>
      </w:r>
      <w:r>
        <w:rPr>
          <w:noProof/>
        </w:rPr>
        <w:fldChar w:fldCharType="end"/>
      </w:r>
    </w:p>
    <w:p w14:paraId="1175C6EC" w14:textId="5436473B" w:rsidR="006D5E23" w:rsidRDefault="006D5E23">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_Toc192875271 \h </w:instrText>
      </w:r>
      <w:r>
        <w:rPr>
          <w:noProof/>
        </w:rPr>
      </w:r>
      <w:r>
        <w:rPr>
          <w:noProof/>
        </w:rPr>
        <w:fldChar w:fldCharType="separate"/>
      </w:r>
      <w:r>
        <w:rPr>
          <w:noProof/>
        </w:rPr>
        <w:t>44</w:t>
      </w:r>
      <w:r>
        <w:rPr>
          <w:noProof/>
        </w:rPr>
        <w:fldChar w:fldCharType="end"/>
      </w:r>
    </w:p>
    <w:p w14:paraId="6E5D0580" w14:textId="7DD1C5B1"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Pr>
          <w:noProof/>
        </w:rPr>
        <w:t>ADRF Alert Notification</w:t>
      </w:r>
      <w:r>
        <w:rPr>
          <w:noProof/>
        </w:rPr>
        <w:tab/>
      </w:r>
      <w:r>
        <w:rPr>
          <w:noProof/>
        </w:rPr>
        <w:fldChar w:fldCharType="begin" w:fldLock="1"/>
      </w:r>
      <w:r>
        <w:rPr>
          <w:noProof/>
        </w:rPr>
        <w:instrText xml:space="preserve"> PAGEREF _Toc192875272 \h </w:instrText>
      </w:r>
      <w:r>
        <w:rPr>
          <w:noProof/>
        </w:rPr>
      </w:r>
      <w:r>
        <w:rPr>
          <w:noProof/>
        </w:rPr>
        <w:fldChar w:fldCharType="separate"/>
      </w:r>
      <w:r>
        <w:rPr>
          <w:noProof/>
        </w:rPr>
        <w:t>44</w:t>
      </w:r>
      <w:r>
        <w:rPr>
          <w:noProof/>
        </w:rPr>
        <w:fldChar w:fldCharType="end"/>
      </w:r>
    </w:p>
    <w:p w14:paraId="01A9016E" w14:textId="0969D859"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_Toc192875273 \h </w:instrText>
      </w:r>
      <w:r>
        <w:rPr>
          <w:noProof/>
        </w:rPr>
      </w:r>
      <w:r>
        <w:rPr>
          <w:noProof/>
        </w:rPr>
        <w:fldChar w:fldCharType="separate"/>
      </w:r>
      <w:r>
        <w:rPr>
          <w:noProof/>
        </w:rPr>
        <w:t>44</w:t>
      </w:r>
      <w:r>
        <w:rPr>
          <w:noProof/>
        </w:rPr>
        <w:fldChar w:fldCharType="end"/>
      </w:r>
    </w:p>
    <w:p w14:paraId="4BA88B3D" w14:textId="5F494B58"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_Toc192875274 \h </w:instrText>
      </w:r>
      <w:r>
        <w:rPr>
          <w:noProof/>
        </w:rPr>
      </w:r>
      <w:r>
        <w:rPr>
          <w:noProof/>
        </w:rPr>
        <w:fldChar w:fldCharType="separate"/>
      </w:r>
      <w:r>
        <w:rPr>
          <w:noProof/>
        </w:rPr>
        <w:t>45</w:t>
      </w:r>
      <w:r>
        <w:rPr>
          <w:noProof/>
        </w:rPr>
        <w:fldChar w:fldCharType="end"/>
      </w:r>
    </w:p>
    <w:p w14:paraId="1BF2786F" w14:textId="2814A50F"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_Toc192875275 \h </w:instrText>
      </w:r>
      <w:r>
        <w:rPr>
          <w:noProof/>
        </w:rPr>
      </w:r>
      <w:r>
        <w:rPr>
          <w:noProof/>
        </w:rPr>
        <w:fldChar w:fldCharType="separate"/>
      </w:r>
      <w:r>
        <w:rPr>
          <w:noProof/>
        </w:rPr>
        <w:t>45</w:t>
      </w:r>
      <w:r>
        <w:rPr>
          <w:noProof/>
        </w:rPr>
        <w:fldChar w:fldCharType="end"/>
      </w:r>
    </w:p>
    <w:p w14:paraId="4002EE06" w14:textId="146C8B22"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_Toc192875276 \h </w:instrText>
      </w:r>
      <w:r>
        <w:rPr>
          <w:noProof/>
        </w:rPr>
      </w:r>
      <w:r>
        <w:rPr>
          <w:noProof/>
        </w:rPr>
        <w:fldChar w:fldCharType="separate"/>
      </w:r>
      <w:r>
        <w:rPr>
          <w:noProof/>
        </w:rPr>
        <w:t>46</w:t>
      </w:r>
      <w:r>
        <w:rPr>
          <w:noProof/>
        </w:rPr>
        <w:fldChar w:fldCharType="end"/>
      </w:r>
    </w:p>
    <w:p w14:paraId="4B7242C2" w14:textId="13614EF6"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_Toc192875277 \h </w:instrText>
      </w:r>
      <w:r>
        <w:rPr>
          <w:noProof/>
        </w:rPr>
      </w:r>
      <w:r>
        <w:rPr>
          <w:noProof/>
        </w:rPr>
        <w:fldChar w:fldCharType="separate"/>
      </w:r>
      <w:r>
        <w:rPr>
          <w:noProof/>
        </w:rPr>
        <w:t>46</w:t>
      </w:r>
      <w:r>
        <w:rPr>
          <w:noProof/>
        </w:rPr>
        <w:fldChar w:fldCharType="end"/>
      </w:r>
    </w:p>
    <w:p w14:paraId="7977D980" w14:textId="34893D72"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sidRPr="00EF035F">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EF035F">
        <w:rPr>
          <w:noProof/>
          <w:lang w:val="en-US"/>
        </w:rPr>
        <w:t>Structured data types</w:t>
      </w:r>
      <w:r>
        <w:rPr>
          <w:noProof/>
        </w:rPr>
        <w:tab/>
      </w:r>
      <w:r>
        <w:rPr>
          <w:noProof/>
        </w:rPr>
        <w:fldChar w:fldCharType="begin" w:fldLock="1"/>
      </w:r>
      <w:r>
        <w:rPr>
          <w:noProof/>
        </w:rPr>
        <w:instrText xml:space="preserve"> PAGEREF _Toc192875278 \h </w:instrText>
      </w:r>
      <w:r>
        <w:rPr>
          <w:noProof/>
        </w:rPr>
      </w:r>
      <w:r>
        <w:rPr>
          <w:noProof/>
        </w:rPr>
        <w:fldChar w:fldCharType="separate"/>
      </w:r>
      <w:r>
        <w:rPr>
          <w:noProof/>
        </w:rPr>
        <w:t>49</w:t>
      </w:r>
      <w:r>
        <w:rPr>
          <w:noProof/>
        </w:rPr>
        <w:fldChar w:fldCharType="end"/>
      </w:r>
    </w:p>
    <w:p w14:paraId="05DFF937" w14:textId="6ACFC4B1"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_Toc192875279 \h </w:instrText>
      </w:r>
      <w:r>
        <w:rPr>
          <w:noProof/>
        </w:rPr>
      </w:r>
      <w:r>
        <w:rPr>
          <w:noProof/>
        </w:rPr>
        <w:fldChar w:fldCharType="separate"/>
      </w:r>
      <w:r>
        <w:rPr>
          <w:noProof/>
        </w:rPr>
        <w:t>49</w:t>
      </w:r>
      <w:r>
        <w:rPr>
          <w:noProof/>
        </w:rPr>
        <w:fldChar w:fldCharType="end"/>
      </w:r>
    </w:p>
    <w:p w14:paraId="7C68743D" w14:textId="037F42F7"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NadrfDataStoreRecord</w:t>
      </w:r>
      <w:r>
        <w:rPr>
          <w:noProof/>
        </w:rPr>
        <w:tab/>
      </w:r>
      <w:r>
        <w:rPr>
          <w:noProof/>
        </w:rPr>
        <w:fldChar w:fldCharType="begin" w:fldLock="1"/>
      </w:r>
      <w:r>
        <w:rPr>
          <w:noProof/>
        </w:rPr>
        <w:instrText xml:space="preserve"> PAGEREF _Toc192875280 \h </w:instrText>
      </w:r>
      <w:r>
        <w:rPr>
          <w:noProof/>
        </w:rPr>
      </w:r>
      <w:r>
        <w:rPr>
          <w:noProof/>
        </w:rPr>
        <w:fldChar w:fldCharType="separate"/>
      </w:r>
      <w:r>
        <w:rPr>
          <w:noProof/>
        </w:rPr>
        <w:t>49</w:t>
      </w:r>
      <w:r>
        <w:rPr>
          <w:noProof/>
        </w:rPr>
        <w:fldChar w:fldCharType="end"/>
      </w:r>
    </w:p>
    <w:p w14:paraId="4E405061" w14:textId="6B105524"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w:t>
      </w:r>
      <w:r>
        <w:rPr>
          <w:noProof/>
        </w:rPr>
        <w:tab/>
      </w:r>
      <w:r>
        <w:rPr>
          <w:noProof/>
        </w:rPr>
        <w:fldChar w:fldCharType="begin" w:fldLock="1"/>
      </w:r>
      <w:r>
        <w:rPr>
          <w:noProof/>
        </w:rPr>
        <w:instrText xml:space="preserve"> PAGEREF _Toc192875281 \h </w:instrText>
      </w:r>
      <w:r>
        <w:rPr>
          <w:noProof/>
        </w:rPr>
      </w:r>
      <w:r>
        <w:rPr>
          <w:noProof/>
        </w:rPr>
        <w:fldChar w:fldCharType="separate"/>
      </w:r>
      <w:r>
        <w:rPr>
          <w:noProof/>
        </w:rPr>
        <w:t>50</w:t>
      </w:r>
      <w:r>
        <w:rPr>
          <w:noProof/>
        </w:rPr>
        <w:fldChar w:fldCharType="end"/>
      </w:r>
    </w:p>
    <w:p w14:paraId="14587BC6" w14:textId="5CA11D72"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NadrfDataRetrievalSubscription</w:t>
      </w:r>
      <w:r>
        <w:rPr>
          <w:noProof/>
        </w:rPr>
        <w:tab/>
      </w:r>
      <w:r>
        <w:rPr>
          <w:noProof/>
        </w:rPr>
        <w:fldChar w:fldCharType="begin" w:fldLock="1"/>
      </w:r>
      <w:r>
        <w:rPr>
          <w:noProof/>
        </w:rPr>
        <w:instrText xml:space="preserve"> PAGEREF _Toc192875282 \h </w:instrText>
      </w:r>
      <w:r>
        <w:rPr>
          <w:noProof/>
        </w:rPr>
      </w:r>
      <w:r>
        <w:rPr>
          <w:noProof/>
        </w:rPr>
        <w:fldChar w:fldCharType="separate"/>
      </w:r>
      <w:r>
        <w:rPr>
          <w:noProof/>
        </w:rPr>
        <w:t>51</w:t>
      </w:r>
      <w:r>
        <w:rPr>
          <w:noProof/>
        </w:rPr>
        <w:fldChar w:fldCharType="end"/>
      </w:r>
    </w:p>
    <w:p w14:paraId="219108F0" w14:textId="30048AE9"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NadrfDataRetrievalNotification</w:t>
      </w:r>
      <w:r>
        <w:rPr>
          <w:noProof/>
        </w:rPr>
        <w:tab/>
      </w:r>
      <w:r>
        <w:rPr>
          <w:noProof/>
        </w:rPr>
        <w:fldChar w:fldCharType="begin" w:fldLock="1"/>
      </w:r>
      <w:r>
        <w:rPr>
          <w:noProof/>
        </w:rPr>
        <w:instrText xml:space="preserve"> PAGEREF _Toc192875283 \h </w:instrText>
      </w:r>
      <w:r>
        <w:rPr>
          <w:noProof/>
        </w:rPr>
      </w:r>
      <w:r>
        <w:rPr>
          <w:noProof/>
        </w:rPr>
        <w:fldChar w:fldCharType="separate"/>
      </w:r>
      <w:r>
        <w:rPr>
          <w:noProof/>
        </w:rPr>
        <w:t>52</w:t>
      </w:r>
      <w:r>
        <w:rPr>
          <w:noProof/>
        </w:rPr>
        <w:fldChar w:fldCharType="end"/>
      </w:r>
    </w:p>
    <w:p w14:paraId="5410A6E5" w14:textId="3E9CC11C"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NadrfDataStoreSubscriptionRef</w:t>
      </w:r>
      <w:r>
        <w:rPr>
          <w:noProof/>
        </w:rPr>
        <w:tab/>
      </w:r>
      <w:r>
        <w:rPr>
          <w:noProof/>
        </w:rPr>
        <w:fldChar w:fldCharType="begin" w:fldLock="1"/>
      </w:r>
      <w:r>
        <w:rPr>
          <w:noProof/>
        </w:rPr>
        <w:instrText xml:space="preserve"> PAGEREF _Toc192875284 \h </w:instrText>
      </w:r>
      <w:r>
        <w:rPr>
          <w:noProof/>
        </w:rPr>
      </w:r>
      <w:r>
        <w:rPr>
          <w:noProof/>
        </w:rPr>
        <w:fldChar w:fldCharType="separate"/>
      </w:r>
      <w:r>
        <w:rPr>
          <w:noProof/>
        </w:rPr>
        <w:t>52</w:t>
      </w:r>
      <w:r>
        <w:rPr>
          <w:noProof/>
        </w:rPr>
        <w:fldChar w:fldCharType="end"/>
      </w:r>
    </w:p>
    <w:p w14:paraId="1DDF7284" w14:textId="74874E8C"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NadrfStoredDataSpec</w:t>
      </w:r>
      <w:r>
        <w:rPr>
          <w:noProof/>
        </w:rPr>
        <w:tab/>
      </w:r>
      <w:r>
        <w:rPr>
          <w:noProof/>
        </w:rPr>
        <w:fldChar w:fldCharType="begin" w:fldLock="1"/>
      </w:r>
      <w:r>
        <w:rPr>
          <w:noProof/>
        </w:rPr>
        <w:instrText xml:space="preserve"> PAGEREF _Toc192875285 \h </w:instrText>
      </w:r>
      <w:r>
        <w:rPr>
          <w:noProof/>
        </w:rPr>
      </w:r>
      <w:r>
        <w:rPr>
          <w:noProof/>
        </w:rPr>
        <w:fldChar w:fldCharType="separate"/>
      </w:r>
      <w:r>
        <w:rPr>
          <w:noProof/>
        </w:rPr>
        <w:t>53</w:t>
      </w:r>
      <w:r>
        <w:rPr>
          <w:noProof/>
        </w:rPr>
        <w:fldChar w:fldCharType="end"/>
      </w:r>
    </w:p>
    <w:p w14:paraId="2038E4D5" w14:textId="773D09E5"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DataSubscription</w:t>
      </w:r>
      <w:r>
        <w:rPr>
          <w:noProof/>
        </w:rPr>
        <w:tab/>
      </w:r>
      <w:r>
        <w:rPr>
          <w:noProof/>
        </w:rPr>
        <w:fldChar w:fldCharType="begin" w:fldLock="1"/>
      </w:r>
      <w:r>
        <w:rPr>
          <w:noProof/>
        </w:rPr>
        <w:instrText xml:space="preserve"> PAGEREF _Toc192875286 \h </w:instrText>
      </w:r>
      <w:r>
        <w:rPr>
          <w:noProof/>
        </w:rPr>
      </w:r>
      <w:r>
        <w:rPr>
          <w:noProof/>
        </w:rPr>
        <w:fldChar w:fldCharType="separate"/>
      </w:r>
      <w:r>
        <w:rPr>
          <w:noProof/>
        </w:rPr>
        <w:t>53</w:t>
      </w:r>
      <w:r>
        <w:rPr>
          <w:noProof/>
        </w:rPr>
        <w:fldChar w:fldCharType="end"/>
      </w:r>
    </w:p>
    <w:p w14:paraId="41AF7FAB" w14:textId="07F3C40E"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Type: StorageHandlingInfo</w:t>
      </w:r>
      <w:r>
        <w:rPr>
          <w:noProof/>
        </w:rPr>
        <w:tab/>
      </w:r>
      <w:r>
        <w:rPr>
          <w:noProof/>
        </w:rPr>
        <w:fldChar w:fldCharType="begin" w:fldLock="1"/>
      </w:r>
      <w:r>
        <w:rPr>
          <w:noProof/>
        </w:rPr>
        <w:instrText xml:space="preserve"> PAGEREF _Toc192875287 \h </w:instrText>
      </w:r>
      <w:r>
        <w:rPr>
          <w:noProof/>
        </w:rPr>
      </w:r>
      <w:r>
        <w:rPr>
          <w:noProof/>
        </w:rPr>
        <w:fldChar w:fldCharType="separate"/>
      </w:r>
      <w:r>
        <w:rPr>
          <w:noProof/>
        </w:rPr>
        <w:t>55</w:t>
      </w:r>
      <w:r>
        <w:rPr>
          <w:noProof/>
        </w:rPr>
        <w:fldChar w:fldCharType="end"/>
      </w:r>
    </w:p>
    <w:p w14:paraId="04C1971F" w14:textId="37B5ED6A"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Type: NadrfAlertNotification</w:t>
      </w:r>
      <w:r>
        <w:rPr>
          <w:noProof/>
        </w:rPr>
        <w:tab/>
      </w:r>
      <w:r>
        <w:rPr>
          <w:noProof/>
        </w:rPr>
        <w:fldChar w:fldCharType="begin" w:fldLock="1"/>
      </w:r>
      <w:r>
        <w:rPr>
          <w:noProof/>
        </w:rPr>
        <w:instrText xml:space="preserve"> PAGEREF _Toc192875288 \h </w:instrText>
      </w:r>
      <w:r>
        <w:rPr>
          <w:noProof/>
        </w:rPr>
      </w:r>
      <w:r>
        <w:rPr>
          <w:noProof/>
        </w:rPr>
        <w:fldChar w:fldCharType="separate"/>
      </w:r>
      <w:r>
        <w:rPr>
          <w:noProof/>
        </w:rPr>
        <w:t>55</w:t>
      </w:r>
      <w:r>
        <w:rPr>
          <w:noProof/>
        </w:rPr>
        <w:fldChar w:fldCharType="end"/>
      </w:r>
    </w:p>
    <w:p w14:paraId="11CF2521" w14:textId="2724551E"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Type: NadrfAlertNotificationResponse</w:t>
      </w:r>
      <w:r>
        <w:rPr>
          <w:noProof/>
        </w:rPr>
        <w:tab/>
      </w:r>
      <w:r>
        <w:rPr>
          <w:noProof/>
        </w:rPr>
        <w:fldChar w:fldCharType="begin" w:fldLock="1"/>
      </w:r>
      <w:r>
        <w:rPr>
          <w:noProof/>
        </w:rPr>
        <w:instrText xml:space="preserve"> PAGEREF _Toc192875289 \h </w:instrText>
      </w:r>
      <w:r>
        <w:rPr>
          <w:noProof/>
        </w:rPr>
      </w:r>
      <w:r>
        <w:rPr>
          <w:noProof/>
        </w:rPr>
        <w:fldChar w:fldCharType="separate"/>
      </w:r>
      <w:r>
        <w:rPr>
          <w:noProof/>
        </w:rPr>
        <w:t>55</w:t>
      </w:r>
      <w:r>
        <w:rPr>
          <w:noProof/>
        </w:rPr>
        <w:fldChar w:fldCharType="end"/>
      </w:r>
    </w:p>
    <w:p w14:paraId="52D0248D" w14:textId="5ADC7817"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DataSetTag</w:t>
      </w:r>
      <w:r>
        <w:rPr>
          <w:noProof/>
        </w:rPr>
        <w:tab/>
      </w:r>
      <w:r>
        <w:rPr>
          <w:noProof/>
        </w:rPr>
        <w:fldChar w:fldCharType="begin" w:fldLock="1"/>
      </w:r>
      <w:r>
        <w:rPr>
          <w:noProof/>
        </w:rPr>
        <w:instrText xml:space="preserve"> PAGEREF _Toc192875290 \h </w:instrText>
      </w:r>
      <w:r>
        <w:rPr>
          <w:noProof/>
        </w:rPr>
      </w:r>
      <w:r>
        <w:rPr>
          <w:noProof/>
        </w:rPr>
        <w:fldChar w:fldCharType="separate"/>
      </w:r>
      <w:r>
        <w:rPr>
          <w:noProof/>
        </w:rPr>
        <w:t>55</w:t>
      </w:r>
      <w:r>
        <w:rPr>
          <w:noProof/>
        </w:rPr>
        <w:fldChar w:fldCharType="end"/>
      </w:r>
    </w:p>
    <w:p w14:paraId="16170C98" w14:textId="54A92905"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sidRPr="00EF035F">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EF035F">
        <w:rPr>
          <w:noProof/>
          <w:lang w:val="en-US"/>
        </w:rPr>
        <w:t>Simple data types and enumerations</w:t>
      </w:r>
      <w:r>
        <w:rPr>
          <w:noProof/>
        </w:rPr>
        <w:tab/>
      </w:r>
      <w:r>
        <w:rPr>
          <w:noProof/>
        </w:rPr>
        <w:fldChar w:fldCharType="begin" w:fldLock="1"/>
      </w:r>
      <w:r>
        <w:rPr>
          <w:noProof/>
        </w:rPr>
        <w:instrText xml:space="preserve"> PAGEREF _Toc192875291 \h </w:instrText>
      </w:r>
      <w:r>
        <w:rPr>
          <w:noProof/>
        </w:rPr>
      </w:r>
      <w:r>
        <w:rPr>
          <w:noProof/>
        </w:rPr>
        <w:fldChar w:fldCharType="separate"/>
      </w:r>
      <w:r>
        <w:rPr>
          <w:noProof/>
        </w:rPr>
        <w:t>56</w:t>
      </w:r>
      <w:r>
        <w:rPr>
          <w:noProof/>
        </w:rPr>
        <w:fldChar w:fldCharType="end"/>
      </w:r>
    </w:p>
    <w:p w14:paraId="0D4ACEC1" w14:textId="120FAC91"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sidRPr="00EF035F">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_Toc192875292 \h </w:instrText>
      </w:r>
      <w:r>
        <w:rPr>
          <w:noProof/>
        </w:rPr>
      </w:r>
      <w:r>
        <w:rPr>
          <w:noProof/>
        </w:rPr>
        <w:fldChar w:fldCharType="separate"/>
      </w:r>
      <w:r>
        <w:rPr>
          <w:noProof/>
        </w:rPr>
        <w:t>56</w:t>
      </w:r>
      <w:r>
        <w:rPr>
          <w:noProof/>
        </w:rPr>
        <w:fldChar w:fldCharType="end"/>
      </w:r>
    </w:p>
    <w:p w14:paraId="09EA8A0C" w14:textId="6DC9E29D"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_Toc192875293 \h </w:instrText>
      </w:r>
      <w:r>
        <w:rPr>
          <w:noProof/>
        </w:rPr>
      </w:r>
      <w:r>
        <w:rPr>
          <w:noProof/>
        </w:rPr>
        <w:fldChar w:fldCharType="separate"/>
      </w:r>
      <w:r>
        <w:rPr>
          <w:noProof/>
        </w:rPr>
        <w:t>56</w:t>
      </w:r>
      <w:r>
        <w:rPr>
          <w:noProof/>
        </w:rPr>
        <w:fldChar w:fldCharType="end"/>
      </w:r>
    </w:p>
    <w:p w14:paraId="05BEB03A" w14:textId="726F03D9"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_Toc192875294 \h </w:instrText>
      </w:r>
      <w:r>
        <w:rPr>
          <w:noProof/>
        </w:rPr>
      </w:r>
      <w:r>
        <w:rPr>
          <w:noProof/>
        </w:rPr>
        <w:fldChar w:fldCharType="separate"/>
      </w:r>
      <w:r>
        <w:rPr>
          <w:noProof/>
        </w:rPr>
        <w:t>56</w:t>
      </w:r>
      <w:r>
        <w:rPr>
          <w:noProof/>
        </w:rPr>
        <w:fldChar w:fldCharType="end"/>
      </w:r>
    </w:p>
    <w:p w14:paraId="7F7B4794" w14:textId="0CF28889"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_Toc192875295 \h </w:instrText>
      </w:r>
      <w:r>
        <w:rPr>
          <w:noProof/>
        </w:rPr>
      </w:r>
      <w:r>
        <w:rPr>
          <w:noProof/>
        </w:rPr>
        <w:fldChar w:fldCharType="separate"/>
      </w:r>
      <w:r>
        <w:rPr>
          <w:noProof/>
        </w:rPr>
        <w:t>56</w:t>
      </w:r>
      <w:r>
        <w:rPr>
          <w:noProof/>
        </w:rPr>
        <w:fldChar w:fldCharType="end"/>
      </w:r>
    </w:p>
    <w:p w14:paraId="377606E8" w14:textId="6FCC5A9D"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_Toc192875296 \h </w:instrText>
      </w:r>
      <w:r>
        <w:rPr>
          <w:noProof/>
        </w:rPr>
      </w:r>
      <w:r>
        <w:rPr>
          <w:noProof/>
        </w:rPr>
        <w:fldChar w:fldCharType="separate"/>
      </w:r>
      <w:r>
        <w:rPr>
          <w:noProof/>
        </w:rPr>
        <w:t>56</w:t>
      </w:r>
      <w:r>
        <w:rPr>
          <w:noProof/>
        </w:rPr>
        <w:fldChar w:fldCharType="end"/>
      </w:r>
    </w:p>
    <w:p w14:paraId="45F3BBC9" w14:textId="0B1C88DE"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_Toc192875297 \h </w:instrText>
      </w:r>
      <w:r>
        <w:rPr>
          <w:noProof/>
        </w:rPr>
      </w:r>
      <w:r>
        <w:rPr>
          <w:noProof/>
        </w:rPr>
        <w:fldChar w:fldCharType="separate"/>
      </w:r>
      <w:r>
        <w:rPr>
          <w:noProof/>
        </w:rPr>
        <w:t>56</w:t>
      </w:r>
      <w:r>
        <w:rPr>
          <w:noProof/>
        </w:rPr>
        <w:fldChar w:fldCharType="end"/>
      </w:r>
    </w:p>
    <w:p w14:paraId="3277EF21" w14:textId="0826E4CB"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_Toc192875298 \h </w:instrText>
      </w:r>
      <w:r>
        <w:rPr>
          <w:noProof/>
        </w:rPr>
      </w:r>
      <w:r>
        <w:rPr>
          <w:noProof/>
        </w:rPr>
        <w:fldChar w:fldCharType="separate"/>
      </w:r>
      <w:r>
        <w:rPr>
          <w:noProof/>
        </w:rPr>
        <w:t>56</w:t>
      </w:r>
      <w:r>
        <w:rPr>
          <w:noProof/>
        </w:rPr>
        <w:fldChar w:fldCharType="end"/>
      </w:r>
    </w:p>
    <w:p w14:paraId="3E1D880D" w14:textId="58AA267A" w:rsidR="006D5E23" w:rsidRDefault="006D5E23">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Nadrf_MLModelManagement Service API</w:t>
      </w:r>
      <w:r>
        <w:rPr>
          <w:noProof/>
        </w:rPr>
        <w:tab/>
      </w:r>
      <w:r>
        <w:rPr>
          <w:noProof/>
        </w:rPr>
        <w:fldChar w:fldCharType="begin" w:fldLock="1"/>
      </w:r>
      <w:r>
        <w:rPr>
          <w:noProof/>
        </w:rPr>
        <w:instrText xml:space="preserve"> PAGEREF _Toc192875299 \h </w:instrText>
      </w:r>
      <w:r>
        <w:rPr>
          <w:noProof/>
        </w:rPr>
      </w:r>
      <w:r>
        <w:rPr>
          <w:noProof/>
        </w:rPr>
        <w:fldChar w:fldCharType="separate"/>
      </w:r>
      <w:r>
        <w:rPr>
          <w:noProof/>
        </w:rPr>
        <w:t>57</w:t>
      </w:r>
      <w:r>
        <w:rPr>
          <w:noProof/>
        </w:rPr>
        <w:fldChar w:fldCharType="end"/>
      </w:r>
    </w:p>
    <w:p w14:paraId="0DF92402" w14:textId="1E835D55"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_Toc192875300 \h </w:instrText>
      </w:r>
      <w:r>
        <w:rPr>
          <w:noProof/>
        </w:rPr>
      </w:r>
      <w:r>
        <w:rPr>
          <w:noProof/>
        </w:rPr>
        <w:fldChar w:fldCharType="separate"/>
      </w:r>
      <w:r>
        <w:rPr>
          <w:noProof/>
        </w:rPr>
        <w:t>57</w:t>
      </w:r>
      <w:r>
        <w:rPr>
          <w:noProof/>
        </w:rPr>
        <w:fldChar w:fldCharType="end"/>
      </w:r>
    </w:p>
    <w:p w14:paraId="29E70691" w14:textId="22D83787"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_Toc192875301 \h </w:instrText>
      </w:r>
      <w:r>
        <w:rPr>
          <w:noProof/>
        </w:rPr>
      </w:r>
      <w:r>
        <w:rPr>
          <w:noProof/>
        </w:rPr>
        <w:fldChar w:fldCharType="separate"/>
      </w:r>
      <w:r>
        <w:rPr>
          <w:noProof/>
        </w:rPr>
        <w:t>57</w:t>
      </w:r>
      <w:r>
        <w:rPr>
          <w:noProof/>
        </w:rPr>
        <w:fldChar w:fldCharType="end"/>
      </w:r>
    </w:p>
    <w:p w14:paraId="1EF3B81A" w14:textId="06450249"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_Toc192875302 \h </w:instrText>
      </w:r>
      <w:r>
        <w:rPr>
          <w:noProof/>
        </w:rPr>
      </w:r>
      <w:r>
        <w:rPr>
          <w:noProof/>
        </w:rPr>
        <w:fldChar w:fldCharType="separate"/>
      </w:r>
      <w:r>
        <w:rPr>
          <w:noProof/>
        </w:rPr>
        <w:t>57</w:t>
      </w:r>
      <w:r>
        <w:rPr>
          <w:noProof/>
        </w:rPr>
        <w:fldChar w:fldCharType="end"/>
      </w:r>
    </w:p>
    <w:p w14:paraId="06EA859B" w14:textId="1CD8BEE2"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_Toc192875303 \h </w:instrText>
      </w:r>
      <w:r>
        <w:rPr>
          <w:noProof/>
        </w:rPr>
      </w:r>
      <w:r>
        <w:rPr>
          <w:noProof/>
        </w:rPr>
        <w:fldChar w:fldCharType="separate"/>
      </w:r>
      <w:r>
        <w:rPr>
          <w:noProof/>
        </w:rPr>
        <w:t>57</w:t>
      </w:r>
      <w:r>
        <w:rPr>
          <w:noProof/>
        </w:rPr>
        <w:fldChar w:fldCharType="end"/>
      </w:r>
    </w:p>
    <w:p w14:paraId="6E143BB6" w14:textId="0D0FF004"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_Toc192875304 \h </w:instrText>
      </w:r>
      <w:r>
        <w:rPr>
          <w:noProof/>
        </w:rPr>
      </w:r>
      <w:r>
        <w:rPr>
          <w:noProof/>
        </w:rPr>
        <w:fldChar w:fldCharType="separate"/>
      </w:r>
      <w:r>
        <w:rPr>
          <w:noProof/>
        </w:rPr>
        <w:t>57</w:t>
      </w:r>
      <w:r>
        <w:rPr>
          <w:noProof/>
        </w:rPr>
        <w:fldChar w:fldCharType="end"/>
      </w:r>
    </w:p>
    <w:p w14:paraId="19439BFF" w14:textId="34229064"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_Toc192875305 \h </w:instrText>
      </w:r>
      <w:r>
        <w:rPr>
          <w:noProof/>
        </w:rPr>
      </w:r>
      <w:r>
        <w:rPr>
          <w:noProof/>
        </w:rPr>
        <w:fldChar w:fldCharType="separate"/>
      </w:r>
      <w:r>
        <w:rPr>
          <w:noProof/>
        </w:rPr>
        <w:t>58</w:t>
      </w:r>
      <w:r>
        <w:rPr>
          <w:noProof/>
        </w:rPr>
        <w:fldChar w:fldCharType="end"/>
      </w:r>
    </w:p>
    <w:p w14:paraId="51C4483F" w14:textId="39BE7B90"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_Toc192875306 \h </w:instrText>
      </w:r>
      <w:r>
        <w:rPr>
          <w:noProof/>
        </w:rPr>
      </w:r>
      <w:r>
        <w:rPr>
          <w:noProof/>
        </w:rPr>
        <w:fldChar w:fldCharType="separate"/>
      </w:r>
      <w:r>
        <w:rPr>
          <w:noProof/>
        </w:rPr>
        <w:t>58</w:t>
      </w:r>
      <w:r>
        <w:rPr>
          <w:noProof/>
        </w:rPr>
        <w:fldChar w:fldCharType="end"/>
      </w:r>
    </w:p>
    <w:p w14:paraId="72148515" w14:textId="39A4F806"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_Toc192875307 \h </w:instrText>
      </w:r>
      <w:r>
        <w:rPr>
          <w:noProof/>
        </w:rPr>
      </w:r>
      <w:r>
        <w:rPr>
          <w:noProof/>
        </w:rPr>
        <w:fldChar w:fldCharType="separate"/>
      </w:r>
      <w:r>
        <w:rPr>
          <w:noProof/>
        </w:rPr>
        <w:t>58</w:t>
      </w:r>
      <w:r>
        <w:rPr>
          <w:noProof/>
        </w:rPr>
        <w:fldChar w:fldCharType="end"/>
      </w:r>
    </w:p>
    <w:p w14:paraId="18425B8F" w14:textId="4A043368"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_Toc192875308 \h </w:instrText>
      </w:r>
      <w:r>
        <w:rPr>
          <w:noProof/>
        </w:rPr>
      </w:r>
      <w:r>
        <w:rPr>
          <w:noProof/>
        </w:rPr>
        <w:fldChar w:fldCharType="separate"/>
      </w:r>
      <w:r>
        <w:rPr>
          <w:noProof/>
        </w:rPr>
        <w:t>58</w:t>
      </w:r>
      <w:r>
        <w:rPr>
          <w:noProof/>
        </w:rPr>
        <w:fldChar w:fldCharType="end"/>
      </w:r>
    </w:p>
    <w:p w14:paraId="44BF4A33" w14:textId="77EDFDB8"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ADRF ML Model Store Records</w:t>
      </w:r>
      <w:r>
        <w:rPr>
          <w:noProof/>
        </w:rPr>
        <w:tab/>
      </w:r>
      <w:r>
        <w:rPr>
          <w:noProof/>
        </w:rPr>
        <w:fldChar w:fldCharType="begin" w:fldLock="1"/>
      </w:r>
      <w:r>
        <w:rPr>
          <w:noProof/>
        </w:rPr>
        <w:instrText xml:space="preserve"> PAGEREF _Toc192875309 \h </w:instrText>
      </w:r>
      <w:r>
        <w:rPr>
          <w:noProof/>
        </w:rPr>
      </w:r>
      <w:r>
        <w:rPr>
          <w:noProof/>
        </w:rPr>
        <w:fldChar w:fldCharType="separate"/>
      </w:r>
      <w:r>
        <w:rPr>
          <w:noProof/>
        </w:rPr>
        <w:t>59</w:t>
      </w:r>
      <w:r>
        <w:rPr>
          <w:noProof/>
        </w:rPr>
        <w:fldChar w:fldCharType="end"/>
      </w:r>
    </w:p>
    <w:p w14:paraId="798E6AC7" w14:textId="738E8200"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_Toc192875310 \h </w:instrText>
      </w:r>
      <w:r>
        <w:rPr>
          <w:noProof/>
        </w:rPr>
      </w:r>
      <w:r>
        <w:rPr>
          <w:noProof/>
        </w:rPr>
        <w:fldChar w:fldCharType="separate"/>
      </w:r>
      <w:r>
        <w:rPr>
          <w:noProof/>
        </w:rPr>
        <w:t>59</w:t>
      </w:r>
      <w:r>
        <w:rPr>
          <w:noProof/>
        </w:rPr>
        <w:fldChar w:fldCharType="end"/>
      </w:r>
    </w:p>
    <w:p w14:paraId="67A355D8" w14:textId="653CC4C1"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_Toc192875311 \h </w:instrText>
      </w:r>
      <w:r>
        <w:rPr>
          <w:noProof/>
        </w:rPr>
      </w:r>
      <w:r>
        <w:rPr>
          <w:noProof/>
        </w:rPr>
        <w:fldChar w:fldCharType="separate"/>
      </w:r>
      <w:r>
        <w:rPr>
          <w:noProof/>
        </w:rPr>
        <w:t>59</w:t>
      </w:r>
      <w:r>
        <w:rPr>
          <w:noProof/>
        </w:rPr>
        <w:fldChar w:fldCharType="end"/>
      </w:r>
    </w:p>
    <w:p w14:paraId="00211B8F" w14:textId="2D80EA60"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_Toc192875312 \h </w:instrText>
      </w:r>
      <w:r>
        <w:rPr>
          <w:noProof/>
        </w:rPr>
      </w:r>
      <w:r>
        <w:rPr>
          <w:noProof/>
        </w:rPr>
        <w:fldChar w:fldCharType="separate"/>
      </w:r>
      <w:r>
        <w:rPr>
          <w:noProof/>
        </w:rPr>
        <w:t>59</w:t>
      </w:r>
      <w:r>
        <w:rPr>
          <w:noProof/>
        </w:rPr>
        <w:fldChar w:fldCharType="end"/>
      </w:r>
    </w:p>
    <w:p w14:paraId="112AF97F" w14:textId="33D18509" w:rsidR="006D5E23" w:rsidRDefault="006D5E23">
      <w:pPr>
        <w:pStyle w:val="TOC6"/>
        <w:rPr>
          <w:rFonts w:asciiTheme="minorHAnsi" w:eastAsiaTheme="minorEastAsia" w:hAnsiTheme="minorHAnsi" w:cstheme="minorBidi"/>
          <w:noProof/>
          <w:kern w:val="2"/>
          <w:sz w:val="24"/>
          <w:szCs w:val="24"/>
          <w:lang w:eastAsia="ko-KR"/>
          <w14:ligatures w14:val="standardContextual"/>
        </w:rPr>
      </w:pPr>
      <w:r>
        <w:rPr>
          <w:noProof/>
        </w:rPr>
        <w:t>5.2.3.2.3.1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_Toc192875313 \h </w:instrText>
      </w:r>
      <w:r>
        <w:rPr>
          <w:noProof/>
        </w:rPr>
      </w:r>
      <w:r>
        <w:rPr>
          <w:noProof/>
        </w:rPr>
        <w:fldChar w:fldCharType="separate"/>
      </w:r>
      <w:r>
        <w:rPr>
          <w:noProof/>
        </w:rPr>
        <w:t>59</w:t>
      </w:r>
      <w:r>
        <w:rPr>
          <w:noProof/>
        </w:rPr>
        <w:fldChar w:fldCharType="end"/>
      </w:r>
    </w:p>
    <w:p w14:paraId="38B227A0" w14:textId="0E2F833A" w:rsidR="006D5E23" w:rsidRDefault="006D5E23">
      <w:pPr>
        <w:pStyle w:val="TOC6"/>
        <w:rPr>
          <w:rFonts w:asciiTheme="minorHAnsi" w:eastAsiaTheme="minorEastAsia" w:hAnsiTheme="minorHAnsi" w:cstheme="minorBidi"/>
          <w:noProof/>
          <w:kern w:val="2"/>
          <w:sz w:val="24"/>
          <w:szCs w:val="24"/>
          <w:lang w:eastAsia="ko-KR"/>
          <w14:ligatures w14:val="standardContextual"/>
        </w:rPr>
      </w:pPr>
      <w:r>
        <w:rPr>
          <w:noProof/>
        </w:rPr>
        <w:t>5.2.3.2.3.2</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_Toc192875314 \h </w:instrText>
      </w:r>
      <w:r>
        <w:rPr>
          <w:noProof/>
        </w:rPr>
      </w:r>
      <w:r>
        <w:rPr>
          <w:noProof/>
        </w:rPr>
        <w:fldChar w:fldCharType="separate"/>
      </w:r>
      <w:r>
        <w:rPr>
          <w:noProof/>
        </w:rPr>
        <w:t>60</w:t>
      </w:r>
      <w:r>
        <w:rPr>
          <w:noProof/>
        </w:rPr>
        <w:fldChar w:fldCharType="end"/>
      </w:r>
    </w:p>
    <w:p w14:paraId="25A6E698" w14:textId="5E5A769E"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_Toc192875315 \h </w:instrText>
      </w:r>
      <w:r>
        <w:rPr>
          <w:noProof/>
        </w:rPr>
      </w:r>
      <w:r>
        <w:rPr>
          <w:noProof/>
        </w:rPr>
        <w:fldChar w:fldCharType="separate"/>
      </w:r>
      <w:r>
        <w:rPr>
          <w:noProof/>
        </w:rPr>
        <w:t>61</w:t>
      </w:r>
      <w:r>
        <w:rPr>
          <w:noProof/>
        </w:rPr>
        <w:fldChar w:fldCharType="end"/>
      </w:r>
    </w:p>
    <w:p w14:paraId="0EE92D7D" w14:textId="15B0C5E1"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_Toc192875316 \h </w:instrText>
      </w:r>
      <w:r>
        <w:rPr>
          <w:noProof/>
        </w:rPr>
      </w:r>
      <w:r>
        <w:rPr>
          <w:noProof/>
        </w:rPr>
        <w:fldChar w:fldCharType="separate"/>
      </w:r>
      <w:r>
        <w:rPr>
          <w:noProof/>
        </w:rPr>
        <w:t>61</w:t>
      </w:r>
      <w:r>
        <w:rPr>
          <w:noProof/>
        </w:rPr>
        <w:fldChar w:fldCharType="end"/>
      </w:r>
    </w:p>
    <w:p w14:paraId="2282C6D7" w14:textId="040F397D"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_Toc192875317 \h </w:instrText>
      </w:r>
      <w:r>
        <w:rPr>
          <w:noProof/>
        </w:rPr>
      </w:r>
      <w:r>
        <w:rPr>
          <w:noProof/>
        </w:rPr>
        <w:fldChar w:fldCharType="separate"/>
      </w:r>
      <w:r>
        <w:rPr>
          <w:noProof/>
        </w:rPr>
        <w:t>61</w:t>
      </w:r>
      <w:r>
        <w:rPr>
          <w:noProof/>
        </w:rPr>
        <w:fldChar w:fldCharType="end"/>
      </w:r>
    </w:p>
    <w:p w14:paraId="0E12E2F3" w14:textId="2B47A02D"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_Toc192875318 \h </w:instrText>
      </w:r>
      <w:r>
        <w:rPr>
          <w:noProof/>
        </w:rPr>
      </w:r>
      <w:r>
        <w:rPr>
          <w:noProof/>
        </w:rPr>
        <w:fldChar w:fldCharType="separate"/>
      </w:r>
      <w:r>
        <w:rPr>
          <w:noProof/>
        </w:rPr>
        <w:t>61</w:t>
      </w:r>
      <w:r>
        <w:rPr>
          <w:noProof/>
        </w:rPr>
        <w:fldChar w:fldCharType="end"/>
      </w:r>
    </w:p>
    <w:p w14:paraId="05994AA4" w14:textId="6C0E78E6"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_Toc192875319 \h </w:instrText>
      </w:r>
      <w:r>
        <w:rPr>
          <w:noProof/>
        </w:rPr>
      </w:r>
      <w:r>
        <w:rPr>
          <w:noProof/>
        </w:rPr>
        <w:fldChar w:fldCharType="separate"/>
      </w:r>
      <w:r>
        <w:rPr>
          <w:noProof/>
        </w:rPr>
        <w:t>61</w:t>
      </w:r>
      <w:r>
        <w:rPr>
          <w:noProof/>
        </w:rPr>
        <w:fldChar w:fldCharType="end"/>
      </w:r>
    </w:p>
    <w:p w14:paraId="64D11831" w14:textId="7A9F9809" w:rsidR="006D5E23" w:rsidRDefault="006D5E23">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_Toc192875320 \h </w:instrText>
      </w:r>
      <w:r>
        <w:rPr>
          <w:noProof/>
        </w:rPr>
      </w:r>
      <w:r>
        <w:rPr>
          <w:noProof/>
        </w:rPr>
        <w:fldChar w:fldCharType="separate"/>
      </w:r>
      <w:r>
        <w:rPr>
          <w:noProof/>
        </w:rPr>
        <w:t>61</w:t>
      </w:r>
      <w:r>
        <w:rPr>
          <w:noProof/>
        </w:rPr>
        <w:fldChar w:fldCharType="end"/>
      </w:r>
    </w:p>
    <w:p w14:paraId="449A0CDB" w14:textId="500F83D2" w:rsidR="006D5E23" w:rsidRDefault="006D5E23">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_Toc192875321 \h </w:instrText>
      </w:r>
      <w:r>
        <w:rPr>
          <w:noProof/>
        </w:rPr>
      </w:r>
      <w:r>
        <w:rPr>
          <w:noProof/>
        </w:rPr>
        <w:fldChar w:fldCharType="separate"/>
      </w:r>
      <w:r>
        <w:rPr>
          <w:noProof/>
        </w:rPr>
        <w:t>63</w:t>
      </w:r>
      <w:r>
        <w:rPr>
          <w:noProof/>
        </w:rPr>
        <w:fldChar w:fldCharType="end"/>
      </w:r>
    </w:p>
    <w:p w14:paraId="64EC0D77" w14:textId="2A324184"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_Toc192875322 \h </w:instrText>
      </w:r>
      <w:r>
        <w:rPr>
          <w:noProof/>
        </w:rPr>
      </w:r>
      <w:r>
        <w:rPr>
          <w:noProof/>
        </w:rPr>
        <w:fldChar w:fldCharType="separate"/>
      </w:r>
      <w:r>
        <w:rPr>
          <w:noProof/>
        </w:rPr>
        <w:t>64</w:t>
      </w:r>
      <w:r>
        <w:rPr>
          <w:noProof/>
        </w:rPr>
        <w:fldChar w:fldCharType="end"/>
      </w:r>
    </w:p>
    <w:p w14:paraId="4ECD7B40" w14:textId="2254C3CD"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_Toc192875323 \h </w:instrText>
      </w:r>
      <w:r>
        <w:rPr>
          <w:noProof/>
        </w:rPr>
      </w:r>
      <w:r>
        <w:rPr>
          <w:noProof/>
        </w:rPr>
        <w:fldChar w:fldCharType="separate"/>
      </w:r>
      <w:r>
        <w:rPr>
          <w:noProof/>
        </w:rPr>
        <w:t>64</w:t>
      </w:r>
      <w:r>
        <w:rPr>
          <w:noProof/>
        </w:rPr>
        <w:fldChar w:fldCharType="end"/>
      </w:r>
    </w:p>
    <w:p w14:paraId="3BFE2B1B" w14:textId="5CD2F45B"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_Toc192875324 \h </w:instrText>
      </w:r>
      <w:r>
        <w:rPr>
          <w:noProof/>
        </w:rPr>
      </w:r>
      <w:r>
        <w:rPr>
          <w:noProof/>
        </w:rPr>
        <w:fldChar w:fldCharType="separate"/>
      </w:r>
      <w:r>
        <w:rPr>
          <w:noProof/>
        </w:rPr>
        <w:t>64</w:t>
      </w:r>
      <w:r>
        <w:rPr>
          <w:noProof/>
        </w:rPr>
        <w:fldChar w:fldCharType="end"/>
      </w:r>
    </w:p>
    <w:p w14:paraId="20C87105" w14:textId="6E58AABF"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5.2.4.4</w:t>
      </w:r>
      <w:r>
        <w:rPr>
          <w:rFonts w:asciiTheme="minorHAnsi" w:eastAsiaTheme="minorEastAsia" w:hAnsiTheme="minorHAnsi" w:cstheme="minorBidi"/>
          <w:noProof/>
          <w:kern w:val="2"/>
          <w:sz w:val="24"/>
          <w:szCs w:val="24"/>
          <w:lang w:eastAsia="ko-KR"/>
          <w14:ligatures w14:val="standardContextual"/>
        </w:rPr>
        <w:tab/>
      </w:r>
      <w:r>
        <w:rPr>
          <w:noProof/>
        </w:rPr>
        <w:t>Operation: remove-stored-mlmodel</w:t>
      </w:r>
      <w:r>
        <w:rPr>
          <w:noProof/>
        </w:rPr>
        <w:tab/>
      </w:r>
      <w:r>
        <w:rPr>
          <w:noProof/>
        </w:rPr>
        <w:fldChar w:fldCharType="begin" w:fldLock="1"/>
      </w:r>
      <w:r>
        <w:rPr>
          <w:noProof/>
        </w:rPr>
        <w:instrText xml:space="preserve"> PAGEREF _Toc192875325 \h </w:instrText>
      </w:r>
      <w:r>
        <w:rPr>
          <w:noProof/>
        </w:rPr>
      </w:r>
      <w:r>
        <w:rPr>
          <w:noProof/>
        </w:rPr>
        <w:fldChar w:fldCharType="separate"/>
      </w:r>
      <w:r>
        <w:rPr>
          <w:noProof/>
        </w:rPr>
        <w:t>64</w:t>
      </w:r>
      <w:r>
        <w:rPr>
          <w:noProof/>
        </w:rPr>
        <w:fldChar w:fldCharType="end"/>
      </w:r>
    </w:p>
    <w:p w14:paraId="44A487DC" w14:textId="58152288"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_Toc192875326 \h </w:instrText>
      </w:r>
      <w:r>
        <w:rPr>
          <w:noProof/>
        </w:rPr>
      </w:r>
      <w:r>
        <w:rPr>
          <w:noProof/>
        </w:rPr>
        <w:fldChar w:fldCharType="separate"/>
      </w:r>
      <w:r>
        <w:rPr>
          <w:noProof/>
        </w:rPr>
        <w:t>64</w:t>
      </w:r>
      <w:r>
        <w:rPr>
          <w:noProof/>
        </w:rPr>
        <w:fldChar w:fldCharType="end"/>
      </w:r>
    </w:p>
    <w:p w14:paraId="76FCE1DA" w14:textId="3831121F"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_Toc192875327 \h </w:instrText>
      </w:r>
      <w:r>
        <w:rPr>
          <w:noProof/>
        </w:rPr>
      </w:r>
      <w:r>
        <w:rPr>
          <w:noProof/>
        </w:rPr>
        <w:fldChar w:fldCharType="separate"/>
      </w:r>
      <w:r>
        <w:rPr>
          <w:noProof/>
        </w:rPr>
        <w:t>64</w:t>
      </w:r>
      <w:r>
        <w:rPr>
          <w:noProof/>
        </w:rPr>
        <w:fldChar w:fldCharType="end"/>
      </w:r>
    </w:p>
    <w:p w14:paraId="5E716DB7" w14:textId="26F0EA25"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sidRPr="00EF035F">
        <w:rPr>
          <w:noProof/>
          <w:lang w:val="en-US"/>
        </w:rPr>
        <w:t>5.2.5</w:t>
      </w:r>
      <w:r>
        <w:rPr>
          <w:rFonts w:asciiTheme="minorHAnsi" w:eastAsiaTheme="minorEastAsia" w:hAnsiTheme="minorHAnsi" w:cstheme="minorBidi"/>
          <w:noProof/>
          <w:kern w:val="2"/>
          <w:sz w:val="24"/>
          <w:szCs w:val="24"/>
          <w:lang w:eastAsia="ko-KR"/>
          <w14:ligatures w14:val="standardContextual"/>
        </w:rPr>
        <w:tab/>
      </w:r>
      <w:r w:rsidRPr="00EF035F">
        <w:rPr>
          <w:noProof/>
          <w:lang w:val="en-US"/>
        </w:rPr>
        <w:t>Notifications</w:t>
      </w:r>
      <w:r>
        <w:rPr>
          <w:noProof/>
        </w:rPr>
        <w:tab/>
      </w:r>
      <w:r>
        <w:rPr>
          <w:noProof/>
        </w:rPr>
        <w:fldChar w:fldCharType="begin" w:fldLock="1"/>
      </w:r>
      <w:r>
        <w:rPr>
          <w:noProof/>
        </w:rPr>
        <w:instrText xml:space="preserve"> PAGEREF _Toc192875328 \h </w:instrText>
      </w:r>
      <w:r>
        <w:rPr>
          <w:noProof/>
        </w:rPr>
      </w:r>
      <w:r>
        <w:rPr>
          <w:noProof/>
        </w:rPr>
        <w:fldChar w:fldCharType="separate"/>
      </w:r>
      <w:r>
        <w:rPr>
          <w:noProof/>
        </w:rPr>
        <w:t>65</w:t>
      </w:r>
      <w:r>
        <w:rPr>
          <w:noProof/>
        </w:rPr>
        <w:fldChar w:fldCharType="end"/>
      </w:r>
    </w:p>
    <w:p w14:paraId="408AF9B2" w14:textId="771094A4"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_Toc192875329 \h </w:instrText>
      </w:r>
      <w:r>
        <w:rPr>
          <w:noProof/>
        </w:rPr>
      </w:r>
      <w:r>
        <w:rPr>
          <w:noProof/>
        </w:rPr>
        <w:fldChar w:fldCharType="separate"/>
      </w:r>
      <w:r>
        <w:rPr>
          <w:noProof/>
        </w:rPr>
        <w:t>66</w:t>
      </w:r>
      <w:r>
        <w:rPr>
          <w:noProof/>
        </w:rPr>
        <w:fldChar w:fldCharType="end"/>
      </w:r>
    </w:p>
    <w:p w14:paraId="2E99F0F1" w14:textId="57CF2165"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_Toc192875330 \h </w:instrText>
      </w:r>
      <w:r>
        <w:rPr>
          <w:noProof/>
        </w:rPr>
      </w:r>
      <w:r>
        <w:rPr>
          <w:noProof/>
        </w:rPr>
        <w:fldChar w:fldCharType="separate"/>
      </w:r>
      <w:r>
        <w:rPr>
          <w:noProof/>
        </w:rPr>
        <w:t>66</w:t>
      </w:r>
      <w:r>
        <w:rPr>
          <w:noProof/>
        </w:rPr>
        <w:fldChar w:fldCharType="end"/>
      </w:r>
    </w:p>
    <w:p w14:paraId="62BD07C5" w14:textId="586436C0"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sidRPr="00EF035F">
        <w:rPr>
          <w:noProof/>
          <w:lang w:val="en-US"/>
        </w:rPr>
        <w:lastRenderedPageBreak/>
        <w:t>5.2.6.2</w:t>
      </w:r>
      <w:r>
        <w:rPr>
          <w:rFonts w:asciiTheme="minorHAnsi" w:eastAsiaTheme="minorEastAsia" w:hAnsiTheme="minorHAnsi" w:cstheme="minorBidi"/>
          <w:noProof/>
          <w:kern w:val="2"/>
          <w:sz w:val="24"/>
          <w:szCs w:val="24"/>
          <w:lang w:eastAsia="ko-KR"/>
          <w14:ligatures w14:val="standardContextual"/>
        </w:rPr>
        <w:tab/>
      </w:r>
      <w:r w:rsidRPr="00EF035F">
        <w:rPr>
          <w:noProof/>
          <w:lang w:val="en-US"/>
        </w:rPr>
        <w:t>Structured data types</w:t>
      </w:r>
      <w:r>
        <w:rPr>
          <w:noProof/>
        </w:rPr>
        <w:tab/>
      </w:r>
      <w:r>
        <w:rPr>
          <w:noProof/>
        </w:rPr>
        <w:fldChar w:fldCharType="begin" w:fldLock="1"/>
      </w:r>
      <w:r>
        <w:rPr>
          <w:noProof/>
        </w:rPr>
        <w:instrText xml:space="preserve"> PAGEREF _Toc192875331 \h </w:instrText>
      </w:r>
      <w:r>
        <w:rPr>
          <w:noProof/>
        </w:rPr>
      </w:r>
      <w:r>
        <w:rPr>
          <w:noProof/>
        </w:rPr>
        <w:fldChar w:fldCharType="separate"/>
      </w:r>
      <w:r>
        <w:rPr>
          <w:noProof/>
        </w:rPr>
        <w:t>66</w:t>
      </w:r>
      <w:r>
        <w:rPr>
          <w:noProof/>
        </w:rPr>
        <w:fldChar w:fldCharType="end"/>
      </w:r>
    </w:p>
    <w:p w14:paraId="08DFEF94" w14:textId="78C4F4DB"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_Toc192875332 \h </w:instrText>
      </w:r>
      <w:r>
        <w:rPr>
          <w:noProof/>
        </w:rPr>
      </w:r>
      <w:r>
        <w:rPr>
          <w:noProof/>
        </w:rPr>
        <w:fldChar w:fldCharType="separate"/>
      </w:r>
      <w:r>
        <w:rPr>
          <w:noProof/>
        </w:rPr>
        <w:t>66</w:t>
      </w:r>
      <w:r>
        <w:rPr>
          <w:noProof/>
        </w:rPr>
        <w:fldChar w:fldCharType="end"/>
      </w:r>
    </w:p>
    <w:p w14:paraId="11F6C088" w14:textId="0555CBEA"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NadrfMLModelStoreRecord</w:t>
      </w:r>
      <w:r>
        <w:rPr>
          <w:noProof/>
        </w:rPr>
        <w:tab/>
      </w:r>
      <w:r>
        <w:rPr>
          <w:noProof/>
        </w:rPr>
        <w:fldChar w:fldCharType="begin" w:fldLock="1"/>
      </w:r>
      <w:r>
        <w:rPr>
          <w:noProof/>
        </w:rPr>
        <w:instrText xml:space="preserve"> PAGEREF _Toc192875333 \h </w:instrText>
      </w:r>
      <w:r>
        <w:rPr>
          <w:noProof/>
        </w:rPr>
      </w:r>
      <w:r>
        <w:rPr>
          <w:noProof/>
        </w:rPr>
        <w:fldChar w:fldCharType="separate"/>
      </w:r>
      <w:r>
        <w:rPr>
          <w:noProof/>
        </w:rPr>
        <w:t>67</w:t>
      </w:r>
      <w:r>
        <w:rPr>
          <w:noProof/>
        </w:rPr>
        <w:fldChar w:fldCharType="end"/>
      </w:r>
    </w:p>
    <w:p w14:paraId="4244EAFC" w14:textId="59B8FA82"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5.2.6.2.3</w:t>
      </w:r>
      <w:r>
        <w:rPr>
          <w:rFonts w:asciiTheme="minorHAnsi" w:eastAsiaTheme="minorEastAsia" w:hAnsiTheme="minorHAnsi" w:cstheme="minorBidi"/>
          <w:noProof/>
          <w:kern w:val="2"/>
          <w:sz w:val="24"/>
          <w:szCs w:val="24"/>
          <w:lang w:eastAsia="ko-KR"/>
          <w14:ligatures w14:val="standardContextual"/>
        </w:rPr>
        <w:tab/>
      </w:r>
      <w:r>
        <w:rPr>
          <w:noProof/>
        </w:rPr>
        <w:t>Type: MLModelInfo</w:t>
      </w:r>
      <w:r>
        <w:rPr>
          <w:noProof/>
        </w:rPr>
        <w:tab/>
      </w:r>
      <w:r>
        <w:rPr>
          <w:noProof/>
        </w:rPr>
        <w:fldChar w:fldCharType="begin" w:fldLock="1"/>
      </w:r>
      <w:r>
        <w:rPr>
          <w:noProof/>
        </w:rPr>
        <w:instrText xml:space="preserve"> PAGEREF _Toc192875334 \h </w:instrText>
      </w:r>
      <w:r>
        <w:rPr>
          <w:noProof/>
        </w:rPr>
      </w:r>
      <w:r>
        <w:rPr>
          <w:noProof/>
        </w:rPr>
        <w:fldChar w:fldCharType="separate"/>
      </w:r>
      <w:r>
        <w:rPr>
          <w:noProof/>
        </w:rPr>
        <w:t>67</w:t>
      </w:r>
      <w:r>
        <w:rPr>
          <w:noProof/>
        </w:rPr>
        <w:fldChar w:fldCharType="end"/>
      </w:r>
    </w:p>
    <w:p w14:paraId="68F7AD9F" w14:textId="275B7396"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5.2.6.2.4</w:t>
      </w:r>
      <w:r>
        <w:rPr>
          <w:rFonts w:asciiTheme="minorHAnsi" w:eastAsiaTheme="minorEastAsia" w:hAnsiTheme="minorHAnsi" w:cstheme="minorBidi"/>
          <w:noProof/>
          <w:kern w:val="2"/>
          <w:sz w:val="24"/>
          <w:szCs w:val="24"/>
          <w:lang w:eastAsia="ko-KR"/>
          <w14:ligatures w14:val="standardContextual"/>
        </w:rPr>
        <w:tab/>
      </w:r>
      <w:r>
        <w:rPr>
          <w:noProof/>
        </w:rPr>
        <w:t>Type: MLModel</w:t>
      </w:r>
      <w:r>
        <w:rPr>
          <w:noProof/>
        </w:rPr>
        <w:tab/>
      </w:r>
      <w:r>
        <w:rPr>
          <w:noProof/>
        </w:rPr>
        <w:fldChar w:fldCharType="begin" w:fldLock="1"/>
      </w:r>
      <w:r>
        <w:rPr>
          <w:noProof/>
        </w:rPr>
        <w:instrText xml:space="preserve"> PAGEREF _Toc192875335 \h </w:instrText>
      </w:r>
      <w:r>
        <w:rPr>
          <w:noProof/>
        </w:rPr>
      </w:r>
      <w:r>
        <w:rPr>
          <w:noProof/>
        </w:rPr>
        <w:fldChar w:fldCharType="separate"/>
      </w:r>
      <w:r>
        <w:rPr>
          <w:noProof/>
        </w:rPr>
        <w:t>67</w:t>
      </w:r>
      <w:r>
        <w:rPr>
          <w:noProof/>
        </w:rPr>
        <w:fldChar w:fldCharType="end"/>
      </w:r>
    </w:p>
    <w:p w14:paraId="00CC9212" w14:textId="23104181"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5.2.6.2.5</w:t>
      </w:r>
      <w:r>
        <w:rPr>
          <w:rFonts w:asciiTheme="minorHAnsi" w:eastAsiaTheme="minorEastAsia" w:hAnsiTheme="minorHAnsi" w:cstheme="minorBidi"/>
          <w:noProof/>
          <w:kern w:val="2"/>
          <w:sz w:val="24"/>
          <w:szCs w:val="24"/>
          <w:lang w:eastAsia="ko-KR"/>
          <w14:ligatures w14:val="standardContextual"/>
        </w:rPr>
        <w:tab/>
      </w:r>
      <w:r>
        <w:rPr>
          <w:noProof/>
        </w:rPr>
        <w:t>Type: MLModelDelResult</w:t>
      </w:r>
      <w:r>
        <w:rPr>
          <w:noProof/>
        </w:rPr>
        <w:tab/>
      </w:r>
      <w:r>
        <w:rPr>
          <w:noProof/>
        </w:rPr>
        <w:fldChar w:fldCharType="begin" w:fldLock="1"/>
      </w:r>
      <w:r>
        <w:rPr>
          <w:noProof/>
        </w:rPr>
        <w:instrText xml:space="preserve"> PAGEREF _Toc192875336 \h </w:instrText>
      </w:r>
      <w:r>
        <w:rPr>
          <w:noProof/>
        </w:rPr>
      </w:r>
      <w:r>
        <w:rPr>
          <w:noProof/>
        </w:rPr>
        <w:fldChar w:fldCharType="separate"/>
      </w:r>
      <w:r>
        <w:rPr>
          <w:noProof/>
        </w:rPr>
        <w:t>68</w:t>
      </w:r>
      <w:r>
        <w:rPr>
          <w:noProof/>
        </w:rPr>
        <w:fldChar w:fldCharType="end"/>
      </w:r>
    </w:p>
    <w:p w14:paraId="430C5FD5" w14:textId="5415388C"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5.2.6.2.6</w:t>
      </w:r>
      <w:r>
        <w:rPr>
          <w:rFonts w:asciiTheme="minorHAnsi" w:eastAsiaTheme="minorEastAsia" w:hAnsiTheme="minorHAnsi" w:cstheme="minorBidi"/>
          <w:noProof/>
          <w:kern w:val="2"/>
          <w:sz w:val="24"/>
          <w:szCs w:val="24"/>
          <w:lang w:eastAsia="ko-KR"/>
          <w14:ligatures w14:val="standardContextual"/>
        </w:rPr>
        <w:tab/>
      </w:r>
      <w:r>
        <w:rPr>
          <w:noProof/>
        </w:rPr>
        <w:t>Type: AllowedConsumer</w:t>
      </w:r>
      <w:r>
        <w:rPr>
          <w:noProof/>
        </w:rPr>
        <w:tab/>
      </w:r>
      <w:r>
        <w:rPr>
          <w:noProof/>
        </w:rPr>
        <w:fldChar w:fldCharType="begin" w:fldLock="1"/>
      </w:r>
      <w:r>
        <w:rPr>
          <w:noProof/>
        </w:rPr>
        <w:instrText xml:space="preserve"> PAGEREF _Toc192875337 \h </w:instrText>
      </w:r>
      <w:r>
        <w:rPr>
          <w:noProof/>
        </w:rPr>
      </w:r>
      <w:r>
        <w:rPr>
          <w:noProof/>
        </w:rPr>
        <w:fldChar w:fldCharType="separate"/>
      </w:r>
      <w:r>
        <w:rPr>
          <w:noProof/>
        </w:rPr>
        <w:t>68</w:t>
      </w:r>
      <w:r>
        <w:rPr>
          <w:noProof/>
        </w:rPr>
        <w:fldChar w:fldCharType="end"/>
      </w:r>
    </w:p>
    <w:p w14:paraId="4CC5370F" w14:textId="335C042F"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5.2.6.2.7</w:t>
      </w:r>
      <w:r>
        <w:rPr>
          <w:rFonts w:asciiTheme="minorHAnsi" w:eastAsiaTheme="minorEastAsia" w:hAnsiTheme="minorHAnsi" w:cstheme="minorBidi"/>
          <w:noProof/>
          <w:kern w:val="2"/>
          <w:sz w:val="24"/>
          <w:szCs w:val="24"/>
          <w:lang w:eastAsia="ko-KR"/>
          <w14:ligatures w14:val="standardContextual"/>
        </w:rPr>
        <w:tab/>
      </w:r>
      <w:r>
        <w:rPr>
          <w:noProof/>
        </w:rPr>
        <w:t>Type: ModelStoreResult</w:t>
      </w:r>
      <w:r>
        <w:rPr>
          <w:noProof/>
        </w:rPr>
        <w:tab/>
      </w:r>
      <w:r>
        <w:rPr>
          <w:noProof/>
        </w:rPr>
        <w:fldChar w:fldCharType="begin" w:fldLock="1"/>
      </w:r>
      <w:r>
        <w:rPr>
          <w:noProof/>
        </w:rPr>
        <w:instrText xml:space="preserve"> PAGEREF _Toc192875338 \h </w:instrText>
      </w:r>
      <w:r>
        <w:rPr>
          <w:noProof/>
        </w:rPr>
      </w:r>
      <w:r>
        <w:rPr>
          <w:noProof/>
        </w:rPr>
        <w:fldChar w:fldCharType="separate"/>
      </w:r>
      <w:r>
        <w:rPr>
          <w:noProof/>
        </w:rPr>
        <w:t>68</w:t>
      </w:r>
      <w:r>
        <w:rPr>
          <w:noProof/>
        </w:rPr>
        <w:fldChar w:fldCharType="end"/>
      </w:r>
    </w:p>
    <w:p w14:paraId="44DE2718" w14:textId="6564622E"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sidRPr="00EF035F">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EF035F">
        <w:rPr>
          <w:noProof/>
          <w:lang w:val="en-US"/>
        </w:rPr>
        <w:t>Simple data types and enumerations</w:t>
      </w:r>
      <w:r>
        <w:rPr>
          <w:noProof/>
        </w:rPr>
        <w:tab/>
      </w:r>
      <w:r>
        <w:rPr>
          <w:noProof/>
        </w:rPr>
        <w:fldChar w:fldCharType="begin" w:fldLock="1"/>
      </w:r>
      <w:r>
        <w:rPr>
          <w:noProof/>
        </w:rPr>
        <w:instrText xml:space="preserve"> PAGEREF _Toc192875339 \h </w:instrText>
      </w:r>
      <w:r>
        <w:rPr>
          <w:noProof/>
        </w:rPr>
      </w:r>
      <w:r>
        <w:rPr>
          <w:noProof/>
        </w:rPr>
        <w:fldChar w:fldCharType="separate"/>
      </w:r>
      <w:r>
        <w:rPr>
          <w:noProof/>
        </w:rPr>
        <w:t>68</w:t>
      </w:r>
      <w:r>
        <w:rPr>
          <w:noProof/>
        </w:rPr>
        <w:fldChar w:fldCharType="end"/>
      </w:r>
    </w:p>
    <w:p w14:paraId="198EAC19" w14:textId="06908182" w:rsidR="006D5E23" w:rsidRDefault="006D5E23">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Enumeration: StoreResult</w:t>
      </w:r>
      <w:r>
        <w:rPr>
          <w:noProof/>
        </w:rPr>
        <w:tab/>
      </w:r>
      <w:r>
        <w:rPr>
          <w:noProof/>
        </w:rPr>
        <w:fldChar w:fldCharType="begin" w:fldLock="1"/>
      </w:r>
      <w:r>
        <w:rPr>
          <w:noProof/>
        </w:rPr>
        <w:instrText xml:space="preserve"> PAGEREF _Toc192875340 \h </w:instrText>
      </w:r>
      <w:r>
        <w:rPr>
          <w:noProof/>
        </w:rPr>
      </w:r>
      <w:r>
        <w:rPr>
          <w:noProof/>
        </w:rPr>
        <w:fldChar w:fldCharType="separate"/>
      </w:r>
      <w:r>
        <w:rPr>
          <w:noProof/>
        </w:rPr>
        <w:t>68</w:t>
      </w:r>
      <w:r>
        <w:rPr>
          <w:noProof/>
        </w:rPr>
        <w:fldChar w:fldCharType="end"/>
      </w:r>
    </w:p>
    <w:p w14:paraId="116CEF89" w14:textId="18FE2CED"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sidRPr="00EF035F">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_Toc192875341 \h </w:instrText>
      </w:r>
      <w:r>
        <w:rPr>
          <w:noProof/>
        </w:rPr>
      </w:r>
      <w:r>
        <w:rPr>
          <w:noProof/>
        </w:rPr>
        <w:fldChar w:fldCharType="separate"/>
      </w:r>
      <w:r>
        <w:rPr>
          <w:noProof/>
        </w:rPr>
        <w:t>68</w:t>
      </w:r>
      <w:r>
        <w:rPr>
          <w:noProof/>
        </w:rPr>
        <w:fldChar w:fldCharType="end"/>
      </w:r>
    </w:p>
    <w:p w14:paraId="1B2E13F1" w14:textId="2F2C8EBA"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_Toc192875342 \h </w:instrText>
      </w:r>
      <w:r>
        <w:rPr>
          <w:noProof/>
        </w:rPr>
      </w:r>
      <w:r>
        <w:rPr>
          <w:noProof/>
        </w:rPr>
        <w:fldChar w:fldCharType="separate"/>
      </w:r>
      <w:r>
        <w:rPr>
          <w:noProof/>
        </w:rPr>
        <w:t>69</w:t>
      </w:r>
      <w:r>
        <w:rPr>
          <w:noProof/>
        </w:rPr>
        <w:fldChar w:fldCharType="end"/>
      </w:r>
    </w:p>
    <w:p w14:paraId="51BFCEBB" w14:textId="2DEDE460"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_Toc192875343 \h </w:instrText>
      </w:r>
      <w:r>
        <w:rPr>
          <w:noProof/>
        </w:rPr>
      </w:r>
      <w:r>
        <w:rPr>
          <w:noProof/>
        </w:rPr>
        <w:fldChar w:fldCharType="separate"/>
      </w:r>
      <w:r>
        <w:rPr>
          <w:noProof/>
        </w:rPr>
        <w:t>69</w:t>
      </w:r>
      <w:r>
        <w:rPr>
          <w:noProof/>
        </w:rPr>
        <w:fldChar w:fldCharType="end"/>
      </w:r>
    </w:p>
    <w:p w14:paraId="466AAF07" w14:textId="0EFFCFCF"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_Toc192875344 \h </w:instrText>
      </w:r>
      <w:r>
        <w:rPr>
          <w:noProof/>
        </w:rPr>
      </w:r>
      <w:r>
        <w:rPr>
          <w:noProof/>
        </w:rPr>
        <w:fldChar w:fldCharType="separate"/>
      </w:r>
      <w:r>
        <w:rPr>
          <w:noProof/>
        </w:rPr>
        <w:t>69</w:t>
      </w:r>
      <w:r>
        <w:rPr>
          <w:noProof/>
        </w:rPr>
        <w:fldChar w:fldCharType="end"/>
      </w:r>
    </w:p>
    <w:p w14:paraId="05C98A3F" w14:textId="4A0E44FF" w:rsidR="006D5E23" w:rsidRDefault="006D5E23">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_Toc192875345 \h </w:instrText>
      </w:r>
      <w:r>
        <w:rPr>
          <w:noProof/>
        </w:rPr>
      </w:r>
      <w:r>
        <w:rPr>
          <w:noProof/>
        </w:rPr>
        <w:fldChar w:fldCharType="separate"/>
      </w:r>
      <w:r>
        <w:rPr>
          <w:noProof/>
        </w:rPr>
        <w:t>69</w:t>
      </w:r>
      <w:r>
        <w:rPr>
          <w:noProof/>
        </w:rPr>
        <w:fldChar w:fldCharType="end"/>
      </w:r>
    </w:p>
    <w:p w14:paraId="1FC9392D" w14:textId="710DFB08"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_Toc192875346 \h </w:instrText>
      </w:r>
      <w:r>
        <w:rPr>
          <w:noProof/>
        </w:rPr>
      </w:r>
      <w:r>
        <w:rPr>
          <w:noProof/>
        </w:rPr>
        <w:fldChar w:fldCharType="separate"/>
      </w:r>
      <w:r>
        <w:rPr>
          <w:noProof/>
        </w:rPr>
        <w:t>69</w:t>
      </w:r>
      <w:r>
        <w:rPr>
          <w:noProof/>
        </w:rPr>
        <w:fldChar w:fldCharType="end"/>
      </w:r>
    </w:p>
    <w:p w14:paraId="05A34639" w14:textId="03902578" w:rsidR="006D5E23" w:rsidRDefault="006D5E23">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_Toc192875347 \h </w:instrText>
      </w:r>
      <w:r>
        <w:rPr>
          <w:noProof/>
        </w:rPr>
      </w:r>
      <w:r>
        <w:rPr>
          <w:noProof/>
        </w:rPr>
        <w:fldChar w:fldCharType="separate"/>
      </w:r>
      <w:r>
        <w:rPr>
          <w:noProof/>
        </w:rPr>
        <w:t>69</w:t>
      </w:r>
      <w:r>
        <w:rPr>
          <w:noProof/>
        </w:rPr>
        <w:fldChar w:fldCharType="end"/>
      </w:r>
    </w:p>
    <w:p w14:paraId="63C9A823" w14:textId="4295B4C5" w:rsidR="006D5E23" w:rsidRDefault="006D5E23">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_Toc192875348 \h </w:instrText>
      </w:r>
      <w:r>
        <w:rPr>
          <w:noProof/>
        </w:rPr>
      </w:r>
      <w:r>
        <w:rPr>
          <w:noProof/>
        </w:rPr>
        <w:fldChar w:fldCharType="separate"/>
      </w:r>
      <w:r>
        <w:rPr>
          <w:noProof/>
        </w:rPr>
        <w:t>71</w:t>
      </w:r>
      <w:r>
        <w:rPr>
          <w:noProof/>
        </w:rPr>
        <w:fldChar w:fldCharType="end"/>
      </w:r>
    </w:p>
    <w:p w14:paraId="4A441FBB" w14:textId="70D7E8A0" w:rsidR="006D5E23" w:rsidRDefault="006D5E23">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_Toc192875349 \h </w:instrText>
      </w:r>
      <w:r>
        <w:rPr>
          <w:noProof/>
        </w:rPr>
      </w:r>
      <w:r>
        <w:rPr>
          <w:noProof/>
        </w:rPr>
        <w:fldChar w:fldCharType="separate"/>
      </w:r>
      <w:r>
        <w:rPr>
          <w:noProof/>
        </w:rPr>
        <w:t>71</w:t>
      </w:r>
      <w:r>
        <w:rPr>
          <w:noProof/>
        </w:rPr>
        <w:fldChar w:fldCharType="end"/>
      </w:r>
    </w:p>
    <w:p w14:paraId="32821AAE" w14:textId="2C448269" w:rsidR="006D5E23" w:rsidRDefault="006D5E23">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Nadrf_DataManagement API</w:t>
      </w:r>
      <w:r>
        <w:rPr>
          <w:noProof/>
        </w:rPr>
        <w:tab/>
      </w:r>
      <w:r>
        <w:rPr>
          <w:noProof/>
        </w:rPr>
        <w:fldChar w:fldCharType="begin" w:fldLock="1"/>
      </w:r>
      <w:r>
        <w:rPr>
          <w:noProof/>
        </w:rPr>
        <w:instrText xml:space="preserve"> PAGEREF _Toc192875350 \h </w:instrText>
      </w:r>
      <w:r>
        <w:rPr>
          <w:noProof/>
        </w:rPr>
      </w:r>
      <w:r>
        <w:rPr>
          <w:noProof/>
        </w:rPr>
        <w:fldChar w:fldCharType="separate"/>
      </w:r>
      <w:r>
        <w:rPr>
          <w:noProof/>
        </w:rPr>
        <w:t>71</w:t>
      </w:r>
      <w:r>
        <w:rPr>
          <w:noProof/>
        </w:rPr>
        <w:fldChar w:fldCharType="end"/>
      </w:r>
    </w:p>
    <w:p w14:paraId="44466592" w14:textId="4F058D4C" w:rsidR="006D5E23" w:rsidRDefault="006D5E23">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Nadrf_MLModelManagement API</w:t>
      </w:r>
      <w:r>
        <w:rPr>
          <w:noProof/>
        </w:rPr>
        <w:tab/>
      </w:r>
      <w:r>
        <w:rPr>
          <w:noProof/>
        </w:rPr>
        <w:fldChar w:fldCharType="begin" w:fldLock="1"/>
      </w:r>
      <w:r>
        <w:rPr>
          <w:noProof/>
        </w:rPr>
        <w:instrText xml:space="preserve"> PAGEREF _Toc192875351 \h </w:instrText>
      </w:r>
      <w:r>
        <w:rPr>
          <w:noProof/>
        </w:rPr>
      </w:r>
      <w:r>
        <w:rPr>
          <w:noProof/>
        </w:rPr>
        <w:fldChar w:fldCharType="separate"/>
      </w:r>
      <w:r>
        <w:rPr>
          <w:noProof/>
        </w:rPr>
        <w:t>84</w:t>
      </w:r>
      <w:r>
        <w:rPr>
          <w:noProof/>
        </w:rPr>
        <w:fldChar w:fldCharType="end"/>
      </w:r>
    </w:p>
    <w:p w14:paraId="5BB35C24" w14:textId="5DE3B49F" w:rsidR="006D5E23" w:rsidRDefault="006D5E23">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_Toc192875352 \h </w:instrText>
      </w:r>
      <w:r>
        <w:rPr>
          <w:noProof/>
        </w:rPr>
      </w:r>
      <w:r>
        <w:rPr>
          <w:noProof/>
        </w:rPr>
        <w:fldChar w:fldCharType="separate"/>
      </w:r>
      <w:r>
        <w:rPr>
          <w:noProof/>
        </w:rPr>
        <w:t>90</w:t>
      </w:r>
      <w:r>
        <w:rPr>
          <w:noProof/>
        </w:rPr>
        <w:fldChar w:fldCharType="end"/>
      </w:r>
    </w:p>
    <w:p w14:paraId="15FB20EE" w14:textId="0AE2C392" w:rsidR="00E9750A" w:rsidRDefault="000C0F99">
      <w: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6B51FD0" w14:textId="77777777" w:rsidR="00E9750A" w:rsidRDefault="00A16F12">
      <w:r>
        <w:t xml:space="preserve">This Technical </w:t>
      </w:r>
      <w:bookmarkStart w:id="36" w:name="spectype3"/>
      <w:r>
        <w:t>Specification</w:t>
      </w:r>
      <w:bookmarkEnd w:id="36"/>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7" w:name="introduction"/>
      <w:bookmarkStart w:id="38" w:name="_Toc72766412"/>
      <w:bookmarkStart w:id="39" w:name="_Toc72766985"/>
      <w:bookmarkStart w:id="40" w:name="_Toc120681534"/>
      <w:bookmarkStart w:id="41" w:name="_Toc94020309"/>
      <w:bookmarkStart w:id="42" w:name="_Toc89426524"/>
      <w:bookmarkStart w:id="43" w:name="_Toc97037716"/>
      <w:bookmarkStart w:id="44" w:name="_Toc36812100"/>
      <w:bookmarkStart w:id="45" w:name="_Toc35971369"/>
      <w:bookmarkStart w:id="46" w:name="_Toc73042437"/>
      <w:bookmarkStart w:id="47" w:name="_Toc97034839"/>
      <w:bookmarkStart w:id="48" w:name="_Toc112937838"/>
      <w:bookmarkStart w:id="49" w:name="_Toc114134595"/>
      <w:bookmarkStart w:id="50" w:name="_Toc100939925"/>
      <w:bookmarkStart w:id="51" w:name="_Toc81242781"/>
      <w:bookmarkStart w:id="52" w:name="_Toc104546791"/>
      <w:bookmarkStart w:id="53" w:name="_Toc133434721"/>
      <w:bookmarkStart w:id="54" w:name="_Toc138693904"/>
      <w:bookmarkStart w:id="55" w:name="_Toc148535614"/>
      <w:bookmarkStart w:id="56" w:name="_Toc162009105"/>
      <w:bookmarkStart w:id="57" w:name="_Toc170160866"/>
      <w:bookmarkStart w:id="58" w:name="_Toc175843913"/>
      <w:bookmarkStart w:id="59" w:name="_Toc180485615"/>
      <w:bookmarkStart w:id="60" w:name="_Toc185517746"/>
      <w:bookmarkStart w:id="61" w:name="_Toc192875154"/>
      <w:bookmarkEnd w:id="37"/>
      <w:r>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62" w:name="_Toc112937839"/>
      <w:bookmarkStart w:id="63" w:name="_Toc81242782"/>
      <w:bookmarkStart w:id="64" w:name="_Toc104546792"/>
      <w:bookmarkStart w:id="65" w:name="_Toc120681535"/>
      <w:bookmarkStart w:id="66" w:name="_Toc94020310"/>
      <w:bookmarkStart w:id="67" w:name="_Toc114134596"/>
      <w:bookmarkStart w:id="68" w:name="_Toc72766986"/>
      <w:bookmarkStart w:id="69" w:name="_Toc510696578"/>
      <w:bookmarkStart w:id="70" w:name="_Toc89426525"/>
      <w:bookmarkStart w:id="71" w:name="_Toc36812101"/>
      <w:bookmarkStart w:id="72" w:name="_Toc97037717"/>
      <w:bookmarkStart w:id="73" w:name="_Toc72766413"/>
      <w:bookmarkStart w:id="74" w:name="_Toc73042438"/>
      <w:bookmarkStart w:id="75" w:name="_Toc35971370"/>
      <w:bookmarkStart w:id="76" w:name="_Toc97034840"/>
      <w:bookmarkStart w:id="77" w:name="_Toc100939926"/>
      <w:bookmarkStart w:id="78" w:name="_Toc133434722"/>
      <w:bookmarkStart w:id="79" w:name="_Toc138693905"/>
      <w:bookmarkStart w:id="80" w:name="_Toc148535615"/>
      <w:bookmarkStart w:id="81" w:name="_Toc162009106"/>
      <w:bookmarkStart w:id="82" w:name="_Toc170160867"/>
      <w:bookmarkStart w:id="83" w:name="_Toc175843914"/>
      <w:bookmarkStart w:id="84" w:name="_Toc180485616"/>
      <w:bookmarkStart w:id="85" w:name="_Toc185517747"/>
      <w:bookmarkStart w:id="86" w:name="_Toc192875155"/>
      <w:r>
        <w:lastRenderedPageBreak/>
        <w:t>1</w:t>
      </w:r>
      <w:r>
        <w:tab/>
        <w:t>Scope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87" w:name="_Toc35971371"/>
      <w:bookmarkStart w:id="88" w:name="_Toc36812102"/>
      <w:bookmarkStart w:id="89" w:name="_Toc72766414"/>
      <w:bookmarkStart w:id="90" w:name="_Toc510696579"/>
      <w:bookmarkStart w:id="91" w:name="_Toc72766987"/>
      <w:bookmarkStart w:id="92" w:name="_Toc94020311"/>
      <w:bookmarkStart w:id="93" w:name="_Toc73042439"/>
      <w:bookmarkStart w:id="94" w:name="_Toc81242783"/>
      <w:bookmarkStart w:id="95" w:name="_Toc97034841"/>
      <w:bookmarkStart w:id="96" w:name="_Toc120681536"/>
      <w:bookmarkStart w:id="97" w:name="_Toc89426526"/>
      <w:bookmarkStart w:id="98" w:name="_Toc114134597"/>
      <w:bookmarkStart w:id="99" w:name="_Toc112937840"/>
      <w:bookmarkStart w:id="100" w:name="_Toc97037718"/>
      <w:bookmarkStart w:id="101" w:name="_Toc100939927"/>
      <w:bookmarkStart w:id="102" w:name="_Toc104546793"/>
      <w:bookmarkStart w:id="103" w:name="_Toc133434723"/>
      <w:bookmarkStart w:id="104" w:name="_Toc138693906"/>
      <w:bookmarkStart w:id="105" w:name="_Toc148535616"/>
      <w:bookmarkStart w:id="106" w:name="_Toc162009107"/>
      <w:bookmarkStart w:id="107" w:name="_Toc170160868"/>
      <w:bookmarkStart w:id="108" w:name="_Toc175843915"/>
      <w:bookmarkStart w:id="109" w:name="_Toc180485617"/>
      <w:bookmarkStart w:id="110" w:name="_Toc185517748"/>
      <w:bookmarkStart w:id="111" w:name="_Toc192875156"/>
      <w:r>
        <w:t>2</w:t>
      </w:r>
      <w:r>
        <w:tab/>
        <w:t>References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2" w:name="OLE_LINK1"/>
      <w:bookmarkStart w:id="113" w:name="OLE_LINK4"/>
      <w:bookmarkStart w:id="114" w:name="OLE_LINK2"/>
      <w:bookmarkStart w:id="11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2"/>
    <w:bookmarkEnd w:id="113"/>
    <w:bookmarkEnd w:id="114"/>
    <w:bookmarkEnd w:id="11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6" w:name="_Hlk494379671"/>
      <w:r>
        <w:t>Session Management Event Exposure</w:t>
      </w:r>
      <w:bookmarkEnd w:id="11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7" w:name="_Toc97034842"/>
      <w:bookmarkStart w:id="118" w:name="_Toc120681537"/>
      <w:bookmarkStart w:id="119" w:name="_Toc36812103"/>
      <w:bookmarkStart w:id="120" w:name="_Toc72766988"/>
      <w:bookmarkStart w:id="121" w:name="_Toc72766415"/>
      <w:bookmarkStart w:id="122" w:name="_Toc104546794"/>
      <w:bookmarkStart w:id="123" w:name="_Toc100939928"/>
      <w:bookmarkStart w:id="124" w:name="_Toc73042440"/>
      <w:bookmarkStart w:id="125" w:name="_Toc97037719"/>
      <w:bookmarkStart w:id="126" w:name="_Toc89426527"/>
      <w:bookmarkStart w:id="127" w:name="_Toc114134598"/>
      <w:bookmarkStart w:id="128" w:name="_Toc94020312"/>
      <w:bookmarkStart w:id="129" w:name="_Toc35971372"/>
      <w:bookmarkStart w:id="130" w:name="_Toc510696580"/>
      <w:bookmarkStart w:id="131" w:name="_Toc81242784"/>
      <w:bookmarkStart w:id="13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33" w:name="_Toc133434724"/>
      <w:bookmarkStart w:id="134" w:name="_Toc138693907"/>
      <w:bookmarkStart w:id="135"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Heading1"/>
      </w:pPr>
      <w:bookmarkStart w:id="136" w:name="_Toc162009108"/>
      <w:bookmarkStart w:id="137" w:name="_Toc170160869"/>
      <w:bookmarkStart w:id="138" w:name="_Toc175843916"/>
      <w:bookmarkStart w:id="139" w:name="_Toc180485618"/>
      <w:bookmarkStart w:id="140" w:name="_Toc185517749"/>
      <w:bookmarkStart w:id="141" w:name="_Toc192875157"/>
      <w:r>
        <w:t>3</w:t>
      </w:r>
      <w:r>
        <w:tab/>
        <w:t>Definitions, symbols and 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4B01A31" w14:textId="77777777" w:rsidR="00E9750A" w:rsidRDefault="00A16F12">
      <w:pPr>
        <w:pStyle w:val="Heading2"/>
      </w:pPr>
      <w:bookmarkStart w:id="142" w:name="_Toc72766416"/>
      <w:bookmarkStart w:id="143" w:name="_Toc94020313"/>
      <w:bookmarkStart w:id="144" w:name="_Toc114134599"/>
      <w:bookmarkStart w:id="145" w:name="_Toc72766989"/>
      <w:bookmarkStart w:id="146" w:name="_Toc35971373"/>
      <w:bookmarkStart w:id="147" w:name="_Toc73042441"/>
      <w:bookmarkStart w:id="148" w:name="_Toc112937842"/>
      <w:bookmarkStart w:id="149" w:name="_Toc120681538"/>
      <w:bookmarkStart w:id="150" w:name="_Toc97037720"/>
      <w:bookmarkStart w:id="151" w:name="_Toc510696581"/>
      <w:bookmarkStart w:id="152" w:name="_Toc100939929"/>
      <w:bookmarkStart w:id="153" w:name="_Toc104546795"/>
      <w:bookmarkStart w:id="154" w:name="_Toc89426528"/>
      <w:bookmarkStart w:id="155" w:name="_Toc36812104"/>
      <w:bookmarkStart w:id="156" w:name="_Toc97034843"/>
      <w:bookmarkStart w:id="157" w:name="_Toc81242785"/>
      <w:bookmarkStart w:id="158" w:name="_Toc133434725"/>
      <w:bookmarkStart w:id="159" w:name="_Toc138693908"/>
      <w:bookmarkStart w:id="160" w:name="_Toc148535618"/>
      <w:bookmarkStart w:id="161" w:name="_Toc162009109"/>
      <w:bookmarkStart w:id="162" w:name="_Toc170160870"/>
      <w:bookmarkStart w:id="163" w:name="_Toc175843917"/>
      <w:bookmarkStart w:id="164" w:name="_Toc180485619"/>
      <w:bookmarkStart w:id="165" w:name="_Toc185517750"/>
      <w:bookmarkStart w:id="166" w:name="_Toc192875158"/>
      <w:r>
        <w:t>3.1</w:t>
      </w:r>
      <w:r>
        <w:tab/>
        <w:t>Definitions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2E9A609" w14:textId="77777777" w:rsidR="00E9750A" w:rsidRDefault="00A16F12">
      <w:bookmarkStart w:id="167" w:name="_Toc35971374"/>
      <w:bookmarkStart w:id="168" w:name="_Toc510696582"/>
      <w:bookmarkStart w:id="169" w:name="_Toc97034844"/>
      <w:bookmarkStart w:id="170" w:name="_Toc94020314"/>
      <w:bookmarkStart w:id="171" w:name="_Toc81242786"/>
      <w:bookmarkStart w:id="172" w:name="_Toc72766417"/>
      <w:bookmarkStart w:id="173" w:name="_Toc72766990"/>
      <w:bookmarkStart w:id="174" w:name="_Toc100939930"/>
      <w:bookmarkStart w:id="175" w:name="_Toc104546796"/>
      <w:bookmarkStart w:id="176" w:name="_Toc97037721"/>
      <w:bookmarkStart w:id="177" w:name="_Toc112937843"/>
      <w:bookmarkStart w:id="178" w:name="_Toc73042442"/>
      <w:bookmarkStart w:id="179" w:name="_Toc36812105"/>
      <w:bookmarkStart w:id="180" w:name="_Toc114134600"/>
      <w:bookmarkStart w:id="181" w:name="_Toc89426529"/>
      <w:r>
        <w:t xml:space="preserve">For the purposes of the present document, the terms and definitions given in </w:t>
      </w:r>
      <w:bookmarkStart w:id="182" w:name="OLE_LINK6"/>
      <w:bookmarkStart w:id="183" w:name="OLE_LINK7"/>
      <w:bookmarkStart w:id="184" w:name="OLE_LINK8"/>
      <w:r>
        <w:t xml:space="preserve">3GPP </w:t>
      </w:r>
      <w:bookmarkEnd w:id="182"/>
      <w:bookmarkEnd w:id="183"/>
      <w:bookmarkEnd w:id="18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85" w:name="_Toc120681539"/>
      <w:bookmarkStart w:id="186" w:name="_Toc133434726"/>
      <w:bookmarkStart w:id="187" w:name="_Toc138693909"/>
      <w:bookmarkStart w:id="188" w:name="_Toc148535619"/>
      <w:bookmarkStart w:id="189" w:name="_Toc162009110"/>
      <w:bookmarkStart w:id="190" w:name="_Toc170160871"/>
      <w:bookmarkStart w:id="191" w:name="_Toc175843918"/>
      <w:bookmarkStart w:id="192" w:name="_Toc180485620"/>
      <w:bookmarkStart w:id="193" w:name="_Toc185517751"/>
      <w:bookmarkStart w:id="194" w:name="_Toc192875159"/>
      <w:r>
        <w:t>3.2</w:t>
      </w:r>
      <w:r>
        <w:tab/>
        <w:t>Symbols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5"/>
      <w:bookmarkEnd w:id="186"/>
      <w:bookmarkEnd w:id="187"/>
      <w:bookmarkEnd w:id="188"/>
      <w:bookmarkEnd w:id="189"/>
      <w:bookmarkEnd w:id="190"/>
      <w:bookmarkEnd w:id="191"/>
      <w:bookmarkEnd w:id="192"/>
      <w:bookmarkEnd w:id="193"/>
      <w:bookmarkEnd w:id="194"/>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95" w:name="_Toc112937844"/>
      <w:bookmarkStart w:id="196" w:name="_Toc104546797"/>
      <w:bookmarkStart w:id="197" w:name="_Toc100939931"/>
      <w:bookmarkStart w:id="198" w:name="_Toc81242787"/>
      <w:bookmarkStart w:id="199" w:name="_Toc36812106"/>
      <w:bookmarkStart w:id="200" w:name="_Toc114134601"/>
      <w:bookmarkStart w:id="201" w:name="_Toc89426530"/>
      <w:bookmarkStart w:id="202" w:name="_Toc94020315"/>
      <w:bookmarkStart w:id="203" w:name="_Toc97037722"/>
      <w:bookmarkStart w:id="204" w:name="_Toc73042443"/>
      <w:bookmarkStart w:id="205" w:name="_Toc35971375"/>
      <w:bookmarkStart w:id="206" w:name="_Toc510696583"/>
      <w:bookmarkStart w:id="207" w:name="_Toc97034845"/>
      <w:bookmarkStart w:id="208" w:name="_Toc120681540"/>
      <w:bookmarkStart w:id="209" w:name="_Toc72766991"/>
      <w:bookmarkStart w:id="210" w:name="_Toc72766418"/>
      <w:bookmarkStart w:id="211" w:name="_Toc133434727"/>
      <w:bookmarkStart w:id="212" w:name="_Toc138693910"/>
      <w:bookmarkStart w:id="213" w:name="_Toc148535620"/>
      <w:bookmarkStart w:id="214" w:name="_Toc162009111"/>
      <w:bookmarkStart w:id="215" w:name="_Toc170160872"/>
      <w:bookmarkStart w:id="216" w:name="_Toc175843919"/>
      <w:bookmarkStart w:id="217" w:name="_Toc180485621"/>
      <w:bookmarkStart w:id="218" w:name="_Toc185517752"/>
      <w:bookmarkStart w:id="219" w:name="_Toc192875160"/>
      <w:r>
        <w:t>3.3</w:t>
      </w:r>
      <w:r>
        <w:tab/>
        <w:t>Abbreviations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20" w:name="_Toc35971377"/>
      <w:bookmarkStart w:id="221" w:name="_Toc36812108"/>
      <w:bookmarkStart w:id="222" w:name="_Toc510696585"/>
      <w:bookmarkStart w:id="223" w:name="_Toc114134602"/>
      <w:bookmarkStart w:id="224" w:name="_Toc94020316"/>
      <w:bookmarkStart w:id="225" w:name="_Toc120681541"/>
      <w:bookmarkStart w:id="226" w:name="_Toc72766992"/>
      <w:bookmarkStart w:id="227" w:name="_Toc97034846"/>
      <w:bookmarkStart w:id="228" w:name="_Toc104546798"/>
      <w:bookmarkStart w:id="229" w:name="_Toc73042444"/>
      <w:bookmarkStart w:id="230" w:name="_Toc97037723"/>
      <w:bookmarkStart w:id="231" w:name="_Toc112937845"/>
      <w:bookmarkStart w:id="232" w:name="_Toc72766419"/>
      <w:bookmarkStart w:id="233" w:name="_Toc81242788"/>
      <w:bookmarkStart w:id="234" w:name="_Toc89426531"/>
      <w:bookmarkStart w:id="235"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36" w:name="_Toc133434728"/>
      <w:bookmarkStart w:id="237" w:name="_Toc138693911"/>
      <w:bookmarkStart w:id="238" w:name="_Toc148535621"/>
      <w:bookmarkStart w:id="239" w:name="_Toc162009112"/>
      <w:bookmarkStart w:id="240" w:name="_Toc170160873"/>
      <w:bookmarkStart w:id="241" w:name="_Toc175843920"/>
      <w:bookmarkStart w:id="242" w:name="_Toc180485622"/>
      <w:bookmarkStart w:id="243" w:name="_Toc185517753"/>
      <w:bookmarkStart w:id="244" w:name="_Toc192875161"/>
      <w:r>
        <w:t>4</w:t>
      </w:r>
      <w:r>
        <w:tab/>
        <w:t xml:space="preserve">Services offered by the </w:t>
      </w:r>
      <w:bookmarkEnd w:id="220"/>
      <w:bookmarkEnd w:id="221"/>
      <w:bookmarkEnd w:id="222"/>
      <w:r>
        <w:t>ADRF</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5E0619E" w14:textId="77777777" w:rsidR="00E9750A" w:rsidRDefault="00A16F12">
      <w:pPr>
        <w:pStyle w:val="Heading2"/>
      </w:pPr>
      <w:bookmarkStart w:id="245" w:name="_Toc36812109"/>
      <w:bookmarkStart w:id="246" w:name="_Toc97034847"/>
      <w:bookmarkStart w:id="247" w:name="_Toc72766993"/>
      <w:bookmarkStart w:id="248" w:name="_Toc510696586"/>
      <w:bookmarkStart w:id="249" w:name="_Toc97037724"/>
      <w:bookmarkStart w:id="250" w:name="_Toc94020317"/>
      <w:bookmarkStart w:id="251" w:name="_Toc81242789"/>
      <w:bookmarkStart w:id="252" w:name="_Toc72766420"/>
      <w:bookmarkStart w:id="253" w:name="_Toc100939933"/>
      <w:bookmarkStart w:id="254" w:name="_Toc112937846"/>
      <w:bookmarkStart w:id="255" w:name="_Toc114134603"/>
      <w:bookmarkStart w:id="256" w:name="_Toc89426532"/>
      <w:bookmarkStart w:id="257" w:name="_Toc104546799"/>
      <w:bookmarkStart w:id="258" w:name="_Toc120681542"/>
      <w:bookmarkStart w:id="259" w:name="_Toc35971378"/>
      <w:bookmarkStart w:id="260" w:name="_Toc73042445"/>
      <w:bookmarkStart w:id="261" w:name="_Toc133434729"/>
      <w:bookmarkStart w:id="262" w:name="_Toc138693912"/>
      <w:bookmarkStart w:id="263" w:name="_Toc148535622"/>
      <w:bookmarkStart w:id="264" w:name="_Toc162009113"/>
      <w:bookmarkStart w:id="265" w:name="_Toc170160874"/>
      <w:bookmarkStart w:id="266" w:name="_Toc175843921"/>
      <w:bookmarkStart w:id="267" w:name="_Toc180485623"/>
      <w:bookmarkStart w:id="268" w:name="_Toc185517754"/>
      <w:bookmarkStart w:id="269" w:name="_Toc192875162"/>
      <w:r>
        <w:t>4.1</w:t>
      </w:r>
      <w:r>
        <w:tab/>
        <w:t>Introduction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A4BA4ED" w14:textId="173061F5" w:rsidR="00832B49" w:rsidRDefault="00832B49" w:rsidP="000E2DCF">
      <w:pPr>
        <w:rPr>
          <w:lang w:eastAsia="zh-CN"/>
        </w:rPr>
      </w:pPr>
      <w:bookmarkStart w:id="270" w:name="_Toc94020318"/>
      <w:bookmarkStart w:id="271" w:name="_Toc73042446"/>
      <w:bookmarkStart w:id="272" w:name="_Toc81242790"/>
      <w:bookmarkStart w:id="273" w:name="_Toc89426533"/>
      <w:bookmarkStart w:id="274" w:name="_Toc72766421"/>
      <w:bookmarkStart w:id="275" w:name="_Toc72766994"/>
      <w:bookmarkStart w:id="276" w:name="_Toc114134604"/>
      <w:bookmarkStart w:id="277" w:name="_Toc112937847"/>
      <w:bookmarkStart w:id="278" w:name="_Toc100939934"/>
      <w:bookmarkStart w:id="279" w:name="_Toc120681543"/>
      <w:bookmarkStart w:id="280" w:name="_Toc97034848"/>
      <w:bookmarkStart w:id="281" w:name="_Toc97037725"/>
      <w:bookmarkStart w:id="282" w:name="_Toc104546800"/>
      <w:bookmarkStart w:id="283" w:name="_Toc133434730"/>
      <w:bookmarkStart w:id="28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285" w:name="_Toc148535623"/>
      <w:bookmarkStart w:id="286" w:name="_Toc162009114"/>
      <w:bookmarkStart w:id="287" w:name="_Toc170160875"/>
      <w:bookmarkStart w:id="288"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SimSun"/>
        </w:rPr>
      </w:pPr>
    </w:p>
    <w:p w14:paraId="29830942" w14:textId="77777777" w:rsidR="00E9750A" w:rsidRDefault="00A16F12">
      <w:pPr>
        <w:pStyle w:val="Heading2"/>
      </w:pPr>
      <w:bookmarkStart w:id="289" w:name="_Toc180485624"/>
      <w:bookmarkStart w:id="290" w:name="_Toc185517755"/>
      <w:bookmarkStart w:id="291" w:name="_Toc192875163"/>
      <w:r>
        <w:lastRenderedPageBreak/>
        <w:t>4.2</w:t>
      </w:r>
      <w:r>
        <w:tab/>
        <w:t>Nadrf_DataManagement Service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306E1D9" w14:textId="77777777" w:rsidR="00E9750A" w:rsidRDefault="00A16F12">
      <w:pPr>
        <w:pStyle w:val="Heading3"/>
      </w:pPr>
      <w:bookmarkStart w:id="292" w:name="_Toc114134605"/>
      <w:bookmarkStart w:id="293" w:name="_Toc120681544"/>
      <w:bookmarkStart w:id="294" w:name="_Toc100939935"/>
      <w:bookmarkStart w:id="295" w:name="_Toc112937848"/>
      <w:bookmarkStart w:id="296" w:name="_Toc104546801"/>
      <w:bookmarkStart w:id="297" w:name="_Toc97037726"/>
      <w:bookmarkStart w:id="298" w:name="_Toc73042447"/>
      <w:bookmarkStart w:id="299" w:name="_Toc97034849"/>
      <w:bookmarkStart w:id="300" w:name="_Toc72766422"/>
      <w:bookmarkStart w:id="301" w:name="_Toc81242791"/>
      <w:bookmarkStart w:id="302" w:name="_Toc94020319"/>
      <w:bookmarkStart w:id="303" w:name="_Toc72766995"/>
      <w:bookmarkStart w:id="304" w:name="_Toc89426534"/>
      <w:bookmarkStart w:id="305" w:name="_Toc133434731"/>
      <w:bookmarkStart w:id="306" w:name="_Toc138693914"/>
      <w:bookmarkStart w:id="307" w:name="_Toc148535624"/>
      <w:bookmarkStart w:id="308" w:name="_Toc162009115"/>
      <w:bookmarkStart w:id="309" w:name="_Toc170160876"/>
      <w:bookmarkStart w:id="310" w:name="_Toc175843923"/>
      <w:bookmarkStart w:id="311" w:name="_Toc180485625"/>
      <w:bookmarkStart w:id="312" w:name="_Toc185517756"/>
      <w:bookmarkStart w:id="313" w:name="_Toc192875164"/>
      <w:r>
        <w:t>4.2.1</w:t>
      </w:r>
      <w:r>
        <w:tab/>
        <w:t>Service Description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A131680" w14:textId="77777777" w:rsidR="00E9750A" w:rsidRDefault="00A16F12">
      <w:pPr>
        <w:pStyle w:val="Heading4"/>
      </w:pPr>
      <w:bookmarkStart w:id="314" w:name="_Toc50031910"/>
      <w:bookmarkStart w:id="315" w:name="_Toc51762830"/>
      <w:bookmarkStart w:id="316" w:name="_Toc94020320"/>
      <w:bookmarkStart w:id="317" w:name="_Toc81244729"/>
      <w:bookmarkStart w:id="318" w:name="_Toc120681545"/>
      <w:bookmarkStart w:id="319" w:name="_Toc100939936"/>
      <w:bookmarkStart w:id="320" w:name="_Toc36102395"/>
      <w:bookmarkStart w:id="321" w:name="_Toc34266224"/>
      <w:bookmarkStart w:id="322" w:name="_Toc97037727"/>
      <w:bookmarkStart w:id="323" w:name="_Toc114134606"/>
      <w:bookmarkStart w:id="324" w:name="_Toc43563437"/>
      <w:bookmarkStart w:id="325" w:name="_Toc89426535"/>
      <w:bookmarkStart w:id="326" w:name="_Toc73564345"/>
      <w:bookmarkStart w:id="327" w:name="_Toc56640897"/>
      <w:bookmarkStart w:id="328" w:name="_Toc112937849"/>
      <w:bookmarkStart w:id="329" w:name="_Toc97034850"/>
      <w:bookmarkStart w:id="330" w:name="_Toc45133980"/>
      <w:bookmarkStart w:id="331" w:name="_Toc66231733"/>
      <w:bookmarkStart w:id="332" w:name="_Toc68168894"/>
      <w:bookmarkStart w:id="333" w:name="_Toc59017865"/>
      <w:bookmarkStart w:id="334" w:name="_Toc28012754"/>
      <w:bookmarkStart w:id="335" w:name="_Toc70550540"/>
      <w:bookmarkStart w:id="336" w:name="_Toc104546802"/>
      <w:bookmarkStart w:id="337" w:name="_Toc133434732"/>
      <w:bookmarkStart w:id="338" w:name="_Toc138693915"/>
      <w:bookmarkStart w:id="339" w:name="_Toc148535625"/>
      <w:bookmarkStart w:id="340" w:name="_Toc162009116"/>
      <w:bookmarkStart w:id="341" w:name="_Toc170160877"/>
      <w:bookmarkStart w:id="342" w:name="_Toc175843924"/>
      <w:bookmarkStart w:id="343" w:name="_Toc180485626"/>
      <w:bookmarkStart w:id="344" w:name="_Toc185517757"/>
      <w:bookmarkStart w:id="345" w:name="_Toc192875165"/>
      <w:r>
        <w:t>4.2.</w:t>
      </w:r>
      <w:r>
        <w:rPr>
          <w:rFonts w:hint="eastAsia"/>
          <w:lang w:eastAsia="zh-CN"/>
        </w:rPr>
        <w:t>1</w:t>
      </w:r>
      <w:r>
        <w:rPr>
          <w:lang w:eastAsia="zh-CN"/>
        </w:rPr>
        <w:t>.1</w:t>
      </w:r>
      <w:r>
        <w:tab/>
      </w:r>
      <w:r>
        <w:rPr>
          <w:rFonts w:hint="eastAsia"/>
          <w:lang w:eastAsia="zh-CN"/>
        </w:rPr>
        <w:t>Overview</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C4FD1B4" w14:textId="77777777" w:rsidR="00832B49" w:rsidRDefault="00832B49" w:rsidP="00832B49">
      <w:bookmarkStart w:id="346" w:name="_Toc89426536"/>
      <w:bookmarkStart w:id="347" w:name="_Toc94020321"/>
      <w:bookmarkStart w:id="348" w:name="_Toc97034851"/>
      <w:bookmarkStart w:id="349" w:name="_Toc97037728"/>
      <w:bookmarkStart w:id="350" w:name="_Toc100939937"/>
      <w:bookmarkStart w:id="351" w:name="_Toc104546803"/>
      <w:bookmarkStart w:id="352" w:name="_Toc112937850"/>
      <w:bookmarkStart w:id="353" w:name="_Toc114134607"/>
      <w:bookmarkStart w:id="354" w:name="_Toc120681546"/>
      <w:bookmarkStart w:id="355" w:name="_Toc50031911"/>
      <w:bookmarkStart w:id="356" w:name="_Toc43563438"/>
      <w:bookmarkStart w:id="357" w:name="_Toc34266225"/>
      <w:bookmarkStart w:id="358" w:name="_Toc28012755"/>
      <w:bookmarkStart w:id="359" w:name="_Toc45133981"/>
      <w:bookmarkStart w:id="360" w:name="_Toc36102396"/>
      <w:bookmarkStart w:id="361" w:name="_Toc70550541"/>
      <w:bookmarkStart w:id="362" w:name="_Toc59017866"/>
      <w:bookmarkStart w:id="363" w:name="_Toc68168895"/>
      <w:bookmarkStart w:id="364" w:name="_Toc66231734"/>
      <w:bookmarkStart w:id="365" w:name="_Toc81244730"/>
      <w:bookmarkStart w:id="366" w:name="_Toc73564346"/>
      <w:bookmarkStart w:id="367" w:name="_Toc56640898"/>
      <w:bookmarkStart w:id="368" w:name="_Toc51762831"/>
      <w:bookmarkStart w:id="369" w:name="_Toc133434733"/>
      <w:bookmarkStart w:id="370" w:name="_Toc138693916"/>
      <w:bookmarkStart w:id="371"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72" w:name="_Toc162009117"/>
      <w:bookmarkStart w:id="373" w:name="_Toc170160878"/>
      <w:bookmarkStart w:id="374" w:name="_Toc175843925"/>
      <w:bookmarkStart w:id="375" w:name="_Toc180485627"/>
      <w:bookmarkStart w:id="376" w:name="_Toc185517758"/>
      <w:bookmarkStart w:id="377" w:name="_Toc192875166"/>
      <w:r>
        <w:t>4.2.</w:t>
      </w:r>
      <w:r>
        <w:rPr>
          <w:rFonts w:hint="eastAsia"/>
        </w:rPr>
        <w:t>1</w:t>
      </w:r>
      <w:r>
        <w:t>.2</w:t>
      </w:r>
      <w:r>
        <w:rPr>
          <w:rFonts w:hint="eastAsia"/>
        </w:rPr>
        <w:tab/>
      </w:r>
      <w:r>
        <w:t>Service Architecture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15pt;height:105.3pt;mso-width-percent:0;mso-height-percent:0;mso-width-percent:0;mso-height-percent:0" o:ole="">
            <v:imagedata r:id="rId12" o:title=""/>
          </v:shape>
          <o:OLEObject Type="Embed" ProgID="Visio.Drawing.15" ShapeID="_x0000_i1026" DrawAspect="Content" ObjectID="_1803479386"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5pt;height:119.45pt;mso-width-percent:0;mso-height-percent:0;mso-width-percent:0;mso-height-percent:0" o:ole="">
            <v:imagedata r:id="rId14" o:title=""/>
          </v:shape>
          <o:OLEObject Type="Embed" ProgID="Visio.Drawing.15" ShapeID="_x0000_i1027" DrawAspect="Content" ObjectID="_1803479387" r:id="rId15"/>
        </w:object>
      </w:r>
    </w:p>
    <w:p w14:paraId="5E8CC08C" w14:textId="77777777" w:rsidR="00E9750A" w:rsidRDefault="00A16F12">
      <w:pPr>
        <w:pStyle w:val="TF"/>
      </w:pPr>
      <w:r>
        <w:t xml:space="preserve">Figure 4.2.1.2-2: </w:t>
      </w:r>
      <w:bookmarkStart w:id="378" w:name="_Hlk68599672"/>
      <w:r>
        <w:t xml:space="preserve">Nadrf_DataManagement service </w:t>
      </w:r>
      <w:bookmarkEnd w:id="378"/>
      <w:r>
        <w:t>architecture, reference point representation</w:t>
      </w:r>
    </w:p>
    <w:p w14:paraId="58C3AFF9" w14:textId="77777777" w:rsidR="00E9750A" w:rsidRDefault="00A16F12">
      <w:pPr>
        <w:pStyle w:val="Heading4"/>
        <w:rPr>
          <w:lang w:val="en-US"/>
        </w:rPr>
      </w:pPr>
      <w:bookmarkStart w:id="379" w:name="_Toc28012756"/>
      <w:bookmarkStart w:id="380" w:name="_Toc34266226"/>
      <w:bookmarkStart w:id="381" w:name="_Toc36102397"/>
      <w:bookmarkStart w:id="382" w:name="_Toc43563439"/>
      <w:bookmarkStart w:id="383" w:name="_Toc45133982"/>
      <w:bookmarkStart w:id="384" w:name="_Toc50031912"/>
      <w:bookmarkStart w:id="385" w:name="_Toc51762832"/>
      <w:bookmarkStart w:id="386" w:name="_Toc56640899"/>
      <w:bookmarkStart w:id="387" w:name="_Toc59017867"/>
      <w:bookmarkStart w:id="388" w:name="_Toc66231735"/>
      <w:bookmarkStart w:id="389" w:name="_Toc68168896"/>
      <w:bookmarkStart w:id="390" w:name="_Toc70550542"/>
      <w:bookmarkStart w:id="391" w:name="_Toc73564347"/>
      <w:bookmarkStart w:id="392" w:name="_Toc81244731"/>
      <w:bookmarkStart w:id="393" w:name="_Toc89426537"/>
      <w:bookmarkStart w:id="394" w:name="_Toc94020322"/>
      <w:bookmarkStart w:id="395" w:name="_Toc97034852"/>
      <w:bookmarkStart w:id="396" w:name="_Toc97037729"/>
      <w:bookmarkStart w:id="397" w:name="_Toc100939938"/>
      <w:bookmarkStart w:id="398" w:name="_Toc104546804"/>
      <w:bookmarkStart w:id="399" w:name="_Toc112937851"/>
      <w:bookmarkStart w:id="400" w:name="_Toc114134608"/>
      <w:bookmarkStart w:id="401" w:name="_Toc120681547"/>
      <w:bookmarkStart w:id="402" w:name="_Toc133434734"/>
      <w:bookmarkStart w:id="403" w:name="_Toc138693917"/>
      <w:bookmarkStart w:id="404" w:name="_Toc148535627"/>
      <w:bookmarkStart w:id="405" w:name="_Toc162009118"/>
      <w:bookmarkStart w:id="406" w:name="_Toc170160879"/>
      <w:bookmarkStart w:id="407" w:name="_Toc175843926"/>
      <w:bookmarkStart w:id="408" w:name="_Toc180485628"/>
      <w:bookmarkStart w:id="409" w:name="_Toc185517759"/>
      <w:bookmarkStart w:id="410" w:name="_Toc192875167"/>
      <w:r>
        <w:rPr>
          <w:lang w:val="en-US"/>
        </w:rPr>
        <w:lastRenderedPageBreak/>
        <w:t>4.2.</w:t>
      </w:r>
      <w:r>
        <w:rPr>
          <w:rFonts w:hint="eastAsia"/>
          <w:lang w:val="en-US" w:eastAsia="zh-CN"/>
        </w:rPr>
        <w:t>1.3</w:t>
      </w:r>
      <w:r>
        <w:rPr>
          <w:lang w:val="en-US"/>
        </w:rPr>
        <w:tab/>
        <w:t>Network Functions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642B99F" w14:textId="77777777" w:rsidR="00E9750A" w:rsidRDefault="00A16F12">
      <w:pPr>
        <w:pStyle w:val="Heading5"/>
        <w:rPr>
          <w:lang w:eastAsia="zh-CN"/>
        </w:rPr>
      </w:pPr>
      <w:bookmarkStart w:id="411" w:name="_Toc28012757"/>
      <w:bookmarkStart w:id="412" w:name="_Toc34266227"/>
      <w:bookmarkStart w:id="413" w:name="_Toc36102398"/>
      <w:bookmarkStart w:id="414" w:name="_Toc43563440"/>
      <w:bookmarkStart w:id="415" w:name="_Toc45133983"/>
      <w:bookmarkStart w:id="416" w:name="_Toc50031913"/>
      <w:bookmarkStart w:id="417" w:name="_Toc51762833"/>
      <w:bookmarkStart w:id="418" w:name="_Toc56640900"/>
      <w:bookmarkStart w:id="419" w:name="_Toc59017868"/>
      <w:bookmarkStart w:id="420" w:name="_Toc66231736"/>
      <w:bookmarkStart w:id="421" w:name="_Toc68168897"/>
      <w:bookmarkStart w:id="422" w:name="_Toc70550543"/>
      <w:bookmarkStart w:id="423" w:name="_Toc73564348"/>
      <w:bookmarkStart w:id="424" w:name="_Toc81244732"/>
      <w:bookmarkStart w:id="425" w:name="_Toc89426538"/>
      <w:bookmarkStart w:id="426" w:name="_Toc94020323"/>
      <w:bookmarkStart w:id="427" w:name="_Toc97034853"/>
      <w:bookmarkStart w:id="428" w:name="_Toc97037730"/>
      <w:bookmarkStart w:id="429" w:name="_Toc100939939"/>
      <w:bookmarkStart w:id="430" w:name="_Toc104546805"/>
      <w:bookmarkStart w:id="431" w:name="_Toc112937852"/>
      <w:bookmarkStart w:id="432" w:name="_Toc114134609"/>
      <w:bookmarkStart w:id="433" w:name="_Toc120681548"/>
      <w:bookmarkStart w:id="434" w:name="_Toc133434735"/>
      <w:bookmarkStart w:id="435" w:name="_Toc138693918"/>
      <w:bookmarkStart w:id="436" w:name="_Toc148535628"/>
      <w:bookmarkStart w:id="437" w:name="_Toc162009119"/>
      <w:bookmarkStart w:id="438" w:name="_Toc170160880"/>
      <w:bookmarkStart w:id="439" w:name="_Toc175843927"/>
      <w:bookmarkStart w:id="440" w:name="_Toc180485629"/>
      <w:bookmarkStart w:id="441" w:name="_Toc185517760"/>
      <w:bookmarkStart w:id="442" w:name="_Toc192875168"/>
      <w:r>
        <w:t>4.2.</w:t>
      </w:r>
      <w:r>
        <w:rPr>
          <w:rFonts w:hint="eastAsia"/>
          <w:lang w:eastAsia="zh-CN"/>
        </w:rPr>
        <w:t>1.3.1</w:t>
      </w:r>
      <w:r>
        <w:tab/>
      </w:r>
      <w:bookmarkEnd w:id="411"/>
      <w:bookmarkEnd w:id="412"/>
      <w:bookmarkEnd w:id="413"/>
      <w:bookmarkEnd w:id="414"/>
      <w:bookmarkEnd w:id="415"/>
      <w:bookmarkEnd w:id="416"/>
      <w:bookmarkEnd w:id="417"/>
      <w:bookmarkEnd w:id="418"/>
      <w:bookmarkEnd w:id="419"/>
      <w:bookmarkEnd w:id="420"/>
      <w:bookmarkEnd w:id="421"/>
      <w:bookmarkEnd w:id="422"/>
      <w:bookmarkEnd w:id="423"/>
      <w:r>
        <w:t>Analytics Data Repository Function (ADRF)</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CC0D71E" w14:textId="77777777" w:rsidR="00832B49" w:rsidRDefault="00832B49" w:rsidP="00832B49">
      <w:bookmarkStart w:id="443" w:name="_Toc28012758"/>
      <w:bookmarkStart w:id="444" w:name="_Toc34266228"/>
      <w:bookmarkStart w:id="445" w:name="_Toc36102399"/>
      <w:bookmarkStart w:id="446" w:name="_Toc43563441"/>
      <w:bookmarkStart w:id="447" w:name="_Toc45133984"/>
      <w:bookmarkStart w:id="448" w:name="_Toc50031914"/>
      <w:bookmarkStart w:id="449" w:name="_Toc51762834"/>
      <w:bookmarkStart w:id="450" w:name="_Toc56640901"/>
      <w:bookmarkStart w:id="451" w:name="_Toc59017869"/>
      <w:bookmarkStart w:id="452" w:name="_Toc66231737"/>
      <w:bookmarkStart w:id="453" w:name="_Toc68168898"/>
      <w:bookmarkStart w:id="454" w:name="_Toc70550544"/>
      <w:bookmarkStart w:id="455" w:name="_Toc73564349"/>
      <w:bookmarkStart w:id="456" w:name="_Toc81244733"/>
      <w:bookmarkStart w:id="457" w:name="_Toc89426539"/>
      <w:bookmarkStart w:id="458" w:name="_Toc94020324"/>
      <w:bookmarkStart w:id="459" w:name="_Toc97034854"/>
      <w:bookmarkStart w:id="460" w:name="_Toc97037731"/>
      <w:bookmarkStart w:id="461" w:name="_Toc100939940"/>
      <w:bookmarkStart w:id="462" w:name="_Toc104546806"/>
      <w:bookmarkStart w:id="463" w:name="_Toc112937853"/>
      <w:bookmarkStart w:id="464" w:name="_Toc114134610"/>
      <w:bookmarkStart w:id="465" w:name="_Toc120681549"/>
      <w:bookmarkStart w:id="466" w:name="_Toc133434736"/>
      <w:bookmarkStart w:id="467" w:name="_Toc138693919"/>
      <w:bookmarkStart w:id="468"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469" w:name="_Toc162009120"/>
      <w:bookmarkStart w:id="470" w:name="_Toc170160881"/>
      <w:bookmarkStart w:id="471" w:name="_Toc175843928"/>
      <w:bookmarkStart w:id="472" w:name="_Toc180485630"/>
      <w:bookmarkStart w:id="473" w:name="_Toc185517761"/>
      <w:bookmarkStart w:id="474" w:name="_Toc192875169"/>
      <w:r>
        <w:t>4.2.</w:t>
      </w:r>
      <w:r>
        <w:rPr>
          <w:lang w:eastAsia="zh-CN"/>
        </w:rPr>
        <w:t>1.3.2</w:t>
      </w:r>
      <w:r>
        <w:tab/>
      </w:r>
      <w:r>
        <w:rPr>
          <w:lang w:eastAsia="zh-CN"/>
        </w:rPr>
        <w:t>NF Service Consumers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475" w:name="_Toc73042448"/>
      <w:bookmarkStart w:id="476" w:name="_Toc72766996"/>
      <w:bookmarkStart w:id="477" w:name="_Toc72766423"/>
      <w:bookmarkStart w:id="478" w:name="_Toc81242792"/>
      <w:bookmarkStart w:id="479" w:name="_Toc89426540"/>
      <w:bookmarkStart w:id="480" w:name="_Toc94020325"/>
      <w:bookmarkStart w:id="481" w:name="_Toc97034855"/>
      <w:bookmarkStart w:id="482" w:name="_Toc97037732"/>
      <w:bookmarkStart w:id="483" w:name="_Toc100939941"/>
      <w:bookmarkStart w:id="484" w:name="_Toc104546807"/>
      <w:bookmarkStart w:id="485" w:name="_Toc112937854"/>
      <w:bookmarkStart w:id="486" w:name="_Toc114134611"/>
      <w:bookmarkStart w:id="487" w:name="_Toc120681550"/>
      <w:bookmarkStart w:id="488" w:name="_Toc133434737"/>
      <w:bookmarkStart w:id="489" w:name="_Toc138693920"/>
      <w:bookmarkStart w:id="490" w:name="_Toc148535630"/>
      <w:bookmarkStart w:id="491" w:name="_Toc162009121"/>
      <w:bookmarkStart w:id="492" w:name="_Toc170160882"/>
      <w:bookmarkStart w:id="493" w:name="_Toc175843929"/>
      <w:bookmarkStart w:id="494" w:name="_Toc180485631"/>
      <w:bookmarkStart w:id="495" w:name="_Toc185517762"/>
      <w:bookmarkStart w:id="496" w:name="_Toc192875170"/>
      <w:r>
        <w:t>4.2.2</w:t>
      </w:r>
      <w:r>
        <w:tab/>
        <w:t>Service Operations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B0C48A1" w14:textId="77777777" w:rsidR="00E9750A" w:rsidRDefault="00A16F12">
      <w:pPr>
        <w:pStyle w:val="Heading4"/>
      </w:pPr>
      <w:bookmarkStart w:id="497" w:name="_Toc72766424"/>
      <w:bookmarkStart w:id="498" w:name="_Toc72766997"/>
      <w:bookmarkStart w:id="499" w:name="_Toc73042449"/>
      <w:bookmarkStart w:id="500" w:name="_Toc81242793"/>
      <w:bookmarkStart w:id="501" w:name="_Toc89426541"/>
      <w:bookmarkStart w:id="502" w:name="_Toc94020326"/>
      <w:bookmarkStart w:id="503" w:name="_Toc97034856"/>
      <w:bookmarkStart w:id="504" w:name="_Toc97037733"/>
      <w:bookmarkStart w:id="505" w:name="_Toc100939942"/>
      <w:bookmarkStart w:id="506" w:name="_Toc104546808"/>
      <w:bookmarkStart w:id="507" w:name="_Toc112937855"/>
      <w:bookmarkStart w:id="508" w:name="_Toc114134612"/>
      <w:bookmarkStart w:id="509" w:name="_Toc120681551"/>
      <w:bookmarkStart w:id="510" w:name="_Toc133434738"/>
      <w:bookmarkStart w:id="511" w:name="_Toc138693921"/>
      <w:bookmarkStart w:id="512" w:name="_Toc148535631"/>
      <w:bookmarkStart w:id="513" w:name="_Toc162009122"/>
      <w:bookmarkStart w:id="514" w:name="_Toc170160883"/>
      <w:bookmarkStart w:id="515" w:name="_Toc175843930"/>
      <w:bookmarkStart w:id="516" w:name="_Toc180485632"/>
      <w:bookmarkStart w:id="517" w:name="_Toc185517763"/>
      <w:bookmarkStart w:id="518" w:name="_Toc192875171"/>
      <w:r>
        <w:t>4.2.2.1</w:t>
      </w:r>
      <w:r>
        <w:tab/>
        <w:t>Introduction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519" w:name="_Toc114134613"/>
      <w:bookmarkStart w:id="520" w:name="_Toc120681552"/>
      <w:bookmarkStart w:id="521" w:name="_Toc100939943"/>
      <w:bookmarkStart w:id="522" w:name="_Toc97037734"/>
      <w:bookmarkStart w:id="523" w:name="_Toc112937856"/>
      <w:bookmarkStart w:id="524" w:name="_Toc104546809"/>
      <w:bookmarkStart w:id="525" w:name="_Toc89426542"/>
      <w:bookmarkStart w:id="526" w:name="_Toc94020327"/>
      <w:bookmarkStart w:id="527" w:name="_Toc97034857"/>
      <w:bookmarkStart w:id="528" w:name="_Toc133434739"/>
      <w:bookmarkStart w:id="529" w:name="_Toc138693922"/>
      <w:bookmarkStart w:id="530" w:name="_Toc148535632"/>
      <w:bookmarkStart w:id="531" w:name="_Toc162009123"/>
      <w:bookmarkStart w:id="532" w:name="_Toc170160884"/>
      <w:bookmarkStart w:id="533" w:name="_Toc175843931"/>
      <w:bookmarkStart w:id="534" w:name="_Toc180485633"/>
      <w:bookmarkStart w:id="535" w:name="_Toc185517764"/>
      <w:bookmarkStart w:id="536" w:name="_Toc67903508"/>
      <w:bookmarkStart w:id="537" w:name="_Toc510696592"/>
      <w:bookmarkStart w:id="538" w:name="_Toc35971384"/>
      <w:bookmarkStart w:id="539" w:name="_Toc73173215"/>
      <w:bookmarkStart w:id="540" w:name="_Toc76110434"/>
      <w:bookmarkStart w:id="541" w:name="_Toc72766425"/>
      <w:bookmarkStart w:id="542" w:name="_Toc35971399"/>
      <w:bookmarkStart w:id="543" w:name="_Toc68594633"/>
      <w:bookmarkStart w:id="544" w:name="_Toc81242794"/>
      <w:bookmarkStart w:id="545" w:name="_Toc72766998"/>
      <w:bookmarkStart w:id="546" w:name="_Toc73042450"/>
      <w:bookmarkStart w:id="547" w:name="_Toc510696608"/>
      <w:bookmarkStart w:id="548" w:name="_Toc192875172"/>
      <w:r>
        <w:lastRenderedPageBreak/>
        <w:t>4.2.2.2</w:t>
      </w:r>
      <w:r>
        <w:tab/>
        <w:t>Nadrf_DataManagement_StorageRequest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48"/>
    </w:p>
    <w:p w14:paraId="6245225D" w14:textId="77777777" w:rsidR="00E9750A" w:rsidRDefault="00A16F12">
      <w:pPr>
        <w:pStyle w:val="Heading5"/>
      </w:pPr>
      <w:bookmarkStart w:id="549" w:name="_Toc97034858"/>
      <w:bookmarkStart w:id="550" w:name="_Toc97037735"/>
      <w:bookmarkStart w:id="551" w:name="_Toc104546810"/>
      <w:bookmarkStart w:id="552" w:name="_Toc112937857"/>
      <w:bookmarkStart w:id="553" w:name="_Toc94020328"/>
      <w:bookmarkStart w:id="554" w:name="_Toc100939944"/>
      <w:bookmarkStart w:id="555" w:name="_Toc120681553"/>
      <w:bookmarkStart w:id="556" w:name="_Toc114134614"/>
      <w:bookmarkStart w:id="557" w:name="_Toc89426543"/>
      <w:bookmarkStart w:id="558" w:name="_Toc133434740"/>
      <w:bookmarkStart w:id="559" w:name="_Toc138693923"/>
      <w:bookmarkStart w:id="560" w:name="_Toc148535633"/>
      <w:bookmarkStart w:id="561" w:name="_Toc162009124"/>
      <w:bookmarkStart w:id="562" w:name="_Toc170160885"/>
      <w:bookmarkStart w:id="563" w:name="_Toc175843932"/>
      <w:bookmarkStart w:id="564" w:name="_Toc180485634"/>
      <w:bookmarkStart w:id="565" w:name="_Toc185517765"/>
      <w:bookmarkStart w:id="566" w:name="_Toc192875173"/>
      <w:r>
        <w:t>4.2.2.2.1</w:t>
      </w:r>
      <w:r>
        <w:tab/>
        <w:t>General</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567" w:name="_Toc112937858"/>
      <w:bookmarkStart w:id="568" w:name="_Toc120681554"/>
      <w:bookmarkStart w:id="569" w:name="_Toc97037736"/>
      <w:bookmarkStart w:id="570" w:name="_Toc89426544"/>
      <w:bookmarkStart w:id="571" w:name="_Toc100939945"/>
      <w:bookmarkStart w:id="572" w:name="_Toc114134615"/>
      <w:bookmarkStart w:id="573" w:name="_Toc104546811"/>
      <w:bookmarkStart w:id="574" w:name="_Toc97034859"/>
      <w:bookmarkStart w:id="575" w:name="_Toc94020329"/>
      <w:bookmarkStart w:id="576" w:name="_Toc133434741"/>
      <w:bookmarkStart w:id="577" w:name="_Toc138693924"/>
      <w:bookmarkStart w:id="578" w:name="_Toc148535634"/>
      <w:bookmarkStart w:id="579" w:name="_Toc162009125"/>
      <w:bookmarkStart w:id="580" w:name="_Toc170160886"/>
      <w:bookmarkStart w:id="581" w:name="_Toc175843933"/>
      <w:bookmarkStart w:id="582" w:name="_Toc180485635"/>
      <w:bookmarkStart w:id="583" w:name="_Toc185517766"/>
      <w:bookmarkStart w:id="584" w:name="_Toc192875174"/>
      <w:r>
        <w:t>4.2.2.2.2</w:t>
      </w:r>
      <w:r>
        <w:tab/>
        <w:t>Request Storage of data or analytics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3pt;height:149.4pt;mso-width-percent:0;mso-height-percent:0;mso-width-percent:0;mso-height-percent:0" o:ole="">
            <v:imagedata r:id="rId16" o:title=""/>
          </v:shape>
          <o:OLEObject Type="Embed" ProgID="Visio.Drawing.15" ShapeID="_x0000_i1028" DrawAspect="Content" ObjectID="_1803479388"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85" w:name="_Toc94020330"/>
      <w:bookmarkStart w:id="586" w:name="_Toc89426545"/>
      <w:bookmarkStart w:id="587" w:name="_Toc97034860"/>
      <w:bookmarkStart w:id="588" w:name="_Toc97037737"/>
      <w:bookmarkStart w:id="589" w:name="_Toc100939946"/>
      <w:bookmarkStart w:id="590" w:name="_Toc104546812"/>
      <w:bookmarkStart w:id="591" w:name="_Toc112937859"/>
      <w:bookmarkStart w:id="592" w:name="_Toc114134616"/>
      <w:bookmarkStart w:id="593" w:name="_Toc120681555"/>
      <w:bookmarkStart w:id="59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595" w:name="_Toc138693925"/>
      <w:bookmarkStart w:id="596" w:name="_Toc148535635"/>
      <w:bookmarkStart w:id="597" w:name="_Toc162009126"/>
      <w:bookmarkStart w:id="598" w:name="_Toc170160887"/>
      <w:bookmarkStart w:id="599" w:name="_Toc175843934"/>
      <w:bookmarkStart w:id="600" w:name="_Toc180485636"/>
      <w:bookmarkStart w:id="601" w:name="_Toc185517767"/>
      <w:bookmarkStart w:id="602" w:name="_Toc192875175"/>
      <w:r>
        <w:t>4.2.2.3</w:t>
      </w:r>
      <w:r>
        <w:tab/>
        <w:t>Nadrf_DataManagement_StorageSubscriptionRequest service operation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6C46588C" w14:textId="77777777" w:rsidR="00E9750A" w:rsidRDefault="00A16F12">
      <w:pPr>
        <w:pStyle w:val="Heading5"/>
      </w:pPr>
      <w:bookmarkStart w:id="603" w:name="_Toc89426546"/>
      <w:bookmarkStart w:id="604" w:name="_Toc94020331"/>
      <w:bookmarkStart w:id="605" w:name="_Toc97034861"/>
      <w:bookmarkStart w:id="606" w:name="_Toc97037738"/>
      <w:bookmarkStart w:id="607" w:name="_Toc100939947"/>
      <w:bookmarkStart w:id="608" w:name="_Toc104546813"/>
      <w:bookmarkStart w:id="609" w:name="_Toc112937860"/>
      <w:bookmarkStart w:id="610" w:name="_Toc120681556"/>
      <w:bookmarkStart w:id="611" w:name="_Toc114134617"/>
      <w:bookmarkStart w:id="612" w:name="_Toc133434743"/>
      <w:bookmarkStart w:id="613" w:name="_Toc138693926"/>
      <w:bookmarkStart w:id="614" w:name="_Toc148535636"/>
      <w:bookmarkStart w:id="615" w:name="_Toc162009127"/>
      <w:bookmarkStart w:id="616" w:name="_Toc170160888"/>
      <w:bookmarkStart w:id="617" w:name="_Toc175843935"/>
      <w:bookmarkStart w:id="618" w:name="_Toc180485637"/>
      <w:bookmarkStart w:id="619" w:name="_Toc185517768"/>
      <w:bookmarkStart w:id="620" w:name="_Toc192875176"/>
      <w:r>
        <w:t>4.2.2.3.1</w:t>
      </w:r>
      <w:r>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621" w:name="_Toc97037739"/>
      <w:bookmarkStart w:id="622" w:name="_Toc120681557"/>
      <w:bookmarkStart w:id="623" w:name="_Toc104546814"/>
      <w:bookmarkStart w:id="624" w:name="_Toc112937861"/>
      <w:bookmarkStart w:id="625" w:name="_Toc100939948"/>
      <w:bookmarkStart w:id="626" w:name="_Toc97034862"/>
      <w:bookmarkStart w:id="627" w:name="_Toc114134618"/>
      <w:bookmarkStart w:id="628" w:name="_Toc94020332"/>
      <w:bookmarkStart w:id="629" w:name="_Toc89426547"/>
      <w:bookmarkStart w:id="630" w:name="_Toc133434744"/>
      <w:bookmarkStart w:id="631" w:name="_Toc138693927"/>
      <w:bookmarkStart w:id="632" w:name="_Toc148535637"/>
      <w:bookmarkStart w:id="633" w:name="_Toc162009128"/>
      <w:bookmarkStart w:id="634" w:name="_Toc170160889"/>
      <w:bookmarkStart w:id="635" w:name="_Toc175843936"/>
      <w:bookmarkStart w:id="636" w:name="_Toc180485638"/>
      <w:bookmarkStart w:id="637" w:name="_Toc185517769"/>
      <w:bookmarkStart w:id="638" w:name="_Toc192875177"/>
      <w:r>
        <w:t>4.2.2.3.2</w:t>
      </w:r>
      <w:r>
        <w:tab/>
        <w:t>Requesting subscription and storage of data or analytics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4pt;height:149.4pt;mso-width-percent:0;mso-height-percent:0;mso-width-percent:0;mso-height-percent:0" o:ole="">
            <v:imagedata r:id="rId18" o:title=""/>
          </v:shape>
          <o:OLEObject Type="Embed" ProgID="Visio.Drawing.15" ShapeID="_x0000_i1029" DrawAspect="Content" ObjectID="_1803479389"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39" w:name="_Toc100939949"/>
      <w:bookmarkStart w:id="640" w:name="_Toc97037740"/>
      <w:bookmarkStart w:id="641" w:name="_Toc104546815"/>
      <w:bookmarkStart w:id="642" w:name="_Toc89426548"/>
      <w:bookmarkStart w:id="643" w:name="_Toc97034863"/>
      <w:bookmarkStart w:id="644" w:name="_Toc94020333"/>
      <w:bookmarkStart w:id="645" w:name="_Toc112937862"/>
      <w:bookmarkStart w:id="646" w:name="_Toc114134619"/>
      <w:bookmarkStart w:id="647" w:name="_Toc120681558"/>
      <w:bookmarkStart w:id="6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649" w:name="_Toc138693928"/>
      <w:bookmarkStart w:id="650" w:name="_Toc148535638"/>
      <w:bookmarkStart w:id="651" w:name="_Toc162009129"/>
      <w:bookmarkStart w:id="652" w:name="_Toc170160890"/>
      <w:bookmarkStart w:id="653" w:name="_Toc175843937"/>
      <w:bookmarkStart w:id="654" w:name="_Toc180485639"/>
      <w:bookmarkStart w:id="655" w:name="_Toc185517770"/>
      <w:bookmarkStart w:id="656" w:name="_Toc192875178"/>
      <w:r>
        <w:t>4.2.2.4</w:t>
      </w:r>
      <w:r>
        <w:tab/>
        <w:t>Nadrf_DataManagement_StorageSubscriptionRemoval service operation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482FD975" w14:textId="77777777" w:rsidR="00E9750A" w:rsidRDefault="00A16F12">
      <w:pPr>
        <w:pStyle w:val="Heading5"/>
      </w:pPr>
      <w:bookmarkStart w:id="657" w:name="_Toc120681559"/>
      <w:bookmarkStart w:id="658" w:name="_Toc114134620"/>
      <w:bookmarkStart w:id="659" w:name="_Toc94020334"/>
      <w:bookmarkStart w:id="660" w:name="_Toc97034864"/>
      <w:bookmarkStart w:id="661" w:name="_Toc112937863"/>
      <w:bookmarkStart w:id="662" w:name="_Toc89426549"/>
      <w:bookmarkStart w:id="663" w:name="_Toc104546816"/>
      <w:bookmarkStart w:id="664" w:name="_Toc100939950"/>
      <w:bookmarkStart w:id="665" w:name="_Toc97037741"/>
      <w:bookmarkStart w:id="666" w:name="_Toc133434746"/>
      <w:bookmarkStart w:id="667" w:name="_Toc138693929"/>
      <w:bookmarkStart w:id="668" w:name="_Toc148535639"/>
      <w:bookmarkStart w:id="669" w:name="_Toc162009130"/>
      <w:bookmarkStart w:id="670" w:name="_Toc170160891"/>
      <w:bookmarkStart w:id="671" w:name="_Toc175843938"/>
      <w:bookmarkStart w:id="672" w:name="_Toc180485640"/>
      <w:bookmarkStart w:id="673" w:name="_Toc185517771"/>
      <w:bookmarkStart w:id="674" w:name="_Toc192875179"/>
      <w:r>
        <w:t>4.2.2.4.1</w:t>
      </w:r>
      <w:r>
        <w:tab/>
        <w:t>General</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675" w:name="_Toc89426550"/>
      <w:bookmarkStart w:id="676" w:name="_Toc94020335"/>
      <w:bookmarkStart w:id="677" w:name="_Toc100939951"/>
      <w:bookmarkStart w:id="678" w:name="_Toc114134621"/>
      <w:bookmarkStart w:id="679" w:name="_Toc112937864"/>
      <w:bookmarkStart w:id="680" w:name="_Toc97034865"/>
      <w:bookmarkStart w:id="681" w:name="_Toc97037742"/>
      <w:bookmarkStart w:id="682" w:name="_Toc120681560"/>
      <w:bookmarkStart w:id="683" w:name="_Toc104546817"/>
      <w:bookmarkStart w:id="684" w:name="_Toc133434747"/>
      <w:bookmarkStart w:id="685" w:name="_Toc138693930"/>
      <w:bookmarkStart w:id="686" w:name="_Toc148535640"/>
      <w:bookmarkStart w:id="687" w:name="_Toc162009131"/>
      <w:bookmarkStart w:id="688" w:name="_Toc170160892"/>
      <w:bookmarkStart w:id="689" w:name="_Toc175843939"/>
      <w:bookmarkStart w:id="690" w:name="_Toc180485641"/>
      <w:bookmarkStart w:id="691" w:name="_Toc185517772"/>
      <w:bookmarkStart w:id="692" w:name="_Toc192875180"/>
      <w:r>
        <w:lastRenderedPageBreak/>
        <w:t>4.2.2.4.2</w:t>
      </w:r>
      <w:r>
        <w:tab/>
        <w:t>Requesting removal of subscription of data or analytics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4pt;height:149.4pt;mso-width-percent:0;mso-height-percent:0;mso-width-percent:0;mso-height-percent:0" o:ole="">
            <v:imagedata r:id="rId20" o:title=""/>
          </v:shape>
          <o:OLEObject Type="Embed" ProgID="Visio.Drawing.15" ShapeID="_x0000_i1030" DrawAspect="Content" ObjectID="_1803479390" r:id="rId21"/>
        </w:object>
      </w:r>
    </w:p>
    <w:p w14:paraId="3BCA1A9C" w14:textId="337A6020" w:rsidR="007D661F" w:rsidRDefault="007D661F" w:rsidP="007F4D70">
      <w:pPr>
        <w:pStyle w:val="TF"/>
      </w:pPr>
      <w:bookmarkStart w:id="693" w:name="_Toc104546818"/>
      <w:bookmarkStart w:id="694" w:name="_Toc112937865"/>
      <w:bookmarkStart w:id="695" w:name="_Toc114134622"/>
      <w:bookmarkStart w:id="696" w:name="_Toc94020336"/>
      <w:bookmarkStart w:id="697" w:name="_Toc89426551"/>
      <w:bookmarkStart w:id="698" w:name="_Toc120681561"/>
      <w:bookmarkStart w:id="699" w:name="_Toc97037743"/>
      <w:bookmarkStart w:id="700" w:name="_Toc100939952"/>
      <w:bookmarkStart w:id="701" w:name="_Toc97034866"/>
      <w:bookmarkStart w:id="70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703" w:name="_Toc138693931"/>
      <w:bookmarkStart w:id="704" w:name="_Toc148535641"/>
      <w:bookmarkStart w:id="705" w:name="_Toc162009132"/>
      <w:bookmarkStart w:id="706" w:name="_Toc170160893"/>
      <w:bookmarkStart w:id="707" w:name="_Toc175843940"/>
      <w:bookmarkStart w:id="708" w:name="_Toc180485642"/>
      <w:bookmarkStart w:id="709" w:name="_Toc185517773"/>
      <w:bookmarkStart w:id="710" w:name="_Toc192875181"/>
      <w:r>
        <w:t>4.2.2.5</w:t>
      </w:r>
      <w:r>
        <w:tab/>
        <w:t>Nadrf_DataManagement_RetrievalRequest service operation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2BAEE60" w14:textId="77777777" w:rsidR="00E9750A" w:rsidRDefault="00A16F12">
      <w:pPr>
        <w:pStyle w:val="Heading5"/>
      </w:pPr>
      <w:bookmarkStart w:id="711" w:name="_Toc97034867"/>
      <w:bookmarkStart w:id="712" w:name="_Toc120681562"/>
      <w:bookmarkStart w:id="713" w:name="_Toc100939953"/>
      <w:bookmarkStart w:id="714" w:name="_Toc89426552"/>
      <w:bookmarkStart w:id="715" w:name="_Toc104546819"/>
      <w:bookmarkStart w:id="716" w:name="_Toc114134623"/>
      <w:bookmarkStart w:id="717" w:name="_Toc112937866"/>
      <w:bookmarkStart w:id="718" w:name="_Toc97037744"/>
      <w:bookmarkStart w:id="719" w:name="_Toc94020337"/>
      <w:bookmarkStart w:id="720" w:name="_Toc133434749"/>
      <w:bookmarkStart w:id="721" w:name="_Toc138693932"/>
      <w:bookmarkStart w:id="722" w:name="_Toc148535642"/>
      <w:bookmarkStart w:id="723" w:name="_Toc162009133"/>
      <w:bookmarkStart w:id="724" w:name="_Toc170160894"/>
      <w:bookmarkStart w:id="725" w:name="_Toc175843941"/>
      <w:bookmarkStart w:id="726" w:name="_Toc180485643"/>
      <w:bookmarkStart w:id="727" w:name="_Toc185517774"/>
      <w:bookmarkStart w:id="728" w:name="_Toc192875182"/>
      <w:r>
        <w:t>4.2.2.5.1</w:t>
      </w:r>
      <w:r>
        <w:tab/>
        <w:t>General</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BA4F527" w14:textId="77777777" w:rsidR="006C34CC" w:rsidRDefault="006C34CC" w:rsidP="006C34CC">
      <w:bookmarkStart w:id="729" w:name="_Toc94020338"/>
      <w:bookmarkStart w:id="730" w:name="_Toc97037745"/>
      <w:bookmarkStart w:id="731" w:name="_Toc112937867"/>
      <w:bookmarkStart w:id="732" w:name="_Toc97034868"/>
      <w:bookmarkStart w:id="733" w:name="_Toc120681563"/>
      <w:bookmarkStart w:id="734" w:name="_Toc89426553"/>
      <w:bookmarkStart w:id="735" w:name="_Toc104546820"/>
      <w:bookmarkStart w:id="736" w:name="_Toc100939954"/>
      <w:bookmarkStart w:id="737" w:name="_Toc114134624"/>
      <w:bookmarkStart w:id="738" w:name="_Toc133434750"/>
      <w:bookmarkStart w:id="739" w:name="_Toc138693933"/>
      <w:bookmarkStart w:id="74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741" w:name="_Toc162009134"/>
      <w:bookmarkStart w:id="742" w:name="_Toc170160895"/>
      <w:bookmarkStart w:id="743" w:name="_Toc175843942"/>
      <w:bookmarkStart w:id="744" w:name="_Toc180485644"/>
      <w:bookmarkStart w:id="745" w:name="_Toc185517775"/>
      <w:bookmarkStart w:id="746" w:name="_Toc192875183"/>
      <w:r>
        <w:t>4.2.2.5.2</w:t>
      </w:r>
      <w:r>
        <w:tab/>
        <w:t>Request and get stored data or analytics from ADRF Data Store</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3pt;mso-width-percent:0;mso-height-percent:0;mso-width-percent:0;mso-height-percent:0" o:ole="">
            <v:imagedata r:id="rId22" o:title=""/>
          </v:shape>
          <o:OLEObject Type="Embed" ProgID="Visio.Drawing.15" ShapeID="_x0000_i1031" DrawAspect="Content" ObjectID="_1803479391"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747" w:name="_Toc89426554"/>
      <w:bookmarkStart w:id="748" w:name="_Toc94020339"/>
      <w:bookmarkStart w:id="749" w:name="_Toc112937868"/>
      <w:bookmarkStart w:id="750" w:name="_Toc97034869"/>
      <w:bookmarkStart w:id="751" w:name="_Toc114134625"/>
      <w:bookmarkStart w:id="752" w:name="_Toc97037746"/>
      <w:bookmarkStart w:id="753" w:name="_Toc100939955"/>
      <w:bookmarkStart w:id="754" w:name="_Toc120681564"/>
      <w:bookmarkStart w:id="755" w:name="_Toc104546821"/>
      <w:bookmarkStart w:id="756" w:name="_Toc133434751"/>
      <w:bookmarkStart w:id="757" w:name="_Toc138693934"/>
      <w:bookmarkStart w:id="758" w:name="_Toc148535644"/>
      <w:bookmarkStart w:id="759" w:name="_Toc162009135"/>
      <w:bookmarkStart w:id="760" w:name="_Toc170160896"/>
      <w:bookmarkStart w:id="761" w:name="_Toc175843943"/>
      <w:bookmarkStart w:id="762" w:name="_Toc180485645"/>
      <w:bookmarkStart w:id="763" w:name="_Toc185517776"/>
      <w:bookmarkStart w:id="764" w:name="_Toc192875184"/>
      <w:r>
        <w:lastRenderedPageBreak/>
        <w:t>4.2.2.6</w:t>
      </w:r>
      <w:r>
        <w:tab/>
        <w:t>Nadrf_DataManagement_RetrievalSubscribe service operation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2863684" w14:textId="77777777" w:rsidR="00E9750A" w:rsidRDefault="00A16F12">
      <w:pPr>
        <w:pStyle w:val="Heading5"/>
      </w:pPr>
      <w:bookmarkStart w:id="765" w:name="_Toc104546822"/>
      <w:bookmarkStart w:id="766" w:name="_Toc97034870"/>
      <w:bookmarkStart w:id="767" w:name="_Toc100939956"/>
      <w:bookmarkStart w:id="768" w:name="_Toc97037747"/>
      <w:bookmarkStart w:id="769" w:name="_Toc114134626"/>
      <w:bookmarkStart w:id="770" w:name="_Toc112937869"/>
      <w:bookmarkStart w:id="771" w:name="_Toc120681565"/>
      <w:bookmarkStart w:id="772" w:name="_Toc94020340"/>
      <w:bookmarkStart w:id="773" w:name="_Toc89426555"/>
      <w:bookmarkStart w:id="774" w:name="_Toc133434752"/>
      <w:bookmarkStart w:id="775" w:name="_Toc138693935"/>
      <w:bookmarkStart w:id="776" w:name="_Toc148535645"/>
      <w:bookmarkStart w:id="777" w:name="_Toc162009136"/>
      <w:bookmarkStart w:id="778" w:name="_Toc170160897"/>
      <w:bookmarkStart w:id="779" w:name="_Toc175843944"/>
      <w:bookmarkStart w:id="780" w:name="_Toc180485646"/>
      <w:bookmarkStart w:id="781" w:name="_Toc185517777"/>
      <w:bookmarkStart w:id="782" w:name="_Toc192875185"/>
      <w:r>
        <w:t>4.2.2.6.1</w:t>
      </w:r>
      <w:r>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CE6E96" w14:textId="77777777" w:rsidR="006C34CC" w:rsidRDefault="006C34CC" w:rsidP="006C34CC">
      <w:bookmarkStart w:id="783" w:name="_Toc104546823"/>
      <w:bookmarkStart w:id="784" w:name="_Toc100939957"/>
      <w:bookmarkStart w:id="785" w:name="_Toc97037748"/>
      <w:bookmarkStart w:id="786" w:name="_Toc94020341"/>
      <w:bookmarkStart w:id="787" w:name="_Toc97034871"/>
      <w:bookmarkStart w:id="788" w:name="_Toc89426556"/>
      <w:bookmarkStart w:id="789" w:name="_Toc114134627"/>
      <w:bookmarkStart w:id="790" w:name="_Toc112937870"/>
      <w:bookmarkStart w:id="791" w:name="_Toc120681566"/>
      <w:bookmarkStart w:id="792" w:name="_Toc133434753"/>
      <w:bookmarkStart w:id="793" w:name="_Toc138693936"/>
      <w:bookmarkStart w:id="794"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795" w:name="_Toc162009137"/>
      <w:bookmarkStart w:id="796" w:name="_Toc170160898"/>
      <w:bookmarkStart w:id="797" w:name="_Toc175843945"/>
      <w:bookmarkStart w:id="798" w:name="_Toc180485647"/>
      <w:bookmarkStart w:id="799" w:name="_Toc185517778"/>
      <w:bookmarkStart w:id="800" w:name="_Toc192875186"/>
      <w:r>
        <w:t>4.2.2.6.2</w:t>
      </w:r>
      <w:r>
        <w:tab/>
        <w:t>Requesting retrieval and subscription of data or analytics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3pt;height:149.4pt;mso-width-percent:0;mso-height-percent:0;mso-width-percent:0;mso-height-percent:0" o:ole="">
            <v:imagedata r:id="rId24" o:title=""/>
          </v:shape>
          <o:OLEObject Type="Embed" ProgID="Visio.Drawing.15" ShapeID="_x0000_i1032" DrawAspect="Content" ObjectID="_1803479392"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01" w:name="_Toc120681567"/>
      <w:bookmarkStart w:id="802" w:name="_Toc104546824"/>
      <w:bookmarkStart w:id="803" w:name="_Toc114134628"/>
      <w:bookmarkStart w:id="804" w:name="_Toc112937871"/>
      <w:bookmarkStart w:id="805" w:name="_Toc100939958"/>
      <w:bookmarkStart w:id="806" w:name="_Toc97034872"/>
      <w:bookmarkStart w:id="807" w:name="_Toc97037749"/>
      <w:bookmarkStart w:id="808" w:name="_Toc94020342"/>
      <w:bookmarkStart w:id="809" w:name="_Toc89426557"/>
      <w:bookmarkStart w:id="810" w:name="_Toc133434754"/>
      <w:bookmarkStart w:id="811" w:name="_Toc138693937"/>
      <w:bookmarkStart w:id="812"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813" w:name="_Toc162009138"/>
      <w:bookmarkStart w:id="814" w:name="_Toc170160899"/>
      <w:bookmarkStart w:id="815" w:name="_Toc175843946"/>
      <w:bookmarkStart w:id="816" w:name="_Toc180485648"/>
      <w:bookmarkStart w:id="817" w:name="_Toc185517779"/>
      <w:bookmarkStart w:id="818" w:name="_Toc192875187"/>
      <w:r>
        <w:t>4.2.2.7</w:t>
      </w:r>
      <w:r>
        <w:tab/>
        <w:t>Nadrf_DataManagement_RetrievalUnsubscribe service operation</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7E009C69" w14:textId="77777777" w:rsidR="00E9750A" w:rsidRDefault="00A16F12">
      <w:pPr>
        <w:pStyle w:val="Heading5"/>
      </w:pPr>
      <w:bookmarkStart w:id="819" w:name="_Toc94020343"/>
      <w:bookmarkStart w:id="820" w:name="_Toc89426558"/>
      <w:bookmarkStart w:id="821" w:name="_Toc97034873"/>
      <w:bookmarkStart w:id="822" w:name="_Toc112937872"/>
      <w:bookmarkStart w:id="823" w:name="_Toc100939959"/>
      <w:bookmarkStart w:id="824" w:name="_Toc97037750"/>
      <w:bookmarkStart w:id="825" w:name="_Toc104546825"/>
      <w:bookmarkStart w:id="826" w:name="_Toc114134629"/>
      <w:bookmarkStart w:id="827" w:name="_Toc120681568"/>
      <w:bookmarkStart w:id="828" w:name="_Toc133434755"/>
      <w:bookmarkStart w:id="829" w:name="_Toc138693938"/>
      <w:bookmarkStart w:id="830" w:name="_Toc148535648"/>
      <w:bookmarkStart w:id="831" w:name="_Toc162009139"/>
      <w:bookmarkStart w:id="832" w:name="_Toc170160900"/>
      <w:bookmarkStart w:id="833" w:name="_Toc175843947"/>
      <w:bookmarkStart w:id="834" w:name="_Toc180485649"/>
      <w:bookmarkStart w:id="835" w:name="_Toc185517780"/>
      <w:bookmarkStart w:id="836" w:name="_Toc192875188"/>
      <w:r>
        <w:t>4.2.2.7.1</w:t>
      </w:r>
      <w:r>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837" w:name="_Toc112937873"/>
      <w:bookmarkStart w:id="838" w:name="_Toc97037751"/>
      <w:bookmarkStart w:id="839" w:name="_Toc97034874"/>
      <w:bookmarkStart w:id="840" w:name="_Toc94020344"/>
      <w:bookmarkStart w:id="841" w:name="_Toc104546826"/>
      <w:bookmarkStart w:id="842" w:name="_Toc100939960"/>
      <w:bookmarkStart w:id="843" w:name="_Toc120681569"/>
      <w:bookmarkStart w:id="844" w:name="_Toc114134630"/>
      <w:bookmarkStart w:id="845" w:name="_Toc89426559"/>
      <w:bookmarkStart w:id="846" w:name="_Toc133434756"/>
      <w:bookmarkStart w:id="847" w:name="_Toc138693939"/>
      <w:bookmarkStart w:id="848" w:name="_Toc148535649"/>
      <w:bookmarkStart w:id="849" w:name="_Toc162009140"/>
      <w:bookmarkStart w:id="850" w:name="_Toc170160901"/>
      <w:bookmarkStart w:id="851" w:name="_Toc175843948"/>
      <w:bookmarkStart w:id="852" w:name="_Toc180485650"/>
      <w:bookmarkStart w:id="853" w:name="_Toc185517781"/>
      <w:bookmarkStart w:id="854" w:name="_Toc192875189"/>
      <w:r>
        <w:t>4.2.2.7.2</w:t>
      </w:r>
      <w:r>
        <w:tab/>
        <w:t>Requesting removal of retrieval subscription for data or analytics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3pt;height:149.4pt;mso-width-percent:0;mso-height-percent:0;mso-width-percent:0;mso-height-percent:0" o:ole="">
            <v:imagedata r:id="rId26" o:title=""/>
          </v:shape>
          <o:OLEObject Type="Embed" ProgID="Visio.Drawing.15" ShapeID="_x0000_i1033" DrawAspect="Content" ObjectID="_1803479393"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855" w:name="_Toc89426560"/>
      <w:bookmarkStart w:id="856" w:name="_Toc94020345"/>
      <w:bookmarkStart w:id="857" w:name="_Toc97034875"/>
      <w:bookmarkStart w:id="858" w:name="_Toc97037752"/>
      <w:bookmarkStart w:id="859" w:name="_Toc100939961"/>
      <w:bookmarkStart w:id="860" w:name="_Toc104546827"/>
      <w:bookmarkStart w:id="861" w:name="_Toc112937874"/>
      <w:bookmarkStart w:id="862" w:name="_Toc114134631"/>
      <w:bookmarkStart w:id="863" w:name="_Toc120681570"/>
      <w:bookmarkStart w:id="864" w:name="_Toc133434757"/>
      <w:bookmarkStart w:id="865" w:name="_Toc138693940"/>
      <w:bookmarkStart w:id="866" w:name="_Toc148535650"/>
      <w:bookmarkStart w:id="867" w:name="_Toc162009141"/>
      <w:bookmarkStart w:id="868" w:name="_Toc170160902"/>
      <w:bookmarkStart w:id="869" w:name="_Toc175843949"/>
      <w:bookmarkStart w:id="870" w:name="_Toc180485651"/>
      <w:bookmarkStart w:id="871" w:name="_Toc185517782"/>
      <w:bookmarkStart w:id="872" w:name="_Toc192875190"/>
      <w:r>
        <w:lastRenderedPageBreak/>
        <w:t>4.2.2.8</w:t>
      </w:r>
      <w:r>
        <w:tab/>
        <w:t>Nadrf_DataManagement_RetrievalNotify service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7B7D282" w14:textId="77777777" w:rsidR="00E9750A" w:rsidRDefault="00A16F12">
      <w:pPr>
        <w:pStyle w:val="Heading5"/>
      </w:pPr>
      <w:bookmarkStart w:id="873" w:name="_Toc89426561"/>
      <w:bookmarkStart w:id="874" w:name="_Toc94020346"/>
      <w:bookmarkStart w:id="875" w:name="_Toc97034876"/>
      <w:bookmarkStart w:id="876" w:name="_Toc97037753"/>
      <w:bookmarkStart w:id="877" w:name="_Toc100939962"/>
      <w:bookmarkStart w:id="878" w:name="_Toc104546828"/>
      <w:bookmarkStart w:id="879" w:name="_Toc112937875"/>
      <w:bookmarkStart w:id="880" w:name="_Toc114134632"/>
      <w:bookmarkStart w:id="881" w:name="_Toc120681571"/>
      <w:bookmarkStart w:id="882" w:name="_Toc133434758"/>
      <w:bookmarkStart w:id="883" w:name="_Toc138693941"/>
      <w:bookmarkStart w:id="884" w:name="_Toc148535651"/>
      <w:bookmarkStart w:id="885" w:name="_Toc162009142"/>
      <w:bookmarkStart w:id="886" w:name="_Toc170160903"/>
      <w:bookmarkStart w:id="887" w:name="_Toc175843950"/>
      <w:bookmarkStart w:id="888" w:name="_Toc180485652"/>
      <w:bookmarkStart w:id="889" w:name="_Toc185517783"/>
      <w:bookmarkStart w:id="890" w:name="_Toc192875191"/>
      <w:r>
        <w:t>4.2.2.8.1</w:t>
      </w:r>
      <w:r>
        <w:tab/>
        <w:t>General</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E121D19" w14:textId="77777777" w:rsidR="00B22446" w:rsidRDefault="00B22446" w:rsidP="00B22446">
      <w:bookmarkStart w:id="891" w:name="_Toc89426562"/>
      <w:bookmarkStart w:id="892" w:name="_Toc94020347"/>
      <w:bookmarkStart w:id="893" w:name="_Toc97034877"/>
      <w:bookmarkStart w:id="894" w:name="_Toc97037754"/>
      <w:bookmarkStart w:id="895" w:name="_Toc100939963"/>
      <w:bookmarkStart w:id="896" w:name="_Toc104546829"/>
      <w:bookmarkStart w:id="897" w:name="_Toc112937876"/>
      <w:bookmarkStart w:id="898" w:name="_Toc114134633"/>
      <w:bookmarkStart w:id="899" w:name="_Toc120681572"/>
      <w:bookmarkStart w:id="900"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901" w:name="_Toc138693942"/>
      <w:bookmarkStart w:id="902" w:name="_Toc148535652"/>
      <w:bookmarkStart w:id="903" w:name="_Toc162009143"/>
      <w:bookmarkStart w:id="904" w:name="_Toc170160904"/>
      <w:bookmarkStart w:id="905" w:name="_Toc175843951"/>
      <w:bookmarkStart w:id="906" w:name="_Toc180485653"/>
      <w:bookmarkStart w:id="907" w:name="_Toc185517784"/>
      <w:bookmarkStart w:id="908" w:name="_Toc192875192"/>
      <w:r>
        <w:t>4.2.2.8.2</w:t>
      </w:r>
      <w:r>
        <w:tab/>
        <w:t>Notification about subscribed data or analytics</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3pt;height:149.4pt;mso-width-percent:0;mso-height-percent:0;mso-width-percent:0;mso-height-percent:0" o:ole="">
            <v:imagedata r:id="rId28" o:title=""/>
          </v:shape>
          <o:OLEObject Type="Embed" ProgID="Visio.Drawing.15" ShapeID="_x0000_i1034" DrawAspect="Content" ObjectID="_1803479394"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09" w:name="_Toc89426563"/>
      <w:bookmarkStart w:id="910" w:name="_Toc94020348"/>
      <w:bookmarkStart w:id="911" w:name="_Toc97034878"/>
      <w:bookmarkStart w:id="912" w:name="_Toc97037755"/>
      <w:bookmarkStart w:id="913" w:name="_Toc100939964"/>
      <w:bookmarkStart w:id="914" w:name="_Toc104546830"/>
      <w:bookmarkStart w:id="915" w:name="_Toc112937877"/>
      <w:bookmarkStart w:id="916" w:name="_Toc114134634"/>
      <w:bookmarkStart w:id="91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918" w:name="_Toc162009144"/>
      <w:bookmarkStart w:id="919" w:name="_Toc170160905"/>
      <w:bookmarkStart w:id="920" w:name="_Toc175843952"/>
      <w:bookmarkStart w:id="921" w:name="_Toc180485654"/>
      <w:bookmarkStart w:id="922" w:name="_Toc185517785"/>
      <w:bookmarkStart w:id="923" w:name="_Toc192875193"/>
      <w:r w:rsidRPr="006C7DEC">
        <w:t>4.2.2.8.3</w:t>
      </w:r>
      <w:r w:rsidRPr="006C7DEC">
        <w:tab/>
        <w:t>Notification about data or analytics that are about to be deleted</w:t>
      </w:r>
      <w:bookmarkEnd w:id="918"/>
      <w:bookmarkEnd w:id="919"/>
      <w:bookmarkEnd w:id="920"/>
      <w:bookmarkEnd w:id="921"/>
      <w:bookmarkEnd w:id="922"/>
      <w:bookmarkEnd w:id="923"/>
      <w:r w:rsidRPr="006C7DEC">
        <w:t xml:space="preserve"> </w:t>
      </w:r>
    </w:p>
    <w:p w14:paraId="17C1B60D" w14:textId="77777777" w:rsidR="009D6D52" w:rsidRPr="006C7DEC" w:rsidRDefault="009D6D52" w:rsidP="009D6D52">
      <w:bookmarkStart w:id="924" w:name="_Toc133434760"/>
      <w:bookmarkStart w:id="925" w:name="_Toc138693943"/>
      <w:bookmarkStart w:id="926" w:name="_Toc148535653"/>
      <w:bookmarkStart w:id="927" w:name="_Toc162009145"/>
      <w:r w:rsidRPr="006C7DEC">
        <w:t>Figure 4.2.2.8.3-1 shows a scenario where the ADRF sends a request to the NF service consumer to notify it about data or analytics that are about to be deleted.</w:t>
      </w:r>
    </w:p>
    <w:bookmarkStart w:id="928" w:name="_MON_1762057547"/>
    <w:bookmarkEnd w:id="928"/>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79.85pt;height:138.15pt;mso-width-percent:0;mso-height-percent:0;mso-width-percent:0;mso-height-percent:0" o:ole="">
            <v:imagedata r:id="rId30" o:title=""/>
          </v:shape>
          <o:OLEObject Type="Embed" ProgID="Word.Document.8" ShapeID="_x0000_i1035" DrawAspect="Content" ObjectID="_1803479395"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929" w:name="_Toc170160906"/>
      <w:bookmarkStart w:id="930" w:name="_Toc175843953"/>
      <w:bookmarkStart w:id="931" w:name="_Toc180485655"/>
      <w:bookmarkStart w:id="932" w:name="_Toc185517786"/>
      <w:bookmarkStart w:id="933" w:name="_Toc192875194"/>
      <w:r>
        <w:t>4.2.2.9</w:t>
      </w:r>
      <w:r>
        <w:tab/>
        <w:t>Nadrf_DataManagement_Delete service operation</w:t>
      </w:r>
      <w:bookmarkEnd w:id="909"/>
      <w:bookmarkEnd w:id="910"/>
      <w:bookmarkEnd w:id="911"/>
      <w:bookmarkEnd w:id="912"/>
      <w:bookmarkEnd w:id="913"/>
      <w:bookmarkEnd w:id="914"/>
      <w:bookmarkEnd w:id="915"/>
      <w:bookmarkEnd w:id="916"/>
      <w:bookmarkEnd w:id="917"/>
      <w:bookmarkEnd w:id="924"/>
      <w:bookmarkEnd w:id="925"/>
      <w:bookmarkEnd w:id="926"/>
      <w:bookmarkEnd w:id="927"/>
      <w:bookmarkEnd w:id="929"/>
      <w:bookmarkEnd w:id="930"/>
      <w:bookmarkEnd w:id="931"/>
      <w:bookmarkEnd w:id="932"/>
      <w:bookmarkEnd w:id="933"/>
    </w:p>
    <w:p w14:paraId="7AE124AC" w14:textId="77777777" w:rsidR="00E9750A" w:rsidRDefault="00A16F12">
      <w:pPr>
        <w:pStyle w:val="Heading5"/>
      </w:pPr>
      <w:bookmarkStart w:id="934" w:name="_Toc89426564"/>
      <w:bookmarkStart w:id="935" w:name="_Toc94020349"/>
      <w:bookmarkStart w:id="936" w:name="_Toc97034879"/>
      <w:bookmarkStart w:id="937" w:name="_Toc97037756"/>
      <w:bookmarkStart w:id="938" w:name="_Toc100939965"/>
      <w:bookmarkStart w:id="939" w:name="_Toc104546831"/>
      <w:bookmarkStart w:id="940" w:name="_Toc112937878"/>
      <w:bookmarkStart w:id="941" w:name="_Toc114134635"/>
      <w:bookmarkStart w:id="942" w:name="_Toc120681574"/>
      <w:bookmarkStart w:id="943" w:name="_Toc133434761"/>
      <w:bookmarkStart w:id="944" w:name="_Toc138693944"/>
      <w:bookmarkStart w:id="945" w:name="_Toc148535654"/>
      <w:bookmarkStart w:id="946" w:name="_Toc162009146"/>
      <w:bookmarkStart w:id="947" w:name="_Toc170160907"/>
      <w:bookmarkStart w:id="948" w:name="_Toc175843954"/>
      <w:bookmarkStart w:id="949" w:name="_Toc180485656"/>
      <w:bookmarkStart w:id="950" w:name="_Toc185517787"/>
      <w:bookmarkStart w:id="951" w:name="_Toc192875195"/>
      <w:r>
        <w:t>4.2.2.9.1</w:t>
      </w:r>
      <w:r>
        <w:tab/>
        <w:t>General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2A48D96A" w14:textId="77777777" w:rsidR="00E9750A" w:rsidRDefault="00A16F12">
      <w:bookmarkStart w:id="952" w:name="_Hlk83722130"/>
      <w:r>
        <w:t>The Nadrf_DataManagement_Delete service operation is used by an NF service consumer to delete stored data or analytics.</w:t>
      </w:r>
      <w:bookmarkEnd w:id="952"/>
    </w:p>
    <w:p w14:paraId="47C985F5" w14:textId="77777777" w:rsidR="00E9750A" w:rsidRDefault="00A16F12">
      <w:pPr>
        <w:pStyle w:val="Heading5"/>
      </w:pPr>
      <w:bookmarkStart w:id="953" w:name="_Toc89426565"/>
      <w:bookmarkStart w:id="954" w:name="_Toc94020350"/>
      <w:bookmarkStart w:id="955" w:name="_Toc97034880"/>
      <w:bookmarkStart w:id="956" w:name="_Toc97037757"/>
      <w:bookmarkStart w:id="957" w:name="_Toc100939966"/>
      <w:bookmarkStart w:id="958" w:name="_Toc104546832"/>
      <w:bookmarkStart w:id="959" w:name="_Toc112937879"/>
      <w:bookmarkStart w:id="960" w:name="_Toc114134636"/>
      <w:bookmarkStart w:id="961" w:name="_Toc120681575"/>
      <w:bookmarkStart w:id="962" w:name="_Toc133434762"/>
      <w:bookmarkStart w:id="963" w:name="_Toc138693945"/>
      <w:bookmarkStart w:id="964" w:name="_Toc148535655"/>
      <w:bookmarkStart w:id="965" w:name="_Toc162009147"/>
      <w:bookmarkStart w:id="966" w:name="_Toc170160908"/>
      <w:bookmarkStart w:id="967" w:name="_Toc175843955"/>
      <w:bookmarkStart w:id="968" w:name="_Toc180485657"/>
      <w:bookmarkStart w:id="969" w:name="_Toc185517788"/>
      <w:bookmarkStart w:id="970" w:name="_Toc192875196"/>
      <w:r>
        <w:t>4.2.2.9.2</w:t>
      </w:r>
      <w:r>
        <w:tab/>
        <w:t>Requesting removal of stored data or analytics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bookmarkEnd w:id="536"/>
    <w:bookmarkEnd w:id="537"/>
    <w:bookmarkEnd w:id="538"/>
    <w:bookmarkEnd w:id="539"/>
    <w:bookmarkEnd w:id="540"/>
    <w:p w14:paraId="1924E8AA" w14:textId="77777777" w:rsidR="00E9750A" w:rsidRDefault="00A16F12">
      <w:r>
        <w:t xml:space="preserve">Figure 4.2.2.9.2-1 shows a scenario </w:t>
      </w:r>
      <w:bookmarkStart w:id="971" w:name="_Hlk83722186"/>
      <w:r>
        <w:t>where the NF service consumer sends a request to the ADRF to</w:t>
      </w:r>
      <w:bookmarkEnd w:id="971"/>
      <w:r>
        <w:t xml:space="preserve"> delete stored data or analytics.</w:t>
      </w:r>
    </w:p>
    <w:bookmarkStart w:id="972"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3pt;height:149.4pt;mso-width-percent:0;mso-height-percent:0;mso-width-percent:0;mso-height-percent:0" o:ole="">
            <v:imagedata r:id="rId32" o:title=""/>
          </v:shape>
          <o:OLEObject Type="Embed" ProgID="Visio.Drawing.15" ShapeID="_x0000_i1036" DrawAspect="Content" ObjectID="_1803479396" r:id="rId33"/>
        </w:object>
      </w:r>
      <w:bookmarkEnd w:id="972"/>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973" w:name="_Hlk83722371"/>
      <w:r>
        <w:t>representing an "Individual ADRF Data Store Record" resource, as shown in figure 4.2.2.9.2-1, step 1,</w:t>
      </w:r>
      <w:bookmarkEnd w:id="973"/>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974" w:name="_Toc97034881"/>
      <w:bookmarkStart w:id="975" w:name="_Toc97037758"/>
      <w:bookmarkStart w:id="976" w:name="_Toc100939967"/>
      <w:bookmarkStart w:id="977" w:name="_Toc104546833"/>
      <w:bookmarkStart w:id="978" w:name="_Toc112937880"/>
      <w:bookmarkStart w:id="979" w:name="_Toc114134637"/>
      <w:bookmarkStart w:id="980" w:name="_Toc120681576"/>
      <w:bookmarkStart w:id="981" w:name="_Toc133434763"/>
      <w:bookmarkStart w:id="982" w:name="_Toc138693946"/>
      <w:bookmarkStart w:id="983" w:name="_Toc148535656"/>
      <w:bookmarkStart w:id="984" w:name="_Toc162009148"/>
      <w:bookmarkStart w:id="985" w:name="_Toc170160909"/>
      <w:bookmarkStart w:id="986" w:name="_Toc175843956"/>
      <w:bookmarkStart w:id="987" w:name="_Toc180485658"/>
      <w:bookmarkStart w:id="988" w:name="_Toc185517789"/>
      <w:bookmarkStart w:id="989" w:name="_Toc192875197"/>
      <w:bookmarkEnd w:id="541"/>
      <w:bookmarkEnd w:id="542"/>
      <w:bookmarkEnd w:id="543"/>
      <w:bookmarkEnd w:id="544"/>
      <w:bookmarkEnd w:id="545"/>
      <w:bookmarkEnd w:id="546"/>
      <w:bookmarkEnd w:id="547"/>
      <w:r>
        <w:t>4.2.2.9.3</w:t>
      </w:r>
      <w:r>
        <w:tab/>
        <w:t>Requesting removal of stored data or analytics using data or analytics specification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4pt;height:149.4pt;mso-width-percent:0;mso-height-percent:0;mso-width-percent:0;mso-height-percent:0" o:ole="">
            <v:imagedata r:id="rId34" o:title=""/>
          </v:shape>
          <o:OLEObject Type="Embed" ProgID="Visio.Drawing.15" ShapeID="_x0000_i1037" DrawAspect="Content" ObjectID="_1803479397"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990" w:name="_Toc148535657"/>
      <w:bookmarkStart w:id="991" w:name="_Toc162009149"/>
      <w:bookmarkStart w:id="992" w:name="_Toc170160910"/>
      <w:bookmarkStart w:id="993" w:name="_Toc175843957"/>
      <w:bookmarkStart w:id="994" w:name="_Toc180485659"/>
      <w:bookmarkStart w:id="995" w:name="_Toc185517790"/>
      <w:bookmarkStart w:id="996" w:name="_Toc192875198"/>
      <w:r>
        <w:t>4.3</w:t>
      </w:r>
      <w:r>
        <w:tab/>
        <w:t>Nadrf_ MLModelManagement Service</w:t>
      </w:r>
      <w:bookmarkEnd w:id="990"/>
      <w:bookmarkEnd w:id="991"/>
      <w:bookmarkEnd w:id="992"/>
      <w:bookmarkEnd w:id="993"/>
      <w:bookmarkEnd w:id="994"/>
      <w:bookmarkEnd w:id="995"/>
      <w:bookmarkEnd w:id="996"/>
    </w:p>
    <w:p w14:paraId="73738A6F" w14:textId="77777777" w:rsidR="00356552" w:rsidRDefault="00356552" w:rsidP="00356552">
      <w:pPr>
        <w:pStyle w:val="Heading3"/>
      </w:pPr>
      <w:bookmarkStart w:id="997" w:name="_Toc148535658"/>
      <w:bookmarkStart w:id="998" w:name="_Toc162009150"/>
      <w:bookmarkStart w:id="999" w:name="_Toc170160911"/>
      <w:bookmarkStart w:id="1000" w:name="_Toc175843958"/>
      <w:bookmarkStart w:id="1001" w:name="_Toc180485660"/>
      <w:bookmarkStart w:id="1002" w:name="_Toc185517791"/>
      <w:bookmarkStart w:id="1003" w:name="_Toc192875199"/>
      <w:r>
        <w:t>4.3.1</w:t>
      </w:r>
      <w:r>
        <w:tab/>
        <w:t>Service Description</w:t>
      </w:r>
      <w:bookmarkEnd w:id="997"/>
      <w:bookmarkEnd w:id="998"/>
      <w:bookmarkEnd w:id="999"/>
      <w:bookmarkEnd w:id="1000"/>
      <w:bookmarkEnd w:id="1001"/>
      <w:bookmarkEnd w:id="1002"/>
      <w:bookmarkEnd w:id="1003"/>
    </w:p>
    <w:p w14:paraId="3292B9AA" w14:textId="77777777" w:rsidR="00356552" w:rsidRDefault="00356552" w:rsidP="00356552">
      <w:pPr>
        <w:pStyle w:val="Heading4"/>
      </w:pPr>
      <w:bookmarkStart w:id="1004" w:name="_Toc148535659"/>
      <w:bookmarkStart w:id="1005" w:name="_Toc162009151"/>
      <w:bookmarkStart w:id="1006" w:name="_Toc170160912"/>
      <w:bookmarkStart w:id="1007" w:name="_Toc175843959"/>
      <w:bookmarkStart w:id="1008" w:name="_Toc180485661"/>
      <w:bookmarkStart w:id="1009" w:name="_Toc185517792"/>
      <w:bookmarkStart w:id="1010" w:name="_Toc192875200"/>
      <w:r>
        <w:t>4.3.</w:t>
      </w:r>
      <w:r>
        <w:rPr>
          <w:lang w:eastAsia="zh-CN"/>
        </w:rPr>
        <w:t>1.1</w:t>
      </w:r>
      <w:r>
        <w:tab/>
      </w:r>
      <w:r>
        <w:rPr>
          <w:lang w:eastAsia="zh-CN"/>
        </w:rPr>
        <w:t>Overview</w:t>
      </w:r>
      <w:bookmarkEnd w:id="1004"/>
      <w:bookmarkEnd w:id="1005"/>
      <w:bookmarkEnd w:id="1006"/>
      <w:bookmarkEnd w:id="1007"/>
      <w:bookmarkEnd w:id="1008"/>
      <w:bookmarkEnd w:id="1009"/>
      <w:bookmarkEnd w:id="1010"/>
    </w:p>
    <w:p w14:paraId="124EC3DE" w14:textId="77777777" w:rsidR="00832B49" w:rsidRDefault="00832B49" w:rsidP="00832B49">
      <w:bookmarkStart w:id="101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1012" w:name="_Toc162009152"/>
      <w:bookmarkStart w:id="1013" w:name="_Toc170160913"/>
      <w:bookmarkStart w:id="1014" w:name="_Toc175843960"/>
      <w:bookmarkStart w:id="1015" w:name="_Toc180485662"/>
      <w:bookmarkStart w:id="1016" w:name="_Toc185517793"/>
      <w:bookmarkStart w:id="1017" w:name="_Toc192875201"/>
      <w:r>
        <w:lastRenderedPageBreak/>
        <w:t>4.3.1.2</w:t>
      </w:r>
      <w:r>
        <w:tab/>
        <w:t>Service Architecture</w:t>
      </w:r>
      <w:bookmarkEnd w:id="1011"/>
      <w:bookmarkEnd w:id="1012"/>
      <w:bookmarkEnd w:id="1013"/>
      <w:bookmarkEnd w:id="1014"/>
      <w:bookmarkEnd w:id="1015"/>
      <w:bookmarkEnd w:id="1016"/>
      <w:bookmarkEnd w:id="1017"/>
    </w:p>
    <w:p w14:paraId="6D4FC8AF" w14:textId="77777777" w:rsidR="00CA68FF" w:rsidRDefault="00CA68FF" w:rsidP="00CA68FF">
      <w:bookmarkStart w:id="1018" w:name="_Toc148535661"/>
      <w:bookmarkStart w:id="1019" w:name="_Toc162009153"/>
      <w:bookmarkStart w:id="1020" w:name="_Toc170160914"/>
      <w:bookmarkStart w:id="1021" w:name="_Toc175843961"/>
      <w:bookmarkStart w:id="1022" w:name="_Toc180485663"/>
      <w:bookmarkStart w:id="1023"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8.85pt;height:139.4pt" o:ole="">
            <v:imagedata r:id="rId36" o:title=""/>
          </v:shape>
          <o:OLEObject Type="Embed" ProgID="Visio.Drawing.15" ShapeID="_x0000_i1038" DrawAspect="Content" ObjectID="_1803479398"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2.25pt;height:146.5pt" o:ole="">
            <v:imagedata r:id="rId38" o:title=""/>
          </v:shape>
          <o:OLEObject Type="Embed" ProgID="Visio.Drawing.15" ShapeID="_x0000_i1039" DrawAspect="Content" ObjectID="_1803479399"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1024" w:name="_Toc192875202"/>
      <w:r>
        <w:rPr>
          <w:lang w:val="en-US"/>
        </w:rPr>
        <w:t>4.3.</w:t>
      </w:r>
      <w:r>
        <w:rPr>
          <w:lang w:val="en-US" w:eastAsia="zh-CN"/>
        </w:rPr>
        <w:t>1.3</w:t>
      </w:r>
      <w:r>
        <w:rPr>
          <w:lang w:val="en-US"/>
        </w:rPr>
        <w:tab/>
        <w:t>Network Functions</w:t>
      </w:r>
      <w:bookmarkEnd w:id="1018"/>
      <w:bookmarkEnd w:id="1019"/>
      <w:bookmarkEnd w:id="1020"/>
      <w:bookmarkEnd w:id="1021"/>
      <w:bookmarkEnd w:id="1022"/>
      <w:bookmarkEnd w:id="1023"/>
      <w:bookmarkEnd w:id="1024"/>
    </w:p>
    <w:p w14:paraId="27896FDA" w14:textId="77777777" w:rsidR="00356552" w:rsidRDefault="00356552" w:rsidP="00356552">
      <w:pPr>
        <w:pStyle w:val="Heading5"/>
        <w:rPr>
          <w:lang w:eastAsia="zh-CN"/>
        </w:rPr>
      </w:pPr>
      <w:bookmarkStart w:id="1025" w:name="_Toc148535662"/>
      <w:bookmarkStart w:id="1026" w:name="_Toc162009154"/>
      <w:bookmarkStart w:id="1027" w:name="_Toc170160915"/>
      <w:bookmarkStart w:id="1028" w:name="_Toc175843962"/>
      <w:bookmarkStart w:id="1029" w:name="_Toc180485664"/>
      <w:bookmarkStart w:id="1030" w:name="_Toc185517795"/>
      <w:bookmarkStart w:id="1031" w:name="_Toc192875203"/>
      <w:r>
        <w:t>4.3.</w:t>
      </w:r>
      <w:r>
        <w:rPr>
          <w:lang w:eastAsia="zh-CN"/>
        </w:rPr>
        <w:t>1.3.1</w:t>
      </w:r>
      <w:r>
        <w:tab/>
        <w:t>Analytics Data Repository Function (ADRF)</w:t>
      </w:r>
      <w:bookmarkEnd w:id="1025"/>
      <w:bookmarkEnd w:id="1026"/>
      <w:bookmarkEnd w:id="1027"/>
      <w:bookmarkEnd w:id="1028"/>
      <w:bookmarkEnd w:id="1029"/>
      <w:bookmarkEnd w:id="1030"/>
      <w:bookmarkEnd w:id="1031"/>
    </w:p>
    <w:p w14:paraId="7CD3A6DF" w14:textId="7D2B7F86" w:rsidR="001535D4" w:rsidRDefault="001535D4" w:rsidP="001535D4">
      <w:bookmarkStart w:id="1032" w:name="_Toc148535663"/>
      <w:bookmarkStart w:id="1033"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1034" w:name="_Toc170160916"/>
      <w:bookmarkStart w:id="1035" w:name="_Toc175843963"/>
      <w:bookmarkStart w:id="1036" w:name="_Toc180485665"/>
      <w:bookmarkStart w:id="1037" w:name="_Toc185517796"/>
      <w:bookmarkStart w:id="1038" w:name="_Toc192875204"/>
      <w:r>
        <w:t>4.3.</w:t>
      </w:r>
      <w:r>
        <w:rPr>
          <w:lang w:eastAsia="zh-CN"/>
        </w:rPr>
        <w:t>1.3.2</w:t>
      </w:r>
      <w:r>
        <w:tab/>
      </w:r>
      <w:r>
        <w:rPr>
          <w:lang w:eastAsia="zh-CN"/>
        </w:rPr>
        <w:t>NF Service Consumers</w:t>
      </w:r>
      <w:bookmarkEnd w:id="1032"/>
      <w:bookmarkEnd w:id="1033"/>
      <w:bookmarkEnd w:id="1034"/>
      <w:bookmarkEnd w:id="1035"/>
      <w:bookmarkEnd w:id="1036"/>
      <w:bookmarkEnd w:id="1037"/>
      <w:bookmarkEnd w:id="1038"/>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1039" w:name="_Toc148535664"/>
      <w:bookmarkStart w:id="1040" w:name="_Toc162009156"/>
      <w:bookmarkStart w:id="1041" w:name="_Toc170160917"/>
      <w:bookmarkStart w:id="1042" w:name="_Toc175843964"/>
      <w:bookmarkStart w:id="1043" w:name="_Toc180485666"/>
      <w:bookmarkStart w:id="1044" w:name="_Toc185517797"/>
      <w:bookmarkStart w:id="1045" w:name="_Toc192875205"/>
      <w:r>
        <w:t>4.3.2</w:t>
      </w:r>
      <w:r>
        <w:tab/>
        <w:t>Service Operations</w:t>
      </w:r>
      <w:bookmarkEnd w:id="1039"/>
      <w:bookmarkEnd w:id="1040"/>
      <w:bookmarkEnd w:id="1041"/>
      <w:bookmarkEnd w:id="1042"/>
      <w:bookmarkEnd w:id="1043"/>
      <w:bookmarkEnd w:id="1044"/>
      <w:bookmarkEnd w:id="1045"/>
    </w:p>
    <w:p w14:paraId="7C9BC013" w14:textId="77777777" w:rsidR="00356552" w:rsidRDefault="00356552" w:rsidP="00356552">
      <w:pPr>
        <w:pStyle w:val="Heading4"/>
      </w:pPr>
      <w:bookmarkStart w:id="1046" w:name="_Toc148535665"/>
      <w:bookmarkStart w:id="1047" w:name="_Toc162009157"/>
      <w:bookmarkStart w:id="1048" w:name="_Toc170160918"/>
      <w:bookmarkStart w:id="1049" w:name="_Toc175843965"/>
      <w:bookmarkStart w:id="1050" w:name="_Toc180485667"/>
      <w:bookmarkStart w:id="1051" w:name="_Toc185517798"/>
      <w:bookmarkStart w:id="1052" w:name="_Toc192875206"/>
      <w:r>
        <w:t>4.3.2.1</w:t>
      </w:r>
      <w:r>
        <w:tab/>
        <w:t>Introduction</w:t>
      </w:r>
      <w:bookmarkEnd w:id="1046"/>
      <w:bookmarkEnd w:id="1047"/>
      <w:bookmarkEnd w:id="1048"/>
      <w:bookmarkEnd w:id="1049"/>
      <w:bookmarkEnd w:id="1050"/>
      <w:bookmarkEnd w:id="1051"/>
      <w:bookmarkEnd w:id="1052"/>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053" w:name="_Toc148535666"/>
      <w:bookmarkStart w:id="1054" w:name="_Toc162009158"/>
      <w:bookmarkStart w:id="1055" w:name="_Toc170160919"/>
      <w:bookmarkStart w:id="1056" w:name="_Toc175843966"/>
      <w:bookmarkStart w:id="1057" w:name="_Toc180485668"/>
      <w:bookmarkStart w:id="1058"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Heading4"/>
      </w:pPr>
      <w:bookmarkStart w:id="1059" w:name="_Toc192875207"/>
      <w:r>
        <w:t>4.3.2.2</w:t>
      </w:r>
      <w:r>
        <w:tab/>
        <w:t>Nadrf_</w:t>
      </w:r>
      <w:bookmarkStart w:id="1060" w:name="_Hlk138939161"/>
      <w:r>
        <w:t>MLModelManagement</w:t>
      </w:r>
      <w:bookmarkEnd w:id="1060"/>
      <w:r>
        <w:t>_StorageRequest service operation</w:t>
      </w:r>
      <w:bookmarkEnd w:id="1053"/>
      <w:bookmarkEnd w:id="1054"/>
      <w:bookmarkEnd w:id="1055"/>
      <w:bookmarkEnd w:id="1056"/>
      <w:bookmarkEnd w:id="1057"/>
      <w:bookmarkEnd w:id="1058"/>
      <w:bookmarkEnd w:id="1059"/>
    </w:p>
    <w:p w14:paraId="64079C9A" w14:textId="77777777" w:rsidR="00356552" w:rsidRDefault="00356552" w:rsidP="00356552">
      <w:pPr>
        <w:pStyle w:val="Heading5"/>
      </w:pPr>
      <w:bookmarkStart w:id="1061" w:name="_Toc148535667"/>
      <w:bookmarkStart w:id="1062" w:name="_Toc162009159"/>
      <w:bookmarkStart w:id="1063" w:name="_Toc170160920"/>
      <w:bookmarkStart w:id="1064" w:name="_Toc175843967"/>
      <w:bookmarkStart w:id="1065" w:name="_Toc180485669"/>
      <w:bookmarkStart w:id="1066" w:name="_Toc185517800"/>
      <w:bookmarkStart w:id="1067" w:name="_Toc192875208"/>
      <w:r>
        <w:t>4.3.2.2.1</w:t>
      </w:r>
      <w:r>
        <w:tab/>
        <w:t>General</w:t>
      </w:r>
      <w:bookmarkEnd w:id="1061"/>
      <w:bookmarkEnd w:id="1062"/>
      <w:bookmarkEnd w:id="1063"/>
      <w:bookmarkEnd w:id="1064"/>
      <w:bookmarkEnd w:id="1065"/>
      <w:bookmarkEnd w:id="1066"/>
      <w:bookmarkEnd w:id="1067"/>
    </w:p>
    <w:p w14:paraId="43D4ECD0" w14:textId="6E8A56E4" w:rsidR="001535D4" w:rsidRDefault="001535D4" w:rsidP="001535D4">
      <w:bookmarkStart w:id="1068" w:name="_Toc148535668"/>
      <w:bookmarkStart w:id="1069"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1070" w:name="_Toc170160921"/>
      <w:bookmarkStart w:id="1071" w:name="_Toc175843968"/>
      <w:bookmarkStart w:id="1072" w:name="_Toc180485670"/>
      <w:bookmarkStart w:id="1073" w:name="_Toc185517801"/>
      <w:bookmarkStart w:id="1074" w:name="_Toc192875209"/>
      <w:r>
        <w:t>4.3.2.2.2</w:t>
      </w:r>
      <w:r>
        <w:tab/>
        <w:t>Request Storage of ML model(s)</w:t>
      </w:r>
      <w:bookmarkEnd w:id="1068"/>
      <w:bookmarkEnd w:id="1069"/>
      <w:bookmarkEnd w:id="1070"/>
      <w:bookmarkEnd w:id="1071"/>
      <w:bookmarkEnd w:id="1072"/>
      <w:bookmarkEnd w:id="1073"/>
      <w:bookmarkEnd w:id="1074"/>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85pt;height:167.7pt;mso-width-percent:0;mso-height-percent:0;mso-width-percent:0;mso-height-percent:0" o:ole="">
            <v:imagedata r:id="rId40" o:title=""/>
          </v:shape>
          <o:OLEObject Type="Embed" ProgID="Visio.Drawing.15" ShapeID="_x0000_i1040" DrawAspect="Content" ObjectID="_1803479400"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lastRenderedPageBreak/>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1075" w:name="_Hlk135843134"/>
      <w:bookmarkStart w:id="1076"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1077" w:name="_Toc170160922"/>
      <w:bookmarkStart w:id="1078" w:name="_Toc175843969"/>
      <w:bookmarkStart w:id="1079" w:name="_Toc180485671"/>
      <w:bookmarkStart w:id="1080" w:name="_Toc185517802"/>
      <w:bookmarkStart w:id="1081" w:name="_Toc192875210"/>
      <w:r>
        <w:t>4.3.2.2.3</w:t>
      </w:r>
      <w:r>
        <w:tab/>
        <w:t>Update Storage of ML model(s)</w:t>
      </w:r>
      <w:bookmarkEnd w:id="1077"/>
      <w:bookmarkEnd w:id="1078"/>
      <w:bookmarkEnd w:id="1079"/>
      <w:bookmarkEnd w:id="1080"/>
      <w:bookmarkEnd w:id="108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65pt;height:131.95pt;mso-width-percent:0;mso-height-percent:0;mso-width-percent:0;mso-height-percent:0" o:ole="">
            <v:imagedata r:id="rId42" o:title=""/>
          </v:shape>
          <o:OLEObject Type="Embed" ProgID="Visio.Drawing.11" ShapeID="_x0000_i1041" DrawAspect="Content" ObjectID="_1803479401"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lastRenderedPageBreak/>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1082" w:name="_Toc162009161"/>
      <w:bookmarkStart w:id="1083" w:name="_Toc170160923"/>
      <w:bookmarkStart w:id="1084" w:name="_Toc175843970"/>
      <w:bookmarkStart w:id="1085" w:name="_Toc180485672"/>
      <w:bookmarkStart w:id="1086" w:name="_Toc185517803"/>
      <w:bookmarkStart w:id="1087" w:name="_Toc192875211"/>
      <w:bookmarkEnd w:id="1075"/>
      <w:r>
        <w:t>4.3.2.3</w:t>
      </w:r>
      <w:r>
        <w:tab/>
        <w:t>Nadrf_MLModelManagement_RetrievalRequest service operation</w:t>
      </w:r>
      <w:bookmarkEnd w:id="1076"/>
      <w:bookmarkEnd w:id="1082"/>
      <w:bookmarkEnd w:id="1083"/>
      <w:bookmarkEnd w:id="1084"/>
      <w:bookmarkEnd w:id="1085"/>
      <w:bookmarkEnd w:id="1086"/>
      <w:bookmarkEnd w:id="1087"/>
    </w:p>
    <w:p w14:paraId="642AE5A6" w14:textId="77777777" w:rsidR="004C60A9" w:rsidRDefault="004C60A9" w:rsidP="004C60A9">
      <w:pPr>
        <w:pStyle w:val="Heading5"/>
      </w:pPr>
      <w:bookmarkStart w:id="1088" w:name="_Toc148535670"/>
      <w:bookmarkStart w:id="1089" w:name="_Toc162009162"/>
      <w:bookmarkStart w:id="1090" w:name="_Toc170160924"/>
      <w:bookmarkStart w:id="1091" w:name="_Toc175843971"/>
      <w:bookmarkStart w:id="1092" w:name="_Toc180485673"/>
      <w:bookmarkStart w:id="1093" w:name="_Toc185517804"/>
      <w:bookmarkStart w:id="1094" w:name="_Toc192875212"/>
      <w:r>
        <w:t>4.3.2.3.1</w:t>
      </w:r>
      <w:r>
        <w:tab/>
        <w:t>General</w:t>
      </w:r>
      <w:bookmarkEnd w:id="1088"/>
      <w:bookmarkEnd w:id="1089"/>
      <w:bookmarkEnd w:id="1090"/>
      <w:bookmarkEnd w:id="1091"/>
      <w:bookmarkEnd w:id="1092"/>
      <w:bookmarkEnd w:id="1093"/>
      <w:bookmarkEnd w:id="109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095" w:name="_Toc148535671"/>
      <w:bookmarkStart w:id="1096" w:name="_Toc162009163"/>
      <w:bookmarkStart w:id="1097" w:name="_Toc170160925"/>
      <w:bookmarkStart w:id="1098" w:name="_Toc175843972"/>
      <w:bookmarkStart w:id="1099" w:name="_Toc180485674"/>
      <w:bookmarkStart w:id="1100" w:name="_Toc185517805"/>
      <w:bookmarkStart w:id="1101" w:name="_Toc192875213"/>
      <w:r>
        <w:t>4.3.2.3.2</w:t>
      </w:r>
      <w:r>
        <w:tab/>
        <w:t>Request and get stored ML model(s) from ADRF ML Model Store</w:t>
      </w:r>
      <w:bookmarkEnd w:id="1095"/>
      <w:bookmarkEnd w:id="1096"/>
      <w:bookmarkEnd w:id="1097"/>
      <w:bookmarkEnd w:id="1098"/>
      <w:bookmarkEnd w:id="1099"/>
      <w:bookmarkEnd w:id="1100"/>
      <w:bookmarkEnd w:id="1101"/>
    </w:p>
    <w:p w14:paraId="465B6A1E" w14:textId="77777777" w:rsidR="00832B49" w:rsidRDefault="00832B49" w:rsidP="00832B49">
      <w:bookmarkStart w:id="1102"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3pt;mso-width-percent:0;mso-height-percent:0;mso-width-percent:0;mso-height-percent:0" o:ole="">
            <v:imagedata r:id="rId44" o:title=""/>
          </v:shape>
          <o:OLEObject Type="Embed" ProgID="Visio.Drawing.15" ShapeID="_x0000_i1042" DrawAspect="Content" ObjectID="_1803479402"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103"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lastRenderedPageBreak/>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1104" w:name="_Toc170160926"/>
      <w:bookmarkStart w:id="1105" w:name="_Toc175843973"/>
      <w:bookmarkStart w:id="1106" w:name="_Toc180485675"/>
      <w:bookmarkStart w:id="1107" w:name="_Toc185517806"/>
      <w:bookmarkStart w:id="1108" w:name="_Toc192875214"/>
      <w:r>
        <w:t>4.3.2.4</w:t>
      </w:r>
      <w:r>
        <w:tab/>
        <w:t>Nadrf_MLModelManagement_Delete service operation</w:t>
      </w:r>
      <w:bookmarkEnd w:id="1102"/>
      <w:bookmarkEnd w:id="1103"/>
      <w:bookmarkEnd w:id="1104"/>
      <w:bookmarkEnd w:id="1105"/>
      <w:bookmarkEnd w:id="1106"/>
      <w:bookmarkEnd w:id="1107"/>
      <w:bookmarkEnd w:id="1108"/>
    </w:p>
    <w:p w14:paraId="1BB68217" w14:textId="77777777" w:rsidR="00356552" w:rsidRDefault="00356552" w:rsidP="00356552">
      <w:pPr>
        <w:pStyle w:val="Heading5"/>
      </w:pPr>
      <w:bookmarkStart w:id="1109" w:name="_Toc148535673"/>
      <w:bookmarkStart w:id="1110" w:name="_Toc162009165"/>
      <w:bookmarkStart w:id="1111" w:name="_Toc170160927"/>
      <w:bookmarkStart w:id="1112" w:name="_Toc175843974"/>
      <w:bookmarkStart w:id="1113" w:name="_Toc180485676"/>
      <w:bookmarkStart w:id="1114" w:name="_Toc185517807"/>
      <w:bookmarkStart w:id="1115" w:name="_Toc192875215"/>
      <w:r>
        <w:t>4.3.2.4.1</w:t>
      </w:r>
      <w:r>
        <w:tab/>
        <w:t>General</w:t>
      </w:r>
      <w:bookmarkEnd w:id="1109"/>
      <w:bookmarkEnd w:id="1110"/>
      <w:bookmarkEnd w:id="1111"/>
      <w:bookmarkEnd w:id="1112"/>
      <w:bookmarkEnd w:id="1113"/>
      <w:bookmarkEnd w:id="1114"/>
      <w:bookmarkEnd w:id="1115"/>
    </w:p>
    <w:p w14:paraId="1849453F" w14:textId="09B147AA" w:rsidR="001535D4" w:rsidRPr="006F7153" w:rsidRDefault="001535D4" w:rsidP="001535D4">
      <w:bookmarkStart w:id="1116" w:name="_Toc148535674"/>
      <w:bookmarkStart w:id="1117"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1118" w:name="_Toc170160928"/>
      <w:bookmarkStart w:id="1119" w:name="_Toc175843975"/>
      <w:bookmarkStart w:id="1120" w:name="_Toc180485677"/>
      <w:bookmarkStart w:id="1121" w:name="_Toc185517808"/>
      <w:bookmarkStart w:id="1122" w:name="_Toc192875216"/>
      <w:r>
        <w:t>4.3.2.4.2</w:t>
      </w:r>
      <w:r>
        <w:tab/>
        <w:t>Requesting removal of stored ML model(s)</w:t>
      </w:r>
      <w:bookmarkEnd w:id="1116"/>
      <w:bookmarkEnd w:id="1117"/>
      <w:bookmarkEnd w:id="1118"/>
      <w:bookmarkEnd w:id="1119"/>
      <w:bookmarkEnd w:id="1120"/>
      <w:bookmarkEnd w:id="1121"/>
      <w:bookmarkEnd w:id="1122"/>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85pt;height:167.7pt;mso-width-percent:0;mso-height-percent:0;mso-width-percent:0;mso-height-percent:0" o:ole="">
            <v:imagedata r:id="rId46" o:title=""/>
          </v:shape>
          <o:OLEObject Type="Embed" ProgID="Visio.Drawing.15" ShapeID="_x0000_i1043" DrawAspect="Content" ObjectID="_1803479403"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123" w:name="_Toc148535675"/>
      <w:bookmarkStart w:id="1124" w:name="_Toc510696597"/>
      <w:bookmarkStart w:id="1125" w:name="_Toc35971389"/>
      <w:bookmarkStart w:id="1126" w:name="_Toc36812120"/>
      <w:bookmarkStart w:id="1127" w:name="_Toc72766434"/>
      <w:bookmarkStart w:id="1128" w:name="_Toc72767001"/>
      <w:bookmarkStart w:id="1129" w:name="_Toc73042453"/>
      <w:bookmarkStart w:id="1130" w:name="_Toc81242797"/>
      <w:bookmarkStart w:id="1131" w:name="_Toc89426566"/>
      <w:bookmarkStart w:id="1132" w:name="_Toc94020351"/>
      <w:bookmarkStart w:id="1133" w:name="_Toc97034882"/>
      <w:bookmarkStart w:id="1134" w:name="_Toc97037759"/>
      <w:bookmarkStart w:id="1135" w:name="_Toc100939968"/>
      <w:bookmarkStart w:id="1136" w:name="_Toc104546834"/>
      <w:bookmarkStart w:id="1137" w:name="_Toc112937881"/>
      <w:bookmarkStart w:id="1138" w:name="_Toc114134638"/>
      <w:bookmarkStart w:id="1139" w:name="_Toc120681577"/>
      <w:bookmarkStart w:id="1140" w:name="_Toc133434764"/>
      <w:bookmarkStart w:id="1141"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lastRenderedPageBreak/>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142" w:name="_Toc162009167"/>
      <w:bookmarkStart w:id="1143" w:name="_Toc170160929"/>
      <w:bookmarkStart w:id="1144" w:name="_Toc175843976"/>
      <w:bookmarkStart w:id="1145" w:name="_Toc180485678"/>
      <w:bookmarkStart w:id="1146" w:name="_Toc185517809"/>
      <w:bookmarkStart w:id="1147" w:name="_Toc192875217"/>
      <w:r>
        <w:t>4.3.2.4.3</w:t>
      </w:r>
      <w:r>
        <w:tab/>
        <w:t>Requesting removal of stored ML model(s) using unique ML model identifier</w:t>
      </w:r>
      <w:bookmarkEnd w:id="1123"/>
      <w:bookmarkEnd w:id="1142"/>
      <w:bookmarkEnd w:id="1143"/>
      <w:bookmarkEnd w:id="1144"/>
      <w:bookmarkEnd w:id="1145"/>
      <w:bookmarkEnd w:id="1146"/>
      <w:bookmarkEnd w:id="1147"/>
    </w:p>
    <w:p w14:paraId="266D1338" w14:textId="0965A521" w:rsidR="00832B49" w:rsidRDefault="00832B49" w:rsidP="007F4D70">
      <w:pPr>
        <w:rPr>
          <w:lang w:eastAsia="zh-CN"/>
        </w:rPr>
      </w:pPr>
      <w:bookmarkStart w:id="114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25pt;mso-width-percent:0;mso-height-percent:0;mso-width-percent:0;mso-height-percent:0" o:ole="">
            <v:imagedata r:id="rId48" o:title=""/>
          </v:shape>
          <o:OLEObject Type="Embed" ProgID="Visio.Drawing.15" ShapeID="_x0000_i1044" DrawAspect="Content" ObjectID="_1803479404"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lastRenderedPageBreak/>
        <w:t>If errors occur when processing the HTTP POST request, the ADRF shall send an HTTP error response as specified in clause 5.2.7.</w:t>
      </w:r>
    </w:p>
    <w:p w14:paraId="0B37AE16" w14:textId="77777777" w:rsidR="00E9750A" w:rsidRDefault="00A16F12">
      <w:pPr>
        <w:pStyle w:val="Heading1"/>
      </w:pPr>
      <w:bookmarkStart w:id="1149" w:name="_Toc162009168"/>
      <w:bookmarkStart w:id="1150" w:name="_Toc170160930"/>
      <w:bookmarkStart w:id="1151" w:name="_Toc175843977"/>
      <w:bookmarkStart w:id="1152" w:name="_Toc180485679"/>
      <w:bookmarkStart w:id="1153" w:name="_Toc185517810"/>
      <w:bookmarkStart w:id="1154" w:name="_Toc192875218"/>
      <w:r>
        <w:t>5</w:t>
      </w:r>
      <w:r>
        <w:tab/>
        <w:t>API Definitions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8"/>
      <w:bookmarkEnd w:id="1149"/>
      <w:bookmarkEnd w:id="1150"/>
      <w:bookmarkEnd w:id="1151"/>
      <w:bookmarkEnd w:id="1152"/>
      <w:bookmarkEnd w:id="1153"/>
      <w:bookmarkEnd w:id="1154"/>
    </w:p>
    <w:p w14:paraId="721E4BDF" w14:textId="77777777" w:rsidR="00E9750A" w:rsidRDefault="00A16F12">
      <w:pPr>
        <w:pStyle w:val="Heading2"/>
      </w:pPr>
      <w:bookmarkStart w:id="1155" w:name="_Toc72766435"/>
      <w:bookmarkStart w:id="1156" w:name="_Toc72767002"/>
      <w:bookmarkStart w:id="1157" w:name="_Toc73042454"/>
      <w:bookmarkStart w:id="1158" w:name="_Toc81242798"/>
      <w:bookmarkStart w:id="1159" w:name="_Toc89426567"/>
      <w:bookmarkStart w:id="1160" w:name="_Toc94020352"/>
      <w:bookmarkStart w:id="1161" w:name="_Toc97034883"/>
      <w:bookmarkStart w:id="1162" w:name="_Toc97037760"/>
      <w:bookmarkStart w:id="1163" w:name="_Toc100939969"/>
      <w:bookmarkStart w:id="1164" w:name="_Toc104546835"/>
      <w:bookmarkStart w:id="1165" w:name="_Toc112937882"/>
      <w:bookmarkStart w:id="1166" w:name="_Toc114134639"/>
      <w:bookmarkStart w:id="1167" w:name="_Toc120681578"/>
      <w:bookmarkStart w:id="1168" w:name="_Toc133434765"/>
      <w:bookmarkStart w:id="1169" w:name="_Toc138693948"/>
      <w:bookmarkStart w:id="1170" w:name="_Toc148535677"/>
      <w:bookmarkStart w:id="1171" w:name="_Toc162009169"/>
      <w:bookmarkStart w:id="1172" w:name="_Toc170160931"/>
      <w:bookmarkStart w:id="1173" w:name="_Toc175843978"/>
      <w:bookmarkStart w:id="1174" w:name="_Toc180485680"/>
      <w:bookmarkStart w:id="1175" w:name="_Toc185517811"/>
      <w:bookmarkStart w:id="1176" w:name="_Toc510696649"/>
      <w:bookmarkStart w:id="1177" w:name="_Hlk530142087"/>
      <w:bookmarkStart w:id="1178" w:name="_Toc192875219"/>
      <w:r>
        <w:t>5.1</w:t>
      </w:r>
      <w:r>
        <w:tab/>
        <w:t>Nadrf_DataManagement Service API</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8"/>
    </w:p>
    <w:p w14:paraId="0F51931A" w14:textId="77777777" w:rsidR="00E9750A" w:rsidRDefault="00A16F12">
      <w:pPr>
        <w:pStyle w:val="Heading3"/>
      </w:pPr>
      <w:bookmarkStart w:id="1179" w:name="_Toc72766436"/>
      <w:bookmarkStart w:id="1180" w:name="_Toc72767003"/>
      <w:bookmarkStart w:id="1181" w:name="_Toc73042455"/>
      <w:bookmarkStart w:id="1182" w:name="_Toc81242799"/>
      <w:bookmarkStart w:id="1183" w:name="_Toc89426568"/>
      <w:bookmarkStart w:id="1184" w:name="_Toc94020353"/>
      <w:bookmarkStart w:id="1185" w:name="_Toc97034884"/>
      <w:bookmarkStart w:id="1186" w:name="_Toc97037761"/>
      <w:bookmarkStart w:id="1187" w:name="_Toc100939970"/>
      <w:bookmarkStart w:id="1188" w:name="_Toc104546836"/>
      <w:bookmarkStart w:id="1189" w:name="_Toc112937883"/>
      <w:bookmarkStart w:id="1190" w:name="_Toc114134640"/>
      <w:bookmarkStart w:id="1191" w:name="_Toc120681579"/>
      <w:bookmarkStart w:id="1192" w:name="_Toc133434766"/>
      <w:bookmarkStart w:id="1193" w:name="_Toc138693949"/>
      <w:bookmarkStart w:id="1194" w:name="_Toc148535678"/>
      <w:bookmarkStart w:id="1195" w:name="_Toc162009170"/>
      <w:bookmarkStart w:id="1196" w:name="_Toc170160932"/>
      <w:bookmarkStart w:id="1197" w:name="_Toc175843979"/>
      <w:bookmarkStart w:id="1198" w:name="_Toc180485681"/>
      <w:bookmarkStart w:id="1199" w:name="_Toc185517812"/>
      <w:bookmarkStart w:id="1200" w:name="_Toc192875220"/>
      <w:r>
        <w:t>5.1.1</w:t>
      </w:r>
      <w:r>
        <w:tab/>
        <w:t>Introduction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478509A9" w14:textId="77777777" w:rsidR="00E9750A" w:rsidRDefault="00A16F12">
      <w:pPr>
        <w:rPr>
          <w:lang w:eastAsia="zh-CN"/>
        </w:rPr>
      </w:pPr>
      <w:bookmarkStart w:id="1201" w:name="_Toc72766437"/>
      <w:bookmarkStart w:id="1202" w:name="_Toc72767004"/>
      <w:bookmarkStart w:id="1203" w:name="_Toc73042456"/>
      <w:bookmarkStart w:id="1204" w:name="_Toc81242800"/>
      <w:bookmarkStart w:id="1205" w:name="_Toc89426569"/>
      <w:bookmarkStart w:id="1206" w:name="_Toc94020354"/>
      <w:bookmarkStart w:id="1207" w:name="_Toc97034885"/>
      <w:bookmarkStart w:id="1208" w:name="_Toc97037762"/>
      <w:bookmarkStart w:id="1209" w:name="_Toc100939971"/>
      <w:bookmarkStart w:id="1210" w:name="_Toc104546837"/>
      <w:bookmarkStart w:id="1211" w:name="_Toc112937884"/>
      <w:bookmarkStart w:id="121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213" w:name="_Toc120681580"/>
      <w:bookmarkStart w:id="1214" w:name="_Toc133434767"/>
      <w:bookmarkStart w:id="1215" w:name="_Toc138693950"/>
      <w:bookmarkStart w:id="1216" w:name="_Toc148535679"/>
      <w:bookmarkStart w:id="1217" w:name="_Toc162009171"/>
      <w:bookmarkStart w:id="1218" w:name="_Toc170160933"/>
      <w:bookmarkStart w:id="1219" w:name="_Toc175843980"/>
      <w:bookmarkStart w:id="1220" w:name="_Toc180485682"/>
      <w:bookmarkStart w:id="1221" w:name="_Toc185517813"/>
      <w:bookmarkStart w:id="1222" w:name="_Toc192875221"/>
      <w:r>
        <w:t>5.1.2</w:t>
      </w:r>
      <w:r>
        <w:tab/>
        <w:t>Usage of HTTP</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074F5FB5" w14:textId="77777777" w:rsidR="00E9750A" w:rsidRDefault="00A16F12">
      <w:pPr>
        <w:pStyle w:val="Heading4"/>
      </w:pPr>
      <w:bookmarkStart w:id="1223" w:name="_Toc97037763"/>
      <w:bookmarkStart w:id="1224" w:name="_Toc104546838"/>
      <w:bookmarkStart w:id="1225" w:name="_Toc94020355"/>
      <w:bookmarkStart w:id="1226" w:name="_Toc120681581"/>
      <w:bookmarkStart w:id="1227" w:name="_Toc72767005"/>
      <w:bookmarkStart w:id="1228" w:name="_Toc100939972"/>
      <w:bookmarkStart w:id="1229" w:name="_Toc114134642"/>
      <w:bookmarkStart w:id="1230" w:name="_Toc97034886"/>
      <w:bookmarkStart w:id="1231" w:name="_Toc81242801"/>
      <w:bookmarkStart w:id="1232" w:name="_Toc89426570"/>
      <w:bookmarkStart w:id="1233" w:name="_Toc73042457"/>
      <w:bookmarkStart w:id="1234" w:name="_Toc72766438"/>
      <w:bookmarkStart w:id="1235" w:name="_Toc112937885"/>
      <w:bookmarkStart w:id="1236" w:name="_Toc133434768"/>
      <w:bookmarkStart w:id="1237" w:name="_Toc138693951"/>
      <w:bookmarkStart w:id="1238" w:name="_Toc148535680"/>
      <w:bookmarkStart w:id="1239" w:name="_Toc162009172"/>
      <w:bookmarkStart w:id="1240" w:name="_Toc170160934"/>
      <w:bookmarkStart w:id="1241" w:name="_Toc175843981"/>
      <w:bookmarkStart w:id="1242" w:name="_Toc180485683"/>
      <w:bookmarkStart w:id="1243" w:name="_Toc185517814"/>
      <w:bookmarkStart w:id="1244" w:name="_Toc192875222"/>
      <w:r>
        <w:t>5.1.2.1</w:t>
      </w:r>
      <w:r>
        <w:tab/>
        <w:t>General</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245" w:name="_Toc120681582"/>
      <w:bookmarkStart w:id="1246" w:name="_Toc100939973"/>
      <w:bookmarkStart w:id="1247" w:name="_Toc104546839"/>
      <w:bookmarkStart w:id="1248" w:name="_Toc112937886"/>
      <w:bookmarkStart w:id="1249" w:name="_Toc114134643"/>
      <w:bookmarkStart w:id="1250" w:name="_Toc94020356"/>
      <w:bookmarkStart w:id="1251" w:name="_Toc97034887"/>
      <w:bookmarkStart w:id="1252" w:name="_Toc97037764"/>
      <w:bookmarkStart w:id="1253" w:name="_Toc73042458"/>
      <w:bookmarkStart w:id="1254" w:name="_Toc81242802"/>
      <w:bookmarkStart w:id="1255" w:name="_Toc89426571"/>
      <w:bookmarkStart w:id="1256" w:name="_Toc72766439"/>
      <w:bookmarkStart w:id="1257" w:name="_Toc72767006"/>
      <w:bookmarkStart w:id="1258" w:name="_Toc133434769"/>
      <w:bookmarkStart w:id="1259" w:name="_Toc138693952"/>
      <w:bookmarkStart w:id="1260" w:name="_Toc148535681"/>
      <w:bookmarkStart w:id="1261" w:name="_Toc162009173"/>
      <w:bookmarkStart w:id="1262" w:name="_Toc170160935"/>
      <w:bookmarkStart w:id="1263" w:name="_Toc175843982"/>
      <w:bookmarkStart w:id="1264" w:name="_Toc180485684"/>
      <w:bookmarkStart w:id="1265" w:name="_Toc185517815"/>
      <w:bookmarkStart w:id="1266" w:name="_Toc192875223"/>
      <w:r>
        <w:t>5.1.2.2</w:t>
      </w:r>
      <w:r>
        <w:tab/>
        <w:t>HTTP standard headers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2BDC2C6" w14:textId="77777777" w:rsidR="00E9750A" w:rsidRDefault="00A16F12">
      <w:pPr>
        <w:pStyle w:val="Heading5"/>
        <w:rPr>
          <w:lang w:eastAsia="zh-CN"/>
        </w:rPr>
      </w:pPr>
      <w:bookmarkStart w:id="1267" w:name="_Toc120681583"/>
      <w:bookmarkStart w:id="1268" w:name="_Toc114134644"/>
      <w:bookmarkStart w:id="1269" w:name="_Toc89426572"/>
      <w:bookmarkStart w:id="1270" w:name="_Toc104546840"/>
      <w:bookmarkStart w:id="1271" w:name="_Toc112937887"/>
      <w:bookmarkStart w:id="1272" w:name="_Toc97037765"/>
      <w:bookmarkStart w:id="1273" w:name="_Toc73042459"/>
      <w:bookmarkStart w:id="1274" w:name="_Toc72766440"/>
      <w:bookmarkStart w:id="1275" w:name="_Toc100939974"/>
      <w:bookmarkStart w:id="1276" w:name="_Toc81242803"/>
      <w:bookmarkStart w:id="1277" w:name="_Toc72767007"/>
      <w:bookmarkStart w:id="1278" w:name="_Toc94020357"/>
      <w:bookmarkStart w:id="1279" w:name="_Toc97034888"/>
      <w:bookmarkStart w:id="1280" w:name="_Toc133434770"/>
      <w:bookmarkStart w:id="1281" w:name="_Toc138693953"/>
      <w:bookmarkStart w:id="1282" w:name="_Toc148535682"/>
      <w:bookmarkStart w:id="1283" w:name="_Toc162009174"/>
      <w:bookmarkStart w:id="1284" w:name="_Toc170160936"/>
      <w:bookmarkStart w:id="1285" w:name="_Toc175843983"/>
      <w:bookmarkStart w:id="1286" w:name="_Toc180485685"/>
      <w:bookmarkStart w:id="1287" w:name="_Toc185517816"/>
      <w:bookmarkStart w:id="1288" w:name="_Toc192875224"/>
      <w:r>
        <w:t>5.1.2.2.1</w:t>
      </w:r>
      <w:r>
        <w:rPr>
          <w:rFonts w:hint="eastAsia"/>
          <w:lang w:eastAsia="zh-CN"/>
        </w:rPr>
        <w:tab/>
      </w:r>
      <w:r>
        <w:rPr>
          <w:lang w:eastAsia="zh-CN"/>
        </w:rPr>
        <w:t>General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24E60491" w14:textId="77777777" w:rsidR="00E9750A" w:rsidRDefault="00A16F12">
      <w:bookmarkStart w:id="1289" w:name="_Toc97034889"/>
      <w:bookmarkStart w:id="1290" w:name="_Toc72767008"/>
      <w:bookmarkStart w:id="1291" w:name="_Toc114134645"/>
      <w:bookmarkStart w:id="1292" w:name="_Toc97037766"/>
      <w:bookmarkStart w:id="1293" w:name="_Toc100939975"/>
      <w:bookmarkStart w:id="1294" w:name="_Toc94020358"/>
      <w:bookmarkStart w:id="1295" w:name="_Toc73042460"/>
      <w:bookmarkStart w:id="1296" w:name="_Toc112937888"/>
      <w:bookmarkStart w:id="1297" w:name="_Toc72766441"/>
      <w:bookmarkStart w:id="1298" w:name="_Toc104546841"/>
      <w:bookmarkStart w:id="1299" w:name="_Toc89426573"/>
      <w:bookmarkStart w:id="1300" w:name="_Toc81242804"/>
      <w:r>
        <w:t>See clause 5.2.2 of 3GPP TS 29.500 [4] for the usage of HTTP standard headers.</w:t>
      </w:r>
    </w:p>
    <w:p w14:paraId="2749F1F7" w14:textId="77777777" w:rsidR="00E9750A" w:rsidRDefault="00A16F12">
      <w:pPr>
        <w:pStyle w:val="Heading5"/>
      </w:pPr>
      <w:bookmarkStart w:id="1301" w:name="_Toc120681584"/>
      <w:bookmarkStart w:id="1302" w:name="_Toc133434771"/>
      <w:bookmarkStart w:id="1303" w:name="_Toc138693954"/>
      <w:bookmarkStart w:id="1304" w:name="_Toc148535683"/>
      <w:bookmarkStart w:id="1305" w:name="_Toc162009175"/>
      <w:bookmarkStart w:id="1306" w:name="_Toc170160937"/>
      <w:bookmarkStart w:id="1307" w:name="_Toc175843984"/>
      <w:bookmarkStart w:id="1308" w:name="_Toc180485686"/>
      <w:bookmarkStart w:id="1309" w:name="_Toc185517817"/>
      <w:bookmarkStart w:id="1310" w:name="_Toc192875225"/>
      <w:r>
        <w:t>5.1.2.2.2</w:t>
      </w:r>
      <w:r>
        <w:tab/>
        <w:t>Content type</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311" w:name="_Toc97037767"/>
      <w:bookmarkStart w:id="1312" w:name="_Toc100939976"/>
      <w:bookmarkStart w:id="1313" w:name="_Toc112937889"/>
      <w:bookmarkStart w:id="1314" w:name="_Toc104546842"/>
      <w:bookmarkStart w:id="1315" w:name="_Toc114134646"/>
      <w:bookmarkStart w:id="1316" w:name="_Toc120681585"/>
      <w:bookmarkStart w:id="1317" w:name="_Toc73042461"/>
      <w:bookmarkStart w:id="1318" w:name="_Toc72767009"/>
      <w:bookmarkStart w:id="1319" w:name="_Toc89426574"/>
      <w:bookmarkStart w:id="1320" w:name="_Toc97034890"/>
      <w:bookmarkStart w:id="1321" w:name="_Toc72766442"/>
      <w:bookmarkStart w:id="1322" w:name="_Toc94020359"/>
      <w:bookmarkStart w:id="1323" w:name="_Toc81242805"/>
      <w:bookmarkStart w:id="1324" w:name="_Toc133434772"/>
      <w:bookmarkStart w:id="1325" w:name="_Toc138693955"/>
      <w:bookmarkStart w:id="1326"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327" w:name="_Toc162009176"/>
      <w:bookmarkStart w:id="1328" w:name="_Toc170160938"/>
      <w:bookmarkStart w:id="1329" w:name="_Toc175843985"/>
      <w:bookmarkStart w:id="1330" w:name="_Toc180485687"/>
      <w:bookmarkStart w:id="1331" w:name="_Toc185517818"/>
      <w:bookmarkStart w:id="1332" w:name="_Toc192875226"/>
      <w:r>
        <w:lastRenderedPageBreak/>
        <w:t>5.1.2.3</w:t>
      </w:r>
      <w:r>
        <w:tab/>
        <w:t>HTTP custom headers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6893FB9" w14:textId="5E98B172" w:rsidR="0000143C" w:rsidRDefault="0000143C" w:rsidP="0000143C">
      <w:bookmarkStart w:id="1333" w:name="_Toc73042462"/>
      <w:bookmarkStart w:id="1334" w:name="_Toc100939977"/>
      <w:bookmarkStart w:id="1335" w:name="_Toc97037768"/>
      <w:bookmarkStart w:id="1336" w:name="_Toc97034891"/>
      <w:bookmarkStart w:id="1337" w:name="_Toc89426575"/>
      <w:bookmarkStart w:id="1338" w:name="_Toc94020360"/>
      <w:bookmarkStart w:id="1339" w:name="_Toc81242806"/>
      <w:bookmarkStart w:id="1340" w:name="_Toc112937890"/>
      <w:bookmarkStart w:id="1341" w:name="_Toc104546843"/>
      <w:bookmarkStart w:id="1342" w:name="_Toc72767010"/>
      <w:bookmarkStart w:id="1343" w:name="_Toc72766443"/>
      <w:bookmarkStart w:id="1344" w:name="_Toc114134647"/>
      <w:bookmarkStart w:id="1345" w:name="_Toc120681586"/>
      <w:bookmarkStart w:id="1346" w:name="_Toc133434773"/>
      <w:bookmarkStart w:id="1347" w:name="_Toc138693956"/>
      <w:bookmarkStart w:id="1348" w:name="_Toc148535685"/>
      <w:bookmarkStart w:id="1349"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350" w:name="_Toc170160939"/>
      <w:bookmarkStart w:id="1351" w:name="_Toc175843986"/>
      <w:bookmarkStart w:id="1352" w:name="_Toc180485688"/>
      <w:bookmarkStart w:id="1353" w:name="_Toc185517819"/>
      <w:bookmarkStart w:id="1354" w:name="_Toc192875227"/>
      <w:r>
        <w:t>5.1.3</w:t>
      </w:r>
      <w:r>
        <w:tab/>
        <w:t>Resources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E272EA6" w14:textId="77777777" w:rsidR="00E9750A" w:rsidRDefault="00A16F12">
      <w:pPr>
        <w:pStyle w:val="Heading4"/>
      </w:pPr>
      <w:bookmarkStart w:id="1355" w:name="_Toc89426576"/>
      <w:bookmarkStart w:id="1356" w:name="_Toc72767011"/>
      <w:bookmarkStart w:id="1357" w:name="_Toc97034892"/>
      <w:bookmarkStart w:id="1358" w:name="_Toc112937891"/>
      <w:bookmarkStart w:id="1359" w:name="_Toc100939978"/>
      <w:bookmarkStart w:id="1360" w:name="_Toc97037769"/>
      <w:bookmarkStart w:id="1361" w:name="_Toc120681587"/>
      <w:bookmarkStart w:id="1362" w:name="_Toc73042463"/>
      <w:bookmarkStart w:id="1363" w:name="_Toc81242807"/>
      <w:bookmarkStart w:id="1364" w:name="_Toc94020361"/>
      <w:bookmarkStart w:id="1365" w:name="_Toc72766444"/>
      <w:bookmarkStart w:id="1366" w:name="_Toc104546844"/>
      <w:bookmarkStart w:id="1367" w:name="_Toc114134648"/>
      <w:bookmarkStart w:id="1368" w:name="_Toc133434774"/>
      <w:bookmarkStart w:id="1369" w:name="_Toc138693957"/>
      <w:bookmarkStart w:id="1370" w:name="_Toc148535686"/>
      <w:bookmarkStart w:id="1371" w:name="_Toc162009178"/>
      <w:bookmarkStart w:id="1372" w:name="_Toc170160940"/>
      <w:bookmarkStart w:id="1373" w:name="_Toc175843987"/>
      <w:bookmarkStart w:id="1374" w:name="_Toc180485689"/>
      <w:bookmarkStart w:id="1375" w:name="_Toc185517820"/>
      <w:bookmarkStart w:id="1376" w:name="_Toc192875228"/>
      <w:r>
        <w:t>5.1.3.1</w:t>
      </w:r>
      <w:r>
        <w:tab/>
        <w:t>Overview</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55pt;height:156.5pt;mso-width-percent:0;mso-height-percent:0;mso-width-percent:0;mso-height-percent:0" o:ole="">
            <v:imagedata r:id="rId50" o:title="" cropbottom="7081f" cropright="4734f"/>
          </v:shape>
          <o:OLEObject Type="Embed" ProgID="Visio.Drawing.15" ShapeID="_x0000_i1045" DrawAspect="Content" ObjectID="_1803479405"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377" w:name="_Toc114134649"/>
      <w:bookmarkStart w:id="1378" w:name="_Toc112937892"/>
      <w:bookmarkStart w:id="1379" w:name="_Toc104546845"/>
      <w:bookmarkStart w:id="1380" w:name="_Toc120681588"/>
      <w:bookmarkStart w:id="1381" w:name="_Toc89426577"/>
      <w:bookmarkStart w:id="1382" w:name="_Toc73042464"/>
      <w:bookmarkStart w:id="1383" w:name="_Toc94020362"/>
      <w:bookmarkStart w:id="1384" w:name="_Toc97034893"/>
      <w:bookmarkStart w:id="1385" w:name="_Toc72766445"/>
      <w:bookmarkStart w:id="1386" w:name="_Toc97037770"/>
      <w:bookmarkStart w:id="1387" w:name="_Toc72767012"/>
      <w:bookmarkStart w:id="1388" w:name="_Toc81242808"/>
      <w:bookmarkStart w:id="1389" w:name="_Toc100939979"/>
      <w:bookmarkStart w:id="1390" w:name="_Toc133434775"/>
      <w:bookmarkStart w:id="1391" w:name="_Toc138693958"/>
      <w:bookmarkStart w:id="1392" w:name="_Toc148535687"/>
      <w:bookmarkStart w:id="1393" w:name="_Toc162009179"/>
      <w:bookmarkStart w:id="1394" w:name="_Toc170160941"/>
      <w:bookmarkStart w:id="1395" w:name="_Toc175843988"/>
      <w:bookmarkStart w:id="1396" w:name="_Toc180485690"/>
      <w:bookmarkStart w:id="1397" w:name="_Toc185517821"/>
      <w:bookmarkStart w:id="1398" w:name="_Toc192875229"/>
      <w:r>
        <w:t>5.1.3.2</w:t>
      </w:r>
      <w:r>
        <w:tab/>
        <w:t>Resource: ADRF Data Store Records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13681A9C" w14:textId="77777777" w:rsidR="00E9750A" w:rsidRDefault="00A16F12">
      <w:pPr>
        <w:pStyle w:val="Heading5"/>
      </w:pPr>
      <w:bookmarkStart w:id="1399" w:name="_Toc114134650"/>
      <w:bookmarkStart w:id="1400" w:name="_Toc120681589"/>
      <w:bookmarkStart w:id="1401" w:name="_Toc97034894"/>
      <w:bookmarkStart w:id="1402" w:name="_Toc72767013"/>
      <w:bookmarkStart w:id="1403" w:name="_Toc112937893"/>
      <w:bookmarkStart w:id="1404" w:name="_Toc89426578"/>
      <w:bookmarkStart w:id="1405" w:name="_Toc100939980"/>
      <w:bookmarkStart w:id="1406" w:name="_Toc104546846"/>
      <w:bookmarkStart w:id="1407" w:name="_Toc94020363"/>
      <w:bookmarkStart w:id="1408" w:name="_Toc97037771"/>
      <w:bookmarkStart w:id="1409" w:name="_Toc81242809"/>
      <w:bookmarkStart w:id="1410" w:name="_Toc73042465"/>
      <w:bookmarkStart w:id="1411" w:name="_Toc72766446"/>
      <w:bookmarkStart w:id="1412" w:name="_Toc133434776"/>
      <w:bookmarkStart w:id="1413" w:name="_Toc138693959"/>
      <w:bookmarkStart w:id="1414" w:name="_Toc148535688"/>
      <w:bookmarkStart w:id="1415" w:name="_Toc162009180"/>
      <w:bookmarkStart w:id="1416" w:name="_Toc170160942"/>
      <w:bookmarkStart w:id="1417" w:name="_Toc175843989"/>
      <w:bookmarkStart w:id="1418" w:name="_Toc180485691"/>
      <w:bookmarkStart w:id="1419" w:name="_Toc185517822"/>
      <w:bookmarkStart w:id="1420" w:name="_Toc192875230"/>
      <w:r>
        <w:t>5.1.3.2.1</w:t>
      </w:r>
      <w:r>
        <w:tab/>
        <w:t>Description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421" w:name="_Toc73042466"/>
      <w:bookmarkStart w:id="1422" w:name="_Toc72766447"/>
      <w:bookmarkStart w:id="1423" w:name="_Toc72767014"/>
      <w:bookmarkStart w:id="1424" w:name="_Toc97034895"/>
      <w:bookmarkStart w:id="1425" w:name="_Toc89426579"/>
      <w:bookmarkStart w:id="1426" w:name="_Toc94020364"/>
      <w:bookmarkStart w:id="1427" w:name="_Toc81242810"/>
      <w:bookmarkStart w:id="1428" w:name="_Toc97037772"/>
      <w:bookmarkStart w:id="1429" w:name="_Toc120681590"/>
      <w:bookmarkStart w:id="1430" w:name="_Toc112937894"/>
      <w:bookmarkStart w:id="1431" w:name="_Toc114134651"/>
      <w:bookmarkStart w:id="1432" w:name="_Toc104546847"/>
      <w:bookmarkStart w:id="1433" w:name="_Toc100939981"/>
      <w:bookmarkStart w:id="1434" w:name="_Toc133434777"/>
      <w:bookmarkStart w:id="1435" w:name="_Toc138693960"/>
      <w:bookmarkStart w:id="1436" w:name="_Toc148535689"/>
      <w:bookmarkStart w:id="1437" w:name="_Toc162009181"/>
      <w:bookmarkStart w:id="1438" w:name="_Toc170160943"/>
      <w:bookmarkStart w:id="1439" w:name="_Toc175843990"/>
      <w:bookmarkStart w:id="1440" w:name="_Toc180485692"/>
      <w:bookmarkStart w:id="1441" w:name="_Toc185517823"/>
      <w:bookmarkStart w:id="1442" w:name="_Toc192875231"/>
      <w:r>
        <w:lastRenderedPageBreak/>
        <w:t>5.1.3.2.2</w:t>
      </w:r>
      <w:r>
        <w:tab/>
        <w:t>Resource Definition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443" w:name="_Toc81242811"/>
      <w:bookmarkStart w:id="1444" w:name="_Toc89426580"/>
      <w:bookmarkStart w:id="1445" w:name="_Toc73042467"/>
      <w:bookmarkStart w:id="1446" w:name="_Toc72767015"/>
      <w:bookmarkStart w:id="1447" w:name="_Toc72766448"/>
      <w:bookmarkStart w:id="1448" w:name="_Toc94020365"/>
      <w:bookmarkStart w:id="1449" w:name="_Toc97034896"/>
      <w:bookmarkStart w:id="1450" w:name="_Toc104546848"/>
      <w:bookmarkStart w:id="1451" w:name="_Toc112937895"/>
      <w:bookmarkStart w:id="1452" w:name="_Toc114134652"/>
      <w:bookmarkStart w:id="1453" w:name="_Toc120681591"/>
      <w:bookmarkStart w:id="1454" w:name="_Toc100939982"/>
      <w:bookmarkStart w:id="1455" w:name="_Toc97037773"/>
      <w:bookmarkStart w:id="1456" w:name="_Toc133434778"/>
      <w:bookmarkStart w:id="1457" w:name="_Toc138693961"/>
      <w:bookmarkStart w:id="1458" w:name="_Toc148535690"/>
      <w:bookmarkStart w:id="1459" w:name="_Toc162009182"/>
      <w:bookmarkStart w:id="1460" w:name="_Toc170160944"/>
      <w:bookmarkStart w:id="1461" w:name="_Toc175843991"/>
      <w:bookmarkStart w:id="1462" w:name="_Toc180485693"/>
      <w:bookmarkStart w:id="1463" w:name="_Toc185517824"/>
      <w:bookmarkStart w:id="1464" w:name="_Toc192875232"/>
      <w:r>
        <w:t>5.1.3.2.3</w:t>
      </w:r>
      <w:r>
        <w:tab/>
        <w:t>Resource 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048C90A8" w14:textId="77777777" w:rsidR="00E9750A" w:rsidRDefault="00A16F12">
      <w:pPr>
        <w:pStyle w:val="Heading6"/>
      </w:pPr>
      <w:bookmarkStart w:id="1465" w:name="_Toc97034897"/>
      <w:bookmarkStart w:id="1466" w:name="_Toc72766449"/>
      <w:bookmarkStart w:id="1467" w:name="_Toc73042468"/>
      <w:bookmarkStart w:id="1468" w:name="_Toc72767016"/>
      <w:bookmarkStart w:id="1469" w:name="_Toc97037774"/>
      <w:bookmarkStart w:id="1470" w:name="_Toc114134653"/>
      <w:bookmarkStart w:id="1471" w:name="_Toc89426581"/>
      <w:bookmarkStart w:id="1472" w:name="_Toc100939983"/>
      <w:bookmarkStart w:id="1473" w:name="_Toc94020366"/>
      <w:bookmarkStart w:id="1474" w:name="_Toc120681592"/>
      <w:bookmarkStart w:id="1475" w:name="_Toc112937896"/>
      <w:bookmarkStart w:id="1476" w:name="_Toc81242812"/>
      <w:bookmarkStart w:id="1477" w:name="_Toc104546849"/>
      <w:bookmarkStart w:id="1478" w:name="_Toc133434779"/>
      <w:bookmarkStart w:id="1479" w:name="_Toc138693962"/>
      <w:bookmarkStart w:id="1480" w:name="_Toc148535691"/>
      <w:bookmarkStart w:id="1481" w:name="_Toc162009183"/>
      <w:bookmarkStart w:id="1482" w:name="_Toc170160945"/>
      <w:bookmarkStart w:id="1483" w:name="_Toc175843992"/>
      <w:bookmarkStart w:id="1484" w:name="_Toc180485694"/>
      <w:bookmarkStart w:id="1485" w:name="_Toc185517825"/>
      <w:bookmarkStart w:id="1486" w:name="_Toc192875233"/>
      <w:r>
        <w:t>5.1.3.2.3.1</w:t>
      </w:r>
      <w:r>
        <w:tab/>
        <w:t>POST</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487" w:name="_Toc120681593"/>
      <w:bookmarkStart w:id="1488" w:name="_Toc114134654"/>
      <w:bookmarkStart w:id="1489" w:name="_Toc72767017"/>
      <w:bookmarkStart w:id="1490" w:name="_Toc94020367"/>
      <w:bookmarkStart w:id="1491" w:name="_Toc73042469"/>
      <w:bookmarkStart w:id="1492" w:name="_Toc72766450"/>
      <w:bookmarkStart w:id="1493" w:name="_Toc89426582"/>
      <w:bookmarkStart w:id="1494" w:name="_Toc112937897"/>
      <w:bookmarkStart w:id="1495" w:name="_Toc97034898"/>
      <w:bookmarkStart w:id="1496" w:name="_Toc97037775"/>
      <w:bookmarkStart w:id="1497" w:name="_Toc81242813"/>
      <w:bookmarkStart w:id="1498" w:name="_Toc100939984"/>
      <w:bookmarkStart w:id="1499" w:name="_Toc104546850"/>
      <w:bookmarkStart w:id="1500" w:name="_Toc133434780"/>
      <w:bookmarkStart w:id="1501" w:name="_Toc138693963"/>
      <w:bookmarkStart w:id="1502" w:name="_Toc148535692"/>
      <w:bookmarkStart w:id="1503"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Heading6"/>
      </w:pPr>
      <w:bookmarkStart w:id="1504" w:name="_Toc170160946"/>
      <w:bookmarkStart w:id="1505" w:name="_Toc175843993"/>
      <w:bookmarkStart w:id="1506" w:name="_Toc180485695"/>
      <w:bookmarkStart w:id="1507" w:name="_Toc185517826"/>
      <w:bookmarkStart w:id="1508" w:name="_Toc192875234"/>
      <w:r>
        <w:t>5.1.3.2.3.2</w:t>
      </w:r>
      <w:r>
        <w:tab/>
        <w:t>GET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509" w:name="_Toc100939985"/>
      <w:bookmarkStart w:id="1510" w:name="_Toc97037776"/>
      <w:bookmarkStart w:id="1511" w:name="_Toc120681594"/>
      <w:bookmarkStart w:id="1512" w:name="_Toc114134655"/>
      <w:bookmarkStart w:id="1513" w:name="_Toc104546851"/>
      <w:bookmarkStart w:id="1514" w:name="_Toc112937898"/>
      <w:bookmarkStart w:id="1515" w:name="_Toc72767018"/>
      <w:bookmarkStart w:id="1516" w:name="_Toc72766451"/>
      <w:bookmarkStart w:id="1517" w:name="_Toc73042470"/>
      <w:bookmarkStart w:id="1518" w:name="_Toc89426583"/>
      <w:bookmarkStart w:id="1519" w:name="_Toc81242814"/>
      <w:bookmarkStart w:id="1520" w:name="_Toc97034899"/>
      <w:bookmarkStart w:id="1521" w:name="_Toc94020368"/>
      <w:bookmarkStart w:id="1522" w:name="_Toc133434781"/>
      <w:bookmarkStart w:id="1523" w:name="_Toc138693964"/>
      <w:bookmarkStart w:id="1524" w:name="_Toc148535693"/>
      <w:bookmarkStart w:id="1525"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526" w:name="_Toc170160947"/>
      <w:bookmarkStart w:id="1527" w:name="_Toc175843994"/>
      <w:bookmarkStart w:id="1528" w:name="_Toc180485696"/>
      <w:bookmarkStart w:id="1529" w:name="_Toc185517827"/>
      <w:bookmarkStart w:id="1530" w:name="_Toc192875235"/>
      <w:r>
        <w:t>5.1.3.2.4</w:t>
      </w:r>
      <w:r>
        <w:tab/>
        <w:t>Resource Custom Operations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51678171" w14:textId="77777777" w:rsidR="00E9750A" w:rsidRDefault="00A16F12">
      <w:r>
        <w:t>None.</w:t>
      </w:r>
    </w:p>
    <w:p w14:paraId="0ADDB8ED" w14:textId="77777777" w:rsidR="00E9750A" w:rsidRDefault="00A16F12">
      <w:pPr>
        <w:pStyle w:val="Heading4"/>
      </w:pPr>
      <w:bookmarkStart w:id="1531" w:name="_Toc72766457"/>
      <w:bookmarkStart w:id="1532" w:name="_Toc97037777"/>
      <w:bookmarkStart w:id="1533" w:name="_Toc73042476"/>
      <w:bookmarkStart w:id="1534" w:name="_Toc72767024"/>
      <w:bookmarkStart w:id="1535" w:name="_Toc94020369"/>
      <w:bookmarkStart w:id="1536" w:name="_Toc89426584"/>
      <w:bookmarkStart w:id="1537" w:name="_Toc120681595"/>
      <w:bookmarkStart w:id="1538" w:name="_Toc100939986"/>
      <w:bookmarkStart w:id="1539" w:name="_Toc97034900"/>
      <w:bookmarkStart w:id="1540" w:name="_Toc81242820"/>
      <w:bookmarkStart w:id="1541" w:name="_Toc112937899"/>
      <w:bookmarkStart w:id="1542" w:name="_Toc114134656"/>
      <w:bookmarkStart w:id="1543" w:name="_Toc104546852"/>
      <w:bookmarkStart w:id="1544" w:name="_Toc133434782"/>
      <w:bookmarkStart w:id="1545" w:name="_Toc138693965"/>
      <w:bookmarkStart w:id="1546" w:name="_Toc148535694"/>
      <w:bookmarkStart w:id="1547" w:name="_Toc162009186"/>
      <w:bookmarkStart w:id="1548" w:name="_Toc170160948"/>
      <w:bookmarkStart w:id="1549" w:name="_Toc175843995"/>
      <w:bookmarkStart w:id="1550" w:name="_Toc180485697"/>
      <w:bookmarkStart w:id="1551" w:name="_Toc185517828"/>
      <w:bookmarkStart w:id="1552" w:name="_Toc192875236"/>
      <w:r>
        <w:t>5.1.3.3</w:t>
      </w:r>
      <w:r>
        <w:tab/>
        <w:t>Resource: Individual ADRF Data Store Record</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770C0CA6" w14:textId="77777777" w:rsidR="00E9750A" w:rsidRDefault="00A16F12">
      <w:pPr>
        <w:pStyle w:val="Heading5"/>
      </w:pPr>
      <w:bookmarkStart w:id="1553" w:name="_Toc100939987"/>
      <w:bookmarkStart w:id="1554" w:name="_Toc97034901"/>
      <w:bookmarkStart w:id="1555" w:name="_Toc112937900"/>
      <w:bookmarkStart w:id="1556" w:name="_Toc104546853"/>
      <w:bookmarkStart w:id="1557" w:name="_Toc120681596"/>
      <w:bookmarkStart w:id="1558" w:name="_Toc114134657"/>
      <w:bookmarkStart w:id="1559" w:name="_Toc94020370"/>
      <w:bookmarkStart w:id="1560" w:name="_Toc97037778"/>
      <w:bookmarkStart w:id="1561" w:name="_Toc89426585"/>
      <w:bookmarkStart w:id="1562" w:name="_Toc133434783"/>
      <w:bookmarkStart w:id="1563" w:name="_Toc138693966"/>
      <w:bookmarkStart w:id="1564" w:name="_Toc148535695"/>
      <w:bookmarkStart w:id="1565" w:name="_Toc162009187"/>
      <w:bookmarkStart w:id="1566" w:name="_Toc170160949"/>
      <w:bookmarkStart w:id="1567" w:name="_Toc175843996"/>
      <w:bookmarkStart w:id="1568" w:name="_Toc180485698"/>
      <w:bookmarkStart w:id="1569" w:name="_Toc185517829"/>
      <w:bookmarkStart w:id="1570" w:name="_Toc192875237"/>
      <w:r>
        <w:t>5.1.3.3.1</w:t>
      </w:r>
      <w:r>
        <w:tab/>
        <w:t>Description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571" w:name="_Toc100939988"/>
      <w:bookmarkStart w:id="1572" w:name="_Toc114134658"/>
      <w:bookmarkStart w:id="1573" w:name="_Toc120681597"/>
      <w:bookmarkStart w:id="1574" w:name="_Toc89426586"/>
      <w:bookmarkStart w:id="1575" w:name="_Toc104546854"/>
      <w:bookmarkStart w:id="1576" w:name="_Toc112937901"/>
      <w:bookmarkStart w:id="1577" w:name="_Toc97034902"/>
      <w:bookmarkStart w:id="1578" w:name="_Toc94020371"/>
      <w:bookmarkStart w:id="1579" w:name="_Toc97037779"/>
      <w:bookmarkStart w:id="1580" w:name="_Toc133434784"/>
      <w:bookmarkStart w:id="1581" w:name="_Toc138693967"/>
      <w:bookmarkStart w:id="1582" w:name="_Toc148535696"/>
      <w:bookmarkStart w:id="1583" w:name="_Toc162009188"/>
      <w:bookmarkStart w:id="1584" w:name="_Toc170160950"/>
      <w:bookmarkStart w:id="1585" w:name="_Toc175843997"/>
      <w:bookmarkStart w:id="1586" w:name="_Toc180485699"/>
      <w:bookmarkStart w:id="1587" w:name="_Toc185517830"/>
      <w:bookmarkStart w:id="1588" w:name="_Toc192875238"/>
      <w:r>
        <w:t>5.1.3.3.2</w:t>
      </w:r>
      <w:r>
        <w:tab/>
        <w:t>Resource Definition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589" w:name="_Toc89426587"/>
      <w:bookmarkStart w:id="1590" w:name="_Toc94020372"/>
      <w:bookmarkStart w:id="1591" w:name="_Toc97034903"/>
      <w:bookmarkStart w:id="1592" w:name="_Toc97037780"/>
      <w:bookmarkStart w:id="1593" w:name="_Toc100939989"/>
      <w:bookmarkStart w:id="1594" w:name="_Toc104546855"/>
      <w:bookmarkStart w:id="1595" w:name="_Toc112937902"/>
      <w:bookmarkStart w:id="1596" w:name="_Toc114134659"/>
      <w:bookmarkStart w:id="1597" w:name="_Toc120681598"/>
      <w:bookmarkStart w:id="1598" w:name="_Toc133434785"/>
      <w:bookmarkStart w:id="1599" w:name="_Toc138693968"/>
      <w:bookmarkStart w:id="1600" w:name="_Toc148535697"/>
      <w:bookmarkStart w:id="1601" w:name="_Toc162009189"/>
      <w:bookmarkStart w:id="1602" w:name="_Toc170160951"/>
      <w:bookmarkStart w:id="1603" w:name="_Toc175843998"/>
      <w:bookmarkStart w:id="1604" w:name="_Toc180485700"/>
      <w:bookmarkStart w:id="1605" w:name="_Toc185517831"/>
      <w:bookmarkStart w:id="1606" w:name="_Toc192875239"/>
      <w:r>
        <w:t>5.1.3.3.3</w:t>
      </w:r>
      <w:r>
        <w:tab/>
        <w:t>Resource Standard Methods</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141FC66A" w14:textId="77777777" w:rsidR="00E9750A" w:rsidRDefault="00A16F12">
      <w:pPr>
        <w:pStyle w:val="Heading6"/>
      </w:pPr>
      <w:bookmarkStart w:id="1607" w:name="_Toc89426588"/>
      <w:bookmarkStart w:id="1608" w:name="_Toc94020373"/>
      <w:bookmarkStart w:id="1609" w:name="_Toc97034904"/>
      <w:bookmarkStart w:id="1610" w:name="_Toc97037781"/>
      <w:bookmarkStart w:id="1611" w:name="_Toc100939990"/>
      <w:bookmarkStart w:id="1612" w:name="_Toc104546856"/>
      <w:bookmarkStart w:id="1613" w:name="_Toc112937903"/>
      <w:bookmarkStart w:id="1614" w:name="_Toc114134660"/>
      <w:bookmarkStart w:id="1615" w:name="_Toc120681599"/>
      <w:bookmarkStart w:id="1616" w:name="_Toc133434786"/>
      <w:bookmarkStart w:id="1617" w:name="_Toc138693969"/>
      <w:bookmarkStart w:id="1618" w:name="_Toc148535698"/>
      <w:bookmarkStart w:id="1619" w:name="_Toc162009190"/>
      <w:bookmarkStart w:id="1620" w:name="_Toc170160952"/>
      <w:bookmarkStart w:id="1621" w:name="_Toc175843999"/>
      <w:bookmarkStart w:id="1622" w:name="_Toc180485701"/>
      <w:bookmarkStart w:id="1623" w:name="_Toc185517832"/>
      <w:bookmarkStart w:id="1624" w:name="_Toc192875240"/>
      <w:r>
        <w:t>5.1.3.3.3.1</w:t>
      </w:r>
      <w:r>
        <w:tab/>
        <w:t>DELETE</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625" w:name="_Toc114134661"/>
      <w:bookmarkStart w:id="1626" w:name="_Toc120681600"/>
      <w:bookmarkStart w:id="1627" w:name="_Toc97037782"/>
      <w:bookmarkStart w:id="1628" w:name="_Toc112937904"/>
      <w:bookmarkStart w:id="1629" w:name="_Toc104546857"/>
      <w:bookmarkStart w:id="1630" w:name="_Toc100939991"/>
      <w:bookmarkStart w:id="1631" w:name="_Toc97034905"/>
      <w:bookmarkStart w:id="1632" w:name="_Toc89426589"/>
      <w:bookmarkStart w:id="1633" w:name="_Toc94020374"/>
      <w:bookmarkStart w:id="163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635" w:name="_Toc138693970"/>
      <w:bookmarkStart w:id="1636" w:name="_Toc148535699"/>
      <w:bookmarkStart w:id="1637" w:name="_Toc162009191"/>
      <w:bookmarkStart w:id="1638" w:name="_Toc170160953"/>
      <w:bookmarkStart w:id="1639" w:name="_Toc175844000"/>
      <w:bookmarkStart w:id="1640" w:name="_Toc180485702"/>
      <w:bookmarkStart w:id="1641" w:name="_Toc185517833"/>
      <w:bookmarkStart w:id="1642" w:name="_Toc192875241"/>
      <w:r>
        <w:t>5.1.3.3.4</w:t>
      </w:r>
      <w:r>
        <w:tab/>
        <w:t>Resource Custom Operations</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00869F77" w14:textId="77777777" w:rsidR="00E9750A" w:rsidRDefault="00A16F12">
      <w:r>
        <w:t>None in this release of the specification.</w:t>
      </w:r>
    </w:p>
    <w:p w14:paraId="47A04437" w14:textId="77777777" w:rsidR="00E9750A" w:rsidRDefault="00A16F12">
      <w:pPr>
        <w:pStyle w:val="Heading4"/>
      </w:pPr>
      <w:bookmarkStart w:id="1643" w:name="_Toc89426590"/>
      <w:bookmarkStart w:id="1644" w:name="_Toc94020375"/>
      <w:bookmarkStart w:id="1645" w:name="_Toc97034906"/>
      <w:bookmarkStart w:id="1646" w:name="_Toc97037783"/>
      <w:bookmarkStart w:id="1647" w:name="_Toc100939992"/>
      <w:bookmarkStart w:id="1648" w:name="_Toc104546858"/>
      <w:bookmarkStart w:id="1649" w:name="_Toc112937905"/>
      <w:bookmarkStart w:id="1650" w:name="_Toc114134662"/>
      <w:bookmarkStart w:id="1651" w:name="_Toc120681601"/>
      <w:bookmarkStart w:id="1652" w:name="_Toc133434788"/>
      <w:bookmarkStart w:id="1653" w:name="_Toc138693971"/>
      <w:bookmarkStart w:id="1654" w:name="_Toc148535700"/>
      <w:bookmarkStart w:id="1655" w:name="_Toc162009192"/>
      <w:bookmarkStart w:id="1656" w:name="_Toc170160954"/>
      <w:bookmarkStart w:id="1657" w:name="_Toc175844001"/>
      <w:bookmarkStart w:id="1658" w:name="_Toc180485703"/>
      <w:bookmarkStart w:id="1659" w:name="_Toc185517834"/>
      <w:bookmarkStart w:id="1660" w:name="_Toc192875242"/>
      <w:r>
        <w:t>5.1.3.4</w:t>
      </w:r>
      <w:r>
        <w:tab/>
        <w:t>Resource: ADRF Data Retrieval Subscriptions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6A65BD5B" w14:textId="77777777" w:rsidR="00E9750A" w:rsidRDefault="00A16F12">
      <w:pPr>
        <w:pStyle w:val="Heading5"/>
      </w:pPr>
      <w:bookmarkStart w:id="1661" w:name="_Toc89426591"/>
      <w:bookmarkStart w:id="1662" w:name="_Toc94020376"/>
      <w:bookmarkStart w:id="1663" w:name="_Toc97034907"/>
      <w:bookmarkStart w:id="1664" w:name="_Toc97037784"/>
      <w:bookmarkStart w:id="1665" w:name="_Toc100939993"/>
      <w:bookmarkStart w:id="1666" w:name="_Toc104546859"/>
      <w:bookmarkStart w:id="1667" w:name="_Toc112937906"/>
      <w:bookmarkStart w:id="1668" w:name="_Toc114134663"/>
      <w:bookmarkStart w:id="1669" w:name="_Toc120681602"/>
      <w:bookmarkStart w:id="1670" w:name="_Toc133434789"/>
      <w:bookmarkStart w:id="1671" w:name="_Toc138693972"/>
      <w:bookmarkStart w:id="1672" w:name="_Toc148535701"/>
      <w:bookmarkStart w:id="1673" w:name="_Toc162009193"/>
      <w:bookmarkStart w:id="1674" w:name="_Toc170160955"/>
      <w:bookmarkStart w:id="1675" w:name="_Toc175844002"/>
      <w:bookmarkStart w:id="1676" w:name="_Toc180485704"/>
      <w:bookmarkStart w:id="1677" w:name="_Toc185517835"/>
      <w:bookmarkStart w:id="1678" w:name="_Toc192875243"/>
      <w:r>
        <w:t>5.1.3.4.1</w:t>
      </w:r>
      <w:r>
        <w:tab/>
        <w:t>Description</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679" w:name="_Toc89426592"/>
      <w:bookmarkStart w:id="1680" w:name="_Toc94020377"/>
      <w:bookmarkStart w:id="1681" w:name="_Toc97034908"/>
      <w:bookmarkStart w:id="1682" w:name="_Toc97037785"/>
      <w:bookmarkStart w:id="1683" w:name="_Toc100939994"/>
      <w:bookmarkStart w:id="1684" w:name="_Toc104546860"/>
      <w:bookmarkStart w:id="1685" w:name="_Toc112937907"/>
      <w:bookmarkStart w:id="1686" w:name="_Toc114134664"/>
      <w:bookmarkStart w:id="1687" w:name="_Toc120681603"/>
      <w:bookmarkStart w:id="1688" w:name="_Toc133434790"/>
      <w:bookmarkStart w:id="1689" w:name="_Toc138693973"/>
      <w:bookmarkStart w:id="1690" w:name="_Toc148535702"/>
      <w:bookmarkStart w:id="1691" w:name="_Toc162009194"/>
      <w:bookmarkStart w:id="1692" w:name="_Toc170160956"/>
      <w:bookmarkStart w:id="1693" w:name="_Toc175844003"/>
      <w:bookmarkStart w:id="1694" w:name="_Toc180485705"/>
      <w:bookmarkStart w:id="1695" w:name="_Toc185517836"/>
      <w:bookmarkStart w:id="1696" w:name="_Toc192875244"/>
      <w:r>
        <w:t>5.1.3.4.2</w:t>
      </w:r>
      <w:r>
        <w:tab/>
        <w:t>Resource Definition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697" w:name="_Toc94020378"/>
      <w:bookmarkStart w:id="1698" w:name="_Toc89426593"/>
      <w:bookmarkStart w:id="1699" w:name="_Toc97034909"/>
      <w:bookmarkStart w:id="1700" w:name="_Toc97037786"/>
      <w:bookmarkStart w:id="1701" w:name="_Toc100939995"/>
      <w:bookmarkStart w:id="1702" w:name="_Toc104546861"/>
      <w:bookmarkStart w:id="1703" w:name="_Toc112937908"/>
      <w:bookmarkStart w:id="1704" w:name="_Toc114134665"/>
      <w:bookmarkStart w:id="1705" w:name="_Toc120681604"/>
      <w:bookmarkStart w:id="1706" w:name="_Toc133434791"/>
      <w:bookmarkStart w:id="1707" w:name="_Toc138693974"/>
      <w:bookmarkStart w:id="1708" w:name="_Toc148535703"/>
      <w:bookmarkStart w:id="1709" w:name="_Toc162009195"/>
      <w:bookmarkStart w:id="1710" w:name="_Toc170160957"/>
      <w:bookmarkStart w:id="1711" w:name="_Toc175844004"/>
      <w:bookmarkStart w:id="1712" w:name="_Toc180485706"/>
      <w:bookmarkStart w:id="1713" w:name="_Toc185517837"/>
      <w:bookmarkStart w:id="1714" w:name="_Toc192875245"/>
      <w:r>
        <w:t>5.1.3.4.3</w:t>
      </w:r>
      <w:r>
        <w:tab/>
        <w:t>Resource Standard Methods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A2614A6" w14:textId="77777777" w:rsidR="00E9750A" w:rsidRDefault="00A16F12">
      <w:pPr>
        <w:pStyle w:val="Heading6"/>
      </w:pPr>
      <w:bookmarkStart w:id="1715" w:name="_Toc89426594"/>
      <w:bookmarkStart w:id="1716" w:name="_Toc94020379"/>
      <w:bookmarkStart w:id="1717" w:name="_Toc97034910"/>
      <w:bookmarkStart w:id="1718" w:name="_Toc97037787"/>
      <w:bookmarkStart w:id="1719" w:name="_Toc100939996"/>
      <w:bookmarkStart w:id="1720" w:name="_Toc104546862"/>
      <w:bookmarkStart w:id="1721" w:name="_Toc112937909"/>
      <w:bookmarkStart w:id="1722" w:name="_Toc114134666"/>
      <w:bookmarkStart w:id="1723" w:name="_Toc120681605"/>
      <w:bookmarkStart w:id="1724" w:name="_Toc133434792"/>
      <w:bookmarkStart w:id="1725" w:name="_Toc138693975"/>
      <w:bookmarkStart w:id="1726" w:name="_Toc148535704"/>
      <w:bookmarkStart w:id="1727" w:name="_Toc162009196"/>
      <w:bookmarkStart w:id="1728" w:name="_Toc170160958"/>
      <w:bookmarkStart w:id="1729" w:name="_Toc175844005"/>
      <w:bookmarkStart w:id="1730" w:name="_Toc180485707"/>
      <w:bookmarkStart w:id="1731" w:name="_Toc185517838"/>
      <w:bookmarkStart w:id="1732" w:name="_Toc192875246"/>
      <w:r>
        <w:t>5.1.3.4.3.1</w:t>
      </w:r>
      <w:r>
        <w:tab/>
        <w:t>POST</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733" w:name="_Toc97037788"/>
      <w:bookmarkStart w:id="1734" w:name="_Toc97034911"/>
      <w:bookmarkStart w:id="1735" w:name="_Toc89426595"/>
      <w:bookmarkStart w:id="1736" w:name="_Toc94020380"/>
      <w:bookmarkStart w:id="1737" w:name="_Toc100939997"/>
      <w:bookmarkStart w:id="1738" w:name="_Toc104546863"/>
      <w:bookmarkStart w:id="1739" w:name="_Toc112937910"/>
      <w:bookmarkStart w:id="1740" w:name="_Toc114134667"/>
      <w:bookmarkStart w:id="1741" w:name="_Toc120681606"/>
      <w:bookmarkStart w:id="1742" w:name="_Toc133434793"/>
      <w:bookmarkStart w:id="1743" w:name="_Toc138693976"/>
      <w:bookmarkStart w:id="1744" w:name="_Toc148535705"/>
      <w:bookmarkStart w:id="1745" w:name="_Toc162009197"/>
      <w:bookmarkStart w:id="1746" w:name="_Toc170160959"/>
      <w:bookmarkStart w:id="1747" w:name="_Toc175844006"/>
      <w:bookmarkStart w:id="1748" w:name="_Toc180485708"/>
      <w:bookmarkStart w:id="1749" w:name="_Toc185517839"/>
      <w:bookmarkStart w:id="1750" w:name="_Toc192875247"/>
      <w:r>
        <w:t>5.1.3.4.4</w:t>
      </w:r>
      <w:r>
        <w:tab/>
        <w:t>Resource Custom Operations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3791E135" w14:textId="77777777" w:rsidR="00E9750A" w:rsidRDefault="00A16F12">
      <w:r>
        <w:t>None in this release of the specification.</w:t>
      </w:r>
    </w:p>
    <w:p w14:paraId="72797429" w14:textId="77777777" w:rsidR="00E9750A" w:rsidRDefault="00A16F12">
      <w:pPr>
        <w:pStyle w:val="Heading4"/>
      </w:pPr>
      <w:bookmarkStart w:id="1751" w:name="_Toc89426596"/>
      <w:bookmarkStart w:id="1752" w:name="_Toc94020381"/>
      <w:bookmarkStart w:id="1753" w:name="_Toc97034912"/>
      <w:bookmarkStart w:id="1754" w:name="_Toc97037789"/>
      <w:bookmarkStart w:id="1755" w:name="_Toc100939998"/>
      <w:bookmarkStart w:id="1756" w:name="_Toc104546864"/>
      <w:bookmarkStart w:id="1757" w:name="_Toc112937911"/>
      <w:bookmarkStart w:id="1758" w:name="_Toc114134668"/>
      <w:bookmarkStart w:id="1759" w:name="_Toc120681607"/>
      <w:bookmarkStart w:id="1760" w:name="_Toc133434794"/>
      <w:bookmarkStart w:id="1761" w:name="_Toc138693977"/>
      <w:bookmarkStart w:id="1762" w:name="_Toc148535706"/>
      <w:bookmarkStart w:id="1763" w:name="_Toc162009198"/>
      <w:bookmarkStart w:id="1764" w:name="_Toc170160960"/>
      <w:bookmarkStart w:id="1765" w:name="_Toc175844007"/>
      <w:bookmarkStart w:id="1766" w:name="_Toc180485709"/>
      <w:bookmarkStart w:id="1767" w:name="_Toc185517840"/>
      <w:bookmarkStart w:id="1768" w:name="_Toc192875248"/>
      <w:r>
        <w:lastRenderedPageBreak/>
        <w:t>5.1.3.5</w:t>
      </w:r>
      <w:r>
        <w:tab/>
        <w:t>Resource: Individual ADRF Data Retrieval Subscription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386A34CB" w14:textId="77777777" w:rsidR="00E9750A" w:rsidRDefault="00A16F12">
      <w:pPr>
        <w:pStyle w:val="Heading5"/>
      </w:pPr>
      <w:bookmarkStart w:id="1769" w:name="_Toc89426597"/>
      <w:bookmarkStart w:id="1770" w:name="_Toc94020382"/>
      <w:bookmarkStart w:id="1771" w:name="_Toc97034913"/>
      <w:bookmarkStart w:id="1772" w:name="_Toc97037790"/>
      <w:bookmarkStart w:id="1773" w:name="_Toc100939999"/>
      <w:bookmarkStart w:id="1774" w:name="_Toc104546865"/>
      <w:bookmarkStart w:id="1775" w:name="_Toc112937912"/>
      <w:bookmarkStart w:id="1776" w:name="_Toc114134669"/>
      <w:bookmarkStart w:id="1777" w:name="_Toc120681608"/>
      <w:bookmarkStart w:id="1778" w:name="_Toc133434795"/>
      <w:bookmarkStart w:id="1779" w:name="_Toc138693978"/>
      <w:bookmarkStart w:id="1780" w:name="_Toc148535707"/>
      <w:bookmarkStart w:id="1781" w:name="_Toc162009199"/>
      <w:bookmarkStart w:id="1782" w:name="_Toc170160961"/>
      <w:bookmarkStart w:id="1783" w:name="_Toc175844008"/>
      <w:bookmarkStart w:id="1784" w:name="_Toc180485710"/>
      <w:bookmarkStart w:id="1785" w:name="_Toc185517841"/>
      <w:bookmarkStart w:id="1786" w:name="_Toc192875249"/>
      <w:r>
        <w:t>5.1.3.5.1</w:t>
      </w:r>
      <w:r>
        <w:tab/>
        <w:t>Description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787" w:name="_Toc89426598"/>
      <w:bookmarkStart w:id="1788" w:name="_Toc94020383"/>
      <w:bookmarkStart w:id="1789" w:name="_Toc97034914"/>
      <w:bookmarkStart w:id="1790" w:name="_Toc97037791"/>
      <w:bookmarkStart w:id="1791" w:name="_Toc100940000"/>
      <w:bookmarkStart w:id="1792" w:name="_Toc104546866"/>
      <w:bookmarkStart w:id="1793" w:name="_Toc112937913"/>
      <w:bookmarkStart w:id="1794" w:name="_Toc114134670"/>
      <w:bookmarkStart w:id="1795" w:name="_Toc120681609"/>
      <w:bookmarkStart w:id="1796" w:name="_Toc133434796"/>
      <w:bookmarkStart w:id="1797" w:name="_Toc138693979"/>
      <w:bookmarkStart w:id="1798" w:name="_Toc148535708"/>
      <w:bookmarkStart w:id="1799" w:name="_Toc162009200"/>
      <w:bookmarkStart w:id="1800" w:name="_Toc170160962"/>
      <w:bookmarkStart w:id="1801" w:name="_Toc175844009"/>
      <w:bookmarkStart w:id="1802" w:name="_Toc180485711"/>
      <w:bookmarkStart w:id="1803" w:name="_Toc185517842"/>
      <w:bookmarkStart w:id="1804" w:name="_Toc192875250"/>
      <w:r>
        <w:t>5.1.3.5.2</w:t>
      </w:r>
      <w:r>
        <w:tab/>
        <w:t>Resource Definition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805" w:name="_Toc100940001"/>
      <w:bookmarkStart w:id="1806" w:name="_Toc89426599"/>
      <w:bookmarkStart w:id="1807" w:name="_Toc97034915"/>
      <w:bookmarkStart w:id="1808" w:name="_Toc97037792"/>
      <w:bookmarkStart w:id="1809" w:name="_Toc94020384"/>
      <w:bookmarkStart w:id="1810" w:name="_Toc114134671"/>
      <w:bookmarkStart w:id="1811" w:name="_Toc104546867"/>
      <w:bookmarkStart w:id="1812" w:name="_Toc112937914"/>
      <w:bookmarkStart w:id="1813" w:name="_Toc120681610"/>
      <w:bookmarkStart w:id="1814" w:name="_Toc133434797"/>
      <w:bookmarkStart w:id="1815" w:name="_Toc138693980"/>
      <w:bookmarkStart w:id="1816" w:name="_Toc148535709"/>
      <w:bookmarkStart w:id="1817" w:name="_Toc162009201"/>
      <w:bookmarkStart w:id="1818" w:name="_Toc170160963"/>
      <w:bookmarkStart w:id="1819" w:name="_Toc175844010"/>
      <w:bookmarkStart w:id="1820" w:name="_Toc180485712"/>
      <w:bookmarkStart w:id="1821" w:name="_Toc185517843"/>
      <w:bookmarkStart w:id="1822" w:name="_Toc192875251"/>
      <w:r>
        <w:t>5.1.3.5.3</w:t>
      </w:r>
      <w:r>
        <w:tab/>
        <w:t>Resource Standard Methods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4DECD73B" w14:textId="77777777" w:rsidR="00E9750A" w:rsidRDefault="00A16F12">
      <w:pPr>
        <w:pStyle w:val="Heading6"/>
      </w:pPr>
      <w:bookmarkStart w:id="1823" w:name="_Toc89426600"/>
      <w:bookmarkStart w:id="1824" w:name="_Toc94020385"/>
      <w:bookmarkStart w:id="1825" w:name="_Toc97034916"/>
      <w:bookmarkStart w:id="1826" w:name="_Toc97037793"/>
      <w:bookmarkStart w:id="1827" w:name="_Toc100940002"/>
      <w:bookmarkStart w:id="1828" w:name="_Toc104546868"/>
      <w:bookmarkStart w:id="1829" w:name="_Toc112937915"/>
      <w:bookmarkStart w:id="1830" w:name="_Toc114134672"/>
      <w:bookmarkStart w:id="1831" w:name="_Toc120681611"/>
      <w:bookmarkStart w:id="1832" w:name="_Toc133434798"/>
      <w:bookmarkStart w:id="1833" w:name="_Toc138693981"/>
      <w:bookmarkStart w:id="1834" w:name="_Toc148535710"/>
      <w:bookmarkStart w:id="1835" w:name="_Toc162009202"/>
      <w:bookmarkStart w:id="1836" w:name="_Toc170160964"/>
      <w:bookmarkStart w:id="1837" w:name="_Toc175844011"/>
      <w:bookmarkStart w:id="1838" w:name="_Toc180485713"/>
      <w:bookmarkStart w:id="1839" w:name="_Toc185517844"/>
      <w:bookmarkStart w:id="1840" w:name="_Toc192875252"/>
      <w:r>
        <w:t>5.1.3.5.3.1</w:t>
      </w:r>
      <w:r>
        <w:tab/>
        <w:t>DELETE</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1841" w:name="_Toc112937916"/>
      <w:bookmarkStart w:id="1842" w:name="_Toc97037794"/>
      <w:bookmarkStart w:id="1843" w:name="_Toc114134673"/>
      <w:bookmarkStart w:id="1844" w:name="_Toc120681612"/>
      <w:bookmarkStart w:id="1845" w:name="_Toc104546869"/>
      <w:bookmarkStart w:id="1846" w:name="_Toc100940003"/>
      <w:bookmarkStart w:id="1847" w:name="_Toc97034917"/>
      <w:bookmarkStart w:id="1848" w:name="_Toc89426601"/>
      <w:bookmarkStart w:id="1849" w:name="_Toc94020386"/>
      <w:bookmarkStart w:id="1850"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851" w:name="_Toc138693982"/>
      <w:bookmarkStart w:id="1852" w:name="_Toc148535711"/>
      <w:bookmarkStart w:id="1853" w:name="_Toc162009203"/>
      <w:bookmarkStart w:id="1854" w:name="_Toc170160965"/>
      <w:bookmarkStart w:id="1855" w:name="_Toc175844012"/>
      <w:bookmarkStart w:id="1856" w:name="_Toc180485714"/>
      <w:bookmarkStart w:id="1857" w:name="_Toc185517845"/>
      <w:bookmarkStart w:id="1858" w:name="_Toc192875253"/>
      <w:r>
        <w:t>5.1.3.5.4</w:t>
      </w:r>
      <w:r>
        <w:tab/>
        <w:t>Resource Custom Operations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563DA5A" w14:textId="77777777" w:rsidR="00E9750A" w:rsidRDefault="00A16F12">
      <w:r>
        <w:t>None in this release of the specification.</w:t>
      </w:r>
    </w:p>
    <w:p w14:paraId="22BC993F" w14:textId="77777777" w:rsidR="00E9750A" w:rsidRDefault="00A16F12">
      <w:pPr>
        <w:pStyle w:val="Heading3"/>
      </w:pPr>
      <w:bookmarkStart w:id="1859" w:name="_Toc72766458"/>
      <w:bookmarkStart w:id="1860" w:name="_Toc72767025"/>
      <w:bookmarkStart w:id="1861" w:name="_Toc73042477"/>
      <w:bookmarkStart w:id="1862" w:name="_Toc81242821"/>
      <w:bookmarkStart w:id="1863" w:name="_Toc89426602"/>
      <w:bookmarkStart w:id="1864" w:name="_Toc94020387"/>
      <w:bookmarkStart w:id="1865" w:name="_Toc97034918"/>
      <w:bookmarkStart w:id="1866" w:name="_Toc97037795"/>
      <w:bookmarkStart w:id="1867" w:name="_Toc100940004"/>
      <w:bookmarkStart w:id="1868" w:name="_Toc104546870"/>
      <w:bookmarkStart w:id="1869" w:name="_Toc112937917"/>
      <w:bookmarkStart w:id="1870" w:name="_Toc114134674"/>
      <w:bookmarkStart w:id="1871" w:name="_Toc120681613"/>
      <w:bookmarkStart w:id="1872" w:name="_Toc133434800"/>
      <w:bookmarkStart w:id="1873" w:name="_Toc138693983"/>
      <w:bookmarkStart w:id="1874" w:name="_Toc148535712"/>
      <w:bookmarkStart w:id="1875" w:name="_Toc162009204"/>
      <w:bookmarkStart w:id="1876" w:name="_Toc170160966"/>
      <w:bookmarkStart w:id="1877" w:name="_Toc175844013"/>
      <w:bookmarkStart w:id="1878" w:name="_Toc180485715"/>
      <w:bookmarkStart w:id="1879" w:name="_Toc185517846"/>
      <w:bookmarkStart w:id="1880" w:name="_Toc192875254"/>
      <w:r>
        <w:t>5.1.4</w:t>
      </w:r>
      <w:r>
        <w:tab/>
        <w:t>Custom Operations without associated resources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384FC49A" w14:textId="77777777" w:rsidR="00E9750A" w:rsidRDefault="00A16F12">
      <w:pPr>
        <w:pStyle w:val="Heading4"/>
      </w:pPr>
      <w:bookmarkStart w:id="1881" w:name="_Toc72766459"/>
      <w:bookmarkStart w:id="1882" w:name="_Toc72767026"/>
      <w:bookmarkStart w:id="1883" w:name="_Toc73042478"/>
      <w:bookmarkStart w:id="1884" w:name="_Toc81242822"/>
      <w:bookmarkStart w:id="1885" w:name="_Toc89426603"/>
      <w:bookmarkStart w:id="1886" w:name="_Toc94020388"/>
      <w:bookmarkStart w:id="1887" w:name="_Toc97034919"/>
      <w:bookmarkStart w:id="1888" w:name="_Toc97037796"/>
      <w:bookmarkStart w:id="1889" w:name="_Toc100940005"/>
      <w:bookmarkStart w:id="1890" w:name="_Toc104546871"/>
      <w:bookmarkStart w:id="1891" w:name="_Toc112937918"/>
      <w:bookmarkStart w:id="1892" w:name="_Toc114134675"/>
      <w:bookmarkStart w:id="1893" w:name="_Toc120681614"/>
      <w:bookmarkStart w:id="1894" w:name="_Toc133434801"/>
      <w:bookmarkStart w:id="1895" w:name="_Toc138693984"/>
      <w:bookmarkStart w:id="1896" w:name="_Toc148535713"/>
      <w:bookmarkStart w:id="1897" w:name="_Toc162009205"/>
      <w:bookmarkStart w:id="1898" w:name="_Toc170160967"/>
      <w:bookmarkStart w:id="1899" w:name="_Toc175844014"/>
      <w:bookmarkStart w:id="1900" w:name="_Toc180485716"/>
      <w:bookmarkStart w:id="1901" w:name="_Toc185517847"/>
      <w:bookmarkStart w:id="1902" w:name="_Toc192875255"/>
      <w:r>
        <w:t>5.1.4.1</w:t>
      </w:r>
      <w:r>
        <w:tab/>
        <w:t>Overview</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55pt;height:190.2pt;mso-width-percent:0;mso-height-percent:0;mso-width-percent:0;mso-height-percent:0" o:ole="">
            <v:imagedata r:id="rId52" o:title="" cropbottom="7081f" cropright="4734f"/>
          </v:shape>
          <o:OLEObject Type="Embed" ProgID="Visio.Drawing.15" ShapeID="_x0000_i1046" DrawAspect="Content" ObjectID="_1803479406"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903" w:name="_Toc97034920"/>
      <w:bookmarkStart w:id="1904" w:name="_Toc112937919"/>
      <w:bookmarkStart w:id="1905" w:name="_Toc94020389"/>
      <w:bookmarkStart w:id="1906" w:name="_Toc97037797"/>
      <w:bookmarkStart w:id="1907" w:name="_Toc81242823"/>
      <w:bookmarkStart w:id="1908" w:name="_Toc89426604"/>
      <w:bookmarkStart w:id="1909" w:name="_Toc72767027"/>
      <w:bookmarkStart w:id="1910" w:name="_Toc73042479"/>
      <w:bookmarkStart w:id="1911" w:name="_Toc72766460"/>
      <w:bookmarkStart w:id="1912" w:name="_Toc100940006"/>
      <w:bookmarkStart w:id="1913" w:name="_Toc104546872"/>
      <w:bookmarkStart w:id="1914" w:name="_Toc114134676"/>
      <w:bookmarkStart w:id="1915" w:name="_Toc120681615"/>
      <w:bookmarkStart w:id="1916" w:name="_Toc133434802"/>
      <w:bookmarkStart w:id="1917" w:name="_Toc138693985"/>
      <w:bookmarkStart w:id="1918" w:name="_Toc148535714"/>
      <w:bookmarkStart w:id="1919" w:name="_Toc162009206"/>
      <w:bookmarkStart w:id="1920" w:name="_Toc170160968"/>
      <w:bookmarkStart w:id="1921" w:name="_Toc175844015"/>
      <w:bookmarkStart w:id="1922" w:name="_Toc180485717"/>
      <w:bookmarkStart w:id="1923" w:name="_Toc185517848"/>
      <w:bookmarkStart w:id="1924" w:name="_Toc192875256"/>
      <w:r>
        <w:t>5.1.4.2</w:t>
      </w:r>
      <w:r>
        <w:tab/>
        <w:t>Operation: request-storage-sub</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4E6209B3" w14:textId="77777777" w:rsidR="00E9750A" w:rsidRDefault="00A16F12">
      <w:pPr>
        <w:pStyle w:val="Heading5"/>
      </w:pPr>
      <w:bookmarkStart w:id="1925" w:name="_Toc97034921"/>
      <w:bookmarkStart w:id="1926" w:name="_Toc94020390"/>
      <w:bookmarkStart w:id="1927" w:name="_Toc112937920"/>
      <w:bookmarkStart w:id="1928" w:name="_Toc104546873"/>
      <w:bookmarkStart w:id="1929" w:name="_Toc100940007"/>
      <w:bookmarkStart w:id="1930" w:name="_Toc114134677"/>
      <w:bookmarkStart w:id="1931" w:name="_Toc120681616"/>
      <w:bookmarkStart w:id="1932" w:name="_Toc97037798"/>
      <w:bookmarkStart w:id="1933" w:name="_Toc72766461"/>
      <w:bookmarkStart w:id="1934" w:name="_Toc72767028"/>
      <w:bookmarkStart w:id="1935" w:name="_Toc73042480"/>
      <w:bookmarkStart w:id="1936" w:name="_Toc81242824"/>
      <w:bookmarkStart w:id="1937" w:name="_Toc89426605"/>
      <w:bookmarkStart w:id="1938" w:name="_Toc133434803"/>
      <w:bookmarkStart w:id="1939" w:name="_Toc138693986"/>
      <w:bookmarkStart w:id="1940" w:name="_Toc148535715"/>
      <w:bookmarkStart w:id="1941" w:name="_Toc162009207"/>
      <w:bookmarkStart w:id="1942" w:name="_Toc170160969"/>
      <w:bookmarkStart w:id="1943" w:name="_Toc175844016"/>
      <w:bookmarkStart w:id="1944" w:name="_Toc180485718"/>
      <w:bookmarkStart w:id="1945" w:name="_Toc185517849"/>
      <w:bookmarkStart w:id="1946" w:name="_Toc192875257"/>
      <w:r>
        <w:t>5.1.4.2.1</w:t>
      </w:r>
      <w:r>
        <w:tab/>
        <w:t>Description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947" w:name="_Toc73042481"/>
      <w:bookmarkStart w:id="1948" w:name="_Toc89426606"/>
      <w:bookmarkStart w:id="1949" w:name="_Toc81242825"/>
      <w:bookmarkStart w:id="1950" w:name="_Toc72767029"/>
      <w:bookmarkStart w:id="1951" w:name="_Toc72766462"/>
      <w:bookmarkStart w:id="1952" w:name="_Toc94020391"/>
      <w:bookmarkStart w:id="1953" w:name="_Toc97034922"/>
      <w:bookmarkStart w:id="1954" w:name="_Toc97037799"/>
      <w:bookmarkStart w:id="1955" w:name="_Toc100940008"/>
      <w:bookmarkStart w:id="1956" w:name="_Toc104546874"/>
      <w:bookmarkStart w:id="1957" w:name="_Toc112937921"/>
      <w:bookmarkStart w:id="1958" w:name="_Toc114134678"/>
      <w:bookmarkStart w:id="1959" w:name="_Toc120681617"/>
      <w:bookmarkStart w:id="1960" w:name="_Toc133434804"/>
      <w:bookmarkStart w:id="1961" w:name="_Toc138693987"/>
      <w:bookmarkStart w:id="1962" w:name="_Toc148535716"/>
      <w:bookmarkStart w:id="1963" w:name="_Toc162009208"/>
      <w:bookmarkStart w:id="1964" w:name="_Toc170160970"/>
      <w:bookmarkStart w:id="1965" w:name="_Toc175844017"/>
      <w:bookmarkStart w:id="1966" w:name="_Toc180485719"/>
      <w:bookmarkStart w:id="1967" w:name="_Toc185517850"/>
      <w:bookmarkStart w:id="1968" w:name="_Toc192875258"/>
      <w:r>
        <w:t>5.1.4.2.2</w:t>
      </w:r>
      <w:r>
        <w:tab/>
        <w:t>Operation Definition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969" w:name="_Toc72767030"/>
      <w:bookmarkStart w:id="1970" w:name="_Toc72766463"/>
      <w:bookmarkStart w:id="1971" w:name="_Toc81242826"/>
      <w:bookmarkStart w:id="1972" w:name="_Toc73042482"/>
      <w:bookmarkStart w:id="1973" w:name="_Toc94020392"/>
      <w:bookmarkStart w:id="1974" w:name="_Toc89426607"/>
      <w:bookmarkStart w:id="1975" w:name="_Toc97037800"/>
      <w:bookmarkStart w:id="1976" w:name="_Toc97034923"/>
      <w:bookmarkStart w:id="1977" w:name="_Toc100940009"/>
      <w:bookmarkStart w:id="1978" w:name="_Toc104546875"/>
      <w:bookmarkStart w:id="1979" w:name="_Toc112937922"/>
      <w:bookmarkStart w:id="1980" w:name="_Toc114134679"/>
      <w:bookmarkStart w:id="1981" w:name="_Toc120681618"/>
      <w:bookmarkStart w:id="1982" w:name="_Toc133434805"/>
      <w:bookmarkStart w:id="1983" w:name="_Toc138693988"/>
      <w:bookmarkStart w:id="1984" w:name="_Toc148535717"/>
      <w:bookmarkStart w:id="1985"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1986" w:name="_Toc170160971"/>
      <w:bookmarkStart w:id="1987" w:name="_Toc175844018"/>
      <w:bookmarkStart w:id="1988" w:name="_Toc180485720"/>
      <w:bookmarkStart w:id="1989" w:name="_Toc185517851"/>
      <w:bookmarkStart w:id="1990" w:name="_Toc192875259"/>
      <w:r>
        <w:t>5.1.4.3</w:t>
      </w:r>
      <w:r>
        <w:tab/>
        <w:t>Operation: request-storage-sub-removal</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393F017C" w14:textId="77777777" w:rsidR="00E9750A" w:rsidRDefault="00A16F12">
      <w:pPr>
        <w:pStyle w:val="Heading5"/>
      </w:pPr>
      <w:bookmarkStart w:id="1991" w:name="_Toc97034924"/>
      <w:bookmarkStart w:id="1992" w:name="_Toc94020393"/>
      <w:bookmarkStart w:id="1993" w:name="_Toc97037801"/>
      <w:bookmarkStart w:id="1994" w:name="_Toc100940010"/>
      <w:bookmarkStart w:id="1995" w:name="_Toc89426608"/>
      <w:bookmarkStart w:id="1996" w:name="_Toc104546876"/>
      <w:bookmarkStart w:id="1997" w:name="_Toc112937923"/>
      <w:bookmarkStart w:id="1998" w:name="_Toc114134680"/>
      <w:bookmarkStart w:id="1999" w:name="_Toc120681619"/>
      <w:bookmarkStart w:id="2000" w:name="_Toc133434806"/>
      <w:bookmarkStart w:id="2001" w:name="_Toc138693989"/>
      <w:bookmarkStart w:id="2002" w:name="_Toc148535718"/>
      <w:bookmarkStart w:id="2003" w:name="_Toc162009210"/>
      <w:bookmarkStart w:id="2004" w:name="_Toc170160972"/>
      <w:bookmarkStart w:id="2005" w:name="_Toc175844019"/>
      <w:bookmarkStart w:id="2006" w:name="_Toc180485721"/>
      <w:bookmarkStart w:id="2007" w:name="_Toc185517852"/>
      <w:bookmarkStart w:id="2008" w:name="_Toc192875260"/>
      <w:r>
        <w:t>5.1.4.3.1</w:t>
      </w:r>
      <w: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009" w:name="_Toc89426609"/>
      <w:bookmarkStart w:id="2010" w:name="_Toc94020394"/>
      <w:bookmarkStart w:id="2011" w:name="_Toc97034925"/>
      <w:bookmarkStart w:id="2012" w:name="_Toc97037802"/>
      <w:bookmarkStart w:id="2013" w:name="_Toc100940011"/>
      <w:bookmarkStart w:id="2014" w:name="_Toc104546877"/>
      <w:bookmarkStart w:id="2015" w:name="_Toc112937924"/>
      <w:bookmarkStart w:id="2016" w:name="_Toc114134681"/>
      <w:bookmarkStart w:id="2017" w:name="_Toc120681620"/>
      <w:bookmarkStart w:id="2018" w:name="_Toc133434807"/>
      <w:bookmarkStart w:id="2019" w:name="_Toc138693990"/>
      <w:bookmarkStart w:id="2020" w:name="_Toc148535719"/>
      <w:bookmarkStart w:id="2021" w:name="_Toc162009211"/>
      <w:bookmarkStart w:id="2022" w:name="_Toc170160973"/>
      <w:bookmarkStart w:id="2023" w:name="_Toc175844020"/>
      <w:bookmarkStart w:id="2024" w:name="_Toc180485722"/>
      <w:bookmarkStart w:id="2025" w:name="_Toc185517853"/>
      <w:bookmarkStart w:id="2026" w:name="_Toc192875261"/>
      <w:r>
        <w:t>5.1.4.3.2</w:t>
      </w:r>
      <w:r>
        <w:tab/>
        <w:t>Operation Definition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027" w:name="_Toc114134682"/>
      <w:bookmarkStart w:id="2028" w:name="_Toc120681621"/>
      <w:bookmarkStart w:id="2029" w:name="_Toc97037803"/>
      <w:bookmarkStart w:id="2030" w:name="_Toc97034926"/>
      <w:bookmarkStart w:id="2031" w:name="_Toc112937925"/>
      <w:bookmarkStart w:id="2032" w:name="_Toc104546878"/>
      <w:bookmarkStart w:id="2033" w:name="_Toc100940012"/>
      <w:bookmarkStart w:id="2034" w:name="_Toc133434808"/>
      <w:bookmarkStart w:id="2035" w:name="_Toc138693991"/>
      <w:bookmarkStart w:id="2036" w:name="_Toc148535720"/>
      <w:bookmarkStart w:id="2037"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2038" w:name="_Toc170160974"/>
      <w:bookmarkStart w:id="2039" w:name="_Toc175844021"/>
      <w:bookmarkStart w:id="2040" w:name="_Toc180485723"/>
      <w:bookmarkStart w:id="2041" w:name="_Toc185517854"/>
      <w:bookmarkStart w:id="2042" w:name="_Toc192875262"/>
      <w:r>
        <w:t>5.1.4.4</w:t>
      </w:r>
      <w:r>
        <w:tab/>
        <w:t>Operation: remove-stored-data-analytics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397148E8" w14:textId="77777777" w:rsidR="00E9750A" w:rsidRDefault="00A16F12">
      <w:pPr>
        <w:pStyle w:val="Heading5"/>
      </w:pPr>
      <w:bookmarkStart w:id="2043" w:name="_Toc104546879"/>
      <w:bookmarkStart w:id="2044" w:name="_Toc97037804"/>
      <w:bookmarkStart w:id="2045" w:name="_Toc100940013"/>
      <w:bookmarkStart w:id="2046" w:name="_Toc97034927"/>
      <w:bookmarkStart w:id="2047" w:name="_Toc114134683"/>
      <w:bookmarkStart w:id="2048" w:name="_Toc112937926"/>
      <w:bookmarkStart w:id="2049" w:name="_Toc120681622"/>
      <w:bookmarkStart w:id="2050" w:name="_Toc133434809"/>
      <w:bookmarkStart w:id="2051" w:name="_Toc138693992"/>
      <w:bookmarkStart w:id="2052" w:name="_Toc148535721"/>
      <w:bookmarkStart w:id="2053" w:name="_Toc162009213"/>
      <w:bookmarkStart w:id="2054" w:name="_Toc170160975"/>
      <w:bookmarkStart w:id="2055" w:name="_Toc175844022"/>
      <w:bookmarkStart w:id="2056" w:name="_Toc180485724"/>
      <w:bookmarkStart w:id="2057" w:name="_Toc185517855"/>
      <w:bookmarkStart w:id="2058" w:name="_Toc192875263"/>
      <w:r>
        <w:t>5.1.4.4.1</w:t>
      </w:r>
      <w:r>
        <w:tab/>
        <w:t>Description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059" w:name="_Toc97034928"/>
      <w:bookmarkStart w:id="2060" w:name="_Toc97037805"/>
      <w:bookmarkStart w:id="2061" w:name="_Toc100940014"/>
      <w:bookmarkStart w:id="2062" w:name="_Toc104546880"/>
      <w:bookmarkStart w:id="2063" w:name="_Toc112937927"/>
      <w:bookmarkStart w:id="2064" w:name="_Toc114134684"/>
      <w:bookmarkStart w:id="2065" w:name="_Toc120681623"/>
      <w:bookmarkStart w:id="2066" w:name="_Toc133434810"/>
      <w:bookmarkStart w:id="2067" w:name="_Toc138693993"/>
      <w:bookmarkStart w:id="2068" w:name="_Toc148535722"/>
      <w:bookmarkStart w:id="2069" w:name="_Toc162009214"/>
      <w:bookmarkStart w:id="2070" w:name="_Toc170160976"/>
      <w:bookmarkStart w:id="2071" w:name="_Toc175844023"/>
      <w:bookmarkStart w:id="2072" w:name="_Toc180485725"/>
      <w:bookmarkStart w:id="2073" w:name="_Toc185517856"/>
      <w:bookmarkStart w:id="2074" w:name="_Toc192875264"/>
      <w:r>
        <w:t>5.1.4.4.2</w:t>
      </w:r>
      <w:r>
        <w:tab/>
        <w:t>Operation Definition</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075" w:name="_Toc72766464"/>
      <w:bookmarkStart w:id="2076" w:name="_Toc72767031"/>
      <w:bookmarkStart w:id="2077" w:name="_Toc73042483"/>
      <w:bookmarkStart w:id="2078" w:name="_Toc89426610"/>
      <w:bookmarkStart w:id="2079" w:name="_Toc81242827"/>
      <w:bookmarkStart w:id="2080" w:name="_Toc97034929"/>
      <w:bookmarkStart w:id="2081" w:name="_Toc94020395"/>
      <w:bookmarkStart w:id="2082" w:name="_Toc100940015"/>
      <w:bookmarkStart w:id="2083" w:name="_Toc97037806"/>
      <w:bookmarkStart w:id="2084" w:name="_Toc104546881"/>
      <w:bookmarkStart w:id="2085" w:name="_Toc112937928"/>
      <w:bookmarkStart w:id="2086" w:name="_Toc114134685"/>
      <w:bookmarkStart w:id="2087" w:name="_Toc120681624"/>
      <w:bookmarkStart w:id="2088" w:name="_Toc133434811"/>
      <w:bookmarkStart w:id="2089" w:name="_Toc138693994"/>
      <w:bookmarkStart w:id="2090" w:name="_Toc148535723"/>
      <w:bookmarkStart w:id="2091"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2092" w:name="_Toc170160977"/>
      <w:bookmarkStart w:id="2093" w:name="_Toc175844024"/>
      <w:bookmarkStart w:id="2094" w:name="_Toc180485726"/>
      <w:bookmarkStart w:id="2095" w:name="_Toc185517857"/>
      <w:bookmarkStart w:id="2096" w:name="_Toc192875265"/>
      <w:r>
        <w:t>5.1.5</w:t>
      </w:r>
      <w:r>
        <w:tab/>
        <w:t>Notifications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990CC5C" w14:textId="77777777" w:rsidR="00E9750A" w:rsidRDefault="00A16F12">
      <w:pPr>
        <w:pStyle w:val="Heading4"/>
      </w:pPr>
      <w:bookmarkStart w:id="2097" w:name="_Toc72766465"/>
      <w:bookmarkStart w:id="2098" w:name="_Toc72767032"/>
      <w:bookmarkStart w:id="2099" w:name="_Toc73042484"/>
      <w:bookmarkStart w:id="2100" w:name="_Toc81242828"/>
      <w:bookmarkStart w:id="2101" w:name="_Toc89426611"/>
      <w:bookmarkStart w:id="2102" w:name="_Toc94020396"/>
      <w:bookmarkStart w:id="2103" w:name="_Toc97034930"/>
      <w:bookmarkStart w:id="2104" w:name="_Toc97037807"/>
      <w:bookmarkStart w:id="2105" w:name="_Toc100940016"/>
      <w:bookmarkStart w:id="2106" w:name="_Toc104546882"/>
      <w:bookmarkStart w:id="2107" w:name="_Toc112937929"/>
      <w:bookmarkStart w:id="2108" w:name="_Toc114134686"/>
      <w:bookmarkStart w:id="2109" w:name="_Toc120681625"/>
      <w:bookmarkStart w:id="2110" w:name="_Toc133434812"/>
      <w:bookmarkStart w:id="2111" w:name="_Toc138693995"/>
      <w:bookmarkStart w:id="2112" w:name="_Toc148535724"/>
      <w:bookmarkStart w:id="2113" w:name="_Toc162009216"/>
      <w:bookmarkStart w:id="2114" w:name="_Toc170160978"/>
      <w:bookmarkStart w:id="2115" w:name="_Toc175844025"/>
      <w:bookmarkStart w:id="2116" w:name="_Toc180485727"/>
      <w:bookmarkStart w:id="2117" w:name="_Toc185517858"/>
      <w:bookmarkStart w:id="2118" w:name="_Toc192875266"/>
      <w:r>
        <w:t>5.1.5.1</w:t>
      </w:r>
      <w:r>
        <w:tab/>
        <w:t>General</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119" w:name="_Toc72766466"/>
      <w:bookmarkStart w:id="2120" w:name="_Toc72767033"/>
      <w:bookmarkStart w:id="2121" w:name="_Toc73042485"/>
      <w:bookmarkStart w:id="2122" w:name="_Toc81242829"/>
      <w:bookmarkStart w:id="2123" w:name="_Toc89426612"/>
      <w:bookmarkStart w:id="2124" w:name="_Toc94020397"/>
      <w:bookmarkStart w:id="2125" w:name="_Toc97034931"/>
      <w:bookmarkStart w:id="2126" w:name="_Toc97037808"/>
      <w:bookmarkStart w:id="2127" w:name="_Toc100940017"/>
      <w:bookmarkStart w:id="2128" w:name="_Toc104546883"/>
      <w:bookmarkStart w:id="2129" w:name="_Toc112937930"/>
      <w:bookmarkStart w:id="2130" w:name="_Toc114134687"/>
      <w:bookmarkStart w:id="2131" w:name="_Toc120681626"/>
      <w:bookmarkStart w:id="2132" w:name="_Toc133434813"/>
      <w:bookmarkStart w:id="2133" w:name="_Toc138693996"/>
      <w:bookmarkStart w:id="2134" w:name="_Toc148535725"/>
      <w:bookmarkStart w:id="2135"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2136" w:name="_Toc170160979"/>
      <w:bookmarkStart w:id="2137" w:name="_Toc175844026"/>
      <w:bookmarkStart w:id="2138" w:name="_Toc180485728"/>
      <w:bookmarkStart w:id="2139" w:name="_Toc185517859"/>
      <w:bookmarkStart w:id="2140" w:name="_Toc192875267"/>
      <w:r>
        <w:t>5.1.5.2</w:t>
      </w:r>
      <w:r>
        <w:tab/>
        <w:t>Retrieval Notification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2B666E6E" w14:textId="77777777" w:rsidR="00E9750A" w:rsidRDefault="00A16F12">
      <w:pPr>
        <w:pStyle w:val="Heading5"/>
      </w:pPr>
      <w:bookmarkStart w:id="2141" w:name="_Toc72766467"/>
      <w:bookmarkStart w:id="2142" w:name="_Toc72767034"/>
      <w:bookmarkStart w:id="2143" w:name="_Toc73042486"/>
      <w:bookmarkStart w:id="2144" w:name="_Toc81242830"/>
      <w:bookmarkStart w:id="2145" w:name="_Toc89426613"/>
      <w:bookmarkStart w:id="2146" w:name="_Toc94020398"/>
      <w:bookmarkStart w:id="2147" w:name="_Toc97034932"/>
      <w:bookmarkStart w:id="2148" w:name="_Toc97037809"/>
      <w:bookmarkStart w:id="2149" w:name="_Toc100940018"/>
      <w:bookmarkStart w:id="2150" w:name="_Toc104546884"/>
      <w:bookmarkStart w:id="2151" w:name="_Toc112937931"/>
      <w:bookmarkStart w:id="2152" w:name="_Toc114134688"/>
      <w:bookmarkStart w:id="2153" w:name="_Toc120681627"/>
      <w:bookmarkStart w:id="2154" w:name="_Toc133434814"/>
      <w:bookmarkStart w:id="2155" w:name="_Toc138693997"/>
      <w:bookmarkStart w:id="2156" w:name="_Toc148535726"/>
      <w:bookmarkStart w:id="2157" w:name="_Toc162009218"/>
      <w:bookmarkStart w:id="2158" w:name="_Toc170160980"/>
      <w:bookmarkStart w:id="2159" w:name="_Toc175844027"/>
      <w:bookmarkStart w:id="2160" w:name="_Toc180485729"/>
      <w:bookmarkStart w:id="2161" w:name="_Toc185517860"/>
      <w:bookmarkStart w:id="2162" w:name="_Toc192875268"/>
      <w:r>
        <w:t>5.1.5.2.1</w:t>
      </w:r>
      <w:r>
        <w:tab/>
        <w:t>Description</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163" w:name="_Toc72766468"/>
      <w:bookmarkStart w:id="2164" w:name="_Toc72767035"/>
      <w:bookmarkStart w:id="2165" w:name="_Toc73042487"/>
      <w:bookmarkStart w:id="2166" w:name="_Toc81242831"/>
      <w:bookmarkStart w:id="2167" w:name="_Toc89426614"/>
      <w:bookmarkStart w:id="2168" w:name="_Toc94020399"/>
      <w:bookmarkStart w:id="2169" w:name="_Toc97034933"/>
      <w:bookmarkStart w:id="2170" w:name="_Toc97037810"/>
      <w:bookmarkStart w:id="2171" w:name="_Toc100940019"/>
      <w:bookmarkStart w:id="2172" w:name="_Toc104546885"/>
      <w:bookmarkStart w:id="2173" w:name="_Toc112937932"/>
      <w:bookmarkStart w:id="2174" w:name="_Toc114134689"/>
      <w:bookmarkStart w:id="2175" w:name="_Toc120681628"/>
      <w:bookmarkStart w:id="2176" w:name="_Toc133434815"/>
      <w:bookmarkStart w:id="2177" w:name="_Toc138693998"/>
      <w:bookmarkStart w:id="2178" w:name="_Toc148535727"/>
      <w:bookmarkStart w:id="2179" w:name="_Toc162009219"/>
      <w:bookmarkStart w:id="2180" w:name="_Toc170160981"/>
      <w:bookmarkStart w:id="2181" w:name="_Toc175844028"/>
      <w:bookmarkStart w:id="2182" w:name="_Toc180485730"/>
      <w:bookmarkStart w:id="2183" w:name="_Toc185517861"/>
      <w:bookmarkStart w:id="2184" w:name="_Toc192875269"/>
      <w:r>
        <w:t>5.1.5.2.2</w:t>
      </w:r>
      <w:r>
        <w:tab/>
        <w:t>Target URI</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185" w:name="_Toc72766469"/>
      <w:bookmarkStart w:id="2186" w:name="_Toc72767036"/>
      <w:bookmarkStart w:id="2187" w:name="_Toc73042488"/>
      <w:bookmarkStart w:id="2188" w:name="_Toc81242832"/>
      <w:bookmarkStart w:id="2189" w:name="_Toc89426615"/>
      <w:bookmarkStart w:id="2190" w:name="_Toc94020400"/>
      <w:bookmarkStart w:id="2191" w:name="_Toc97034934"/>
      <w:bookmarkStart w:id="2192" w:name="_Toc97037811"/>
      <w:bookmarkStart w:id="2193" w:name="_Toc100940020"/>
      <w:bookmarkStart w:id="2194" w:name="_Toc104546886"/>
      <w:bookmarkStart w:id="2195" w:name="_Toc112937933"/>
      <w:bookmarkStart w:id="2196" w:name="_Toc114134690"/>
      <w:bookmarkStart w:id="2197" w:name="_Toc120681629"/>
      <w:bookmarkStart w:id="2198" w:name="_Toc133434816"/>
      <w:bookmarkStart w:id="2199" w:name="_Toc138693999"/>
      <w:bookmarkStart w:id="2200" w:name="_Toc148535728"/>
      <w:bookmarkStart w:id="2201" w:name="_Toc162009220"/>
      <w:bookmarkStart w:id="2202" w:name="_Toc170160982"/>
      <w:bookmarkStart w:id="2203" w:name="_Toc175844029"/>
      <w:bookmarkStart w:id="2204" w:name="_Toc180485731"/>
      <w:bookmarkStart w:id="2205" w:name="_Toc185517862"/>
      <w:bookmarkStart w:id="2206" w:name="_Toc192875270"/>
      <w:r>
        <w:lastRenderedPageBreak/>
        <w:t>5.1.5.2.3</w:t>
      </w:r>
      <w:r>
        <w:tab/>
        <w:t>Standard Methods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5C058296" w14:textId="77777777" w:rsidR="00E9750A" w:rsidRDefault="00A16F12">
      <w:pPr>
        <w:pStyle w:val="Heading6"/>
      </w:pPr>
      <w:bookmarkStart w:id="2207" w:name="_Toc72766470"/>
      <w:bookmarkStart w:id="2208" w:name="_Toc72767037"/>
      <w:bookmarkStart w:id="2209" w:name="_Toc73042489"/>
      <w:bookmarkStart w:id="2210" w:name="_Toc81242833"/>
      <w:bookmarkStart w:id="2211" w:name="_Toc89426616"/>
      <w:bookmarkStart w:id="2212" w:name="_Toc94020401"/>
      <w:bookmarkStart w:id="2213" w:name="_Toc97034935"/>
      <w:bookmarkStart w:id="2214" w:name="_Toc97037812"/>
      <w:bookmarkStart w:id="2215" w:name="_Toc100940021"/>
      <w:bookmarkStart w:id="2216" w:name="_Toc104546887"/>
      <w:bookmarkStart w:id="2217" w:name="_Toc112937934"/>
      <w:bookmarkStart w:id="2218" w:name="_Toc114134691"/>
      <w:bookmarkStart w:id="2219" w:name="_Toc120681630"/>
      <w:bookmarkStart w:id="2220" w:name="_Toc133434817"/>
      <w:bookmarkStart w:id="2221" w:name="_Toc138694000"/>
      <w:bookmarkStart w:id="2222" w:name="_Toc148535729"/>
      <w:bookmarkStart w:id="2223" w:name="_Toc162009221"/>
      <w:bookmarkStart w:id="2224" w:name="_Toc170160983"/>
      <w:bookmarkStart w:id="2225" w:name="_Toc175844030"/>
      <w:bookmarkStart w:id="2226" w:name="_Toc180485732"/>
      <w:bookmarkStart w:id="2227" w:name="_Toc185517863"/>
      <w:bookmarkStart w:id="2228" w:name="_Toc192875271"/>
      <w:r>
        <w:t>5.1.5.2.3.1</w:t>
      </w:r>
      <w:r>
        <w:tab/>
        <w:t>POST</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2229" w:name="_Toc162009222"/>
      <w:bookmarkStart w:id="2230" w:name="_Toc170160984"/>
      <w:bookmarkStart w:id="2231" w:name="_Toc175844031"/>
      <w:bookmarkStart w:id="2232" w:name="_Toc180485733"/>
      <w:bookmarkStart w:id="2233" w:name="_Toc185517864"/>
      <w:bookmarkStart w:id="2234" w:name="_Toc192875272"/>
      <w:r w:rsidRPr="00C11E5F">
        <w:t>5.1.5.3</w:t>
      </w:r>
      <w:r w:rsidRPr="00C11E5F">
        <w:tab/>
        <w:t>ADRF Alert Notification</w:t>
      </w:r>
      <w:bookmarkEnd w:id="2229"/>
      <w:bookmarkEnd w:id="2230"/>
      <w:bookmarkEnd w:id="2231"/>
      <w:bookmarkEnd w:id="2232"/>
      <w:bookmarkEnd w:id="2233"/>
      <w:bookmarkEnd w:id="2234"/>
    </w:p>
    <w:p w14:paraId="185AD17D" w14:textId="77777777" w:rsidR="006C7DEC" w:rsidRDefault="006C7DEC" w:rsidP="00C11E5F">
      <w:pPr>
        <w:pStyle w:val="Heading5"/>
      </w:pPr>
      <w:bookmarkStart w:id="2235" w:name="_Toc162009223"/>
      <w:bookmarkStart w:id="2236" w:name="_Toc170160985"/>
      <w:bookmarkStart w:id="2237" w:name="_Toc175844032"/>
      <w:bookmarkStart w:id="2238" w:name="_Toc180485734"/>
      <w:bookmarkStart w:id="2239" w:name="_Toc185517865"/>
      <w:bookmarkStart w:id="2240" w:name="_Toc192875273"/>
      <w:r>
        <w:t>5.1.5.3.1</w:t>
      </w:r>
      <w:r>
        <w:tab/>
        <w:t>Description</w:t>
      </w:r>
      <w:bookmarkEnd w:id="2235"/>
      <w:bookmarkEnd w:id="2236"/>
      <w:bookmarkEnd w:id="2237"/>
      <w:bookmarkEnd w:id="2238"/>
      <w:bookmarkEnd w:id="2239"/>
      <w:bookmarkEnd w:id="2240"/>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2241" w:name="_Toc162009224"/>
      <w:bookmarkStart w:id="2242" w:name="_Toc170160986"/>
      <w:bookmarkStart w:id="2243" w:name="_Toc175844033"/>
      <w:bookmarkStart w:id="2244" w:name="_Toc180485735"/>
      <w:bookmarkStart w:id="2245" w:name="_Toc185517866"/>
      <w:bookmarkStart w:id="2246" w:name="_Toc192875274"/>
      <w:r>
        <w:lastRenderedPageBreak/>
        <w:t>5.1.5.3.2</w:t>
      </w:r>
      <w:r>
        <w:tab/>
        <w:t>Target URI</w:t>
      </w:r>
      <w:bookmarkEnd w:id="2241"/>
      <w:bookmarkEnd w:id="2242"/>
      <w:bookmarkEnd w:id="2243"/>
      <w:bookmarkEnd w:id="2244"/>
      <w:bookmarkEnd w:id="2245"/>
      <w:bookmarkEnd w:id="2246"/>
    </w:p>
    <w:p w14:paraId="05EC6E70" w14:textId="38A73BED" w:rsidR="009D6D52" w:rsidRDefault="009D6D52" w:rsidP="009D6D52">
      <w:pPr>
        <w:rPr>
          <w:rFonts w:ascii="Arial" w:hAnsi="Arial" w:cs="Arial"/>
        </w:rPr>
      </w:pPr>
      <w:bookmarkStart w:id="2247"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2248" w:name="_Toc170160987"/>
      <w:bookmarkStart w:id="2249" w:name="_Toc175844034"/>
      <w:bookmarkStart w:id="2250" w:name="_Toc180485736"/>
      <w:bookmarkStart w:id="2251" w:name="_Toc185517867"/>
      <w:bookmarkStart w:id="2252" w:name="_Toc192875275"/>
      <w:r>
        <w:t>5.1.5.3.3</w:t>
      </w:r>
      <w:r>
        <w:tab/>
        <w:t>Standard Methods</w:t>
      </w:r>
      <w:bookmarkEnd w:id="2247"/>
      <w:bookmarkEnd w:id="2248"/>
      <w:bookmarkEnd w:id="2249"/>
      <w:bookmarkEnd w:id="2250"/>
      <w:bookmarkEnd w:id="2251"/>
      <w:bookmarkEnd w:id="2252"/>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253" w:name="_Toc97037813"/>
      <w:bookmarkStart w:id="2254" w:name="_Toc97034937"/>
      <w:bookmarkStart w:id="2255" w:name="_Toc81242835"/>
      <w:bookmarkStart w:id="2256" w:name="_Toc104546888"/>
      <w:bookmarkStart w:id="2257" w:name="_Toc100940022"/>
      <w:bookmarkStart w:id="2258" w:name="_Toc89426618"/>
      <w:bookmarkStart w:id="2259" w:name="_Toc94020403"/>
      <w:bookmarkStart w:id="2260" w:name="_Toc112937935"/>
      <w:bookmarkStart w:id="2261" w:name="_Toc73042491"/>
      <w:bookmarkStart w:id="2262" w:name="_Toc72766472"/>
      <w:bookmarkStart w:id="2263" w:name="_Toc72767039"/>
      <w:bookmarkStart w:id="2264" w:name="_Toc114134692"/>
      <w:bookmarkStart w:id="2265" w:name="_Toc120681631"/>
      <w:bookmarkStart w:id="2266" w:name="_Toc133434818"/>
      <w:bookmarkStart w:id="2267" w:name="_Toc138694001"/>
      <w:bookmarkStart w:id="2268" w:name="_Toc148535730"/>
      <w:bookmarkStart w:id="2269" w:name="_Toc162009226"/>
      <w:bookmarkStart w:id="2270" w:name="_Toc170160988"/>
      <w:bookmarkStart w:id="2271" w:name="_Toc175844035"/>
      <w:bookmarkStart w:id="2272" w:name="_Toc180485737"/>
      <w:bookmarkStart w:id="2273" w:name="_Toc185517868"/>
      <w:bookmarkStart w:id="2274" w:name="_Toc192875276"/>
      <w:r>
        <w:t>5.1.6</w:t>
      </w:r>
      <w:r>
        <w:tab/>
        <w:t>Data Model</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5C6AF3A6" w14:textId="77777777" w:rsidR="00E9750A" w:rsidRDefault="00A16F12">
      <w:pPr>
        <w:pStyle w:val="Heading4"/>
      </w:pPr>
      <w:bookmarkStart w:id="2275" w:name="_Toc72766473"/>
      <w:bookmarkStart w:id="2276" w:name="_Toc72767040"/>
      <w:bookmarkStart w:id="2277" w:name="_Toc73042492"/>
      <w:bookmarkStart w:id="2278" w:name="_Toc81242836"/>
      <w:bookmarkStart w:id="2279" w:name="_Toc89426619"/>
      <w:bookmarkStart w:id="2280" w:name="_Toc94020404"/>
      <w:bookmarkStart w:id="2281" w:name="_Toc97034938"/>
      <w:bookmarkStart w:id="2282" w:name="_Toc97037814"/>
      <w:bookmarkStart w:id="2283" w:name="_Toc100940023"/>
      <w:bookmarkStart w:id="2284" w:name="_Toc104546889"/>
      <w:bookmarkStart w:id="2285" w:name="_Toc112937936"/>
      <w:bookmarkStart w:id="2286" w:name="_Toc114134693"/>
      <w:bookmarkStart w:id="2287" w:name="_Toc120681632"/>
      <w:bookmarkStart w:id="2288" w:name="_Toc133434819"/>
      <w:bookmarkStart w:id="2289" w:name="_Toc138694002"/>
      <w:bookmarkStart w:id="2290" w:name="_Toc148535731"/>
      <w:bookmarkStart w:id="2291" w:name="_Toc162009227"/>
      <w:bookmarkStart w:id="2292" w:name="_Toc170160989"/>
      <w:bookmarkStart w:id="2293" w:name="_Toc175844036"/>
      <w:bookmarkStart w:id="2294" w:name="_Toc180485738"/>
      <w:bookmarkStart w:id="2295" w:name="_Toc185517869"/>
      <w:bookmarkStart w:id="2296" w:name="_Toc192875277"/>
      <w:r>
        <w:t>5.1.6.1</w:t>
      </w:r>
      <w:r>
        <w:tab/>
        <w:t>General</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297" w:name="_Hlk91663035"/>
            <w:r>
              <w:rPr>
                <w:lang w:eastAsia="zh-CN"/>
              </w:rPr>
              <w:t>Contains information about Data or Analytics specification.</w:t>
            </w:r>
            <w:bookmarkEnd w:id="2297"/>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CA68FF">
      <w:pPr>
        <w:keepNext/>
        <w:keepLines/>
        <w:spacing w:before="60"/>
        <w:jc w:val="center"/>
        <w:rPr>
          <w:rFonts w:ascii="Arial" w:hAnsi="Arial"/>
          <w:b/>
        </w:rPr>
      </w:pPr>
      <w:bookmarkStart w:id="2298" w:name="_Toc114134694"/>
      <w:bookmarkStart w:id="2299" w:name="_Toc120681633"/>
      <w:bookmarkStart w:id="2300" w:name="_Toc112937937"/>
      <w:bookmarkStart w:id="2301" w:name="_Toc100940024"/>
      <w:bookmarkStart w:id="2302" w:name="_Toc104546890"/>
      <w:bookmarkStart w:id="2303" w:name="_Toc97034939"/>
      <w:bookmarkStart w:id="2304" w:name="_Toc97037815"/>
      <w:bookmarkStart w:id="2305" w:name="_Toc81242837"/>
      <w:bookmarkStart w:id="2306" w:name="_Toc89426620"/>
      <w:bookmarkStart w:id="2307" w:name="_Toc94020405"/>
      <w:bookmarkStart w:id="2308" w:name="_Toc73042493"/>
      <w:bookmarkStart w:id="2309" w:name="_Toc72766474"/>
      <w:bookmarkStart w:id="2310" w:name="_Toc72767041"/>
      <w:bookmarkStart w:id="2311" w:name="_Toc133434820"/>
      <w:bookmarkStart w:id="2312" w:name="_Toc138694003"/>
      <w:bookmarkStart w:id="2313" w:name="_Toc148535732"/>
      <w:bookmarkStart w:id="2314" w:name="_Toc162009228"/>
      <w:bookmarkStart w:id="2315" w:name="_Toc170160990"/>
      <w:bookmarkStart w:id="2316" w:name="_Toc175844037"/>
      <w:bookmarkStart w:id="2317" w:name="_Toc180485739"/>
      <w:bookmarkStart w:id="2318" w:name="_Toc185517870"/>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CA68FF" w:rsidRPr="00582C53" w14:paraId="47E36633" w14:textId="77777777" w:rsidTr="00207F08">
        <w:trPr>
          <w:jc w:val="center"/>
        </w:trPr>
        <w:tc>
          <w:tcPr>
            <w:tcW w:w="3178" w:type="dxa"/>
          </w:tcPr>
          <w:p w14:paraId="45EAF112" w14:textId="77777777" w:rsidR="00CA68FF" w:rsidRPr="00582C53" w:rsidRDefault="00CA68FF" w:rsidP="00207F08">
            <w:pPr>
              <w:keepNext/>
              <w:keepLines/>
              <w:spacing w:after="0"/>
              <w:rPr>
                <w:rFonts w:ascii="Arial" w:hAnsi="Arial"/>
                <w:sz w:val="18"/>
              </w:rPr>
            </w:pPr>
            <w:r w:rsidRPr="00582C53">
              <w:rPr>
                <w:rFonts w:ascii="Arial" w:hAnsi="Arial"/>
                <w:sz w:val="18"/>
              </w:rPr>
              <w:t>SupportedFeatures</w:t>
            </w:r>
          </w:p>
        </w:tc>
        <w:tc>
          <w:tcPr>
            <w:tcW w:w="2078" w:type="dxa"/>
          </w:tcPr>
          <w:p w14:paraId="612F2C7C" w14:textId="77777777" w:rsidR="00CA68FF" w:rsidRPr="00582C53" w:rsidRDefault="00CA68FF" w:rsidP="00207F08">
            <w:pPr>
              <w:keepNext/>
              <w:keepLines/>
              <w:spacing w:after="0"/>
              <w:rPr>
                <w:rFonts w:ascii="Arial" w:hAnsi="Arial"/>
                <w:sz w:val="18"/>
              </w:rPr>
            </w:pPr>
            <w:r w:rsidRPr="00582C53">
              <w:rPr>
                <w:rFonts w:ascii="Arial" w:hAnsi="Arial"/>
                <w:sz w:val="18"/>
              </w:rPr>
              <w:t>3GPP TS 29.571 [6]</w:t>
            </w:r>
          </w:p>
        </w:tc>
        <w:tc>
          <w:tcPr>
            <w:tcW w:w="2435" w:type="dxa"/>
          </w:tcPr>
          <w:p w14:paraId="69CA6EEE" w14:textId="77777777" w:rsidR="00CA68FF" w:rsidRPr="00582C53" w:rsidRDefault="00CA68FF" w:rsidP="00207F08">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CA68FF" w:rsidRPr="00582C53" w:rsidRDefault="00CA68FF" w:rsidP="00207F08">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Heading4"/>
        <w:rPr>
          <w:lang w:val="en-US"/>
        </w:rPr>
      </w:pPr>
      <w:bookmarkStart w:id="2319" w:name="_Toc192875278"/>
      <w:r>
        <w:rPr>
          <w:lang w:val="en-US"/>
        </w:rPr>
        <w:t>5.1.6.2</w:t>
      </w:r>
      <w:r>
        <w:rPr>
          <w:lang w:val="en-US"/>
        </w:rPr>
        <w:tab/>
        <w:t>Structured data types</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6DB2A745" w14:textId="77777777" w:rsidR="00E9750A" w:rsidRDefault="00A16F12">
      <w:pPr>
        <w:pStyle w:val="Heading5"/>
      </w:pPr>
      <w:bookmarkStart w:id="2320" w:name="_Toc104546891"/>
      <w:bookmarkStart w:id="2321" w:name="_Toc120681634"/>
      <w:bookmarkStart w:id="2322" w:name="_Toc114134695"/>
      <w:bookmarkStart w:id="2323" w:name="_Toc112937938"/>
      <w:bookmarkStart w:id="2324" w:name="_Toc73042494"/>
      <w:bookmarkStart w:id="2325" w:name="_Toc100940025"/>
      <w:bookmarkStart w:id="2326" w:name="_Toc97034940"/>
      <w:bookmarkStart w:id="2327" w:name="_Toc97037816"/>
      <w:bookmarkStart w:id="2328" w:name="_Toc94020406"/>
      <w:bookmarkStart w:id="2329" w:name="_Toc89426621"/>
      <w:bookmarkStart w:id="2330" w:name="_Toc81242838"/>
      <w:bookmarkStart w:id="2331" w:name="_Toc72767042"/>
      <w:bookmarkStart w:id="2332" w:name="_Toc72766475"/>
      <w:bookmarkStart w:id="2333" w:name="_Toc133434821"/>
      <w:bookmarkStart w:id="2334" w:name="_Toc138694004"/>
      <w:bookmarkStart w:id="2335" w:name="_Toc148535733"/>
      <w:bookmarkStart w:id="2336" w:name="_Toc162009229"/>
      <w:bookmarkStart w:id="2337" w:name="_Toc170160991"/>
      <w:bookmarkStart w:id="2338" w:name="_Toc175844038"/>
      <w:bookmarkStart w:id="2339" w:name="_Toc180485740"/>
      <w:bookmarkStart w:id="2340" w:name="_Toc185517871"/>
      <w:bookmarkStart w:id="2341" w:name="_Toc192875279"/>
      <w:r>
        <w:t>5.1.6.2.1</w:t>
      </w:r>
      <w:r>
        <w:tab/>
        <w:t>Introduction</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2342" w:name="_Toc120681635"/>
      <w:bookmarkStart w:id="2343" w:name="_Toc114134696"/>
      <w:bookmarkStart w:id="2344" w:name="_Toc104546892"/>
      <w:bookmarkStart w:id="2345" w:name="_Toc112937939"/>
      <w:bookmarkStart w:id="2346" w:name="_Toc100940026"/>
      <w:bookmarkStart w:id="2347" w:name="_Toc97034941"/>
      <w:bookmarkStart w:id="2348" w:name="_Toc97037817"/>
      <w:bookmarkStart w:id="2349" w:name="_Toc94020407"/>
      <w:bookmarkStart w:id="2350" w:name="_Toc81242839"/>
      <w:bookmarkStart w:id="2351" w:name="_Toc89426622"/>
      <w:bookmarkStart w:id="2352" w:name="_Toc73042495"/>
      <w:bookmarkStart w:id="2353" w:name="_Toc72766476"/>
      <w:bookmarkStart w:id="2354" w:name="_Toc72767043"/>
      <w:bookmarkStart w:id="2355" w:name="_Toc133434822"/>
      <w:bookmarkStart w:id="2356" w:name="_Toc138694005"/>
      <w:bookmarkStart w:id="2357" w:name="_Toc148535734"/>
      <w:bookmarkStart w:id="2358" w:name="_Toc162009230"/>
      <w:bookmarkStart w:id="2359" w:name="_Toc170160992"/>
      <w:bookmarkStart w:id="2360" w:name="_Toc175844039"/>
      <w:bookmarkStart w:id="2361" w:name="_Toc180485741"/>
      <w:bookmarkStart w:id="2362" w:name="_Toc185517872"/>
      <w:bookmarkStart w:id="2363" w:name="_Toc192875280"/>
      <w:r>
        <w:t>5.1.6.2.2</w:t>
      </w:r>
      <w:r>
        <w:tab/>
        <w:t>Type: NadrfDataStoreRecord</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5A20780E" w14:textId="77777777" w:rsidR="00F547CF" w:rsidRDefault="00F547CF" w:rsidP="00C11E5F">
      <w:pPr>
        <w:pStyle w:val="TH"/>
      </w:pPr>
      <w:bookmarkStart w:id="2364" w:name="_Toc100940027"/>
      <w:bookmarkStart w:id="2365" w:name="_Toc97037818"/>
      <w:bookmarkStart w:id="2366" w:name="_Toc97034942"/>
      <w:bookmarkStart w:id="2367" w:name="_Toc120681636"/>
      <w:bookmarkStart w:id="2368" w:name="_Toc94020408"/>
      <w:bookmarkStart w:id="2369" w:name="_Toc114134697"/>
      <w:bookmarkStart w:id="2370" w:name="_Toc89426623"/>
      <w:bookmarkStart w:id="2371" w:name="_Toc81242840"/>
      <w:bookmarkStart w:id="2372" w:name="_Toc112937940"/>
      <w:bookmarkStart w:id="2373" w:name="_Toc73042496"/>
      <w:bookmarkStart w:id="2374" w:name="_Toc72766477"/>
      <w:bookmarkStart w:id="2375" w:name="_Toc104546893"/>
      <w:bookmarkStart w:id="2376" w:name="_Toc72767044"/>
      <w:bookmarkStart w:id="2377" w:name="_Toc133434823"/>
      <w:bookmarkStart w:id="2378"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379" w:name="_Hlk99036241"/>
            <w:r>
              <w:rPr>
                <w:rFonts w:ascii="Arial" w:hAnsi="Arial"/>
                <w:sz w:val="18"/>
                <w:lang w:eastAsia="zh-CN"/>
              </w:rPr>
              <w:t>dataNotif</w:t>
            </w:r>
            <w:bookmarkEnd w:id="237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380" w:name="_Hlk99036224"/>
            <w:r>
              <w:rPr>
                <w:rFonts w:ascii="Arial" w:hAnsi="Arial"/>
                <w:sz w:val="18"/>
              </w:rPr>
              <w:t>DataNotificatio</w:t>
            </w:r>
            <w:bookmarkEnd w:id="238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Heading5"/>
      </w:pPr>
      <w:bookmarkStart w:id="2381" w:name="_Toc148535735"/>
      <w:bookmarkStart w:id="2382" w:name="_Toc162009231"/>
      <w:bookmarkStart w:id="2383" w:name="_Toc170160993"/>
      <w:bookmarkStart w:id="2384" w:name="_Toc175844040"/>
      <w:bookmarkStart w:id="2385" w:name="_Toc180485742"/>
      <w:bookmarkStart w:id="2386" w:name="_Toc185517873"/>
      <w:bookmarkStart w:id="2387" w:name="_Toc192875281"/>
      <w:r>
        <w:lastRenderedPageBreak/>
        <w:t>5.1.6.2.3</w:t>
      </w:r>
      <w:r>
        <w:tab/>
        <w:t>Type: NadrfDataStoreSubscription</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81"/>
      <w:bookmarkEnd w:id="2382"/>
      <w:bookmarkEnd w:id="2383"/>
      <w:bookmarkEnd w:id="2384"/>
      <w:bookmarkEnd w:id="2385"/>
      <w:bookmarkEnd w:id="2386"/>
      <w:bookmarkEnd w:id="2387"/>
    </w:p>
    <w:p w14:paraId="73A01962" w14:textId="77777777" w:rsidR="00E9750A" w:rsidRDefault="00A16F12">
      <w:pPr>
        <w:pStyle w:val="TH"/>
      </w:pPr>
      <w:bookmarkStart w:id="2388" w:name="_Toc114134698"/>
      <w:bookmarkStart w:id="2389" w:name="_Toc100940028"/>
      <w:bookmarkStart w:id="2390" w:name="_Toc104546894"/>
      <w:bookmarkStart w:id="2391" w:name="_Toc112937941"/>
      <w:bookmarkStart w:id="2392" w:name="_Toc89426624"/>
      <w:bookmarkStart w:id="2393" w:name="_Toc97034943"/>
      <w:bookmarkStart w:id="2394" w:name="_Toc94020409"/>
      <w:bookmarkStart w:id="2395"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2396" w:name="_Toc120681637"/>
      <w:bookmarkStart w:id="2397" w:name="_Toc133434824"/>
      <w:bookmarkStart w:id="2398" w:name="_Toc138694007"/>
      <w:bookmarkStart w:id="2399" w:name="_Toc148535736"/>
      <w:bookmarkStart w:id="2400" w:name="_Toc162009232"/>
      <w:bookmarkStart w:id="2401" w:name="_Toc170160994"/>
      <w:bookmarkStart w:id="2402" w:name="_Toc175844041"/>
      <w:bookmarkStart w:id="2403" w:name="_Toc180485743"/>
      <w:bookmarkStart w:id="2404" w:name="_Toc185517874"/>
      <w:bookmarkStart w:id="2405" w:name="_Toc192875282"/>
      <w:r>
        <w:lastRenderedPageBreak/>
        <w:t>5.1.6.2.4</w:t>
      </w:r>
      <w:r>
        <w:tab/>
        <w:t xml:space="preserve">Type: </w:t>
      </w:r>
      <w:bookmarkStart w:id="2406" w:name="_Hlk86138818"/>
      <w:r>
        <w:t>NadrfDataRetrievalSubscription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51C876EB" w14:textId="77777777" w:rsidR="00E9750A" w:rsidRDefault="00A16F12">
      <w:pPr>
        <w:pStyle w:val="TH"/>
      </w:pPr>
      <w:bookmarkStart w:id="2407" w:name="_Toc104546895"/>
      <w:bookmarkStart w:id="2408" w:name="_Toc100940029"/>
      <w:bookmarkStart w:id="2409" w:name="_Toc97037820"/>
      <w:bookmarkStart w:id="2410" w:name="_Toc97034944"/>
      <w:bookmarkStart w:id="2411" w:name="_Toc94020410"/>
      <w:bookmarkStart w:id="2412" w:name="_Toc89426625"/>
      <w:bookmarkStart w:id="2413" w:name="_Toc120681638"/>
      <w:bookmarkStart w:id="2414" w:name="_Toc114134699"/>
      <w:bookmarkStart w:id="241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2416" w:name="_Toc133434825"/>
      <w:bookmarkStart w:id="2417" w:name="_Toc138694008"/>
      <w:bookmarkStart w:id="2418" w:name="_Toc148535737"/>
      <w:bookmarkStart w:id="2419" w:name="_Toc162009233"/>
      <w:bookmarkStart w:id="2420" w:name="_Toc170160995"/>
      <w:bookmarkStart w:id="2421" w:name="_Toc175844042"/>
      <w:bookmarkStart w:id="2422" w:name="_Toc180485744"/>
      <w:bookmarkStart w:id="2423" w:name="_Toc185517875"/>
      <w:bookmarkStart w:id="2424" w:name="_Toc192875283"/>
      <w:r>
        <w:lastRenderedPageBreak/>
        <w:t>5.1.6.2.5</w:t>
      </w:r>
      <w:r>
        <w:tab/>
        <w:t>Type: NadrfDataRetrievalNotification</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2B302834" w14:textId="77777777" w:rsidR="00F547CF" w:rsidRDefault="00F547CF" w:rsidP="00C11E5F">
      <w:pPr>
        <w:pStyle w:val="TH"/>
      </w:pPr>
      <w:bookmarkStart w:id="2425" w:name="_Toc114134700"/>
      <w:bookmarkStart w:id="2426" w:name="_Toc120681639"/>
      <w:bookmarkStart w:id="2427" w:name="_Toc94020411"/>
      <w:bookmarkStart w:id="2428" w:name="_Toc89426626"/>
      <w:bookmarkStart w:id="2429" w:name="_Toc97037821"/>
      <w:bookmarkStart w:id="2430" w:name="_Toc97034945"/>
      <w:bookmarkStart w:id="2431" w:name="_Toc104546896"/>
      <w:bookmarkStart w:id="2432" w:name="_Toc112937943"/>
      <w:bookmarkStart w:id="2433" w:name="_Toc100940030"/>
      <w:bookmarkStart w:id="2434" w:name="_Toc133434826"/>
      <w:bookmarkStart w:id="2435"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2436" w:name="_Toc148535738"/>
      <w:bookmarkStart w:id="2437" w:name="_Toc162009234"/>
      <w:bookmarkStart w:id="2438" w:name="_Toc170160996"/>
      <w:bookmarkStart w:id="2439" w:name="_Toc175844043"/>
      <w:bookmarkStart w:id="2440" w:name="_Toc180485745"/>
      <w:bookmarkStart w:id="2441" w:name="_Toc185517876"/>
      <w:bookmarkStart w:id="2442" w:name="_Toc192875284"/>
      <w:r>
        <w:t>5.1.6.2.6</w:t>
      </w:r>
      <w:r>
        <w:tab/>
        <w:t>Type: NadrfDataStoreSubscriptionRef</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1DDA7397" w14:textId="77777777" w:rsidR="007D661F" w:rsidRDefault="007D661F" w:rsidP="00C11E5F">
      <w:pPr>
        <w:pStyle w:val="TH"/>
      </w:pPr>
      <w:bookmarkStart w:id="2443" w:name="_Toc114134701"/>
      <w:bookmarkStart w:id="2444" w:name="_Toc112937944"/>
      <w:bookmarkStart w:id="2445" w:name="_Toc97037822"/>
      <w:bookmarkStart w:id="2446" w:name="_Toc100940031"/>
      <w:bookmarkStart w:id="2447" w:name="_Toc97034946"/>
      <w:bookmarkStart w:id="2448" w:name="_Toc104546897"/>
      <w:bookmarkStart w:id="2449" w:name="_Toc94020412"/>
      <w:bookmarkStart w:id="2450" w:name="_Toc120681640"/>
      <w:bookmarkStart w:id="2451"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2452" w:name="_Toc138694010"/>
      <w:bookmarkStart w:id="2453" w:name="_Toc148535739"/>
      <w:bookmarkStart w:id="2454" w:name="_Toc162009235"/>
      <w:bookmarkStart w:id="2455" w:name="_Toc170160997"/>
      <w:bookmarkStart w:id="2456" w:name="_Toc175844044"/>
      <w:bookmarkStart w:id="2457" w:name="_Toc180485746"/>
      <w:bookmarkStart w:id="2458" w:name="_Toc185517877"/>
      <w:bookmarkStart w:id="2459" w:name="_Toc192875285"/>
      <w:r>
        <w:lastRenderedPageBreak/>
        <w:t>5.1.6.2.7</w:t>
      </w:r>
      <w:r>
        <w:tab/>
        <w:t>Type: NadrfStoredDataSpec</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460" w:name="_Toc114134702"/>
      <w:bookmarkStart w:id="2461" w:name="_Toc120681641"/>
      <w:bookmarkStart w:id="2462" w:name="_Toc94020413"/>
      <w:bookmarkStart w:id="2463" w:name="_Toc112937945"/>
      <w:bookmarkStart w:id="2464" w:name="_Toc100940032"/>
      <w:bookmarkStart w:id="2465" w:name="_Toc104546898"/>
      <w:bookmarkStart w:id="2466" w:name="_Toc97034947"/>
      <w:bookmarkStart w:id="2467" w:name="_Toc97037823"/>
      <w:bookmarkStart w:id="2468" w:name="_Toc133434828"/>
      <w:bookmarkStart w:id="2469" w:name="_Toc138694011"/>
      <w:bookmarkStart w:id="2470" w:name="_Toc148535740"/>
      <w:bookmarkStart w:id="2471" w:name="_Toc162009236"/>
      <w:bookmarkStart w:id="2472" w:name="_Toc170160998"/>
      <w:bookmarkStart w:id="2473" w:name="_Toc175844045"/>
      <w:bookmarkStart w:id="2474" w:name="_Toc180485747"/>
      <w:bookmarkStart w:id="2475" w:name="_Toc185517878"/>
      <w:bookmarkStart w:id="2476" w:name="_Toc192875286"/>
      <w:r>
        <w:t>5.1.6.2.8</w:t>
      </w:r>
      <w:r>
        <w:tab/>
        <w:t>Type: DataSubscription</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12EDCEA1" w14:textId="77777777" w:rsidR="00CA68FF" w:rsidRPr="00582C53" w:rsidRDefault="00CA68FF" w:rsidP="00CA68FF">
      <w:pPr>
        <w:keepNext/>
        <w:keepLines/>
        <w:spacing w:before="60"/>
        <w:jc w:val="center"/>
        <w:rPr>
          <w:rFonts w:ascii="Arial" w:hAnsi="Arial"/>
          <w:b/>
        </w:rPr>
      </w:pPr>
      <w:bookmarkStart w:id="2477" w:name="_Toc97192465"/>
      <w:bookmarkStart w:id="2478" w:name="_Toc97192586"/>
      <w:bookmarkStart w:id="2479" w:name="_Toc100940033"/>
      <w:bookmarkStart w:id="2480" w:name="_Toc104546899"/>
      <w:bookmarkStart w:id="2481" w:name="_Toc112937946"/>
      <w:bookmarkStart w:id="2482" w:name="_Toc114134703"/>
      <w:bookmarkStart w:id="2483" w:name="_Toc120681642"/>
      <w:bookmarkStart w:id="2484" w:name="_Toc133434829"/>
      <w:bookmarkStart w:id="2485" w:name="_Toc138694012"/>
      <w:bookmarkStart w:id="2486" w:name="_Toc148535741"/>
      <w:bookmarkStart w:id="2487" w:name="_Toc162009237"/>
      <w:bookmarkStart w:id="2488" w:name="_Toc170160999"/>
      <w:bookmarkStart w:id="2489" w:name="_Toc175844046"/>
      <w:bookmarkStart w:id="2490" w:name="_Toc180485748"/>
      <w:bookmarkStart w:id="2491" w:name="_Toc185517879"/>
      <w:bookmarkStart w:id="2492" w:name="_Toc510696633"/>
      <w:bookmarkStart w:id="2493" w:name="_Toc35971428"/>
      <w:bookmarkStart w:id="2494" w:name="_Toc67903544"/>
      <w:bookmarkStart w:id="2495" w:name="_Toc73173276"/>
      <w:bookmarkStart w:id="2496" w:name="_Toc96959865"/>
      <w:bookmarkStart w:id="2497" w:name="_Toc72784243"/>
      <w:bookmarkStart w:id="2498" w:name="_Toc73041789"/>
      <w:bookmarkStart w:id="2499" w:name="_Toc81244850"/>
      <w:bookmarkStart w:id="2500" w:name="_Toc88645414"/>
      <w:bookmarkStart w:id="2501" w:name="_Toc89426326"/>
      <w:bookmarkStart w:id="2502" w:name="_Toc94033205"/>
      <w:bookmarkStart w:id="2503" w:name="_Toc97037353"/>
      <w:bookmarkStart w:id="2504" w:name="_Toc97038363"/>
      <w:bookmarkStart w:id="2505" w:name="_Toc96959878"/>
      <w:r w:rsidRPr="00582C53">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CA68FF">
      <w:pPr>
        <w:keepNext/>
        <w:keepLines/>
        <w:spacing w:before="60"/>
        <w:jc w:val="center"/>
        <w:rPr>
          <w:rFonts w:ascii="Arial" w:hAnsi="Arial"/>
          <w:b/>
        </w:rPr>
      </w:pPr>
      <w:r w:rsidRPr="00582C53">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Heading5"/>
      </w:pPr>
      <w:bookmarkStart w:id="2506" w:name="_Toc162009238"/>
      <w:bookmarkStart w:id="2507" w:name="_Toc170161000"/>
      <w:bookmarkStart w:id="2508" w:name="_Toc175844047"/>
      <w:bookmarkStart w:id="2509" w:name="_Toc180485749"/>
      <w:bookmarkStart w:id="2510" w:name="_Toc185517880"/>
      <w:bookmarkStart w:id="2511" w:name="_Toc72766478"/>
      <w:bookmarkStart w:id="2512" w:name="_Toc72767045"/>
      <w:bookmarkStart w:id="2513" w:name="_Toc73042497"/>
      <w:bookmarkStart w:id="2514" w:name="_Toc81242841"/>
      <w:bookmarkStart w:id="2515" w:name="_Toc89426627"/>
      <w:bookmarkStart w:id="2516" w:name="_Toc94020414"/>
      <w:bookmarkStart w:id="2517" w:name="_Toc97034948"/>
      <w:bookmarkStart w:id="2518" w:name="_Toc97037824"/>
      <w:bookmarkStart w:id="2519" w:name="_Toc100940034"/>
      <w:bookmarkStart w:id="2520" w:name="_Toc104546900"/>
      <w:bookmarkStart w:id="2521" w:name="_Toc112937947"/>
      <w:bookmarkStart w:id="2522" w:name="_Toc114134704"/>
      <w:bookmarkStart w:id="2523" w:name="_Toc120681643"/>
      <w:bookmarkStart w:id="2524" w:name="_Toc133434830"/>
      <w:bookmarkStart w:id="2525" w:name="_Toc192875287"/>
      <w:r>
        <w:lastRenderedPageBreak/>
        <w:t>5.1.6.2</w:t>
      </w:r>
      <w:r w:rsidRPr="00B22446">
        <w:t>.10</w:t>
      </w:r>
      <w:r w:rsidRPr="00B22446">
        <w:tab/>
        <w:t>Type: StorageHandlingInfo</w:t>
      </w:r>
      <w:bookmarkEnd w:id="2506"/>
      <w:bookmarkEnd w:id="2507"/>
      <w:bookmarkEnd w:id="2508"/>
      <w:bookmarkEnd w:id="2509"/>
      <w:bookmarkEnd w:id="2510"/>
      <w:bookmarkEnd w:id="2525"/>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526" w:name="_Toc162009239"/>
      <w:bookmarkStart w:id="2527" w:name="_Toc170161001"/>
      <w:bookmarkStart w:id="2528" w:name="_Toc175844048"/>
      <w:bookmarkStart w:id="2529" w:name="_Toc180485750"/>
      <w:bookmarkStart w:id="2530" w:name="_Toc185517881"/>
      <w:bookmarkStart w:id="2531" w:name="_Toc192875288"/>
      <w:r>
        <w:t>5.1.</w:t>
      </w:r>
      <w:r w:rsidRPr="006C7DEC">
        <w:t>6.2.11</w:t>
      </w:r>
      <w:r w:rsidRPr="006C7DEC">
        <w:tab/>
        <w:t>Type: NadrfAlertNotification</w:t>
      </w:r>
      <w:bookmarkEnd w:id="2526"/>
      <w:bookmarkEnd w:id="2527"/>
      <w:bookmarkEnd w:id="2528"/>
      <w:bookmarkEnd w:id="2529"/>
      <w:bookmarkEnd w:id="2530"/>
      <w:bookmarkEnd w:id="253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532" w:name="_Toc162009240"/>
      <w:bookmarkStart w:id="2533" w:name="_Toc170161002"/>
      <w:bookmarkStart w:id="2534" w:name="_Toc175844049"/>
      <w:bookmarkStart w:id="2535" w:name="_Toc180485751"/>
      <w:bookmarkStart w:id="2536" w:name="_Toc185517882"/>
      <w:bookmarkStart w:id="2537" w:name="_Toc192875289"/>
      <w:r w:rsidRPr="006C7DEC">
        <w:t>5.1.6.2.12</w:t>
      </w:r>
      <w:r w:rsidRPr="006C7DEC">
        <w:tab/>
        <w:t>Type: NadrfAlertNotificationResponse</w:t>
      </w:r>
      <w:bookmarkEnd w:id="2532"/>
      <w:bookmarkEnd w:id="2533"/>
      <w:bookmarkEnd w:id="2534"/>
      <w:bookmarkEnd w:id="2535"/>
      <w:bookmarkEnd w:id="2536"/>
      <w:bookmarkEnd w:id="2537"/>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538" w:name="_Toc162009241"/>
      <w:bookmarkStart w:id="2539" w:name="_Toc170161003"/>
      <w:bookmarkStart w:id="2540" w:name="_Toc175844050"/>
      <w:bookmarkStart w:id="2541" w:name="_Toc180485752"/>
      <w:bookmarkStart w:id="2542" w:name="_Toc185517883"/>
      <w:bookmarkStart w:id="2543" w:name="_Toc192875290"/>
      <w:r w:rsidRPr="006C7DEC">
        <w:t>5.1.6.2.13</w:t>
      </w:r>
      <w:r w:rsidRPr="006C7DEC">
        <w:tab/>
        <w:t>Type: DataSetTag</w:t>
      </w:r>
      <w:bookmarkEnd w:id="2538"/>
      <w:bookmarkEnd w:id="2539"/>
      <w:bookmarkEnd w:id="2540"/>
      <w:bookmarkEnd w:id="2541"/>
      <w:bookmarkEnd w:id="2542"/>
      <w:bookmarkEnd w:id="2543"/>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544" w:name="_Toc138694013"/>
      <w:bookmarkStart w:id="2545" w:name="_Toc148535742"/>
      <w:bookmarkStart w:id="2546" w:name="_Toc162009242"/>
      <w:bookmarkStart w:id="2547" w:name="_Toc170161004"/>
      <w:bookmarkStart w:id="2548" w:name="_Toc175844051"/>
      <w:bookmarkStart w:id="2549" w:name="_Toc180485753"/>
      <w:bookmarkStart w:id="2550" w:name="_Toc185517884"/>
      <w:bookmarkStart w:id="2551" w:name="_Toc192875291"/>
      <w:r>
        <w:rPr>
          <w:lang w:val="en-US"/>
        </w:rPr>
        <w:lastRenderedPageBreak/>
        <w:t>5.1.6.3</w:t>
      </w:r>
      <w:r>
        <w:rPr>
          <w:lang w:val="en-US"/>
        </w:rPr>
        <w:tab/>
        <w:t>Simple data types and enumerations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44"/>
      <w:bookmarkEnd w:id="2545"/>
      <w:bookmarkEnd w:id="2546"/>
      <w:bookmarkEnd w:id="2547"/>
      <w:bookmarkEnd w:id="2548"/>
      <w:bookmarkEnd w:id="2549"/>
      <w:bookmarkEnd w:id="2550"/>
      <w:bookmarkEnd w:id="2551"/>
    </w:p>
    <w:p w14:paraId="171ED0E7" w14:textId="77777777" w:rsidR="00E9750A" w:rsidRDefault="00A16F12">
      <w:pPr>
        <w:rPr>
          <w:lang w:val="en-US"/>
        </w:rPr>
      </w:pPr>
      <w:bookmarkStart w:id="2552" w:name="_Toc97034953"/>
      <w:bookmarkStart w:id="2553" w:name="_Toc94020419"/>
      <w:bookmarkStart w:id="2554" w:name="_Toc89426632"/>
      <w:bookmarkStart w:id="2555" w:name="_Toc81242846"/>
      <w:bookmarkStart w:id="2556" w:name="_Toc73042502"/>
      <w:bookmarkStart w:id="2557" w:name="_Toc72767050"/>
      <w:bookmarkStart w:id="2558" w:name="_Toc72766483"/>
      <w:bookmarkStart w:id="2559" w:name="_Toc97037825"/>
      <w:bookmarkStart w:id="2560" w:name="_Toc100940035"/>
      <w:bookmarkStart w:id="2561" w:name="_Toc104546901"/>
      <w:bookmarkStart w:id="2562" w:name="_Toc112937948"/>
      <w:bookmarkStart w:id="2563" w:name="_Toc114134705"/>
      <w:r>
        <w:rPr>
          <w:lang w:val="en-US"/>
        </w:rPr>
        <w:t>None.</w:t>
      </w:r>
    </w:p>
    <w:p w14:paraId="1440ECF0" w14:textId="77777777" w:rsidR="00E9750A" w:rsidRDefault="00A16F12">
      <w:pPr>
        <w:pStyle w:val="Heading4"/>
        <w:rPr>
          <w:lang w:val="en-US"/>
        </w:rPr>
      </w:pPr>
      <w:bookmarkStart w:id="2564" w:name="_Toc120681644"/>
      <w:bookmarkStart w:id="2565" w:name="_Toc133434831"/>
      <w:bookmarkStart w:id="2566" w:name="_Toc138694014"/>
      <w:bookmarkStart w:id="2567" w:name="_Toc148535743"/>
      <w:bookmarkStart w:id="2568" w:name="_Toc162009243"/>
      <w:bookmarkStart w:id="2569" w:name="_Toc170161005"/>
      <w:bookmarkStart w:id="2570" w:name="_Toc175844052"/>
      <w:bookmarkStart w:id="2571" w:name="_Toc180485754"/>
      <w:bookmarkStart w:id="2572" w:name="_Toc185517885"/>
      <w:bookmarkStart w:id="2573" w:name="_Toc1928752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9CE5D73" w14:textId="77777777" w:rsidR="00E9750A" w:rsidRDefault="00A16F12">
      <w:pPr>
        <w:rPr>
          <w:lang w:val="en-US"/>
        </w:rPr>
      </w:pPr>
      <w:bookmarkStart w:id="2574" w:name="_Toc72767055"/>
      <w:bookmarkStart w:id="2575" w:name="_Toc72766488"/>
      <w:bookmarkStart w:id="2576" w:name="_Toc73042507"/>
      <w:bookmarkStart w:id="2577" w:name="_Toc81242851"/>
      <w:bookmarkStart w:id="2578" w:name="_Toc89426637"/>
      <w:bookmarkStart w:id="2579" w:name="_Toc94020424"/>
      <w:bookmarkStart w:id="2580" w:name="_Toc97034958"/>
      <w:bookmarkStart w:id="2581" w:name="_Toc97037826"/>
      <w:bookmarkStart w:id="2582" w:name="_Toc100940036"/>
      <w:bookmarkStart w:id="2583" w:name="_Toc104546902"/>
      <w:bookmarkStart w:id="2584" w:name="_Toc112937949"/>
      <w:bookmarkStart w:id="2585" w:name="_Toc114134706"/>
      <w:r>
        <w:rPr>
          <w:lang w:val="en-US"/>
        </w:rPr>
        <w:t>None.</w:t>
      </w:r>
    </w:p>
    <w:p w14:paraId="1CE3C957" w14:textId="77777777" w:rsidR="00E9750A" w:rsidRDefault="00A16F12">
      <w:pPr>
        <w:pStyle w:val="Heading3"/>
      </w:pPr>
      <w:bookmarkStart w:id="2586" w:name="_Toc120681645"/>
      <w:bookmarkStart w:id="2587" w:name="_Toc133434832"/>
      <w:bookmarkStart w:id="2588" w:name="_Toc138694015"/>
      <w:bookmarkStart w:id="2589" w:name="_Toc148535744"/>
      <w:bookmarkStart w:id="2590" w:name="_Toc162009244"/>
      <w:bookmarkStart w:id="2591" w:name="_Toc170161006"/>
      <w:bookmarkStart w:id="2592" w:name="_Toc175844053"/>
      <w:bookmarkStart w:id="2593" w:name="_Toc180485755"/>
      <w:bookmarkStart w:id="2594" w:name="_Toc185517886"/>
      <w:bookmarkStart w:id="2595" w:name="_Toc192875293"/>
      <w:r>
        <w:t>5.1.7</w:t>
      </w:r>
      <w:r>
        <w:tab/>
        <w:t>Error Handling</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69AFC9CC" w14:textId="77777777" w:rsidR="00E9750A" w:rsidRDefault="00A16F12">
      <w:pPr>
        <w:pStyle w:val="Heading4"/>
      </w:pPr>
      <w:bookmarkStart w:id="2596" w:name="_Toc72766489"/>
      <w:bookmarkStart w:id="2597" w:name="_Toc72767056"/>
      <w:bookmarkStart w:id="2598" w:name="_Toc73042508"/>
      <w:bookmarkStart w:id="2599" w:name="_Toc81242852"/>
      <w:bookmarkStart w:id="2600" w:name="_Toc89426638"/>
      <w:bookmarkStart w:id="2601" w:name="_Toc94020425"/>
      <w:bookmarkStart w:id="2602" w:name="_Toc97034959"/>
      <w:bookmarkStart w:id="2603" w:name="_Toc97037827"/>
      <w:bookmarkStart w:id="2604" w:name="_Toc100940037"/>
      <w:bookmarkStart w:id="2605" w:name="_Toc104546903"/>
      <w:bookmarkStart w:id="2606" w:name="_Toc112937950"/>
      <w:bookmarkStart w:id="2607" w:name="_Toc114134707"/>
      <w:bookmarkStart w:id="2608" w:name="_Toc120681646"/>
      <w:bookmarkStart w:id="2609" w:name="_Toc133434833"/>
      <w:bookmarkStart w:id="2610" w:name="_Toc138694016"/>
      <w:bookmarkStart w:id="2611" w:name="_Toc148535745"/>
      <w:bookmarkStart w:id="2612" w:name="_Toc162009245"/>
      <w:bookmarkStart w:id="2613" w:name="_Toc170161007"/>
      <w:bookmarkStart w:id="2614" w:name="_Toc175844054"/>
      <w:bookmarkStart w:id="2615" w:name="_Toc180485756"/>
      <w:bookmarkStart w:id="2616" w:name="_Toc185517887"/>
      <w:bookmarkStart w:id="2617" w:name="_Toc192875294"/>
      <w:r>
        <w:t>5.1.7.1</w:t>
      </w:r>
      <w:r>
        <w:tab/>
        <w:t>General</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2F86F374" w14:textId="4D86C312" w:rsidR="006225F9" w:rsidRDefault="006225F9" w:rsidP="006225F9">
      <w:bookmarkStart w:id="2618" w:name="_Toc72766490"/>
      <w:bookmarkStart w:id="2619" w:name="_Toc72767057"/>
      <w:bookmarkStart w:id="2620" w:name="_Toc73042509"/>
      <w:bookmarkStart w:id="2621" w:name="_Toc81242853"/>
      <w:bookmarkStart w:id="2622" w:name="_Toc89426639"/>
      <w:bookmarkStart w:id="2623" w:name="_Toc94020426"/>
      <w:bookmarkStart w:id="2624" w:name="_Toc97034960"/>
      <w:bookmarkStart w:id="2625" w:name="_Toc97037828"/>
      <w:bookmarkStart w:id="2626" w:name="_Toc100940038"/>
      <w:bookmarkStart w:id="2627" w:name="_Toc104546904"/>
      <w:bookmarkStart w:id="2628" w:name="_Toc112937951"/>
      <w:bookmarkStart w:id="2629" w:name="_Toc114134708"/>
      <w:bookmarkStart w:id="2630" w:name="_Toc120681647"/>
      <w:bookmarkStart w:id="2631" w:name="_Toc133434834"/>
      <w:bookmarkStart w:id="263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633" w:name="_Toc148535746"/>
      <w:bookmarkStart w:id="2634" w:name="_Toc162009246"/>
      <w:bookmarkStart w:id="2635" w:name="_Toc170161008"/>
      <w:bookmarkStart w:id="2636" w:name="_Toc175844055"/>
      <w:bookmarkStart w:id="2637" w:name="_Toc180485757"/>
      <w:bookmarkStart w:id="2638" w:name="_Toc185517888"/>
      <w:bookmarkStart w:id="2639" w:name="_Toc192875295"/>
      <w:r>
        <w:t>5.1.7.2</w:t>
      </w:r>
      <w:r>
        <w:tab/>
        <w:t>Protocol Errors</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640" w:name="_Toc72766491"/>
      <w:bookmarkStart w:id="2641" w:name="_Toc72767058"/>
      <w:bookmarkStart w:id="2642" w:name="_Toc73042510"/>
      <w:bookmarkStart w:id="2643" w:name="_Toc81242854"/>
      <w:bookmarkStart w:id="2644" w:name="_Toc89426640"/>
      <w:bookmarkStart w:id="2645" w:name="_Toc94020427"/>
      <w:bookmarkStart w:id="2646" w:name="_Toc97034961"/>
      <w:bookmarkStart w:id="2647" w:name="_Toc97037829"/>
      <w:bookmarkStart w:id="2648" w:name="_Toc100940039"/>
      <w:bookmarkStart w:id="2649" w:name="_Toc104546905"/>
      <w:bookmarkStart w:id="2650" w:name="_Toc112937952"/>
      <w:bookmarkStart w:id="2651" w:name="_Toc114134709"/>
      <w:bookmarkStart w:id="2652" w:name="_Toc120681648"/>
      <w:bookmarkStart w:id="2653" w:name="_Toc133434835"/>
      <w:bookmarkStart w:id="2654" w:name="_Toc138694018"/>
      <w:bookmarkStart w:id="2655" w:name="_Toc148535747"/>
      <w:bookmarkStart w:id="2656" w:name="_Toc162009247"/>
      <w:bookmarkStart w:id="2657" w:name="_Toc170161009"/>
      <w:bookmarkStart w:id="2658" w:name="_Toc175844056"/>
      <w:bookmarkStart w:id="2659" w:name="_Toc180485758"/>
      <w:bookmarkStart w:id="2660" w:name="_Toc185517889"/>
      <w:bookmarkStart w:id="2661" w:name="_Toc192875296"/>
      <w:r>
        <w:t>5.1.7.3</w:t>
      </w:r>
      <w:r>
        <w:tab/>
        <w:t>Application Errors</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662" w:name="_Toc72766492"/>
      <w:bookmarkStart w:id="2663" w:name="_Toc72767059"/>
      <w:bookmarkStart w:id="2664" w:name="_Toc73042511"/>
      <w:bookmarkStart w:id="2665" w:name="_Toc81242855"/>
      <w:bookmarkStart w:id="2666" w:name="_Toc89426641"/>
      <w:bookmarkStart w:id="2667" w:name="_Toc94020428"/>
      <w:bookmarkStart w:id="2668" w:name="_Toc97034962"/>
      <w:bookmarkStart w:id="2669" w:name="_Toc97037830"/>
      <w:bookmarkStart w:id="2670" w:name="_Toc100940040"/>
      <w:bookmarkStart w:id="2671" w:name="_Toc104546906"/>
      <w:bookmarkStart w:id="2672" w:name="_Toc112937953"/>
      <w:bookmarkStart w:id="2673" w:name="_Toc114134710"/>
      <w:bookmarkStart w:id="2674" w:name="_Toc120681649"/>
      <w:bookmarkStart w:id="2675" w:name="_Toc133434836"/>
      <w:bookmarkStart w:id="2676" w:name="_Toc138694019"/>
      <w:bookmarkStart w:id="2677" w:name="_Toc148535748"/>
      <w:bookmarkStart w:id="2678" w:name="_Toc162009248"/>
      <w:bookmarkStart w:id="2679" w:name="_Toc170161010"/>
      <w:bookmarkStart w:id="2680" w:name="_Toc175844057"/>
      <w:bookmarkStart w:id="2681" w:name="_Toc180485759"/>
      <w:bookmarkStart w:id="2682" w:name="_Toc185517890"/>
      <w:bookmarkStart w:id="2683" w:name="_Toc192875297"/>
      <w:r>
        <w:t>5.1.8</w:t>
      </w:r>
      <w:r>
        <w:rPr>
          <w:lang w:eastAsia="zh-CN"/>
        </w:rPr>
        <w:tab/>
        <w:t>Feature negotiation</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CA68FF">
      <w:pPr>
        <w:keepNext/>
        <w:keepLines/>
        <w:spacing w:before="60"/>
        <w:jc w:val="center"/>
        <w:rPr>
          <w:rFonts w:ascii="Arial" w:hAnsi="Arial"/>
          <w:b/>
        </w:rPr>
      </w:pPr>
      <w:bookmarkStart w:id="2684" w:name="_Toc97034963"/>
      <w:bookmarkStart w:id="2685" w:name="_Toc81242856"/>
      <w:bookmarkStart w:id="2686" w:name="_Toc73042512"/>
      <w:bookmarkStart w:id="2687" w:name="_Toc89426642"/>
      <w:bookmarkStart w:id="2688" w:name="_Toc94020429"/>
      <w:bookmarkStart w:id="2689" w:name="_Toc72767060"/>
      <w:bookmarkStart w:id="2690" w:name="_Toc72766493"/>
      <w:bookmarkStart w:id="2691" w:name="_Toc97037831"/>
      <w:bookmarkStart w:id="2692" w:name="_Toc100940041"/>
      <w:bookmarkStart w:id="2693" w:name="_Toc104546907"/>
      <w:bookmarkStart w:id="2694" w:name="_Toc112937954"/>
      <w:bookmarkStart w:id="2695" w:name="_Toc114134711"/>
      <w:bookmarkStart w:id="2696" w:name="_Toc120681650"/>
      <w:bookmarkStart w:id="2697" w:name="_Toc133434837"/>
      <w:bookmarkStart w:id="2698" w:name="_Toc138694020"/>
      <w:bookmarkStart w:id="2699" w:name="_Toc148535749"/>
      <w:bookmarkStart w:id="2700" w:name="_Toc162009249"/>
      <w:bookmarkStart w:id="2701" w:name="_Toc170161011"/>
      <w:bookmarkStart w:id="2702" w:name="_Toc175844058"/>
      <w:bookmarkStart w:id="2703" w:name="_Toc180485760"/>
      <w:bookmarkStart w:id="2704" w:name="_Toc185517891"/>
      <w:r w:rsidRPr="00582C53">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SimSun"/>
          <w:noProof/>
          <w:lang w:val="en-US"/>
        </w:rPr>
      </w:pPr>
    </w:p>
    <w:p w14:paraId="705582EB" w14:textId="77777777" w:rsidR="00E9750A" w:rsidRDefault="00A16F12">
      <w:pPr>
        <w:pStyle w:val="Heading3"/>
      </w:pPr>
      <w:bookmarkStart w:id="2705" w:name="_Toc192875298"/>
      <w:r>
        <w:t>5.1.9</w:t>
      </w:r>
      <w:r>
        <w:tab/>
        <w:t>Security</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706" w:name="_Toc148535750"/>
      <w:bookmarkStart w:id="2707" w:name="_Toc162009250"/>
      <w:bookmarkStart w:id="2708" w:name="_Toc170161012"/>
      <w:bookmarkStart w:id="2709" w:name="_Toc175844059"/>
      <w:bookmarkStart w:id="2710" w:name="_Toc180485761"/>
      <w:bookmarkStart w:id="2711" w:name="_Toc185517892"/>
      <w:bookmarkStart w:id="2712" w:name="_Toc192875299"/>
      <w:r>
        <w:t>5.2</w:t>
      </w:r>
      <w:r>
        <w:tab/>
        <w:t>Nadrf_MLModelManagement Service API</w:t>
      </w:r>
      <w:bookmarkEnd w:id="2706"/>
      <w:bookmarkEnd w:id="2707"/>
      <w:bookmarkEnd w:id="2708"/>
      <w:bookmarkEnd w:id="2709"/>
      <w:bookmarkEnd w:id="2710"/>
      <w:bookmarkEnd w:id="2711"/>
      <w:bookmarkEnd w:id="2712"/>
    </w:p>
    <w:p w14:paraId="3D671463" w14:textId="77777777" w:rsidR="00356552" w:rsidRDefault="00356552" w:rsidP="00356552">
      <w:pPr>
        <w:pStyle w:val="Heading3"/>
      </w:pPr>
      <w:bookmarkStart w:id="2713" w:name="_Toc148535751"/>
      <w:bookmarkStart w:id="2714" w:name="_Toc162009251"/>
      <w:bookmarkStart w:id="2715" w:name="_Toc170161013"/>
      <w:bookmarkStart w:id="2716" w:name="_Toc175844060"/>
      <w:bookmarkStart w:id="2717" w:name="_Toc180485762"/>
      <w:bookmarkStart w:id="2718" w:name="_Toc185517893"/>
      <w:bookmarkStart w:id="2719" w:name="_Toc192875300"/>
      <w:r>
        <w:t>5.2.1</w:t>
      </w:r>
      <w:r>
        <w:tab/>
        <w:t>Introduction</w:t>
      </w:r>
      <w:bookmarkEnd w:id="2713"/>
      <w:bookmarkEnd w:id="2714"/>
      <w:bookmarkEnd w:id="2715"/>
      <w:bookmarkEnd w:id="2716"/>
      <w:bookmarkEnd w:id="2717"/>
      <w:bookmarkEnd w:id="2718"/>
      <w:bookmarkEnd w:id="271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720" w:name="_Toc148535752"/>
      <w:bookmarkStart w:id="2721" w:name="_Toc162009252"/>
      <w:bookmarkStart w:id="2722" w:name="_Toc170161014"/>
      <w:bookmarkStart w:id="2723" w:name="_Toc175844061"/>
      <w:bookmarkStart w:id="2724" w:name="_Toc180485763"/>
      <w:bookmarkStart w:id="2725" w:name="_Toc185517894"/>
      <w:bookmarkStart w:id="2726" w:name="_Toc192875301"/>
      <w:r>
        <w:t>5.2.2</w:t>
      </w:r>
      <w:r>
        <w:tab/>
        <w:t>Usage of HTTP</w:t>
      </w:r>
      <w:bookmarkEnd w:id="2720"/>
      <w:bookmarkEnd w:id="2721"/>
      <w:bookmarkEnd w:id="2722"/>
      <w:bookmarkEnd w:id="2723"/>
      <w:bookmarkEnd w:id="2724"/>
      <w:bookmarkEnd w:id="2725"/>
      <w:bookmarkEnd w:id="2726"/>
    </w:p>
    <w:p w14:paraId="4C6F41AA" w14:textId="77777777" w:rsidR="00356552" w:rsidRDefault="00356552" w:rsidP="00356552">
      <w:pPr>
        <w:pStyle w:val="Heading4"/>
      </w:pPr>
      <w:bookmarkStart w:id="2727" w:name="_Toc148535753"/>
      <w:bookmarkStart w:id="2728" w:name="_Toc162009253"/>
      <w:bookmarkStart w:id="2729" w:name="_Toc170161015"/>
      <w:bookmarkStart w:id="2730" w:name="_Toc175844062"/>
      <w:bookmarkStart w:id="2731" w:name="_Toc180485764"/>
      <w:bookmarkStart w:id="2732" w:name="_Toc185517895"/>
      <w:bookmarkStart w:id="2733" w:name="_Toc192875302"/>
      <w:r>
        <w:t>5.2.2.1</w:t>
      </w:r>
      <w:r>
        <w:tab/>
        <w:t>General</w:t>
      </w:r>
      <w:bookmarkEnd w:id="2727"/>
      <w:bookmarkEnd w:id="2728"/>
      <w:bookmarkEnd w:id="2729"/>
      <w:bookmarkEnd w:id="2730"/>
      <w:bookmarkEnd w:id="2731"/>
      <w:bookmarkEnd w:id="2732"/>
      <w:bookmarkEnd w:id="273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734" w:name="_Toc148535754"/>
      <w:bookmarkStart w:id="2735" w:name="_Toc162009254"/>
      <w:bookmarkStart w:id="2736" w:name="_Toc170161016"/>
      <w:bookmarkStart w:id="2737" w:name="_Toc175844063"/>
      <w:bookmarkStart w:id="2738" w:name="_Toc180485765"/>
      <w:bookmarkStart w:id="2739" w:name="_Toc185517896"/>
      <w:bookmarkStart w:id="2740" w:name="_Toc192875303"/>
      <w:r>
        <w:t>5.2.2.2</w:t>
      </w:r>
      <w:r>
        <w:tab/>
        <w:t>HTTP standard headers</w:t>
      </w:r>
      <w:bookmarkEnd w:id="2734"/>
      <w:bookmarkEnd w:id="2735"/>
      <w:bookmarkEnd w:id="2736"/>
      <w:bookmarkEnd w:id="2737"/>
      <w:bookmarkEnd w:id="2738"/>
      <w:bookmarkEnd w:id="2739"/>
      <w:bookmarkEnd w:id="2740"/>
    </w:p>
    <w:p w14:paraId="519C0AC8" w14:textId="77777777" w:rsidR="00356552" w:rsidRDefault="00356552" w:rsidP="00356552">
      <w:pPr>
        <w:pStyle w:val="Heading5"/>
        <w:rPr>
          <w:lang w:eastAsia="zh-CN"/>
        </w:rPr>
      </w:pPr>
      <w:bookmarkStart w:id="2741" w:name="_Toc148535755"/>
      <w:bookmarkStart w:id="2742" w:name="_Toc162009255"/>
      <w:bookmarkStart w:id="2743" w:name="_Toc170161017"/>
      <w:bookmarkStart w:id="2744" w:name="_Toc175844064"/>
      <w:bookmarkStart w:id="2745" w:name="_Toc180485766"/>
      <w:bookmarkStart w:id="2746" w:name="_Toc185517897"/>
      <w:bookmarkStart w:id="2747" w:name="_Toc192875304"/>
      <w:r>
        <w:t>5.2.2.2.1</w:t>
      </w:r>
      <w:r>
        <w:rPr>
          <w:lang w:eastAsia="zh-CN"/>
        </w:rPr>
        <w:tab/>
        <w:t>General</w:t>
      </w:r>
      <w:bookmarkEnd w:id="2741"/>
      <w:bookmarkEnd w:id="2742"/>
      <w:bookmarkEnd w:id="2743"/>
      <w:bookmarkEnd w:id="2744"/>
      <w:bookmarkEnd w:id="2745"/>
      <w:bookmarkEnd w:id="2746"/>
      <w:bookmarkEnd w:id="2747"/>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748" w:name="_Toc148535756"/>
      <w:bookmarkStart w:id="2749" w:name="_Toc162009256"/>
      <w:bookmarkStart w:id="2750" w:name="_Toc170161018"/>
      <w:bookmarkStart w:id="2751" w:name="_Toc175844065"/>
      <w:bookmarkStart w:id="2752" w:name="_Toc180485767"/>
      <w:bookmarkStart w:id="2753" w:name="_Toc185517898"/>
      <w:bookmarkStart w:id="2754" w:name="_Toc192875305"/>
      <w:r>
        <w:lastRenderedPageBreak/>
        <w:t>5.2.2.2.2</w:t>
      </w:r>
      <w:r>
        <w:tab/>
        <w:t>Content type</w:t>
      </w:r>
      <w:bookmarkEnd w:id="2748"/>
      <w:bookmarkEnd w:id="2749"/>
      <w:bookmarkEnd w:id="2750"/>
      <w:bookmarkEnd w:id="2751"/>
      <w:bookmarkEnd w:id="2752"/>
      <w:bookmarkEnd w:id="2753"/>
      <w:bookmarkEnd w:id="2754"/>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755"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2756" w:name="_Toc162009257"/>
      <w:bookmarkStart w:id="2757" w:name="_Toc170161019"/>
      <w:bookmarkStart w:id="2758" w:name="_Toc175844066"/>
      <w:bookmarkStart w:id="2759" w:name="_Toc180485768"/>
      <w:bookmarkStart w:id="2760" w:name="_Toc185517899"/>
      <w:bookmarkStart w:id="2761" w:name="_Toc192875306"/>
      <w:r>
        <w:t>5.2.2.3</w:t>
      </w:r>
      <w:r>
        <w:tab/>
        <w:t>HTTP custom headers</w:t>
      </w:r>
      <w:bookmarkEnd w:id="2755"/>
      <w:bookmarkEnd w:id="2756"/>
      <w:bookmarkEnd w:id="2757"/>
      <w:bookmarkEnd w:id="2758"/>
      <w:bookmarkEnd w:id="2759"/>
      <w:bookmarkEnd w:id="2760"/>
      <w:bookmarkEnd w:id="2761"/>
    </w:p>
    <w:p w14:paraId="7BC994B7" w14:textId="4A92200F" w:rsidR="00371AC1" w:rsidRDefault="00371AC1" w:rsidP="00371AC1">
      <w:bookmarkStart w:id="2762" w:name="_Toc148535758"/>
      <w:bookmarkStart w:id="2763"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2764" w:name="_Toc170161020"/>
      <w:bookmarkStart w:id="2765" w:name="_Toc175844067"/>
      <w:bookmarkStart w:id="2766" w:name="_Toc180485769"/>
      <w:bookmarkStart w:id="2767" w:name="_Toc185517900"/>
      <w:bookmarkStart w:id="2768" w:name="_Toc192875307"/>
      <w:r>
        <w:t>5.2.3</w:t>
      </w:r>
      <w:r>
        <w:tab/>
        <w:t>Resources</w:t>
      </w:r>
      <w:bookmarkEnd w:id="2762"/>
      <w:bookmarkEnd w:id="2763"/>
      <w:bookmarkEnd w:id="2764"/>
      <w:bookmarkEnd w:id="2765"/>
      <w:bookmarkEnd w:id="2766"/>
      <w:bookmarkEnd w:id="2767"/>
      <w:bookmarkEnd w:id="2768"/>
    </w:p>
    <w:p w14:paraId="7FAF89C0" w14:textId="77777777" w:rsidR="00356552" w:rsidRDefault="00356552" w:rsidP="00356552">
      <w:pPr>
        <w:pStyle w:val="Heading4"/>
      </w:pPr>
      <w:bookmarkStart w:id="2769" w:name="_Toc148535759"/>
      <w:bookmarkStart w:id="2770" w:name="_Toc162009259"/>
      <w:bookmarkStart w:id="2771" w:name="_Toc170161021"/>
      <w:bookmarkStart w:id="2772" w:name="_Toc175844068"/>
      <w:bookmarkStart w:id="2773" w:name="_Toc180485770"/>
      <w:bookmarkStart w:id="2774" w:name="_Toc185517901"/>
      <w:bookmarkStart w:id="2775" w:name="_Toc192875308"/>
      <w:r>
        <w:t>5.2.3.1</w:t>
      </w:r>
      <w:r>
        <w:tab/>
        <w:t>Overview</w:t>
      </w:r>
      <w:bookmarkEnd w:id="2769"/>
      <w:bookmarkEnd w:id="2770"/>
      <w:bookmarkEnd w:id="2771"/>
      <w:bookmarkEnd w:id="2772"/>
      <w:bookmarkEnd w:id="2773"/>
      <w:bookmarkEnd w:id="2774"/>
      <w:bookmarkEnd w:id="277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05pt;height:96.95pt;mso-width-percent:0;mso-height-percent:0;mso-width-percent:0;mso-height-percent:0" o:ole="">
            <v:imagedata r:id="rId54" o:title=""/>
          </v:shape>
          <o:OLEObject Type="Embed" ProgID="Visio.Drawing.15" ShapeID="_x0000_i1047" DrawAspect="Content" ObjectID="_1803479407"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776" w:name="_Toc148535760"/>
      <w:bookmarkStart w:id="2777" w:name="_Toc162009260"/>
      <w:bookmarkStart w:id="2778" w:name="_Toc170161022"/>
      <w:bookmarkStart w:id="2779" w:name="_Toc175844069"/>
      <w:bookmarkStart w:id="2780" w:name="_Toc180485771"/>
      <w:bookmarkStart w:id="2781" w:name="_Toc185517902"/>
      <w:bookmarkStart w:id="2782" w:name="_Toc192875309"/>
      <w:r>
        <w:lastRenderedPageBreak/>
        <w:t>5.2.3.2</w:t>
      </w:r>
      <w:r>
        <w:tab/>
        <w:t>Resource: ADRF ML Model Store Records</w:t>
      </w:r>
      <w:bookmarkEnd w:id="2776"/>
      <w:bookmarkEnd w:id="2777"/>
      <w:bookmarkEnd w:id="2778"/>
      <w:bookmarkEnd w:id="2779"/>
      <w:bookmarkEnd w:id="2780"/>
      <w:bookmarkEnd w:id="2781"/>
      <w:bookmarkEnd w:id="2782"/>
    </w:p>
    <w:p w14:paraId="3993DC3D" w14:textId="77777777" w:rsidR="00356552" w:rsidRDefault="00356552" w:rsidP="00356552">
      <w:pPr>
        <w:pStyle w:val="Heading5"/>
      </w:pPr>
      <w:bookmarkStart w:id="2783" w:name="_Toc148535761"/>
      <w:bookmarkStart w:id="2784" w:name="_Toc162009261"/>
      <w:bookmarkStart w:id="2785" w:name="_Toc170161023"/>
      <w:bookmarkStart w:id="2786" w:name="_Toc175844070"/>
      <w:bookmarkStart w:id="2787" w:name="_Toc180485772"/>
      <w:bookmarkStart w:id="2788" w:name="_Toc185517903"/>
      <w:bookmarkStart w:id="2789" w:name="_Toc192875310"/>
      <w:r>
        <w:t>5.2.3.2.1</w:t>
      </w:r>
      <w:r>
        <w:tab/>
        <w:t>Description</w:t>
      </w:r>
      <w:bookmarkEnd w:id="2783"/>
      <w:bookmarkEnd w:id="2784"/>
      <w:bookmarkEnd w:id="2785"/>
      <w:bookmarkEnd w:id="2786"/>
      <w:bookmarkEnd w:id="2787"/>
      <w:bookmarkEnd w:id="2788"/>
      <w:bookmarkEnd w:id="2789"/>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790" w:name="_Toc148535762"/>
      <w:bookmarkStart w:id="2791" w:name="_Toc162009262"/>
      <w:bookmarkStart w:id="2792" w:name="_Toc170161024"/>
      <w:bookmarkStart w:id="2793" w:name="_Toc175844071"/>
      <w:bookmarkStart w:id="2794" w:name="_Toc180485773"/>
      <w:bookmarkStart w:id="2795" w:name="_Toc185517904"/>
      <w:bookmarkStart w:id="2796" w:name="_Toc192875311"/>
      <w:r>
        <w:t>5.2.3.2.2</w:t>
      </w:r>
      <w:r>
        <w:tab/>
        <w:t>Resource Definition</w:t>
      </w:r>
      <w:bookmarkEnd w:id="2790"/>
      <w:bookmarkEnd w:id="2791"/>
      <w:bookmarkEnd w:id="2792"/>
      <w:bookmarkEnd w:id="2793"/>
      <w:bookmarkEnd w:id="2794"/>
      <w:bookmarkEnd w:id="2795"/>
      <w:bookmarkEnd w:id="279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797" w:name="_Toc148535763"/>
      <w:bookmarkStart w:id="2798" w:name="_Toc162009263"/>
      <w:bookmarkStart w:id="2799" w:name="_Toc170161025"/>
      <w:bookmarkStart w:id="2800" w:name="_Toc175844072"/>
      <w:bookmarkStart w:id="2801" w:name="_Toc180485774"/>
      <w:bookmarkStart w:id="2802" w:name="_Toc185517905"/>
      <w:bookmarkStart w:id="2803" w:name="_Toc192875312"/>
      <w:r>
        <w:t>5.2.3.2.3</w:t>
      </w:r>
      <w:r>
        <w:tab/>
        <w:t>Resource Standard Methods</w:t>
      </w:r>
      <w:bookmarkEnd w:id="2797"/>
      <w:bookmarkEnd w:id="2798"/>
      <w:bookmarkEnd w:id="2799"/>
      <w:bookmarkEnd w:id="2800"/>
      <w:bookmarkEnd w:id="2801"/>
      <w:bookmarkEnd w:id="2802"/>
      <w:bookmarkEnd w:id="2803"/>
    </w:p>
    <w:p w14:paraId="0D66DB0F" w14:textId="77777777" w:rsidR="00356552" w:rsidRDefault="00356552" w:rsidP="00356552">
      <w:pPr>
        <w:pStyle w:val="Heading6"/>
      </w:pPr>
      <w:bookmarkStart w:id="2804" w:name="_Toc148535764"/>
      <w:bookmarkStart w:id="2805" w:name="_Toc162009264"/>
      <w:bookmarkStart w:id="2806" w:name="_Toc170161026"/>
      <w:bookmarkStart w:id="2807" w:name="_Toc175844073"/>
      <w:bookmarkStart w:id="2808" w:name="_Toc180485775"/>
      <w:bookmarkStart w:id="2809" w:name="_Toc185517906"/>
      <w:bookmarkStart w:id="2810" w:name="_Toc192875313"/>
      <w:r>
        <w:t>5.2.3.2.3.1</w:t>
      </w:r>
      <w:r>
        <w:tab/>
        <w:t>POST</w:t>
      </w:r>
      <w:bookmarkEnd w:id="2804"/>
      <w:bookmarkEnd w:id="2805"/>
      <w:bookmarkEnd w:id="2806"/>
      <w:bookmarkEnd w:id="2807"/>
      <w:bookmarkEnd w:id="2808"/>
      <w:bookmarkEnd w:id="2809"/>
      <w:bookmarkEnd w:id="2810"/>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811" w:name="_Toc148535765"/>
      <w:bookmarkStart w:id="2812"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Heading6"/>
      </w:pPr>
      <w:bookmarkStart w:id="2813" w:name="_Toc170161027"/>
      <w:bookmarkStart w:id="2814" w:name="_Toc175844074"/>
      <w:bookmarkStart w:id="2815" w:name="_Toc180485776"/>
      <w:bookmarkStart w:id="2816" w:name="_Toc185517907"/>
      <w:bookmarkStart w:id="2817" w:name="_Toc192875314"/>
      <w:r>
        <w:t>5.2.3.2.3.2</w:t>
      </w:r>
      <w:r>
        <w:tab/>
        <w:t>GET</w:t>
      </w:r>
      <w:bookmarkEnd w:id="2811"/>
      <w:bookmarkEnd w:id="2812"/>
      <w:bookmarkEnd w:id="2813"/>
      <w:bookmarkEnd w:id="2814"/>
      <w:bookmarkEnd w:id="2815"/>
      <w:bookmarkEnd w:id="2816"/>
      <w:bookmarkEnd w:id="2817"/>
    </w:p>
    <w:p w14:paraId="4FEDE52B" w14:textId="77777777" w:rsidR="00D4025D" w:rsidRDefault="00D4025D" w:rsidP="00D4025D">
      <w:bookmarkStart w:id="2818" w:name="_Toc148535766"/>
      <w:bookmarkStart w:id="2819"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SimSun"/>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2820" w:name="_Toc170161028"/>
      <w:bookmarkStart w:id="2821" w:name="_Toc175844075"/>
      <w:bookmarkStart w:id="2822" w:name="_Toc180485777"/>
      <w:bookmarkStart w:id="2823" w:name="_Toc185517908"/>
      <w:bookmarkStart w:id="2824" w:name="_Toc192875315"/>
      <w:r>
        <w:t>5.2.3.2.4</w:t>
      </w:r>
      <w:r>
        <w:tab/>
        <w:t>Resource Custom Operations</w:t>
      </w:r>
      <w:bookmarkEnd w:id="2818"/>
      <w:bookmarkEnd w:id="2819"/>
      <w:bookmarkEnd w:id="2820"/>
      <w:bookmarkEnd w:id="2821"/>
      <w:bookmarkEnd w:id="2822"/>
      <w:bookmarkEnd w:id="2823"/>
      <w:bookmarkEnd w:id="2824"/>
    </w:p>
    <w:p w14:paraId="45A2F56A" w14:textId="77777777" w:rsidR="00356552" w:rsidRDefault="00356552" w:rsidP="00356552">
      <w:r>
        <w:t>None.</w:t>
      </w:r>
    </w:p>
    <w:p w14:paraId="17ADBBA0" w14:textId="77777777" w:rsidR="00356552" w:rsidRDefault="00356552" w:rsidP="00356552">
      <w:pPr>
        <w:pStyle w:val="Heading4"/>
      </w:pPr>
      <w:bookmarkStart w:id="2825" w:name="_Toc148535767"/>
      <w:bookmarkStart w:id="2826" w:name="_Toc162009267"/>
      <w:bookmarkStart w:id="2827" w:name="_Toc170161029"/>
      <w:bookmarkStart w:id="2828" w:name="_Toc175844076"/>
      <w:bookmarkStart w:id="2829" w:name="_Toc180485778"/>
      <w:bookmarkStart w:id="2830" w:name="_Toc185517909"/>
      <w:bookmarkStart w:id="2831" w:name="_Toc192875316"/>
      <w:r>
        <w:t>5.2.3.3</w:t>
      </w:r>
      <w:r>
        <w:tab/>
        <w:t>Resource: Individual ADRF ML Model Store Record</w:t>
      </w:r>
      <w:bookmarkEnd w:id="2825"/>
      <w:bookmarkEnd w:id="2826"/>
      <w:bookmarkEnd w:id="2827"/>
      <w:bookmarkEnd w:id="2828"/>
      <w:bookmarkEnd w:id="2829"/>
      <w:bookmarkEnd w:id="2830"/>
      <w:bookmarkEnd w:id="2831"/>
    </w:p>
    <w:p w14:paraId="7F03B3FA" w14:textId="77777777" w:rsidR="00356552" w:rsidRDefault="00356552" w:rsidP="00356552">
      <w:pPr>
        <w:pStyle w:val="Heading5"/>
      </w:pPr>
      <w:bookmarkStart w:id="2832" w:name="_Toc148535768"/>
      <w:bookmarkStart w:id="2833" w:name="_Toc162009268"/>
      <w:bookmarkStart w:id="2834" w:name="_Toc170161030"/>
      <w:bookmarkStart w:id="2835" w:name="_Toc175844077"/>
      <w:bookmarkStart w:id="2836" w:name="_Toc180485779"/>
      <w:bookmarkStart w:id="2837" w:name="_Toc185517910"/>
      <w:bookmarkStart w:id="2838" w:name="_Toc192875317"/>
      <w:r>
        <w:t>5.2.3.3.1</w:t>
      </w:r>
      <w:r>
        <w:tab/>
        <w:t>Description</w:t>
      </w:r>
      <w:bookmarkEnd w:id="2832"/>
      <w:bookmarkEnd w:id="2833"/>
      <w:bookmarkEnd w:id="2834"/>
      <w:bookmarkEnd w:id="2835"/>
      <w:bookmarkEnd w:id="2836"/>
      <w:bookmarkEnd w:id="2837"/>
      <w:bookmarkEnd w:id="2838"/>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839" w:name="_Toc148535769"/>
      <w:bookmarkStart w:id="2840" w:name="_Toc162009269"/>
      <w:bookmarkStart w:id="2841" w:name="_Toc170161031"/>
      <w:bookmarkStart w:id="2842" w:name="_Toc175844078"/>
      <w:bookmarkStart w:id="2843" w:name="_Toc180485780"/>
      <w:bookmarkStart w:id="2844" w:name="_Toc185517911"/>
      <w:bookmarkStart w:id="2845" w:name="_Toc192875318"/>
      <w:r>
        <w:t>5.2.3.3.2</w:t>
      </w:r>
      <w:r>
        <w:tab/>
        <w:t>Resource Definition</w:t>
      </w:r>
      <w:bookmarkEnd w:id="2839"/>
      <w:bookmarkEnd w:id="2840"/>
      <w:bookmarkEnd w:id="2841"/>
      <w:bookmarkEnd w:id="2842"/>
      <w:bookmarkEnd w:id="2843"/>
      <w:bookmarkEnd w:id="2844"/>
      <w:bookmarkEnd w:id="28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846" w:name="_Toc148535770"/>
      <w:bookmarkStart w:id="2847" w:name="_Toc162009270"/>
      <w:bookmarkStart w:id="2848" w:name="_Toc170161032"/>
      <w:bookmarkStart w:id="2849" w:name="_Toc175844079"/>
      <w:bookmarkStart w:id="2850" w:name="_Toc180485781"/>
      <w:bookmarkStart w:id="2851" w:name="_Toc185517912"/>
      <w:bookmarkStart w:id="2852" w:name="_Toc192875319"/>
      <w:r>
        <w:t>5.2.3.3.3</w:t>
      </w:r>
      <w:r>
        <w:tab/>
        <w:t>Resource Standard Methods</w:t>
      </w:r>
      <w:bookmarkEnd w:id="2846"/>
      <w:bookmarkEnd w:id="2847"/>
      <w:bookmarkEnd w:id="2848"/>
      <w:bookmarkEnd w:id="2849"/>
      <w:bookmarkEnd w:id="2850"/>
      <w:bookmarkEnd w:id="2851"/>
      <w:bookmarkEnd w:id="2852"/>
    </w:p>
    <w:p w14:paraId="4A8E217A" w14:textId="77777777" w:rsidR="00356552" w:rsidRDefault="00356552" w:rsidP="00356552">
      <w:pPr>
        <w:pStyle w:val="Heading6"/>
      </w:pPr>
      <w:bookmarkStart w:id="2853" w:name="_Toc148535771"/>
      <w:bookmarkStart w:id="2854" w:name="_Toc162009271"/>
      <w:bookmarkStart w:id="2855" w:name="_Toc170161033"/>
      <w:bookmarkStart w:id="2856" w:name="_Toc175844080"/>
      <w:bookmarkStart w:id="2857" w:name="_Toc180485782"/>
      <w:bookmarkStart w:id="2858" w:name="_Toc185517913"/>
      <w:bookmarkStart w:id="2859" w:name="_Toc192875320"/>
      <w:r>
        <w:t>5.2.3.3.3.1</w:t>
      </w:r>
      <w:r>
        <w:tab/>
        <w:t>DELETE</w:t>
      </w:r>
      <w:bookmarkEnd w:id="2853"/>
      <w:bookmarkEnd w:id="2854"/>
      <w:bookmarkEnd w:id="2855"/>
      <w:bookmarkEnd w:id="2856"/>
      <w:bookmarkEnd w:id="2857"/>
      <w:bookmarkEnd w:id="2858"/>
      <w:bookmarkEnd w:id="2859"/>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Heading6"/>
      </w:pPr>
      <w:bookmarkStart w:id="2860" w:name="_Toc170161034"/>
      <w:bookmarkStart w:id="2861" w:name="_Toc175844081"/>
      <w:bookmarkStart w:id="2862" w:name="_Toc180485783"/>
      <w:bookmarkStart w:id="2863" w:name="_Toc185517914"/>
      <w:bookmarkStart w:id="2864" w:name="_Toc148535772"/>
      <w:bookmarkStart w:id="2865" w:name="_Toc162009272"/>
      <w:bookmarkStart w:id="2866" w:name="_Toc170161035"/>
      <w:bookmarkStart w:id="2867" w:name="_Toc192875321"/>
      <w:r>
        <w:t>5.2.3.3.3.2</w:t>
      </w:r>
      <w:r>
        <w:tab/>
      </w:r>
      <w:r>
        <w:rPr>
          <w:lang w:eastAsia="zh-CN"/>
        </w:rPr>
        <w:t>PUT</w:t>
      </w:r>
      <w:bookmarkEnd w:id="2860"/>
      <w:bookmarkEnd w:id="2861"/>
      <w:bookmarkEnd w:id="2862"/>
      <w:bookmarkEnd w:id="2863"/>
      <w:bookmarkEnd w:id="2867"/>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2868" w:name="_Toc175844082"/>
      <w:bookmarkStart w:id="2869" w:name="_Toc180485784"/>
      <w:bookmarkStart w:id="2870" w:name="_Toc185517915"/>
      <w:bookmarkStart w:id="2871" w:name="_Toc192875322"/>
      <w:r>
        <w:lastRenderedPageBreak/>
        <w:t>5.2.3.3.4</w:t>
      </w:r>
      <w:r>
        <w:tab/>
        <w:t>Resource Custom Operations</w:t>
      </w:r>
      <w:bookmarkEnd w:id="2864"/>
      <w:bookmarkEnd w:id="2865"/>
      <w:bookmarkEnd w:id="2866"/>
      <w:bookmarkEnd w:id="2868"/>
      <w:bookmarkEnd w:id="2869"/>
      <w:bookmarkEnd w:id="2870"/>
      <w:bookmarkEnd w:id="2871"/>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2872" w:name="_Toc148535773"/>
      <w:bookmarkStart w:id="2873" w:name="_Toc162009273"/>
      <w:bookmarkStart w:id="2874" w:name="_Toc170161036"/>
      <w:bookmarkStart w:id="2875" w:name="_Toc175844083"/>
      <w:bookmarkStart w:id="2876" w:name="_Toc180485785"/>
      <w:bookmarkStart w:id="2877" w:name="_Toc185517916"/>
      <w:bookmarkStart w:id="2878" w:name="_Toc192875323"/>
      <w:r>
        <w:t>5.2.4</w:t>
      </w:r>
      <w:r>
        <w:tab/>
        <w:t>Custom Operations without associated resources</w:t>
      </w:r>
      <w:bookmarkEnd w:id="2872"/>
      <w:bookmarkEnd w:id="2873"/>
      <w:bookmarkEnd w:id="2874"/>
      <w:bookmarkEnd w:id="2875"/>
      <w:bookmarkEnd w:id="2876"/>
      <w:bookmarkEnd w:id="2877"/>
      <w:bookmarkEnd w:id="2878"/>
    </w:p>
    <w:p w14:paraId="309064D3" w14:textId="77777777" w:rsidR="00356552" w:rsidRDefault="00356552" w:rsidP="00356552">
      <w:pPr>
        <w:pStyle w:val="Heading4"/>
      </w:pPr>
      <w:bookmarkStart w:id="2879" w:name="_Toc148535774"/>
      <w:bookmarkStart w:id="2880" w:name="_Toc162009274"/>
      <w:bookmarkStart w:id="2881" w:name="_Toc170161037"/>
      <w:bookmarkStart w:id="2882" w:name="_Toc175844084"/>
      <w:bookmarkStart w:id="2883" w:name="_Toc180485786"/>
      <w:bookmarkStart w:id="2884" w:name="_Toc185517917"/>
      <w:bookmarkStart w:id="2885" w:name="_Toc192875324"/>
      <w:r>
        <w:t>5.2.4.1</w:t>
      </w:r>
      <w:r>
        <w:tab/>
        <w:t>Overview</w:t>
      </w:r>
      <w:bookmarkEnd w:id="2879"/>
      <w:bookmarkEnd w:id="2880"/>
      <w:bookmarkEnd w:id="2881"/>
      <w:bookmarkEnd w:id="2882"/>
      <w:bookmarkEnd w:id="2883"/>
      <w:bookmarkEnd w:id="2884"/>
      <w:bookmarkEnd w:id="2885"/>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pt;height:87.4pt;mso-width-percent:0;mso-height-percent:0;mso-width-percent:0;mso-height-percent:0" o:ole="">
            <v:imagedata r:id="rId56" o:title="" cropbottom="7081f" cropright="4734f"/>
          </v:shape>
          <o:OLEObject Type="Embed" ProgID="Visio.Drawing.15" ShapeID="_x0000_i1048" DrawAspect="Content" ObjectID="_1803479408"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2886" w:name="_Toc148535775"/>
      <w:bookmarkStart w:id="2887" w:name="_Toc162009275"/>
      <w:bookmarkStart w:id="2888" w:name="_Toc170161038"/>
      <w:bookmarkStart w:id="2889" w:name="_Toc175844085"/>
      <w:bookmarkStart w:id="2890" w:name="_Toc180485787"/>
      <w:bookmarkStart w:id="2891" w:name="_Toc185517918"/>
      <w:bookmarkStart w:id="2892" w:name="_Toc192875325"/>
      <w:r>
        <w:t>5.2.4.4</w:t>
      </w:r>
      <w:r>
        <w:tab/>
        <w:t>Operation: remove-stored-mlmodel</w:t>
      </w:r>
      <w:bookmarkEnd w:id="2886"/>
      <w:bookmarkEnd w:id="2887"/>
      <w:bookmarkEnd w:id="2888"/>
      <w:bookmarkEnd w:id="2889"/>
      <w:bookmarkEnd w:id="2890"/>
      <w:bookmarkEnd w:id="2891"/>
      <w:bookmarkEnd w:id="2892"/>
    </w:p>
    <w:p w14:paraId="7727E1A6" w14:textId="77777777" w:rsidR="00356552" w:rsidRDefault="00356552" w:rsidP="00356552">
      <w:pPr>
        <w:pStyle w:val="Heading5"/>
      </w:pPr>
      <w:bookmarkStart w:id="2893" w:name="_Toc148535776"/>
      <w:bookmarkStart w:id="2894" w:name="_Toc162009276"/>
      <w:bookmarkStart w:id="2895" w:name="_Toc170161039"/>
      <w:bookmarkStart w:id="2896" w:name="_Toc175844086"/>
      <w:bookmarkStart w:id="2897" w:name="_Toc180485788"/>
      <w:bookmarkStart w:id="2898" w:name="_Toc185517919"/>
      <w:bookmarkStart w:id="2899" w:name="_Toc192875326"/>
      <w:r>
        <w:t>5.2.4.4.1</w:t>
      </w:r>
      <w:r>
        <w:tab/>
        <w:t>Description</w:t>
      </w:r>
      <w:bookmarkEnd w:id="2893"/>
      <w:bookmarkEnd w:id="2894"/>
      <w:bookmarkEnd w:id="2895"/>
      <w:bookmarkEnd w:id="2896"/>
      <w:bookmarkEnd w:id="2897"/>
      <w:bookmarkEnd w:id="2898"/>
      <w:bookmarkEnd w:id="289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2900" w:name="_Toc148535777"/>
      <w:bookmarkStart w:id="2901" w:name="_Toc162009277"/>
      <w:bookmarkStart w:id="2902" w:name="_Toc170161040"/>
      <w:bookmarkStart w:id="2903" w:name="_Toc175844087"/>
      <w:bookmarkStart w:id="2904" w:name="_Toc180485789"/>
      <w:bookmarkStart w:id="2905" w:name="_Toc185517920"/>
      <w:bookmarkStart w:id="2906" w:name="_Toc192875327"/>
      <w:r>
        <w:t>5.2.4.4.2</w:t>
      </w:r>
      <w:r>
        <w:tab/>
        <w:t>Operation Definition</w:t>
      </w:r>
      <w:bookmarkEnd w:id="2900"/>
      <w:bookmarkEnd w:id="2901"/>
      <w:bookmarkEnd w:id="2902"/>
      <w:bookmarkEnd w:id="2903"/>
      <w:bookmarkEnd w:id="2904"/>
      <w:bookmarkEnd w:id="2905"/>
      <w:bookmarkEnd w:id="2906"/>
    </w:p>
    <w:p w14:paraId="067A24B8" w14:textId="77777777" w:rsidR="00371AC1" w:rsidRDefault="00371AC1" w:rsidP="00371AC1">
      <w:bookmarkStart w:id="2907" w:name="_Toc94064366"/>
      <w:bookmarkStart w:id="2908" w:name="_Toc85557168"/>
      <w:bookmarkStart w:id="2909" w:name="_Toc120702428"/>
      <w:bookmarkStart w:id="2910" w:name="_Toc85553069"/>
      <w:bookmarkStart w:id="2911" w:name="_Toc70550695"/>
      <w:bookmarkStart w:id="2912" w:name="_Toc114133927"/>
      <w:bookmarkStart w:id="2913" w:name="_Toc51762962"/>
      <w:bookmarkStart w:id="2914" w:name="_Toc101244530"/>
      <w:bookmarkStart w:id="2915" w:name="_Toc43563564"/>
      <w:bookmarkStart w:id="2916" w:name="_Toc90655961"/>
      <w:bookmarkStart w:id="2917" w:name="_Toc56641031"/>
      <w:bookmarkStart w:id="2918" w:name="_Toc66231867"/>
      <w:bookmarkStart w:id="2919" w:name="_Toc68169028"/>
      <w:bookmarkStart w:id="2920" w:name="_Toc98233753"/>
      <w:bookmarkStart w:id="2921" w:name="_Toc50032042"/>
      <w:bookmarkStart w:id="2922" w:name="_Toc112951248"/>
      <w:bookmarkStart w:id="2923" w:name="_Toc59017999"/>
      <w:bookmarkStart w:id="2924" w:name="_Toc36102520"/>
      <w:bookmarkStart w:id="2925" w:name="_Toc83233148"/>
      <w:bookmarkStart w:id="2926" w:name="_Toc88667676"/>
      <w:bookmarkStart w:id="2927" w:name="_Toc104539125"/>
      <w:bookmarkStart w:id="2928" w:name="_Toc28012863"/>
      <w:bookmarkStart w:id="2929" w:name="_Toc113031788"/>
      <w:bookmarkStart w:id="2930" w:name="_Toc136562524"/>
      <w:bookmarkStart w:id="2931" w:name="_Toc34266349"/>
      <w:bookmarkStart w:id="2932" w:name="_Toc45134110"/>
      <w:bookmarkStart w:id="2933" w:name="_Toc138754358"/>
      <w:bookmarkStart w:id="2934" w:name="_Toc148535778"/>
      <w:bookmarkStart w:id="2935"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2936" w:name="_Toc170161041"/>
      <w:bookmarkStart w:id="2937" w:name="_Toc175844088"/>
      <w:bookmarkStart w:id="2938" w:name="_Toc180485790"/>
      <w:bookmarkStart w:id="2939" w:name="_Toc185517921"/>
      <w:bookmarkStart w:id="2940" w:name="_Toc192875328"/>
      <w:r>
        <w:rPr>
          <w:lang w:val="en-US"/>
        </w:rPr>
        <w:t>5.2.5</w:t>
      </w:r>
      <w:r>
        <w:rPr>
          <w:lang w:val="en-US"/>
        </w:rPr>
        <w:tab/>
        <w:t>Notifications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2941" w:name="_Toc148535779"/>
      <w:bookmarkStart w:id="2942" w:name="_Toc162009279"/>
      <w:bookmarkStart w:id="2943" w:name="_Toc170161042"/>
      <w:bookmarkStart w:id="2944" w:name="_Toc175844089"/>
      <w:bookmarkStart w:id="2945" w:name="_Toc180485791"/>
      <w:bookmarkStart w:id="2946" w:name="_Toc185517922"/>
      <w:bookmarkStart w:id="2947" w:name="_Toc192875329"/>
      <w:r>
        <w:lastRenderedPageBreak/>
        <w:t>5.2.6</w:t>
      </w:r>
      <w:r>
        <w:tab/>
        <w:t>Data Model</w:t>
      </w:r>
      <w:bookmarkEnd w:id="2941"/>
      <w:bookmarkEnd w:id="2942"/>
      <w:bookmarkEnd w:id="2943"/>
      <w:bookmarkEnd w:id="2944"/>
      <w:bookmarkEnd w:id="2945"/>
      <w:bookmarkEnd w:id="2946"/>
      <w:bookmarkEnd w:id="2947"/>
    </w:p>
    <w:p w14:paraId="2CC7CA0C" w14:textId="77777777" w:rsidR="006225F9" w:rsidRDefault="006225F9" w:rsidP="006225F9">
      <w:pPr>
        <w:pStyle w:val="Heading4"/>
      </w:pPr>
      <w:bookmarkStart w:id="2948" w:name="_Toc148535780"/>
      <w:bookmarkStart w:id="2949" w:name="_Toc162009280"/>
      <w:bookmarkStart w:id="2950" w:name="_Toc170161043"/>
      <w:bookmarkStart w:id="2951" w:name="_Toc175844090"/>
      <w:bookmarkStart w:id="2952" w:name="_Toc180485792"/>
      <w:bookmarkStart w:id="2953" w:name="_Toc185517923"/>
      <w:bookmarkStart w:id="2954" w:name="_Hlk138946652"/>
      <w:bookmarkStart w:id="2955" w:name="_Toc192875330"/>
      <w:r>
        <w:t>5.2.6.1</w:t>
      </w:r>
      <w:r>
        <w:tab/>
        <w:t>General</w:t>
      </w:r>
      <w:bookmarkEnd w:id="2948"/>
      <w:bookmarkEnd w:id="2949"/>
      <w:bookmarkEnd w:id="2950"/>
      <w:bookmarkEnd w:id="2951"/>
      <w:bookmarkEnd w:id="2952"/>
      <w:bookmarkEnd w:id="2953"/>
      <w:bookmarkEnd w:id="295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2956" w:name="_Toc148535781"/>
      <w:bookmarkStart w:id="2957" w:name="_Toc162009281"/>
      <w:bookmarkStart w:id="2958" w:name="_Toc170161044"/>
      <w:bookmarkStart w:id="2959" w:name="_Toc175844091"/>
      <w:bookmarkStart w:id="2960" w:name="_Toc180485793"/>
      <w:bookmarkStart w:id="2961" w:name="_Toc185517924"/>
      <w:bookmarkStart w:id="2962" w:name="_Toc192875331"/>
      <w:r>
        <w:rPr>
          <w:lang w:val="en-US"/>
        </w:rPr>
        <w:t>5.2.6.2</w:t>
      </w:r>
      <w:r>
        <w:rPr>
          <w:lang w:val="en-US"/>
        </w:rPr>
        <w:tab/>
        <w:t>Structured data types</w:t>
      </w:r>
      <w:bookmarkEnd w:id="2956"/>
      <w:bookmarkEnd w:id="2957"/>
      <w:bookmarkEnd w:id="2958"/>
      <w:bookmarkEnd w:id="2959"/>
      <w:bookmarkEnd w:id="2960"/>
      <w:bookmarkEnd w:id="2961"/>
      <w:bookmarkEnd w:id="2962"/>
    </w:p>
    <w:p w14:paraId="7B10CA63" w14:textId="77777777" w:rsidR="00356552" w:rsidRDefault="00356552" w:rsidP="00356552">
      <w:pPr>
        <w:pStyle w:val="Heading5"/>
      </w:pPr>
      <w:bookmarkStart w:id="2963" w:name="_Toc148535782"/>
      <w:bookmarkStart w:id="2964" w:name="_Toc162009282"/>
      <w:bookmarkStart w:id="2965" w:name="_Toc170161045"/>
      <w:bookmarkStart w:id="2966" w:name="_Toc175844092"/>
      <w:bookmarkStart w:id="2967" w:name="_Toc180485794"/>
      <w:bookmarkStart w:id="2968" w:name="_Toc185517925"/>
      <w:bookmarkStart w:id="2969" w:name="_Toc192875332"/>
      <w:r>
        <w:t>5.2.6.2.1</w:t>
      </w:r>
      <w:r>
        <w:tab/>
        <w:t>Introduction</w:t>
      </w:r>
      <w:bookmarkEnd w:id="2963"/>
      <w:bookmarkEnd w:id="2964"/>
      <w:bookmarkEnd w:id="2965"/>
      <w:bookmarkEnd w:id="2966"/>
      <w:bookmarkEnd w:id="2967"/>
      <w:bookmarkEnd w:id="2968"/>
      <w:bookmarkEnd w:id="2969"/>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Heading5"/>
      </w:pPr>
      <w:bookmarkStart w:id="2970" w:name="_Toc148535783"/>
      <w:bookmarkStart w:id="2971" w:name="_Toc162009283"/>
      <w:bookmarkStart w:id="2972" w:name="_Toc170161046"/>
      <w:bookmarkStart w:id="2973" w:name="_Toc175844093"/>
      <w:bookmarkStart w:id="2974" w:name="_Toc180485795"/>
      <w:bookmarkStart w:id="2975" w:name="_Toc185517926"/>
      <w:bookmarkStart w:id="2976" w:name="_Toc122419262"/>
      <w:bookmarkStart w:id="2977" w:name="_Toc138669905"/>
      <w:bookmarkStart w:id="2978" w:name="_Toc148535784"/>
      <w:bookmarkStart w:id="2979" w:name="_Toc162009284"/>
      <w:bookmarkStart w:id="2980" w:name="_Toc170161047"/>
      <w:bookmarkStart w:id="2981" w:name="_Toc192875333"/>
      <w:bookmarkEnd w:id="2954"/>
      <w:r>
        <w:lastRenderedPageBreak/>
        <w:t>5.2.6.2.2</w:t>
      </w:r>
      <w:r>
        <w:tab/>
        <w:t>Type: NadrfMLModelStoreRecord</w:t>
      </w:r>
      <w:bookmarkEnd w:id="2970"/>
      <w:bookmarkEnd w:id="2971"/>
      <w:bookmarkEnd w:id="2972"/>
      <w:bookmarkEnd w:id="2973"/>
      <w:bookmarkEnd w:id="2974"/>
      <w:bookmarkEnd w:id="2975"/>
      <w:bookmarkEnd w:id="2981"/>
    </w:p>
    <w:bookmarkEnd w:id="2976"/>
    <w:bookmarkEnd w:id="2977"/>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Heading5"/>
      </w:pPr>
      <w:bookmarkStart w:id="2982" w:name="_Toc175844094"/>
      <w:bookmarkStart w:id="2983" w:name="_Toc180485796"/>
      <w:bookmarkStart w:id="2984" w:name="_Toc185517927"/>
      <w:bookmarkStart w:id="2985" w:name="_Toc192875334"/>
      <w:r>
        <w:t>5.2.6.2.3</w:t>
      </w:r>
      <w:r>
        <w:tab/>
        <w:t>Type: MLModelInfo</w:t>
      </w:r>
      <w:bookmarkEnd w:id="2978"/>
      <w:bookmarkEnd w:id="2979"/>
      <w:bookmarkEnd w:id="2980"/>
      <w:bookmarkEnd w:id="2982"/>
      <w:bookmarkEnd w:id="2983"/>
      <w:bookmarkEnd w:id="2984"/>
      <w:bookmarkEnd w:id="2985"/>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맑은 고딕"/>
          <w:lang w:eastAsia="ko-KR"/>
        </w:rPr>
      </w:pPr>
    </w:p>
    <w:p w14:paraId="3ED304BE" w14:textId="77777777" w:rsidR="0092458A" w:rsidRDefault="0092458A" w:rsidP="0092458A">
      <w:pPr>
        <w:pStyle w:val="Heading5"/>
      </w:pPr>
      <w:bookmarkStart w:id="2986" w:name="_Toc148535785"/>
      <w:bookmarkStart w:id="2987" w:name="_Toc162009285"/>
      <w:bookmarkStart w:id="2988" w:name="_Toc170161048"/>
      <w:bookmarkStart w:id="2989" w:name="_Toc175844095"/>
      <w:bookmarkStart w:id="2990" w:name="_Toc180485797"/>
      <w:bookmarkStart w:id="2991" w:name="_Toc185517928"/>
      <w:bookmarkStart w:id="2992" w:name="_Toc192875335"/>
      <w:r>
        <w:t>5.2.6.2.4</w:t>
      </w:r>
      <w:r>
        <w:tab/>
        <w:t>Type: MLModel</w:t>
      </w:r>
      <w:bookmarkEnd w:id="2986"/>
      <w:bookmarkEnd w:id="2987"/>
      <w:bookmarkEnd w:id="2988"/>
      <w:bookmarkEnd w:id="2989"/>
      <w:bookmarkEnd w:id="2990"/>
      <w:bookmarkEnd w:id="2991"/>
      <w:bookmarkEnd w:id="2992"/>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2993" w:name="_Toc148535786"/>
      <w:bookmarkStart w:id="2994" w:name="_Toc162009286"/>
      <w:bookmarkStart w:id="2995" w:name="_Toc170161049"/>
      <w:bookmarkStart w:id="2996" w:name="_Toc175844096"/>
      <w:bookmarkStart w:id="2997" w:name="_Toc180485798"/>
      <w:bookmarkStart w:id="2998" w:name="_Toc185517929"/>
      <w:bookmarkStart w:id="2999" w:name="_Toc192875336"/>
      <w:r>
        <w:lastRenderedPageBreak/>
        <w:t>5.2.6.2.5</w:t>
      </w:r>
      <w:r>
        <w:tab/>
        <w:t>Type: MLModelDelResult</w:t>
      </w:r>
      <w:bookmarkEnd w:id="2993"/>
      <w:bookmarkEnd w:id="2994"/>
      <w:bookmarkEnd w:id="2995"/>
      <w:bookmarkEnd w:id="2996"/>
      <w:bookmarkEnd w:id="2997"/>
      <w:bookmarkEnd w:id="2998"/>
      <w:bookmarkEnd w:id="2999"/>
    </w:p>
    <w:p w14:paraId="3CEE99FF" w14:textId="77777777" w:rsidR="00F3585A" w:rsidRDefault="00F3585A" w:rsidP="00F3585A">
      <w:pPr>
        <w:pStyle w:val="TH"/>
      </w:pPr>
      <w:bookmarkStart w:id="3000" w:name="_Toc148535787"/>
      <w:bookmarkStart w:id="3001" w:name="_Toc162009287"/>
      <w:bookmarkStart w:id="300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3003" w:name="_Toc175844097"/>
      <w:bookmarkStart w:id="3004" w:name="_Toc180485799"/>
      <w:bookmarkStart w:id="3005" w:name="_Toc185517930"/>
      <w:bookmarkStart w:id="3006" w:name="_Toc192875337"/>
      <w:r>
        <w:t>5.2.6.2.6</w:t>
      </w:r>
      <w:r>
        <w:tab/>
        <w:t>Type: AllowedConsumer</w:t>
      </w:r>
      <w:bookmarkEnd w:id="3000"/>
      <w:bookmarkEnd w:id="3001"/>
      <w:bookmarkEnd w:id="3002"/>
      <w:bookmarkEnd w:id="3003"/>
      <w:bookmarkEnd w:id="3004"/>
      <w:bookmarkEnd w:id="3005"/>
      <w:bookmarkEnd w:id="300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3007" w:name="_Toc162009288"/>
      <w:bookmarkStart w:id="3008" w:name="_Toc170161051"/>
      <w:bookmarkStart w:id="3009" w:name="_Toc175844098"/>
      <w:bookmarkStart w:id="3010" w:name="_Toc180485800"/>
      <w:bookmarkStart w:id="3011" w:name="_Toc185517931"/>
      <w:bookmarkStart w:id="3012" w:name="_Toc192875338"/>
      <w:r>
        <w:t>5.2.6.2.7</w:t>
      </w:r>
      <w:r>
        <w:tab/>
        <w:t>Type: ModelStoreResult</w:t>
      </w:r>
      <w:bookmarkEnd w:id="3007"/>
      <w:bookmarkEnd w:id="3008"/>
      <w:bookmarkEnd w:id="3009"/>
      <w:bookmarkEnd w:id="3010"/>
      <w:bookmarkEnd w:id="3011"/>
      <w:bookmarkEnd w:id="301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3013" w:name="_Toc148535788"/>
      <w:bookmarkStart w:id="3014" w:name="_Toc162009289"/>
      <w:bookmarkStart w:id="3015" w:name="_Toc170161052"/>
      <w:bookmarkStart w:id="3016" w:name="_Toc175844099"/>
      <w:bookmarkStart w:id="3017" w:name="_Toc180485801"/>
      <w:bookmarkStart w:id="3018" w:name="_Toc185517932"/>
      <w:bookmarkStart w:id="3019" w:name="_Toc192875339"/>
      <w:r>
        <w:rPr>
          <w:lang w:val="en-US"/>
        </w:rPr>
        <w:t>5.2.6.3</w:t>
      </w:r>
      <w:r>
        <w:rPr>
          <w:lang w:val="en-US"/>
        </w:rPr>
        <w:tab/>
        <w:t>Simple data types and enumerations</w:t>
      </w:r>
      <w:bookmarkEnd w:id="3013"/>
      <w:bookmarkEnd w:id="3014"/>
      <w:bookmarkEnd w:id="3015"/>
      <w:bookmarkEnd w:id="3016"/>
      <w:bookmarkEnd w:id="3017"/>
      <w:bookmarkEnd w:id="3018"/>
      <w:bookmarkEnd w:id="3019"/>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3020" w:name="_Toc114133877"/>
      <w:bookmarkStart w:id="3021" w:name="_Toc59017966"/>
      <w:bookmarkStart w:id="3022" w:name="_Toc90655918"/>
      <w:bookmarkStart w:id="3023" w:name="_Toc88667633"/>
      <w:bookmarkStart w:id="3024" w:name="_Toc113031738"/>
      <w:bookmarkStart w:id="3025" w:name="_Toc104539075"/>
      <w:bookmarkStart w:id="3026" w:name="_Toc51762930"/>
      <w:bookmarkStart w:id="3027" w:name="_Toc136562463"/>
      <w:bookmarkStart w:id="3028" w:name="_Toc50032010"/>
      <w:bookmarkStart w:id="3029" w:name="_Toc85557126"/>
      <w:bookmarkStart w:id="3030" w:name="_Toc34266320"/>
      <w:bookmarkStart w:id="3031" w:name="_Toc120702377"/>
      <w:bookmarkStart w:id="3032" w:name="_Toc94064317"/>
      <w:bookmarkStart w:id="3033" w:name="_Toc28012838"/>
      <w:bookmarkStart w:id="3034" w:name="_Toc66231834"/>
      <w:bookmarkStart w:id="3035" w:name="_Toc98233703"/>
      <w:bookmarkStart w:id="3036" w:name="_Toc70550662"/>
      <w:bookmarkStart w:id="3037" w:name="_Toc43563535"/>
      <w:bookmarkStart w:id="3038" w:name="_Toc85553027"/>
      <w:bookmarkStart w:id="3039" w:name="_Toc45134078"/>
      <w:bookmarkStart w:id="3040" w:name="_Toc56640998"/>
      <w:bookmarkStart w:id="3041" w:name="_Toc112951198"/>
      <w:bookmarkStart w:id="3042" w:name="_Toc83233112"/>
      <w:bookmarkStart w:id="3043" w:name="_Toc36102491"/>
      <w:bookmarkStart w:id="3044" w:name="_Toc101244480"/>
      <w:bookmarkStart w:id="3045" w:name="_Toc68168995"/>
      <w:bookmarkStart w:id="3046" w:name="_Toc138754297"/>
      <w:bookmarkStart w:id="3047" w:name="_Toc162009290"/>
      <w:bookmarkStart w:id="3048" w:name="_Toc170161053"/>
      <w:bookmarkStart w:id="3049" w:name="_Toc175844100"/>
      <w:bookmarkStart w:id="3050" w:name="_Toc180485802"/>
      <w:bookmarkStart w:id="3051" w:name="_Toc185517933"/>
      <w:bookmarkStart w:id="3052" w:name="_Toc192875340"/>
      <w:r>
        <w:t>5.2.6.3.2</w:t>
      </w:r>
      <w:r>
        <w:tab/>
        <w:t>Enumeration: StoreResult</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3053" w:name="_Toc148535789"/>
      <w:bookmarkStart w:id="3054" w:name="_Toc162009291"/>
      <w:bookmarkStart w:id="3055" w:name="_Toc170161054"/>
      <w:bookmarkStart w:id="3056" w:name="_Toc175844101"/>
      <w:bookmarkStart w:id="3057" w:name="_Toc180485803"/>
      <w:bookmarkStart w:id="3058" w:name="_Toc185517934"/>
      <w:bookmarkStart w:id="3059" w:name="_Toc192875341"/>
      <w:r>
        <w:rPr>
          <w:lang w:val="en-US"/>
        </w:rPr>
        <w:t>5.2.6.4</w:t>
      </w:r>
      <w:r>
        <w:rPr>
          <w:lang w:val="en-US"/>
        </w:rPr>
        <w:tab/>
      </w:r>
      <w:r>
        <w:rPr>
          <w:lang w:eastAsia="zh-CN"/>
        </w:rPr>
        <w:t>Data types describing alternative data types or combinations of data types</w:t>
      </w:r>
      <w:bookmarkEnd w:id="3053"/>
      <w:bookmarkEnd w:id="3054"/>
      <w:bookmarkEnd w:id="3055"/>
      <w:bookmarkEnd w:id="3056"/>
      <w:bookmarkEnd w:id="3057"/>
      <w:bookmarkEnd w:id="3058"/>
      <w:bookmarkEnd w:id="3059"/>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3060" w:name="_Toc148535790"/>
      <w:bookmarkStart w:id="3061" w:name="_Toc162009292"/>
      <w:bookmarkStart w:id="3062" w:name="_Toc170161055"/>
      <w:bookmarkStart w:id="3063" w:name="_Toc175844102"/>
      <w:bookmarkStart w:id="3064" w:name="_Toc180485804"/>
      <w:bookmarkStart w:id="3065" w:name="_Toc185517935"/>
      <w:bookmarkStart w:id="3066" w:name="_Toc192875342"/>
      <w:r>
        <w:lastRenderedPageBreak/>
        <w:t>5.2.7</w:t>
      </w:r>
      <w:r>
        <w:tab/>
        <w:t>Error Handling</w:t>
      </w:r>
      <w:bookmarkEnd w:id="3060"/>
      <w:bookmarkEnd w:id="3061"/>
      <w:bookmarkEnd w:id="3062"/>
      <w:bookmarkEnd w:id="3063"/>
      <w:bookmarkEnd w:id="3064"/>
      <w:bookmarkEnd w:id="3065"/>
      <w:bookmarkEnd w:id="3066"/>
    </w:p>
    <w:p w14:paraId="3AD1F0A1" w14:textId="77777777" w:rsidR="00356552" w:rsidRDefault="00356552" w:rsidP="00356552">
      <w:pPr>
        <w:pStyle w:val="Heading4"/>
      </w:pPr>
      <w:bookmarkStart w:id="3067" w:name="_Toc148535791"/>
      <w:bookmarkStart w:id="3068" w:name="_Toc162009293"/>
      <w:bookmarkStart w:id="3069" w:name="_Toc170161056"/>
      <w:bookmarkStart w:id="3070" w:name="_Toc175844103"/>
      <w:bookmarkStart w:id="3071" w:name="_Toc180485805"/>
      <w:bookmarkStart w:id="3072" w:name="_Toc185517936"/>
      <w:bookmarkStart w:id="3073" w:name="_Toc192875343"/>
      <w:r>
        <w:t>5.2.7.1</w:t>
      </w:r>
      <w:r>
        <w:tab/>
        <w:t>General</w:t>
      </w:r>
      <w:bookmarkEnd w:id="3067"/>
      <w:bookmarkEnd w:id="3068"/>
      <w:bookmarkEnd w:id="3069"/>
      <w:bookmarkEnd w:id="3070"/>
      <w:bookmarkEnd w:id="3071"/>
      <w:bookmarkEnd w:id="3072"/>
      <w:bookmarkEnd w:id="3073"/>
    </w:p>
    <w:p w14:paraId="14E80ED7" w14:textId="600C25E0" w:rsidR="006225F9" w:rsidRDefault="006225F9" w:rsidP="006225F9">
      <w:r>
        <w:t>For the Nadrf_</w:t>
      </w:r>
      <w:bookmarkStart w:id="3074" w:name="_Hlk141195725"/>
      <w:r>
        <w:t>MLModel</w:t>
      </w:r>
      <w:bookmarkEnd w:id="3074"/>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3075" w:name="_Toc148535792"/>
      <w:bookmarkStart w:id="3076" w:name="_Toc162009294"/>
      <w:bookmarkStart w:id="3077" w:name="_Toc170161057"/>
      <w:bookmarkStart w:id="3078" w:name="_Toc175844104"/>
      <w:bookmarkStart w:id="3079" w:name="_Toc180485806"/>
      <w:bookmarkStart w:id="3080" w:name="_Toc185517937"/>
      <w:bookmarkStart w:id="3081" w:name="_Toc192875344"/>
      <w:r>
        <w:t>5.2.7.2</w:t>
      </w:r>
      <w:r>
        <w:tab/>
        <w:t>Protocol Errors</w:t>
      </w:r>
      <w:bookmarkEnd w:id="3075"/>
      <w:bookmarkEnd w:id="3076"/>
      <w:bookmarkEnd w:id="3077"/>
      <w:bookmarkEnd w:id="3078"/>
      <w:bookmarkEnd w:id="3079"/>
      <w:bookmarkEnd w:id="3080"/>
      <w:bookmarkEnd w:id="308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3082" w:name="_Toc148535793"/>
      <w:bookmarkStart w:id="3083" w:name="_Toc162009295"/>
      <w:bookmarkStart w:id="3084" w:name="_Toc170161058"/>
      <w:bookmarkStart w:id="3085" w:name="_Toc175844105"/>
      <w:bookmarkStart w:id="3086" w:name="_Toc180485807"/>
      <w:bookmarkStart w:id="3087" w:name="_Toc185517938"/>
      <w:bookmarkStart w:id="3088" w:name="_Toc192875345"/>
      <w:r>
        <w:t>5.2.7.3</w:t>
      </w:r>
      <w:r>
        <w:tab/>
        <w:t>Application Errors</w:t>
      </w:r>
      <w:bookmarkEnd w:id="3082"/>
      <w:bookmarkEnd w:id="3083"/>
      <w:bookmarkEnd w:id="3084"/>
      <w:bookmarkEnd w:id="3085"/>
      <w:bookmarkEnd w:id="3086"/>
      <w:bookmarkEnd w:id="3087"/>
      <w:bookmarkEnd w:id="3088"/>
    </w:p>
    <w:p w14:paraId="26A23FDC" w14:textId="7663854A" w:rsidR="00832B49" w:rsidRDefault="00832B49" w:rsidP="00832B49">
      <w:bookmarkStart w:id="3089"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090" w:name="_Hlk158822527"/>
            <w:r>
              <w:t>ML_MODEL_FOUND_BUT_NOT_DELETED</w:t>
            </w:r>
            <w:bookmarkEnd w:id="3090"/>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3091" w:name="_Toc162009296"/>
      <w:bookmarkStart w:id="3092" w:name="_Toc170161059"/>
      <w:bookmarkStart w:id="3093" w:name="_Toc175844106"/>
      <w:bookmarkStart w:id="3094" w:name="_Toc180485808"/>
      <w:bookmarkStart w:id="3095" w:name="_Toc185517939"/>
      <w:bookmarkStart w:id="3096" w:name="_Toc192875346"/>
      <w:r>
        <w:t>5.2.8</w:t>
      </w:r>
      <w:r>
        <w:rPr>
          <w:lang w:eastAsia="zh-CN"/>
        </w:rPr>
        <w:tab/>
        <w:t>Feature negotiation</w:t>
      </w:r>
      <w:bookmarkEnd w:id="3089"/>
      <w:bookmarkEnd w:id="3091"/>
      <w:bookmarkEnd w:id="3092"/>
      <w:bookmarkEnd w:id="3093"/>
      <w:bookmarkEnd w:id="3094"/>
      <w:bookmarkEnd w:id="3095"/>
      <w:bookmarkEnd w:id="309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3097" w:name="_Toc148535795"/>
      <w:bookmarkStart w:id="3098" w:name="_Toc162009297"/>
      <w:bookmarkStart w:id="3099" w:name="_Toc170161060"/>
      <w:bookmarkStart w:id="3100"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1BDFCB4C" w14:textId="77777777" w:rsidR="0092458A" w:rsidRDefault="0092458A" w:rsidP="00C91FEE">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tc>
      </w:tr>
    </w:tbl>
    <w:p w14:paraId="1A9B6FF4" w14:textId="77777777" w:rsidR="0092458A" w:rsidRDefault="0092458A" w:rsidP="0092458A"/>
    <w:p w14:paraId="7F535637" w14:textId="77777777" w:rsidR="00356552" w:rsidRDefault="00356552" w:rsidP="00356552">
      <w:pPr>
        <w:pStyle w:val="Heading3"/>
      </w:pPr>
      <w:bookmarkStart w:id="3101" w:name="_Toc180485809"/>
      <w:bookmarkStart w:id="3102" w:name="_Toc185517940"/>
      <w:bookmarkStart w:id="3103" w:name="_Toc192875347"/>
      <w:r>
        <w:t>5.2.9</w:t>
      </w:r>
      <w:r>
        <w:tab/>
        <w:t>Security</w:t>
      </w:r>
      <w:bookmarkEnd w:id="3097"/>
      <w:bookmarkEnd w:id="3098"/>
      <w:bookmarkEnd w:id="3099"/>
      <w:bookmarkEnd w:id="3100"/>
      <w:bookmarkEnd w:id="3101"/>
      <w:bookmarkEnd w:id="3102"/>
      <w:bookmarkEnd w:id="3103"/>
    </w:p>
    <w:bookmarkEnd w:id="1176"/>
    <w:bookmarkEnd w:id="1177"/>
    <w:p w14:paraId="5E53DA4D" w14:textId="77777777" w:rsidR="00F3585A" w:rsidRDefault="00F3585A" w:rsidP="00F3585A">
      <w:r>
        <w:t>As indicated in 3GPP TS 33.501 [8] and 3GPP TS 29.500 [4], the access to the Nadrf_</w:t>
      </w:r>
      <w:bookmarkStart w:id="3104" w:name="_Hlk141195963"/>
      <w:r>
        <w:t>MLModelManagement</w:t>
      </w:r>
      <w:bookmarkEnd w:id="3104"/>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lastRenderedPageBreak/>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3105" w:name="_Toc510696650"/>
      <w:bookmarkStart w:id="3106" w:name="_Toc35971450"/>
      <w:bookmarkStart w:id="3107" w:name="_Toc36812181"/>
      <w:bookmarkStart w:id="3108" w:name="_Toc72766494"/>
      <w:bookmarkStart w:id="3109" w:name="_Toc72767061"/>
      <w:bookmarkStart w:id="3110" w:name="_Toc73042513"/>
      <w:bookmarkStart w:id="3111" w:name="_Toc81242857"/>
      <w:bookmarkStart w:id="3112" w:name="_Toc89426643"/>
      <w:bookmarkStart w:id="3113" w:name="_Toc94020430"/>
      <w:bookmarkStart w:id="3114" w:name="_Toc97034964"/>
      <w:bookmarkStart w:id="3115" w:name="_Toc97037832"/>
      <w:bookmarkStart w:id="3116" w:name="_Toc100940042"/>
      <w:bookmarkStart w:id="3117" w:name="_Toc104546908"/>
      <w:bookmarkStart w:id="3118" w:name="_Toc112937955"/>
      <w:bookmarkStart w:id="3119" w:name="_Toc120681651"/>
      <w:bookmarkStart w:id="3120" w:name="_Toc114134712"/>
      <w:bookmarkStart w:id="3121" w:name="_Toc133434838"/>
      <w:bookmarkStart w:id="3122" w:name="_Toc138694021"/>
      <w:bookmarkStart w:id="3123" w:name="_Toc148535796"/>
      <w:bookmarkStart w:id="3124" w:name="_Toc162009298"/>
      <w:bookmarkStart w:id="3125" w:name="_Toc170161061"/>
      <w:bookmarkStart w:id="3126" w:name="_Toc175844108"/>
      <w:bookmarkStart w:id="3127" w:name="_Toc180485810"/>
      <w:bookmarkStart w:id="3128" w:name="_Toc185517941"/>
      <w:bookmarkStart w:id="3129" w:name="_Toc192875348"/>
      <w:r>
        <w:lastRenderedPageBreak/>
        <w:t>Annex A (normative):</w:t>
      </w:r>
      <w:r>
        <w:br/>
        <w:t>OpenAPI specification</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1E93BFF9" w14:textId="77777777" w:rsidR="00E9750A" w:rsidRDefault="00A16F12">
      <w:pPr>
        <w:pStyle w:val="Heading1"/>
      </w:pPr>
      <w:bookmarkStart w:id="3130" w:name="_Toc94020431"/>
      <w:bookmarkStart w:id="3131" w:name="_Toc72767062"/>
      <w:bookmarkStart w:id="3132" w:name="_Toc72766495"/>
      <w:bookmarkStart w:id="3133" w:name="_Toc510696651"/>
      <w:bookmarkStart w:id="3134" w:name="_Toc35971451"/>
      <w:bookmarkStart w:id="3135" w:name="_Toc36812182"/>
      <w:bookmarkStart w:id="3136" w:name="_Toc73042514"/>
      <w:bookmarkStart w:id="3137" w:name="_Toc81242858"/>
      <w:bookmarkStart w:id="3138" w:name="_Toc89426644"/>
      <w:bookmarkStart w:id="3139" w:name="_Toc97034965"/>
      <w:bookmarkStart w:id="3140" w:name="_Toc120681652"/>
      <w:bookmarkStart w:id="3141" w:name="_Toc112937956"/>
      <w:bookmarkStart w:id="3142" w:name="_Toc114134713"/>
      <w:bookmarkStart w:id="3143" w:name="_Toc100940043"/>
      <w:bookmarkStart w:id="3144" w:name="_Toc104546909"/>
      <w:bookmarkStart w:id="3145" w:name="_Toc97037833"/>
      <w:bookmarkStart w:id="3146" w:name="_Toc133434839"/>
      <w:bookmarkStart w:id="3147" w:name="_Toc138694022"/>
      <w:bookmarkStart w:id="3148" w:name="_Toc148535797"/>
      <w:bookmarkStart w:id="3149" w:name="_Toc162009299"/>
      <w:bookmarkStart w:id="3150" w:name="_Toc170161062"/>
      <w:bookmarkStart w:id="3151" w:name="_Toc175844109"/>
      <w:bookmarkStart w:id="3152" w:name="_Toc180485811"/>
      <w:bookmarkStart w:id="3153" w:name="_Toc185517942"/>
      <w:bookmarkStart w:id="3154" w:name="_Toc192875349"/>
      <w:r>
        <w:t>A.1</w:t>
      </w:r>
      <w:r>
        <w:tab/>
        <w:t>General</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2538771F" w14:textId="77777777" w:rsidR="00E9750A" w:rsidRDefault="00A16F12">
      <w:bookmarkStart w:id="315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15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3157" w:name="_Toc114134714"/>
      <w:bookmarkStart w:id="3158" w:name="_Toc120681653"/>
      <w:bookmarkStart w:id="3159" w:name="_Toc112937957"/>
      <w:bookmarkStart w:id="3160" w:name="_Toc100940044"/>
      <w:bookmarkStart w:id="3161" w:name="_Toc104546910"/>
      <w:bookmarkStart w:id="3162" w:name="_Toc97037834"/>
      <w:bookmarkStart w:id="3163" w:name="_Toc97034966"/>
      <w:bookmarkStart w:id="3164" w:name="_Toc94020432"/>
      <w:bookmarkStart w:id="3165" w:name="_Toc81242859"/>
      <w:bookmarkStart w:id="3166" w:name="_Toc89426645"/>
      <w:bookmarkStart w:id="3167" w:name="_Toc73042515"/>
      <w:bookmarkStart w:id="3168" w:name="_Toc72766496"/>
      <w:bookmarkStart w:id="3169" w:name="_Toc72767063"/>
      <w:bookmarkStart w:id="3170" w:name="_Toc133434840"/>
      <w:bookmarkStart w:id="3171" w:name="_Toc138694023"/>
      <w:bookmarkStart w:id="3172" w:name="_Toc148535798"/>
      <w:bookmarkStart w:id="3173" w:name="_Toc162009300"/>
      <w:bookmarkStart w:id="3174" w:name="_Toc170161063"/>
      <w:bookmarkStart w:id="3175" w:name="_Toc175844110"/>
      <w:bookmarkStart w:id="3176" w:name="_Toc180485812"/>
      <w:bookmarkStart w:id="3177" w:name="_Toc185517943"/>
      <w:bookmarkStart w:id="3178" w:name="_Toc192875350"/>
      <w:bookmarkEnd w:id="3155"/>
      <w:bookmarkEnd w:id="3156"/>
      <w:r>
        <w:t>A.2</w:t>
      </w:r>
      <w:r>
        <w:tab/>
        <w:t>Nadrf_DataManagement API</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5F9BD405"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r w:rsidR="004673BA">
        <w:rPr>
          <w:lang w:val="en-IN" w:eastAsia="en-IN"/>
        </w:rPr>
        <w:t>-</w:t>
      </w:r>
      <w:r w:rsidR="004673BA">
        <w:rPr>
          <w:lang w:val="en-US" w:eastAsia="en-IN"/>
        </w:rPr>
        <w:t>alpha.</w:t>
      </w:r>
      <w:r w:rsidR="000A2578">
        <w:rPr>
          <w:lang w:val="en-US" w:eastAsia="en-IN"/>
        </w:rPr>
        <w:t>2</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DA13C95" w:rsidR="00E9750A" w:rsidRDefault="00A16F12">
      <w:pPr>
        <w:pStyle w:val="PL"/>
        <w:rPr>
          <w:lang w:val="en-IN" w:eastAsia="en-IN"/>
        </w:rPr>
      </w:pPr>
      <w:r>
        <w:rPr>
          <w:lang w:val="en-IN" w:eastAsia="en-IN"/>
        </w:rPr>
        <w:t xml:space="preserve">  description: </w:t>
      </w:r>
      <w:r>
        <w:t>3GPP TS 29.575 V1</w:t>
      </w:r>
      <w:r w:rsidR="004673BA">
        <w:t>9</w:t>
      </w:r>
      <w:r>
        <w:t>.</w:t>
      </w:r>
      <w:r w:rsidR="000A2578">
        <w:t>2</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179"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180"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180"/>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3181" w:name="_Toc148535799"/>
      <w:bookmarkStart w:id="3182" w:name="_Toc162009301"/>
      <w:bookmarkStart w:id="3183" w:name="_Toc170161064"/>
      <w:bookmarkStart w:id="3184" w:name="_Toc175844111"/>
      <w:bookmarkStart w:id="3185" w:name="_Toc180485813"/>
      <w:bookmarkStart w:id="3186" w:name="_Toc185517944"/>
      <w:bookmarkStart w:id="3187" w:name="_Toc192875351"/>
      <w:r>
        <w:lastRenderedPageBreak/>
        <w:t>A.3</w:t>
      </w:r>
      <w:r>
        <w:tab/>
      </w:r>
      <w:bookmarkStart w:id="3188" w:name="_Hlk141197165"/>
      <w:r>
        <w:t>Nadrf_MLModelManagement</w:t>
      </w:r>
      <w:bookmarkEnd w:id="3188"/>
      <w:r>
        <w:t xml:space="preserve"> API</w:t>
      </w:r>
      <w:bookmarkEnd w:id="3181"/>
      <w:bookmarkEnd w:id="3182"/>
      <w:bookmarkEnd w:id="3183"/>
      <w:bookmarkEnd w:id="3184"/>
      <w:bookmarkEnd w:id="3185"/>
      <w:bookmarkEnd w:id="3186"/>
      <w:bookmarkEnd w:id="31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F0A59E7"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r w:rsidR="004673BA">
        <w:rPr>
          <w:lang w:val="en-US"/>
        </w:rPr>
        <w:t>2</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6B27A9B0" w:rsidR="00356552" w:rsidRDefault="00356552" w:rsidP="00356552">
      <w:pPr>
        <w:pStyle w:val="PL"/>
      </w:pPr>
      <w:r>
        <w:t xml:space="preserve">  description: 3GPP TS 29.575 V1</w:t>
      </w:r>
      <w:r w:rsidR="004453CF">
        <w:t>9</w:t>
      </w:r>
      <w:r>
        <w:t>.</w:t>
      </w:r>
      <w:r w:rsidR="004673BA">
        <w:t>1</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lastRenderedPageBreak/>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189" w:name="_Hlk144890286"/>
      <w:r>
        <w:t>StoreResult</w:t>
      </w:r>
      <w:bookmarkEnd w:id="31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3190" w:name="_Toc112937958"/>
      <w:bookmarkStart w:id="3191" w:name="_Toc104546911"/>
      <w:bookmarkStart w:id="3192" w:name="_Toc100940045"/>
      <w:bookmarkStart w:id="3193" w:name="_Toc97037835"/>
      <w:bookmarkStart w:id="3194" w:name="_Toc94020433"/>
      <w:bookmarkStart w:id="3195" w:name="_Toc97034967"/>
      <w:bookmarkStart w:id="3196" w:name="_Toc89426646"/>
      <w:bookmarkStart w:id="3197" w:name="_Toc81242860"/>
      <w:bookmarkStart w:id="3198" w:name="_Toc2086459"/>
      <w:bookmarkStart w:id="3199" w:name="_Toc72767064"/>
      <w:bookmarkStart w:id="3200" w:name="_Toc73042516"/>
      <w:bookmarkStart w:id="3201" w:name="_Toc72766497"/>
      <w:bookmarkStart w:id="3202" w:name="_Toc114134715"/>
      <w:bookmarkStart w:id="3203" w:name="_Toc120681654"/>
      <w:bookmarkStart w:id="3204" w:name="_Toc133434841"/>
      <w:bookmarkStart w:id="3205" w:name="_Toc138694024"/>
      <w:bookmarkStart w:id="3206" w:name="_Toc148535800"/>
      <w:bookmarkStart w:id="3207" w:name="_Toc162009302"/>
      <w:bookmarkStart w:id="3208" w:name="_Toc170161065"/>
      <w:bookmarkStart w:id="3209" w:name="_Toc175844112"/>
      <w:bookmarkStart w:id="3210" w:name="_Toc180485814"/>
      <w:bookmarkStart w:id="3211" w:name="_Toc185517945"/>
      <w:bookmarkStart w:id="3212" w:name="_Toc192875352"/>
      <w:bookmarkEnd w:id="3179"/>
      <w:r>
        <w:lastRenderedPageBreak/>
        <w:t>Annex B (informative):</w:t>
      </w:r>
      <w:r>
        <w:br/>
        <w:t>Change history</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CD055" w14:textId="77777777" w:rsidR="002B1D9F" w:rsidRDefault="002B1D9F">
      <w:pPr>
        <w:spacing w:after="0"/>
      </w:pPr>
      <w:r>
        <w:separator/>
      </w:r>
    </w:p>
  </w:endnote>
  <w:endnote w:type="continuationSeparator" w:id="0">
    <w:p w14:paraId="000500B0" w14:textId="77777777" w:rsidR="002B1D9F" w:rsidRDefault="002B1D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3F4BC" w14:textId="77777777" w:rsidR="002B1D9F" w:rsidRDefault="002B1D9F">
      <w:pPr>
        <w:spacing w:after="0"/>
      </w:pPr>
      <w:r>
        <w:separator/>
      </w:r>
    </w:p>
  </w:footnote>
  <w:footnote w:type="continuationSeparator" w:id="0">
    <w:p w14:paraId="06CC1F02" w14:textId="77777777" w:rsidR="002B1D9F" w:rsidRDefault="002B1D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420F763"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E23">
      <w:rPr>
        <w:rFonts w:ascii="Arial" w:hAnsi="Arial" w:cs="Arial"/>
        <w:b/>
        <w:noProof/>
        <w:sz w:val="18"/>
        <w:szCs w:val="18"/>
      </w:rPr>
      <w:t>3GPP TS 29.575 V19.2.0 (2025-03)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88BEAE4"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E23">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125222227">
    <w:abstractNumId w:val="3"/>
  </w:num>
  <w:num w:numId="2" w16cid:durableId="682516989">
    <w:abstractNumId w:val="13"/>
  </w:num>
  <w:num w:numId="3" w16cid:durableId="857738065">
    <w:abstractNumId w:val="7"/>
  </w:num>
  <w:num w:numId="4" w16cid:durableId="643123133">
    <w:abstractNumId w:val="8"/>
  </w:num>
  <w:num w:numId="5" w16cid:durableId="874777209">
    <w:abstractNumId w:val="5"/>
  </w:num>
  <w:num w:numId="6" w16cid:durableId="1318879103">
    <w:abstractNumId w:val="2"/>
  </w:num>
  <w:num w:numId="7" w16cid:durableId="639313540">
    <w:abstractNumId w:val="6"/>
  </w:num>
  <w:num w:numId="8" w16cid:durableId="850992923">
    <w:abstractNumId w:val="1"/>
  </w:num>
  <w:num w:numId="9" w16cid:durableId="1376738200">
    <w:abstractNumId w:val="0"/>
  </w:num>
  <w:num w:numId="10" w16cid:durableId="710349127">
    <w:abstractNumId w:val="14"/>
  </w:num>
  <w:num w:numId="11" w16cid:durableId="28030598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363023227">
    <w:abstractNumId w:val="16"/>
  </w:num>
  <w:num w:numId="13" w16cid:durableId="139540942">
    <w:abstractNumId w:val="15"/>
  </w:num>
  <w:num w:numId="14" w16cid:durableId="780615227">
    <w:abstractNumId w:val="12"/>
  </w:num>
  <w:num w:numId="15" w16cid:durableId="21247662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2415197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300038041">
    <w:abstractNumId w:val="11"/>
  </w:num>
  <w:num w:numId="18" w16cid:durableId="1376739333">
    <w:abstractNumId w:val="10"/>
  </w:num>
  <w:num w:numId="19" w16cid:durableId="6319872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2578"/>
    <w:rsid w:val="000A6E75"/>
    <w:rsid w:val="000C0F99"/>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421A1"/>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371E"/>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25F77"/>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2F34"/>
    <w:rsid w:val="00BD4B03"/>
    <w:rsid w:val="00BE2522"/>
    <w:rsid w:val="00BE3A8C"/>
    <w:rsid w:val="00BF0C78"/>
    <w:rsid w:val="00BF24BE"/>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91</Pages>
  <Words>32307</Words>
  <Characters>184156</Characters>
  <Application>Microsoft Office Word</Application>
  <DocSecurity>0</DocSecurity>
  <Lines>1534</Lines>
  <Paragraphs>432</Paragraphs>
  <ScaleCrop>false</ScaleCrop>
  <Company>ETSI</Company>
  <LinksUpToDate>false</LinksUpToDate>
  <CharactersWithSpaces>216031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4</cp:revision>
  <cp:lastPrinted>2019-02-25T22:05:00Z</cp:lastPrinted>
  <dcterms:created xsi:type="dcterms:W3CDTF">2025-02-27T05:46:00Z</dcterms:created>
  <dcterms:modified xsi:type="dcterms:W3CDTF">2025-03-14T08:23:00Z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