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180F0781" w:rsidR="007B3457" w:rsidRDefault="00000000">
            <w:pPr>
              <w:pStyle w:val="ZA"/>
              <w:framePr w:w="0" w:hRule="auto" w:wrap="auto" w:vAnchor="margin" w:hAnchor="text" w:yAlign="inline"/>
            </w:pPr>
            <w:r>
              <w:rPr>
                <w:sz w:val="64"/>
              </w:rPr>
              <w:t xml:space="preserve">3GPP TS 29.175 </w:t>
            </w:r>
            <w:r>
              <w:t>V</w:t>
            </w:r>
            <w:r w:rsidR="00EA4AD2">
              <w:t>18</w:t>
            </w:r>
            <w:r>
              <w:t>.</w:t>
            </w:r>
            <w:r w:rsidR="00626B18">
              <w:rPr>
                <w:rFonts w:eastAsiaTheme="minorEastAsia" w:hint="eastAsia"/>
                <w:lang w:eastAsia="zh-CN"/>
              </w:rPr>
              <w:t>2</w:t>
            </w:r>
            <w:r>
              <w:t xml:space="preserve">.0 </w:t>
            </w:r>
            <w:r>
              <w:rPr>
                <w:sz w:val="32"/>
              </w:rPr>
              <w:t>(202</w:t>
            </w:r>
            <w:r w:rsidR="00B50941">
              <w:rPr>
                <w:sz w:val="32"/>
              </w:rPr>
              <w:t>4</w:t>
            </w:r>
            <w:r>
              <w:rPr>
                <w:sz w:val="32"/>
              </w:rPr>
              <w:t>-</w:t>
            </w:r>
            <w:r w:rsidR="00B50941">
              <w:rPr>
                <w:sz w:val="32"/>
              </w:rPr>
              <w:t>0</w:t>
            </w:r>
            <w:r w:rsidR="00626B18">
              <w:rPr>
                <w:rFonts w:eastAsiaTheme="minorEastAsia" w:hint="eastAsia"/>
                <w:sz w:val="32"/>
                <w:lang w:eastAsia="zh-CN"/>
              </w:rPr>
              <w:t>9</w:t>
            </w:r>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1pt" o:ole="">
                  <v:imagedata r:id="rId9" o:title=""/>
                </v:shape>
                <o:OLEObject Type="Embed" ProgID="Word.Picture.8" ShapeID="_x0000_i1025" DrawAspect="Content" ObjectID="_1788074428" r:id="rId10"/>
              </w:object>
            </w:r>
          </w:p>
        </w:tc>
        <w:tc>
          <w:tcPr>
            <w:tcW w:w="5540" w:type="dxa"/>
            <w:shd w:val="clear" w:color="auto" w:fill="auto"/>
          </w:tcPr>
          <w:p w14:paraId="33E32498" w14:textId="77777777" w:rsidR="007B3457" w:rsidRDefault="00000000">
            <w:pPr>
              <w:jc w:val="right"/>
            </w:pPr>
            <w:bookmarkStart w:id="3" w:name="logos"/>
            <w:r>
              <w:pict w14:anchorId="73A98D87">
                <v:shape id="_x0000_i1026" type="#_x0000_t75" style="width:127.6pt;height:74.85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256D2972" w:rsidR="007B3457" w:rsidRDefault="00000000">
            <w:pPr>
              <w:pStyle w:val="FP"/>
              <w:jc w:val="center"/>
              <w:rPr>
                <w:sz w:val="18"/>
              </w:rPr>
            </w:pPr>
            <w:r>
              <w:rPr>
                <w:sz w:val="18"/>
              </w:rPr>
              <w:t>© 202</w:t>
            </w:r>
            <w:r w:rsidR="00B50941">
              <w:rPr>
                <w:sz w:val="18"/>
              </w:rPr>
              <w:t>4</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74F3B83B" w14:textId="61E05B85" w:rsidR="00F42D98"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F42D98">
        <w:rPr>
          <w:noProof/>
        </w:rPr>
        <w:t>Foreword</w:t>
      </w:r>
      <w:r w:rsidR="00F42D98">
        <w:rPr>
          <w:noProof/>
        </w:rPr>
        <w:tab/>
      </w:r>
      <w:r w:rsidR="00F42D98">
        <w:rPr>
          <w:noProof/>
        </w:rPr>
        <w:fldChar w:fldCharType="begin" w:fldLock="1"/>
      </w:r>
      <w:r w:rsidR="00F42D98">
        <w:rPr>
          <w:noProof/>
        </w:rPr>
        <w:instrText xml:space="preserve"> PAGEREF _Toc177461413 \h </w:instrText>
      </w:r>
      <w:r w:rsidR="00F42D98">
        <w:rPr>
          <w:noProof/>
        </w:rPr>
      </w:r>
      <w:r w:rsidR="00F42D98">
        <w:rPr>
          <w:noProof/>
        </w:rPr>
        <w:fldChar w:fldCharType="separate"/>
      </w:r>
      <w:r w:rsidR="00F42D98">
        <w:rPr>
          <w:noProof/>
        </w:rPr>
        <w:t>6</w:t>
      </w:r>
      <w:r w:rsidR="00F42D98">
        <w:rPr>
          <w:noProof/>
        </w:rPr>
        <w:fldChar w:fldCharType="end"/>
      </w:r>
    </w:p>
    <w:p w14:paraId="44EFB28F" w14:textId="52BDC100" w:rsidR="00F42D98" w:rsidRDefault="00F42D9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_Toc177461414 \h </w:instrText>
      </w:r>
      <w:r>
        <w:rPr>
          <w:noProof/>
        </w:rPr>
      </w:r>
      <w:r>
        <w:rPr>
          <w:noProof/>
        </w:rPr>
        <w:fldChar w:fldCharType="separate"/>
      </w:r>
      <w:r>
        <w:rPr>
          <w:noProof/>
        </w:rPr>
        <w:t>8</w:t>
      </w:r>
      <w:r>
        <w:rPr>
          <w:noProof/>
        </w:rPr>
        <w:fldChar w:fldCharType="end"/>
      </w:r>
    </w:p>
    <w:p w14:paraId="3AA1ECFE" w14:textId="592B5DAA" w:rsidR="00F42D98" w:rsidRDefault="00F42D9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_Toc177461415 \h </w:instrText>
      </w:r>
      <w:r>
        <w:rPr>
          <w:noProof/>
        </w:rPr>
      </w:r>
      <w:r>
        <w:rPr>
          <w:noProof/>
        </w:rPr>
        <w:fldChar w:fldCharType="separate"/>
      </w:r>
      <w:r>
        <w:rPr>
          <w:noProof/>
        </w:rPr>
        <w:t>8</w:t>
      </w:r>
      <w:r>
        <w:rPr>
          <w:noProof/>
        </w:rPr>
        <w:fldChar w:fldCharType="end"/>
      </w:r>
    </w:p>
    <w:p w14:paraId="710DAC54" w14:textId="7A1D0409" w:rsidR="00F42D98" w:rsidRDefault="00F42D9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_Toc177461416 \h </w:instrText>
      </w:r>
      <w:r>
        <w:rPr>
          <w:noProof/>
        </w:rPr>
      </w:r>
      <w:r>
        <w:rPr>
          <w:noProof/>
        </w:rPr>
        <w:fldChar w:fldCharType="separate"/>
      </w:r>
      <w:r>
        <w:rPr>
          <w:noProof/>
        </w:rPr>
        <w:t>9</w:t>
      </w:r>
      <w:r>
        <w:rPr>
          <w:noProof/>
        </w:rPr>
        <w:fldChar w:fldCharType="end"/>
      </w:r>
    </w:p>
    <w:p w14:paraId="34990D79" w14:textId="5545B59B" w:rsidR="00F42D98" w:rsidRDefault="00F42D9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_Toc177461417 \h </w:instrText>
      </w:r>
      <w:r>
        <w:rPr>
          <w:noProof/>
        </w:rPr>
      </w:r>
      <w:r>
        <w:rPr>
          <w:noProof/>
        </w:rPr>
        <w:fldChar w:fldCharType="separate"/>
      </w:r>
      <w:r>
        <w:rPr>
          <w:noProof/>
        </w:rPr>
        <w:t>9</w:t>
      </w:r>
      <w:r>
        <w:rPr>
          <w:noProof/>
        </w:rPr>
        <w:fldChar w:fldCharType="end"/>
      </w:r>
    </w:p>
    <w:p w14:paraId="6EA6B7A4" w14:textId="2BE7189E" w:rsidR="00F42D98" w:rsidRDefault="00F42D9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_Toc177461418 \h </w:instrText>
      </w:r>
      <w:r>
        <w:rPr>
          <w:noProof/>
        </w:rPr>
      </w:r>
      <w:r>
        <w:rPr>
          <w:noProof/>
        </w:rPr>
        <w:fldChar w:fldCharType="separate"/>
      </w:r>
      <w:r>
        <w:rPr>
          <w:noProof/>
        </w:rPr>
        <w:t>9</w:t>
      </w:r>
      <w:r>
        <w:rPr>
          <w:noProof/>
        </w:rPr>
        <w:fldChar w:fldCharType="end"/>
      </w:r>
    </w:p>
    <w:p w14:paraId="0CE002DF" w14:textId="283FCE40" w:rsidR="00F42D98" w:rsidRDefault="00F42D9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_Toc177461419 \h </w:instrText>
      </w:r>
      <w:r>
        <w:rPr>
          <w:noProof/>
        </w:rPr>
      </w:r>
      <w:r>
        <w:rPr>
          <w:noProof/>
        </w:rPr>
        <w:fldChar w:fldCharType="separate"/>
      </w:r>
      <w:r>
        <w:rPr>
          <w:noProof/>
        </w:rPr>
        <w:t>9</w:t>
      </w:r>
      <w:r>
        <w:rPr>
          <w:noProof/>
        </w:rPr>
        <w:fldChar w:fldCharType="end"/>
      </w:r>
    </w:p>
    <w:p w14:paraId="08DAD4E5" w14:textId="0D13DB4E" w:rsidR="00F42D98" w:rsidRDefault="00F42D9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_Toc177461420 \h </w:instrText>
      </w:r>
      <w:r>
        <w:rPr>
          <w:noProof/>
        </w:rPr>
      </w:r>
      <w:r>
        <w:rPr>
          <w:noProof/>
        </w:rPr>
        <w:fldChar w:fldCharType="separate"/>
      </w:r>
      <w:r>
        <w:rPr>
          <w:noProof/>
        </w:rPr>
        <w:t>9</w:t>
      </w:r>
      <w:r>
        <w:rPr>
          <w:noProof/>
        </w:rPr>
        <w:fldChar w:fldCharType="end"/>
      </w:r>
    </w:p>
    <w:p w14:paraId="4E260B4A" w14:textId="6950C103" w:rsidR="00F42D98" w:rsidRDefault="00F42D9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_Toc177461421 \h </w:instrText>
      </w:r>
      <w:r>
        <w:rPr>
          <w:noProof/>
        </w:rPr>
      </w:r>
      <w:r>
        <w:rPr>
          <w:noProof/>
        </w:rPr>
        <w:fldChar w:fldCharType="separate"/>
      </w:r>
      <w:r>
        <w:rPr>
          <w:noProof/>
        </w:rPr>
        <w:t>10</w:t>
      </w:r>
      <w:r>
        <w:rPr>
          <w:noProof/>
        </w:rPr>
        <w:fldChar w:fldCharType="end"/>
      </w:r>
    </w:p>
    <w:p w14:paraId="248BF545" w14:textId="671313DA" w:rsidR="00F42D98" w:rsidRDefault="00F42D9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_Toc177461422 \h </w:instrText>
      </w:r>
      <w:r>
        <w:rPr>
          <w:noProof/>
        </w:rPr>
      </w:r>
      <w:r>
        <w:rPr>
          <w:noProof/>
        </w:rPr>
        <w:fldChar w:fldCharType="separate"/>
      </w:r>
      <w:r>
        <w:rPr>
          <w:noProof/>
        </w:rPr>
        <w:t>10</w:t>
      </w:r>
      <w:r>
        <w:rPr>
          <w:noProof/>
        </w:rPr>
        <w:fldChar w:fldCharType="end"/>
      </w:r>
    </w:p>
    <w:p w14:paraId="284D144F" w14:textId="08290161" w:rsidR="00F42D98" w:rsidRDefault="00F42D9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_Toc177461423 \h </w:instrText>
      </w:r>
      <w:r>
        <w:rPr>
          <w:noProof/>
        </w:rPr>
      </w:r>
      <w:r>
        <w:rPr>
          <w:noProof/>
        </w:rPr>
        <w:fldChar w:fldCharType="separate"/>
      </w:r>
      <w:r>
        <w:rPr>
          <w:noProof/>
        </w:rPr>
        <w:t>10</w:t>
      </w:r>
      <w:r>
        <w:rPr>
          <w:noProof/>
        </w:rPr>
        <w:fldChar w:fldCharType="end"/>
      </w:r>
    </w:p>
    <w:p w14:paraId="3010F60A" w14:textId="6B3FD19D" w:rsidR="00F42D98" w:rsidRDefault="00F42D9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_Toc177461424 \h </w:instrText>
      </w:r>
      <w:r>
        <w:rPr>
          <w:noProof/>
        </w:rPr>
      </w:r>
      <w:r>
        <w:rPr>
          <w:noProof/>
        </w:rPr>
        <w:fldChar w:fldCharType="separate"/>
      </w:r>
      <w:r>
        <w:rPr>
          <w:noProof/>
        </w:rPr>
        <w:t>10</w:t>
      </w:r>
      <w:r>
        <w:rPr>
          <w:noProof/>
        </w:rPr>
        <w:fldChar w:fldCharType="end"/>
      </w:r>
    </w:p>
    <w:p w14:paraId="15BBA139" w14:textId="350BE205" w:rsidR="00F42D98" w:rsidRDefault="00F42D9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_Toc177461425 \h </w:instrText>
      </w:r>
      <w:r>
        <w:rPr>
          <w:noProof/>
        </w:rPr>
      </w:r>
      <w:r>
        <w:rPr>
          <w:noProof/>
        </w:rPr>
        <w:fldChar w:fldCharType="separate"/>
      </w:r>
      <w:r>
        <w:rPr>
          <w:noProof/>
        </w:rPr>
        <w:t>10</w:t>
      </w:r>
      <w:r>
        <w:rPr>
          <w:noProof/>
        </w:rPr>
        <w:fldChar w:fldCharType="end"/>
      </w:r>
    </w:p>
    <w:p w14:paraId="5A24B50A" w14:textId="0106D00F"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_Toc177461426 \h </w:instrText>
      </w:r>
      <w:r>
        <w:rPr>
          <w:noProof/>
        </w:rPr>
      </w:r>
      <w:r>
        <w:rPr>
          <w:noProof/>
        </w:rPr>
        <w:fldChar w:fldCharType="separate"/>
      </w:r>
      <w:r>
        <w:rPr>
          <w:noProof/>
        </w:rPr>
        <w:t>10</w:t>
      </w:r>
      <w:r>
        <w:rPr>
          <w:noProof/>
        </w:rPr>
        <w:fldChar w:fldCharType="end"/>
      </w:r>
    </w:p>
    <w:p w14:paraId="4D42165A" w14:textId="635C17BC"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_Toc177461427 \h </w:instrText>
      </w:r>
      <w:r>
        <w:rPr>
          <w:noProof/>
        </w:rPr>
      </w:r>
      <w:r>
        <w:rPr>
          <w:noProof/>
        </w:rPr>
        <w:fldChar w:fldCharType="separate"/>
      </w:r>
      <w:r>
        <w:rPr>
          <w:noProof/>
        </w:rPr>
        <w:t>11</w:t>
      </w:r>
      <w:r>
        <w:rPr>
          <w:noProof/>
        </w:rPr>
        <w:fldChar w:fldCharType="end"/>
      </w:r>
    </w:p>
    <w:p w14:paraId="7B604CBD" w14:textId="7D62BC17"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_Toc177461428 \h </w:instrText>
      </w:r>
      <w:r>
        <w:rPr>
          <w:noProof/>
        </w:rPr>
      </w:r>
      <w:r>
        <w:rPr>
          <w:noProof/>
        </w:rPr>
        <w:fldChar w:fldCharType="separate"/>
      </w:r>
      <w:r>
        <w:rPr>
          <w:noProof/>
        </w:rPr>
        <w:t>11</w:t>
      </w:r>
      <w:r>
        <w:rPr>
          <w:noProof/>
        </w:rPr>
        <w:fldChar w:fldCharType="end"/>
      </w:r>
    </w:p>
    <w:p w14:paraId="386CEAE4" w14:textId="66091BA7"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_Toc177461429 \h </w:instrText>
      </w:r>
      <w:r>
        <w:rPr>
          <w:noProof/>
        </w:rPr>
      </w:r>
      <w:r>
        <w:rPr>
          <w:noProof/>
        </w:rPr>
        <w:fldChar w:fldCharType="separate"/>
      </w:r>
      <w:r>
        <w:rPr>
          <w:noProof/>
        </w:rPr>
        <w:t>11</w:t>
      </w:r>
      <w:r>
        <w:rPr>
          <w:noProof/>
        </w:rPr>
        <w:fldChar w:fldCharType="end"/>
      </w:r>
    </w:p>
    <w:p w14:paraId="457C0CF6" w14:textId="3596F6D3"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_Toc177461430 \h </w:instrText>
      </w:r>
      <w:r>
        <w:rPr>
          <w:noProof/>
        </w:rPr>
      </w:r>
      <w:r>
        <w:rPr>
          <w:noProof/>
        </w:rPr>
        <w:fldChar w:fldCharType="separate"/>
      </w:r>
      <w:r>
        <w:rPr>
          <w:noProof/>
        </w:rPr>
        <w:t>11</w:t>
      </w:r>
      <w:r>
        <w:rPr>
          <w:noProof/>
        </w:rPr>
        <w:fldChar w:fldCharType="end"/>
      </w:r>
    </w:p>
    <w:p w14:paraId="430A14EE" w14:textId="3E6B4534" w:rsidR="00F42D98" w:rsidRDefault="00F42D9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_Toc177461431 \h </w:instrText>
      </w:r>
      <w:r>
        <w:rPr>
          <w:noProof/>
        </w:rPr>
      </w:r>
      <w:r>
        <w:rPr>
          <w:noProof/>
        </w:rPr>
        <w:fldChar w:fldCharType="separate"/>
      </w:r>
      <w:r>
        <w:rPr>
          <w:noProof/>
        </w:rPr>
        <w:t>12</w:t>
      </w:r>
      <w:r>
        <w:rPr>
          <w:noProof/>
        </w:rPr>
        <w:fldChar w:fldCharType="end"/>
      </w:r>
    </w:p>
    <w:p w14:paraId="74D1C6F3" w14:textId="53CEDD20" w:rsidR="00F42D98" w:rsidRDefault="00F42D9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_Toc177461432 \h </w:instrText>
      </w:r>
      <w:r>
        <w:rPr>
          <w:noProof/>
        </w:rPr>
      </w:r>
      <w:r>
        <w:rPr>
          <w:noProof/>
        </w:rPr>
        <w:fldChar w:fldCharType="separate"/>
      </w:r>
      <w:r>
        <w:rPr>
          <w:noProof/>
        </w:rPr>
        <w:t>12</w:t>
      </w:r>
      <w:r>
        <w:rPr>
          <w:noProof/>
        </w:rPr>
        <w:fldChar w:fldCharType="end"/>
      </w:r>
    </w:p>
    <w:p w14:paraId="2ECA45F9" w14:textId="2A05955E" w:rsidR="00F42D98" w:rsidRDefault="00F42D9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_Toc177461433 \h </w:instrText>
      </w:r>
      <w:r>
        <w:rPr>
          <w:noProof/>
        </w:rPr>
      </w:r>
      <w:r>
        <w:rPr>
          <w:noProof/>
        </w:rPr>
        <w:fldChar w:fldCharType="separate"/>
      </w:r>
      <w:r>
        <w:rPr>
          <w:noProof/>
        </w:rPr>
        <w:t>12</w:t>
      </w:r>
      <w:r>
        <w:rPr>
          <w:noProof/>
        </w:rPr>
        <w:fldChar w:fldCharType="end"/>
      </w:r>
    </w:p>
    <w:p w14:paraId="20EB384D" w14:textId="0D617BAD"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_Toc177461434 \h </w:instrText>
      </w:r>
      <w:r>
        <w:rPr>
          <w:noProof/>
        </w:rPr>
      </w:r>
      <w:r>
        <w:rPr>
          <w:noProof/>
        </w:rPr>
        <w:fldChar w:fldCharType="separate"/>
      </w:r>
      <w:r>
        <w:rPr>
          <w:noProof/>
        </w:rPr>
        <w:t>12</w:t>
      </w:r>
      <w:r>
        <w:rPr>
          <w:noProof/>
        </w:rPr>
        <w:fldChar w:fldCharType="end"/>
      </w:r>
    </w:p>
    <w:p w14:paraId="7ADBA973" w14:textId="4C5CD2D8"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fldLock="1"/>
      </w:r>
      <w:r>
        <w:rPr>
          <w:noProof/>
        </w:rPr>
        <w:instrText xml:space="preserve"> PAGEREF _Toc177461435 \h </w:instrText>
      </w:r>
      <w:r>
        <w:rPr>
          <w:noProof/>
        </w:rPr>
      </w:r>
      <w:r>
        <w:rPr>
          <w:noProof/>
        </w:rPr>
        <w:fldChar w:fldCharType="separate"/>
      </w:r>
      <w:r>
        <w:rPr>
          <w:noProof/>
        </w:rPr>
        <w:t>12</w:t>
      </w:r>
      <w:r>
        <w:rPr>
          <w:noProof/>
        </w:rPr>
        <w:fldChar w:fldCharType="end"/>
      </w:r>
    </w:p>
    <w:p w14:paraId="5800ABEB" w14:textId="7F2F1640"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_Toc177461436 \h </w:instrText>
      </w:r>
      <w:r>
        <w:rPr>
          <w:noProof/>
        </w:rPr>
      </w:r>
      <w:r>
        <w:rPr>
          <w:noProof/>
        </w:rPr>
        <w:fldChar w:fldCharType="separate"/>
      </w:r>
      <w:r>
        <w:rPr>
          <w:noProof/>
        </w:rPr>
        <w:t>12</w:t>
      </w:r>
      <w:r>
        <w:rPr>
          <w:noProof/>
        </w:rPr>
        <w:fldChar w:fldCharType="end"/>
      </w:r>
    </w:p>
    <w:p w14:paraId="2CD03C0D" w14:textId="09131B5D"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fldLock="1"/>
      </w:r>
      <w:r>
        <w:rPr>
          <w:noProof/>
        </w:rPr>
        <w:instrText xml:space="preserve"> PAGEREF _Toc177461437 \h </w:instrText>
      </w:r>
      <w:r>
        <w:rPr>
          <w:noProof/>
        </w:rPr>
      </w:r>
      <w:r>
        <w:rPr>
          <w:noProof/>
        </w:rPr>
        <w:fldChar w:fldCharType="separate"/>
      </w:r>
      <w:r>
        <w:rPr>
          <w:noProof/>
        </w:rPr>
        <w:t>12</w:t>
      </w:r>
      <w:r>
        <w:rPr>
          <w:noProof/>
        </w:rPr>
        <w:fldChar w:fldCharType="end"/>
      </w:r>
    </w:p>
    <w:p w14:paraId="4B9C84DB" w14:textId="2292CAD1" w:rsidR="00F42D98" w:rsidRDefault="00F42D9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_Toc177461438 \h </w:instrText>
      </w:r>
      <w:r>
        <w:rPr>
          <w:noProof/>
        </w:rPr>
      </w:r>
      <w:r>
        <w:rPr>
          <w:noProof/>
        </w:rPr>
        <w:fldChar w:fldCharType="separate"/>
      </w:r>
      <w:r>
        <w:rPr>
          <w:noProof/>
        </w:rPr>
        <w:t>13</w:t>
      </w:r>
      <w:r>
        <w:rPr>
          <w:noProof/>
        </w:rPr>
        <w:fldChar w:fldCharType="end"/>
      </w:r>
    </w:p>
    <w:p w14:paraId="4EA19FFF" w14:textId="54F55482" w:rsidR="00F42D98" w:rsidRDefault="00F42D9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_Toc177461439 \h </w:instrText>
      </w:r>
      <w:r>
        <w:rPr>
          <w:noProof/>
        </w:rPr>
      </w:r>
      <w:r>
        <w:rPr>
          <w:noProof/>
        </w:rPr>
        <w:fldChar w:fldCharType="separate"/>
      </w:r>
      <w:r>
        <w:rPr>
          <w:noProof/>
        </w:rPr>
        <w:t>13</w:t>
      </w:r>
      <w:r>
        <w:rPr>
          <w:noProof/>
        </w:rPr>
        <w:fldChar w:fldCharType="end"/>
      </w:r>
    </w:p>
    <w:p w14:paraId="2983DCB2" w14:textId="5200825E" w:rsidR="00F42D98" w:rsidRDefault="00F42D98">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_Toc177461440 \h </w:instrText>
      </w:r>
      <w:r>
        <w:rPr>
          <w:noProof/>
        </w:rPr>
      </w:r>
      <w:r>
        <w:rPr>
          <w:noProof/>
        </w:rPr>
        <w:fldChar w:fldCharType="separate"/>
      </w:r>
      <w:r>
        <w:rPr>
          <w:noProof/>
        </w:rPr>
        <w:t>13</w:t>
      </w:r>
      <w:r>
        <w:rPr>
          <w:noProof/>
        </w:rPr>
        <w:fldChar w:fldCharType="end"/>
      </w:r>
    </w:p>
    <w:p w14:paraId="42B65116" w14:textId="21724B2E" w:rsidR="00F42D98" w:rsidRDefault="00F42D98">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_Toc177461441 \h </w:instrText>
      </w:r>
      <w:r>
        <w:rPr>
          <w:noProof/>
        </w:rPr>
      </w:r>
      <w:r>
        <w:rPr>
          <w:noProof/>
        </w:rPr>
        <w:fldChar w:fldCharType="separate"/>
      </w:r>
      <w:r>
        <w:rPr>
          <w:noProof/>
        </w:rPr>
        <w:t>13</w:t>
      </w:r>
      <w:r>
        <w:rPr>
          <w:noProof/>
        </w:rPr>
        <w:fldChar w:fldCharType="end"/>
      </w:r>
    </w:p>
    <w:p w14:paraId="67518A36" w14:textId="7557C8CC"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_Toc177461442 \h </w:instrText>
      </w:r>
      <w:r>
        <w:rPr>
          <w:noProof/>
        </w:rPr>
      </w:r>
      <w:r>
        <w:rPr>
          <w:noProof/>
        </w:rPr>
        <w:fldChar w:fldCharType="separate"/>
      </w:r>
      <w:r>
        <w:rPr>
          <w:noProof/>
        </w:rPr>
        <w:t>13</w:t>
      </w:r>
      <w:r>
        <w:rPr>
          <w:noProof/>
        </w:rPr>
        <w:fldChar w:fldCharType="end"/>
      </w:r>
    </w:p>
    <w:p w14:paraId="3E3035EC" w14:textId="38EC94AF"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_Toc177461443 \h </w:instrText>
      </w:r>
      <w:r>
        <w:rPr>
          <w:noProof/>
        </w:rPr>
      </w:r>
      <w:r>
        <w:rPr>
          <w:noProof/>
        </w:rPr>
        <w:fldChar w:fldCharType="separate"/>
      </w:r>
      <w:r>
        <w:rPr>
          <w:noProof/>
        </w:rPr>
        <w:t>14</w:t>
      </w:r>
      <w:r>
        <w:rPr>
          <w:noProof/>
        </w:rPr>
        <w:fldChar w:fldCharType="end"/>
      </w:r>
    </w:p>
    <w:p w14:paraId="5A9185AF" w14:textId="406A9FB0"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_Toc177461444 \h </w:instrText>
      </w:r>
      <w:r>
        <w:rPr>
          <w:noProof/>
        </w:rPr>
      </w:r>
      <w:r>
        <w:rPr>
          <w:noProof/>
        </w:rPr>
        <w:fldChar w:fldCharType="separate"/>
      </w:r>
      <w:r>
        <w:rPr>
          <w:noProof/>
        </w:rPr>
        <w:t>14</w:t>
      </w:r>
      <w:r>
        <w:rPr>
          <w:noProof/>
        </w:rPr>
        <w:fldChar w:fldCharType="end"/>
      </w:r>
    </w:p>
    <w:p w14:paraId="1BC27A72" w14:textId="6648CC0A"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_Toc177461445 \h </w:instrText>
      </w:r>
      <w:r>
        <w:rPr>
          <w:noProof/>
        </w:rPr>
      </w:r>
      <w:r>
        <w:rPr>
          <w:noProof/>
        </w:rPr>
        <w:fldChar w:fldCharType="separate"/>
      </w:r>
      <w:r>
        <w:rPr>
          <w:noProof/>
        </w:rPr>
        <w:t>14</w:t>
      </w:r>
      <w:r>
        <w:rPr>
          <w:noProof/>
        </w:rPr>
        <w:fldChar w:fldCharType="end"/>
      </w:r>
    </w:p>
    <w:p w14:paraId="0EE02229" w14:textId="018D1476"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_Toc177461446 \h </w:instrText>
      </w:r>
      <w:r>
        <w:rPr>
          <w:noProof/>
        </w:rPr>
      </w:r>
      <w:r>
        <w:rPr>
          <w:noProof/>
        </w:rPr>
        <w:fldChar w:fldCharType="separate"/>
      </w:r>
      <w:r>
        <w:rPr>
          <w:noProof/>
        </w:rPr>
        <w:t>14</w:t>
      </w:r>
      <w:r>
        <w:rPr>
          <w:noProof/>
        </w:rPr>
        <w:fldChar w:fldCharType="end"/>
      </w:r>
    </w:p>
    <w:p w14:paraId="478B41F5" w14:textId="7001BF3C" w:rsidR="00F42D98" w:rsidRDefault="00F42D98">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_Toc177461447 \h </w:instrText>
      </w:r>
      <w:r>
        <w:rPr>
          <w:noProof/>
        </w:rPr>
      </w:r>
      <w:r>
        <w:rPr>
          <w:noProof/>
        </w:rPr>
        <w:fldChar w:fldCharType="separate"/>
      </w:r>
      <w:r>
        <w:rPr>
          <w:noProof/>
        </w:rPr>
        <w:t>14</w:t>
      </w:r>
      <w:r>
        <w:rPr>
          <w:noProof/>
        </w:rPr>
        <w:fldChar w:fldCharType="end"/>
      </w:r>
    </w:p>
    <w:p w14:paraId="446E1D49" w14:textId="45705C52"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_Toc177461448 \h </w:instrText>
      </w:r>
      <w:r>
        <w:rPr>
          <w:noProof/>
        </w:rPr>
      </w:r>
      <w:r>
        <w:rPr>
          <w:noProof/>
        </w:rPr>
        <w:fldChar w:fldCharType="separate"/>
      </w:r>
      <w:r>
        <w:rPr>
          <w:noProof/>
        </w:rPr>
        <w:t>14</w:t>
      </w:r>
      <w:r>
        <w:rPr>
          <w:noProof/>
        </w:rPr>
        <w:fldChar w:fldCharType="end"/>
      </w:r>
    </w:p>
    <w:p w14:paraId="4F6645B9" w14:textId="4B75B649"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_Toc177461449 \h </w:instrText>
      </w:r>
      <w:r>
        <w:rPr>
          <w:noProof/>
        </w:rPr>
      </w:r>
      <w:r>
        <w:rPr>
          <w:noProof/>
        </w:rPr>
        <w:fldChar w:fldCharType="separate"/>
      </w:r>
      <w:r>
        <w:rPr>
          <w:noProof/>
        </w:rPr>
        <w:t>15</w:t>
      </w:r>
      <w:r>
        <w:rPr>
          <w:noProof/>
        </w:rPr>
        <w:fldChar w:fldCharType="end"/>
      </w:r>
    </w:p>
    <w:p w14:paraId="218D99A2" w14:textId="05D36BA1"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_Toc177461450 \h </w:instrText>
      </w:r>
      <w:r>
        <w:rPr>
          <w:noProof/>
        </w:rPr>
      </w:r>
      <w:r>
        <w:rPr>
          <w:noProof/>
        </w:rPr>
        <w:fldChar w:fldCharType="separate"/>
      </w:r>
      <w:r>
        <w:rPr>
          <w:noProof/>
        </w:rPr>
        <w:t>15</w:t>
      </w:r>
      <w:r>
        <w:rPr>
          <w:noProof/>
        </w:rPr>
        <w:fldChar w:fldCharType="end"/>
      </w:r>
    </w:p>
    <w:p w14:paraId="504BA402" w14:textId="65615A4C"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_Toc177461451 \h </w:instrText>
      </w:r>
      <w:r>
        <w:rPr>
          <w:noProof/>
        </w:rPr>
      </w:r>
      <w:r>
        <w:rPr>
          <w:noProof/>
        </w:rPr>
        <w:fldChar w:fldCharType="separate"/>
      </w:r>
      <w:r>
        <w:rPr>
          <w:noProof/>
        </w:rPr>
        <w:t>15</w:t>
      </w:r>
      <w:r>
        <w:rPr>
          <w:noProof/>
        </w:rPr>
        <w:fldChar w:fldCharType="end"/>
      </w:r>
    </w:p>
    <w:p w14:paraId="00DFB77F" w14:textId="10773890"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_Toc177461452 \h </w:instrText>
      </w:r>
      <w:r>
        <w:rPr>
          <w:noProof/>
        </w:rPr>
      </w:r>
      <w:r>
        <w:rPr>
          <w:noProof/>
        </w:rPr>
        <w:fldChar w:fldCharType="separate"/>
      </w:r>
      <w:r>
        <w:rPr>
          <w:noProof/>
        </w:rPr>
        <w:t>15</w:t>
      </w:r>
      <w:r>
        <w:rPr>
          <w:noProof/>
        </w:rPr>
        <w:fldChar w:fldCharType="end"/>
      </w:r>
    </w:p>
    <w:p w14:paraId="218F43A7" w14:textId="5BB3B84C"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_Toc177461453 \h </w:instrText>
      </w:r>
      <w:r>
        <w:rPr>
          <w:noProof/>
        </w:rPr>
      </w:r>
      <w:r>
        <w:rPr>
          <w:noProof/>
        </w:rPr>
        <w:fldChar w:fldCharType="separate"/>
      </w:r>
      <w:r>
        <w:rPr>
          <w:noProof/>
        </w:rPr>
        <w:t>15</w:t>
      </w:r>
      <w:r>
        <w:rPr>
          <w:noProof/>
        </w:rPr>
        <w:fldChar w:fldCharType="end"/>
      </w:r>
    </w:p>
    <w:p w14:paraId="10232035" w14:textId="3624A143" w:rsidR="00F42D98" w:rsidRDefault="00F42D98">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_Toc177461454 \h </w:instrText>
      </w:r>
      <w:r>
        <w:rPr>
          <w:noProof/>
        </w:rPr>
      </w:r>
      <w:r>
        <w:rPr>
          <w:noProof/>
        </w:rPr>
        <w:fldChar w:fldCharType="separate"/>
      </w:r>
      <w:r>
        <w:rPr>
          <w:noProof/>
        </w:rPr>
        <w:t>15</w:t>
      </w:r>
      <w:r>
        <w:rPr>
          <w:noProof/>
        </w:rPr>
        <w:fldChar w:fldCharType="end"/>
      </w:r>
    </w:p>
    <w:p w14:paraId="2E975B9F" w14:textId="0EB6616C" w:rsidR="00F42D98" w:rsidRDefault="00F42D98">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_Toc177461455 \h </w:instrText>
      </w:r>
      <w:r>
        <w:rPr>
          <w:noProof/>
        </w:rPr>
      </w:r>
      <w:r>
        <w:rPr>
          <w:noProof/>
        </w:rPr>
        <w:fldChar w:fldCharType="separate"/>
      </w:r>
      <w:r>
        <w:rPr>
          <w:noProof/>
        </w:rPr>
        <w:t>15</w:t>
      </w:r>
      <w:r>
        <w:rPr>
          <w:noProof/>
        </w:rPr>
        <w:fldChar w:fldCharType="end"/>
      </w:r>
    </w:p>
    <w:p w14:paraId="7FA2B418" w14:textId="3DB6C2D5"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_Toc177461456 \h </w:instrText>
      </w:r>
      <w:r>
        <w:rPr>
          <w:noProof/>
        </w:rPr>
      </w:r>
      <w:r>
        <w:rPr>
          <w:noProof/>
        </w:rPr>
        <w:fldChar w:fldCharType="separate"/>
      </w:r>
      <w:r>
        <w:rPr>
          <w:noProof/>
        </w:rPr>
        <w:t>15</w:t>
      </w:r>
      <w:r>
        <w:rPr>
          <w:noProof/>
        </w:rPr>
        <w:fldChar w:fldCharType="end"/>
      </w:r>
    </w:p>
    <w:p w14:paraId="1FE3F04C" w14:textId="7A2AED1A"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_Toc177461457 \h </w:instrText>
      </w:r>
      <w:r>
        <w:rPr>
          <w:noProof/>
        </w:rPr>
      </w:r>
      <w:r>
        <w:rPr>
          <w:noProof/>
        </w:rPr>
        <w:fldChar w:fldCharType="separate"/>
      </w:r>
      <w:r>
        <w:rPr>
          <w:noProof/>
        </w:rPr>
        <w:t>16</w:t>
      </w:r>
      <w:r>
        <w:rPr>
          <w:noProof/>
        </w:rPr>
        <w:fldChar w:fldCharType="end"/>
      </w:r>
    </w:p>
    <w:p w14:paraId="06866150" w14:textId="580A905B"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_Toc177461458 \h </w:instrText>
      </w:r>
      <w:r>
        <w:rPr>
          <w:noProof/>
        </w:rPr>
      </w:r>
      <w:r>
        <w:rPr>
          <w:noProof/>
        </w:rPr>
        <w:fldChar w:fldCharType="separate"/>
      </w:r>
      <w:r>
        <w:rPr>
          <w:noProof/>
        </w:rPr>
        <w:t>16</w:t>
      </w:r>
      <w:r>
        <w:rPr>
          <w:noProof/>
        </w:rPr>
        <w:fldChar w:fldCharType="end"/>
      </w:r>
    </w:p>
    <w:p w14:paraId="6C4FFB66" w14:textId="58BF28D6"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_Toc177461459 \h </w:instrText>
      </w:r>
      <w:r>
        <w:rPr>
          <w:noProof/>
        </w:rPr>
      </w:r>
      <w:r>
        <w:rPr>
          <w:noProof/>
        </w:rPr>
        <w:fldChar w:fldCharType="separate"/>
      </w:r>
      <w:r>
        <w:rPr>
          <w:noProof/>
        </w:rPr>
        <w:t>16</w:t>
      </w:r>
      <w:r>
        <w:rPr>
          <w:noProof/>
        </w:rPr>
        <w:fldChar w:fldCharType="end"/>
      </w:r>
    </w:p>
    <w:p w14:paraId="536C60E1" w14:textId="7A8CD3B0"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_Toc177461460 \h </w:instrText>
      </w:r>
      <w:r>
        <w:rPr>
          <w:noProof/>
        </w:rPr>
      </w:r>
      <w:r>
        <w:rPr>
          <w:noProof/>
        </w:rPr>
        <w:fldChar w:fldCharType="separate"/>
      </w:r>
      <w:r>
        <w:rPr>
          <w:noProof/>
        </w:rPr>
        <w:t>16</w:t>
      </w:r>
      <w:r>
        <w:rPr>
          <w:noProof/>
        </w:rPr>
        <w:fldChar w:fldCharType="end"/>
      </w:r>
    </w:p>
    <w:p w14:paraId="7FCD7612" w14:textId="546C1C17" w:rsidR="00F42D98" w:rsidRDefault="00F42D98">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_Toc177461461 \h </w:instrText>
      </w:r>
      <w:r>
        <w:rPr>
          <w:noProof/>
        </w:rPr>
      </w:r>
      <w:r>
        <w:rPr>
          <w:noProof/>
        </w:rPr>
        <w:fldChar w:fldCharType="separate"/>
      </w:r>
      <w:r>
        <w:rPr>
          <w:noProof/>
        </w:rPr>
        <w:t>17</w:t>
      </w:r>
      <w:r>
        <w:rPr>
          <w:noProof/>
        </w:rPr>
        <w:fldChar w:fldCharType="end"/>
      </w:r>
    </w:p>
    <w:p w14:paraId="083784AF" w14:textId="1CE19994"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_Toc177461462 \h </w:instrText>
      </w:r>
      <w:r>
        <w:rPr>
          <w:noProof/>
        </w:rPr>
      </w:r>
      <w:r>
        <w:rPr>
          <w:noProof/>
        </w:rPr>
        <w:fldChar w:fldCharType="separate"/>
      </w:r>
      <w:r>
        <w:rPr>
          <w:noProof/>
        </w:rPr>
        <w:t>17</w:t>
      </w:r>
      <w:r>
        <w:rPr>
          <w:noProof/>
        </w:rPr>
        <w:fldChar w:fldCharType="end"/>
      </w:r>
    </w:p>
    <w:p w14:paraId="54E9CFAA" w14:textId="2BCB15B5"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sidRPr="007F485C">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7F485C">
        <w:rPr>
          <w:noProof/>
          <w:lang w:val="en-US"/>
        </w:rPr>
        <w:t>Structured data types</w:t>
      </w:r>
      <w:r>
        <w:rPr>
          <w:noProof/>
        </w:rPr>
        <w:tab/>
      </w:r>
      <w:r>
        <w:rPr>
          <w:noProof/>
        </w:rPr>
        <w:fldChar w:fldCharType="begin" w:fldLock="1"/>
      </w:r>
      <w:r>
        <w:rPr>
          <w:noProof/>
        </w:rPr>
        <w:instrText xml:space="preserve"> PAGEREF _Toc177461463 \h </w:instrText>
      </w:r>
      <w:r>
        <w:rPr>
          <w:noProof/>
        </w:rPr>
      </w:r>
      <w:r>
        <w:rPr>
          <w:noProof/>
        </w:rPr>
        <w:fldChar w:fldCharType="separate"/>
      </w:r>
      <w:r>
        <w:rPr>
          <w:noProof/>
        </w:rPr>
        <w:t>18</w:t>
      </w:r>
      <w:r>
        <w:rPr>
          <w:noProof/>
        </w:rPr>
        <w:fldChar w:fldCharType="end"/>
      </w:r>
    </w:p>
    <w:p w14:paraId="28D09F66" w14:textId="40994DDD"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_Toc177461464 \h </w:instrText>
      </w:r>
      <w:r>
        <w:rPr>
          <w:noProof/>
        </w:rPr>
      </w:r>
      <w:r>
        <w:rPr>
          <w:noProof/>
        </w:rPr>
        <w:fldChar w:fldCharType="separate"/>
      </w:r>
      <w:r>
        <w:rPr>
          <w:noProof/>
        </w:rPr>
        <w:t>18</w:t>
      </w:r>
      <w:r>
        <w:rPr>
          <w:noProof/>
        </w:rPr>
        <w:fldChar w:fldCharType="end"/>
      </w:r>
    </w:p>
    <w:p w14:paraId="667FE272" w14:textId="18A5803A"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_Toc177461465 \h </w:instrText>
      </w:r>
      <w:r>
        <w:rPr>
          <w:noProof/>
        </w:rPr>
      </w:r>
      <w:r>
        <w:rPr>
          <w:noProof/>
        </w:rPr>
        <w:fldChar w:fldCharType="separate"/>
      </w:r>
      <w:r>
        <w:rPr>
          <w:noProof/>
        </w:rPr>
        <w:t>19</w:t>
      </w:r>
      <w:r>
        <w:rPr>
          <w:noProof/>
        </w:rPr>
        <w:fldChar w:fldCharType="end"/>
      </w:r>
    </w:p>
    <w:p w14:paraId="531F19D0" w14:textId="01F39BEE"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fldLock="1"/>
      </w:r>
      <w:r>
        <w:rPr>
          <w:noProof/>
        </w:rPr>
        <w:instrText xml:space="preserve"> PAGEREF _Toc177461466 \h </w:instrText>
      </w:r>
      <w:r>
        <w:rPr>
          <w:noProof/>
        </w:rPr>
      </w:r>
      <w:r>
        <w:rPr>
          <w:noProof/>
        </w:rPr>
        <w:fldChar w:fldCharType="separate"/>
      </w:r>
      <w:r>
        <w:rPr>
          <w:noProof/>
        </w:rPr>
        <w:t>19</w:t>
      </w:r>
      <w:r>
        <w:rPr>
          <w:noProof/>
        </w:rPr>
        <w:fldChar w:fldCharType="end"/>
      </w:r>
    </w:p>
    <w:p w14:paraId="6B2E17B4" w14:textId="5FA5FCE4"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fldLock="1"/>
      </w:r>
      <w:r>
        <w:rPr>
          <w:noProof/>
        </w:rPr>
        <w:instrText xml:space="preserve"> PAGEREF _Toc177461467 \h </w:instrText>
      </w:r>
      <w:r>
        <w:rPr>
          <w:noProof/>
        </w:rPr>
      </w:r>
      <w:r>
        <w:rPr>
          <w:noProof/>
        </w:rPr>
        <w:fldChar w:fldCharType="separate"/>
      </w:r>
      <w:r>
        <w:rPr>
          <w:noProof/>
        </w:rPr>
        <w:t>19</w:t>
      </w:r>
      <w:r>
        <w:rPr>
          <w:noProof/>
        </w:rPr>
        <w:fldChar w:fldCharType="end"/>
      </w:r>
    </w:p>
    <w:p w14:paraId="625037BE" w14:textId="1EAEE34D"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_Toc177461468 \h </w:instrText>
      </w:r>
      <w:r>
        <w:rPr>
          <w:noProof/>
        </w:rPr>
      </w:r>
      <w:r>
        <w:rPr>
          <w:noProof/>
        </w:rPr>
        <w:fldChar w:fldCharType="separate"/>
      </w:r>
      <w:r>
        <w:rPr>
          <w:noProof/>
        </w:rPr>
        <w:t>20</w:t>
      </w:r>
      <w:r>
        <w:rPr>
          <w:noProof/>
        </w:rPr>
        <w:fldChar w:fldCharType="end"/>
      </w:r>
    </w:p>
    <w:p w14:paraId="3A776ED5" w14:textId="6A09725A"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fldLock="1"/>
      </w:r>
      <w:r>
        <w:rPr>
          <w:noProof/>
        </w:rPr>
        <w:instrText xml:space="preserve"> PAGEREF _Toc177461469 \h </w:instrText>
      </w:r>
      <w:r>
        <w:rPr>
          <w:noProof/>
        </w:rPr>
      </w:r>
      <w:r>
        <w:rPr>
          <w:noProof/>
        </w:rPr>
        <w:fldChar w:fldCharType="separate"/>
      </w:r>
      <w:r>
        <w:rPr>
          <w:noProof/>
        </w:rPr>
        <w:t>20</w:t>
      </w:r>
      <w:r>
        <w:rPr>
          <w:noProof/>
        </w:rPr>
        <w:fldChar w:fldCharType="end"/>
      </w:r>
    </w:p>
    <w:p w14:paraId="12E3B00F" w14:textId="3CFAF945"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sidRPr="007F485C">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7F485C">
        <w:rPr>
          <w:noProof/>
          <w:lang w:val="en-US"/>
        </w:rPr>
        <w:t>Simple data types and enumerations</w:t>
      </w:r>
      <w:r>
        <w:rPr>
          <w:noProof/>
        </w:rPr>
        <w:tab/>
      </w:r>
      <w:r>
        <w:rPr>
          <w:noProof/>
        </w:rPr>
        <w:fldChar w:fldCharType="begin" w:fldLock="1"/>
      </w:r>
      <w:r>
        <w:rPr>
          <w:noProof/>
        </w:rPr>
        <w:instrText xml:space="preserve"> PAGEREF _Toc177461470 \h </w:instrText>
      </w:r>
      <w:r>
        <w:rPr>
          <w:noProof/>
        </w:rPr>
      </w:r>
      <w:r>
        <w:rPr>
          <w:noProof/>
        </w:rPr>
        <w:fldChar w:fldCharType="separate"/>
      </w:r>
      <w:r>
        <w:rPr>
          <w:noProof/>
        </w:rPr>
        <w:t>20</w:t>
      </w:r>
      <w:r>
        <w:rPr>
          <w:noProof/>
        </w:rPr>
        <w:fldChar w:fldCharType="end"/>
      </w:r>
    </w:p>
    <w:p w14:paraId="43E5D849" w14:textId="6956660A"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_Toc177461471 \h </w:instrText>
      </w:r>
      <w:r>
        <w:rPr>
          <w:noProof/>
        </w:rPr>
      </w:r>
      <w:r>
        <w:rPr>
          <w:noProof/>
        </w:rPr>
        <w:fldChar w:fldCharType="separate"/>
      </w:r>
      <w:r>
        <w:rPr>
          <w:noProof/>
        </w:rPr>
        <w:t>20</w:t>
      </w:r>
      <w:r>
        <w:rPr>
          <w:noProof/>
        </w:rPr>
        <w:fldChar w:fldCharType="end"/>
      </w:r>
    </w:p>
    <w:p w14:paraId="63A74222" w14:textId="58981557"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_Toc177461472 \h </w:instrText>
      </w:r>
      <w:r>
        <w:rPr>
          <w:noProof/>
        </w:rPr>
      </w:r>
      <w:r>
        <w:rPr>
          <w:noProof/>
        </w:rPr>
        <w:fldChar w:fldCharType="separate"/>
      </w:r>
      <w:r>
        <w:rPr>
          <w:noProof/>
        </w:rPr>
        <w:t>20</w:t>
      </w:r>
      <w:r>
        <w:rPr>
          <w:noProof/>
        </w:rPr>
        <w:fldChar w:fldCharType="end"/>
      </w:r>
    </w:p>
    <w:p w14:paraId="22A0F57C" w14:textId="4729D29B"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_Toc177461473 \h </w:instrText>
      </w:r>
      <w:r>
        <w:rPr>
          <w:noProof/>
        </w:rPr>
      </w:r>
      <w:r>
        <w:rPr>
          <w:noProof/>
        </w:rPr>
        <w:fldChar w:fldCharType="separate"/>
      </w:r>
      <w:r>
        <w:rPr>
          <w:noProof/>
        </w:rPr>
        <w:t>21</w:t>
      </w:r>
      <w:r>
        <w:rPr>
          <w:noProof/>
        </w:rPr>
        <w:fldChar w:fldCharType="end"/>
      </w:r>
    </w:p>
    <w:p w14:paraId="13F65570" w14:textId="441638C1"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_Toc177461474 \h </w:instrText>
      </w:r>
      <w:r>
        <w:rPr>
          <w:noProof/>
        </w:rPr>
      </w:r>
      <w:r>
        <w:rPr>
          <w:noProof/>
        </w:rPr>
        <w:fldChar w:fldCharType="separate"/>
      </w:r>
      <w:r>
        <w:rPr>
          <w:noProof/>
        </w:rPr>
        <w:t>21</w:t>
      </w:r>
      <w:r>
        <w:rPr>
          <w:noProof/>
        </w:rPr>
        <w:fldChar w:fldCharType="end"/>
      </w:r>
    </w:p>
    <w:p w14:paraId="6C3876C9" w14:textId="65505AA5"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fldLock="1"/>
      </w:r>
      <w:r>
        <w:rPr>
          <w:noProof/>
        </w:rPr>
        <w:instrText xml:space="preserve"> PAGEREF _Toc177461475 \h </w:instrText>
      </w:r>
      <w:r>
        <w:rPr>
          <w:noProof/>
        </w:rPr>
      </w:r>
      <w:r>
        <w:rPr>
          <w:noProof/>
        </w:rPr>
        <w:fldChar w:fldCharType="separate"/>
      </w:r>
      <w:r>
        <w:rPr>
          <w:noProof/>
        </w:rPr>
        <w:t>21</w:t>
      </w:r>
      <w:r>
        <w:rPr>
          <w:noProof/>
        </w:rPr>
        <w:fldChar w:fldCharType="end"/>
      </w:r>
    </w:p>
    <w:p w14:paraId="4D31F9B3" w14:textId="209FD3CE"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_Toc177461476 \h </w:instrText>
      </w:r>
      <w:r>
        <w:rPr>
          <w:noProof/>
        </w:rPr>
      </w:r>
      <w:r>
        <w:rPr>
          <w:noProof/>
        </w:rPr>
        <w:fldChar w:fldCharType="separate"/>
      </w:r>
      <w:r>
        <w:rPr>
          <w:noProof/>
        </w:rPr>
        <w:t>21</w:t>
      </w:r>
      <w:r>
        <w:rPr>
          <w:noProof/>
        </w:rPr>
        <w:fldChar w:fldCharType="end"/>
      </w:r>
    </w:p>
    <w:p w14:paraId="11452B76" w14:textId="56ADE01A"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sidRPr="007F485C">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_Toc177461477 \h </w:instrText>
      </w:r>
      <w:r>
        <w:rPr>
          <w:noProof/>
        </w:rPr>
      </w:r>
      <w:r>
        <w:rPr>
          <w:noProof/>
        </w:rPr>
        <w:fldChar w:fldCharType="separate"/>
      </w:r>
      <w:r>
        <w:rPr>
          <w:noProof/>
        </w:rPr>
        <w:t>22</w:t>
      </w:r>
      <w:r>
        <w:rPr>
          <w:noProof/>
        </w:rPr>
        <w:fldChar w:fldCharType="end"/>
      </w:r>
    </w:p>
    <w:p w14:paraId="25A102C5" w14:textId="25E11014"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_Toc177461478 \h </w:instrText>
      </w:r>
      <w:r>
        <w:rPr>
          <w:noProof/>
        </w:rPr>
      </w:r>
      <w:r>
        <w:rPr>
          <w:noProof/>
        </w:rPr>
        <w:fldChar w:fldCharType="separate"/>
      </w:r>
      <w:r>
        <w:rPr>
          <w:noProof/>
        </w:rPr>
        <w:t>22</w:t>
      </w:r>
      <w:r>
        <w:rPr>
          <w:noProof/>
        </w:rPr>
        <w:fldChar w:fldCharType="end"/>
      </w:r>
    </w:p>
    <w:p w14:paraId="2CF3FC2F" w14:textId="0CD77C4A" w:rsidR="00F42D98" w:rsidRDefault="00F42D98">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_Toc177461479 \h </w:instrText>
      </w:r>
      <w:r>
        <w:rPr>
          <w:noProof/>
        </w:rPr>
      </w:r>
      <w:r>
        <w:rPr>
          <w:noProof/>
        </w:rPr>
        <w:fldChar w:fldCharType="separate"/>
      </w:r>
      <w:r>
        <w:rPr>
          <w:noProof/>
        </w:rPr>
        <w:t>22</w:t>
      </w:r>
      <w:r>
        <w:rPr>
          <w:noProof/>
        </w:rPr>
        <w:fldChar w:fldCharType="end"/>
      </w:r>
    </w:p>
    <w:p w14:paraId="271E6EE4" w14:textId="15DE5D2B"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_Toc177461480 \h </w:instrText>
      </w:r>
      <w:r>
        <w:rPr>
          <w:noProof/>
        </w:rPr>
      </w:r>
      <w:r>
        <w:rPr>
          <w:noProof/>
        </w:rPr>
        <w:fldChar w:fldCharType="separate"/>
      </w:r>
      <w:r>
        <w:rPr>
          <w:noProof/>
        </w:rPr>
        <w:t>22</w:t>
      </w:r>
      <w:r>
        <w:rPr>
          <w:noProof/>
        </w:rPr>
        <w:fldChar w:fldCharType="end"/>
      </w:r>
    </w:p>
    <w:p w14:paraId="5590F62C" w14:textId="02CC34B1"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_Toc177461481 \h </w:instrText>
      </w:r>
      <w:r>
        <w:rPr>
          <w:noProof/>
        </w:rPr>
      </w:r>
      <w:r>
        <w:rPr>
          <w:noProof/>
        </w:rPr>
        <w:fldChar w:fldCharType="separate"/>
      </w:r>
      <w:r>
        <w:rPr>
          <w:noProof/>
        </w:rPr>
        <w:t>22</w:t>
      </w:r>
      <w:r>
        <w:rPr>
          <w:noProof/>
        </w:rPr>
        <w:fldChar w:fldCharType="end"/>
      </w:r>
    </w:p>
    <w:p w14:paraId="3540CB8E" w14:textId="6CC3EF30"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_Toc177461482 \h </w:instrText>
      </w:r>
      <w:r>
        <w:rPr>
          <w:noProof/>
        </w:rPr>
      </w:r>
      <w:r>
        <w:rPr>
          <w:noProof/>
        </w:rPr>
        <w:fldChar w:fldCharType="separate"/>
      </w:r>
      <w:r>
        <w:rPr>
          <w:noProof/>
        </w:rPr>
        <w:t>22</w:t>
      </w:r>
      <w:r>
        <w:rPr>
          <w:noProof/>
        </w:rPr>
        <w:fldChar w:fldCharType="end"/>
      </w:r>
    </w:p>
    <w:p w14:paraId="11CDCAB3" w14:textId="44FC0FDD" w:rsidR="00F42D98" w:rsidRDefault="00F42D98">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_Toc177461483 \h </w:instrText>
      </w:r>
      <w:r>
        <w:rPr>
          <w:noProof/>
        </w:rPr>
      </w:r>
      <w:r>
        <w:rPr>
          <w:noProof/>
        </w:rPr>
        <w:fldChar w:fldCharType="separate"/>
      </w:r>
      <w:r>
        <w:rPr>
          <w:noProof/>
        </w:rPr>
        <w:t>22</w:t>
      </w:r>
      <w:r>
        <w:rPr>
          <w:noProof/>
        </w:rPr>
        <w:fldChar w:fldCharType="end"/>
      </w:r>
    </w:p>
    <w:p w14:paraId="1EE5ECC7" w14:textId="162DA869" w:rsidR="00F42D98" w:rsidRDefault="00F42D98">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_Toc177461484 \h </w:instrText>
      </w:r>
      <w:r>
        <w:rPr>
          <w:noProof/>
        </w:rPr>
      </w:r>
      <w:r>
        <w:rPr>
          <w:noProof/>
        </w:rPr>
        <w:fldChar w:fldCharType="separate"/>
      </w:r>
      <w:r>
        <w:rPr>
          <w:noProof/>
        </w:rPr>
        <w:t>22</w:t>
      </w:r>
      <w:r>
        <w:rPr>
          <w:noProof/>
        </w:rPr>
        <w:fldChar w:fldCharType="end"/>
      </w:r>
    </w:p>
    <w:p w14:paraId="75B94729" w14:textId="43769BC6" w:rsidR="00F42D98" w:rsidRDefault="00F42D98">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_Toc177461485 \h </w:instrText>
      </w:r>
      <w:r>
        <w:rPr>
          <w:noProof/>
        </w:rPr>
      </w:r>
      <w:r>
        <w:rPr>
          <w:noProof/>
        </w:rPr>
        <w:fldChar w:fldCharType="separate"/>
      </w:r>
      <w:r>
        <w:rPr>
          <w:noProof/>
        </w:rPr>
        <w:t>23</w:t>
      </w:r>
      <w:r>
        <w:rPr>
          <w:noProof/>
        </w:rPr>
        <w:fldChar w:fldCharType="end"/>
      </w:r>
    </w:p>
    <w:p w14:paraId="5FEBEAED" w14:textId="31F42743" w:rsidR="00F42D98" w:rsidRDefault="00F42D9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_Toc177461486 \h </w:instrText>
      </w:r>
      <w:r>
        <w:rPr>
          <w:noProof/>
        </w:rPr>
      </w:r>
      <w:r>
        <w:rPr>
          <w:noProof/>
        </w:rPr>
        <w:fldChar w:fldCharType="separate"/>
      </w:r>
      <w:r>
        <w:rPr>
          <w:noProof/>
        </w:rPr>
        <w:t>23</w:t>
      </w:r>
      <w:r>
        <w:rPr>
          <w:noProof/>
        </w:rPr>
        <w:fldChar w:fldCharType="end"/>
      </w:r>
    </w:p>
    <w:p w14:paraId="78A069D3" w14:textId="44041A63" w:rsidR="00F42D98" w:rsidRDefault="00F42D9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_Toc177461487 \h </w:instrText>
      </w:r>
      <w:r>
        <w:rPr>
          <w:noProof/>
        </w:rPr>
      </w:r>
      <w:r>
        <w:rPr>
          <w:noProof/>
        </w:rPr>
        <w:fldChar w:fldCharType="separate"/>
      </w:r>
      <w:r>
        <w:rPr>
          <w:noProof/>
        </w:rPr>
        <w:t>23</w:t>
      </w:r>
      <w:r>
        <w:rPr>
          <w:noProof/>
        </w:rPr>
        <w:fldChar w:fldCharType="end"/>
      </w:r>
    </w:p>
    <w:p w14:paraId="3D08BACA" w14:textId="63C6258C" w:rsidR="00F42D98" w:rsidRDefault="00F42D9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_Toc177461488 \h </w:instrText>
      </w:r>
      <w:r>
        <w:rPr>
          <w:noProof/>
        </w:rPr>
      </w:r>
      <w:r>
        <w:rPr>
          <w:noProof/>
        </w:rPr>
        <w:fldChar w:fldCharType="separate"/>
      </w:r>
      <w:r>
        <w:rPr>
          <w:noProof/>
        </w:rPr>
        <w:t>23</w:t>
      </w:r>
      <w:r>
        <w:rPr>
          <w:noProof/>
        </w:rPr>
        <w:fldChar w:fldCharType="end"/>
      </w:r>
    </w:p>
    <w:p w14:paraId="12F2AA08" w14:textId="47256782"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_Toc177461489 \h </w:instrText>
      </w:r>
      <w:r>
        <w:rPr>
          <w:noProof/>
        </w:rPr>
      </w:r>
      <w:r>
        <w:rPr>
          <w:noProof/>
        </w:rPr>
        <w:fldChar w:fldCharType="separate"/>
      </w:r>
      <w:r>
        <w:rPr>
          <w:noProof/>
        </w:rPr>
        <w:t>23</w:t>
      </w:r>
      <w:r>
        <w:rPr>
          <w:noProof/>
        </w:rPr>
        <w:fldChar w:fldCharType="end"/>
      </w:r>
    </w:p>
    <w:p w14:paraId="0271B5CC" w14:textId="07C25493"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_Toc177461490 \h </w:instrText>
      </w:r>
      <w:r>
        <w:rPr>
          <w:noProof/>
        </w:rPr>
      </w:r>
      <w:r>
        <w:rPr>
          <w:noProof/>
        </w:rPr>
        <w:fldChar w:fldCharType="separate"/>
      </w:r>
      <w:r>
        <w:rPr>
          <w:noProof/>
        </w:rPr>
        <w:t>23</w:t>
      </w:r>
      <w:r>
        <w:rPr>
          <w:noProof/>
        </w:rPr>
        <w:fldChar w:fldCharType="end"/>
      </w:r>
    </w:p>
    <w:p w14:paraId="5F58121F" w14:textId="3967C476"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_Toc177461491 \h </w:instrText>
      </w:r>
      <w:r>
        <w:rPr>
          <w:noProof/>
        </w:rPr>
      </w:r>
      <w:r>
        <w:rPr>
          <w:noProof/>
        </w:rPr>
        <w:fldChar w:fldCharType="separate"/>
      </w:r>
      <w:r>
        <w:rPr>
          <w:noProof/>
        </w:rPr>
        <w:t>23</w:t>
      </w:r>
      <w:r>
        <w:rPr>
          <w:noProof/>
        </w:rPr>
        <w:fldChar w:fldCharType="end"/>
      </w:r>
    </w:p>
    <w:p w14:paraId="50BC2640" w14:textId="72127643"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_Toc177461492 \h </w:instrText>
      </w:r>
      <w:r>
        <w:rPr>
          <w:noProof/>
        </w:rPr>
      </w:r>
      <w:r>
        <w:rPr>
          <w:noProof/>
        </w:rPr>
        <w:fldChar w:fldCharType="separate"/>
      </w:r>
      <w:r>
        <w:rPr>
          <w:noProof/>
        </w:rPr>
        <w:t>24</w:t>
      </w:r>
      <w:r>
        <w:rPr>
          <w:noProof/>
        </w:rPr>
        <w:fldChar w:fldCharType="end"/>
      </w:r>
    </w:p>
    <w:p w14:paraId="5D1440D0" w14:textId="6DE6C31B"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_Toc177461493 \h </w:instrText>
      </w:r>
      <w:r>
        <w:rPr>
          <w:noProof/>
        </w:rPr>
      </w:r>
      <w:r>
        <w:rPr>
          <w:noProof/>
        </w:rPr>
        <w:fldChar w:fldCharType="separate"/>
      </w:r>
      <w:r>
        <w:rPr>
          <w:noProof/>
        </w:rPr>
        <w:t>24</w:t>
      </w:r>
      <w:r>
        <w:rPr>
          <w:noProof/>
        </w:rPr>
        <w:fldChar w:fldCharType="end"/>
      </w:r>
    </w:p>
    <w:p w14:paraId="6D07440D" w14:textId="5CB757DE" w:rsidR="00F42D98" w:rsidRDefault="00F42D98">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_Toc177461494 \h </w:instrText>
      </w:r>
      <w:r>
        <w:rPr>
          <w:noProof/>
        </w:rPr>
      </w:r>
      <w:r>
        <w:rPr>
          <w:noProof/>
        </w:rPr>
        <w:fldChar w:fldCharType="separate"/>
      </w:r>
      <w:r>
        <w:rPr>
          <w:noProof/>
        </w:rPr>
        <w:t>24</w:t>
      </w:r>
      <w:r>
        <w:rPr>
          <w:noProof/>
        </w:rPr>
        <w:fldChar w:fldCharType="end"/>
      </w:r>
    </w:p>
    <w:p w14:paraId="4ACA946B" w14:textId="7E930DE7"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_Toc177461495 \h </w:instrText>
      </w:r>
      <w:r>
        <w:rPr>
          <w:noProof/>
        </w:rPr>
      </w:r>
      <w:r>
        <w:rPr>
          <w:noProof/>
        </w:rPr>
        <w:fldChar w:fldCharType="separate"/>
      </w:r>
      <w:r>
        <w:rPr>
          <w:noProof/>
        </w:rPr>
        <w:t>24</w:t>
      </w:r>
      <w:r>
        <w:rPr>
          <w:noProof/>
        </w:rPr>
        <w:fldChar w:fldCharType="end"/>
      </w:r>
    </w:p>
    <w:p w14:paraId="58ACA3B6" w14:textId="1E2873AB"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_Toc177461496 \h </w:instrText>
      </w:r>
      <w:r>
        <w:rPr>
          <w:noProof/>
        </w:rPr>
      </w:r>
      <w:r>
        <w:rPr>
          <w:noProof/>
        </w:rPr>
        <w:fldChar w:fldCharType="separate"/>
      </w:r>
      <w:r>
        <w:rPr>
          <w:noProof/>
        </w:rPr>
        <w:t>24</w:t>
      </w:r>
      <w:r>
        <w:rPr>
          <w:noProof/>
        </w:rPr>
        <w:fldChar w:fldCharType="end"/>
      </w:r>
    </w:p>
    <w:p w14:paraId="72116AF6" w14:textId="302555F4"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_Toc177461497 \h </w:instrText>
      </w:r>
      <w:r>
        <w:rPr>
          <w:noProof/>
        </w:rPr>
      </w:r>
      <w:r>
        <w:rPr>
          <w:noProof/>
        </w:rPr>
        <w:fldChar w:fldCharType="separate"/>
      </w:r>
      <w:r>
        <w:rPr>
          <w:noProof/>
        </w:rPr>
        <w:t>24</w:t>
      </w:r>
      <w:r>
        <w:rPr>
          <w:noProof/>
        </w:rPr>
        <w:fldChar w:fldCharType="end"/>
      </w:r>
    </w:p>
    <w:p w14:paraId="21414426" w14:textId="499FE417"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_Toc177461498 \h </w:instrText>
      </w:r>
      <w:r>
        <w:rPr>
          <w:noProof/>
        </w:rPr>
      </w:r>
      <w:r>
        <w:rPr>
          <w:noProof/>
        </w:rPr>
        <w:fldChar w:fldCharType="separate"/>
      </w:r>
      <w:r>
        <w:rPr>
          <w:noProof/>
        </w:rPr>
        <w:t>25</w:t>
      </w:r>
      <w:r>
        <w:rPr>
          <w:noProof/>
        </w:rPr>
        <w:fldChar w:fldCharType="end"/>
      </w:r>
    </w:p>
    <w:p w14:paraId="5FE0251E" w14:textId="7C2FF84A"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_Toc177461499 \h </w:instrText>
      </w:r>
      <w:r>
        <w:rPr>
          <w:noProof/>
        </w:rPr>
      </w:r>
      <w:r>
        <w:rPr>
          <w:noProof/>
        </w:rPr>
        <w:fldChar w:fldCharType="separate"/>
      </w:r>
      <w:r>
        <w:rPr>
          <w:noProof/>
        </w:rPr>
        <w:t>25</w:t>
      </w:r>
      <w:r>
        <w:rPr>
          <w:noProof/>
        </w:rPr>
        <w:fldChar w:fldCharType="end"/>
      </w:r>
    </w:p>
    <w:p w14:paraId="34FCDC65" w14:textId="6139C09D"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_Toc177461500 \h </w:instrText>
      </w:r>
      <w:r>
        <w:rPr>
          <w:noProof/>
        </w:rPr>
      </w:r>
      <w:r>
        <w:rPr>
          <w:noProof/>
        </w:rPr>
        <w:fldChar w:fldCharType="separate"/>
      </w:r>
      <w:r>
        <w:rPr>
          <w:noProof/>
        </w:rPr>
        <w:t>25</w:t>
      </w:r>
      <w:r>
        <w:rPr>
          <w:noProof/>
        </w:rPr>
        <w:fldChar w:fldCharType="end"/>
      </w:r>
    </w:p>
    <w:p w14:paraId="639FE921" w14:textId="67E08057" w:rsidR="00F42D98" w:rsidRDefault="00F42D98">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_Toc177461501 \h </w:instrText>
      </w:r>
      <w:r>
        <w:rPr>
          <w:noProof/>
        </w:rPr>
      </w:r>
      <w:r>
        <w:rPr>
          <w:noProof/>
        </w:rPr>
        <w:fldChar w:fldCharType="separate"/>
      </w:r>
      <w:r>
        <w:rPr>
          <w:noProof/>
        </w:rPr>
        <w:t>26</w:t>
      </w:r>
      <w:r>
        <w:rPr>
          <w:noProof/>
        </w:rPr>
        <w:fldChar w:fldCharType="end"/>
      </w:r>
    </w:p>
    <w:p w14:paraId="08BF7A0C" w14:textId="49C3A732" w:rsidR="00F42D98" w:rsidRDefault="00F42D98">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_Toc177461502 \h </w:instrText>
      </w:r>
      <w:r>
        <w:rPr>
          <w:noProof/>
        </w:rPr>
      </w:r>
      <w:r>
        <w:rPr>
          <w:noProof/>
        </w:rPr>
        <w:fldChar w:fldCharType="separate"/>
      </w:r>
      <w:r>
        <w:rPr>
          <w:noProof/>
        </w:rPr>
        <w:t>26</w:t>
      </w:r>
      <w:r>
        <w:rPr>
          <w:noProof/>
        </w:rPr>
        <w:fldChar w:fldCharType="end"/>
      </w:r>
    </w:p>
    <w:p w14:paraId="34B9D6C8" w14:textId="5D1DB3C0" w:rsidR="00F42D98" w:rsidRDefault="00F42D98">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_Toc177461503 \h </w:instrText>
      </w:r>
      <w:r>
        <w:rPr>
          <w:noProof/>
        </w:rPr>
      </w:r>
      <w:r>
        <w:rPr>
          <w:noProof/>
        </w:rPr>
        <w:fldChar w:fldCharType="separate"/>
      </w:r>
      <w:r>
        <w:rPr>
          <w:noProof/>
        </w:rPr>
        <w:t>26</w:t>
      </w:r>
      <w:r>
        <w:rPr>
          <w:noProof/>
        </w:rPr>
        <w:fldChar w:fldCharType="end"/>
      </w:r>
    </w:p>
    <w:p w14:paraId="587187E1" w14:textId="59EA8E9E"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_Toc177461504 \h </w:instrText>
      </w:r>
      <w:r>
        <w:rPr>
          <w:noProof/>
        </w:rPr>
      </w:r>
      <w:r>
        <w:rPr>
          <w:noProof/>
        </w:rPr>
        <w:fldChar w:fldCharType="separate"/>
      </w:r>
      <w:r>
        <w:rPr>
          <w:noProof/>
        </w:rPr>
        <w:t>26</w:t>
      </w:r>
      <w:r>
        <w:rPr>
          <w:noProof/>
        </w:rPr>
        <w:fldChar w:fldCharType="end"/>
      </w:r>
    </w:p>
    <w:p w14:paraId="167698AF" w14:textId="7412D8AA"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sidRPr="007F485C">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7F485C">
        <w:rPr>
          <w:noProof/>
          <w:lang w:val="en-US"/>
        </w:rPr>
        <w:t>Structured data types</w:t>
      </w:r>
      <w:r>
        <w:rPr>
          <w:noProof/>
        </w:rPr>
        <w:tab/>
      </w:r>
      <w:r>
        <w:rPr>
          <w:noProof/>
        </w:rPr>
        <w:fldChar w:fldCharType="begin" w:fldLock="1"/>
      </w:r>
      <w:r>
        <w:rPr>
          <w:noProof/>
        </w:rPr>
        <w:instrText xml:space="preserve"> PAGEREF _Toc177461505 \h </w:instrText>
      </w:r>
      <w:r>
        <w:rPr>
          <w:noProof/>
        </w:rPr>
      </w:r>
      <w:r>
        <w:rPr>
          <w:noProof/>
        </w:rPr>
        <w:fldChar w:fldCharType="separate"/>
      </w:r>
      <w:r>
        <w:rPr>
          <w:noProof/>
        </w:rPr>
        <w:t>27</w:t>
      </w:r>
      <w:r>
        <w:rPr>
          <w:noProof/>
        </w:rPr>
        <w:fldChar w:fldCharType="end"/>
      </w:r>
    </w:p>
    <w:p w14:paraId="5ECC3229" w14:textId="09E7DD4F"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_Toc177461506 \h </w:instrText>
      </w:r>
      <w:r>
        <w:rPr>
          <w:noProof/>
        </w:rPr>
      </w:r>
      <w:r>
        <w:rPr>
          <w:noProof/>
        </w:rPr>
        <w:fldChar w:fldCharType="separate"/>
      </w:r>
      <w:r>
        <w:rPr>
          <w:noProof/>
        </w:rPr>
        <w:t>27</w:t>
      </w:r>
      <w:r>
        <w:rPr>
          <w:noProof/>
        </w:rPr>
        <w:fldChar w:fldCharType="end"/>
      </w:r>
    </w:p>
    <w:p w14:paraId="5AAD3EC3" w14:textId="7B0F2932"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_Toc177461507 \h </w:instrText>
      </w:r>
      <w:r>
        <w:rPr>
          <w:noProof/>
        </w:rPr>
      </w:r>
      <w:r>
        <w:rPr>
          <w:noProof/>
        </w:rPr>
        <w:fldChar w:fldCharType="separate"/>
      </w:r>
      <w:r>
        <w:rPr>
          <w:noProof/>
        </w:rPr>
        <w:t>27</w:t>
      </w:r>
      <w:r>
        <w:rPr>
          <w:noProof/>
        </w:rPr>
        <w:fldChar w:fldCharType="end"/>
      </w:r>
    </w:p>
    <w:p w14:paraId="434D9FF2" w14:textId="1DEE9D64"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fldLock="1"/>
      </w:r>
      <w:r>
        <w:rPr>
          <w:noProof/>
        </w:rPr>
        <w:instrText xml:space="preserve"> PAGEREF _Toc177461508 \h </w:instrText>
      </w:r>
      <w:r>
        <w:rPr>
          <w:noProof/>
        </w:rPr>
      </w:r>
      <w:r>
        <w:rPr>
          <w:noProof/>
        </w:rPr>
        <w:fldChar w:fldCharType="separate"/>
      </w:r>
      <w:r>
        <w:rPr>
          <w:noProof/>
        </w:rPr>
        <w:t>28</w:t>
      </w:r>
      <w:r>
        <w:rPr>
          <w:noProof/>
        </w:rPr>
        <w:fldChar w:fldCharType="end"/>
      </w:r>
    </w:p>
    <w:p w14:paraId="13FDF057" w14:textId="737E4CD1"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_Toc177461509 \h </w:instrText>
      </w:r>
      <w:r>
        <w:rPr>
          <w:noProof/>
        </w:rPr>
      </w:r>
      <w:r>
        <w:rPr>
          <w:noProof/>
        </w:rPr>
        <w:fldChar w:fldCharType="separate"/>
      </w:r>
      <w:r>
        <w:rPr>
          <w:noProof/>
        </w:rPr>
        <w:t>29</w:t>
      </w:r>
      <w:r>
        <w:rPr>
          <w:noProof/>
        </w:rPr>
        <w:fldChar w:fldCharType="end"/>
      </w:r>
    </w:p>
    <w:p w14:paraId="0FFA02E3" w14:textId="656175A8"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_Toc177461510 \h </w:instrText>
      </w:r>
      <w:r>
        <w:rPr>
          <w:noProof/>
        </w:rPr>
      </w:r>
      <w:r>
        <w:rPr>
          <w:noProof/>
        </w:rPr>
        <w:fldChar w:fldCharType="separate"/>
      </w:r>
      <w:r>
        <w:rPr>
          <w:noProof/>
        </w:rPr>
        <w:t>29</w:t>
      </w:r>
      <w:r>
        <w:rPr>
          <w:noProof/>
        </w:rPr>
        <w:fldChar w:fldCharType="end"/>
      </w:r>
    </w:p>
    <w:p w14:paraId="054D8AAC" w14:textId="55398C63"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7F485C">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fldLock="1"/>
      </w:r>
      <w:r>
        <w:rPr>
          <w:noProof/>
        </w:rPr>
        <w:instrText xml:space="preserve"> PAGEREF _Toc177461511 \h </w:instrText>
      </w:r>
      <w:r>
        <w:rPr>
          <w:noProof/>
        </w:rPr>
      </w:r>
      <w:r>
        <w:rPr>
          <w:noProof/>
        </w:rPr>
        <w:fldChar w:fldCharType="separate"/>
      </w:r>
      <w:r>
        <w:rPr>
          <w:noProof/>
        </w:rPr>
        <w:t>30</w:t>
      </w:r>
      <w:r>
        <w:rPr>
          <w:noProof/>
        </w:rPr>
        <w:fldChar w:fldCharType="end"/>
      </w:r>
    </w:p>
    <w:p w14:paraId="0ACD918C" w14:textId="17C4FC81"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7F485C">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fldLock="1"/>
      </w:r>
      <w:r>
        <w:rPr>
          <w:noProof/>
        </w:rPr>
        <w:instrText xml:space="preserve"> PAGEREF _Toc177461512 \h </w:instrText>
      </w:r>
      <w:r>
        <w:rPr>
          <w:noProof/>
        </w:rPr>
      </w:r>
      <w:r>
        <w:rPr>
          <w:noProof/>
        </w:rPr>
        <w:fldChar w:fldCharType="separate"/>
      </w:r>
      <w:r>
        <w:rPr>
          <w:noProof/>
        </w:rPr>
        <w:t>30</w:t>
      </w:r>
      <w:r>
        <w:rPr>
          <w:noProof/>
        </w:rPr>
        <w:fldChar w:fldCharType="end"/>
      </w:r>
    </w:p>
    <w:p w14:paraId="0B557005" w14:textId="78D2E567"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sidRPr="007F485C">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7F485C">
        <w:rPr>
          <w:noProof/>
          <w:lang w:val="en-US"/>
        </w:rPr>
        <w:t>Simple data types and enumerations</w:t>
      </w:r>
      <w:r>
        <w:rPr>
          <w:noProof/>
        </w:rPr>
        <w:tab/>
      </w:r>
      <w:r>
        <w:rPr>
          <w:noProof/>
        </w:rPr>
        <w:fldChar w:fldCharType="begin" w:fldLock="1"/>
      </w:r>
      <w:r>
        <w:rPr>
          <w:noProof/>
        </w:rPr>
        <w:instrText xml:space="preserve"> PAGEREF _Toc177461513 \h </w:instrText>
      </w:r>
      <w:r>
        <w:rPr>
          <w:noProof/>
        </w:rPr>
      </w:r>
      <w:r>
        <w:rPr>
          <w:noProof/>
        </w:rPr>
        <w:fldChar w:fldCharType="separate"/>
      </w:r>
      <w:r>
        <w:rPr>
          <w:noProof/>
        </w:rPr>
        <w:t>31</w:t>
      </w:r>
      <w:r>
        <w:rPr>
          <w:noProof/>
        </w:rPr>
        <w:fldChar w:fldCharType="end"/>
      </w:r>
    </w:p>
    <w:p w14:paraId="67B72038" w14:textId="160C217E"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_Toc177461514 \h </w:instrText>
      </w:r>
      <w:r>
        <w:rPr>
          <w:noProof/>
        </w:rPr>
      </w:r>
      <w:r>
        <w:rPr>
          <w:noProof/>
        </w:rPr>
        <w:fldChar w:fldCharType="separate"/>
      </w:r>
      <w:r>
        <w:rPr>
          <w:noProof/>
        </w:rPr>
        <w:t>31</w:t>
      </w:r>
      <w:r>
        <w:rPr>
          <w:noProof/>
        </w:rPr>
        <w:fldChar w:fldCharType="end"/>
      </w:r>
    </w:p>
    <w:p w14:paraId="775BEB38" w14:textId="4C08CD58"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_Toc177461515 \h </w:instrText>
      </w:r>
      <w:r>
        <w:rPr>
          <w:noProof/>
        </w:rPr>
      </w:r>
      <w:r>
        <w:rPr>
          <w:noProof/>
        </w:rPr>
        <w:fldChar w:fldCharType="separate"/>
      </w:r>
      <w:r>
        <w:rPr>
          <w:noProof/>
        </w:rPr>
        <w:t>31</w:t>
      </w:r>
      <w:r>
        <w:rPr>
          <w:noProof/>
        </w:rPr>
        <w:fldChar w:fldCharType="end"/>
      </w:r>
    </w:p>
    <w:p w14:paraId="1C5BAC3F" w14:textId="72E6D470"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_Toc177461516 \h </w:instrText>
      </w:r>
      <w:r>
        <w:rPr>
          <w:noProof/>
        </w:rPr>
      </w:r>
      <w:r>
        <w:rPr>
          <w:noProof/>
        </w:rPr>
        <w:fldChar w:fldCharType="separate"/>
      </w:r>
      <w:r>
        <w:rPr>
          <w:noProof/>
        </w:rPr>
        <w:t>31</w:t>
      </w:r>
      <w:r>
        <w:rPr>
          <w:noProof/>
        </w:rPr>
        <w:fldChar w:fldCharType="end"/>
      </w:r>
    </w:p>
    <w:p w14:paraId="03EBABC1" w14:textId="37E2D2F3" w:rsidR="00F42D98" w:rsidRDefault="00F42D98">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7F485C">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fldLock="1"/>
      </w:r>
      <w:r>
        <w:rPr>
          <w:noProof/>
        </w:rPr>
        <w:instrText xml:space="preserve"> PAGEREF _Toc177461517 \h </w:instrText>
      </w:r>
      <w:r>
        <w:rPr>
          <w:noProof/>
        </w:rPr>
      </w:r>
      <w:r>
        <w:rPr>
          <w:noProof/>
        </w:rPr>
        <w:fldChar w:fldCharType="separate"/>
      </w:r>
      <w:r>
        <w:rPr>
          <w:noProof/>
        </w:rPr>
        <w:t>31</w:t>
      </w:r>
      <w:r>
        <w:rPr>
          <w:noProof/>
        </w:rPr>
        <w:fldChar w:fldCharType="end"/>
      </w:r>
    </w:p>
    <w:p w14:paraId="0328CDCE" w14:textId="276D6B56"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sidRPr="007F485C">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_Toc177461518 \h </w:instrText>
      </w:r>
      <w:r>
        <w:rPr>
          <w:noProof/>
        </w:rPr>
      </w:r>
      <w:r>
        <w:rPr>
          <w:noProof/>
        </w:rPr>
        <w:fldChar w:fldCharType="separate"/>
      </w:r>
      <w:r>
        <w:rPr>
          <w:noProof/>
        </w:rPr>
        <w:t>31</w:t>
      </w:r>
      <w:r>
        <w:rPr>
          <w:noProof/>
        </w:rPr>
        <w:fldChar w:fldCharType="end"/>
      </w:r>
    </w:p>
    <w:p w14:paraId="4F6BFE46" w14:textId="50272BD8"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_Toc177461519 \h </w:instrText>
      </w:r>
      <w:r>
        <w:rPr>
          <w:noProof/>
        </w:rPr>
      </w:r>
      <w:r>
        <w:rPr>
          <w:noProof/>
        </w:rPr>
        <w:fldChar w:fldCharType="separate"/>
      </w:r>
      <w:r>
        <w:rPr>
          <w:noProof/>
        </w:rPr>
        <w:t>31</w:t>
      </w:r>
      <w:r>
        <w:rPr>
          <w:noProof/>
        </w:rPr>
        <w:fldChar w:fldCharType="end"/>
      </w:r>
    </w:p>
    <w:p w14:paraId="7D06A43C" w14:textId="59FF6F45" w:rsidR="00F42D98" w:rsidRDefault="00F42D98">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_Toc177461520 \h </w:instrText>
      </w:r>
      <w:r>
        <w:rPr>
          <w:noProof/>
        </w:rPr>
      </w:r>
      <w:r>
        <w:rPr>
          <w:noProof/>
        </w:rPr>
        <w:fldChar w:fldCharType="separate"/>
      </w:r>
      <w:r>
        <w:rPr>
          <w:noProof/>
        </w:rPr>
        <w:t>32</w:t>
      </w:r>
      <w:r>
        <w:rPr>
          <w:noProof/>
        </w:rPr>
        <w:fldChar w:fldCharType="end"/>
      </w:r>
    </w:p>
    <w:p w14:paraId="02D79CB8" w14:textId="0AEC64DD"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_Toc177461521 \h </w:instrText>
      </w:r>
      <w:r>
        <w:rPr>
          <w:noProof/>
        </w:rPr>
      </w:r>
      <w:r>
        <w:rPr>
          <w:noProof/>
        </w:rPr>
        <w:fldChar w:fldCharType="separate"/>
      </w:r>
      <w:r>
        <w:rPr>
          <w:noProof/>
        </w:rPr>
        <w:t>32</w:t>
      </w:r>
      <w:r>
        <w:rPr>
          <w:noProof/>
        </w:rPr>
        <w:fldChar w:fldCharType="end"/>
      </w:r>
    </w:p>
    <w:p w14:paraId="24A3E955" w14:textId="2EB2DADB"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_Toc177461522 \h </w:instrText>
      </w:r>
      <w:r>
        <w:rPr>
          <w:noProof/>
        </w:rPr>
      </w:r>
      <w:r>
        <w:rPr>
          <w:noProof/>
        </w:rPr>
        <w:fldChar w:fldCharType="separate"/>
      </w:r>
      <w:r>
        <w:rPr>
          <w:noProof/>
        </w:rPr>
        <w:t>32</w:t>
      </w:r>
      <w:r>
        <w:rPr>
          <w:noProof/>
        </w:rPr>
        <w:fldChar w:fldCharType="end"/>
      </w:r>
    </w:p>
    <w:p w14:paraId="3F3B14FC" w14:textId="03C6712D" w:rsidR="00F42D98" w:rsidRDefault="00F42D98">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_Toc177461523 \h </w:instrText>
      </w:r>
      <w:r>
        <w:rPr>
          <w:noProof/>
        </w:rPr>
      </w:r>
      <w:r>
        <w:rPr>
          <w:noProof/>
        </w:rPr>
        <w:fldChar w:fldCharType="separate"/>
      </w:r>
      <w:r>
        <w:rPr>
          <w:noProof/>
        </w:rPr>
        <w:t>32</w:t>
      </w:r>
      <w:r>
        <w:rPr>
          <w:noProof/>
        </w:rPr>
        <w:fldChar w:fldCharType="end"/>
      </w:r>
    </w:p>
    <w:p w14:paraId="58A0CD61" w14:textId="3AEF20A9" w:rsidR="00F42D98" w:rsidRDefault="00F42D98">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_Toc177461524 \h </w:instrText>
      </w:r>
      <w:r>
        <w:rPr>
          <w:noProof/>
        </w:rPr>
      </w:r>
      <w:r>
        <w:rPr>
          <w:noProof/>
        </w:rPr>
        <w:fldChar w:fldCharType="separate"/>
      </w:r>
      <w:r>
        <w:rPr>
          <w:noProof/>
        </w:rPr>
        <w:t>32</w:t>
      </w:r>
      <w:r>
        <w:rPr>
          <w:noProof/>
        </w:rPr>
        <w:fldChar w:fldCharType="end"/>
      </w:r>
    </w:p>
    <w:p w14:paraId="2BF3E72B" w14:textId="68823CFF" w:rsidR="00F42D98" w:rsidRDefault="00F42D98">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_Toc177461525 \h </w:instrText>
      </w:r>
      <w:r>
        <w:rPr>
          <w:noProof/>
        </w:rPr>
      </w:r>
      <w:r>
        <w:rPr>
          <w:noProof/>
        </w:rPr>
        <w:fldChar w:fldCharType="separate"/>
      </w:r>
      <w:r>
        <w:rPr>
          <w:noProof/>
        </w:rPr>
        <w:t>32</w:t>
      </w:r>
      <w:r>
        <w:rPr>
          <w:noProof/>
        </w:rPr>
        <w:fldChar w:fldCharType="end"/>
      </w:r>
    </w:p>
    <w:p w14:paraId="46F829CC" w14:textId="5F86A221" w:rsidR="00F42D98" w:rsidRDefault="00F42D98">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_Toc177461526 \h </w:instrText>
      </w:r>
      <w:r>
        <w:rPr>
          <w:noProof/>
        </w:rPr>
      </w:r>
      <w:r>
        <w:rPr>
          <w:noProof/>
        </w:rPr>
        <w:fldChar w:fldCharType="separate"/>
      </w:r>
      <w:r>
        <w:rPr>
          <w:noProof/>
        </w:rPr>
        <w:t>32</w:t>
      </w:r>
      <w:r>
        <w:rPr>
          <w:noProof/>
        </w:rPr>
        <w:fldChar w:fldCharType="end"/>
      </w:r>
    </w:p>
    <w:p w14:paraId="39685465" w14:textId="2BC3CC4D" w:rsidR="00F42D98" w:rsidRDefault="00F42D98" w:rsidP="00F42D98">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_Toc177461527 \h </w:instrText>
      </w:r>
      <w:r>
        <w:rPr>
          <w:noProof/>
        </w:rPr>
      </w:r>
      <w:r>
        <w:rPr>
          <w:noProof/>
        </w:rPr>
        <w:fldChar w:fldCharType="separate"/>
      </w:r>
      <w:r>
        <w:rPr>
          <w:noProof/>
        </w:rPr>
        <w:t>34</w:t>
      </w:r>
      <w:r>
        <w:rPr>
          <w:noProof/>
        </w:rPr>
        <w:fldChar w:fldCharType="end"/>
      </w:r>
    </w:p>
    <w:p w14:paraId="727A85FF" w14:textId="13DF4C40" w:rsidR="00F42D98" w:rsidRDefault="00F42D9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_Toc177461528 \h </w:instrText>
      </w:r>
      <w:r>
        <w:rPr>
          <w:noProof/>
        </w:rPr>
      </w:r>
      <w:r>
        <w:rPr>
          <w:noProof/>
        </w:rPr>
        <w:fldChar w:fldCharType="separate"/>
      </w:r>
      <w:r>
        <w:rPr>
          <w:noProof/>
        </w:rPr>
        <w:t>34</w:t>
      </w:r>
      <w:r>
        <w:rPr>
          <w:noProof/>
        </w:rPr>
        <w:fldChar w:fldCharType="end"/>
      </w:r>
    </w:p>
    <w:p w14:paraId="617389A3" w14:textId="45459E24" w:rsidR="00F42D98" w:rsidRDefault="00F42D9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fldLock="1"/>
      </w:r>
      <w:r>
        <w:rPr>
          <w:noProof/>
        </w:rPr>
        <w:instrText xml:space="preserve"> PAGEREF _Toc177461529 \h </w:instrText>
      </w:r>
      <w:r>
        <w:rPr>
          <w:noProof/>
        </w:rPr>
      </w:r>
      <w:r>
        <w:rPr>
          <w:noProof/>
        </w:rPr>
        <w:fldChar w:fldCharType="separate"/>
      </w:r>
      <w:r>
        <w:rPr>
          <w:noProof/>
        </w:rPr>
        <w:t>34</w:t>
      </w:r>
      <w:r>
        <w:rPr>
          <w:noProof/>
        </w:rPr>
        <w:fldChar w:fldCharType="end"/>
      </w:r>
    </w:p>
    <w:p w14:paraId="287411C0" w14:textId="59063950" w:rsidR="00F42D98" w:rsidRDefault="00F42D98">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fldLock="1"/>
      </w:r>
      <w:r>
        <w:rPr>
          <w:noProof/>
        </w:rPr>
        <w:instrText xml:space="preserve"> PAGEREF _Toc177461530 \h </w:instrText>
      </w:r>
      <w:r>
        <w:rPr>
          <w:noProof/>
        </w:rPr>
      </w:r>
      <w:r>
        <w:rPr>
          <w:noProof/>
        </w:rPr>
        <w:fldChar w:fldCharType="separate"/>
      </w:r>
      <w:r>
        <w:rPr>
          <w:noProof/>
        </w:rPr>
        <w:t>37</w:t>
      </w:r>
      <w:r>
        <w:rPr>
          <w:noProof/>
        </w:rPr>
        <w:fldChar w:fldCharType="end"/>
      </w:r>
    </w:p>
    <w:p w14:paraId="07D9BCEF" w14:textId="3044DDE8" w:rsidR="00F42D98" w:rsidRDefault="00F42D98" w:rsidP="00F42D9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_Toc177461531 \h </w:instrText>
      </w:r>
      <w:r>
        <w:rPr>
          <w:noProof/>
        </w:rPr>
      </w:r>
      <w:r>
        <w:rPr>
          <w:noProof/>
        </w:rPr>
        <w:fldChar w:fldCharType="separate"/>
      </w:r>
      <w:r>
        <w:rPr>
          <w:noProof/>
        </w:rPr>
        <w:t>42</w:t>
      </w:r>
      <w:r>
        <w:rPr>
          <w:noProof/>
        </w:rPr>
        <w:fldChar w:fldCharType="end"/>
      </w:r>
    </w:p>
    <w:p w14:paraId="79B6A06A" w14:textId="4731C98E" w:rsidR="007B3457" w:rsidRDefault="00000000">
      <w:r>
        <w:rPr>
          <w:sz w:val="22"/>
        </w:rPr>
        <w:fldChar w:fldCharType="end"/>
      </w:r>
    </w:p>
    <w:p w14:paraId="6E350C39" w14:textId="77777777" w:rsidR="007B3457" w:rsidRDefault="00000000">
      <w:pPr>
        <w:pStyle w:val="Heading1"/>
      </w:pPr>
      <w:r>
        <w:br w:type="page"/>
      </w:r>
      <w:bookmarkStart w:id="10" w:name="foreword"/>
      <w:bookmarkStart w:id="11" w:name="_Toc35971368"/>
      <w:bookmarkStart w:id="12" w:name="_Toc2086433"/>
      <w:bookmarkStart w:id="13" w:name="_Toc177461413"/>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Heading1"/>
      </w:pPr>
      <w:bookmarkStart w:id="15" w:name="introduction"/>
      <w:bookmarkEnd w:id="15"/>
      <w:r>
        <w:br w:type="page"/>
      </w:r>
      <w:bookmarkStart w:id="16" w:name="_Toc35971370"/>
      <w:bookmarkStart w:id="17" w:name="_Toc510696578"/>
      <w:bookmarkStart w:id="18" w:name="_Toc177461414"/>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SimSun" w:hint="eastAsia"/>
          <w:lang w:val="en-US" w:eastAsia="zh-CN"/>
        </w:rPr>
        <w:t>Nimsas</w:t>
      </w:r>
      <w:r>
        <w:t xml:space="preserve"> Service Based Interface. It provides stage 3 protocol definitions and message flows, and specifies the API for each service offered by the </w:t>
      </w:r>
      <w:r w:rsidR="002830FE">
        <w:rPr>
          <w:rFonts w:eastAsia="SimSun"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Heading1"/>
      </w:pPr>
      <w:bookmarkStart w:id="19" w:name="_Toc35971371"/>
      <w:bookmarkStart w:id="20" w:name="_Toc510696579"/>
      <w:bookmarkStart w:id="21" w:name="_Toc177461415"/>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DengXian"/>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7F984223" w14:textId="251D41DA" w:rsidR="00B064FF" w:rsidRPr="00B064FF" w:rsidRDefault="00B064FF" w:rsidP="00AB70D9">
      <w:pPr>
        <w:pStyle w:val="EX"/>
        <w:rPr>
          <w:rFonts w:eastAsiaTheme="minorEastAsia"/>
          <w:lang w:eastAsia="zh-CN"/>
        </w:rPr>
      </w:pPr>
      <w:bookmarkStart w:id="23"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489660D0" w14:textId="77777777" w:rsidR="007B3457" w:rsidRDefault="00000000">
      <w:pPr>
        <w:pStyle w:val="Heading1"/>
      </w:pPr>
      <w:bookmarkStart w:id="24" w:name="_Toc510696580"/>
      <w:bookmarkStart w:id="25" w:name="_Toc35971372"/>
      <w:bookmarkStart w:id="26" w:name="_Toc177461416"/>
      <w:r>
        <w:t>3</w:t>
      </w:r>
      <w:r>
        <w:tab/>
        <w:t>Definitions, symbols and abbreviations</w:t>
      </w:r>
      <w:bookmarkEnd w:id="24"/>
      <w:bookmarkEnd w:id="25"/>
      <w:bookmarkEnd w:id="26"/>
    </w:p>
    <w:p w14:paraId="4C0CE8FF" w14:textId="77777777" w:rsidR="007B3457" w:rsidRDefault="00000000">
      <w:pPr>
        <w:pStyle w:val="Heading2"/>
      </w:pPr>
      <w:bookmarkStart w:id="27" w:name="_Toc510696581"/>
      <w:bookmarkStart w:id="28" w:name="_Toc35971373"/>
      <w:bookmarkStart w:id="29" w:name="_Toc177461417"/>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Heading2"/>
      </w:pPr>
      <w:bookmarkStart w:id="30" w:name="_Toc510696582"/>
      <w:bookmarkStart w:id="31" w:name="_Toc35971374"/>
      <w:bookmarkStart w:id="32" w:name="_Toc177461418"/>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DengXian"/>
          <w:lang w:eastAsia="zh-CN"/>
        </w:rPr>
        <w:t xml:space="preserve">given in 3GPP </w:t>
      </w:r>
      <w:r w:rsidR="00D014F1">
        <w:t xml:space="preserve">TS 23.228 [14] </w:t>
      </w:r>
      <w:r>
        <w:t>apply:</w:t>
      </w:r>
    </w:p>
    <w:p w14:paraId="45809E0E" w14:textId="062A13AD" w:rsidR="007B3457" w:rsidRDefault="007B3457" w:rsidP="00B910B8"/>
    <w:p w14:paraId="34735AA5" w14:textId="77777777" w:rsidR="00042EA0" w:rsidRPr="00042EA0" w:rsidRDefault="00042EA0" w:rsidP="00B910B8">
      <w:pPr>
        <w:pStyle w:val="EW"/>
      </w:pPr>
      <w:r w:rsidRPr="00042EA0">
        <w:t>Cr</w:t>
      </w:r>
      <w:r w:rsidRPr="00042EA0">
        <w:tab/>
        <w:t>R</w:t>
      </w:r>
      <w:r w:rsidRPr="00042EA0">
        <w:rPr>
          <w:lang w:eastAsia="en-US"/>
        </w:rPr>
        <w:t>eference Point between an AS and an MRFC for media control.</w:t>
      </w:r>
    </w:p>
    <w:p w14:paraId="48693599" w14:textId="77777777" w:rsidR="00042EA0" w:rsidRPr="00042EA0" w:rsidRDefault="00042EA0" w:rsidP="00B910B8">
      <w:pPr>
        <w:pStyle w:val="EW"/>
      </w:pPr>
      <w:r w:rsidRPr="00042EA0">
        <w:t>Mr′</w:t>
      </w:r>
      <w:r w:rsidRPr="00042EA0">
        <w:tab/>
        <w:t>Reference Point between an AS and an MRFC for session control.</w:t>
      </w:r>
    </w:p>
    <w:p w14:paraId="0739F744" w14:textId="77777777" w:rsidR="00042EA0" w:rsidRPr="00042EA0" w:rsidRDefault="00042EA0" w:rsidP="00B910B8">
      <w:pPr>
        <w:pStyle w:val="EW"/>
        <w:rPr>
          <w:rFonts w:eastAsia="DengXian"/>
          <w:lang w:val="en-US" w:eastAsia="zh-CN"/>
        </w:rPr>
      </w:pPr>
      <w:r w:rsidRPr="00042EA0">
        <w:rPr>
          <w:rFonts w:eastAsia="DengXian" w:hint="eastAsia"/>
          <w:lang w:eastAsia="zh-CN"/>
        </w:rPr>
        <w:t>D</w:t>
      </w:r>
      <w:r w:rsidRPr="00042EA0">
        <w:rPr>
          <w:rFonts w:eastAsia="DengXian"/>
          <w:lang w:eastAsia="zh-CN"/>
        </w:rPr>
        <w:t>C1</w:t>
      </w:r>
      <w:r w:rsidRPr="00042EA0">
        <w:rPr>
          <w:rFonts w:eastAsia="DengXian"/>
          <w:lang w:eastAsia="zh-CN"/>
        </w:rPr>
        <w:tab/>
      </w:r>
      <w:r w:rsidRPr="00042EA0">
        <w:t xml:space="preserve">Reference Point between an </w:t>
      </w:r>
      <w:r w:rsidRPr="00042EA0">
        <w:rPr>
          <w:rFonts w:eastAsia="DengXian"/>
        </w:rPr>
        <w:t>SBI capable IMS AS and DCSF</w:t>
      </w:r>
      <w:r w:rsidRPr="00042EA0">
        <w:t>.</w:t>
      </w:r>
    </w:p>
    <w:p w14:paraId="1023AE29" w14:textId="3E27CC43" w:rsidR="007B3457" w:rsidRPr="007233B9" w:rsidRDefault="00042EA0" w:rsidP="007233B9">
      <w:pPr>
        <w:pStyle w:val="EW"/>
        <w:rPr>
          <w:rFonts w:eastAsia="DengXian"/>
          <w:lang w:val="en-US" w:eastAsia="zh-CN"/>
        </w:rPr>
      </w:pPr>
      <w:r w:rsidRPr="00042EA0">
        <w:rPr>
          <w:rFonts w:eastAsia="DengXian" w:hint="eastAsia"/>
          <w:lang w:eastAsia="zh-CN"/>
        </w:rPr>
        <w:t>D</w:t>
      </w:r>
      <w:r w:rsidRPr="00042EA0">
        <w:rPr>
          <w:rFonts w:eastAsia="DengXian"/>
          <w:lang w:eastAsia="zh-CN"/>
        </w:rPr>
        <w:t>C2</w:t>
      </w:r>
      <w:r w:rsidRPr="00042EA0">
        <w:rPr>
          <w:rFonts w:eastAsia="DengXian"/>
          <w:lang w:eastAsia="zh-CN"/>
        </w:rPr>
        <w:tab/>
      </w:r>
      <w:r w:rsidRPr="00042EA0">
        <w:t xml:space="preserve">Reference Point between an </w:t>
      </w:r>
      <w:r w:rsidRPr="00042EA0">
        <w:rPr>
          <w:rFonts w:eastAsia="DengXian"/>
        </w:rPr>
        <w:t>SBI capable IMS AS and MF</w:t>
      </w:r>
      <w:r w:rsidRPr="00042EA0">
        <w:t>.</w:t>
      </w:r>
    </w:p>
    <w:p w14:paraId="43DD1A5C" w14:textId="77777777" w:rsidR="007B3457" w:rsidRDefault="00000000">
      <w:pPr>
        <w:pStyle w:val="Heading2"/>
      </w:pPr>
      <w:bookmarkStart w:id="33" w:name="_Toc510696583"/>
      <w:bookmarkStart w:id="34" w:name="_Toc35971375"/>
      <w:bookmarkStart w:id="35" w:name="_Toc177461419"/>
      <w:r>
        <w:t>3.3</w:t>
      </w:r>
      <w:r>
        <w:tab/>
        <w:t>Abbreviations</w:t>
      </w:r>
      <w:bookmarkEnd w:id="33"/>
      <w:bookmarkEnd w:id="34"/>
      <w:bookmarkEnd w:id="35"/>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SimSun"/>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SimSun"/>
          <w:sz w:val="24"/>
          <w:lang w:val="en-US" w:eastAsia="zh-CN"/>
        </w:rPr>
      </w:pPr>
      <w:r w:rsidRPr="009010DE">
        <w:rPr>
          <w:rFonts w:eastAsia="SimSun"/>
          <w:lang w:val="en-US" w:eastAsia="zh-CN" w:bidi="ar"/>
        </w:rPr>
        <w:t>DC</w:t>
      </w:r>
      <w:r w:rsidRPr="009010DE">
        <w:rPr>
          <w:rFonts w:eastAsia="SimSun"/>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59FB9191" w:rsidR="007B3457" w:rsidRPr="007233B9" w:rsidRDefault="00F51919" w:rsidP="007233B9">
      <w:pPr>
        <w:pStyle w:val="EW"/>
        <w:rPr>
          <w:rFonts w:eastAsia="SimSun"/>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Heading1"/>
      </w:pPr>
      <w:bookmarkStart w:id="36" w:name="_Toc510696584"/>
      <w:bookmarkStart w:id="37" w:name="_Toc35971376"/>
      <w:bookmarkStart w:id="38" w:name="_Toc177461420"/>
      <w:r>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31FDD075" w:rsidR="00B4480E" w:rsidRPr="00B910B8" w:rsidRDefault="00B4480E" w:rsidP="00B910B8">
      <w:pPr>
        <w:pStyle w:val="B1"/>
      </w:pPr>
      <w:r w:rsidRPr="00B910B8">
        <w:t>-</w:t>
      </w:r>
      <w:r w:rsidRPr="00B910B8">
        <w:tab/>
        <w:t>The IMS AS receives the data channel control instructions from the DCSF and accordingly interacts with the MF via DC2 or with MRF via Mr'/Cr for data channel media resource management</w:t>
      </w:r>
      <w:r w:rsidR="00715752">
        <w:rPr>
          <w:rFonts w:ascii="SimSun" w:eastAsia="SimSun" w:hAnsi="SimSun" w:cs="SimSun"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35pt;height:65.6pt" o:ole="">
            <v:imagedata r:id="rId13" o:title=""/>
          </v:shape>
          <o:OLEObject Type="Embed" ProgID="Visio.Drawing.11" ShapeID="_x0000_i1027" DrawAspect="Content" ObjectID="_1788074429"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Heading1"/>
      </w:pPr>
      <w:bookmarkStart w:id="40" w:name="_Toc35971377"/>
      <w:bookmarkStart w:id="41" w:name="_Toc510696585"/>
      <w:bookmarkStart w:id="42" w:name="_Toc177461421"/>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Heading2"/>
      </w:pPr>
      <w:bookmarkStart w:id="43" w:name="_Toc177461422"/>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Heading2"/>
      </w:pPr>
      <w:bookmarkStart w:id="44" w:name="_Toc35971385"/>
      <w:bookmarkStart w:id="45" w:name="_Toc510696593"/>
      <w:bookmarkStart w:id="46" w:name="_Toc177461423"/>
      <w:r w:rsidRPr="009E4880">
        <w:t>5.2</w:t>
      </w:r>
      <w:r w:rsidRPr="009E4880">
        <w:tab/>
        <w:t>Nimsas_SessionEventControl Service</w:t>
      </w:r>
      <w:bookmarkEnd w:id="46"/>
    </w:p>
    <w:p w14:paraId="5B439F0E" w14:textId="77777777" w:rsidR="009E4880" w:rsidRPr="009E4880" w:rsidRDefault="009E4880" w:rsidP="007C500A">
      <w:pPr>
        <w:pStyle w:val="Heading3"/>
      </w:pPr>
      <w:bookmarkStart w:id="47" w:name="_Toc177461424"/>
      <w:r w:rsidRPr="009E4880">
        <w:t>5.2.1</w:t>
      </w:r>
      <w:r w:rsidRPr="009E4880">
        <w:tab/>
        <w:t>Service Description</w:t>
      </w:r>
      <w:bookmarkEnd w:id="47"/>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Heading3"/>
      </w:pPr>
      <w:bookmarkStart w:id="48" w:name="_Toc177461425"/>
      <w:r w:rsidRPr="009E4880">
        <w:t>5.2.2</w:t>
      </w:r>
      <w:r w:rsidRPr="009E4880">
        <w:tab/>
        <w:t>Service Operations</w:t>
      </w:r>
      <w:bookmarkEnd w:id="48"/>
    </w:p>
    <w:p w14:paraId="54469F35" w14:textId="77777777" w:rsidR="009E4880" w:rsidRPr="009E4880" w:rsidRDefault="009E4880" w:rsidP="007C500A">
      <w:pPr>
        <w:pStyle w:val="Heading4"/>
      </w:pPr>
      <w:bookmarkStart w:id="49" w:name="_Toc177461426"/>
      <w:r w:rsidRPr="009E4880">
        <w:t>5.2.2.1</w:t>
      </w:r>
      <w:r w:rsidRPr="009E4880">
        <w:tab/>
        <w:t>Introduction</w:t>
      </w:r>
      <w:bookmarkEnd w:id="49"/>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DengXian"/>
          <w:lang w:eastAsia="zh-CN"/>
        </w:rPr>
      </w:pPr>
      <w:bookmarkStart w:id="50"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Heading4"/>
      </w:pPr>
      <w:bookmarkStart w:id="51" w:name="_Toc177461427"/>
      <w:r w:rsidRPr="00B910B8">
        <w:t>5.2.2.1A</w:t>
      </w:r>
      <w:r w:rsidRPr="00B910B8">
        <w:tab/>
        <w:t>Subscribe</w:t>
      </w:r>
      <w:bookmarkEnd w:id="51"/>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Heading4"/>
      </w:pPr>
      <w:bookmarkStart w:id="52" w:name="_Toc177461428"/>
      <w:bookmarkEnd w:id="50"/>
      <w:r w:rsidRPr="009E4880">
        <w:t>5.2.2.2</w:t>
      </w:r>
      <w:r w:rsidRPr="009E4880">
        <w:tab/>
        <w:t>Notify</w:t>
      </w:r>
      <w:bookmarkEnd w:id="52"/>
    </w:p>
    <w:p w14:paraId="55C426AB" w14:textId="77777777" w:rsidR="009E4880" w:rsidRPr="009E4880" w:rsidRDefault="009E4880" w:rsidP="007C500A">
      <w:pPr>
        <w:pStyle w:val="Heading5"/>
      </w:pPr>
      <w:bookmarkStart w:id="53" w:name="_Toc177461429"/>
      <w:r w:rsidRPr="009E4880">
        <w:t>5.2.2.2.1</w:t>
      </w:r>
      <w:r w:rsidRPr="009E4880">
        <w:tab/>
        <w:t>General</w:t>
      </w:r>
      <w:bookmarkEnd w:id="53"/>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Heading5"/>
      </w:pPr>
      <w:bookmarkStart w:id="54" w:name="_Toc35971387"/>
      <w:bookmarkStart w:id="55" w:name="_Toc510696595"/>
      <w:bookmarkStart w:id="56" w:name="_Toc177461430"/>
      <w:bookmarkEnd w:id="44"/>
      <w:bookmarkEnd w:id="45"/>
      <w:r w:rsidRPr="00B910B8">
        <w:t>5.2.2.2.2</w:t>
      </w:r>
      <w:r w:rsidRPr="00B910B8">
        <w:tab/>
        <w:t>Notification for Session Event</w:t>
      </w:r>
      <w:bookmarkEnd w:id="56"/>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15pt;height:105.15pt" o:ole="">
            <v:imagedata r:id="rId15" o:title=""/>
          </v:shape>
          <o:OLEObject Type="Embed" ProgID="Visio.Drawing.15" ShapeID="_x0000_i1028" DrawAspect="Content" ObjectID="_1788074430"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r>
        <w:tab/>
        <w:t>The IMS AS discovers the DCSF and its session event notification URI based on local configuration or via NRF, as specified in clause AC.7.1 of 3GPP TS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Heading2"/>
      </w:pPr>
      <w:bookmarkStart w:id="57" w:name="_Toc177461431"/>
      <w:bookmarkEnd w:id="54"/>
      <w:bookmarkEnd w:id="55"/>
      <w:r w:rsidRPr="00577A16">
        <w:lastRenderedPageBreak/>
        <w:t>5.3</w:t>
      </w:r>
      <w:r w:rsidRPr="00577A16">
        <w:tab/>
        <w:t>Nimsas_MediaControl Service</w:t>
      </w:r>
      <w:bookmarkEnd w:id="57"/>
    </w:p>
    <w:p w14:paraId="34B073A6" w14:textId="77777777" w:rsidR="00577A16" w:rsidRPr="00577A16" w:rsidRDefault="00577A16" w:rsidP="007C500A">
      <w:pPr>
        <w:pStyle w:val="Heading3"/>
      </w:pPr>
      <w:bookmarkStart w:id="58" w:name="_Toc177461432"/>
      <w:r w:rsidRPr="00577A16">
        <w:t>5.3.1</w:t>
      </w:r>
      <w:r w:rsidRPr="00577A16">
        <w:tab/>
        <w:t>Service Description</w:t>
      </w:r>
      <w:bookmarkEnd w:id="58"/>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Heading3"/>
      </w:pPr>
      <w:bookmarkStart w:id="59" w:name="_Toc177461433"/>
      <w:r w:rsidRPr="00577A16">
        <w:t>5.3.2</w:t>
      </w:r>
      <w:r w:rsidRPr="00577A16">
        <w:tab/>
        <w:t>Service Operations</w:t>
      </w:r>
      <w:bookmarkEnd w:id="59"/>
    </w:p>
    <w:p w14:paraId="6175CC75" w14:textId="77777777" w:rsidR="00577A16" w:rsidRPr="00577A16" w:rsidRDefault="00577A16" w:rsidP="007C500A">
      <w:pPr>
        <w:pStyle w:val="Heading4"/>
      </w:pPr>
      <w:bookmarkStart w:id="60" w:name="_Toc177461434"/>
      <w:r w:rsidRPr="00577A16">
        <w:t>5.3.2.1</w:t>
      </w:r>
      <w:r w:rsidRPr="00577A16">
        <w:tab/>
        <w:t>Introduction</w:t>
      </w:r>
      <w:bookmarkEnd w:id="60"/>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1"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1"/>
    </w:tbl>
    <w:p w14:paraId="65E42E48" w14:textId="77777777" w:rsidR="009A07E2" w:rsidRPr="00B910B8" w:rsidRDefault="009A07E2" w:rsidP="00B910B8"/>
    <w:p w14:paraId="63808CC1" w14:textId="77777777" w:rsidR="00577A16" w:rsidRPr="00577A16" w:rsidRDefault="00577A16" w:rsidP="007C500A">
      <w:pPr>
        <w:pStyle w:val="Heading4"/>
      </w:pPr>
      <w:bookmarkStart w:id="62" w:name="_Toc177461435"/>
      <w:r w:rsidRPr="00577A16">
        <w:t>5.3.2.2</w:t>
      </w:r>
      <w:r w:rsidRPr="00577A16">
        <w:tab/>
        <w:t>MediaInstruction</w:t>
      </w:r>
      <w:bookmarkEnd w:id="62"/>
    </w:p>
    <w:p w14:paraId="55A4BD13" w14:textId="77777777" w:rsidR="00577A16" w:rsidRPr="00577A16" w:rsidRDefault="00577A16" w:rsidP="007C500A">
      <w:pPr>
        <w:pStyle w:val="Heading5"/>
      </w:pPr>
      <w:bookmarkStart w:id="63" w:name="_Toc177461436"/>
      <w:r w:rsidRPr="00577A16">
        <w:t>5.3.2.2.1</w:t>
      </w:r>
      <w:r w:rsidRPr="00577A16">
        <w:tab/>
        <w:t>General</w:t>
      </w:r>
      <w:bookmarkEnd w:id="63"/>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Heading5"/>
      </w:pPr>
      <w:bookmarkStart w:id="64" w:name="_Toc177461437"/>
      <w:r w:rsidRPr="00B910B8">
        <w:t>5.</w:t>
      </w:r>
      <w:r>
        <w:t>3</w:t>
      </w:r>
      <w:r w:rsidRPr="00B910B8">
        <w:t>.2.2.</w:t>
      </w:r>
      <w:r w:rsidR="006C1BEE">
        <w:t>2</w:t>
      </w:r>
      <w:r w:rsidRPr="00B910B8">
        <w:tab/>
      </w:r>
      <w:r>
        <w:t>Media Instruction</w:t>
      </w:r>
      <w:bookmarkEnd w:id="64"/>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5pt;height:94.45pt" o:ole="">
            <v:imagedata r:id="rId17" o:title=""/>
          </v:shape>
          <o:OLEObject Type="Embed" ProgID="Visio.Drawing.15" ShapeID="_x0000_i1029" DrawAspect="Content" ObjectID="_1788074431"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Heading1"/>
      </w:pPr>
      <w:bookmarkStart w:id="65" w:name="_Toc35971389"/>
      <w:bookmarkStart w:id="66" w:name="_Toc510696597"/>
      <w:bookmarkStart w:id="67" w:name="_Toc177461438"/>
      <w:r>
        <w:t>6</w:t>
      </w:r>
      <w:r>
        <w:tab/>
        <w:t>API Definitions</w:t>
      </w:r>
      <w:bookmarkEnd w:id="65"/>
      <w:bookmarkEnd w:id="66"/>
      <w:bookmarkEnd w:id="67"/>
    </w:p>
    <w:p w14:paraId="6665A387" w14:textId="77777777" w:rsidR="00241C78" w:rsidRPr="00241C78" w:rsidRDefault="00241C78" w:rsidP="007C500A">
      <w:pPr>
        <w:pStyle w:val="Heading2"/>
      </w:pPr>
      <w:bookmarkStart w:id="68" w:name="_Toc82676355"/>
      <w:bookmarkStart w:id="69" w:name="_Toc130836126"/>
      <w:bookmarkStart w:id="70" w:name="_Toc35971398"/>
      <w:bookmarkStart w:id="71" w:name="_Toc510696607"/>
      <w:bookmarkStart w:id="72" w:name="_Toc177461439"/>
      <w:r w:rsidRPr="00241C78">
        <w:t>6.1</w:t>
      </w:r>
      <w:r w:rsidRPr="00241C78">
        <w:tab/>
        <w:t>Nimsas_SessionEventControl Service API</w:t>
      </w:r>
      <w:bookmarkEnd w:id="68"/>
      <w:bookmarkEnd w:id="69"/>
      <w:bookmarkEnd w:id="72"/>
    </w:p>
    <w:p w14:paraId="643F5612" w14:textId="77777777" w:rsidR="00241C78" w:rsidRPr="00241C78" w:rsidRDefault="00241C78" w:rsidP="007C500A">
      <w:pPr>
        <w:pStyle w:val="Heading3"/>
      </w:pPr>
      <w:bookmarkStart w:id="73" w:name="_Toc82676356"/>
      <w:bookmarkStart w:id="74" w:name="_Toc130836127"/>
      <w:bookmarkStart w:id="75" w:name="_Toc177461440"/>
      <w:r w:rsidRPr="00241C78">
        <w:t>6.1.1</w:t>
      </w:r>
      <w:r w:rsidRPr="00241C78">
        <w:tab/>
      </w:r>
      <w:bookmarkEnd w:id="73"/>
      <w:r w:rsidRPr="00241C78">
        <w:t>API URI</w:t>
      </w:r>
      <w:bookmarkEnd w:id="74"/>
      <w:bookmarkEnd w:id="75"/>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Heading3"/>
      </w:pPr>
      <w:bookmarkStart w:id="76" w:name="_Toc82676357"/>
      <w:bookmarkStart w:id="77" w:name="_Toc130836128"/>
      <w:bookmarkStart w:id="78" w:name="_Toc177461441"/>
      <w:r w:rsidRPr="00241C78">
        <w:t>6.1.2</w:t>
      </w:r>
      <w:r w:rsidRPr="00241C78">
        <w:tab/>
        <w:t>Usage of HTTP</w:t>
      </w:r>
      <w:bookmarkEnd w:id="76"/>
      <w:bookmarkEnd w:id="77"/>
      <w:bookmarkEnd w:id="78"/>
    </w:p>
    <w:p w14:paraId="3D2DC3C3" w14:textId="77777777" w:rsidR="00241C78" w:rsidRPr="00241C78" w:rsidRDefault="00241C78" w:rsidP="007C500A">
      <w:pPr>
        <w:pStyle w:val="Heading4"/>
      </w:pPr>
      <w:bookmarkStart w:id="79" w:name="_Toc82676358"/>
      <w:bookmarkStart w:id="80" w:name="_Toc130836129"/>
      <w:bookmarkStart w:id="81" w:name="_Toc177461442"/>
      <w:r w:rsidRPr="00241C78">
        <w:t>6.1.2.1</w:t>
      </w:r>
      <w:r w:rsidRPr="00241C78">
        <w:tab/>
        <w:t>General</w:t>
      </w:r>
      <w:bookmarkEnd w:id="79"/>
      <w:bookmarkEnd w:id="80"/>
      <w:bookmarkEnd w:id="81"/>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lastRenderedPageBreak/>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Heading4"/>
      </w:pPr>
      <w:bookmarkStart w:id="82" w:name="_Toc82676359"/>
      <w:bookmarkStart w:id="83" w:name="_Toc130836130"/>
      <w:bookmarkStart w:id="84" w:name="_Toc177461443"/>
      <w:r w:rsidRPr="00241C78">
        <w:t>6.1.2.2</w:t>
      </w:r>
      <w:r w:rsidRPr="00241C78">
        <w:tab/>
        <w:t>HTTP standard headers</w:t>
      </w:r>
      <w:bookmarkEnd w:id="82"/>
      <w:bookmarkEnd w:id="83"/>
      <w:bookmarkEnd w:id="84"/>
    </w:p>
    <w:p w14:paraId="4B7C5CCD" w14:textId="77777777" w:rsidR="00241C78" w:rsidRPr="00241C78" w:rsidRDefault="00241C78" w:rsidP="007C500A">
      <w:pPr>
        <w:pStyle w:val="Heading5"/>
      </w:pPr>
      <w:bookmarkStart w:id="85" w:name="_Toc82676360"/>
      <w:bookmarkStart w:id="86" w:name="_Toc130836131"/>
      <w:bookmarkStart w:id="87" w:name="_Toc177461444"/>
      <w:r w:rsidRPr="00241C78">
        <w:t>6.1.2.2.1</w:t>
      </w:r>
      <w:r w:rsidRPr="00241C78">
        <w:rPr>
          <w:rFonts w:hint="eastAsia"/>
        </w:rPr>
        <w:tab/>
      </w:r>
      <w:r w:rsidRPr="00241C78">
        <w:t>General</w:t>
      </w:r>
      <w:bookmarkEnd w:id="85"/>
      <w:bookmarkEnd w:id="86"/>
      <w:bookmarkEnd w:id="87"/>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Heading5"/>
      </w:pPr>
      <w:bookmarkStart w:id="88" w:name="_Toc82676361"/>
      <w:bookmarkStart w:id="89" w:name="_Toc130836132"/>
      <w:bookmarkStart w:id="90" w:name="_Toc177461445"/>
      <w:r w:rsidRPr="00241C78">
        <w:t>6.1.2.2.2</w:t>
      </w:r>
      <w:r w:rsidRPr="00241C78">
        <w:tab/>
        <w:t>Content type</w:t>
      </w:r>
      <w:bookmarkEnd w:id="88"/>
      <w:bookmarkEnd w:id="89"/>
      <w:bookmarkEnd w:id="90"/>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Heading4"/>
      </w:pPr>
      <w:bookmarkStart w:id="91" w:name="_Toc82676362"/>
      <w:bookmarkStart w:id="92" w:name="_Toc130836133"/>
      <w:bookmarkStart w:id="93" w:name="_Toc177461446"/>
      <w:r w:rsidRPr="00241C78">
        <w:t>6.1.2.3</w:t>
      </w:r>
      <w:r w:rsidRPr="00241C78">
        <w:tab/>
        <w:t>HTTP custom headers</w:t>
      </w:r>
      <w:bookmarkEnd w:id="91"/>
      <w:bookmarkEnd w:id="92"/>
      <w:bookmarkEnd w:id="93"/>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Heading3"/>
      </w:pPr>
      <w:bookmarkStart w:id="94" w:name="_Toc177461447"/>
      <w:r>
        <w:t>6.1.3</w:t>
      </w:r>
      <w:r>
        <w:tab/>
        <w:t>Resources</w:t>
      </w:r>
      <w:bookmarkEnd w:id="70"/>
      <w:bookmarkEnd w:id="71"/>
      <w:bookmarkEnd w:id="94"/>
    </w:p>
    <w:p w14:paraId="29CC1792" w14:textId="77777777" w:rsidR="007B3457" w:rsidRDefault="00000000">
      <w:pPr>
        <w:pStyle w:val="Heading4"/>
      </w:pPr>
      <w:bookmarkStart w:id="95" w:name="_Toc510696608"/>
      <w:bookmarkStart w:id="96" w:name="_Toc35971399"/>
      <w:bookmarkStart w:id="97" w:name="_Toc510696609"/>
      <w:bookmarkStart w:id="98" w:name="_Toc35971400"/>
      <w:bookmarkStart w:id="99" w:name="_Toc177461448"/>
      <w:r>
        <w:t>6.1.3.1</w:t>
      </w:r>
      <w:r>
        <w:tab/>
        <w:t>Overview</w:t>
      </w:r>
      <w:bookmarkEnd w:id="95"/>
      <w:bookmarkEnd w:id="96"/>
      <w:bookmarkEnd w:id="99"/>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7.25pt;height:95.15pt" o:ole="">
            <v:imagedata r:id="rId19" o:title=""/>
          </v:shape>
          <o:OLEObject Type="Embed" ProgID="Visio.Drawing.15" ShapeID="_x0000_i1030" DrawAspect="Content" ObjectID="_1788074432"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Heading4"/>
      </w:pPr>
      <w:bookmarkStart w:id="100" w:name="_Toc510696610"/>
      <w:bookmarkStart w:id="101" w:name="_Toc35971401"/>
      <w:bookmarkStart w:id="102" w:name="_Toc177461449"/>
      <w:bookmarkEnd w:id="97"/>
      <w:bookmarkEnd w:id="98"/>
      <w:r w:rsidRPr="00B910B8">
        <w:lastRenderedPageBreak/>
        <w:t>6.1.3.2</w:t>
      </w:r>
      <w:r w:rsidRPr="00B910B8">
        <w:tab/>
        <w:t>Resource: Session Event Subscriptions</w:t>
      </w:r>
      <w:bookmarkEnd w:id="102"/>
    </w:p>
    <w:p w14:paraId="3E133B16" w14:textId="77777777" w:rsidR="007B3457" w:rsidRDefault="00000000">
      <w:pPr>
        <w:pStyle w:val="Heading5"/>
      </w:pPr>
      <w:bookmarkStart w:id="103" w:name="_Toc177461450"/>
      <w:r>
        <w:t>6.1.3.2.1</w:t>
      </w:r>
      <w:r>
        <w:tab/>
        <w:t>Description</w:t>
      </w:r>
      <w:bookmarkEnd w:id="100"/>
      <w:bookmarkEnd w:id="101"/>
      <w:bookmarkEnd w:id="103"/>
    </w:p>
    <w:p w14:paraId="4AAC1B7D" w14:textId="77777777" w:rsidR="007B3457" w:rsidRDefault="00000000">
      <w:pPr>
        <w:pStyle w:val="Heading5"/>
      </w:pPr>
      <w:bookmarkStart w:id="104" w:name="_Toc35971402"/>
      <w:bookmarkStart w:id="105" w:name="_Toc35971403"/>
      <w:bookmarkStart w:id="106" w:name="_Toc510696612"/>
      <w:bookmarkStart w:id="107" w:name="_Toc177461451"/>
      <w:r>
        <w:t>6.1.3.2.2</w:t>
      </w:r>
      <w:r>
        <w:tab/>
        <w:t>Resource Definition</w:t>
      </w:r>
      <w:bookmarkEnd w:id="104"/>
      <w:bookmarkEnd w:id="107"/>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Heading5"/>
      </w:pPr>
      <w:bookmarkStart w:id="108" w:name="_Toc177461452"/>
      <w:r>
        <w:t>6.1.3.2.3</w:t>
      </w:r>
      <w:r>
        <w:tab/>
        <w:t>Resource Standard Methods</w:t>
      </w:r>
      <w:bookmarkEnd w:id="105"/>
      <w:bookmarkEnd w:id="106"/>
      <w:bookmarkEnd w:id="108"/>
    </w:p>
    <w:p w14:paraId="6EDD8976" w14:textId="27FB60A5" w:rsidR="007B3457" w:rsidRDefault="00000000">
      <w:pPr>
        <w:pStyle w:val="H6"/>
      </w:pPr>
      <w:bookmarkStart w:id="109" w:name="_Toc510696613"/>
      <w:bookmarkStart w:id="110" w:name="_Toc35971404"/>
      <w:bookmarkStart w:id="111" w:name="_Toc510696635"/>
      <w:bookmarkStart w:id="112" w:name="_Toc35971430"/>
      <w:r>
        <w:t>6.1.3.2.3.1</w:t>
      </w:r>
      <w:r>
        <w:tab/>
      </w:r>
      <w:r w:rsidR="00FD662C">
        <w:t>POST</w:t>
      </w:r>
      <w:bookmarkEnd w:id="109"/>
      <w:bookmarkEnd w:id="110"/>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Heading5"/>
      </w:pPr>
      <w:bookmarkStart w:id="113" w:name="_Toc35971406"/>
      <w:bookmarkStart w:id="114" w:name="_Toc510696615"/>
      <w:bookmarkStart w:id="115" w:name="_Toc177461453"/>
      <w:r>
        <w:t>6.1.3.2.4</w:t>
      </w:r>
      <w:r>
        <w:tab/>
        <w:t>Resource Custom Operations</w:t>
      </w:r>
      <w:bookmarkEnd w:id="113"/>
      <w:bookmarkEnd w:id="114"/>
      <w:bookmarkEnd w:id="115"/>
    </w:p>
    <w:p w14:paraId="1968D656" w14:textId="77777777" w:rsidR="00FD662C" w:rsidRPr="00B910B8" w:rsidRDefault="00FD662C" w:rsidP="00B910B8">
      <w:r w:rsidRPr="00B910B8">
        <w:t>None.</w:t>
      </w:r>
    </w:p>
    <w:p w14:paraId="2B01C6A0" w14:textId="77777777" w:rsidR="007B3457" w:rsidRDefault="00000000">
      <w:pPr>
        <w:pStyle w:val="Heading3"/>
      </w:pPr>
      <w:bookmarkStart w:id="116" w:name="_Toc510696622"/>
      <w:bookmarkStart w:id="117" w:name="_Toc35971413"/>
      <w:bookmarkStart w:id="118" w:name="_Toc177461454"/>
      <w:r>
        <w:t>6.1.4</w:t>
      </w:r>
      <w:r>
        <w:tab/>
        <w:t>Custom Operations without associated resources</w:t>
      </w:r>
      <w:bookmarkEnd w:id="116"/>
      <w:bookmarkEnd w:id="117"/>
      <w:bookmarkEnd w:id="118"/>
    </w:p>
    <w:p w14:paraId="104CC0ED" w14:textId="77777777" w:rsidR="00FD662C" w:rsidRPr="00B910B8" w:rsidRDefault="00FD662C" w:rsidP="00B910B8">
      <w:bookmarkStart w:id="119" w:name="_Toc510696623"/>
      <w:bookmarkStart w:id="120" w:name="_Toc35971414"/>
      <w:r w:rsidRPr="00B910B8">
        <w:t>None in this release of the specification.</w:t>
      </w:r>
    </w:p>
    <w:p w14:paraId="11CD5B27" w14:textId="77777777" w:rsidR="007B3457" w:rsidRDefault="00000000">
      <w:pPr>
        <w:pStyle w:val="Heading3"/>
      </w:pPr>
      <w:bookmarkStart w:id="121" w:name="_Toc35971419"/>
      <w:bookmarkStart w:id="122" w:name="_Toc510696628"/>
      <w:bookmarkStart w:id="123" w:name="_Toc177461455"/>
      <w:bookmarkEnd w:id="119"/>
      <w:bookmarkEnd w:id="120"/>
      <w:r>
        <w:t>6.1.5</w:t>
      </w:r>
      <w:r>
        <w:tab/>
        <w:t>Notifications</w:t>
      </w:r>
      <w:bookmarkEnd w:id="121"/>
      <w:bookmarkEnd w:id="122"/>
      <w:bookmarkEnd w:id="123"/>
    </w:p>
    <w:p w14:paraId="0E2E9987" w14:textId="77777777" w:rsidR="007B3457" w:rsidRDefault="00000000">
      <w:pPr>
        <w:pStyle w:val="Heading4"/>
      </w:pPr>
      <w:bookmarkStart w:id="124" w:name="_Toc510696629"/>
      <w:bookmarkStart w:id="125" w:name="_Toc35971420"/>
      <w:bookmarkStart w:id="126" w:name="_Toc177461456"/>
      <w:r>
        <w:t>6.1.5.1</w:t>
      </w:r>
      <w:r>
        <w:tab/>
        <w:t>General</w:t>
      </w:r>
      <w:bookmarkEnd w:id="124"/>
      <w:bookmarkEnd w:id="125"/>
      <w:bookmarkEnd w:id="126"/>
    </w:p>
    <w:p w14:paraId="08050D5E" w14:textId="77777777" w:rsidR="007B3457" w:rsidRDefault="00000000">
      <w:bookmarkStart w:id="127" w:name="_Toc510696630"/>
      <w:bookmarkStart w:id="128" w:name="_Toc510696632"/>
      <w:r>
        <w:t>Notifications shall comply to clause 6.2 of 3GPP TS 29.500 [4] and clause 4.6.2.3 of 3GPP TS 29.501 [5].</w:t>
      </w:r>
    </w:p>
    <w:p w14:paraId="44DE7237" w14:textId="77777777" w:rsidR="007B3457" w:rsidRDefault="00000000">
      <w:pPr>
        <w:pStyle w:val="TH"/>
      </w:pPr>
      <w: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Heading4"/>
      </w:pPr>
      <w:bookmarkStart w:id="129" w:name="_Toc35971421"/>
      <w:bookmarkStart w:id="130" w:name="_Toc177461457"/>
      <w:r w:rsidRPr="00B910B8">
        <w:t>6.1.5.2</w:t>
      </w:r>
      <w:r w:rsidRPr="00B910B8">
        <w:tab/>
        <w:t>Session Event Notification</w:t>
      </w:r>
      <w:bookmarkEnd w:id="130"/>
    </w:p>
    <w:p w14:paraId="1FDC3489" w14:textId="77777777" w:rsidR="00834179" w:rsidRPr="00B910B8" w:rsidRDefault="00834179" w:rsidP="00B910B8">
      <w:pPr>
        <w:pStyle w:val="Heading5"/>
      </w:pPr>
      <w:bookmarkStart w:id="131" w:name="_Toc177461458"/>
      <w:r w:rsidRPr="00B910B8">
        <w:t>6.1.5.2.1</w:t>
      </w:r>
      <w:r w:rsidRPr="00B910B8">
        <w:tab/>
        <w:t>Description</w:t>
      </w:r>
      <w:bookmarkEnd w:id="131"/>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Heading5"/>
      </w:pPr>
      <w:bookmarkStart w:id="132" w:name="_Toc177461459"/>
      <w:r w:rsidRPr="00B910B8">
        <w:t>6.1.5.2.2</w:t>
      </w:r>
      <w:r w:rsidRPr="00B910B8">
        <w:tab/>
        <w:t>Target URI</w:t>
      </w:r>
      <w:bookmarkEnd w:id="132"/>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Heading5"/>
      </w:pPr>
      <w:bookmarkStart w:id="133" w:name="_Toc177461460"/>
      <w:r w:rsidRPr="00B910B8">
        <w:t>6.1.5.2.3</w:t>
      </w:r>
      <w:r w:rsidRPr="00B910B8">
        <w:tab/>
        <w:t>Standard Methods</w:t>
      </w:r>
      <w:bookmarkEnd w:id="133"/>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DengXian"/>
          <w:noProof/>
        </w:rPr>
      </w:pPr>
    </w:p>
    <w:p w14:paraId="5513A9A2" w14:textId="77777777" w:rsidR="007B3457" w:rsidRDefault="00000000">
      <w:pPr>
        <w:pStyle w:val="Heading3"/>
      </w:pPr>
      <w:bookmarkStart w:id="134" w:name="_Toc35971427"/>
      <w:bookmarkStart w:id="135" w:name="_Toc177461461"/>
      <w:bookmarkEnd w:id="127"/>
      <w:bookmarkEnd w:id="129"/>
      <w:r>
        <w:t>6.1.6</w:t>
      </w:r>
      <w:r>
        <w:tab/>
        <w:t>Data Model</w:t>
      </w:r>
      <w:bookmarkEnd w:id="128"/>
      <w:bookmarkEnd w:id="134"/>
      <w:bookmarkEnd w:id="135"/>
    </w:p>
    <w:p w14:paraId="6E5F8636" w14:textId="77777777" w:rsidR="007B3457" w:rsidRDefault="00000000">
      <w:pPr>
        <w:pStyle w:val="Heading4"/>
      </w:pPr>
      <w:bookmarkStart w:id="136" w:name="_Toc510696633"/>
      <w:bookmarkStart w:id="137" w:name="_Toc35971428"/>
      <w:bookmarkStart w:id="138" w:name="_Toc35971429"/>
      <w:bookmarkStart w:id="139" w:name="_Toc510696634"/>
      <w:bookmarkStart w:id="140" w:name="_Toc177461462"/>
      <w:r>
        <w:t>6.1.6.1</w:t>
      </w:r>
      <w:r>
        <w:tab/>
        <w:t>General</w:t>
      </w:r>
      <w:bookmarkEnd w:id="136"/>
      <w:bookmarkEnd w:id="137"/>
      <w:bookmarkEnd w:id="140"/>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1" w:name="_Hlk134624419"/>
      <w:r w:rsidR="008E66C5" w:rsidRPr="000D671B">
        <w:t>Nimsas_SessionEventControl</w:t>
      </w:r>
      <w:bookmarkEnd w:id="141"/>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Heading4"/>
        <w:rPr>
          <w:lang w:val="en-US"/>
        </w:rPr>
      </w:pPr>
      <w:bookmarkStart w:id="142" w:name="_Toc177461463"/>
      <w:r>
        <w:rPr>
          <w:lang w:val="en-US"/>
        </w:rPr>
        <w:t>6.1.6.2</w:t>
      </w:r>
      <w:r>
        <w:rPr>
          <w:lang w:val="en-US"/>
        </w:rPr>
        <w:tab/>
        <w:t>Structured data types</w:t>
      </w:r>
      <w:bookmarkEnd w:id="138"/>
      <w:bookmarkEnd w:id="139"/>
      <w:bookmarkEnd w:id="142"/>
    </w:p>
    <w:p w14:paraId="44E52C36" w14:textId="77777777" w:rsidR="007B3457" w:rsidRDefault="00000000">
      <w:pPr>
        <w:pStyle w:val="Heading5"/>
      </w:pPr>
      <w:bookmarkStart w:id="143" w:name="_Toc177461464"/>
      <w:r>
        <w:t>6.1.6.2.1</w:t>
      </w:r>
      <w:r>
        <w:tab/>
        <w:t>Introduction</w:t>
      </w:r>
      <w:bookmarkEnd w:id="111"/>
      <w:bookmarkEnd w:id="112"/>
      <w:bookmarkEnd w:id="143"/>
    </w:p>
    <w:p w14:paraId="26DDF267" w14:textId="77777777" w:rsidR="007B3457" w:rsidRDefault="00000000">
      <w:r>
        <w:t>This clause defines the structures to be used in resource representations.</w:t>
      </w:r>
    </w:p>
    <w:p w14:paraId="2BA92AA4" w14:textId="63E4CACD" w:rsidR="007B3457" w:rsidRDefault="00000000">
      <w:pPr>
        <w:pStyle w:val="Heading5"/>
      </w:pPr>
      <w:bookmarkStart w:id="144" w:name="_Toc510696636"/>
      <w:bookmarkStart w:id="145" w:name="_Toc35971431"/>
      <w:bookmarkStart w:id="146" w:name="_Toc177461465"/>
      <w:r>
        <w:lastRenderedPageBreak/>
        <w:t>6.1.6.2.2</w:t>
      </w:r>
      <w:r>
        <w:tab/>
        <w:t xml:space="preserve">Type: </w:t>
      </w:r>
      <w:r w:rsidR="001772C3" w:rsidRPr="001772C3">
        <w:t>SessionEventNotification</w:t>
      </w:r>
      <w:bookmarkEnd w:id="144"/>
      <w:bookmarkEnd w:id="145"/>
      <w:bookmarkEnd w:id="146"/>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77777777"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eventyType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084DB687" w:rsidR="001772C3" w:rsidRDefault="00C87041" w:rsidP="00C87041">
            <w:pPr>
              <w:pStyle w:val="TAL"/>
              <w:rPr>
                <w:rFonts w:cs="Arial"/>
                <w:szCs w:val="18"/>
              </w:rPr>
            </w:pPr>
            <w:r>
              <w:rPr>
                <w:lang w:eastAsia="zh-CN"/>
              </w:rPr>
              <w:t>"MEDIA_CHANGE_REQUEST"</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77777777" w:rsidR="00242761" w:rsidRDefault="00242761" w:rsidP="00242761">
            <w:pPr>
              <w:pStyle w:val="TAL"/>
              <w:rPr>
                <w:lang w:eastAsia="zh-CN"/>
              </w:rPr>
            </w:pPr>
            <w:r>
              <w:rPr>
                <w:rFonts w:hint="eastAsia"/>
                <w:lang w:eastAsia="zh-CN"/>
              </w:rPr>
              <w:t>I</w:t>
            </w:r>
            <w:r>
              <w:rPr>
                <w:lang w:eastAsia="zh-CN"/>
              </w:rPr>
              <w:t xml:space="preserve">t shall be contained when the attribute eventyType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77777777" w:rsidR="00242761" w:rsidRDefault="00242761" w:rsidP="00242761">
            <w:pPr>
              <w:pStyle w:val="TAL"/>
              <w:rPr>
                <w:lang w:eastAsia="zh-CN"/>
              </w:rPr>
            </w:pPr>
            <w:r>
              <w:rPr>
                <w:lang w:eastAsia="zh-CN"/>
              </w:rPr>
              <w:t>"MEDIA_CHANGE_SUCCESS", or</w:t>
            </w:r>
          </w:p>
          <w:p w14:paraId="79924F69" w14:textId="707DEB56" w:rsidR="00E14FBC" w:rsidRPr="00394925" w:rsidRDefault="00242761" w:rsidP="00242761">
            <w:pPr>
              <w:pStyle w:val="TAL"/>
            </w:pPr>
            <w:r>
              <w:rPr>
                <w:lang w:eastAsia="zh-CN"/>
              </w:rPr>
              <w:t>"MEDIA_CHANGE_FAILURE"</w:t>
            </w:r>
            <w:r>
              <w:rPr>
                <w:rFonts w:hint="eastAsia"/>
                <w:lang w:eastAsia="zh-CN"/>
              </w:rPr>
              <w:t>.</w:t>
            </w:r>
          </w:p>
        </w:tc>
      </w:tr>
    </w:tbl>
    <w:p w14:paraId="4D41F841" w14:textId="77777777" w:rsidR="007B3457" w:rsidRDefault="007B3457">
      <w:pPr>
        <w:rPr>
          <w:lang w:val="en-US"/>
        </w:rPr>
      </w:pPr>
    </w:p>
    <w:p w14:paraId="76DDC22E" w14:textId="6FBFDEFA" w:rsidR="007B3457" w:rsidRDefault="00000000">
      <w:pPr>
        <w:pStyle w:val="Heading5"/>
      </w:pPr>
      <w:bookmarkStart w:id="147" w:name="_Toc510696637"/>
      <w:bookmarkStart w:id="148" w:name="_Toc35971432"/>
      <w:bookmarkStart w:id="149" w:name="_Toc177461466"/>
      <w:r>
        <w:t>6.1.6.2.3</w:t>
      </w:r>
      <w:r>
        <w:tab/>
        <w:t xml:space="preserve">Type: </w:t>
      </w:r>
      <w:r w:rsidR="00D93AE2" w:rsidRPr="00D93AE2">
        <w:t>NotificationEvent</w:t>
      </w:r>
      <w:bookmarkEnd w:id="147"/>
      <w:bookmarkEnd w:id="148"/>
      <w:bookmarkEnd w:id="149"/>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t shall be contained when the eventType is "SESSION_ESTABLISHMENT_REQUEST" or "MEDIA_CHANGE_REQUEST".</w:t>
            </w:r>
          </w:p>
        </w:tc>
      </w:tr>
    </w:tbl>
    <w:p w14:paraId="1F2D5978" w14:textId="77777777" w:rsidR="003A4F10" w:rsidRDefault="003A4F10" w:rsidP="003A4F10">
      <w:bookmarkStart w:id="150" w:name="_Toc35971433"/>
      <w:bookmarkStart w:id="151" w:name="_Toc510696638"/>
    </w:p>
    <w:p w14:paraId="60AC0684" w14:textId="189B76E8" w:rsidR="00D93AE2" w:rsidRPr="00B910B8" w:rsidRDefault="00D93AE2" w:rsidP="00B910B8">
      <w:pPr>
        <w:pStyle w:val="Heading5"/>
      </w:pPr>
      <w:bookmarkStart w:id="152" w:name="_Toc177461467"/>
      <w:r w:rsidRPr="00B910B8">
        <w:t>6.1.6.2.4</w:t>
      </w:r>
      <w:r w:rsidRPr="00B910B8">
        <w:tab/>
        <w:t>Type: SessionInfo</w:t>
      </w:r>
      <w:bookmarkEnd w:id="152"/>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77777777" w:rsidR="00D93AE2" w:rsidRPr="00B910B8" w:rsidRDefault="00D93AE2" w:rsidP="00B910B8">
            <w:pPr>
              <w:pStyle w:val="TAL"/>
            </w:pPr>
            <w:r w:rsidRPr="00B910B8">
              <w:t>The 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77777777" w:rsidR="00D93AE2" w:rsidRPr="00B910B8" w:rsidRDefault="00D93AE2" w:rsidP="00B910B8">
            <w:pPr>
              <w:pStyle w:val="TAL"/>
            </w:pPr>
            <w:r w:rsidRPr="00B910B8">
              <w:t>The public identity of the called IMS Subscriber.</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Heading5"/>
      </w:pPr>
      <w:bookmarkStart w:id="153" w:name="_Toc177461468"/>
      <w:r w:rsidRPr="00B910B8">
        <w:lastRenderedPageBreak/>
        <w:t>6.1.6.2.5</w:t>
      </w:r>
      <w:r w:rsidRPr="00B910B8">
        <w:tab/>
        <w:t>Type: MediaInfo</w:t>
      </w:r>
      <w:bookmarkEnd w:id="153"/>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4394BCB7" w:rsidR="00117C77" w:rsidRPr="00B910B8" w:rsidRDefault="00117C77" w:rsidP="00117C77">
            <w:pPr>
              <w:pStyle w:val="TAL"/>
            </w:pPr>
            <w:r>
              <w:rPr>
                <w:lang w:eastAsia="zh-CN"/>
              </w:rPr>
              <w:t>false: the media is resumed.</w:t>
            </w:r>
          </w:p>
        </w:tc>
      </w:tr>
    </w:tbl>
    <w:p w14:paraId="431A8E96" w14:textId="77777777" w:rsidR="00D93AE2" w:rsidRPr="00D93AE2" w:rsidRDefault="00D93AE2" w:rsidP="00D93AE2"/>
    <w:p w14:paraId="6CDCEE9A" w14:textId="4FDE0651" w:rsidR="00D93AE2" w:rsidRPr="00B910B8" w:rsidRDefault="00D93AE2" w:rsidP="00B910B8">
      <w:pPr>
        <w:pStyle w:val="Heading5"/>
      </w:pPr>
      <w:bookmarkStart w:id="154" w:name="_Toc177461469"/>
      <w:r w:rsidRPr="00B910B8">
        <w:t>6.1.6.2.6</w:t>
      </w:r>
      <w:r w:rsidRPr="00B910B8">
        <w:tab/>
        <w:t xml:space="preserve">Type: </w:t>
      </w:r>
      <w:r w:rsidR="0062312F">
        <w:t>Dc</w:t>
      </w:r>
      <w:r w:rsidRPr="00B910B8">
        <w:t>MediaSpec</w:t>
      </w:r>
      <w:bookmarkEnd w:id="154"/>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30BB5B9E" w14:textId="77777777" w:rsidR="007B3457" w:rsidRDefault="00000000">
      <w:pPr>
        <w:pStyle w:val="Heading4"/>
        <w:rPr>
          <w:lang w:val="en-US"/>
        </w:rPr>
      </w:pPr>
      <w:bookmarkStart w:id="155" w:name="_Toc177461470"/>
      <w:r>
        <w:rPr>
          <w:lang w:val="en-US"/>
        </w:rPr>
        <w:t>6.1.6.3</w:t>
      </w:r>
      <w:r>
        <w:rPr>
          <w:lang w:val="en-US"/>
        </w:rPr>
        <w:tab/>
        <w:t>Simple data types and enumerations</w:t>
      </w:r>
      <w:bookmarkEnd w:id="150"/>
      <w:bookmarkEnd w:id="151"/>
      <w:bookmarkEnd w:id="155"/>
    </w:p>
    <w:p w14:paraId="5E7A8AA6" w14:textId="77777777" w:rsidR="007B3457" w:rsidRDefault="00000000">
      <w:pPr>
        <w:pStyle w:val="Heading5"/>
      </w:pPr>
      <w:bookmarkStart w:id="156" w:name="_Toc35971434"/>
      <w:bookmarkStart w:id="157" w:name="_Toc510696639"/>
      <w:bookmarkStart w:id="158" w:name="_Toc177461471"/>
      <w:r>
        <w:t>6.1.6.3.1</w:t>
      </w:r>
      <w:r>
        <w:tab/>
        <w:t>Introduction</w:t>
      </w:r>
      <w:bookmarkEnd w:id="156"/>
      <w:bookmarkEnd w:id="157"/>
      <w:bookmarkEnd w:id="158"/>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Heading5"/>
      </w:pPr>
      <w:bookmarkStart w:id="159" w:name="_Toc35971435"/>
      <w:bookmarkStart w:id="160" w:name="_Toc510696640"/>
      <w:bookmarkStart w:id="161" w:name="_Toc177461472"/>
      <w:r>
        <w:t>6.1.6.3.2</w:t>
      </w:r>
      <w:r>
        <w:tab/>
        <w:t>Simple data types</w:t>
      </w:r>
      <w:bookmarkEnd w:id="159"/>
      <w:bookmarkEnd w:id="160"/>
      <w:bookmarkEnd w:id="161"/>
    </w:p>
    <w:p w14:paraId="1E933CB3" w14:textId="77777777" w:rsidR="007B3457" w:rsidRDefault="00000000">
      <w:bookmarkStart w:id="162" w:name="_Toc510696641"/>
      <w:bookmarkStart w:id="163" w:name="_Toc35971436"/>
      <w:r>
        <w:t>The simple data types defined in table 6.1.6.3.2-1 shall be supported.</w:t>
      </w:r>
    </w:p>
    <w:p w14:paraId="118C65D6" w14:textId="77777777" w:rsidR="007B3457" w:rsidRDefault="00000000">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Heading5"/>
      </w:pPr>
      <w:bookmarkStart w:id="164" w:name="_Toc177461473"/>
      <w:r>
        <w:t>6.1.6.3.3</w:t>
      </w:r>
      <w:r>
        <w:tab/>
        <w:t xml:space="preserve">Enumeration: </w:t>
      </w:r>
      <w:r w:rsidR="00767567" w:rsidRPr="00232C33">
        <w:t>EventType</w:t>
      </w:r>
      <w:bookmarkEnd w:id="162"/>
      <w:bookmarkEnd w:id="163"/>
      <w:bookmarkEnd w:id="164"/>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B910B8">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7"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B910B8">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7"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B910B8">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7"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B910B8">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7"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B910B8">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7"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355A80" w14:paraId="1C6CBCA9" w14:textId="77777777" w:rsidTr="00B910B8">
        <w:tc>
          <w:tcPr>
            <w:tcW w:w="2426" w:type="pct"/>
            <w:tcMar>
              <w:top w:w="0" w:type="dxa"/>
              <w:left w:w="108" w:type="dxa"/>
              <w:bottom w:w="0" w:type="dxa"/>
              <w:right w:w="108" w:type="dxa"/>
            </w:tcMar>
          </w:tcPr>
          <w:p w14:paraId="1E9558F3" w14:textId="74FA0574" w:rsidR="00355A80" w:rsidRDefault="00355A80" w:rsidP="00355A80">
            <w:pPr>
              <w:pStyle w:val="TAL"/>
            </w:pPr>
            <w:bookmarkStart w:id="165" w:name="OLE_LINK1"/>
            <w:r>
              <w:rPr>
                <w:rFonts w:hint="eastAsia"/>
              </w:rPr>
              <w:t>"</w:t>
            </w:r>
            <w:r>
              <w:t>MEDIA_CHANGE_REQUEST</w:t>
            </w:r>
            <w:r>
              <w:rPr>
                <w:rFonts w:hint="eastAsia"/>
              </w:rPr>
              <w:t>"</w:t>
            </w:r>
            <w:bookmarkEnd w:id="165"/>
          </w:p>
        </w:tc>
        <w:tc>
          <w:tcPr>
            <w:tcW w:w="2577"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B910B8">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7"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B910B8">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7"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Heading5"/>
      </w:pPr>
      <w:bookmarkStart w:id="166" w:name="_Toc510696642"/>
      <w:bookmarkStart w:id="167" w:name="_Toc35971437"/>
      <w:bookmarkStart w:id="168" w:name="_Toc177461474"/>
      <w:r>
        <w:t>6.1.6.3.4</w:t>
      </w:r>
      <w:r>
        <w:tab/>
        <w:t xml:space="preserve">Enumeration: </w:t>
      </w:r>
      <w:r w:rsidR="00355A80" w:rsidRPr="00355A80">
        <w:t>MediaType</w:t>
      </w:r>
      <w:bookmarkEnd w:id="166"/>
      <w:bookmarkEnd w:id="167"/>
      <w:bookmarkEnd w:id="168"/>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Heading5"/>
      </w:pPr>
      <w:bookmarkStart w:id="169" w:name="_Toc177461475"/>
      <w:r w:rsidRPr="00B910B8">
        <w:t>6.1.6.3.5</w:t>
      </w:r>
      <w:r w:rsidRPr="00B910B8">
        <w:tab/>
        <w:t>Enumeration: SessionCase</w:t>
      </w:r>
      <w:bookmarkEnd w:id="169"/>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Heading5"/>
      </w:pPr>
      <w:bookmarkStart w:id="170" w:name="_Toc177461476"/>
      <w:r w:rsidRPr="00B910B8">
        <w:t>6.1.6.3.6</w:t>
      </w:r>
      <w:r w:rsidRPr="00B910B8">
        <w:tab/>
        <w:t>Enumeration: EventInitiator</w:t>
      </w:r>
      <w:bookmarkEnd w:id="170"/>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1" w:name="_Toc35971438"/>
      <w:bookmarkStart w:id="172" w:name="_Toc510696643"/>
    </w:p>
    <w:p w14:paraId="0E36C542" w14:textId="6651FE67" w:rsidR="007B3457" w:rsidRDefault="00000000">
      <w:pPr>
        <w:pStyle w:val="Heading4"/>
        <w:rPr>
          <w:lang w:val="en-US"/>
        </w:rPr>
      </w:pPr>
      <w:bookmarkStart w:id="173" w:name="_Toc177461477"/>
      <w:r>
        <w:rPr>
          <w:lang w:val="en-US"/>
        </w:rPr>
        <w:lastRenderedPageBreak/>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
      <w:bookmarkEnd w:id="172"/>
      <w:bookmarkEnd w:id="173"/>
    </w:p>
    <w:p w14:paraId="661C89F6" w14:textId="77777777" w:rsidR="00355A80" w:rsidRPr="00B910B8" w:rsidRDefault="00355A80" w:rsidP="00B910B8">
      <w:bookmarkStart w:id="174" w:name="_Toc35971439"/>
      <w:bookmarkStart w:id="175" w:name="_Toc510696644"/>
      <w:r w:rsidRPr="00B910B8">
        <w:t>None in this release of the specification.</w:t>
      </w:r>
    </w:p>
    <w:p w14:paraId="7585621D" w14:textId="77777777" w:rsidR="007B3457" w:rsidRDefault="00000000">
      <w:pPr>
        <w:pStyle w:val="Heading4"/>
      </w:pPr>
      <w:bookmarkStart w:id="176" w:name="_Toc510696646"/>
      <w:bookmarkStart w:id="177" w:name="_Toc35971441"/>
      <w:bookmarkStart w:id="178" w:name="_Toc177461478"/>
      <w:bookmarkEnd w:id="174"/>
      <w:bookmarkEnd w:id="175"/>
      <w:r>
        <w:t>6.1.6.5</w:t>
      </w:r>
      <w:r>
        <w:tab/>
        <w:t>Binary data</w:t>
      </w:r>
      <w:bookmarkEnd w:id="176"/>
      <w:bookmarkEnd w:id="177"/>
      <w:bookmarkEnd w:id="178"/>
    </w:p>
    <w:p w14:paraId="1191EB94" w14:textId="77777777" w:rsidR="00355A80" w:rsidRPr="00B910B8" w:rsidRDefault="00355A80" w:rsidP="00B910B8">
      <w:r w:rsidRPr="00B910B8">
        <w:t>None in this release of the specification.</w:t>
      </w:r>
    </w:p>
    <w:p w14:paraId="5B708ADB" w14:textId="77777777" w:rsidR="007B3457" w:rsidRDefault="00000000">
      <w:pPr>
        <w:pStyle w:val="Heading3"/>
      </w:pPr>
      <w:bookmarkStart w:id="179" w:name="_Toc35971443"/>
      <w:bookmarkStart w:id="180" w:name="_Toc510696647"/>
      <w:bookmarkStart w:id="181" w:name="_Toc177461479"/>
      <w:r>
        <w:t>6.1.7</w:t>
      </w:r>
      <w:r>
        <w:tab/>
        <w:t>Error Handling</w:t>
      </w:r>
      <w:bookmarkEnd w:id="179"/>
      <w:bookmarkEnd w:id="180"/>
      <w:bookmarkEnd w:id="181"/>
    </w:p>
    <w:p w14:paraId="1D8F42F9" w14:textId="77777777" w:rsidR="007B3457" w:rsidRDefault="00000000">
      <w:pPr>
        <w:pStyle w:val="Heading4"/>
      </w:pPr>
      <w:bookmarkStart w:id="182" w:name="_Toc35971444"/>
      <w:bookmarkStart w:id="183" w:name="_Toc177461480"/>
      <w:r>
        <w:t>6.1.7.1</w:t>
      </w:r>
      <w:r>
        <w:tab/>
        <w:t>General</w:t>
      </w:r>
      <w:bookmarkEnd w:id="182"/>
      <w:bookmarkEnd w:id="183"/>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Heading4"/>
      </w:pPr>
      <w:bookmarkStart w:id="184" w:name="_Toc35971445"/>
      <w:bookmarkStart w:id="185" w:name="_Toc177461481"/>
      <w:r>
        <w:t>6.1.7.2</w:t>
      </w:r>
      <w:r>
        <w:tab/>
        <w:t>Protocol Errors</w:t>
      </w:r>
      <w:bookmarkEnd w:id="184"/>
      <w:bookmarkEnd w:id="185"/>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Heading4"/>
      </w:pPr>
      <w:bookmarkStart w:id="186" w:name="_Toc35971446"/>
      <w:bookmarkStart w:id="187" w:name="_Toc177461482"/>
      <w:r>
        <w:t>6.1.7.3</w:t>
      </w:r>
      <w:r>
        <w:tab/>
        <w:t>Application Errors</w:t>
      </w:r>
      <w:bookmarkEnd w:id="186"/>
      <w:bookmarkEnd w:id="187"/>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188" w:name="_Toc493774060"/>
      <w:bookmarkStart w:id="189" w:name="_Toc492899751"/>
      <w:bookmarkStart w:id="190" w:name="_Toc492972920"/>
      <w:bookmarkStart w:id="191" w:name="_Toc508285804"/>
      <w:bookmarkStart w:id="192" w:name="_Toc492900030"/>
      <w:bookmarkStart w:id="193" w:name="_Toc510696648"/>
      <w:bookmarkStart w:id="194" w:name="_Toc492967832"/>
      <w:bookmarkStart w:id="195" w:name="_Toc35971447"/>
      <w:bookmarkStart w:id="196" w:name="_Toc508287269"/>
      <w:bookmarkStart w:id="197" w:name="_Toc492973140"/>
    </w:p>
    <w:p w14:paraId="217A53C9" w14:textId="77777777" w:rsidR="007B3457" w:rsidRDefault="00000000">
      <w:pPr>
        <w:pStyle w:val="Heading3"/>
        <w:rPr>
          <w:lang w:eastAsia="zh-CN"/>
        </w:rPr>
      </w:pPr>
      <w:bookmarkStart w:id="198" w:name="_Toc177461483"/>
      <w:r>
        <w:t>6.1.8</w:t>
      </w:r>
      <w:r>
        <w:rPr>
          <w:lang w:eastAsia="zh-CN"/>
        </w:rPr>
        <w:tab/>
        <w:t>Feature negotiation</w:t>
      </w:r>
      <w:bookmarkEnd w:id="188"/>
      <w:bookmarkEnd w:id="189"/>
      <w:bookmarkEnd w:id="190"/>
      <w:bookmarkEnd w:id="191"/>
      <w:bookmarkEnd w:id="192"/>
      <w:bookmarkEnd w:id="193"/>
      <w:bookmarkEnd w:id="194"/>
      <w:bookmarkEnd w:id="195"/>
      <w:bookmarkEnd w:id="196"/>
      <w:bookmarkEnd w:id="197"/>
      <w:bookmarkEnd w:id="198"/>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Heading3"/>
      </w:pPr>
      <w:bookmarkStart w:id="199" w:name="_Toc532994477"/>
      <w:bookmarkStart w:id="200" w:name="_Toc35971448"/>
      <w:bookmarkStart w:id="201" w:name="_Toc510696649"/>
      <w:bookmarkStart w:id="202" w:name="_Toc177461484"/>
      <w:r>
        <w:t>6.1.9</w:t>
      </w:r>
      <w:r>
        <w:tab/>
        <w:t>Security</w:t>
      </w:r>
      <w:bookmarkEnd w:id="199"/>
      <w:bookmarkEnd w:id="200"/>
      <w:bookmarkEnd w:id="202"/>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lastRenderedPageBreak/>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03"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Heading3"/>
      </w:pPr>
      <w:bookmarkStart w:id="204" w:name="_Toc146103776"/>
      <w:bookmarkStart w:id="205" w:name="_Toc151981335"/>
      <w:bookmarkStart w:id="206" w:name="_Toc177461485"/>
      <w:r w:rsidRPr="005562D7">
        <w:t>6.1.</w:t>
      </w:r>
      <w:r w:rsidR="00D76AEF">
        <w:t>10</w:t>
      </w:r>
      <w:r w:rsidRPr="005562D7">
        <w:tab/>
        <w:t>HTTP redirection</w:t>
      </w:r>
      <w:bookmarkEnd w:id="204"/>
      <w:bookmarkEnd w:id="205"/>
      <w:bookmarkEnd w:id="206"/>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Heading2"/>
      </w:pPr>
      <w:bookmarkStart w:id="207" w:name="_Toc177461486"/>
      <w:r w:rsidRPr="00A77E58">
        <w:t>6.2</w:t>
      </w:r>
      <w:r w:rsidRPr="00A77E58">
        <w:tab/>
        <w:t>Nimsas_MediaControl Service API</w:t>
      </w:r>
      <w:bookmarkEnd w:id="207"/>
    </w:p>
    <w:p w14:paraId="4935B296" w14:textId="77777777" w:rsidR="00A77E58" w:rsidRPr="00A77E58" w:rsidRDefault="00A77E58" w:rsidP="007C500A">
      <w:pPr>
        <w:pStyle w:val="Heading3"/>
      </w:pPr>
      <w:bookmarkStart w:id="208" w:name="_Toc177461487"/>
      <w:r w:rsidRPr="00A77E58">
        <w:t>6.2.1</w:t>
      </w:r>
      <w:r w:rsidRPr="00A77E58">
        <w:tab/>
        <w:t>API URI</w:t>
      </w:r>
      <w:bookmarkEnd w:id="208"/>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Heading3"/>
      </w:pPr>
      <w:bookmarkStart w:id="209" w:name="_Toc177461488"/>
      <w:r w:rsidRPr="00A77E58">
        <w:t>6.2.2</w:t>
      </w:r>
      <w:r w:rsidRPr="00A77E58">
        <w:tab/>
        <w:t>Usage of HTTP</w:t>
      </w:r>
      <w:bookmarkEnd w:id="209"/>
    </w:p>
    <w:p w14:paraId="69031023" w14:textId="77777777" w:rsidR="00A77E58" w:rsidRPr="00A77E58" w:rsidRDefault="00A77E58" w:rsidP="007C500A">
      <w:pPr>
        <w:pStyle w:val="Heading4"/>
      </w:pPr>
      <w:bookmarkStart w:id="210" w:name="_Toc177461489"/>
      <w:r w:rsidRPr="00A77E58">
        <w:t>6.2.2.1</w:t>
      </w:r>
      <w:r w:rsidRPr="00A77E58">
        <w:tab/>
        <w:t>General</w:t>
      </w:r>
      <w:bookmarkEnd w:id="210"/>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Heading4"/>
      </w:pPr>
      <w:bookmarkStart w:id="211" w:name="_Toc177461490"/>
      <w:r w:rsidRPr="00A77E58">
        <w:t>6.2.2.2</w:t>
      </w:r>
      <w:r w:rsidRPr="00A77E58">
        <w:tab/>
        <w:t>HTTP standard headers</w:t>
      </w:r>
      <w:bookmarkEnd w:id="211"/>
    </w:p>
    <w:p w14:paraId="71D12CB6" w14:textId="77777777" w:rsidR="00A77E58" w:rsidRPr="00A77E58" w:rsidRDefault="00A77E58" w:rsidP="007C500A">
      <w:pPr>
        <w:pStyle w:val="Heading5"/>
      </w:pPr>
      <w:bookmarkStart w:id="212" w:name="_Toc177461491"/>
      <w:r w:rsidRPr="00A77E58">
        <w:t>6.2.2.2.1</w:t>
      </w:r>
      <w:r w:rsidRPr="00A77E58">
        <w:rPr>
          <w:rFonts w:hint="eastAsia"/>
        </w:rPr>
        <w:tab/>
      </w:r>
      <w:r w:rsidRPr="00A77E58">
        <w:t>General</w:t>
      </w:r>
      <w:bookmarkEnd w:id="212"/>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Heading5"/>
      </w:pPr>
      <w:bookmarkStart w:id="213" w:name="_Toc177461492"/>
      <w:r w:rsidRPr="00A77E58">
        <w:lastRenderedPageBreak/>
        <w:t>6.2.2.2.2</w:t>
      </w:r>
      <w:r w:rsidRPr="00A77E58">
        <w:tab/>
        <w:t>Content type</w:t>
      </w:r>
      <w:bookmarkEnd w:id="213"/>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Heading4"/>
      </w:pPr>
      <w:bookmarkStart w:id="214" w:name="_Toc177461493"/>
      <w:r w:rsidRPr="00A77E58">
        <w:t>6.2.2.3</w:t>
      </w:r>
      <w:r w:rsidRPr="00A77E58">
        <w:tab/>
        <w:t>HTTP custom headers</w:t>
      </w:r>
      <w:bookmarkEnd w:id="214"/>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Heading3"/>
      </w:pPr>
      <w:bookmarkStart w:id="215" w:name="_Toc177461494"/>
      <w:bookmarkEnd w:id="201"/>
      <w:bookmarkEnd w:id="203"/>
      <w:r>
        <w:t>6.2.3</w:t>
      </w:r>
      <w:r>
        <w:tab/>
        <w:t>Resources</w:t>
      </w:r>
      <w:bookmarkEnd w:id="215"/>
    </w:p>
    <w:p w14:paraId="296EF546" w14:textId="1B266AE3" w:rsidR="00F11E9C" w:rsidRDefault="00F11E9C" w:rsidP="00F11E9C">
      <w:pPr>
        <w:pStyle w:val="Heading4"/>
      </w:pPr>
      <w:bookmarkStart w:id="216" w:name="_Toc177461495"/>
      <w:r>
        <w:t>6.2.3.1</w:t>
      </w:r>
      <w:r>
        <w:tab/>
        <w:t>Overview</w:t>
      </w:r>
      <w:bookmarkEnd w:id="216"/>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85pt;height:198.55pt" o:ole="">
            <v:imagedata r:id="rId21" o:title=""/>
          </v:shape>
          <o:OLEObject Type="Embed" ProgID="Visio.Drawing.15" ShapeID="_x0000_i1031" DrawAspect="Content" ObjectID="_1788074433"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Heading4"/>
      </w:pPr>
      <w:bookmarkStart w:id="217" w:name="_Toc177461496"/>
      <w:r w:rsidRPr="00B910B8">
        <w:t>6.</w:t>
      </w:r>
      <w:r>
        <w:t>2</w:t>
      </w:r>
      <w:r w:rsidRPr="00B910B8">
        <w:t>.</w:t>
      </w:r>
      <w:r>
        <w:t>3</w:t>
      </w:r>
      <w:r w:rsidRPr="00B910B8">
        <w:t>.</w:t>
      </w:r>
      <w:r>
        <w:t>2</w:t>
      </w:r>
      <w:r w:rsidRPr="00B910B8">
        <w:tab/>
        <w:t xml:space="preserve">Resource: </w:t>
      </w:r>
      <w:r>
        <w:t>Individual call session</w:t>
      </w:r>
      <w:bookmarkEnd w:id="217"/>
    </w:p>
    <w:p w14:paraId="78A5DD8B" w14:textId="1C6687A7" w:rsidR="00F11E9C" w:rsidRDefault="00F11E9C" w:rsidP="00F11E9C">
      <w:pPr>
        <w:pStyle w:val="Heading5"/>
      </w:pPr>
      <w:bookmarkStart w:id="218" w:name="_Toc177461497"/>
      <w:r>
        <w:t>6.2.3.2.1</w:t>
      </w:r>
      <w:r>
        <w:tab/>
        <w:t>Description</w:t>
      </w:r>
      <w:bookmarkEnd w:id="218"/>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Heading5"/>
      </w:pPr>
      <w:bookmarkStart w:id="219" w:name="_Toc177461498"/>
      <w:r>
        <w:lastRenderedPageBreak/>
        <w:t>6.2.3.2.2</w:t>
      </w:r>
      <w:r>
        <w:tab/>
        <w:t>Resource Definition</w:t>
      </w:r>
      <w:bookmarkEnd w:id="219"/>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20" w:name="_Hlk142123035"/>
            <w:r w:rsidRPr="0088017D">
              <w:t>assigned by the IMS AS during the IMS session setup and will be notified to consumer via Nimsas_SessionEventControl service.</w:t>
            </w:r>
            <w:bookmarkEnd w:id="220"/>
            <w:r w:rsidRPr="0088017D">
              <w:t xml:space="preserve"> </w:t>
            </w:r>
            <w:bookmarkStart w:id="221" w:name="_Hlk142123074"/>
            <w:r w:rsidRPr="0088017D">
              <w:t>The consumer shall reuse the session ID it received from the IMS AS for referencing the same session.</w:t>
            </w:r>
            <w:bookmarkEnd w:id="221"/>
          </w:p>
        </w:tc>
      </w:tr>
    </w:tbl>
    <w:p w14:paraId="0E742032" w14:textId="77777777" w:rsidR="00F11E9C" w:rsidRDefault="00F11E9C" w:rsidP="00F11E9C"/>
    <w:p w14:paraId="1803D0E5" w14:textId="54EED475" w:rsidR="00F11E9C" w:rsidRDefault="00F11E9C" w:rsidP="00F11E9C">
      <w:pPr>
        <w:pStyle w:val="Heading5"/>
      </w:pPr>
      <w:bookmarkStart w:id="222" w:name="_Toc177461499"/>
      <w:r>
        <w:t>6.2.3.2.3</w:t>
      </w:r>
      <w:r>
        <w:tab/>
        <w:t>Resource Standard Methods</w:t>
      </w:r>
      <w:bookmarkEnd w:id="222"/>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Heading5"/>
      </w:pPr>
      <w:bookmarkStart w:id="223" w:name="_Toc177461500"/>
      <w:r>
        <w:t>6.2.3.2.4</w:t>
      </w:r>
      <w:r>
        <w:tab/>
        <w:t>Resource Custom Operations</w:t>
      </w:r>
      <w:bookmarkEnd w:id="223"/>
    </w:p>
    <w:p w14:paraId="0EDA8857" w14:textId="146FE762" w:rsidR="00F11E9C" w:rsidRPr="00F11E9C" w:rsidRDefault="00F11E9C" w:rsidP="00F11E9C">
      <w:pPr>
        <w:pStyle w:val="H6"/>
      </w:pPr>
      <w:bookmarkStart w:id="224" w:name="_Toc24937753"/>
      <w:bookmarkStart w:id="225" w:name="_Toc33962573"/>
      <w:bookmarkStart w:id="226" w:name="_Toc42883342"/>
      <w:bookmarkStart w:id="227" w:name="_Toc49733210"/>
      <w:bookmarkStart w:id="228" w:name="_Toc56690837"/>
      <w:r w:rsidRPr="00F11E9C">
        <w:t>6.2.3.2.4.1</w:t>
      </w:r>
      <w:r w:rsidRPr="00F11E9C">
        <w:tab/>
        <w:t>Overview</w:t>
      </w:r>
      <w:bookmarkEnd w:id="224"/>
      <w:bookmarkEnd w:id="225"/>
      <w:bookmarkEnd w:id="226"/>
      <w:bookmarkEnd w:id="227"/>
      <w:bookmarkEnd w:id="228"/>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DengXian"/>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Heading3"/>
      </w:pPr>
      <w:bookmarkStart w:id="229" w:name="_Toc177461501"/>
      <w:r>
        <w:t>6.2.4</w:t>
      </w:r>
      <w:r>
        <w:tab/>
        <w:t>Custom Operations without associated resources</w:t>
      </w:r>
      <w:bookmarkEnd w:id="229"/>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Heading3"/>
      </w:pPr>
      <w:bookmarkStart w:id="230" w:name="_Toc177461502"/>
      <w:r>
        <w:t>6.2.5</w:t>
      </w:r>
      <w:r>
        <w:tab/>
        <w:t>Notifications</w:t>
      </w:r>
      <w:bookmarkEnd w:id="230"/>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Heading3"/>
      </w:pPr>
      <w:bookmarkStart w:id="231" w:name="_Toc177461503"/>
      <w:r>
        <w:t>6.2.6</w:t>
      </w:r>
      <w:r>
        <w:tab/>
        <w:t>Data Model</w:t>
      </w:r>
      <w:bookmarkEnd w:id="231"/>
    </w:p>
    <w:p w14:paraId="076FEDC6" w14:textId="26832EC3" w:rsidR="00F11E9C" w:rsidRDefault="00F11E9C" w:rsidP="00F11E9C">
      <w:pPr>
        <w:pStyle w:val="Heading4"/>
      </w:pPr>
      <w:bookmarkStart w:id="232" w:name="_Toc177461504"/>
      <w:r>
        <w:t>6.2.6.1</w:t>
      </w:r>
      <w:r>
        <w:tab/>
        <w:t>General</w:t>
      </w:r>
      <w:bookmarkEnd w:id="232"/>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bl>
    <w:p w14:paraId="384995FD" w14:textId="77777777" w:rsidR="00F11E9C" w:rsidRDefault="00F11E9C" w:rsidP="00F11E9C">
      <w:pPr>
        <w:rPr>
          <w:lang w:val="en-US"/>
        </w:rPr>
      </w:pPr>
    </w:p>
    <w:p w14:paraId="7A0BD370" w14:textId="61192FE2" w:rsidR="00F11E9C" w:rsidRDefault="00F11E9C" w:rsidP="00F11E9C">
      <w:pPr>
        <w:pStyle w:val="Heading4"/>
        <w:rPr>
          <w:lang w:val="en-US"/>
        </w:rPr>
      </w:pPr>
      <w:bookmarkStart w:id="233" w:name="_Toc177461505"/>
      <w:r>
        <w:rPr>
          <w:lang w:val="en-US"/>
        </w:rPr>
        <w:t>6.2.6.2</w:t>
      </w:r>
      <w:r>
        <w:rPr>
          <w:lang w:val="en-US"/>
        </w:rPr>
        <w:tab/>
        <w:t>Structured data types</w:t>
      </w:r>
      <w:bookmarkEnd w:id="233"/>
    </w:p>
    <w:p w14:paraId="32BB694C" w14:textId="59108C24" w:rsidR="00F11E9C" w:rsidRDefault="00F11E9C" w:rsidP="00F11E9C">
      <w:pPr>
        <w:pStyle w:val="Heading5"/>
      </w:pPr>
      <w:bookmarkStart w:id="234" w:name="_Toc177461506"/>
      <w:r>
        <w:t>6.2.6.2.1</w:t>
      </w:r>
      <w:r>
        <w:tab/>
        <w:t>Introduction</w:t>
      </w:r>
      <w:bookmarkEnd w:id="234"/>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Heading5"/>
      </w:pPr>
      <w:bookmarkStart w:id="235" w:name="_Toc177461507"/>
      <w:r>
        <w:t>6.2.6.2.2</w:t>
      </w:r>
      <w:r>
        <w:tab/>
        <w:t>Type: MediaInstructionData</w:t>
      </w:r>
      <w:bookmarkEnd w:id="235"/>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Heading5"/>
      </w:pPr>
      <w:bookmarkStart w:id="236" w:name="_Toc177461508"/>
      <w:r>
        <w:lastRenderedPageBreak/>
        <w:t>6.2.6.2.3</w:t>
      </w:r>
      <w:r>
        <w:tab/>
        <w:t xml:space="preserve">Type: </w:t>
      </w:r>
      <w:r w:rsidRPr="00EC33FF">
        <w:t>MediaInstructions</w:t>
      </w:r>
      <w:bookmarkEnd w:id="236"/>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It shall be contained if the mediaResourceType is set to "AR".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Heading5"/>
      </w:pPr>
      <w:bookmarkStart w:id="237" w:name="_Toc177461509"/>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37"/>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38" w:name="_Hlk142317712"/>
            <w:r>
              <w:rPr>
                <w:rFonts w:hint="eastAsia"/>
                <w:lang w:eastAsia="zh-CN"/>
              </w:rPr>
              <w:t>r</w:t>
            </w:r>
            <w:r>
              <w:rPr>
                <w:lang w:eastAsia="zh-CN"/>
              </w:rPr>
              <w:t>eplaceHttpUrls</w:t>
            </w:r>
            <w:bookmarkEnd w:id="238"/>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Heading5"/>
      </w:pPr>
      <w:bookmarkStart w:id="239" w:name="_Toc177461510"/>
      <w:r w:rsidRPr="00B910B8">
        <w:t>6.</w:t>
      </w:r>
      <w:r>
        <w:t>2</w:t>
      </w:r>
      <w:r w:rsidRPr="00B910B8">
        <w:t>.</w:t>
      </w:r>
      <w:r>
        <w:t>6</w:t>
      </w:r>
      <w:r w:rsidRPr="00B910B8">
        <w:t>.2.5</w:t>
      </w:r>
      <w:r w:rsidRPr="00B910B8">
        <w:tab/>
        <w:t xml:space="preserve">Type: </w:t>
      </w:r>
      <w:r>
        <w:rPr>
          <w:lang w:eastAsia="zh-CN"/>
        </w:rPr>
        <w:t>ArMediaSpecification</w:t>
      </w:r>
      <w:bookmarkEnd w:id="239"/>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Heading5"/>
      </w:pPr>
      <w:bookmarkStart w:id="240" w:name="_Toc177461511"/>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40"/>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Heading5"/>
      </w:pPr>
      <w:bookmarkStart w:id="241" w:name="_Toc177461512"/>
      <w:r>
        <w:t>6.2.6.2.</w:t>
      </w:r>
      <w:r>
        <w:rPr>
          <w:rFonts w:eastAsiaTheme="minorEastAsia" w:hint="eastAsia"/>
          <w:lang w:eastAsia="zh-CN"/>
        </w:rPr>
        <w:t>7</w:t>
      </w:r>
      <w:r>
        <w:tab/>
        <w:t xml:space="preserve">Type: </w:t>
      </w:r>
      <w:r w:rsidRPr="001C0BE0">
        <w:t>AudioVideoReNegotiationInd</w:t>
      </w:r>
      <w:bookmarkEnd w:id="241"/>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242" w:name="OLE_LINK4"/>
            <w:r>
              <w:rPr>
                <w:rFonts w:hint="eastAsia"/>
                <w:lang w:eastAsia="zh-CN"/>
              </w:rPr>
              <w:t>reNegotiation</w:t>
            </w:r>
            <w:bookmarkEnd w:id="242"/>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Heading4"/>
        <w:rPr>
          <w:lang w:val="en-US"/>
        </w:rPr>
      </w:pPr>
      <w:bookmarkStart w:id="243" w:name="_Toc177461513"/>
      <w:r>
        <w:rPr>
          <w:lang w:val="en-US"/>
        </w:rPr>
        <w:lastRenderedPageBreak/>
        <w:t>6.2.6.3</w:t>
      </w:r>
      <w:r>
        <w:rPr>
          <w:lang w:val="en-US"/>
        </w:rPr>
        <w:tab/>
        <w:t>Simple data types and enumerations</w:t>
      </w:r>
      <w:bookmarkEnd w:id="243"/>
    </w:p>
    <w:p w14:paraId="2EAAD213" w14:textId="20979F5B" w:rsidR="00F11E9C" w:rsidRDefault="00F11E9C" w:rsidP="00F11E9C">
      <w:pPr>
        <w:pStyle w:val="Heading5"/>
      </w:pPr>
      <w:bookmarkStart w:id="244" w:name="_Toc177461514"/>
      <w:r>
        <w:t>6.2.6.3.1</w:t>
      </w:r>
      <w:r>
        <w:tab/>
        <w:t>Introduction</w:t>
      </w:r>
      <w:bookmarkEnd w:id="244"/>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Heading5"/>
      </w:pPr>
      <w:bookmarkStart w:id="245" w:name="_Toc177461515"/>
      <w:r>
        <w:t>6.2.6.3.2</w:t>
      </w:r>
      <w:r>
        <w:tab/>
        <w:t>Simple data types</w:t>
      </w:r>
      <w:bookmarkEnd w:id="245"/>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Heading5"/>
      </w:pPr>
      <w:bookmarkStart w:id="246" w:name="_Toc177461516"/>
      <w:r>
        <w:t>6.2.6.3.3</w:t>
      </w:r>
      <w:r>
        <w:tab/>
        <w:t>Enumeration: M</w:t>
      </w:r>
      <w:r w:rsidRPr="00B910B8">
        <w:t>ediaI</w:t>
      </w:r>
      <w:r>
        <w:t>nstruction</w:t>
      </w:r>
      <w:bookmarkEnd w:id="246"/>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Heading5"/>
      </w:pPr>
      <w:bookmarkStart w:id="247" w:name="_Toc177461517"/>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247"/>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Heading4"/>
        <w:rPr>
          <w:lang w:val="en-US"/>
        </w:rPr>
      </w:pPr>
      <w:bookmarkStart w:id="248" w:name="_Toc177461518"/>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8"/>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Heading4"/>
      </w:pPr>
      <w:bookmarkStart w:id="249" w:name="_Toc177461519"/>
      <w:r>
        <w:t>6.2.6.5</w:t>
      </w:r>
      <w:r>
        <w:tab/>
        <w:t>Binary data</w:t>
      </w:r>
      <w:bookmarkEnd w:id="249"/>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Heading3"/>
      </w:pPr>
      <w:bookmarkStart w:id="250" w:name="_Toc177461520"/>
      <w:r>
        <w:lastRenderedPageBreak/>
        <w:t>6.2.7</w:t>
      </w:r>
      <w:r>
        <w:tab/>
        <w:t>Error Handling</w:t>
      </w:r>
      <w:bookmarkEnd w:id="250"/>
    </w:p>
    <w:p w14:paraId="6F34A39C" w14:textId="4721E539" w:rsidR="00F11E9C" w:rsidRDefault="00F11E9C" w:rsidP="00F11E9C">
      <w:pPr>
        <w:pStyle w:val="Heading4"/>
      </w:pPr>
      <w:bookmarkStart w:id="251" w:name="_Toc177461521"/>
      <w:r>
        <w:t>6.2.7.1</w:t>
      </w:r>
      <w:r>
        <w:tab/>
        <w:t>General</w:t>
      </w:r>
      <w:bookmarkEnd w:id="251"/>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Heading4"/>
      </w:pPr>
      <w:bookmarkStart w:id="252" w:name="_Toc177461522"/>
      <w:r>
        <w:t>6.2.7.2</w:t>
      </w:r>
      <w:r>
        <w:tab/>
        <w:t>Protocol Errors</w:t>
      </w:r>
      <w:bookmarkEnd w:id="252"/>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Heading4"/>
      </w:pPr>
      <w:bookmarkStart w:id="253" w:name="_Toc177461523"/>
      <w:r>
        <w:t>6.2.7.3</w:t>
      </w:r>
      <w:r>
        <w:tab/>
        <w:t>Application Errors</w:t>
      </w:r>
      <w:bookmarkEnd w:id="253"/>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Heading3"/>
        <w:rPr>
          <w:lang w:eastAsia="zh-CN"/>
        </w:rPr>
      </w:pPr>
      <w:bookmarkStart w:id="254" w:name="_Toc177461524"/>
      <w:r>
        <w:t>6.2.8</w:t>
      </w:r>
      <w:r>
        <w:rPr>
          <w:lang w:eastAsia="zh-CN"/>
        </w:rPr>
        <w:tab/>
        <w:t>Feature negotiation</w:t>
      </w:r>
      <w:bookmarkEnd w:id="254"/>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Heading3"/>
      </w:pPr>
      <w:bookmarkStart w:id="255" w:name="_Toc177461525"/>
      <w:r>
        <w:t>6.2.9</w:t>
      </w:r>
      <w:r>
        <w:tab/>
        <w:t>Security</w:t>
      </w:r>
      <w:bookmarkEnd w:id="255"/>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Heading3"/>
      </w:pPr>
      <w:bookmarkStart w:id="256" w:name="_Toc177461526"/>
      <w:r w:rsidRPr="005562D7">
        <w:t>6.</w:t>
      </w:r>
      <w:r>
        <w:t>2</w:t>
      </w:r>
      <w:r w:rsidRPr="005562D7">
        <w:t>.</w:t>
      </w:r>
      <w:r w:rsidR="00D76AEF">
        <w:t>10</w:t>
      </w:r>
      <w:r w:rsidRPr="005562D7">
        <w:tab/>
        <w:t>HTTP redirection</w:t>
      </w:r>
      <w:bookmarkEnd w:id="256"/>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Heading8"/>
      </w:pPr>
      <w:r>
        <w:br w:type="page"/>
      </w:r>
      <w:bookmarkStart w:id="257" w:name="_Toc35971450"/>
      <w:bookmarkStart w:id="258" w:name="_Toc510696650"/>
      <w:bookmarkStart w:id="259" w:name="_Toc177461527"/>
      <w:r>
        <w:lastRenderedPageBreak/>
        <w:t>Annex A (normative):</w:t>
      </w:r>
      <w:r>
        <w:br/>
        <w:t>OpenAPI specification</w:t>
      </w:r>
      <w:bookmarkEnd w:id="257"/>
      <w:bookmarkEnd w:id="258"/>
      <w:bookmarkEnd w:id="259"/>
    </w:p>
    <w:p w14:paraId="1656CB21" w14:textId="77777777" w:rsidR="007B3457" w:rsidRDefault="00000000" w:rsidP="003A4F10">
      <w:pPr>
        <w:pStyle w:val="Heading1"/>
      </w:pPr>
      <w:bookmarkStart w:id="260" w:name="_Toc510696651"/>
      <w:bookmarkStart w:id="261" w:name="_Toc35971451"/>
      <w:bookmarkStart w:id="262" w:name="_Toc510696653"/>
      <w:bookmarkStart w:id="263" w:name="_Toc177461528"/>
      <w:r>
        <w:t>A.1</w:t>
      </w:r>
      <w:r>
        <w:tab/>
        <w:t>General</w:t>
      </w:r>
      <w:bookmarkEnd w:id="260"/>
      <w:bookmarkEnd w:id="261"/>
      <w:bookmarkEnd w:id="263"/>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Heading1"/>
      </w:pPr>
      <w:bookmarkStart w:id="264" w:name="_Toc177461529"/>
      <w:r>
        <w:t>A.2</w:t>
      </w:r>
      <w:r>
        <w:tab/>
      </w:r>
      <w:r w:rsidR="0083253C" w:rsidRPr="0017262F">
        <w:t>Nimsas_SessionEventControl</w:t>
      </w:r>
      <w:r>
        <w:t xml:space="preserve"> API</w:t>
      </w:r>
      <w:bookmarkEnd w:id="264"/>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54450210" w:rsidR="0083253C" w:rsidRPr="004B4678" w:rsidRDefault="0083253C" w:rsidP="0083253C">
      <w:pPr>
        <w:pStyle w:val="PL"/>
        <w:rPr>
          <w:rFonts w:eastAsiaTheme="minorEastAsia"/>
          <w:lang w:eastAsia="zh-CN"/>
        </w:rPr>
      </w:pPr>
      <w:r w:rsidRPr="007C27B2">
        <w:t xml:space="preserve">  version: </w:t>
      </w:r>
      <w:r w:rsidR="00A7416D" w:rsidRPr="00A7416D">
        <w:t>1.0.0</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4BABC038" w:rsidR="0083253C" w:rsidRPr="007C27B2" w:rsidRDefault="0083253C" w:rsidP="0083253C">
      <w:pPr>
        <w:pStyle w:val="PL"/>
      </w:pPr>
      <w:r w:rsidRPr="007C27B2">
        <w:t xml:space="preserve">    © 202</w:t>
      </w:r>
      <w:r w:rsidR="00267E7F">
        <w:t>4</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766D0530" w:rsidR="0083253C" w:rsidRDefault="0083253C" w:rsidP="0083253C">
      <w:pPr>
        <w:pStyle w:val="PL"/>
      </w:pPr>
      <w:r w:rsidRPr="007C27B2">
        <w:t xml:space="preserve">    3GPP TS 29.175 V</w:t>
      </w:r>
      <w:r w:rsidR="00EA4AD2">
        <w:t>18</w:t>
      </w:r>
      <w:r w:rsidRPr="007C27B2">
        <w:t>.</w:t>
      </w:r>
      <w:r w:rsidR="00BB3CFF">
        <w:rPr>
          <w:rFonts w:eastAsiaTheme="minorEastAsia" w:hint="eastAsia"/>
          <w:lang w:eastAsia="zh-CN"/>
        </w:rPr>
        <w:t>1</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2A763D1" w14:textId="10DABDA7" w:rsidR="0083253C" w:rsidRPr="007C27B2" w:rsidRDefault="008D1C66" w:rsidP="008D1C66">
      <w:pPr>
        <w:pStyle w:val="PL"/>
      </w:pPr>
      <w:r>
        <w:rPr>
          <w:rFonts w:hint="eastAsia"/>
          <w:lang w:eastAsia="zh-CN"/>
        </w:rPr>
        <w:t xml:space="preserve"> </w:t>
      </w:r>
      <w:r>
        <w:rPr>
          <w:lang w:eastAsia="zh-CN"/>
        </w:rPr>
        <w:t xml:space="preserve">         type: boolean</w:t>
      </w: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lastRenderedPageBreak/>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32335821" w14:textId="77777777" w:rsidR="0083253C" w:rsidRPr="007C27B2" w:rsidRDefault="0083253C" w:rsidP="0083253C">
      <w:pPr>
        <w:pStyle w:val="PL"/>
      </w:pPr>
      <w:r w:rsidRPr="007C27B2">
        <w:t xml:space="preserve">            - SESSION_ESTABLISHMENT_FAILURE</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1EE3662C" w14:textId="77777777" w:rsidR="0083253C" w:rsidRPr="007C27B2" w:rsidRDefault="0083253C" w:rsidP="0083253C">
      <w:pPr>
        <w:pStyle w:val="PL"/>
      </w:pPr>
      <w:r w:rsidRPr="007C27B2">
        <w:t xml:space="preserve">            - MEDIA_CHANGE_FAILURE</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Heading1"/>
      </w:pPr>
      <w:bookmarkStart w:id="265" w:name="_Toc35971453"/>
      <w:bookmarkStart w:id="266" w:name="_Toc177461530"/>
      <w:r>
        <w:t>A.3</w:t>
      </w:r>
      <w:r>
        <w:tab/>
      </w:r>
      <w:r w:rsidR="00930C61" w:rsidRPr="002C6BFF">
        <w:t>Nimsas_MediaControl</w:t>
      </w:r>
      <w:r>
        <w:t xml:space="preserve"> API</w:t>
      </w:r>
      <w:bookmarkEnd w:id="262"/>
      <w:bookmarkEnd w:id="265"/>
      <w:bookmarkEnd w:id="266"/>
    </w:p>
    <w:p w14:paraId="3AAE8FAE" w14:textId="0D3692A7" w:rsidR="00930C61" w:rsidRDefault="00930C61" w:rsidP="00930C61">
      <w:pPr>
        <w:pStyle w:val="PL"/>
      </w:pPr>
      <w:bookmarkStart w:id="267"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63529E2C" w:rsidR="00930C61" w:rsidRDefault="00930C61" w:rsidP="00930C61">
      <w:pPr>
        <w:pStyle w:val="PL"/>
      </w:pPr>
      <w:r>
        <w:t xml:space="preserve">  version: </w:t>
      </w:r>
      <w:r w:rsidR="00A7416D" w:rsidRPr="00A7416D">
        <w:t>1.0.0</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24589A9" w:rsidR="00930C61" w:rsidRDefault="00930C61" w:rsidP="00930C61">
      <w:pPr>
        <w:pStyle w:val="PL"/>
      </w:pPr>
      <w:r>
        <w:t xml:space="preserve">    © 202</w:t>
      </w:r>
      <w:r w:rsidR="00DF1E52">
        <w:t>4</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738AED66" w:rsidR="00930C61" w:rsidRDefault="00930C61" w:rsidP="00930C61">
      <w:pPr>
        <w:pStyle w:val="PL"/>
      </w:pPr>
      <w:r>
        <w:t xml:space="preserve">    3GPP TS 29.175 V</w:t>
      </w:r>
      <w:r w:rsidR="00EA4AD2">
        <w:t>18</w:t>
      </w:r>
      <w:r>
        <w:t>.</w:t>
      </w:r>
      <w:r w:rsidR="00BB3CFF">
        <w:rPr>
          <w:rFonts w:eastAsiaTheme="minorEastAsia" w:hint="eastAsia"/>
          <w:lang w:eastAsia="zh-CN"/>
        </w:rPr>
        <w:t>1</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lastRenderedPageBreak/>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77777777" w:rsidR="00930C61" w:rsidRDefault="00930C61" w:rsidP="00930C61">
      <w:pPr>
        <w:pStyle w:val="PL"/>
      </w:pPr>
      <w: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lastRenderedPageBreak/>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2C67C22E" w14:textId="156B48FB" w:rsidR="00930C61" w:rsidRDefault="00323E91" w:rsidP="00323E91">
      <w:pPr>
        <w:pStyle w:val="PL"/>
      </w:pPr>
      <w:r>
        <w:t xml:space="preserve">          $ref: '#/components/schemas/</w:t>
      </w:r>
      <w:r>
        <w:rPr>
          <w:rFonts w:hint="eastAsia"/>
          <w:lang w:eastAsia="zh-CN"/>
        </w:rPr>
        <w:t>AudioVideoReNegotiationInd</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0690776E" w14:textId="77777777" w:rsidR="002F7F20" w:rsidRDefault="002F7F20" w:rsidP="002F7F20">
      <w:pPr>
        <w:pStyle w:val="PL"/>
      </w:pPr>
      <w:r>
        <w:t xml:space="preserve">          $ref: 'TS29571_CommonData.yaml#/components/schemas/AppBindingInfo'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267"/>
    <w:p w14:paraId="3F32B26B" w14:textId="77777777" w:rsidR="00930C61" w:rsidRPr="00456520" w:rsidRDefault="00930C61">
      <w:pPr>
        <w:pStyle w:val="Guidance"/>
        <w:rPr>
          <w:i w:val="0"/>
          <w:iCs/>
        </w:rPr>
      </w:pPr>
    </w:p>
    <w:p w14:paraId="1BC56306" w14:textId="0D948582" w:rsidR="007B3457" w:rsidRDefault="00000000">
      <w:pPr>
        <w:pStyle w:val="Heading8"/>
      </w:pPr>
      <w:bookmarkStart w:id="268" w:name="historyclause"/>
      <w:r>
        <w:br w:type="page"/>
      </w:r>
      <w:bookmarkStart w:id="269" w:name="_Toc2086459"/>
      <w:bookmarkStart w:id="270" w:name="_Toc177461531"/>
      <w:bookmarkEnd w:id="268"/>
      <w:r>
        <w:lastRenderedPageBreak/>
        <w:t>Annex B (informative):</w:t>
      </w:r>
      <w:r>
        <w:br/>
        <w:t>Change history</w:t>
      </w:r>
      <w:bookmarkEnd w:id="269"/>
      <w:bookmarkEnd w:id="270"/>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71"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71"/>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bl>
    <w:p w14:paraId="26BE07F8" w14:textId="77777777" w:rsidR="007B3457" w:rsidRDefault="007B3457"/>
    <w:p w14:paraId="5D2F01DD" w14:textId="77777777"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65DEC5" w14:textId="77777777" w:rsidR="005B2FBE" w:rsidRDefault="005B2FBE">
      <w:pPr>
        <w:spacing w:after="0"/>
      </w:pPr>
      <w:r>
        <w:separator/>
      </w:r>
    </w:p>
  </w:endnote>
  <w:endnote w:type="continuationSeparator" w:id="0">
    <w:p w14:paraId="62E33144" w14:textId="77777777" w:rsidR="005B2FBE" w:rsidRDefault="005B2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1F6ED4" w14:textId="77777777" w:rsidR="005B2FBE" w:rsidRDefault="005B2FBE">
      <w:pPr>
        <w:spacing w:after="0"/>
      </w:pPr>
      <w:r>
        <w:separator/>
      </w:r>
    </w:p>
  </w:footnote>
  <w:footnote w:type="continuationSeparator" w:id="0">
    <w:p w14:paraId="718BE6C4" w14:textId="77777777" w:rsidR="005B2FBE" w:rsidRDefault="005B2F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CFAF0" w14:textId="45EFA309"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15B0">
      <w:rPr>
        <w:rFonts w:ascii="Arial" w:hAnsi="Arial" w:cs="Arial"/>
        <w:b/>
        <w:noProof/>
        <w:sz w:val="18"/>
        <w:szCs w:val="18"/>
      </w:rPr>
      <w:t>3GPP TS 29.175 V18.2.0 (2024-09)</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7B5DD072"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15B0">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208D7"/>
    <w:rsid w:val="000331F6"/>
    <w:rsid w:val="00033397"/>
    <w:rsid w:val="000341AE"/>
    <w:rsid w:val="00034C6C"/>
    <w:rsid w:val="00040095"/>
    <w:rsid w:val="000414FB"/>
    <w:rsid w:val="00042EA0"/>
    <w:rsid w:val="00043E44"/>
    <w:rsid w:val="000444A0"/>
    <w:rsid w:val="0005041A"/>
    <w:rsid w:val="000514A5"/>
    <w:rsid w:val="00051834"/>
    <w:rsid w:val="00054A22"/>
    <w:rsid w:val="000602BD"/>
    <w:rsid w:val="00062023"/>
    <w:rsid w:val="000638E3"/>
    <w:rsid w:val="000655A6"/>
    <w:rsid w:val="000758D0"/>
    <w:rsid w:val="00077CF5"/>
    <w:rsid w:val="00080361"/>
    <w:rsid w:val="00080512"/>
    <w:rsid w:val="000838DC"/>
    <w:rsid w:val="0008580C"/>
    <w:rsid w:val="000932A4"/>
    <w:rsid w:val="000A221C"/>
    <w:rsid w:val="000A2AD1"/>
    <w:rsid w:val="000B700C"/>
    <w:rsid w:val="000C0377"/>
    <w:rsid w:val="000C47C3"/>
    <w:rsid w:val="000C61C3"/>
    <w:rsid w:val="000D58AB"/>
    <w:rsid w:val="000E006B"/>
    <w:rsid w:val="000E2443"/>
    <w:rsid w:val="000E72AA"/>
    <w:rsid w:val="000F4873"/>
    <w:rsid w:val="00102B0E"/>
    <w:rsid w:val="00106A51"/>
    <w:rsid w:val="00117C77"/>
    <w:rsid w:val="00120137"/>
    <w:rsid w:val="00124FDE"/>
    <w:rsid w:val="00127E9F"/>
    <w:rsid w:val="00133164"/>
    <w:rsid w:val="00133525"/>
    <w:rsid w:val="001520CA"/>
    <w:rsid w:val="001531C4"/>
    <w:rsid w:val="00157AB2"/>
    <w:rsid w:val="001632B8"/>
    <w:rsid w:val="0016361A"/>
    <w:rsid w:val="00176FD7"/>
    <w:rsid w:val="001772C3"/>
    <w:rsid w:val="0018197D"/>
    <w:rsid w:val="001835FC"/>
    <w:rsid w:val="00191076"/>
    <w:rsid w:val="00195970"/>
    <w:rsid w:val="001A0D73"/>
    <w:rsid w:val="001A39A2"/>
    <w:rsid w:val="001A4C42"/>
    <w:rsid w:val="001A7420"/>
    <w:rsid w:val="001B384E"/>
    <w:rsid w:val="001B6637"/>
    <w:rsid w:val="001B68F9"/>
    <w:rsid w:val="001C00B8"/>
    <w:rsid w:val="001C21C3"/>
    <w:rsid w:val="001C4156"/>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87A"/>
    <w:rsid w:val="0025586D"/>
    <w:rsid w:val="00260986"/>
    <w:rsid w:val="0026301D"/>
    <w:rsid w:val="002675F0"/>
    <w:rsid w:val="00267E7F"/>
    <w:rsid w:val="0027027D"/>
    <w:rsid w:val="0027398A"/>
    <w:rsid w:val="00273C42"/>
    <w:rsid w:val="00282BBA"/>
    <w:rsid w:val="002830FE"/>
    <w:rsid w:val="00290A60"/>
    <w:rsid w:val="002A4581"/>
    <w:rsid w:val="002A51A9"/>
    <w:rsid w:val="002B6339"/>
    <w:rsid w:val="002C2DD3"/>
    <w:rsid w:val="002D02AF"/>
    <w:rsid w:val="002D6562"/>
    <w:rsid w:val="002E00EE"/>
    <w:rsid w:val="002E1E8B"/>
    <w:rsid w:val="002E5472"/>
    <w:rsid w:val="002F19AA"/>
    <w:rsid w:val="002F51D3"/>
    <w:rsid w:val="002F7F20"/>
    <w:rsid w:val="003037AB"/>
    <w:rsid w:val="003037F0"/>
    <w:rsid w:val="00304320"/>
    <w:rsid w:val="003057AC"/>
    <w:rsid w:val="00315980"/>
    <w:rsid w:val="003172DC"/>
    <w:rsid w:val="00320BDD"/>
    <w:rsid w:val="00323E91"/>
    <w:rsid w:val="00333899"/>
    <w:rsid w:val="003446B6"/>
    <w:rsid w:val="0035462D"/>
    <w:rsid w:val="00355A80"/>
    <w:rsid w:val="00355B47"/>
    <w:rsid w:val="00365144"/>
    <w:rsid w:val="00373902"/>
    <w:rsid w:val="003765B8"/>
    <w:rsid w:val="00377E9D"/>
    <w:rsid w:val="00382E38"/>
    <w:rsid w:val="0038612E"/>
    <w:rsid w:val="003900A6"/>
    <w:rsid w:val="003937F3"/>
    <w:rsid w:val="003A4F10"/>
    <w:rsid w:val="003C0F1E"/>
    <w:rsid w:val="003C3971"/>
    <w:rsid w:val="003C4E25"/>
    <w:rsid w:val="003C6DBA"/>
    <w:rsid w:val="003E438A"/>
    <w:rsid w:val="003E58FE"/>
    <w:rsid w:val="003F705C"/>
    <w:rsid w:val="0040289E"/>
    <w:rsid w:val="004034C6"/>
    <w:rsid w:val="004115B0"/>
    <w:rsid w:val="0041414A"/>
    <w:rsid w:val="00423334"/>
    <w:rsid w:val="00424765"/>
    <w:rsid w:val="0042529D"/>
    <w:rsid w:val="004345EC"/>
    <w:rsid w:val="004454EF"/>
    <w:rsid w:val="00451DCB"/>
    <w:rsid w:val="004546A4"/>
    <w:rsid w:val="00456520"/>
    <w:rsid w:val="00457A77"/>
    <w:rsid w:val="004605F6"/>
    <w:rsid w:val="00465515"/>
    <w:rsid w:val="0046662F"/>
    <w:rsid w:val="00472A82"/>
    <w:rsid w:val="00477CE1"/>
    <w:rsid w:val="00485844"/>
    <w:rsid w:val="0049187D"/>
    <w:rsid w:val="004A2252"/>
    <w:rsid w:val="004A6999"/>
    <w:rsid w:val="004B25DC"/>
    <w:rsid w:val="004B4678"/>
    <w:rsid w:val="004B655E"/>
    <w:rsid w:val="004B6B68"/>
    <w:rsid w:val="004D08B1"/>
    <w:rsid w:val="004D3578"/>
    <w:rsid w:val="004D4F2B"/>
    <w:rsid w:val="004E213A"/>
    <w:rsid w:val="004E5547"/>
    <w:rsid w:val="004F0988"/>
    <w:rsid w:val="004F3340"/>
    <w:rsid w:val="004F45EE"/>
    <w:rsid w:val="004F6F00"/>
    <w:rsid w:val="00511522"/>
    <w:rsid w:val="0051452A"/>
    <w:rsid w:val="00515075"/>
    <w:rsid w:val="0053388B"/>
    <w:rsid w:val="00535773"/>
    <w:rsid w:val="00535E81"/>
    <w:rsid w:val="005360FD"/>
    <w:rsid w:val="0054333B"/>
    <w:rsid w:val="00543E6C"/>
    <w:rsid w:val="00546F69"/>
    <w:rsid w:val="00563408"/>
    <w:rsid w:val="00565087"/>
    <w:rsid w:val="00565B86"/>
    <w:rsid w:val="00572D54"/>
    <w:rsid w:val="00574B8D"/>
    <w:rsid w:val="00577A16"/>
    <w:rsid w:val="005812CC"/>
    <w:rsid w:val="00582831"/>
    <w:rsid w:val="00583C98"/>
    <w:rsid w:val="0058705A"/>
    <w:rsid w:val="005969F3"/>
    <w:rsid w:val="00597B11"/>
    <w:rsid w:val="005A636E"/>
    <w:rsid w:val="005A6806"/>
    <w:rsid w:val="005A792B"/>
    <w:rsid w:val="005A7D02"/>
    <w:rsid w:val="005A7F3E"/>
    <w:rsid w:val="005B2FB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F1A3C"/>
    <w:rsid w:val="00600A97"/>
    <w:rsid w:val="00602AEA"/>
    <w:rsid w:val="0060512E"/>
    <w:rsid w:val="0061005F"/>
    <w:rsid w:val="00610F15"/>
    <w:rsid w:val="00614FDF"/>
    <w:rsid w:val="0062296E"/>
    <w:rsid w:val="0062312F"/>
    <w:rsid w:val="00623AB2"/>
    <w:rsid w:val="00626755"/>
    <w:rsid w:val="00626B18"/>
    <w:rsid w:val="00631990"/>
    <w:rsid w:val="00633BD1"/>
    <w:rsid w:val="0063543D"/>
    <w:rsid w:val="00637FFE"/>
    <w:rsid w:val="00642748"/>
    <w:rsid w:val="00643FDD"/>
    <w:rsid w:val="00647114"/>
    <w:rsid w:val="00652EE7"/>
    <w:rsid w:val="006534D3"/>
    <w:rsid w:val="00655FA0"/>
    <w:rsid w:val="00660889"/>
    <w:rsid w:val="00662390"/>
    <w:rsid w:val="00680B7F"/>
    <w:rsid w:val="00683E31"/>
    <w:rsid w:val="006848E0"/>
    <w:rsid w:val="006856A1"/>
    <w:rsid w:val="006857B7"/>
    <w:rsid w:val="006858C1"/>
    <w:rsid w:val="00693E3F"/>
    <w:rsid w:val="006A323F"/>
    <w:rsid w:val="006B270E"/>
    <w:rsid w:val="006B30D0"/>
    <w:rsid w:val="006B3128"/>
    <w:rsid w:val="006C1BEE"/>
    <w:rsid w:val="006C3D95"/>
    <w:rsid w:val="006E186B"/>
    <w:rsid w:val="006E5C86"/>
    <w:rsid w:val="006E5CB8"/>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1673"/>
    <w:rsid w:val="007429F6"/>
    <w:rsid w:val="00744E76"/>
    <w:rsid w:val="00745A52"/>
    <w:rsid w:val="00750B02"/>
    <w:rsid w:val="00756442"/>
    <w:rsid w:val="0076216A"/>
    <w:rsid w:val="007643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F0F4A"/>
    <w:rsid w:val="007F73DC"/>
    <w:rsid w:val="008028A4"/>
    <w:rsid w:val="008174B8"/>
    <w:rsid w:val="00830747"/>
    <w:rsid w:val="0083253C"/>
    <w:rsid w:val="00834179"/>
    <w:rsid w:val="00851A40"/>
    <w:rsid w:val="008524D2"/>
    <w:rsid w:val="00855FDA"/>
    <w:rsid w:val="00860335"/>
    <w:rsid w:val="008768CA"/>
    <w:rsid w:val="00886A82"/>
    <w:rsid w:val="00886C9C"/>
    <w:rsid w:val="008912E3"/>
    <w:rsid w:val="008A6D4A"/>
    <w:rsid w:val="008B7FDE"/>
    <w:rsid w:val="008C342B"/>
    <w:rsid w:val="008C384C"/>
    <w:rsid w:val="008D1C66"/>
    <w:rsid w:val="008E2F13"/>
    <w:rsid w:val="008E4984"/>
    <w:rsid w:val="008E66C5"/>
    <w:rsid w:val="008F7C7C"/>
    <w:rsid w:val="009010DE"/>
    <w:rsid w:val="0090271F"/>
    <w:rsid w:val="00902E23"/>
    <w:rsid w:val="009108CA"/>
    <w:rsid w:val="009114D7"/>
    <w:rsid w:val="0091348E"/>
    <w:rsid w:val="0091477C"/>
    <w:rsid w:val="00917CCB"/>
    <w:rsid w:val="00930C61"/>
    <w:rsid w:val="00940934"/>
    <w:rsid w:val="00942EC2"/>
    <w:rsid w:val="00946DEA"/>
    <w:rsid w:val="00965484"/>
    <w:rsid w:val="009779C3"/>
    <w:rsid w:val="00987970"/>
    <w:rsid w:val="00996788"/>
    <w:rsid w:val="00996B6F"/>
    <w:rsid w:val="009A07E2"/>
    <w:rsid w:val="009B6AE0"/>
    <w:rsid w:val="009B6B4D"/>
    <w:rsid w:val="009C3F13"/>
    <w:rsid w:val="009C3F4E"/>
    <w:rsid w:val="009E27A9"/>
    <w:rsid w:val="009E4880"/>
    <w:rsid w:val="009F37B7"/>
    <w:rsid w:val="00A10D80"/>
    <w:rsid w:val="00A10F02"/>
    <w:rsid w:val="00A10F26"/>
    <w:rsid w:val="00A15D39"/>
    <w:rsid w:val="00A164B4"/>
    <w:rsid w:val="00A2387A"/>
    <w:rsid w:val="00A26956"/>
    <w:rsid w:val="00A27486"/>
    <w:rsid w:val="00A33E3C"/>
    <w:rsid w:val="00A45D50"/>
    <w:rsid w:val="00A53724"/>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5F72"/>
    <w:rsid w:val="00AD7D8D"/>
    <w:rsid w:val="00AE4D1E"/>
    <w:rsid w:val="00AE65E2"/>
    <w:rsid w:val="00B046C2"/>
    <w:rsid w:val="00B06319"/>
    <w:rsid w:val="00B064FF"/>
    <w:rsid w:val="00B07EF2"/>
    <w:rsid w:val="00B15449"/>
    <w:rsid w:val="00B15B42"/>
    <w:rsid w:val="00B4047B"/>
    <w:rsid w:val="00B4480E"/>
    <w:rsid w:val="00B4681D"/>
    <w:rsid w:val="00B50941"/>
    <w:rsid w:val="00B51E14"/>
    <w:rsid w:val="00B54FF5"/>
    <w:rsid w:val="00B60618"/>
    <w:rsid w:val="00B62FF6"/>
    <w:rsid w:val="00B67061"/>
    <w:rsid w:val="00B7369F"/>
    <w:rsid w:val="00B760AD"/>
    <w:rsid w:val="00B770CB"/>
    <w:rsid w:val="00B81A8B"/>
    <w:rsid w:val="00B83F6E"/>
    <w:rsid w:val="00B84AD6"/>
    <w:rsid w:val="00B910B8"/>
    <w:rsid w:val="00B93086"/>
    <w:rsid w:val="00BA19ED"/>
    <w:rsid w:val="00BA4B8D"/>
    <w:rsid w:val="00BB0E93"/>
    <w:rsid w:val="00BB3CFF"/>
    <w:rsid w:val="00BC0F7D"/>
    <w:rsid w:val="00BC2FDE"/>
    <w:rsid w:val="00BC45C2"/>
    <w:rsid w:val="00BC486A"/>
    <w:rsid w:val="00BC5821"/>
    <w:rsid w:val="00BC6511"/>
    <w:rsid w:val="00BD7D31"/>
    <w:rsid w:val="00BE30D3"/>
    <w:rsid w:val="00BE3255"/>
    <w:rsid w:val="00BF128E"/>
    <w:rsid w:val="00BF3E3A"/>
    <w:rsid w:val="00BF464E"/>
    <w:rsid w:val="00BF523A"/>
    <w:rsid w:val="00BF56F1"/>
    <w:rsid w:val="00C0469B"/>
    <w:rsid w:val="00C074DD"/>
    <w:rsid w:val="00C147D4"/>
    <w:rsid w:val="00C1496A"/>
    <w:rsid w:val="00C16606"/>
    <w:rsid w:val="00C20C13"/>
    <w:rsid w:val="00C33079"/>
    <w:rsid w:val="00C41E09"/>
    <w:rsid w:val="00C45231"/>
    <w:rsid w:val="00C539FB"/>
    <w:rsid w:val="00C539FD"/>
    <w:rsid w:val="00C64CF6"/>
    <w:rsid w:val="00C652D0"/>
    <w:rsid w:val="00C67585"/>
    <w:rsid w:val="00C72833"/>
    <w:rsid w:val="00C80F1D"/>
    <w:rsid w:val="00C83C54"/>
    <w:rsid w:val="00C84143"/>
    <w:rsid w:val="00C87041"/>
    <w:rsid w:val="00C93F40"/>
    <w:rsid w:val="00CA3D0C"/>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221FB"/>
    <w:rsid w:val="00D23C85"/>
    <w:rsid w:val="00D24401"/>
    <w:rsid w:val="00D31738"/>
    <w:rsid w:val="00D34FEF"/>
    <w:rsid w:val="00D3634B"/>
    <w:rsid w:val="00D42267"/>
    <w:rsid w:val="00D53F28"/>
    <w:rsid w:val="00D569BD"/>
    <w:rsid w:val="00D57972"/>
    <w:rsid w:val="00D636AC"/>
    <w:rsid w:val="00D65534"/>
    <w:rsid w:val="00D66618"/>
    <w:rsid w:val="00D66AAE"/>
    <w:rsid w:val="00D675A9"/>
    <w:rsid w:val="00D72146"/>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220D"/>
    <w:rsid w:val="00DD4C17"/>
    <w:rsid w:val="00DD74A5"/>
    <w:rsid w:val="00DD76F6"/>
    <w:rsid w:val="00DE279B"/>
    <w:rsid w:val="00DE37F0"/>
    <w:rsid w:val="00DE658C"/>
    <w:rsid w:val="00DE6B55"/>
    <w:rsid w:val="00DF1E52"/>
    <w:rsid w:val="00DF2B1F"/>
    <w:rsid w:val="00DF53BC"/>
    <w:rsid w:val="00DF62CD"/>
    <w:rsid w:val="00E020BB"/>
    <w:rsid w:val="00E0356A"/>
    <w:rsid w:val="00E105F0"/>
    <w:rsid w:val="00E12F8B"/>
    <w:rsid w:val="00E14FBC"/>
    <w:rsid w:val="00E16509"/>
    <w:rsid w:val="00E27121"/>
    <w:rsid w:val="00E33111"/>
    <w:rsid w:val="00E44582"/>
    <w:rsid w:val="00E55F72"/>
    <w:rsid w:val="00E6126C"/>
    <w:rsid w:val="00E62B0B"/>
    <w:rsid w:val="00E658F2"/>
    <w:rsid w:val="00E72992"/>
    <w:rsid w:val="00E75A52"/>
    <w:rsid w:val="00E77645"/>
    <w:rsid w:val="00EA15B0"/>
    <w:rsid w:val="00EA4AD2"/>
    <w:rsid w:val="00EA5EA7"/>
    <w:rsid w:val="00EB08F4"/>
    <w:rsid w:val="00EB1FC2"/>
    <w:rsid w:val="00EB3DA2"/>
    <w:rsid w:val="00EC3F15"/>
    <w:rsid w:val="00EC4A25"/>
    <w:rsid w:val="00ED09E6"/>
    <w:rsid w:val="00ED3CB3"/>
    <w:rsid w:val="00ED7A4D"/>
    <w:rsid w:val="00EE0755"/>
    <w:rsid w:val="00EE7D5D"/>
    <w:rsid w:val="00EF26F0"/>
    <w:rsid w:val="00EF485E"/>
    <w:rsid w:val="00F025A2"/>
    <w:rsid w:val="00F04712"/>
    <w:rsid w:val="00F06036"/>
    <w:rsid w:val="00F06E7E"/>
    <w:rsid w:val="00F112E4"/>
    <w:rsid w:val="00F11E64"/>
    <w:rsid w:val="00F11E9C"/>
    <w:rsid w:val="00F13360"/>
    <w:rsid w:val="00F2258B"/>
    <w:rsid w:val="00F22EC7"/>
    <w:rsid w:val="00F325C8"/>
    <w:rsid w:val="00F33063"/>
    <w:rsid w:val="00F33894"/>
    <w:rsid w:val="00F42D98"/>
    <w:rsid w:val="00F43E0D"/>
    <w:rsid w:val="00F463F6"/>
    <w:rsid w:val="00F51027"/>
    <w:rsid w:val="00F51919"/>
    <w:rsid w:val="00F6253C"/>
    <w:rsid w:val="00F63007"/>
    <w:rsid w:val="00F631DB"/>
    <w:rsid w:val="00F653B8"/>
    <w:rsid w:val="00F71821"/>
    <w:rsid w:val="00F73383"/>
    <w:rsid w:val="00F739B9"/>
    <w:rsid w:val="00F75D20"/>
    <w:rsid w:val="00F9008D"/>
    <w:rsid w:val="00F92716"/>
    <w:rsid w:val="00FA1266"/>
    <w:rsid w:val="00FA3864"/>
    <w:rsid w:val="00FA6B98"/>
    <w:rsid w:val="00FB4846"/>
    <w:rsid w:val="00FC1192"/>
    <w:rsid w:val="00FD0318"/>
    <w:rsid w:val="00FD662C"/>
    <w:rsid w:val="00FD6F89"/>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next w:val="Normal"/>
    <w:link w:val="Heading6Char"/>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List3">
    <w:name w:val="List 3"/>
    <w:basedOn w:val="Normal"/>
    <w:unhideWhenUsed/>
    <w:qFormat/>
    <w:pPr>
      <w:ind w:left="849" w:hanging="283"/>
      <w:contextualSpacing/>
    </w:pPr>
  </w:style>
  <w:style w:type="paragraph" w:styleId="TOC7">
    <w:name w:val="toc 7"/>
    <w:basedOn w:val="Normal"/>
    <w:next w:val="Normal"/>
    <w:semiHidden/>
    <w:unhideWhenUsed/>
    <w:qFormat/>
    <w:pPr>
      <w:spacing w:after="100"/>
      <w:ind w:left="1200"/>
    </w:pPr>
  </w:style>
  <w:style w:type="paragraph" w:styleId="ListNumber2">
    <w:name w:val="List Number 2"/>
    <w:basedOn w:val="Normal"/>
    <w:unhideWhenUsed/>
    <w:qFormat/>
    <w:pPr>
      <w:numPr>
        <w:numId w:val="2"/>
      </w:numPr>
      <w:contextualSpacing/>
    </w:pPr>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Normal"/>
    <w:unhideWhenUsed/>
    <w:qFormat/>
    <w:pPr>
      <w:numPr>
        <w:numId w:val="3"/>
      </w:numPr>
      <w:contextualSpacing/>
    </w:pPr>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1"/>
    <w:semiHidden/>
    <w:unhideWhenUsed/>
    <w:qFormat/>
    <w:pPr>
      <w:spacing w:after="0"/>
    </w:pPr>
  </w:style>
  <w:style w:type="paragraph" w:styleId="ListNumber">
    <w:name w:val="List Number"/>
    <w:basedOn w:val="Normal"/>
    <w:unhideWhenUsed/>
    <w:qFormat/>
    <w:pPr>
      <w:numPr>
        <w:numId w:val="4"/>
      </w:numPr>
      <w:contextualSpacing/>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ListBullet">
    <w:name w:val="List Bullet"/>
    <w:basedOn w:val="Normal"/>
    <w:unhideWhenUsed/>
    <w:qFormat/>
    <w:pPr>
      <w:numPr>
        <w:numId w:val="5"/>
      </w:numPr>
      <w:contextualSpacing/>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1"/>
    <w:semiHidden/>
    <w:unhideWhenUsed/>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1"/>
    <w:semiHidden/>
    <w:unhideWhenUsed/>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1"/>
    <w:semiHidden/>
    <w:unhideWhenUsed/>
    <w:qFormat/>
    <w:pPr>
      <w:spacing w:after="120"/>
    </w:pPr>
    <w:rPr>
      <w:sz w:val="16"/>
      <w:szCs w:val="16"/>
    </w:rPr>
  </w:style>
  <w:style w:type="paragraph" w:styleId="Closing">
    <w:name w:val="Closing"/>
    <w:basedOn w:val="Normal"/>
    <w:link w:val="ClosingChar1"/>
    <w:semiHidden/>
    <w:unhideWhenUsed/>
    <w:qFormat/>
    <w:pPr>
      <w:spacing w:after="0"/>
      <w:ind w:left="4252"/>
    </w:pPr>
  </w:style>
  <w:style w:type="paragraph" w:styleId="ListBullet3">
    <w:name w:val="List Bullet 3"/>
    <w:basedOn w:val="Normal"/>
    <w:unhideWhenUsed/>
    <w:qFormat/>
    <w:pPr>
      <w:numPr>
        <w:numId w:val="6"/>
      </w:numPr>
      <w:contextualSpacing/>
    </w:pPr>
  </w:style>
  <w:style w:type="paragraph" w:styleId="BodyText">
    <w:name w:val="Body Text"/>
    <w:basedOn w:val="Normal"/>
    <w:link w:val="BodyTextChar1"/>
    <w:semiHidden/>
    <w:unhideWhenUsed/>
    <w:qFormat/>
    <w:pPr>
      <w:spacing w:after="120"/>
    </w:pPr>
  </w:style>
  <w:style w:type="paragraph" w:styleId="BodyTextIndent">
    <w:name w:val="Body Text Indent"/>
    <w:basedOn w:val="Normal"/>
    <w:link w:val="BodyTextIndentChar1"/>
    <w:semiHidden/>
    <w:unhideWhenUsed/>
    <w:qFormat/>
    <w:pPr>
      <w:spacing w:after="120"/>
      <w:ind w:left="283"/>
    </w:pPr>
  </w:style>
  <w:style w:type="paragraph" w:styleId="ListNumber3">
    <w:name w:val="List Number 3"/>
    <w:basedOn w:val="Normal"/>
    <w:semiHidden/>
    <w:unhideWhenUsed/>
    <w:qFormat/>
    <w:pPr>
      <w:numPr>
        <w:numId w:val="7"/>
      </w:numPr>
      <w:contextualSpacing/>
    </w:pPr>
  </w:style>
  <w:style w:type="paragraph" w:styleId="List2">
    <w:name w:val="List 2"/>
    <w:basedOn w:val="Normal"/>
    <w:unhideWhenUsed/>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unhideWhenUsed/>
    <w:qFormat/>
    <w:pPr>
      <w:numPr>
        <w:numId w:val="8"/>
      </w:numPr>
      <w:contextualSpacing/>
    </w:p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Normal"/>
    <w:unhideWhenUsed/>
    <w:qFormat/>
    <w:pPr>
      <w:numPr>
        <w:numId w:val="9"/>
      </w:numPr>
      <w:contextualSpacing/>
    </w:pPr>
  </w:style>
  <w:style w:type="paragraph" w:styleId="ListNumber4">
    <w:name w:val="List Number 4"/>
    <w:basedOn w:val="Normal"/>
    <w:semiHidden/>
    <w:unhideWhenUsed/>
    <w:qFormat/>
    <w:pPr>
      <w:numPr>
        <w:numId w:val="10"/>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1"/>
    <w:semiHidden/>
    <w:unhideWhenUsed/>
    <w:qFormat/>
  </w:style>
  <w:style w:type="paragraph" w:styleId="BodyTextIndent2">
    <w:name w:val="Body Text Indent 2"/>
    <w:basedOn w:val="Normal"/>
    <w:link w:val="BodyTextIndent2Char1"/>
    <w:semiHidden/>
    <w:unhideWhenUsed/>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link w:val="BalloonTextChar1"/>
    <w:semiHidden/>
    <w:unhideWhenUsed/>
    <w:qFormat/>
    <w:pPr>
      <w:spacing w:after="0"/>
    </w:pPr>
    <w:rPr>
      <w:rFonts w:ascii="Segoe UI" w:hAnsi="Segoe UI" w:cs="Segoe UI"/>
      <w:sz w:val="18"/>
      <w:szCs w:val="18"/>
    </w:rPr>
  </w:style>
  <w:style w:type="paragraph" w:styleId="Footer">
    <w:name w:val="footer"/>
    <w:basedOn w:val="Normal"/>
    <w:link w:val="FooterChar1"/>
    <w:unhideWhenUsed/>
    <w:qFormat/>
    <w:pPr>
      <w:tabs>
        <w:tab w:val="center" w:pos="4513"/>
        <w:tab w:val="right" w:pos="9026"/>
      </w:tabs>
      <w:spacing w:after="0"/>
    </w:p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Header">
    <w:name w:val="header"/>
    <w:basedOn w:val="Normal"/>
    <w:link w:val="HeaderChar1"/>
    <w:unhideWhenUsed/>
    <w:qFormat/>
    <w:pPr>
      <w:tabs>
        <w:tab w:val="center" w:pos="4513"/>
        <w:tab w:val="right" w:pos="9026"/>
      </w:tabs>
      <w:spacing w:after="0"/>
    </w:p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unhideWhenUsed/>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11"/>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semiHidden/>
    <w:unhideWhenUsed/>
    <w:qFormat/>
    <w:pPr>
      <w:spacing w:after="0"/>
    </w:pPr>
  </w:style>
  <w:style w:type="paragraph" w:styleId="TOC6">
    <w:name w:val="toc 6"/>
    <w:basedOn w:val="Normal"/>
    <w:next w:val="Normal"/>
    <w:semiHidden/>
    <w:unhideWhenUsed/>
    <w:qFormat/>
    <w:pPr>
      <w:spacing w:after="100"/>
      <w:ind w:left="1000"/>
    </w:pPr>
  </w:style>
  <w:style w:type="paragraph" w:styleId="List5">
    <w:name w:val="List 5"/>
    <w:basedOn w:val="Normal"/>
    <w:unhideWhenUsed/>
    <w:qFormat/>
    <w:pPr>
      <w:ind w:left="1415" w:hanging="283"/>
      <w:contextualSpacing/>
    </w:pPr>
  </w:style>
  <w:style w:type="paragraph" w:styleId="BodyTextIndent3">
    <w:name w:val="Body Text Indent 3"/>
    <w:basedOn w:val="Normal"/>
    <w:link w:val="BodyTextIndent3Char1"/>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Normal"/>
    <w:next w:val="Normal"/>
    <w:semiHidden/>
    <w:unhideWhenUsed/>
    <w:qFormat/>
    <w:pPr>
      <w:spacing w:after="100"/>
      <w:ind w:left="1600"/>
    </w:pPr>
  </w:style>
  <w:style w:type="paragraph" w:styleId="BodyText2">
    <w:name w:val="Body Text 2"/>
    <w:basedOn w:val="Normal"/>
    <w:link w:val="BodyText2Char1"/>
    <w:semiHidden/>
    <w:unhideWhenUsed/>
    <w:qFormat/>
    <w:pPr>
      <w:spacing w:after="120" w:line="480" w:lineRule="auto"/>
    </w:pPr>
  </w:style>
  <w:style w:type="paragraph" w:styleId="List4">
    <w:name w:val="List 4"/>
    <w:basedOn w:val="Normal"/>
    <w:unhideWhenUsed/>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semiHidden/>
    <w:unhideWhenUsed/>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1"/>
    <w:semiHidden/>
    <w:unhideWhenUsed/>
    <w:qFormat/>
    <w:rPr>
      <w:b/>
      <w:bCs/>
    </w:rPr>
  </w:style>
  <w:style w:type="paragraph" w:styleId="BodyTextFirstIndent">
    <w:name w:val="Body Text First Indent"/>
    <w:basedOn w:val="BodyText"/>
    <w:link w:val="BodyTextFirstIndentChar1"/>
    <w:semiHidden/>
    <w:unhideWhenUsed/>
    <w:qFormat/>
    <w:pPr>
      <w:spacing w:after="180"/>
      <w:ind w:firstLine="360"/>
    </w:pPr>
  </w:style>
  <w:style w:type="paragraph" w:styleId="BodyTextFirstIndent2">
    <w:name w:val="Body Text First Indent 2"/>
    <w:basedOn w:val="BodyTextIndent"/>
    <w:link w:val="BodyTextFirstIndent2Char1"/>
    <w:semiHidden/>
    <w:unhideWhenUsed/>
    <w:qFormat/>
    <w:pPr>
      <w:spacing w:after="180"/>
      <w:ind w:left="360" w:firstLine="360"/>
    </w:pPr>
  </w:style>
  <w:style w:type="paragraph" w:customStyle="1" w:styleId="H6">
    <w:name w:val="H6"/>
    <w:basedOn w:val="Heading5"/>
    <w:next w:val="Normal"/>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DefaultParagraphFont"/>
    <w:semiHidden/>
    <w:qFormat/>
    <w:rPr>
      <w:rFonts w:ascii="Consolas" w:eastAsia="Times New Roman" w:hAnsi="Consolas"/>
    </w:rPr>
  </w:style>
  <w:style w:type="paragraph" w:customStyle="1" w:styleId="TT">
    <w:name w:val="TT"/>
    <w:basedOn w:val="Heading1"/>
    <w:next w:val="Normal"/>
    <w:qFormat/>
    <w:pPr>
      <w:outlineLvl w:val="9"/>
    </w:pPr>
  </w:style>
  <w:style w:type="character" w:customStyle="1" w:styleId="NoteHeadingChar1">
    <w:name w:val="Note Heading Char1"/>
    <w:basedOn w:val="DefaultParagraphFont"/>
    <w:semiHidden/>
    <w:qFormat/>
    <w:rPr>
      <w:rFonts w:eastAsia="Times New Roman"/>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DefaultParagraphFont"/>
    <w:semiHidden/>
    <w:qFormat/>
    <w:rPr>
      <w:rFonts w:ascii="Consolas" w:eastAsia="Times New Roman" w:hAnsi="Consola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character" w:customStyle="1" w:styleId="PlainTextChar1">
    <w:name w:val="Plain Text Char1"/>
    <w:basedOn w:val="DefaultParagraphFont"/>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List"/>
    <w:link w:val="B1Char"/>
    <w:qFormat/>
    <w:pPr>
      <w:ind w:left="568" w:hanging="284"/>
      <w:contextualSpacing w:val="0"/>
    </w:pPr>
  </w:style>
  <w:style w:type="character" w:customStyle="1" w:styleId="BodyTextChar">
    <w:name w:val="Body Text Char"/>
    <w:basedOn w:val="DefaultParagraphFont"/>
    <w:semiHidden/>
    <w:qFormat/>
    <w:rPr>
      <w:rFonts w:eastAsia="Times New Roman"/>
    </w:rPr>
  </w:style>
  <w:style w:type="character" w:customStyle="1" w:styleId="BodyText2Char">
    <w:name w:val="Body Text 2 Char"/>
    <w:basedOn w:val="DefaultParagraphFont"/>
    <w:semiHidden/>
    <w:rPr>
      <w:rFonts w:eastAsia="Times New Roman"/>
    </w:rPr>
  </w:style>
  <w:style w:type="character" w:customStyle="1" w:styleId="FooterChar">
    <w:name w:val="Footer Char"/>
    <w:basedOn w:val="DefaultParagraphFont"/>
    <w:semiHidden/>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List4"/>
    <w:qFormat/>
    <w:pPr>
      <w:ind w:left="1418" w:hanging="284"/>
      <w:contextualSpacing w:val="0"/>
    </w:pPr>
  </w:style>
  <w:style w:type="paragraph" w:customStyle="1" w:styleId="B2">
    <w:name w:val="B2"/>
    <w:basedOn w:val="List2"/>
    <w:link w:val="B2Char"/>
    <w:qFormat/>
    <w:pPr>
      <w:ind w:left="851" w:hanging="284"/>
      <w:contextualSpacing w:val="0"/>
    </w:pPr>
  </w:style>
  <w:style w:type="paragraph" w:customStyle="1" w:styleId="B3">
    <w:name w:val="B3"/>
    <w:basedOn w:val="List3"/>
    <w:qFormat/>
    <w:pPr>
      <w:ind w:left="1135" w:hanging="284"/>
      <w:contextualSpacing w:val="0"/>
    </w:pPr>
  </w:style>
  <w:style w:type="character" w:customStyle="1" w:styleId="BodyText3Char">
    <w:name w:val="Body Text 3 Char"/>
    <w:basedOn w:val="DefaultParagraphFont"/>
    <w:semiHidden/>
    <w:qFormat/>
    <w:rPr>
      <w:rFonts w:eastAsia="Times New Roman"/>
      <w:sz w:val="16"/>
      <w:szCs w:val="16"/>
    </w:rPr>
  </w:style>
  <w:style w:type="character" w:customStyle="1" w:styleId="BodyTextChar1">
    <w:name w:val="Body Text Char1"/>
    <w:basedOn w:val="DefaultParagraphFont"/>
    <w:link w:val="BodyText"/>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DefaultParagraphFont"/>
    <w:semiHidden/>
    <w:qFormat/>
    <w:rPr>
      <w:rFonts w:eastAsia="Times New Roman"/>
    </w:rPr>
  </w:style>
  <w:style w:type="paragraph" w:customStyle="1" w:styleId="Guidance">
    <w:name w:val="Guidance"/>
    <w:basedOn w:val="Normal"/>
    <w:qFormat/>
    <w:rPr>
      <w:i/>
      <w:color w:val="0000FF"/>
    </w:rPr>
  </w:style>
  <w:style w:type="character" w:customStyle="1" w:styleId="BodyTextFirstIndentChar">
    <w:name w:val="Body Text First Indent Char"/>
    <w:basedOn w:val="BodyTextChar1"/>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List5"/>
    <w:qFormat/>
    <w:pPr>
      <w:ind w:left="1702" w:hanging="284"/>
      <w:contextualSpacing w:val="0"/>
    </w:pPr>
  </w:style>
  <w:style w:type="character" w:customStyle="1" w:styleId="BodyTextIndentChar">
    <w:name w:val="Body Text Indent Char"/>
    <w:basedOn w:val="DefaultParagraphFont"/>
    <w:semiHidden/>
    <w:qFormat/>
    <w:rPr>
      <w:rFonts w:eastAsia="Times New Roman"/>
    </w:rPr>
  </w:style>
  <w:style w:type="character" w:customStyle="1" w:styleId="BodyTextIndent2Char">
    <w:name w:val="Body Text Indent 2 Char"/>
    <w:basedOn w:val="DefaultParagraphFont"/>
    <w:semiHidden/>
    <w:qFormat/>
    <w:rPr>
      <w:rFonts w:eastAsia="Times New Roman"/>
    </w:rPr>
  </w:style>
  <w:style w:type="character" w:customStyle="1" w:styleId="HeaderChar">
    <w:name w:val="Header Char"/>
    <w:basedOn w:val="DefaultParagraphFont"/>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DefaultParagraphFont"/>
    <w:semiHidden/>
    <w:rPr>
      <w:rFonts w:eastAsia="Times New Roman"/>
      <w:sz w:val="16"/>
      <w:szCs w:val="16"/>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Pr>
      <w:rFonts w:eastAsia="Times New Roman"/>
      <w:i/>
      <w:iCs/>
      <w:color w:val="4472C4" w:themeColor="accent1"/>
    </w:rPr>
  </w:style>
  <w:style w:type="character" w:customStyle="1" w:styleId="ClosingChar">
    <w:name w:val="Closing Char"/>
    <w:basedOn w:val="DefaultParagraphFont"/>
    <w:semiHidden/>
    <w:qFormat/>
    <w:rPr>
      <w:rFonts w:eastAsia="Times New Roman"/>
    </w:rPr>
  </w:style>
  <w:style w:type="character" w:customStyle="1" w:styleId="CommentTextChar">
    <w:name w:val="Comment Text Char"/>
    <w:basedOn w:val="DefaultParagraphFont"/>
    <w:semiHidden/>
    <w:qFormat/>
    <w:rPr>
      <w:rFonts w:eastAsia="Times New Roman"/>
    </w:rPr>
  </w:style>
  <w:style w:type="character" w:customStyle="1" w:styleId="DateChar">
    <w:name w:val="Date Char"/>
    <w:basedOn w:val="DefaultParagraphFont"/>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DefaultParagraphFont"/>
    <w:qFormat/>
    <w:rPr>
      <w:rFonts w:eastAsia="Times New Roman"/>
    </w:rPr>
  </w:style>
  <w:style w:type="character" w:customStyle="1" w:styleId="DocumentMapChar">
    <w:name w:val="Document Map Char"/>
    <w:qFormat/>
    <w:rPr>
      <w:rFonts w:ascii="SimSun" w:eastAsia="SimSun"/>
      <w:sz w:val="18"/>
      <w:szCs w:val="18"/>
      <w:lang w:eastAsia="en-US"/>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8Char">
    <w:name w:val="Heading 8 Char"/>
    <w:basedOn w:val="DefaultParagraphFont"/>
    <w:link w:val="Heading8"/>
    <w:rPr>
      <w:rFonts w:ascii="Arial" w:eastAsia="Times New Roman" w:hAnsi="Arial"/>
      <w:sz w:val="36"/>
      <w:lang w:val="en-GB" w:eastAsia="en-GB"/>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QuoteChar1">
    <w:name w:val="Quote Char1"/>
    <w:basedOn w:val="DefaultParagraphFont"/>
    <w:uiPriority w:val="29"/>
    <w:qFormat/>
    <w:rPr>
      <w:rFonts w:eastAsia="Times New Roman"/>
      <w:i/>
      <w:iCs/>
      <w:color w:val="404040" w:themeColor="text1" w:themeTint="BF"/>
    </w:rPr>
  </w:style>
  <w:style w:type="character" w:customStyle="1" w:styleId="SalutationChar1">
    <w:name w:val="Salutation Char1"/>
    <w:basedOn w:val="DefaultParagraphFont"/>
    <w:semiHidden/>
    <w:qFormat/>
    <w:rPr>
      <w:rFonts w:eastAsia="Times New Roman"/>
    </w:rPr>
  </w:style>
  <w:style w:type="character" w:customStyle="1" w:styleId="SignatureChar1">
    <w:name w:val="Signature Char1"/>
    <w:basedOn w:val="DefaultParagraphFont"/>
    <w:semiHidden/>
    <w:rPr>
      <w:rFonts w:eastAsia="Times New Roman"/>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HTMLAddressChar1">
    <w:name w:val="HTML Address Char1"/>
    <w:basedOn w:val="DefaultParagraphFont"/>
    <w:semiHidden/>
    <w:rPr>
      <w:rFonts w:eastAsia="Times New Roman"/>
      <w:i/>
      <w:iCs/>
    </w:rPr>
  </w:style>
  <w:style w:type="character" w:customStyle="1" w:styleId="FootnoteTextChar1">
    <w:name w:val="Footnote Text Char1"/>
    <w:basedOn w:val="DefaultParagraphFont"/>
    <w:semiHidden/>
    <w:rPr>
      <w:rFonts w:eastAsia="Times New Roman"/>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BalloonTextChar1">
    <w:name w:val="Balloon Text Char1"/>
    <w:basedOn w:val="DefaultParagraphFont"/>
    <w:link w:val="BalloonText"/>
    <w:semiHidden/>
    <w:qFormat/>
    <w:rPr>
      <w:rFonts w:ascii="Segoe UI" w:eastAsia="Times New Roman" w:hAnsi="Segoe UI" w:cs="Segoe UI"/>
      <w:sz w:val="18"/>
      <w:szCs w:val="18"/>
      <w:lang w:val="en-GB" w:eastAsia="en-GB"/>
    </w:rPr>
  </w:style>
  <w:style w:type="paragraph" w:customStyle="1" w:styleId="10">
    <w:name w:val="书目1"/>
    <w:basedOn w:val="Normal"/>
    <w:next w:val="Normal"/>
    <w:uiPriority w:val="37"/>
    <w:semiHidden/>
    <w:unhideWhenUsed/>
    <w:qFormat/>
  </w:style>
  <w:style w:type="character" w:customStyle="1" w:styleId="BodyText2Char1">
    <w:name w:val="Body Text 2 Char1"/>
    <w:basedOn w:val="DefaultParagraphFont"/>
    <w:link w:val="BodyText2"/>
    <w:semiHidden/>
    <w:qFormat/>
    <w:rPr>
      <w:rFonts w:eastAsia="Times New Roman"/>
      <w:lang w:val="en-GB" w:eastAsia="en-GB"/>
    </w:rPr>
  </w:style>
  <w:style w:type="character" w:customStyle="1" w:styleId="BodyText3Char1">
    <w:name w:val="Body Text 3 Char1"/>
    <w:basedOn w:val="DefaultParagraphFont"/>
    <w:link w:val="BodyText3"/>
    <w:semiHidden/>
    <w:qFormat/>
    <w:rPr>
      <w:rFonts w:eastAsia="Times New Roman"/>
      <w:sz w:val="16"/>
      <w:szCs w:val="16"/>
      <w:lang w:val="en-GB" w:eastAsia="en-GB"/>
    </w:rPr>
  </w:style>
  <w:style w:type="character" w:customStyle="1" w:styleId="BodyTextFirstIndentChar1">
    <w:name w:val="Body Text First Indent Char1"/>
    <w:basedOn w:val="BodyTextChar1"/>
    <w:link w:val="BodyTextFirstIndent"/>
    <w:semiHidden/>
    <w:qFormat/>
    <w:rPr>
      <w:rFonts w:eastAsia="Times New Roman"/>
      <w:lang w:val="en-GB" w:eastAsia="en-GB"/>
    </w:rPr>
  </w:style>
  <w:style w:type="character" w:customStyle="1" w:styleId="BodyTextIndentChar1">
    <w:name w:val="Body Text Indent Char1"/>
    <w:basedOn w:val="DefaultParagraphFont"/>
    <w:link w:val="BodyTextIndent"/>
    <w:semiHidden/>
    <w:qFormat/>
    <w:rPr>
      <w:rFonts w:eastAsia="Times New Roman"/>
      <w:lang w:val="en-GB" w:eastAsia="en-GB"/>
    </w:rPr>
  </w:style>
  <w:style w:type="character" w:customStyle="1" w:styleId="BodyTextFirstIndent2Char1">
    <w:name w:val="Body Text First Indent 2 Char1"/>
    <w:basedOn w:val="BodyTextIndentChar1"/>
    <w:link w:val="BodyTextFirstIndent2"/>
    <w:semiHidden/>
    <w:qFormat/>
    <w:rPr>
      <w:rFonts w:eastAsia="Times New Roman"/>
      <w:lang w:val="en-GB" w:eastAsia="en-GB"/>
    </w:rPr>
  </w:style>
  <w:style w:type="character" w:customStyle="1" w:styleId="BodyTextIndent2Char1">
    <w:name w:val="Body Text Indent 2 Char1"/>
    <w:basedOn w:val="DefaultParagraphFont"/>
    <w:link w:val="BodyTextIndent2"/>
    <w:semiHidden/>
    <w:qFormat/>
    <w:rPr>
      <w:rFonts w:eastAsia="Times New Roman"/>
      <w:lang w:val="en-GB" w:eastAsia="en-GB"/>
    </w:rPr>
  </w:style>
  <w:style w:type="character" w:customStyle="1" w:styleId="BodyTextIndent3Char1">
    <w:name w:val="Body Text Indent 3 Char1"/>
    <w:basedOn w:val="DefaultParagraphFont"/>
    <w:link w:val="BodyTextIndent3"/>
    <w:semiHidden/>
    <w:qFormat/>
    <w:rPr>
      <w:rFonts w:eastAsia="Times New Roman"/>
      <w:sz w:val="16"/>
      <w:szCs w:val="16"/>
      <w:lang w:val="en-GB" w:eastAsia="en-GB"/>
    </w:rPr>
  </w:style>
  <w:style w:type="character" w:customStyle="1" w:styleId="ClosingChar1">
    <w:name w:val="Closing Char1"/>
    <w:basedOn w:val="DefaultParagraphFont"/>
    <w:link w:val="Closing"/>
    <w:semiHidden/>
    <w:qFormat/>
    <w:rPr>
      <w:rFonts w:eastAsia="Times New Roman"/>
      <w:lang w:val="en-GB" w:eastAsia="en-GB"/>
    </w:rPr>
  </w:style>
  <w:style w:type="character" w:customStyle="1" w:styleId="CommentTextChar1">
    <w:name w:val="Comment Text Char1"/>
    <w:basedOn w:val="DefaultParagraphFont"/>
    <w:link w:val="CommentText"/>
    <w:semiHidden/>
    <w:qFormat/>
    <w:rPr>
      <w:rFonts w:eastAsia="Times New Roman"/>
      <w:lang w:val="en-GB" w:eastAsia="en-GB"/>
    </w:rPr>
  </w:style>
  <w:style w:type="character" w:customStyle="1" w:styleId="CommentSubjectChar1">
    <w:name w:val="Comment Subject Char1"/>
    <w:basedOn w:val="CommentTextChar1"/>
    <w:link w:val="CommentSubject"/>
    <w:semiHidden/>
    <w:qFormat/>
    <w:rPr>
      <w:rFonts w:eastAsia="Times New Roman"/>
      <w:b/>
      <w:bCs/>
      <w:lang w:val="en-GB" w:eastAsia="en-GB"/>
    </w:rPr>
  </w:style>
  <w:style w:type="character" w:customStyle="1" w:styleId="DateChar1">
    <w:name w:val="Date Char1"/>
    <w:basedOn w:val="DefaultParagraphFont"/>
    <w:link w:val="Date"/>
    <w:semiHidden/>
    <w:qFormat/>
    <w:rPr>
      <w:rFonts w:eastAsia="Times New Roman"/>
      <w:lang w:val="en-GB" w:eastAsia="en-GB"/>
    </w:rPr>
  </w:style>
  <w:style w:type="character" w:customStyle="1" w:styleId="DocumentMapChar1">
    <w:name w:val="Document Map Char1"/>
    <w:basedOn w:val="DefaultParagraphFont"/>
    <w:link w:val="DocumentMap"/>
    <w:semiHidden/>
    <w:qFormat/>
    <w:rPr>
      <w:rFonts w:ascii="Segoe UI" w:eastAsia="Times New Roman" w:hAnsi="Segoe UI" w:cs="Segoe UI"/>
      <w:sz w:val="16"/>
      <w:szCs w:val="16"/>
      <w:lang w:val="en-GB" w:eastAsia="en-GB"/>
    </w:rPr>
  </w:style>
  <w:style w:type="character" w:customStyle="1" w:styleId="E-mailSignatureChar1">
    <w:name w:val="E-mail Signature Char1"/>
    <w:basedOn w:val="DefaultParagraphFont"/>
    <w:link w:val="E-mailSignature"/>
    <w:semiHidden/>
    <w:qFormat/>
    <w:rPr>
      <w:rFonts w:eastAsia="Times New Roman"/>
      <w:lang w:val="en-GB" w:eastAsia="en-GB"/>
    </w:rPr>
  </w:style>
  <w:style w:type="character" w:customStyle="1" w:styleId="EndnoteTextChar">
    <w:name w:val="Endnote Text Char"/>
    <w:basedOn w:val="DefaultParagraphFont"/>
    <w:link w:val="EndnoteText"/>
    <w:qFormat/>
    <w:rPr>
      <w:rFonts w:eastAsia="Times New Roman"/>
      <w:lang w:val="en-GB" w:eastAsia="en-GB"/>
    </w:rPr>
  </w:style>
  <w:style w:type="character" w:customStyle="1" w:styleId="FooterChar1">
    <w:name w:val="Footer Char1"/>
    <w:basedOn w:val="DefaultParagraphFont"/>
    <w:link w:val="Footer"/>
    <w:qFormat/>
    <w:rPr>
      <w:rFonts w:eastAsia="Times New Roman"/>
      <w:lang w:val="en-GB" w:eastAsia="en-GB"/>
    </w:rPr>
  </w:style>
  <w:style w:type="character" w:customStyle="1" w:styleId="FootnoteTextChar">
    <w:name w:val="Footnote Text Char"/>
    <w:basedOn w:val="DefaultParagraphFont"/>
    <w:link w:val="FootnoteText"/>
    <w:semiHidden/>
    <w:qFormat/>
    <w:rPr>
      <w:rFonts w:eastAsia="Times New Roman"/>
      <w:lang w:val="en-GB" w:eastAsia="en-GB"/>
    </w:rPr>
  </w:style>
  <w:style w:type="character" w:customStyle="1" w:styleId="HeaderChar1">
    <w:name w:val="Header Char1"/>
    <w:basedOn w:val="DefaultParagraphFont"/>
    <w:link w:val="Header"/>
    <w:qFormat/>
    <w:rPr>
      <w:rFonts w:eastAsia="Times New Roman"/>
      <w:lang w:val="en-GB" w:eastAsia="en-GB"/>
    </w:rPr>
  </w:style>
  <w:style w:type="character" w:customStyle="1" w:styleId="HTMLAddressChar">
    <w:name w:val="HTML Address Char"/>
    <w:basedOn w:val="DefaultParagraphFont"/>
    <w:link w:val="HTMLAddress"/>
    <w:semiHidden/>
    <w:qFormat/>
    <w:rPr>
      <w:rFonts w:eastAsia="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GB"/>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eastAsia="Times New Roman"/>
      <w:lang w:val="en-GB" w:eastAsia="en-GB"/>
    </w:rPr>
  </w:style>
  <w:style w:type="character" w:customStyle="1" w:styleId="PlainTextChar">
    <w:name w:val="Plain Text Char"/>
    <w:basedOn w:val="DefaultParagraphFont"/>
    <w:link w:val="PlainText"/>
    <w:semiHidden/>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GB"/>
    </w:rPr>
  </w:style>
  <w:style w:type="character" w:customStyle="1" w:styleId="SalutationChar">
    <w:name w:val="Salutation Char"/>
    <w:basedOn w:val="DefaultParagraphFont"/>
    <w:link w:val="Salutation"/>
    <w:semiHidden/>
    <w:qFormat/>
    <w:rPr>
      <w:rFonts w:eastAsia="Times New Roman"/>
      <w:lang w:val="en-GB" w:eastAsia="en-GB"/>
    </w:rPr>
  </w:style>
  <w:style w:type="character" w:customStyle="1" w:styleId="SignatureChar">
    <w:name w:val="Signature Char"/>
    <w:basedOn w:val="DefaultParagraphFont"/>
    <w:link w:val="Signature"/>
    <w:semiHidden/>
    <w:qFormat/>
    <w:rPr>
      <w:rFonts w:eastAsia="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Revision">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Bibliography">
    <w:name w:val="Bibliography"/>
    <w:basedOn w:val="Normal"/>
    <w:next w:val="Normal"/>
    <w:uiPriority w:val="37"/>
    <w:semiHidden/>
    <w:unhideWhenUsed/>
    <w:rsid w:val="003A4F10"/>
  </w:style>
  <w:style w:type="paragraph" w:styleId="TOCHeading">
    <w:name w:val="TOC Heading"/>
    <w:basedOn w:val="Heading1"/>
    <w:next w:val="Normal"/>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FootnoteReference">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DengXian"/>
      <w:i w:val="0"/>
      <w:noProof/>
      <w:sz w:val="40"/>
      <w:lang w:eastAsia="en-US"/>
    </w:rPr>
  </w:style>
  <w:style w:type="paragraph" w:customStyle="1" w:styleId="tdoc-header">
    <w:name w:val="tdoc-header"/>
    <w:rsid w:val="005A792B"/>
    <w:rPr>
      <w:rFonts w:ascii="Arial" w:hAnsi="Arial"/>
      <w:sz w:val="24"/>
      <w:lang w:val="en-GB" w:eastAsia="en-US"/>
    </w:rPr>
  </w:style>
  <w:style w:type="character" w:styleId="Hyperlink">
    <w:name w:val="Hyperlink"/>
    <w:rsid w:val="005A792B"/>
    <w:rPr>
      <w:color w:val="0000FF"/>
      <w:u w:val="single"/>
    </w:rPr>
  </w:style>
  <w:style w:type="character" w:styleId="CommentReference">
    <w:name w:val="annotation reference"/>
    <w:semiHidden/>
    <w:rsid w:val="005A792B"/>
    <w:rPr>
      <w:sz w:val="16"/>
    </w:rPr>
  </w:style>
  <w:style w:type="character" w:styleId="FollowedHyperlink">
    <w:name w:val="FollowedHyperlink"/>
    <w:rsid w:val="005A792B"/>
    <w:rPr>
      <w:color w:val="800080"/>
      <w:u w:val="single"/>
    </w:rPr>
  </w:style>
  <w:style w:type="character" w:customStyle="1" w:styleId="Heading6Char">
    <w:name w:val="Heading 6 Char"/>
    <w:link w:val="Heading6"/>
    <w:rsid w:val="00F11E9C"/>
    <w:rPr>
      <w:rFonts w:ascii="Arial" w:eastAsia="Times New Roman" w:hAnsi="Arial"/>
      <w:lang w:val="en-GB" w:eastAsia="en-GB"/>
    </w:rPr>
  </w:style>
  <w:style w:type="paragraph" w:customStyle="1" w:styleId="AltNormal">
    <w:name w:val="AltNormal"/>
    <w:basedOn w:val="Normal"/>
    <w:link w:val="AltNormalChar"/>
    <w:rsid w:val="002F51D3"/>
    <w:pPr>
      <w:spacing w:before="120"/>
    </w:pPr>
    <w:rPr>
      <w:rFonts w:ascii="Arial" w:eastAsia="SimSun" w:hAnsi="Arial"/>
      <w:lang w:eastAsia="en-US"/>
    </w:rPr>
  </w:style>
  <w:style w:type="character" w:customStyle="1" w:styleId="AltNormalChar">
    <w:name w:val="AltNormal Char"/>
    <w:link w:val="AltNormal"/>
    <w:rsid w:val="002F51D3"/>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1</Pages>
  <Words>12100</Words>
  <Characters>76113</Characters>
  <Application>Microsoft Office Word</Application>
  <DocSecurity>0</DocSecurity>
  <Lines>2927</Lines>
  <Paragraphs>2520</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85693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MCC</cp:lastModifiedBy>
  <cp:revision>175</cp:revision>
  <cp:lastPrinted>2019-02-25T14:05:00Z</cp:lastPrinted>
  <dcterms:created xsi:type="dcterms:W3CDTF">2023-11-27T11:13:00Z</dcterms:created>
  <dcterms:modified xsi:type="dcterms:W3CDTF">2024-09-17T08:34:00Z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