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469FF43" w:rsidR="007B3457" w:rsidRDefault="00000000">
            <w:pPr>
              <w:pStyle w:val="ZA"/>
              <w:framePr w:w="0" w:hRule="auto" w:wrap="auto" w:vAnchor="margin" w:hAnchor="text" w:yAlign="inline"/>
            </w:pPr>
            <w:r>
              <w:rPr>
                <w:sz w:val="64"/>
              </w:rPr>
              <w:t xml:space="preserve">3GPP TS 29.175 </w:t>
            </w:r>
            <w:r>
              <w:t>V</w:t>
            </w:r>
            <w:r w:rsidR="00DD220D">
              <w:t>1</w:t>
            </w:r>
            <w:r>
              <w:t>.</w:t>
            </w:r>
            <w:r w:rsidR="00DD220D">
              <w:t>0</w:t>
            </w:r>
            <w:r>
              <w:t xml:space="preserve">.0 </w:t>
            </w:r>
            <w:r>
              <w:rPr>
                <w:sz w:val="32"/>
              </w:rPr>
              <w:t>(2023-</w:t>
            </w:r>
            <w:r w:rsidR="005C7266">
              <w:rPr>
                <w:sz w:val="32"/>
              </w:rPr>
              <w:t>1</w:t>
            </w:r>
            <w:r w:rsidR="004034C6">
              <w:rPr>
                <w:sz w:val="32"/>
              </w:rPr>
              <w:t>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62592552"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2CE320C9" w14:textId="262E1097" w:rsidR="007233B9"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233B9">
        <w:rPr>
          <w:noProof/>
        </w:rPr>
        <w:t>Foreword</w:t>
      </w:r>
      <w:r w:rsidR="007233B9">
        <w:rPr>
          <w:noProof/>
        </w:rPr>
        <w:tab/>
      </w:r>
      <w:r w:rsidR="007233B9">
        <w:rPr>
          <w:noProof/>
        </w:rPr>
        <w:fldChar w:fldCharType="begin" w:fldLock="1"/>
      </w:r>
      <w:r w:rsidR="007233B9">
        <w:rPr>
          <w:noProof/>
        </w:rPr>
        <w:instrText xml:space="preserve"> PAGEREF _Toc151979256 \h </w:instrText>
      </w:r>
      <w:r w:rsidR="007233B9">
        <w:rPr>
          <w:noProof/>
        </w:rPr>
      </w:r>
      <w:r w:rsidR="007233B9">
        <w:rPr>
          <w:noProof/>
        </w:rPr>
        <w:fldChar w:fldCharType="separate"/>
      </w:r>
      <w:r w:rsidR="007233B9">
        <w:rPr>
          <w:noProof/>
        </w:rPr>
        <w:t>6</w:t>
      </w:r>
      <w:r w:rsidR="007233B9">
        <w:rPr>
          <w:noProof/>
        </w:rPr>
        <w:fldChar w:fldCharType="end"/>
      </w:r>
    </w:p>
    <w:p w14:paraId="206D97E3" w14:textId="09922CF2"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_Toc151979257 \h </w:instrText>
      </w:r>
      <w:r>
        <w:rPr>
          <w:noProof/>
        </w:rPr>
      </w:r>
      <w:r>
        <w:rPr>
          <w:noProof/>
        </w:rPr>
        <w:fldChar w:fldCharType="separate"/>
      </w:r>
      <w:r>
        <w:rPr>
          <w:noProof/>
        </w:rPr>
        <w:t>8</w:t>
      </w:r>
      <w:r>
        <w:rPr>
          <w:noProof/>
        </w:rPr>
        <w:fldChar w:fldCharType="end"/>
      </w:r>
    </w:p>
    <w:p w14:paraId="2768A347" w14:textId="1B6EF6E8"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_Toc151979258 \h </w:instrText>
      </w:r>
      <w:r>
        <w:rPr>
          <w:noProof/>
        </w:rPr>
      </w:r>
      <w:r>
        <w:rPr>
          <w:noProof/>
        </w:rPr>
        <w:fldChar w:fldCharType="separate"/>
      </w:r>
      <w:r>
        <w:rPr>
          <w:noProof/>
        </w:rPr>
        <w:t>8</w:t>
      </w:r>
      <w:r>
        <w:rPr>
          <w:noProof/>
        </w:rPr>
        <w:fldChar w:fldCharType="end"/>
      </w:r>
    </w:p>
    <w:p w14:paraId="744C9D07" w14:textId="1A9F2E09"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_Toc151979259 \h </w:instrText>
      </w:r>
      <w:r>
        <w:rPr>
          <w:noProof/>
        </w:rPr>
      </w:r>
      <w:r>
        <w:rPr>
          <w:noProof/>
        </w:rPr>
        <w:fldChar w:fldCharType="separate"/>
      </w:r>
      <w:r>
        <w:rPr>
          <w:noProof/>
        </w:rPr>
        <w:t>9</w:t>
      </w:r>
      <w:r>
        <w:rPr>
          <w:noProof/>
        </w:rPr>
        <w:fldChar w:fldCharType="end"/>
      </w:r>
    </w:p>
    <w:p w14:paraId="3A310543" w14:textId="135FD740"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_Toc151979260 \h </w:instrText>
      </w:r>
      <w:r>
        <w:rPr>
          <w:noProof/>
        </w:rPr>
      </w:r>
      <w:r>
        <w:rPr>
          <w:noProof/>
        </w:rPr>
        <w:fldChar w:fldCharType="separate"/>
      </w:r>
      <w:r>
        <w:rPr>
          <w:noProof/>
        </w:rPr>
        <w:t>9</w:t>
      </w:r>
      <w:r>
        <w:rPr>
          <w:noProof/>
        </w:rPr>
        <w:fldChar w:fldCharType="end"/>
      </w:r>
    </w:p>
    <w:p w14:paraId="05A3AE97" w14:textId="193E7DE7"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_Toc151979261 \h </w:instrText>
      </w:r>
      <w:r>
        <w:rPr>
          <w:noProof/>
        </w:rPr>
      </w:r>
      <w:r>
        <w:rPr>
          <w:noProof/>
        </w:rPr>
        <w:fldChar w:fldCharType="separate"/>
      </w:r>
      <w:r>
        <w:rPr>
          <w:noProof/>
        </w:rPr>
        <w:t>9</w:t>
      </w:r>
      <w:r>
        <w:rPr>
          <w:noProof/>
        </w:rPr>
        <w:fldChar w:fldCharType="end"/>
      </w:r>
    </w:p>
    <w:p w14:paraId="736D82C3" w14:textId="58501A0E"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_Toc151979262 \h </w:instrText>
      </w:r>
      <w:r>
        <w:rPr>
          <w:noProof/>
        </w:rPr>
      </w:r>
      <w:r>
        <w:rPr>
          <w:noProof/>
        </w:rPr>
        <w:fldChar w:fldCharType="separate"/>
      </w:r>
      <w:r>
        <w:rPr>
          <w:noProof/>
        </w:rPr>
        <w:t>9</w:t>
      </w:r>
      <w:r>
        <w:rPr>
          <w:noProof/>
        </w:rPr>
        <w:fldChar w:fldCharType="end"/>
      </w:r>
    </w:p>
    <w:p w14:paraId="4B3E5D9D" w14:textId="5D300D48"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_Toc151979263 \h </w:instrText>
      </w:r>
      <w:r>
        <w:rPr>
          <w:noProof/>
        </w:rPr>
      </w:r>
      <w:r>
        <w:rPr>
          <w:noProof/>
        </w:rPr>
        <w:fldChar w:fldCharType="separate"/>
      </w:r>
      <w:r>
        <w:rPr>
          <w:noProof/>
        </w:rPr>
        <w:t>9</w:t>
      </w:r>
      <w:r>
        <w:rPr>
          <w:noProof/>
        </w:rPr>
        <w:fldChar w:fldCharType="end"/>
      </w:r>
    </w:p>
    <w:p w14:paraId="329A23BB" w14:textId="72DDEDAE"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_Toc151979264 \h </w:instrText>
      </w:r>
      <w:r>
        <w:rPr>
          <w:noProof/>
        </w:rPr>
      </w:r>
      <w:r>
        <w:rPr>
          <w:noProof/>
        </w:rPr>
        <w:fldChar w:fldCharType="separate"/>
      </w:r>
      <w:r>
        <w:rPr>
          <w:noProof/>
        </w:rPr>
        <w:t>10</w:t>
      </w:r>
      <w:r>
        <w:rPr>
          <w:noProof/>
        </w:rPr>
        <w:fldChar w:fldCharType="end"/>
      </w:r>
    </w:p>
    <w:p w14:paraId="5E5992A6" w14:textId="2310D0C4"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_Toc151979265 \h </w:instrText>
      </w:r>
      <w:r>
        <w:rPr>
          <w:noProof/>
        </w:rPr>
      </w:r>
      <w:r>
        <w:rPr>
          <w:noProof/>
        </w:rPr>
        <w:fldChar w:fldCharType="separate"/>
      </w:r>
      <w:r>
        <w:rPr>
          <w:noProof/>
        </w:rPr>
        <w:t>10</w:t>
      </w:r>
      <w:r>
        <w:rPr>
          <w:noProof/>
        </w:rPr>
        <w:fldChar w:fldCharType="end"/>
      </w:r>
    </w:p>
    <w:p w14:paraId="2D5BE2B7" w14:textId="4B5AD716"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_Toc151979266 \h </w:instrText>
      </w:r>
      <w:r>
        <w:rPr>
          <w:noProof/>
        </w:rPr>
      </w:r>
      <w:r>
        <w:rPr>
          <w:noProof/>
        </w:rPr>
        <w:fldChar w:fldCharType="separate"/>
      </w:r>
      <w:r>
        <w:rPr>
          <w:noProof/>
        </w:rPr>
        <w:t>10</w:t>
      </w:r>
      <w:r>
        <w:rPr>
          <w:noProof/>
        </w:rPr>
        <w:fldChar w:fldCharType="end"/>
      </w:r>
    </w:p>
    <w:p w14:paraId="39155C59" w14:textId="27B9181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_Toc151979267 \h </w:instrText>
      </w:r>
      <w:r>
        <w:rPr>
          <w:noProof/>
        </w:rPr>
      </w:r>
      <w:r>
        <w:rPr>
          <w:noProof/>
        </w:rPr>
        <w:fldChar w:fldCharType="separate"/>
      </w:r>
      <w:r>
        <w:rPr>
          <w:noProof/>
        </w:rPr>
        <w:t>10</w:t>
      </w:r>
      <w:r>
        <w:rPr>
          <w:noProof/>
        </w:rPr>
        <w:fldChar w:fldCharType="end"/>
      </w:r>
    </w:p>
    <w:p w14:paraId="0384A252" w14:textId="28055D81"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_Toc151979268 \h </w:instrText>
      </w:r>
      <w:r>
        <w:rPr>
          <w:noProof/>
        </w:rPr>
      </w:r>
      <w:r>
        <w:rPr>
          <w:noProof/>
        </w:rPr>
        <w:fldChar w:fldCharType="separate"/>
      </w:r>
      <w:r>
        <w:rPr>
          <w:noProof/>
        </w:rPr>
        <w:t>10</w:t>
      </w:r>
      <w:r>
        <w:rPr>
          <w:noProof/>
        </w:rPr>
        <w:fldChar w:fldCharType="end"/>
      </w:r>
    </w:p>
    <w:p w14:paraId="1253CB0E" w14:textId="76C5DCF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_Toc151979269 \h </w:instrText>
      </w:r>
      <w:r>
        <w:rPr>
          <w:noProof/>
        </w:rPr>
      </w:r>
      <w:r>
        <w:rPr>
          <w:noProof/>
        </w:rPr>
        <w:fldChar w:fldCharType="separate"/>
      </w:r>
      <w:r>
        <w:rPr>
          <w:noProof/>
        </w:rPr>
        <w:t>10</w:t>
      </w:r>
      <w:r>
        <w:rPr>
          <w:noProof/>
        </w:rPr>
        <w:fldChar w:fldCharType="end"/>
      </w:r>
    </w:p>
    <w:p w14:paraId="33A19275" w14:textId="3CB45E2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_Toc151979270 \h </w:instrText>
      </w:r>
      <w:r>
        <w:rPr>
          <w:noProof/>
        </w:rPr>
      </w:r>
      <w:r>
        <w:rPr>
          <w:noProof/>
        </w:rPr>
        <w:fldChar w:fldCharType="separate"/>
      </w:r>
      <w:r>
        <w:rPr>
          <w:noProof/>
        </w:rPr>
        <w:t>11</w:t>
      </w:r>
      <w:r>
        <w:rPr>
          <w:noProof/>
        </w:rPr>
        <w:fldChar w:fldCharType="end"/>
      </w:r>
    </w:p>
    <w:p w14:paraId="587C5916" w14:textId="48F5864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_Toc151979271 \h </w:instrText>
      </w:r>
      <w:r>
        <w:rPr>
          <w:noProof/>
        </w:rPr>
      </w:r>
      <w:r>
        <w:rPr>
          <w:noProof/>
        </w:rPr>
        <w:fldChar w:fldCharType="separate"/>
      </w:r>
      <w:r>
        <w:rPr>
          <w:noProof/>
        </w:rPr>
        <w:t>11</w:t>
      </w:r>
      <w:r>
        <w:rPr>
          <w:noProof/>
        </w:rPr>
        <w:fldChar w:fldCharType="end"/>
      </w:r>
    </w:p>
    <w:p w14:paraId="35727EE1" w14:textId="25A4208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_Toc151979272 \h </w:instrText>
      </w:r>
      <w:r>
        <w:rPr>
          <w:noProof/>
        </w:rPr>
      </w:r>
      <w:r>
        <w:rPr>
          <w:noProof/>
        </w:rPr>
        <w:fldChar w:fldCharType="separate"/>
      </w:r>
      <w:r>
        <w:rPr>
          <w:noProof/>
        </w:rPr>
        <w:t>11</w:t>
      </w:r>
      <w:r>
        <w:rPr>
          <w:noProof/>
        </w:rPr>
        <w:fldChar w:fldCharType="end"/>
      </w:r>
    </w:p>
    <w:p w14:paraId="047A4812" w14:textId="57C2DCE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_Toc151979273 \h </w:instrText>
      </w:r>
      <w:r>
        <w:rPr>
          <w:noProof/>
        </w:rPr>
      </w:r>
      <w:r>
        <w:rPr>
          <w:noProof/>
        </w:rPr>
        <w:fldChar w:fldCharType="separate"/>
      </w:r>
      <w:r>
        <w:rPr>
          <w:noProof/>
        </w:rPr>
        <w:t>11</w:t>
      </w:r>
      <w:r>
        <w:rPr>
          <w:noProof/>
        </w:rPr>
        <w:fldChar w:fldCharType="end"/>
      </w:r>
    </w:p>
    <w:p w14:paraId="622B9535" w14:textId="01394874"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_Toc151979274 \h </w:instrText>
      </w:r>
      <w:r>
        <w:rPr>
          <w:noProof/>
        </w:rPr>
      </w:r>
      <w:r>
        <w:rPr>
          <w:noProof/>
        </w:rPr>
        <w:fldChar w:fldCharType="separate"/>
      </w:r>
      <w:r>
        <w:rPr>
          <w:noProof/>
        </w:rPr>
        <w:t>11</w:t>
      </w:r>
      <w:r>
        <w:rPr>
          <w:noProof/>
        </w:rPr>
        <w:fldChar w:fldCharType="end"/>
      </w:r>
    </w:p>
    <w:p w14:paraId="3D07F4B6" w14:textId="7A69C25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_Toc151979275 \h </w:instrText>
      </w:r>
      <w:r>
        <w:rPr>
          <w:noProof/>
        </w:rPr>
      </w:r>
      <w:r>
        <w:rPr>
          <w:noProof/>
        </w:rPr>
        <w:fldChar w:fldCharType="separate"/>
      </w:r>
      <w:r>
        <w:rPr>
          <w:noProof/>
        </w:rPr>
        <w:t>11</w:t>
      </w:r>
      <w:r>
        <w:rPr>
          <w:noProof/>
        </w:rPr>
        <w:fldChar w:fldCharType="end"/>
      </w:r>
    </w:p>
    <w:p w14:paraId="7543B784" w14:textId="35FBB12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_Toc151979276 \h </w:instrText>
      </w:r>
      <w:r>
        <w:rPr>
          <w:noProof/>
        </w:rPr>
      </w:r>
      <w:r>
        <w:rPr>
          <w:noProof/>
        </w:rPr>
        <w:fldChar w:fldCharType="separate"/>
      </w:r>
      <w:r>
        <w:rPr>
          <w:noProof/>
        </w:rPr>
        <w:t>12</w:t>
      </w:r>
      <w:r>
        <w:rPr>
          <w:noProof/>
        </w:rPr>
        <w:fldChar w:fldCharType="end"/>
      </w:r>
    </w:p>
    <w:p w14:paraId="41E43525" w14:textId="29E0D6A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_Toc151979277 \h </w:instrText>
      </w:r>
      <w:r>
        <w:rPr>
          <w:noProof/>
        </w:rPr>
      </w:r>
      <w:r>
        <w:rPr>
          <w:noProof/>
        </w:rPr>
        <w:fldChar w:fldCharType="separate"/>
      </w:r>
      <w:r>
        <w:rPr>
          <w:noProof/>
        </w:rPr>
        <w:t>12</w:t>
      </w:r>
      <w:r>
        <w:rPr>
          <w:noProof/>
        </w:rPr>
        <w:fldChar w:fldCharType="end"/>
      </w:r>
    </w:p>
    <w:p w14:paraId="6AD79F62" w14:textId="0C5093F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_Toc151979278 \h </w:instrText>
      </w:r>
      <w:r>
        <w:rPr>
          <w:noProof/>
        </w:rPr>
      </w:r>
      <w:r>
        <w:rPr>
          <w:noProof/>
        </w:rPr>
        <w:fldChar w:fldCharType="separate"/>
      </w:r>
      <w:r>
        <w:rPr>
          <w:noProof/>
        </w:rPr>
        <w:t>12</w:t>
      </w:r>
      <w:r>
        <w:rPr>
          <w:noProof/>
        </w:rPr>
        <w:fldChar w:fldCharType="end"/>
      </w:r>
    </w:p>
    <w:p w14:paraId="6D0A75B9" w14:textId="6106A52D"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_Toc151979279 \h </w:instrText>
      </w:r>
      <w:r>
        <w:rPr>
          <w:noProof/>
        </w:rPr>
      </w:r>
      <w:r>
        <w:rPr>
          <w:noProof/>
        </w:rPr>
        <w:fldChar w:fldCharType="separate"/>
      </w:r>
      <w:r>
        <w:rPr>
          <w:noProof/>
        </w:rPr>
        <w:t>12</w:t>
      </w:r>
      <w:r>
        <w:rPr>
          <w:noProof/>
        </w:rPr>
        <w:fldChar w:fldCharType="end"/>
      </w:r>
    </w:p>
    <w:p w14:paraId="4553359D" w14:textId="539274B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_Toc151979280 \h </w:instrText>
      </w:r>
      <w:r>
        <w:rPr>
          <w:noProof/>
        </w:rPr>
      </w:r>
      <w:r>
        <w:rPr>
          <w:noProof/>
        </w:rPr>
        <w:fldChar w:fldCharType="separate"/>
      </w:r>
      <w:r>
        <w:rPr>
          <w:noProof/>
        </w:rPr>
        <w:t>12</w:t>
      </w:r>
      <w:r>
        <w:rPr>
          <w:noProof/>
        </w:rPr>
        <w:fldChar w:fldCharType="end"/>
      </w:r>
    </w:p>
    <w:p w14:paraId="243CA82C" w14:textId="65FC0202"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_Toc151979281 \h </w:instrText>
      </w:r>
      <w:r>
        <w:rPr>
          <w:noProof/>
        </w:rPr>
      </w:r>
      <w:r>
        <w:rPr>
          <w:noProof/>
        </w:rPr>
        <w:fldChar w:fldCharType="separate"/>
      </w:r>
      <w:r>
        <w:rPr>
          <w:noProof/>
        </w:rPr>
        <w:t>14</w:t>
      </w:r>
      <w:r>
        <w:rPr>
          <w:noProof/>
        </w:rPr>
        <w:fldChar w:fldCharType="end"/>
      </w:r>
    </w:p>
    <w:p w14:paraId="460C552F" w14:textId="591BE25B"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_Toc151979282 \h </w:instrText>
      </w:r>
      <w:r>
        <w:rPr>
          <w:noProof/>
        </w:rPr>
      </w:r>
      <w:r>
        <w:rPr>
          <w:noProof/>
        </w:rPr>
        <w:fldChar w:fldCharType="separate"/>
      </w:r>
      <w:r>
        <w:rPr>
          <w:noProof/>
        </w:rPr>
        <w:t>14</w:t>
      </w:r>
      <w:r>
        <w:rPr>
          <w:noProof/>
        </w:rPr>
        <w:fldChar w:fldCharType="end"/>
      </w:r>
    </w:p>
    <w:p w14:paraId="622CC490" w14:textId="7651F989"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_Toc151979283 \h </w:instrText>
      </w:r>
      <w:r>
        <w:rPr>
          <w:noProof/>
        </w:rPr>
      </w:r>
      <w:r>
        <w:rPr>
          <w:noProof/>
        </w:rPr>
        <w:fldChar w:fldCharType="separate"/>
      </w:r>
      <w:r>
        <w:rPr>
          <w:noProof/>
        </w:rPr>
        <w:t>14</w:t>
      </w:r>
      <w:r>
        <w:rPr>
          <w:noProof/>
        </w:rPr>
        <w:fldChar w:fldCharType="end"/>
      </w:r>
    </w:p>
    <w:p w14:paraId="6A7DB601" w14:textId="18B37896"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_Toc151979284 \h </w:instrText>
      </w:r>
      <w:r>
        <w:rPr>
          <w:noProof/>
        </w:rPr>
      </w:r>
      <w:r>
        <w:rPr>
          <w:noProof/>
        </w:rPr>
        <w:fldChar w:fldCharType="separate"/>
      </w:r>
      <w:r>
        <w:rPr>
          <w:noProof/>
        </w:rPr>
        <w:t>14</w:t>
      </w:r>
      <w:r>
        <w:rPr>
          <w:noProof/>
        </w:rPr>
        <w:fldChar w:fldCharType="end"/>
      </w:r>
    </w:p>
    <w:p w14:paraId="73BC4191" w14:textId="1794844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_Toc151979285 \h </w:instrText>
      </w:r>
      <w:r>
        <w:rPr>
          <w:noProof/>
        </w:rPr>
      </w:r>
      <w:r>
        <w:rPr>
          <w:noProof/>
        </w:rPr>
        <w:fldChar w:fldCharType="separate"/>
      </w:r>
      <w:r>
        <w:rPr>
          <w:noProof/>
        </w:rPr>
        <w:t>14</w:t>
      </w:r>
      <w:r>
        <w:rPr>
          <w:noProof/>
        </w:rPr>
        <w:fldChar w:fldCharType="end"/>
      </w:r>
    </w:p>
    <w:p w14:paraId="182C4586" w14:textId="1AA2387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_Toc151979286 \h </w:instrText>
      </w:r>
      <w:r>
        <w:rPr>
          <w:noProof/>
        </w:rPr>
      </w:r>
      <w:r>
        <w:rPr>
          <w:noProof/>
        </w:rPr>
        <w:fldChar w:fldCharType="separate"/>
      </w:r>
      <w:r>
        <w:rPr>
          <w:noProof/>
        </w:rPr>
        <w:t>14</w:t>
      </w:r>
      <w:r>
        <w:rPr>
          <w:noProof/>
        </w:rPr>
        <w:fldChar w:fldCharType="end"/>
      </w:r>
    </w:p>
    <w:p w14:paraId="7573E43E" w14:textId="33A1BE0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_Toc151979287 \h </w:instrText>
      </w:r>
      <w:r>
        <w:rPr>
          <w:noProof/>
        </w:rPr>
      </w:r>
      <w:r>
        <w:rPr>
          <w:noProof/>
        </w:rPr>
        <w:fldChar w:fldCharType="separate"/>
      </w:r>
      <w:r>
        <w:rPr>
          <w:noProof/>
        </w:rPr>
        <w:t>14</w:t>
      </w:r>
      <w:r>
        <w:rPr>
          <w:noProof/>
        </w:rPr>
        <w:fldChar w:fldCharType="end"/>
      </w:r>
    </w:p>
    <w:p w14:paraId="7A08120F" w14:textId="16797C4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_Toc151979288 \h </w:instrText>
      </w:r>
      <w:r>
        <w:rPr>
          <w:noProof/>
        </w:rPr>
      </w:r>
      <w:r>
        <w:rPr>
          <w:noProof/>
        </w:rPr>
        <w:fldChar w:fldCharType="separate"/>
      </w:r>
      <w:r>
        <w:rPr>
          <w:noProof/>
        </w:rPr>
        <w:t>14</w:t>
      </w:r>
      <w:r>
        <w:rPr>
          <w:noProof/>
        </w:rPr>
        <w:fldChar w:fldCharType="end"/>
      </w:r>
    </w:p>
    <w:p w14:paraId="22A9CD40" w14:textId="5CF2809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_Toc151979289 \h </w:instrText>
      </w:r>
      <w:r>
        <w:rPr>
          <w:noProof/>
        </w:rPr>
      </w:r>
      <w:r>
        <w:rPr>
          <w:noProof/>
        </w:rPr>
        <w:fldChar w:fldCharType="separate"/>
      </w:r>
      <w:r>
        <w:rPr>
          <w:noProof/>
        </w:rPr>
        <w:t>15</w:t>
      </w:r>
      <w:r>
        <w:rPr>
          <w:noProof/>
        </w:rPr>
        <w:fldChar w:fldCharType="end"/>
      </w:r>
    </w:p>
    <w:p w14:paraId="6733D734" w14:textId="40DFA05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_Toc151979290 \h </w:instrText>
      </w:r>
      <w:r>
        <w:rPr>
          <w:noProof/>
        </w:rPr>
      </w:r>
      <w:r>
        <w:rPr>
          <w:noProof/>
        </w:rPr>
        <w:fldChar w:fldCharType="separate"/>
      </w:r>
      <w:r>
        <w:rPr>
          <w:noProof/>
        </w:rPr>
        <w:t>15</w:t>
      </w:r>
      <w:r>
        <w:rPr>
          <w:noProof/>
        </w:rPr>
        <w:fldChar w:fldCharType="end"/>
      </w:r>
    </w:p>
    <w:p w14:paraId="4AD3E69E" w14:textId="06A7C90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_Toc151979291 \h </w:instrText>
      </w:r>
      <w:r>
        <w:rPr>
          <w:noProof/>
        </w:rPr>
      </w:r>
      <w:r>
        <w:rPr>
          <w:noProof/>
        </w:rPr>
        <w:fldChar w:fldCharType="separate"/>
      </w:r>
      <w:r>
        <w:rPr>
          <w:noProof/>
        </w:rPr>
        <w:t>15</w:t>
      </w:r>
      <w:r>
        <w:rPr>
          <w:noProof/>
        </w:rPr>
        <w:fldChar w:fldCharType="end"/>
      </w:r>
    </w:p>
    <w:p w14:paraId="3E43177C" w14:textId="23BAE5A4"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_Toc151979292 \h </w:instrText>
      </w:r>
      <w:r>
        <w:rPr>
          <w:noProof/>
        </w:rPr>
      </w:r>
      <w:r>
        <w:rPr>
          <w:noProof/>
        </w:rPr>
        <w:fldChar w:fldCharType="separate"/>
      </w:r>
      <w:r>
        <w:rPr>
          <w:noProof/>
        </w:rPr>
        <w:t>15</w:t>
      </w:r>
      <w:r>
        <w:rPr>
          <w:noProof/>
        </w:rPr>
        <w:fldChar w:fldCharType="end"/>
      </w:r>
    </w:p>
    <w:p w14:paraId="2EE8D2F4" w14:textId="1C96C9E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_Toc151979293 \h </w:instrText>
      </w:r>
      <w:r>
        <w:rPr>
          <w:noProof/>
        </w:rPr>
      </w:r>
      <w:r>
        <w:rPr>
          <w:noProof/>
        </w:rPr>
        <w:fldChar w:fldCharType="separate"/>
      </w:r>
      <w:r>
        <w:rPr>
          <w:noProof/>
        </w:rPr>
        <w:t>15</w:t>
      </w:r>
      <w:r>
        <w:rPr>
          <w:noProof/>
        </w:rPr>
        <w:fldChar w:fldCharType="end"/>
      </w:r>
    </w:p>
    <w:p w14:paraId="34F1AB7D" w14:textId="453B2A74"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_Toc151979294 \h </w:instrText>
      </w:r>
      <w:r>
        <w:rPr>
          <w:noProof/>
        </w:rPr>
      </w:r>
      <w:r>
        <w:rPr>
          <w:noProof/>
        </w:rPr>
        <w:fldChar w:fldCharType="separate"/>
      </w:r>
      <w:r>
        <w:rPr>
          <w:noProof/>
        </w:rPr>
        <w:t>15</w:t>
      </w:r>
      <w:r>
        <w:rPr>
          <w:noProof/>
        </w:rPr>
        <w:fldChar w:fldCharType="end"/>
      </w:r>
    </w:p>
    <w:p w14:paraId="364CB3E0" w14:textId="048DC4D6"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_Toc151979295 \h </w:instrText>
      </w:r>
      <w:r>
        <w:rPr>
          <w:noProof/>
        </w:rPr>
      </w:r>
      <w:r>
        <w:rPr>
          <w:noProof/>
        </w:rPr>
        <w:fldChar w:fldCharType="separate"/>
      </w:r>
      <w:r>
        <w:rPr>
          <w:noProof/>
        </w:rPr>
        <w:t>15</w:t>
      </w:r>
      <w:r>
        <w:rPr>
          <w:noProof/>
        </w:rPr>
        <w:fldChar w:fldCharType="end"/>
      </w:r>
    </w:p>
    <w:p w14:paraId="379D6D92" w14:textId="4E9AFF3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_Toc151979296 \h </w:instrText>
      </w:r>
      <w:r>
        <w:rPr>
          <w:noProof/>
        </w:rPr>
      </w:r>
      <w:r>
        <w:rPr>
          <w:noProof/>
        </w:rPr>
        <w:fldChar w:fldCharType="separate"/>
      </w:r>
      <w:r>
        <w:rPr>
          <w:noProof/>
        </w:rPr>
        <w:t>16</w:t>
      </w:r>
      <w:r>
        <w:rPr>
          <w:noProof/>
        </w:rPr>
        <w:fldChar w:fldCharType="end"/>
      </w:r>
    </w:p>
    <w:p w14:paraId="2D8141AC" w14:textId="4D7153E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_Toc151979297 \h </w:instrText>
      </w:r>
      <w:r>
        <w:rPr>
          <w:noProof/>
        </w:rPr>
      </w:r>
      <w:r>
        <w:rPr>
          <w:noProof/>
        </w:rPr>
        <w:fldChar w:fldCharType="separate"/>
      </w:r>
      <w:r>
        <w:rPr>
          <w:noProof/>
        </w:rPr>
        <w:t>16</w:t>
      </w:r>
      <w:r>
        <w:rPr>
          <w:noProof/>
        </w:rPr>
        <w:fldChar w:fldCharType="end"/>
      </w:r>
    </w:p>
    <w:p w14:paraId="52C12FD6" w14:textId="46758E0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_Toc151979298 \h </w:instrText>
      </w:r>
      <w:r>
        <w:rPr>
          <w:noProof/>
        </w:rPr>
      </w:r>
      <w:r>
        <w:rPr>
          <w:noProof/>
        </w:rPr>
        <w:fldChar w:fldCharType="separate"/>
      </w:r>
      <w:r>
        <w:rPr>
          <w:noProof/>
        </w:rPr>
        <w:t>16</w:t>
      </w:r>
      <w:r>
        <w:rPr>
          <w:noProof/>
        </w:rPr>
        <w:fldChar w:fldCharType="end"/>
      </w:r>
    </w:p>
    <w:p w14:paraId="5855021A" w14:textId="725FAF2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_Toc151979299 \h </w:instrText>
      </w:r>
      <w:r>
        <w:rPr>
          <w:noProof/>
        </w:rPr>
      </w:r>
      <w:r>
        <w:rPr>
          <w:noProof/>
        </w:rPr>
        <w:fldChar w:fldCharType="separate"/>
      </w:r>
      <w:r>
        <w:rPr>
          <w:noProof/>
        </w:rPr>
        <w:t>16</w:t>
      </w:r>
      <w:r>
        <w:rPr>
          <w:noProof/>
        </w:rPr>
        <w:fldChar w:fldCharType="end"/>
      </w:r>
    </w:p>
    <w:p w14:paraId="503E85B9" w14:textId="6884CCF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_Toc151979300 \h </w:instrText>
      </w:r>
      <w:r>
        <w:rPr>
          <w:noProof/>
        </w:rPr>
      </w:r>
      <w:r>
        <w:rPr>
          <w:noProof/>
        </w:rPr>
        <w:fldChar w:fldCharType="separate"/>
      </w:r>
      <w:r>
        <w:rPr>
          <w:noProof/>
        </w:rPr>
        <w:t>16</w:t>
      </w:r>
      <w:r>
        <w:rPr>
          <w:noProof/>
        </w:rPr>
        <w:fldChar w:fldCharType="end"/>
      </w:r>
    </w:p>
    <w:p w14:paraId="099CE1BA" w14:textId="219D135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_Toc151979301 \h </w:instrText>
      </w:r>
      <w:r>
        <w:rPr>
          <w:noProof/>
        </w:rPr>
      </w:r>
      <w:r>
        <w:rPr>
          <w:noProof/>
        </w:rPr>
        <w:fldChar w:fldCharType="separate"/>
      </w:r>
      <w:r>
        <w:rPr>
          <w:noProof/>
        </w:rPr>
        <w:t>16</w:t>
      </w:r>
      <w:r>
        <w:rPr>
          <w:noProof/>
        </w:rPr>
        <w:fldChar w:fldCharType="end"/>
      </w:r>
    </w:p>
    <w:p w14:paraId="628C560A" w14:textId="71809202"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_Toc151979302 \h </w:instrText>
      </w:r>
      <w:r>
        <w:rPr>
          <w:noProof/>
        </w:rPr>
      </w:r>
      <w:r>
        <w:rPr>
          <w:noProof/>
        </w:rPr>
        <w:fldChar w:fldCharType="separate"/>
      </w:r>
      <w:r>
        <w:rPr>
          <w:noProof/>
        </w:rPr>
        <w:t>16</w:t>
      </w:r>
      <w:r>
        <w:rPr>
          <w:noProof/>
        </w:rPr>
        <w:fldChar w:fldCharType="end"/>
      </w:r>
    </w:p>
    <w:p w14:paraId="3CCDA3B0" w14:textId="236024D9"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_Toc151979303 \h </w:instrText>
      </w:r>
      <w:r>
        <w:rPr>
          <w:noProof/>
        </w:rPr>
      </w:r>
      <w:r>
        <w:rPr>
          <w:noProof/>
        </w:rPr>
        <w:fldChar w:fldCharType="separate"/>
      </w:r>
      <w:r>
        <w:rPr>
          <w:noProof/>
        </w:rPr>
        <w:t>17</w:t>
      </w:r>
      <w:r>
        <w:rPr>
          <w:noProof/>
        </w:rPr>
        <w:fldChar w:fldCharType="end"/>
      </w:r>
    </w:p>
    <w:p w14:paraId="380D598D" w14:textId="2F6D2A7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_Toc151979304 \h </w:instrText>
      </w:r>
      <w:r>
        <w:rPr>
          <w:noProof/>
        </w:rPr>
      </w:r>
      <w:r>
        <w:rPr>
          <w:noProof/>
        </w:rPr>
        <w:fldChar w:fldCharType="separate"/>
      </w:r>
      <w:r>
        <w:rPr>
          <w:noProof/>
        </w:rPr>
        <w:t>18</w:t>
      </w:r>
      <w:r>
        <w:rPr>
          <w:noProof/>
        </w:rPr>
        <w:fldChar w:fldCharType="end"/>
      </w:r>
    </w:p>
    <w:p w14:paraId="73313C0E" w14:textId="031A03E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_Toc151979305 \h </w:instrText>
      </w:r>
      <w:r>
        <w:rPr>
          <w:noProof/>
        </w:rPr>
      </w:r>
      <w:r>
        <w:rPr>
          <w:noProof/>
        </w:rPr>
        <w:fldChar w:fldCharType="separate"/>
      </w:r>
      <w:r>
        <w:rPr>
          <w:noProof/>
        </w:rPr>
        <w:t>18</w:t>
      </w:r>
      <w:r>
        <w:rPr>
          <w:noProof/>
        </w:rPr>
        <w:fldChar w:fldCharType="end"/>
      </w:r>
    </w:p>
    <w:p w14:paraId="42D9CA04" w14:textId="757E2C7B"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Structured data types</w:t>
      </w:r>
      <w:r>
        <w:rPr>
          <w:noProof/>
        </w:rPr>
        <w:tab/>
      </w:r>
      <w:r>
        <w:rPr>
          <w:noProof/>
        </w:rPr>
        <w:fldChar w:fldCharType="begin" w:fldLock="1"/>
      </w:r>
      <w:r>
        <w:rPr>
          <w:noProof/>
        </w:rPr>
        <w:instrText xml:space="preserve"> PAGEREF _Toc151979306 \h </w:instrText>
      </w:r>
      <w:r>
        <w:rPr>
          <w:noProof/>
        </w:rPr>
      </w:r>
      <w:r>
        <w:rPr>
          <w:noProof/>
        </w:rPr>
        <w:fldChar w:fldCharType="separate"/>
      </w:r>
      <w:r>
        <w:rPr>
          <w:noProof/>
        </w:rPr>
        <w:t>18</w:t>
      </w:r>
      <w:r>
        <w:rPr>
          <w:noProof/>
        </w:rPr>
        <w:fldChar w:fldCharType="end"/>
      </w:r>
    </w:p>
    <w:p w14:paraId="3827C8B4" w14:textId="7D9D16E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_Toc151979307 \h </w:instrText>
      </w:r>
      <w:r>
        <w:rPr>
          <w:noProof/>
        </w:rPr>
      </w:r>
      <w:r>
        <w:rPr>
          <w:noProof/>
        </w:rPr>
        <w:fldChar w:fldCharType="separate"/>
      </w:r>
      <w:r>
        <w:rPr>
          <w:noProof/>
        </w:rPr>
        <w:t>18</w:t>
      </w:r>
      <w:r>
        <w:rPr>
          <w:noProof/>
        </w:rPr>
        <w:fldChar w:fldCharType="end"/>
      </w:r>
    </w:p>
    <w:p w14:paraId="694B85A4" w14:textId="330B523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_Toc151979308 \h </w:instrText>
      </w:r>
      <w:r>
        <w:rPr>
          <w:noProof/>
        </w:rPr>
      </w:r>
      <w:r>
        <w:rPr>
          <w:noProof/>
        </w:rPr>
        <w:fldChar w:fldCharType="separate"/>
      </w:r>
      <w:r>
        <w:rPr>
          <w:noProof/>
        </w:rPr>
        <w:t>18</w:t>
      </w:r>
      <w:r>
        <w:rPr>
          <w:noProof/>
        </w:rPr>
        <w:fldChar w:fldCharType="end"/>
      </w:r>
    </w:p>
    <w:p w14:paraId="1152E622" w14:textId="0AAC26B4"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_Toc151979309 \h </w:instrText>
      </w:r>
      <w:r>
        <w:rPr>
          <w:noProof/>
        </w:rPr>
      </w:r>
      <w:r>
        <w:rPr>
          <w:noProof/>
        </w:rPr>
        <w:fldChar w:fldCharType="separate"/>
      </w:r>
      <w:r>
        <w:rPr>
          <w:noProof/>
        </w:rPr>
        <w:t>19</w:t>
      </w:r>
      <w:r>
        <w:rPr>
          <w:noProof/>
        </w:rPr>
        <w:fldChar w:fldCharType="end"/>
      </w:r>
    </w:p>
    <w:p w14:paraId="34535C00" w14:textId="68F5507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_Toc151979310 \h </w:instrText>
      </w:r>
      <w:r>
        <w:rPr>
          <w:noProof/>
        </w:rPr>
      </w:r>
      <w:r>
        <w:rPr>
          <w:noProof/>
        </w:rPr>
        <w:fldChar w:fldCharType="separate"/>
      </w:r>
      <w:r>
        <w:rPr>
          <w:noProof/>
        </w:rPr>
        <w:t>19</w:t>
      </w:r>
      <w:r>
        <w:rPr>
          <w:noProof/>
        </w:rPr>
        <w:fldChar w:fldCharType="end"/>
      </w:r>
    </w:p>
    <w:p w14:paraId="7CFD47EF" w14:textId="0778D12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_Toc151979311 \h </w:instrText>
      </w:r>
      <w:r>
        <w:rPr>
          <w:noProof/>
        </w:rPr>
      </w:r>
      <w:r>
        <w:rPr>
          <w:noProof/>
        </w:rPr>
        <w:fldChar w:fldCharType="separate"/>
      </w:r>
      <w:r>
        <w:rPr>
          <w:noProof/>
        </w:rPr>
        <w:t>19</w:t>
      </w:r>
      <w:r>
        <w:rPr>
          <w:noProof/>
        </w:rPr>
        <w:fldChar w:fldCharType="end"/>
      </w:r>
    </w:p>
    <w:p w14:paraId="1BBD9729" w14:textId="3845E4DE"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DcMediaSpecification</w:t>
      </w:r>
      <w:r>
        <w:rPr>
          <w:noProof/>
        </w:rPr>
        <w:tab/>
      </w:r>
      <w:r>
        <w:rPr>
          <w:noProof/>
        </w:rPr>
        <w:fldChar w:fldCharType="begin" w:fldLock="1"/>
      </w:r>
      <w:r>
        <w:rPr>
          <w:noProof/>
        </w:rPr>
        <w:instrText xml:space="preserve"> PAGEREF _Toc151979312 \h </w:instrText>
      </w:r>
      <w:r>
        <w:rPr>
          <w:noProof/>
        </w:rPr>
      </w:r>
      <w:r>
        <w:rPr>
          <w:noProof/>
        </w:rPr>
        <w:fldChar w:fldCharType="separate"/>
      </w:r>
      <w:r>
        <w:rPr>
          <w:noProof/>
        </w:rPr>
        <w:t>19</w:t>
      </w:r>
      <w:r>
        <w:rPr>
          <w:noProof/>
        </w:rPr>
        <w:fldChar w:fldCharType="end"/>
      </w:r>
    </w:p>
    <w:p w14:paraId="535CB2C5" w14:textId="5E7CB7E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Simple data types and enumerations</w:t>
      </w:r>
      <w:r>
        <w:rPr>
          <w:noProof/>
        </w:rPr>
        <w:tab/>
      </w:r>
      <w:r>
        <w:rPr>
          <w:noProof/>
        </w:rPr>
        <w:fldChar w:fldCharType="begin" w:fldLock="1"/>
      </w:r>
      <w:r>
        <w:rPr>
          <w:noProof/>
        </w:rPr>
        <w:instrText xml:space="preserve"> PAGEREF _Toc151979313 \h </w:instrText>
      </w:r>
      <w:r>
        <w:rPr>
          <w:noProof/>
        </w:rPr>
      </w:r>
      <w:r>
        <w:rPr>
          <w:noProof/>
        </w:rPr>
        <w:fldChar w:fldCharType="separate"/>
      </w:r>
      <w:r>
        <w:rPr>
          <w:noProof/>
        </w:rPr>
        <w:t>20</w:t>
      </w:r>
      <w:r>
        <w:rPr>
          <w:noProof/>
        </w:rPr>
        <w:fldChar w:fldCharType="end"/>
      </w:r>
    </w:p>
    <w:p w14:paraId="26431638" w14:textId="316CC8A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_Toc151979314 \h </w:instrText>
      </w:r>
      <w:r>
        <w:rPr>
          <w:noProof/>
        </w:rPr>
      </w:r>
      <w:r>
        <w:rPr>
          <w:noProof/>
        </w:rPr>
        <w:fldChar w:fldCharType="separate"/>
      </w:r>
      <w:r>
        <w:rPr>
          <w:noProof/>
        </w:rPr>
        <w:t>20</w:t>
      </w:r>
      <w:r>
        <w:rPr>
          <w:noProof/>
        </w:rPr>
        <w:fldChar w:fldCharType="end"/>
      </w:r>
    </w:p>
    <w:p w14:paraId="76B83656" w14:textId="087C648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_Toc151979315 \h </w:instrText>
      </w:r>
      <w:r>
        <w:rPr>
          <w:noProof/>
        </w:rPr>
      </w:r>
      <w:r>
        <w:rPr>
          <w:noProof/>
        </w:rPr>
        <w:fldChar w:fldCharType="separate"/>
      </w:r>
      <w:r>
        <w:rPr>
          <w:noProof/>
        </w:rPr>
        <w:t>20</w:t>
      </w:r>
      <w:r>
        <w:rPr>
          <w:noProof/>
        </w:rPr>
        <w:fldChar w:fldCharType="end"/>
      </w:r>
    </w:p>
    <w:p w14:paraId="140972D6" w14:textId="457B1D02"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_Toc151979316 \h </w:instrText>
      </w:r>
      <w:r>
        <w:rPr>
          <w:noProof/>
        </w:rPr>
      </w:r>
      <w:r>
        <w:rPr>
          <w:noProof/>
        </w:rPr>
        <w:fldChar w:fldCharType="separate"/>
      </w:r>
      <w:r>
        <w:rPr>
          <w:noProof/>
        </w:rPr>
        <w:t>20</w:t>
      </w:r>
      <w:r>
        <w:rPr>
          <w:noProof/>
        </w:rPr>
        <w:fldChar w:fldCharType="end"/>
      </w:r>
    </w:p>
    <w:p w14:paraId="49873D4E" w14:textId="0270A4CC"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_Toc151979317 \h </w:instrText>
      </w:r>
      <w:r>
        <w:rPr>
          <w:noProof/>
        </w:rPr>
      </w:r>
      <w:r>
        <w:rPr>
          <w:noProof/>
        </w:rPr>
        <w:fldChar w:fldCharType="separate"/>
      </w:r>
      <w:r>
        <w:rPr>
          <w:noProof/>
        </w:rPr>
        <w:t>20</w:t>
      </w:r>
      <w:r>
        <w:rPr>
          <w:noProof/>
        </w:rPr>
        <w:fldChar w:fldCharType="end"/>
      </w:r>
    </w:p>
    <w:p w14:paraId="6447B0B3" w14:textId="43D379C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_Toc151979318 \h </w:instrText>
      </w:r>
      <w:r>
        <w:rPr>
          <w:noProof/>
        </w:rPr>
      </w:r>
      <w:r>
        <w:rPr>
          <w:noProof/>
        </w:rPr>
        <w:fldChar w:fldCharType="separate"/>
      </w:r>
      <w:r>
        <w:rPr>
          <w:noProof/>
        </w:rPr>
        <w:t>20</w:t>
      </w:r>
      <w:r>
        <w:rPr>
          <w:noProof/>
        </w:rPr>
        <w:fldChar w:fldCharType="end"/>
      </w:r>
    </w:p>
    <w:p w14:paraId="2D52BB4A" w14:textId="0E91466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_Toc151979319 \h </w:instrText>
      </w:r>
      <w:r>
        <w:rPr>
          <w:noProof/>
        </w:rPr>
      </w:r>
      <w:r>
        <w:rPr>
          <w:noProof/>
        </w:rPr>
        <w:fldChar w:fldCharType="separate"/>
      </w:r>
      <w:r>
        <w:rPr>
          <w:noProof/>
        </w:rPr>
        <w:t>21</w:t>
      </w:r>
      <w:r>
        <w:rPr>
          <w:noProof/>
        </w:rPr>
        <w:fldChar w:fldCharType="end"/>
      </w:r>
    </w:p>
    <w:p w14:paraId="59E7CDD0" w14:textId="7A011992"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_Toc151979320 \h </w:instrText>
      </w:r>
      <w:r>
        <w:rPr>
          <w:noProof/>
        </w:rPr>
      </w:r>
      <w:r>
        <w:rPr>
          <w:noProof/>
        </w:rPr>
        <w:fldChar w:fldCharType="separate"/>
      </w:r>
      <w:r>
        <w:rPr>
          <w:noProof/>
        </w:rPr>
        <w:t>21</w:t>
      </w:r>
      <w:r>
        <w:rPr>
          <w:noProof/>
        </w:rPr>
        <w:fldChar w:fldCharType="end"/>
      </w:r>
    </w:p>
    <w:p w14:paraId="2CCF8CCA" w14:textId="571073C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_Toc151979321 \h </w:instrText>
      </w:r>
      <w:r>
        <w:rPr>
          <w:noProof/>
        </w:rPr>
      </w:r>
      <w:r>
        <w:rPr>
          <w:noProof/>
        </w:rPr>
        <w:fldChar w:fldCharType="separate"/>
      </w:r>
      <w:r>
        <w:rPr>
          <w:noProof/>
        </w:rPr>
        <w:t>21</w:t>
      </w:r>
      <w:r>
        <w:rPr>
          <w:noProof/>
        </w:rPr>
        <w:fldChar w:fldCharType="end"/>
      </w:r>
    </w:p>
    <w:p w14:paraId="3158EE43" w14:textId="30806BFA"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_Toc151979322 \h </w:instrText>
      </w:r>
      <w:r>
        <w:rPr>
          <w:noProof/>
        </w:rPr>
      </w:r>
      <w:r>
        <w:rPr>
          <w:noProof/>
        </w:rPr>
        <w:fldChar w:fldCharType="separate"/>
      </w:r>
      <w:r>
        <w:rPr>
          <w:noProof/>
        </w:rPr>
        <w:t>21</w:t>
      </w:r>
      <w:r>
        <w:rPr>
          <w:noProof/>
        </w:rPr>
        <w:fldChar w:fldCharType="end"/>
      </w:r>
    </w:p>
    <w:p w14:paraId="3BB941C1" w14:textId="79347D8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_Toc151979323 \h </w:instrText>
      </w:r>
      <w:r>
        <w:rPr>
          <w:noProof/>
        </w:rPr>
      </w:r>
      <w:r>
        <w:rPr>
          <w:noProof/>
        </w:rPr>
        <w:fldChar w:fldCharType="separate"/>
      </w:r>
      <w:r>
        <w:rPr>
          <w:noProof/>
        </w:rPr>
        <w:t>21</w:t>
      </w:r>
      <w:r>
        <w:rPr>
          <w:noProof/>
        </w:rPr>
        <w:fldChar w:fldCharType="end"/>
      </w:r>
    </w:p>
    <w:p w14:paraId="4D1C528B" w14:textId="72807042"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_Toc151979324 \h </w:instrText>
      </w:r>
      <w:r>
        <w:rPr>
          <w:noProof/>
        </w:rPr>
      </w:r>
      <w:r>
        <w:rPr>
          <w:noProof/>
        </w:rPr>
        <w:fldChar w:fldCharType="separate"/>
      </w:r>
      <w:r>
        <w:rPr>
          <w:noProof/>
        </w:rPr>
        <w:t>21</w:t>
      </w:r>
      <w:r>
        <w:rPr>
          <w:noProof/>
        </w:rPr>
        <w:fldChar w:fldCharType="end"/>
      </w:r>
    </w:p>
    <w:p w14:paraId="529778A2" w14:textId="0BA39BE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_Toc151979325 \h </w:instrText>
      </w:r>
      <w:r>
        <w:rPr>
          <w:noProof/>
        </w:rPr>
      </w:r>
      <w:r>
        <w:rPr>
          <w:noProof/>
        </w:rPr>
        <w:fldChar w:fldCharType="separate"/>
      </w:r>
      <w:r>
        <w:rPr>
          <w:noProof/>
        </w:rPr>
        <w:t>21</w:t>
      </w:r>
      <w:r>
        <w:rPr>
          <w:noProof/>
        </w:rPr>
        <w:fldChar w:fldCharType="end"/>
      </w:r>
    </w:p>
    <w:p w14:paraId="17FBCC66" w14:textId="199A060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_Toc151979326 \h </w:instrText>
      </w:r>
      <w:r>
        <w:rPr>
          <w:noProof/>
        </w:rPr>
      </w:r>
      <w:r>
        <w:rPr>
          <w:noProof/>
        </w:rPr>
        <w:fldChar w:fldCharType="separate"/>
      </w:r>
      <w:r>
        <w:rPr>
          <w:noProof/>
        </w:rPr>
        <w:t>21</w:t>
      </w:r>
      <w:r>
        <w:rPr>
          <w:noProof/>
        </w:rPr>
        <w:fldChar w:fldCharType="end"/>
      </w:r>
    </w:p>
    <w:p w14:paraId="31DD2DF6" w14:textId="7CC5170F"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_Toc151979327 \h </w:instrText>
      </w:r>
      <w:r>
        <w:rPr>
          <w:noProof/>
        </w:rPr>
      </w:r>
      <w:r>
        <w:rPr>
          <w:noProof/>
        </w:rPr>
        <w:fldChar w:fldCharType="separate"/>
      </w:r>
      <w:r>
        <w:rPr>
          <w:noProof/>
        </w:rPr>
        <w:t>22</w:t>
      </w:r>
      <w:r>
        <w:rPr>
          <w:noProof/>
        </w:rPr>
        <w:fldChar w:fldCharType="end"/>
      </w:r>
    </w:p>
    <w:p w14:paraId="0D390618" w14:textId="2553E3AF"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_Toc151979328 \h </w:instrText>
      </w:r>
      <w:r>
        <w:rPr>
          <w:noProof/>
        </w:rPr>
      </w:r>
      <w:r>
        <w:rPr>
          <w:noProof/>
        </w:rPr>
        <w:fldChar w:fldCharType="separate"/>
      </w:r>
      <w:r>
        <w:rPr>
          <w:noProof/>
        </w:rPr>
        <w:t>22</w:t>
      </w:r>
      <w:r>
        <w:rPr>
          <w:noProof/>
        </w:rPr>
        <w:fldChar w:fldCharType="end"/>
      </w:r>
    </w:p>
    <w:p w14:paraId="5FAB8462" w14:textId="54D8911F"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_Toc151979329 \h </w:instrText>
      </w:r>
      <w:r>
        <w:rPr>
          <w:noProof/>
        </w:rPr>
      </w:r>
      <w:r>
        <w:rPr>
          <w:noProof/>
        </w:rPr>
        <w:fldChar w:fldCharType="separate"/>
      </w:r>
      <w:r>
        <w:rPr>
          <w:noProof/>
        </w:rPr>
        <w:t>22</w:t>
      </w:r>
      <w:r>
        <w:rPr>
          <w:noProof/>
        </w:rPr>
        <w:fldChar w:fldCharType="end"/>
      </w:r>
    </w:p>
    <w:p w14:paraId="5202903F" w14:textId="22D5036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_Toc151979330 \h </w:instrText>
      </w:r>
      <w:r>
        <w:rPr>
          <w:noProof/>
        </w:rPr>
      </w:r>
      <w:r>
        <w:rPr>
          <w:noProof/>
        </w:rPr>
        <w:fldChar w:fldCharType="separate"/>
      </w:r>
      <w:r>
        <w:rPr>
          <w:noProof/>
        </w:rPr>
        <w:t>22</w:t>
      </w:r>
      <w:r>
        <w:rPr>
          <w:noProof/>
        </w:rPr>
        <w:fldChar w:fldCharType="end"/>
      </w:r>
    </w:p>
    <w:p w14:paraId="4764A943" w14:textId="5C002A25"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_Toc151979331 \h </w:instrText>
      </w:r>
      <w:r>
        <w:rPr>
          <w:noProof/>
        </w:rPr>
      </w:r>
      <w:r>
        <w:rPr>
          <w:noProof/>
        </w:rPr>
        <w:fldChar w:fldCharType="separate"/>
      </w:r>
      <w:r>
        <w:rPr>
          <w:noProof/>
        </w:rPr>
        <w:t>22</w:t>
      </w:r>
      <w:r>
        <w:rPr>
          <w:noProof/>
        </w:rPr>
        <w:fldChar w:fldCharType="end"/>
      </w:r>
    </w:p>
    <w:p w14:paraId="7BBE4A26" w14:textId="33A10EBF"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_Toc151979332 \h </w:instrText>
      </w:r>
      <w:r>
        <w:rPr>
          <w:noProof/>
        </w:rPr>
      </w:r>
      <w:r>
        <w:rPr>
          <w:noProof/>
        </w:rPr>
        <w:fldChar w:fldCharType="separate"/>
      </w:r>
      <w:r>
        <w:rPr>
          <w:noProof/>
        </w:rPr>
        <w:t>23</w:t>
      </w:r>
      <w:r>
        <w:rPr>
          <w:noProof/>
        </w:rPr>
        <w:fldChar w:fldCharType="end"/>
      </w:r>
    </w:p>
    <w:p w14:paraId="4E2F99B3" w14:textId="17AD8A1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_Toc151979333 \h </w:instrText>
      </w:r>
      <w:r>
        <w:rPr>
          <w:noProof/>
        </w:rPr>
      </w:r>
      <w:r>
        <w:rPr>
          <w:noProof/>
        </w:rPr>
        <w:fldChar w:fldCharType="separate"/>
      </w:r>
      <w:r>
        <w:rPr>
          <w:noProof/>
        </w:rPr>
        <w:t>23</w:t>
      </w:r>
      <w:r>
        <w:rPr>
          <w:noProof/>
        </w:rPr>
        <w:fldChar w:fldCharType="end"/>
      </w:r>
    </w:p>
    <w:p w14:paraId="132858A6" w14:textId="3611A895"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_Toc151979334 \h </w:instrText>
      </w:r>
      <w:r>
        <w:rPr>
          <w:noProof/>
        </w:rPr>
      </w:r>
      <w:r>
        <w:rPr>
          <w:noProof/>
        </w:rPr>
        <w:fldChar w:fldCharType="separate"/>
      </w:r>
      <w:r>
        <w:rPr>
          <w:noProof/>
        </w:rPr>
        <w:t>23</w:t>
      </w:r>
      <w:r>
        <w:rPr>
          <w:noProof/>
        </w:rPr>
        <w:fldChar w:fldCharType="end"/>
      </w:r>
    </w:p>
    <w:p w14:paraId="0DDD8C02" w14:textId="036F8CC4"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_Toc151979335 \h </w:instrText>
      </w:r>
      <w:r>
        <w:rPr>
          <w:noProof/>
        </w:rPr>
      </w:r>
      <w:r>
        <w:rPr>
          <w:noProof/>
        </w:rPr>
        <w:fldChar w:fldCharType="separate"/>
      </w:r>
      <w:r>
        <w:rPr>
          <w:noProof/>
        </w:rPr>
        <w:t>23</w:t>
      </w:r>
      <w:r>
        <w:rPr>
          <w:noProof/>
        </w:rPr>
        <w:fldChar w:fldCharType="end"/>
      </w:r>
    </w:p>
    <w:p w14:paraId="0750E8F2" w14:textId="2452BD4D"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_Toc151979336 \h </w:instrText>
      </w:r>
      <w:r>
        <w:rPr>
          <w:noProof/>
        </w:rPr>
      </w:r>
      <w:r>
        <w:rPr>
          <w:noProof/>
        </w:rPr>
        <w:fldChar w:fldCharType="separate"/>
      </w:r>
      <w:r>
        <w:rPr>
          <w:noProof/>
        </w:rPr>
        <w:t>23</w:t>
      </w:r>
      <w:r>
        <w:rPr>
          <w:noProof/>
        </w:rPr>
        <w:fldChar w:fldCharType="end"/>
      </w:r>
    </w:p>
    <w:p w14:paraId="46053294" w14:textId="71CB7A3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_Toc151979337 \h </w:instrText>
      </w:r>
      <w:r>
        <w:rPr>
          <w:noProof/>
        </w:rPr>
      </w:r>
      <w:r>
        <w:rPr>
          <w:noProof/>
        </w:rPr>
        <w:fldChar w:fldCharType="separate"/>
      </w:r>
      <w:r>
        <w:rPr>
          <w:noProof/>
        </w:rPr>
        <w:t>23</w:t>
      </w:r>
      <w:r>
        <w:rPr>
          <w:noProof/>
        </w:rPr>
        <w:fldChar w:fldCharType="end"/>
      </w:r>
    </w:p>
    <w:p w14:paraId="5072271D" w14:textId="392A9D8F"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_Toc151979338 \h </w:instrText>
      </w:r>
      <w:r>
        <w:rPr>
          <w:noProof/>
        </w:rPr>
      </w:r>
      <w:r>
        <w:rPr>
          <w:noProof/>
        </w:rPr>
        <w:fldChar w:fldCharType="separate"/>
      </w:r>
      <w:r>
        <w:rPr>
          <w:noProof/>
        </w:rPr>
        <w:t>24</w:t>
      </w:r>
      <w:r>
        <w:rPr>
          <w:noProof/>
        </w:rPr>
        <w:fldChar w:fldCharType="end"/>
      </w:r>
    </w:p>
    <w:p w14:paraId="46536B16" w14:textId="47BFE59A"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_Toc151979339 \h </w:instrText>
      </w:r>
      <w:r>
        <w:rPr>
          <w:noProof/>
        </w:rPr>
      </w:r>
      <w:r>
        <w:rPr>
          <w:noProof/>
        </w:rPr>
        <w:fldChar w:fldCharType="separate"/>
      </w:r>
      <w:r>
        <w:rPr>
          <w:noProof/>
        </w:rPr>
        <w:t>24</w:t>
      </w:r>
      <w:r>
        <w:rPr>
          <w:noProof/>
        </w:rPr>
        <w:fldChar w:fldCharType="end"/>
      </w:r>
    </w:p>
    <w:p w14:paraId="094005E2" w14:textId="6098E946"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_Toc151979340 \h </w:instrText>
      </w:r>
      <w:r>
        <w:rPr>
          <w:noProof/>
        </w:rPr>
      </w:r>
      <w:r>
        <w:rPr>
          <w:noProof/>
        </w:rPr>
        <w:fldChar w:fldCharType="separate"/>
      </w:r>
      <w:r>
        <w:rPr>
          <w:noProof/>
        </w:rPr>
        <w:t>24</w:t>
      </w:r>
      <w:r>
        <w:rPr>
          <w:noProof/>
        </w:rPr>
        <w:fldChar w:fldCharType="end"/>
      </w:r>
    </w:p>
    <w:p w14:paraId="782E6F3D" w14:textId="668DA4E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_Toc151979341 \h </w:instrText>
      </w:r>
      <w:r>
        <w:rPr>
          <w:noProof/>
        </w:rPr>
      </w:r>
      <w:r>
        <w:rPr>
          <w:noProof/>
        </w:rPr>
        <w:fldChar w:fldCharType="separate"/>
      </w:r>
      <w:r>
        <w:rPr>
          <w:noProof/>
        </w:rPr>
        <w:t>24</w:t>
      </w:r>
      <w:r>
        <w:rPr>
          <w:noProof/>
        </w:rPr>
        <w:fldChar w:fldCharType="end"/>
      </w:r>
    </w:p>
    <w:p w14:paraId="286E6395" w14:textId="65EC899A"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_Toc151979342 \h </w:instrText>
      </w:r>
      <w:r>
        <w:rPr>
          <w:noProof/>
        </w:rPr>
      </w:r>
      <w:r>
        <w:rPr>
          <w:noProof/>
        </w:rPr>
        <w:fldChar w:fldCharType="separate"/>
      </w:r>
      <w:r>
        <w:rPr>
          <w:noProof/>
        </w:rPr>
        <w:t>24</w:t>
      </w:r>
      <w:r>
        <w:rPr>
          <w:noProof/>
        </w:rPr>
        <w:fldChar w:fldCharType="end"/>
      </w:r>
    </w:p>
    <w:p w14:paraId="2DEF1EAD" w14:textId="1D1B831D"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_Toc151979343 \h </w:instrText>
      </w:r>
      <w:r>
        <w:rPr>
          <w:noProof/>
        </w:rPr>
      </w:r>
      <w:r>
        <w:rPr>
          <w:noProof/>
        </w:rPr>
        <w:fldChar w:fldCharType="separate"/>
      </w:r>
      <w:r>
        <w:rPr>
          <w:noProof/>
        </w:rPr>
        <w:t>25</w:t>
      </w:r>
      <w:r>
        <w:rPr>
          <w:noProof/>
        </w:rPr>
        <w:fldChar w:fldCharType="end"/>
      </w:r>
    </w:p>
    <w:p w14:paraId="49789AA1" w14:textId="6523609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_Toc151979344 \h </w:instrText>
      </w:r>
      <w:r>
        <w:rPr>
          <w:noProof/>
        </w:rPr>
      </w:r>
      <w:r>
        <w:rPr>
          <w:noProof/>
        </w:rPr>
        <w:fldChar w:fldCharType="separate"/>
      </w:r>
      <w:r>
        <w:rPr>
          <w:noProof/>
        </w:rPr>
        <w:t>25</w:t>
      </w:r>
      <w:r>
        <w:rPr>
          <w:noProof/>
        </w:rPr>
        <w:fldChar w:fldCharType="end"/>
      </w:r>
    </w:p>
    <w:p w14:paraId="32D0ECC7" w14:textId="29D02C6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_Toc151979345 \h </w:instrText>
      </w:r>
      <w:r>
        <w:rPr>
          <w:noProof/>
        </w:rPr>
      </w:r>
      <w:r>
        <w:rPr>
          <w:noProof/>
        </w:rPr>
        <w:fldChar w:fldCharType="separate"/>
      </w:r>
      <w:r>
        <w:rPr>
          <w:noProof/>
        </w:rPr>
        <w:t>25</w:t>
      </w:r>
      <w:r>
        <w:rPr>
          <w:noProof/>
        </w:rPr>
        <w:fldChar w:fldCharType="end"/>
      </w:r>
    </w:p>
    <w:p w14:paraId="1418636A" w14:textId="6E8C0B5A"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_Toc151979346 \h </w:instrText>
      </w:r>
      <w:r>
        <w:rPr>
          <w:noProof/>
        </w:rPr>
      </w:r>
      <w:r>
        <w:rPr>
          <w:noProof/>
        </w:rPr>
        <w:fldChar w:fldCharType="separate"/>
      </w:r>
      <w:r>
        <w:rPr>
          <w:noProof/>
        </w:rPr>
        <w:t>25</w:t>
      </w:r>
      <w:r>
        <w:rPr>
          <w:noProof/>
        </w:rPr>
        <w:fldChar w:fldCharType="end"/>
      </w:r>
    </w:p>
    <w:p w14:paraId="06AA9A2D" w14:textId="2FCAEF1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Structured data types</w:t>
      </w:r>
      <w:r>
        <w:rPr>
          <w:noProof/>
        </w:rPr>
        <w:tab/>
      </w:r>
      <w:r>
        <w:rPr>
          <w:noProof/>
        </w:rPr>
        <w:fldChar w:fldCharType="begin" w:fldLock="1"/>
      </w:r>
      <w:r>
        <w:rPr>
          <w:noProof/>
        </w:rPr>
        <w:instrText xml:space="preserve"> PAGEREF _Toc151979347 \h </w:instrText>
      </w:r>
      <w:r>
        <w:rPr>
          <w:noProof/>
        </w:rPr>
      </w:r>
      <w:r>
        <w:rPr>
          <w:noProof/>
        </w:rPr>
        <w:fldChar w:fldCharType="separate"/>
      </w:r>
      <w:r>
        <w:rPr>
          <w:noProof/>
        </w:rPr>
        <w:t>26</w:t>
      </w:r>
      <w:r>
        <w:rPr>
          <w:noProof/>
        </w:rPr>
        <w:fldChar w:fldCharType="end"/>
      </w:r>
    </w:p>
    <w:p w14:paraId="59E95A75" w14:textId="386F20C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_Toc151979348 \h </w:instrText>
      </w:r>
      <w:r>
        <w:rPr>
          <w:noProof/>
        </w:rPr>
      </w:r>
      <w:r>
        <w:rPr>
          <w:noProof/>
        </w:rPr>
        <w:fldChar w:fldCharType="separate"/>
      </w:r>
      <w:r>
        <w:rPr>
          <w:noProof/>
        </w:rPr>
        <w:t>26</w:t>
      </w:r>
      <w:r>
        <w:rPr>
          <w:noProof/>
        </w:rPr>
        <w:fldChar w:fldCharType="end"/>
      </w:r>
    </w:p>
    <w:p w14:paraId="6840177D" w14:textId="356702A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_Toc151979349 \h </w:instrText>
      </w:r>
      <w:r>
        <w:rPr>
          <w:noProof/>
        </w:rPr>
      </w:r>
      <w:r>
        <w:rPr>
          <w:noProof/>
        </w:rPr>
        <w:fldChar w:fldCharType="separate"/>
      </w:r>
      <w:r>
        <w:rPr>
          <w:noProof/>
        </w:rPr>
        <w:t>26</w:t>
      </w:r>
      <w:r>
        <w:rPr>
          <w:noProof/>
        </w:rPr>
        <w:fldChar w:fldCharType="end"/>
      </w:r>
    </w:p>
    <w:p w14:paraId="7DD20035" w14:textId="45929A7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_Toc151979350 \h </w:instrText>
      </w:r>
      <w:r>
        <w:rPr>
          <w:noProof/>
        </w:rPr>
      </w:r>
      <w:r>
        <w:rPr>
          <w:noProof/>
        </w:rPr>
        <w:fldChar w:fldCharType="separate"/>
      </w:r>
      <w:r>
        <w:rPr>
          <w:noProof/>
        </w:rPr>
        <w:t>27</w:t>
      </w:r>
      <w:r>
        <w:rPr>
          <w:noProof/>
        </w:rPr>
        <w:fldChar w:fldCharType="end"/>
      </w:r>
    </w:p>
    <w:p w14:paraId="7C5EDD5F" w14:textId="18AD9AF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_Toc151979351 \h </w:instrText>
      </w:r>
      <w:r>
        <w:rPr>
          <w:noProof/>
        </w:rPr>
      </w:r>
      <w:r>
        <w:rPr>
          <w:noProof/>
        </w:rPr>
        <w:fldChar w:fldCharType="separate"/>
      </w:r>
      <w:r>
        <w:rPr>
          <w:noProof/>
        </w:rPr>
        <w:t>28</w:t>
      </w:r>
      <w:r>
        <w:rPr>
          <w:noProof/>
        </w:rPr>
        <w:fldChar w:fldCharType="end"/>
      </w:r>
    </w:p>
    <w:p w14:paraId="5E5F89E9" w14:textId="75133EE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_Toc151979352 \h </w:instrText>
      </w:r>
      <w:r>
        <w:rPr>
          <w:noProof/>
        </w:rPr>
      </w:r>
      <w:r>
        <w:rPr>
          <w:noProof/>
        </w:rPr>
        <w:fldChar w:fldCharType="separate"/>
      </w:r>
      <w:r>
        <w:rPr>
          <w:noProof/>
        </w:rPr>
        <w:t>28</w:t>
      </w:r>
      <w:r>
        <w:rPr>
          <w:noProof/>
        </w:rPr>
        <w:fldChar w:fldCharType="end"/>
      </w:r>
    </w:p>
    <w:p w14:paraId="123A87FD" w14:textId="70672813"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Simple data types and enumerations</w:t>
      </w:r>
      <w:r>
        <w:rPr>
          <w:noProof/>
        </w:rPr>
        <w:tab/>
      </w:r>
      <w:r>
        <w:rPr>
          <w:noProof/>
        </w:rPr>
        <w:fldChar w:fldCharType="begin" w:fldLock="1"/>
      </w:r>
      <w:r>
        <w:rPr>
          <w:noProof/>
        </w:rPr>
        <w:instrText xml:space="preserve"> PAGEREF _Toc151979353 \h </w:instrText>
      </w:r>
      <w:r>
        <w:rPr>
          <w:noProof/>
        </w:rPr>
      </w:r>
      <w:r>
        <w:rPr>
          <w:noProof/>
        </w:rPr>
        <w:fldChar w:fldCharType="separate"/>
      </w:r>
      <w:r>
        <w:rPr>
          <w:noProof/>
        </w:rPr>
        <w:t>29</w:t>
      </w:r>
      <w:r>
        <w:rPr>
          <w:noProof/>
        </w:rPr>
        <w:fldChar w:fldCharType="end"/>
      </w:r>
    </w:p>
    <w:p w14:paraId="6A7FAE4E" w14:textId="7CC3796E"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_Toc151979354 \h </w:instrText>
      </w:r>
      <w:r>
        <w:rPr>
          <w:noProof/>
        </w:rPr>
      </w:r>
      <w:r>
        <w:rPr>
          <w:noProof/>
        </w:rPr>
        <w:fldChar w:fldCharType="separate"/>
      </w:r>
      <w:r>
        <w:rPr>
          <w:noProof/>
        </w:rPr>
        <w:t>29</w:t>
      </w:r>
      <w:r>
        <w:rPr>
          <w:noProof/>
        </w:rPr>
        <w:fldChar w:fldCharType="end"/>
      </w:r>
    </w:p>
    <w:p w14:paraId="3F4EC56C" w14:textId="1FFD2143"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_Toc151979355 \h </w:instrText>
      </w:r>
      <w:r>
        <w:rPr>
          <w:noProof/>
        </w:rPr>
      </w:r>
      <w:r>
        <w:rPr>
          <w:noProof/>
        </w:rPr>
        <w:fldChar w:fldCharType="separate"/>
      </w:r>
      <w:r>
        <w:rPr>
          <w:noProof/>
        </w:rPr>
        <w:t>29</w:t>
      </w:r>
      <w:r>
        <w:rPr>
          <w:noProof/>
        </w:rPr>
        <w:fldChar w:fldCharType="end"/>
      </w:r>
    </w:p>
    <w:p w14:paraId="4BF886F7" w14:textId="582CED2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_Toc151979356 \h </w:instrText>
      </w:r>
      <w:r>
        <w:rPr>
          <w:noProof/>
        </w:rPr>
      </w:r>
      <w:r>
        <w:rPr>
          <w:noProof/>
        </w:rPr>
        <w:fldChar w:fldCharType="separate"/>
      </w:r>
      <w:r>
        <w:rPr>
          <w:noProof/>
        </w:rPr>
        <w:t>29</w:t>
      </w:r>
      <w:r>
        <w:rPr>
          <w:noProof/>
        </w:rPr>
        <w:fldChar w:fldCharType="end"/>
      </w:r>
    </w:p>
    <w:p w14:paraId="185E9D8E" w14:textId="54904BB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_Toc151979357 \h </w:instrText>
      </w:r>
      <w:r>
        <w:rPr>
          <w:noProof/>
        </w:rPr>
      </w:r>
      <w:r>
        <w:rPr>
          <w:noProof/>
        </w:rPr>
        <w:fldChar w:fldCharType="separate"/>
      </w:r>
      <w:r>
        <w:rPr>
          <w:noProof/>
        </w:rPr>
        <w:t>29</w:t>
      </w:r>
      <w:r>
        <w:rPr>
          <w:noProof/>
        </w:rPr>
        <w:fldChar w:fldCharType="end"/>
      </w:r>
    </w:p>
    <w:p w14:paraId="00CF12AD" w14:textId="2C71A18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_Toc151979358 \h </w:instrText>
      </w:r>
      <w:r>
        <w:rPr>
          <w:noProof/>
        </w:rPr>
      </w:r>
      <w:r>
        <w:rPr>
          <w:noProof/>
        </w:rPr>
        <w:fldChar w:fldCharType="separate"/>
      </w:r>
      <w:r>
        <w:rPr>
          <w:noProof/>
        </w:rPr>
        <w:t>29</w:t>
      </w:r>
      <w:r>
        <w:rPr>
          <w:noProof/>
        </w:rPr>
        <w:fldChar w:fldCharType="end"/>
      </w:r>
    </w:p>
    <w:p w14:paraId="230C3245" w14:textId="110C9A39"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_Toc151979359 \h </w:instrText>
      </w:r>
      <w:r>
        <w:rPr>
          <w:noProof/>
        </w:rPr>
      </w:r>
      <w:r>
        <w:rPr>
          <w:noProof/>
        </w:rPr>
        <w:fldChar w:fldCharType="separate"/>
      </w:r>
      <w:r>
        <w:rPr>
          <w:noProof/>
        </w:rPr>
        <w:t>29</w:t>
      </w:r>
      <w:r>
        <w:rPr>
          <w:noProof/>
        </w:rPr>
        <w:fldChar w:fldCharType="end"/>
      </w:r>
    </w:p>
    <w:p w14:paraId="25F1361E" w14:textId="25A2D25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_Toc151979360 \h </w:instrText>
      </w:r>
      <w:r>
        <w:rPr>
          <w:noProof/>
        </w:rPr>
      </w:r>
      <w:r>
        <w:rPr>
          <w:noProof/>
        </w:rPr>
        <w:fldChar w:fldCharType="separate"/>
      </w:r>
      <w:r>
        <w:rPr>
          <w:noProof/>
        </w:rPr>
        <w:t>29</w:t>
      </w:r>
      <w:r>
        <w:rPr>
          <w:noProof/>
        </w:rPr>
        <w:fldChar w:fldCharType="end"/>
      </w:r>
    </w:p>
    <w:p w14:paraId="31B5F2F4" w14:textId="53031C5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_Toc151979361 \h </w:instrText>
      </w:r>
      <w:r>
        <w:rPr>
          <w:noProof/>
        </w:rPr>
      </w:r>
      <w:r>
        <w:rPr>
          <w:noProof/>
        </w:rPr>
        <w:fldChar w:fldCharType="separate"/>
      </w:r>
      <w:r>
        <w:rPr>
          <w:noProof/>
        </w:rPr>
        <w:t>30</w:t>
      </w:r>
      <w:r>
        <w:rPr>
          <w:noProof/>
        </w:rPr>
        <w:fldChar w:fldCharType="end"/>
      </w:r>
    </w:p>
    <w:p w14:paraId="2C3658DD" w14:textId="4FA3A4A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_Toc151979362 \h </w:instrText>
      </w:r>
      <w:r>
        <w:rPr>
          <w:noProof/>
        </w:rPr>
      </w:r>
      <w:r>
        <w:rPr>
          <w:noProof/>
        </w:rPr>
        <w:fldChar w:fldCharType="separate"/>
      </w:r>
      <w:r>
        <w:rPr>
          <w:noProof/>
        </w:rPr>
        <w:t>30</w:t>
      </w:r>
      <w:r>
        <w:rPr>
          <w:noProof/>
        </w:rPr>
        <w:fldChar w:fldCharType="end"/>
      </w:r>
    </w:p>
    <w:p w14:paraId="3BFBECCA" w14:textId="602F5DC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_Toc151979363 \h </w:instrText>
      </w:r>
      <w:r>
        <w:rPr>
          <w:noProof/>
        </w:rPr>
      </w:r>
      <w:r>
        <w:rPr>
          <w:noProof/>
        </w:rPr>
        <w:fldChar w:fldCharType="separate"/>
      </w:r>
      <w:r>
        <w:rPr>
          <w:noProof/>
        </w:rPr>
        <w:t>30</w:t>
      </w:r>
      <w:r>
        <w:rPr>
          <w:noProof/>
        </w:rPr>
        <w:fldChar w:fldCharType="end"/>
      </w:r>
    </w:p>
    <w:p w14:paraId="4AB7E30D" w14:textId="025B69A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_Toc151979364 \h </w:instrText>
      </w:r>
      <w:r>
        <w:rPr>
          <w:noProof/>
        </w:rPr>
      </w:r>
      <w:r>
        <w:rPr>
          <w:noProof/>
        </w:rPr>
        <w:fldChar w:fldCharType="separate"/>
      </w:r>
      <w:r>
        <w:rPr>
          <w:noProof/>
        </w:rPr>
        <w:t>30</w:t>
      </w:r>
      <w:r>
        <w:rPr>
          <w:noProof/>
        </w:rPr>
        <w:fldChar w:fldCharType="end"/>
      </w:r>
    </w:p>
    <w:p w14:paraId="0B8E4DD5" w14:textId="264284F2" w:rsidR="007233B9" w:rsidRDefault="007233B9" w:rsidP="007233B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_Toc151979365 \h </w:instrText>
      </w:r>
      <w:r>
        <w:rPr>
          <w:noProof/>
        </w:rPr>
      </w:r>
      <w:r>
        <w:rPr>
          <w:noProof/>
        </w:rPr>
        <w:fldChar w:fldCharType="separate"/>
      </w:r>
      <w:r>
        <w:rPr>
          <w:noProof/>
        </w:rPr>
        <w:t>31</w:t>
      </w:r>
      <w:r>
        <w:rPr>
          <w:noProof/>
        </w:rPr>
        <w:fldChar w:fldCharType="end"/>
      </w:r>
    </w:p>
    <w:p w14:paraId="6D4C8B44" w14:textId="3BEDB794"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_Toc151979366 \h </w:instrText>
      </w:r>
      <w:r>
        <w:rPr>
          <w:noProof/>
        </w:rPr>
      </w:r>
      <w:r>
        <w:rPr>
          <w:noProof/>
        </w:rPr>
        <w:fldChar w:fldCharType="separate"/>
      </w:r>
      <w:r>
        <w:rPr>
          <w:noProof/>
        </w:rPr>
        <w:t>31</w:t>
      </w:r>
      <w:r>
        <w:rPr>
          <w:noProof/>
        </w:rPr>
        <w:fldChar w:fldCharType="end"/>
      </w:r>
    </w:p>
    <w:p w14:paraId="2C8793F5" w14:textId="5E86F3CE"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_Toc151979367 \h </w:instrText>
      </w:r>
      <w:r>
        <w:rPr>
          <w:noProof/>
        </w:rPr>
      </w:r>
      <w:r>
        <w:rPr>
          <w:noProof/>
        </w:rPr>
        <w:fldChar w:fldCharType="separate"/>
      </w:r>
      <w:r>
        <w:rPr>
          <w:noProof/>
        </w:rPr>
        <w:t>31</w:t>
      </w:r>
      <w:r>
        <w:rPr>
          <w:noProof/>
        </w:rPr>
        <w:fldChar w:fldCharType="end"/>
      </w:r>
    </w:p>
    <w:p w14:paraId="6843F957" w14:textId="2FDBCCFC"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_Toc151979368 \h </w:instrText>
      </w:r>
      <w:r>
        <w:rPr>
          <w:noProof/>
        </w:rPr>
      </w:r>
      <w:r>
        <w:rPr>
          <w:noProof/>
        </w:rPr>
        <w:fldChar w:fldCharType="separate"/>
      </w:r>
      <w:r>
        <w:rPr>
          <w:noProof/>
        </w:rPr>
        <w:t>34</w:t>
      </w:r>
      <w:r>
        <w:rPr>
          <w:noProof/>
        </w:rPr>
        <w:fldChar w:fldCharType="end"/>
      </w:r>
    </w:p>
    <w:p w14:paraId="12C1688F" w14:textId="645C748E" w:rsidR="007233B9" w:rsidRDefault="007233B9" w:rsidP="007233B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_Toc151979369 \h </w:instrText>
      </w:r>
      <w:r>
        <w:rPr>
          <w:noProof/>
        </w:rPr>
      </w:r>
      <w:r>
        <w:rPr>
          <w:noProof/>
        </w:rPr>
        <w:fldChar w:fldCharType="separate"/>
      </w:r>
      <w:r>
        <w:rPr>
          <w:noProof/>
        </w:rPr>
        <w:t>38</w:t>
      </w:r>
      <w:r>
        <w:rPr>
          <w:noProof/>
        </w:rPr>
        <w:fldChar w:fldCharType="end"/>
      </w:r>
    </w:p>
    <w:p w14:paraId="79B6A06A" w14:textId="20D4E348"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51979256"/>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51979257"/>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51979258"/>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25D0BB83" w14:textId="28B8C6E0" w:rsidR="005A636E" w:rsidRDefault="007D5A8A" w:rsidP="007233B9">
      <w:pPr>
        <w:pStyle w:val="EX"/>
      </w:pPr>
      <w:r>
        <w:t>[</w:t>
      </w:r>
      <w:r w:rsidR="00F2258B">
        <w:t>16</w:t>
      </w:r>
      <w:r>
        <w:t>]</w:t>
      </w:r>
      <w:r>
        <w:tab/>
      </w:r>
      <w:r w:rsidRPr="00690A26">
        <w:t>3GPP TS 29.571: "5G System; Common Data Types for Service Based Interfaces; Stage 3".</w:t>
      </w:r>
    </w:p>
    <w:p w14:paraId="489660D0" w14:textId="77777777" w:rsidR="007B3457" w:rsidRDefault="00000000">
      <w:pPr>
        <w:pStyle w:val="Heading1"/>
      </w:pPr>
      <w:bookmarkStart w:id="23" w:name="_Toc510696580"/>
      <w:bookmarkStart w:id="24" w:name="_Toc35971372"/>
      <w:bookmarkStart w:id="25" w:name="_Toc151979259"/>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51979260"/>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51979261"/>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2" w:name="_Toc510696583"/>
      <w:bookmarkStart w:id="33" w:name="_Toc35971375"/>
      <w:bookmarkStart w:id="34" w:name="_Toc151979262"/>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5" w:name="_Toc510696584"/>
      <w:bookmarkStart w:id="36" w:name="_Toc35971376"/>
      <w:bookmarkStart w:id="37" w:name="_Toc151979263"/>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8.95pt;height:65.9pt" o:ole="">
            <v:imagedata r:id="rId13" o:title=""/>
          </v:shape>
          <o:OLEObject Type="Embed" ProgID="Visio.Drawing.11" ShapeID="_x0000_i1027" DrawAspect="Content" ObjectID="_1762592553"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39" w:name="_Toc35971377"/>
      <w:bookmarkStart w:id="40" w:name="_Toc510696585"/>
      <w:bookmarkStart w:id="41" w:name="_Toc151979264"/>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51979265"/>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51979266"/>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51979267"/>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51979268"/>
      <w:r w:rsidRPr="009E4880">
        <w:t>5.2.2</w:t>
      </w:r>
      <w:r w:rsidRPr="009E4880">
        <w:tab/>
        <w:t>Service Operations</w:t>
      </w:r>
      <w:bookmarkEnd w:id="47"/>
    </w:p>
    <w:p w14:paraId="54469F35" w14:textId="77777777" w:rsidR="009E4880" w:rsidRPr="009E4880" w:rsidRDefault="009E4880" w:rsidP="007C500A">
      <w:pPr>
        <w:pStyle w:val="Heading4"/>
      </w:pPr>
      <w:bookmarkStart w:id="48" w:name="_Toc151979269"/>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51979270"/>
      <w:r w:rsidRPr="00B910B8">
        <w:t>5.2.2.1A</w:t>
      </w:r>
      <w:r w:rsidRPr="00B910B8">
        <w:tab/>
        <w:t>Subscribe</w:t>
      </w:r>
      <w:bookmarkEnd w:id="50"/>
    </w:p>
    <w:p w14:paraId="53EB296B" w14:textId="7E17D689" w:rsidR="009E4880" w:rsidRPr="00B910B8" w:rsidRDefault="000107D1" w:rsidP="00B910B8">
      <w:r w:rsidRPr="00B910B8">
        <w:t>This is a pseudo operation, the DCSF 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1" w:name="_Toc151979271"/>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51979272"/>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51979273"/>
      <w:bookmarkEnd w:id="43"/>
      <w:bookmarkEnd w:id="44"/>
      <w:r w:rsidRPr="00B910B8">
        <w:t>5.2.2.2.2</w:t>
      </w:r>
      <w:r w:rsidRPr="00B910B8">
        <w:tab/>
        <w:t>Notification for Session Event</w:t>
      </w:r>
      <w:bookmarkEnd w:id="55"/>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75pt;height:106.65pt" o:ole="">
            <v:imagedata r:id="rId15" o:title=""/>
          </v:shape>
          <o:OLEObject Type="Embed" ProgID="Visio.Drawing.11" ShapeID="_x0000_i1028" DrawAspect="Content" ObjectID="_1762592554"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1A8D7AE5" w:rsidR="00860335" w:rsidRPr="00B910B8" w:rsidRDefault="00860335" w:rsidP="00B910B8">
      <w:pPr>
        <w:pStyle w:val="B1"/>
      </w:pPr>
      <w:r w:rsidRPr="00B910B8">
        <w:t>1.</w:t>
      </w:r>
      <w:r w:rsidRPr="00B910B8">
        <w:tab/>
        <w:t xml:space="preserve">The IMS AS shall send a POST request to the SessionEventNotificationUri as specified in </w:t>
      </w:r>
      <w:r w:rsidR="007233B9" w:rsidRPr="00B910B8">
        <w:t>clause</w:t>
      </w:r>
      <w:r w:rsidR="007233B9">
        <w:t> </w:t>
      </w:r>
      <w:r w:rsidR="007233B9" w:rsidRPr="00B910B8">
        <w:t>5</w:t>
      </w:r>
      <w:r w:rsidRPr="00B910B8">
        <w:t>.2.2.2A.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51979274"/>
      <w:bookmarkEnd w:id="53"/>
      <w:bookmarkEnd w:id="54"/>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51979275"/>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51979276"/>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51979277"/>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51979278"/>
      <w:r w:rsidRPr="00577A16">
        <w:t>5.3.2.2</w:t>
      </w:r>
      <w:r w:rsidRPr="00577A16">
        <w:tab/>
        <w:t>MediaInstruction</w:t>
      </w:r>
      <w:bookmarkEnd w:id="61"/>
    </w:p>
    <w:p w14:paraId="55A4BD13" w14:textId="77777777" w:rsidR="00577A16" w:rsidRPr="00577A16" w:rsidRDefault="00577A16" w:rsidP="007C500A">
      <w:pPr>
        <w:pStyle w:val="Heading5"/>
      </w:pPr>
      <w:bookmarkStart w:id="62" w:name="_Toc151979279"/>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51979280"/>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7pt;height:106.65pt" o:ole="">
            <v:imagedata r:id="rId17" o:title=""/>
          </v:shape>
          <o:OLEObject Type="Embed" ProgID="Visio.Drawing.15" ShapeID="_x0000_i1029" DrawAspect="Content" ObjectID="_1762592555"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414AB65F" w14:textId="39D4434A" w:rsidR="007B3457" w:rsidRDefault="0027398A">
      <w:r w:rsidRPr="00B06F7A">
        <w:lastRenderedPageBreak/>
        <w:t>On failure, the appropriate HTTP status code indicating the error shall be returned and appropriate additional error information should be returned in the POST response body.</w:t>
      </w:r>
    </w:p>
    <w:p w14:paraId="6A433F70" w14:textId="77777777" w:rsidR="007B3457" w:rsidRDefault="00000000">
      <w:pPr>
        <w:pStyle w:val="Heading1"/>
      </w:pPr>
      <w:bookmarkStart w:id="64" w:name="_Toc35971389"/>
      <w:bookmarkStart w:id="65" w:name="_Toc510696597"/>
      <w:bookmarkStart w:id="66" w:name="_Toc151979281"/>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35971398"/>
      <w:bookmarkStart w:id="70" w:name="_Toc510696607"/>
      <w:bookmarkStart w:id="71" w:name="_Toc151979282"/>
      <w:r w:rsidRPr="00241C78">
        <w:t>6.1</w:t>
      </w:r>
      <w:r w:rsidRPr="00241C78">
        <w:tab/>
        <w:t>Nimsas_SessionEventControl Service API</w:t>
      </w:r>
      <w:bookmarkEnd w:id="67"/>
      <w:bookmarkEnd w:id="68"/>
      <w:bookmarkEnd w:id="71"/>
    </w:p>
    <w:p w14:paraId="643F5612" w14:textId="77777777" w:rsidR="00241C78" w:rsidRPr="00241C78" w:rsidRDefault="00241C78" w:rsidP="007C500A">
      <w:pPr>
        <w:pStyle w:val="Heading3"/>
      </w:pPr>
      <w:bookmarkStart w:id="72" w:name="_Toc82676356"/>
      <w:bookmarkStart w:id="73" w:name="_Toc130836127"/>
      <w:bookmarkStart w:id="74" w:name="_Toc151979283"/>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51979284"/>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51979285"/>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51979286"/>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51979287"/>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51979288"/>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51979289"/>
      <w:r w:rsidRPr="00241C78">
        <w:lastRenderedPageBreak/>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51979290"/>
      <w:r>
        <w:t>6.1.3</w:t>
      </w:r>
      <w:r>
        <w:tab/>
        <w:t>Resources</w:t>
      </w:r>
      <w:bookmarkEnd w:id="69"/>
      <w:bookmarkEnd w:id="70"/>
      <w:bookmarkEnd w:id="93"/>
    </w:p>
    <w:p w14:paraId="29CC1792" w14:textId="77777777" w:rsidR="007B3457" w:rsidRDefault="00000000">
      <w:pPr>
        <w:pStyle w:val="Heading4"/>
      </w:pPr>
      <w:bookmarkStart w:id="94" w:name="_Toc510696608"/>
      <w:bookmarkStart w:id="95" w:name="_Toc35971399"/>
      <w:bookmarkStart w:id="96" w:name="_Toc510696609"/>
      <w:bookmarkStart w:id="97" w:name="_Toc35971400"/>
      <w:bookmarkStart w:id="98" w:name="_Toc151979291"/>
      <w:r>
        <w:t>6.1.3.1</w:t>
      </w:r>
      <w:r>
        <w:tab/>
        <w:t>Overview</w:t>
      </w:r>
      <w:bookmarkEnd w:id="94"/>
      <w:bookmarkEnd w:id="95"/>
      <w:bookmarkEnd w:id="9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6.85pt;height:95.1pt" o:ole="">
            <v:imagedata r:id="rId19" o:title=""/>
          </v:shape>
          <o:OLEObject Type="Embed" ProgID="Visio.Drawing.15" ShapeID="_x0000_i1030" DrawAspect="Content" ObjectID="_1762592556"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510696610"/>
      <w:bookmarkStart w:id="100" w:name="_Toc35971401"/>
      <w:bookmarkStart w:id="101" w:name="_Toc151979292"/>
      <w:bookmarkEnd w:id="96"/>
      <w:bookmarkEnd w:id="97"/>
      <w:r w:rsidRPr="00B910B8">
        <w:t>6.1.3.2</w:t>
      </w:r>
      <w:r w:rsidRPr="00B910B8">
        <w:tab/>
        <w:t>Resource: Session Event Subscriptions</w:t>
      </w:r>
      <w:bookmarkEnd w:id="101"/>
    </w:p>
    <w:p w14:paraId="3E133B16" w14:textId="77777777" w:rsidR="007B3457" w:rsidRDefault="00000000">
      <w:pPr>
        <w:pStyle w:val="Heading5"/>
      </w:pPr>
      <w:bookmarkStart w:id="102" w:name="_Toc151979293"/>
      <w:r>
        <w:t>6.1.3.2.1</w:t>
      </w:r>
      <w:r>
        <w:tab/>
        <w:t>Description</w:t>
      </w:r>
      <w:bookmarkEnd w:id="99"/>
      <w:bookmarkEnd w:id="100"/>
      <w:bookmarkEnd w:id="102"/>
    </w:p>
    <w:p w14:paraId="4AAC1B7D" w14:textId="77777777" w:rsidR="007B3457" w:rsidRDefault="00000000">
      <w:pPr>
        <w:pStyle w:val="Heading5"/>
      </w:pPr>
      <w:bookmarkStart w:id="103" w:name="_Toc35971402"/>
      <w:bookmarkStart w:id="104" w:name="_Toc35971403"/>
      <w:bookmarkStart w:id="105" w:name="_Toc510696612"/>
      <w:bookmarkStart w:id="106" w:name="_Toc151979294"/>
      <w:r>
        <w:t>6.1.3.2.2</w:t>
      </w:r>
      <w:r>
        <w:tab/>
        <w:t>Resource Definition</w:t>
      </w:r>
      <w:bookmarkEnd w:id="103"/>
      <w:bookmarkEnd w:id="106"/>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51979295"/>
      <w:r>
        <w:t>6.1.3.2.3</w:t>
      </w:r>
      <w:r>
        <w:tab/>
        <w:t>Resource Standard Methods</w:t>
      </w:r>
      <w:bookmarkEnd w:id="104"/>
      <w:bookmarkEnd w:id="105"/>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51979296"/>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51979297"/>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51979298"/>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51979299"/>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35971421"/>
      <w:bookmarkStart w:id="129" w:name="_Toc151979300"/>
      <w:r w:rsidRPr="00B910B8">
        <w:t>6.1.5.2</w:t>
      </w:r>
      <w:r w:rsidRPr="00B910B8">
        <w:tab/>
        <w:t>Session Event Notification</w:t>
      </w:r>
      <w:bookmarkEnd w:id="129"/>
    </w:p>
    <w:p w14:paraId="1FDC3489" w14:textId="77777777" w:rsidR="00834179" w:rsidRPr="00B910B8" w:rsidRDefault="00834179" w:rsidP="00B910B8">
      <w:pPr>
        <w:pStyle w:val="Heading5"/>
      </w:pPr>
      <w:bookmarkStart w:id="130" w:name="_Toc151979301"/>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51979302"/>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51979303"/>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51979304"/>
      <w:bookmarkEnd w:id="126"/>
      <w:bookmarkEnd w:id="128"/>
      <w:r>
        <w:lastRenderedPageBreak/>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35971429"/>
      <w:bookmarkStart w:id="138" w:name="_Toc510696634"/>
      <w:bookmarkStart w:id="139" w:name="_Toc151979305"/>
      <w:r>
        <w:t>6.1.6.1</w:t>
      </w:r>
      <w:r>
        <w:tab/>
        <w:t>General</w:t>
      </w:r>
      <w:bookmarkEnd w:id="135"/>
      <w:bookmarkEnd w:id="136"/>
      <w:bookmarkEnd w:id="13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51979306"/>
      <w:r>
        <w:rPr>
          <w:lang w:val="en-US"/>
        </w:rPr>
        <w:t>6.1.6.2</w:t>
      </w:r>
      <w:r>
        <w:rPr>
          <w:lang w:val="en-US"/>
        </w:rPr>
        <w:tab/>
        <w:t>Structured data types</w:t>
      </w:r>
      <w:bookmarkEnd w:id="137"/>
      <w:bookmarkEnd w:id="138"/>
      <w:bookmarkEnd w:id="141"/>
    </w:p>
    <w:p w14:paraId="44E52C36" w14:textId="77777777" w:rsidR="007B3457" w:rsidRDefault="00000000">
      <w:pPr>
        <w:pStyle w:val="Heading5"/>
      </w:pPr>
      <w:bookmarkStart w:id="142" w:name="_Toc151979307"/>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51979308"/>
      <w:r>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51979309"/>
      <w:r>
        <w:lastRenderedPageBreak/>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51979310"/>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51979311"/>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C009560" w:rsidR="00D93AE2" w:rsidRPr="00B910B8" w:rsidRDefault="0062312F" w:rsidP="00B910B8">
            <w:pPr>
              <w:pStyle w:val="TAL"/>
            </w:pPr>
            <w:r>
              <w:t>Dc</w:t>
            </w:r>
            <w:r w:rsidR="00D93AE2"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06052C27" w:rsidR="00D93AE2" w:rsidRPr="00B910B8" w:rsidRDefault="00D93AE2" w:rsidP="00B910B8">
      <w:pPr>
        <w:pStyle w:val="Heading5"/>
      </w:pPr>
      <w:bookmarkStart w:id="153" w:name="_Toc151979312"/>
      <w:r w:rsidRPr="00B910B8">
        <w:t>6.1.6.2.6</w:t>
      </w:r>
      <w:r w:rsidRPr="00B910B8">
        <w:tab/>
        <w:t xml:space="preserve">Type: </w:t>
      </w:r>
      <w:r w:rsidR="0062312F">
        <w:t>Dc</w:t>
      </w:r>
      <w:r w:rsidRPr="00B910B8">
        <w:t>MediaSpecification</w:t>
      </w:r>
      <w:bookmarkEnd w:id="153"/>
    </w:p>
    <w:p w14:paraId="72BA692D" w14:textId="24765596" w:rsidR="00D93AE2" w:rsidRPr="00B910B8" w:rsidRDefault="00D93AE2" w:rsidP="00B910B8">
      <w:pPr>
        <w:pStyle w:val="TH"/>
        <w:rPr>
          <w:b w:val="0"/>
        </w:rPr>
      </w:pPr>
      <w:r w:rsidRPr="00B910B8">
        <w:t xml:space="preserve">Table 6.1.6.2.6-1: Definition of type </w:t>
      </w:r>
      <w:r w:rsidR="0062312F">
        <w:t>Dc</w:t>
      </w:r>
      <w:r w:rsidRPr="00B910B8">
        <w:t>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51979313"/>
      <w:r>
        <w:rPr>
          <w:lang w:val="en-US"/>
        </w:rPr>
        <w:lastRenderedPageBreak/>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51979314"/>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51979315"/>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51979316"/>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51979317"/>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51979318"/>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51979319"/>
      <w:r w:rsidRPr="00B910B8">
        <w:lastRenderedPageBreak/>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5197932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51979321"/>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51979322"/>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182" w:name="_Toc35971444"/>
      <w:bookmarkStart w:id="183" w:name="_Toc151979323"/>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184" w:name="_Toc35971445"/>
      <w:bookmarkStart w:id="185" w:name="_Toc151979324"/>
      <w:r>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Heading4"/>
      </w:pPr>
      <w:bookmarkStart w:id="186" w:name="_Toc35971446"/>
      <w:bookmarkStart w:id="187" w:name="_Toc151979325"/>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51979326"/>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199" w:name="_Toc532994477"/>
      <w:bookmarkStart w:id="200" w:name="_Toc35971448"/>
      <w:bookmarkStart w:id="201" w:name="_Toc510696649"/>
      <w:bookmarkStart w:id="202" w:name="_Toc151979327"/>
      <w:r>
        <w:t>6.1.9</w:t>
      </w:r>
      <w:r>
        <w:tab/>
        <w:t>Security</w:t>
      </w:r>
      <w:bookmarkEnd w:id="199"/>
      <w:bookmarkEnd w:id="200"/>
      <w:bookmarkEnd w:id="202"/>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04" w:name="_Toc151979328"/>
      <w:r w:rsidRPr="00A77E58">
        <w:t>6.2</w:t>
      </w:r>
      <w:r w:rsidRPr="00A77E58">
        <w:tab/>
        <w:t>Nimsas_MediaControl Service API</w:t>
      </w:r>
      <w:bookmarkEnd w:id="204"/>
    </w:p>
    <w:p w14:paraId="4935B296" w14:textId="77777777" w:rsidR="00A77E58" w:rsidRPr="00A77E58" w:rsidRDefault="00A77E58" w:rsidP="007C500A">
      <w:pPr>
        <w:pStyle w:val="Heading3"/>
      </w:pPr>
      <w:bookmarkStart w:id="205" w:name="_Toc151979329"/>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6" w:name="_Toc151979330"/>
      <w:r w:rsidRPr="00A77E58">
        <w:t>6.2.2</w:t>
      </w:r>
      <w:r w:rsidRPr="00A77E58">
        <w:tab/>
        <w:t>Usage of HTTP</w:t>
      </w:r>
      <w:bookmarkEnd w:id="206"/>
    </w:p>
    <w:p w14:paraId="69031023" w14:textId="77777777" w:rsidR="00A77E58" w:rsidRPr="00A77E58" w:rsidRDefault="00A77E58" w:rsidP="007C500A">
      <w:pPr>
        <w:pStyle w:val="Heading4"/>
      </w:pPr>
      <w:bookmarkStart w:id="207" w:name="_Toc151979331"/>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lastRenderedPageBreak/>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08" w:name="_Toc151979332"/>
      <w:r w:rsidRPr="00A77E58">
        <w:t>6.2.2.2</w:t>
      </w:r>
      <w:r w:rsidRPr="00A77E58">
        <w:tab/>
        <w:t>HTTP standard headers</w:t>
      </w:r>
      <w:bookmarkEnd w:id="208"/>
    </w:p>
    <w:p w14:paraId="71D12CB6" w14:textId="77777777" w:rsidR="00A77E58" w:rsidRPr="00A77E58" w:rsidRDefault="00A77E58" w:rsidP="007C500A">
      <w:pPr>
        <w:pStyle w:val="Heading5"/>
      </w:pPr>
      <w:bookmarkStart w:id="209" w:name="_Toc151979333"/>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0" w:name="_Toc151979334"/>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1" w:name="_Toc151979335"/>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2" w:name="_Toc151979336"/>
      <w:bookmarkEnd w:id="201"/>
      <w:bookmarkEnd w:id="203"/>
      <w:r>
        <w:t>6.2.3</w:t>
      </w:r>
      <w:r>
        <w:tab/>
        <w:t>Resources</w:t>
      </w:r>
      <w:bookmarkEnd w:id="212"/>
    </w:p>
    <w:p w14:paraId="296EF546" w14:textId="1B266AE3" w:rsidR="00F11E9C" w:rsidRDefault="00F11E9C" w:rsidP="00F11E9C">
      <w:pPr>
        <w:pStyle w:val="Heading4"/>
      </w:pPr>
      <w:bookmarkStart w:id="213" w:name="_Toc151979337"/>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5pt;height:198.35pt" o:ole="">
            <v:imagedata r:id="rId21" o:title=""/>
          </v:shape>
          <o:OLEObject Type="Embed" ProgID="Visio.Drawing.15" ShapeID="_x0000_i1031" DrawAspect="Content" ObjectID="_1762592557"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lastRenderedPageBreak/>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4" w:name="_Toc151979338"/>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Heading5"/>
      </w:pPr>
      <w:bookmarkStart w:id="215" w:name="_Toc151979339"/>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6" w:name="_Toc151979340"/>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Heading5"/>
      </w:pPr>
      <w:bookmarkStart w:id="219" w:name="_Toc151979341"/>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0" w:name="_Toc151979342"/>
      <w:r>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6" w:name="_Toc151979343"/>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27" w:name="_Toc151979344"/>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28" w:name="_Toc151979345"/>
      <w:r>
        <w:t>6.2.6</w:t>
      </w:r>
      <w:r>
        <w:tab/>
        <w:t>Data Model</w:t>
      </w:r>
      <w:bookmarkEnd w:id="228"/>
    </w:p>
    <w:p w14:paraId="076FEDC6" w14:textId="26832EC3" w:rsidR="00F11E9C" w:rsidRDefault="00F11E9C" w:rsidP="00F11E9C">
      <w:pPr>
        <w:pStyle w:val="Heading4"/>
      </w:pPr>
      <w:bookmarkStart w:id="229" w:name="_Toc151979346"/>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0" w:name="_Toc151979347"/>
      <w:r>
        <w:rPr>
          <w:lang w:val="en-US"/>
        </w:rPr>
        <w:t>6.2.6.2</w:t>
      </w:r>
      <w:r>
        <w:rPr>
          <w:lang w:val="en-US"/>
        </w:rPr>
        <w:tab/>
        <w:t>Structured data types</w:t>
      </w:r>
      <w:bookmarkEnd w:id="230"/>
    </w:p>
    <w:p w14:paraId="32BB694C" w14:textId="59108C24" w:rsidR="00F11E9C" w:rsidRDefault="00F11E9C" w:rsidP="00F11E9C">
      <w:pPr>
        <w:pStyle w:val="Heading5"/>
      </w:pPr>
      <w:bookmarkStart w:id="231" w:name="_Toc151979348"/>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2" w:name="_Toc151979349"/>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3" w:name="_Toc151979350"/>
      <w:r>
        <w:lastRenderedPageBreak/>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4" w:name="_Toc151979351"/>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6" w:name="_Toc151979352"/>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Heading4"/>
        <w:rPr>
          <w:lang w:val="en-US"/>
        </w:rPr>
      </w:pPr>
      <w:bookmarkStart w:id="237" w:name="_Toc151979353"/>
      <w:r>
        <w:rPr>
          <w:lang w:val="en-US"/>
        </w:rPr>
        <w:lastRenderedPageBreak/>
        <w:t>6.2.6.3</w:t>
      </w:r>
      <w:r>
        <w:rPr>
          <w:lang w:val="en-US"/>
        </w:rPr>
        <w:tab/>
        <w:t>Simple data types and enumerations</w:t>
      </w:r>
      <w:bookmarkEnd w:id="237"/>
    </w:p>
    <w:p w14:paraId="2EAAD213" w14:textId="20979F5B" w:rsidR="00F11E9C" w:rsidRDefault="00F11E9C" w:rsidP="00F11E9C">
      <w:pPr>
        <w:pStyle w:val="Heading5"/>
      </w:pPr>
      <w:bookmarkStart w:id="238" w:name="_Toc151979354"/>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39" w:name="_Toc151979355"/>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0" w:name="_Toc151979356"/>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1" w:name="_Toc15197935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2" w:name="_Toc151979358"/>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3" w:name="_Toc151979359"/>
      <w:r>
        <w:t>6.2.7</w:t>
      </w:r>
      <w:r>
        <w:tab/>
        <w:t>Error Handling</w:t>
      </w:r>
      <w:bookmarkEnd w:id="243"/>
    </w:p>
    <w:p w14:paraId="6F34A39C" w14:textId="4721E539" w:rsidR="00F11E9C" w:rsidRDefault="00F11E9C" w:rsidP="00F11E9C">
      <w:pPr>
        <w:pStyle w:val="Heading4"/>
      </w:pPr>
      <w:bookmarkStart w:id="244" w:name="_Toc151979360"/>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5" w:name="_Toc151979361"/>
      <w:r>
        <w:lastRenderedPageBreak/>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6" w:name="_Toc151979362"/>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Heading3"/>
        <w:rPr>
          <w:lang w:eastAsia="zh-CN"/>
        </w:rPr>
      </w:pPr>
      <w:bookmarkStart w:id="247" w:name="_Toc151979363"/>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Heading3"/>
      </w:pPr>
      <w:bookmarkStart w:id="248" w:name="_Toc151979364"/>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Heading8"/>
      </w:pPr>
      <w:r>
        <w:br w:type="page"/>
      </w:r>
      <w:bookmarkStart w:id="249" w:name="_Toc35971450"/>
      <w:bookmarkStart w:id="250" w:name="_Toc510696650"/>
      <w:bookmarkStart w:id="251" w:name="_Toc151979365"/>
      <w:r>
        <w:lastRenderedPageBreak/>
        <w:t>Annex A (normative):</w:t>
      </w:r>
      <w:r>
        <w:br/>
        <w:t>OpenAPI specification</w:t>
      </w:r>
      <w:bookmarkEnd w:id="249"/>
      <w:bookmarkEnd w:id="250"/>
      <w:bookmarkEnd w:id="251"/>
    </w:p>
    <w:p w14:paraId="1656CB21" w14:textId="77777777" w:rsidR="007B3457" w:rsidRDefault="00000000" w:rsidP="003A4F10">
      <w:pPr>
        <w:pStyle w:val="Heading1"/>
      </w:pPr>
      <w:bookmarkStart w:id="252" w:name="_Toc510696651"/>
      <w:bookmarkStart w:id="253" w:name="_Toc35971451"/>
      <w:bookmarkStart w:id="254" w:name="_Toc510696653"/>
      <w:bookmarkStart w:id="255" w:name="_Toc151979366"/>
      <w:r>
        <w:t>A.1</w:t>
      </w:r>
      <w:r>
        <w:tab/>
        <w:t>General</w:t>
      </w:r>
      <w:bookmarkEnd w:id="252"/>
      <w:bookmarkEnd w:id="253"/>
      <w:bookmarkEnd w:id="25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56" w:name="_Toc151979367"/>
      <w:r>
        <w:t>A.2</w:t>
      </w:r>
      <w:r>
        <w:tab/>
      </w:r>
      <w:r w:rsidR="0083253C" w:rsidRPr="0017262F">
        <w:t>Nimsas_SessionEventControl</w:t>
      </w:r>
      <w:r>
        <w:t xml:space="preserve"> API</w:t>
      </w:r>
      <w:bookmarkEnd w:id="25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7777777" w:rsidR="0083253C" w:rsidRPr="007C27B2" w:rsidRDefault="0083253C" w:rsidP="0083253C">
      <w:pPr>
        <w:pStyle w:val="PL"/>
      </w:pPr>
      <w:r w:rsidRPr="007C27B2">
        <w:t xml:space="preserve">    © 2023,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2714FB46" w:rsidR="0083253C" w:rsidRDefault="0083253C" w:rsidP="0083253C">
      <w:pPr>
        <w:pStyle w:val="PL"/>
      </w:pPr>
      <w:r w:rsidRPr="007C27B2">
        <w:t xml:space="preserve">    3GPP TS 29.175 V</w:t>
      </w:r>
      <w:r w:rsidR="00DD220D">
        <w:t>1</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77777777" w:rsidR="0083253C" w:rsidRPr="007C27B2" w:rsidRDefault="0083253C" w:rsidP="0083253C">
      <w:pPr>
        <w:pStyle w:val="PL"/>
      </w:pPr>
      <w:r w:rsidRPr="007C27B2">
        <w:t xml:space="preserve">          # The URI in {SessionEventNotificationUri} is not provided by NF service consumer via Nimsas_SessionEventControl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dcMediaSpecification:</w:t>
      </w:r>
    </w:p>
    <w:p w14:paraId="52A763D1" w14:textId="77777777" w:rsidR="0083253C" w:rsidRPr="007C27B2" w:rsidRDefault="0083253C" w:rsidP="0083253C">
      <w:pPr>
        <w:pStyle w:val="PL"/>
      </w:pPr>
      <w:r w:rsidRPr="007C27B2">
        <w:t xml:space="preserve">          $ref: '#/components/schemas/DcMediaSpecification'</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DcMediaSpecification:</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lastRenderedPageBreak/>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77777777" w:rsidR="0083253C" w:rsidRPr="007C27B2" w:rsidRDefault="0083253C" w:rsidP="0083253C">
      <w:pPr>
        <w:pStyle w:val="PL"/>
      </w:pPr>
      <w:r w:rsidRPr="007C27B2">
        <w:t xml:space="preserve">        localDcEndpoint:</w:t>
      </w:r>
    </w:p>
    <w:p w14:paraId="49B95B60" w14:textId="77777777" w:rsidR="0083253C" w:rsidRPr="007C27B2" w:rsidRDefault="0083253C" w:rsidP="0083253C">
      <w:pPr>
        <w:pStyle w:val="PL"/>
      </w:pPr>
      <w:r w:rsidRPr="007C27B2">
        <w:t xml:space="preserve">          $ref: 'TS29571_CommonData.yaml#/components/schemas/DcEndpoint'</w:t>
      </w:r>
    </w:p>
    <w:p w14:paraId="66F3462B" w14:textId="77777777" w:rsidR="0083253C" w:rsidRPr="007C27B2" w:rsidRDefault="0083253C" w:rsidP="0083253C">
      <w:pPr>
        <w:pStyle w:val="PL"/>
      </w:pPr>
      <w:r w:rsidRPr="007C27B2">
        <w:t xml:space="preserve">        remoteDcEndpoint: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77777777" w:rsidR="0083253C" w:rsidRPr="007C27B2" w:rsidRDefault="0083253C" w:rsidP="0083253C">
      <w:pPr>
        <w:pStyle w:val="PL"/>
      </w:pPr>
      <w:r w:rsidRPr="007C27B2">
        <w:t xml:space="preserve">        securitySetup:</w:t>
      </w:r>
    </w:p>
    <w:p w14:paraId="73DA7F2B" w14:textId="77777777" w:rsidR="0083253C" w:rsidRPr="007C27B2" w:rsidRDefault="0083253C" w:rsidP="0083253C">
      <w:pPr>
        <w:pStyle w:val="PL"/>
      </w:pPr>
      <w:r w:rsidRPr="007C27B2">
        <w:t xml:space="preserve">          $ref: 'TS29571_CommonData.yaml#/components/schemas/SecuritySetup'</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57" w:name="_Toc35971453"/>
      <w:bookmarkStart w:id="258" w:name="_Toc151979368"/>
      <w:r>
        <w:t>A.3</w:t>
      </w:r>
      <w:r>
        <w:tab/>
      </w:r>
      <w:r w:rsidR="00930C61" w:rsidRPr="002C6BFF">
        <w:t>Nimsas_MediaControl</w:t>
      </w:r>
      <w:r>
        <w:t xml:space="preserve"> API</w:t>
      </w:r>
      <w:bookmarkEnd w:id="254"/>
      <w:bookmarkEnd w:id="257"/>
      <w:bookmarkEnd w:id="258"/>
    </w:p>
    <w:p w14:paraId="3AAE8FAE" w14:textId="0D3692A7" w:rsidR="00930C61" w:rsidRDefault="00930C61" w:rsidP="00930C61">
      <w:pPr>
        <w:pStyle w:val="PL"/>
      </w:pPr>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MediaControl Service'</w:t>
      </w:r>
    </w:p>
    <w:p w14:paraId="5D4EDCFA" w14:textId="77777777" w:rsidR="00930C61" w:rsidRDefault="00930C61" w:rsidP="00930C61">
      <w:pPr>
        <w:pStyle w:val="PL"/>
      </w:pPr>
      <w:r>
        <w:t xml:space="preserve">  version: '1.0.0-alpha.1'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77777777" w:rsidR="00930C61" w:rsidRDefault="00930C61" w:rsidP="00930C61">
      <w:pPr>
        <w:pStyle w:val="PL"/>
      </w:pPr>
      <w:r>
        <w:t xml:space="preserve">    © 2023,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82B4F63" w:rsidR="00930C61" w:rsidRDefault="00930C61" w:rsidP="00930C61">
      <w:pPr>
        <w:pStyle w:val="PL"/>
      </w:pPr>
      <w:r>
        <w:t xml:space="preserve">    3GPP TS 29.175 V</w:t>
      </w:r>
      <w:r w:rsidR="00DD220D">
        <w:t>1</w:t>
      </w:r>
      <w:r>
        <w:t>.</w:t>
      </w:r>
      <w:r w:rsidR="00DD220D">
        <w:t>0</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69B248DE" w14:textId="77777777" w:rsidR="00930C61" w:rsidRDefault="00930C61" w:rsidP="00930C61">
      <w:pPr>
        <w:pStyle w:val="PL"/>
      </w:pPr>
      <w:r>
        <w:lastRenderedPageBreak/>
        <w:t xml:space="preserve">          $ref: '#/components/schemas/DcMediaSpecification'</w:t>
      </w:r>
    </w:p>
    <w:p w14:paraId="77A26774" w14:textId="77777777" w:rsidR="00930C61" w:rsidRDefault="00930C61" w:rsidP="00930C61">
      <w:pPr>
        <w:pStyle w:val="PL"/>
      </w:pPr>
      <w:r>
        <w:t xml:space="preserve">        mediaProcessingUrl:</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748F95A" w14:textId="77777777" w:rsidR="00930C61" w:rsidRDefault="00930C61" w:rsidP="00930C61">
      <w:pPr>
        <w:pStyle w:val="PL"/>
      </w:pPr>
      <w:r>
        <w:t xml:space="preserve">        mdc2Protocol:</w:t>
      </w:r>
    </w:p>
    <w:p w14:paraId="7592EF0C" w14:textId="77777777" w:rsidR="00930C61" w:rsidRDefault="00930C61" w:rsidP="00930C61">
      <w:pPr>
        <w:pStyle w:val="PL"/>
      </w:pPr>
      <w:r>
        <w:t xml:space="preserve">          type: string</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2A77B633" w14:textId="77777777" w:rsidR="00930C61" w:rsidRDefault="00930C61"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p w14:paraId="3F32B26B" w14:textId="77777777" w:rsidR="00930C61" w:rsidRPr="00456520" w:rsidRDefault="00930C61">
      <w:pPr>
        <w:pStyle w:val="Guidance"/>
        <w:rPr>
          <w:i w:val="0"/>
          <w:iCs/>
        </w:rPr>
      </w:pPr>
    </w:p>
    <w:p w14:paraId="1BC56306" w14:textId="0D948582" w:rsidR="007B3457" w:rsidRDefault="00000000">
      <w:pPr>
        <w:pStyle w:val="Heading8"/>
      </w:pPr>
      <w:bookmarkStart w:id="259" w:name="historyclause"/>
      <w:r>
        <w:br w:type="page"/>
      </w:r>
      <w:bookmarkStart w:id="260" w:name="_Toc2086459"/>
      <w:bookmarkStart w:id="261" w:name="_Toc151979369"/>
      <w:bookmarkEnd w:id="259"/>
      <w:r>
        <w:lastRenderedPageBreak/>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hint="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hint="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hint="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hint="eastAsia"/>
                <w:sz w:val="16"/>
                <w:szCs w:val="16"/>
                <w:lang w:eastAsia="zh-CN"/>
              </w:rPr>
            </w:pPr>
            <w:r>
              <w:rPr>
                <w:rFonts w:eastAsiaTheme="minorEastAsia"/>
                <w:sz w:val="16"/>
                <w:szCs w:val="16"/>
                <w:lang w:eastAsia="zh-CN"/>
              </w:rPr>
              <w:t>1.0.0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CBFD" w14:textId="77777777" w:rsidR="00C67585" w:rsidRDefault="00C67585">
      <w:pPr>
        <w:spacing w:after="0"/>
      </w:pPr>
      <w:r>
        <w:separator/>
      </w:r>
    </w:p>
  </w:endnote>
  <w:endnote w:type="continuationSeparator" w:id="0">
    <w:p w14:paraId="5D42C5ED" w14:textId="77777777" w:rsidR="00C67585" w:rsidRDefault="00C67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769E" w14:textId="77777777" w:rsidR="00C67585" w:rsidRDefault="00C67585">
      <w:pPr>
        <w:spacing w:after="0"/>
      </w:pPr>
      <w:r>
        <w:separator/>
      </w:r>
    </w:p>
  </w:footnote>
  <w:footnote w:type="continuationSeparator" w:id="0">
    <w:p w14:paraId="3085DDC8" w14:textId="77777777" w:rsidR="00C67585" w:rsidRDefault="00C67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2E71A9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20D">
      <w:rPr>
        <w:rFonts w:ascii="Arial" w:hAnsi="Arial" w:cs="Arial"/>
        <w:b/>
        <w:noProof/>
        <w:sz w:val="18"/>
        <w:szCs w:val="18"/>
      </w:rPr>
      <w:t>3GPP TS 29.175 V1.0.0 (2023-12)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7840A7F"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20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2EA0"/>
    <w:rsid w:val="000444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E006B"/>
    <w:rsid w:val="000F4873"/>
    <w:rsid w:val="00124FDE"/>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33899"/>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12F"/>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30747"/>
    <w:rsid w:val="0083253C"/>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30C61"/>
    <w:rsid w:val="00940934"/>
    <w:rsid w:val="00942EC2"/>
    <w:rsid w:val="00996788"/>
    <w:rsid w:val="00996B6F"/>
    <w:rsid w:val="009A07E2"/>
    <w:rsid w:val="009B6B4D"/>
    <w:rsid w:val="009C3F13"/>
    <w:rsid w:val="009E27A9"/>
    <w:rsid w:val="009E4880"/>
    <w:rsid w:val="009F37B7"/>
    <w:rsid w:val="00A10D80"/>
    <w:rsid w:val="00A10F02"/>
    <w:rsid w:val="00A10F26"/>
    <w:rsid w:val="00A164B4"/>
    <w:rsid w:val="00A26956"/>
    <w:rsid w:val="00A27486"/>
    <w:rsid w:val="00A53724"/>
    <w:rsid w:val="00A56066"/>
    <w:rsid w:val="00A56D23"/>
    <w:rsid w:val="00A61B81"/>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67585"/>
    <w:rsid w:val="00C72833"/>
    <w:rsid w:val="00C80F1D"/>
    <w:rsid w:val="00C84143"/>
    <w:rsid w:val="00C93F40"/>
    <w:rsid w:val="00CA3D0C"/>
    <w:rsid w:val="00CB2BD7"/>
    <w:rsid w:val="00CC6DCF"/>
    <w:rsid w:val="00CF21FE"/>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6AAE"/>
    <w:rsid w:val="00D675A9"/>
    <w:rsid w:val="00D738D6"/>
    <w:rsid w:val="00D755EB"/>
    <w:rsid w:val="00D76048"/>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E279B"/>
    <w:rsid w:val="00DE37F0"/>
    <w:rsid w:val="00DE6B55"/>
    <w:rsid w:val="00DF2B1F"/>
    <w:rsid w:val="00DF53BC"/>
    <w:rsid w:val="00DF62CD"/>
    <w:rsid w:val="00E0356A"/>
    <w:rsid w:val="00E105F0"/>
    <w:rsid w:val="00E12F8B"/>
    <w:rsid w:val="00E14FBC"/>
    <w:rsid w:val="00E16509"/>
    <w:rsid w:val="00E27121"/>
    <w:rsid w:val="00E44582"/>
    <w:rsid w:val="00E55F72"/>
    <w:rsid w:val="00E72992"/>
    <w:rsid w:val="00E77645"/>
    <w:rsid w:val="00EA15B0"/>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11889</Words>
  <Characters>67770</Characters>
  <Application>Microsoft Office Word</Application>
  <DocSecurity>0</DocSecurity>
  <Lines>564</Lines>
  <Paragraphs>158</Paragraphs>
  <ScaleCrop>false</ScaleCrop>
  <Company>ETSI</Company>
  <LinksUpToDate>false</LinksUpToDate>
  <CharactersWithSpaces>79501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2023-11-27T11:13:00Z</dcterms:created>
  <dcterms:modified xsi:type="dcterms:W3CDTF">2023-11-27T11:16:00Z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