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tcPr>
          <w:p w14:paraId="1717FF5D" w14:textId="794ADA46"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r w:rsidR="00181703">
              <w:rPr>
                <w:rFonts w:eastAsia="DengXian" w:hint="eastAsia"/>
                <w:lang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sidR="00AD0CFE">
              <w:rPr>
                <w:rFonts w:eastAsia="SimSun" w:hint="eastAsia"/>
                <w:sz w:val="32"/>
                <w:lang w:val="en-US" w:eastAsia="zh-CN"/>
              </w:rPr>
              <w:t>12</w:t>
            </w:r>
            <w:r>
              <w:rPr>
                <w:sz w:val="32"/>
              </w:rPr>
              <w:t>)</w:t>
            </w:r>
          </w:p>
        </w:tc>
      </w:tr>
      <w:tr w:rsidR="0034246C" w14:paraId="1C892FB9" w14:textId="77777777">
        <w:trPr>
          <w:cantSplit/>
          <w:trHeight w:hRule="exact" w:val="1134"/>
        </w:trPr>
        <w:tc>
          <w:tcPr>
            <w:tcW w:w="10423" w:type="dxa"/>
            <w:gridSpan w:val="2"/>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tcPr>
          <w:p w14:paraId="55F88D05" w14:textId="77777777" w:rsidR="0034246C" w:rsidRDefault="00940211">
            <w:pPr>
              <w:pStyle w:val="ZT"/>
              <w:framePr w:wrap="auto" w:hAnchor="text" w:yAlign="inline"/>
            </w:pPr>
            <w:r>
              <w:t>3rd Generation Partnership Project;</w:t>
            </w:r>
          </w:p>
          <w:p w14:paraId="3B46D73A" w14:textId="77777777" w:rsidR="0034246C" w:rsidRDefault="00940211">
            <w:pPr>
              <w:pStyle w:val="ZT"/>
              <w:framePr w:wrap="auto" w:hAnchor="text" w:yAlign="inline"/>
            </w:pPr>
            <w:bookmarkStart w:id="6" w:name="specTitle"/>
            <w:r>
              <w:t>Technical Specification Group Services and System Aspects;</w:t>
            </w:r>
          </w:p>
          <w:p w14:paraId="27BBA0D1" w14:textId="77777777" w:rsidR="0034246C" w:rsidRDefault="00940211">
            <w:pPr>
              <w:pStyle w:val="ZT"/>
              <w:framePr w:wrap="auto" w:hAnchor="text" w:yAlign="inline"/>
              <w:rPr>
                <w:highlight w:val="yellow"/>
              </w:rPr>
            </w:pPr>
            <w:r>
              <w:t>Management and orchestration;</w:t>
            </w:r>
          </w:p>
          <w:bookmarkEnd w:id="6"/>
          <w:p w14:paraId="6415361C" w14:textId="5412DBF7" w:rsidR="0034246C" w:rsidRDefault="00940211">
            <w:pPr>
              <w:pStyle w:val="ZT"/>
              <w:framePr w:wrap="auto" w:hAnchor="text" w:yAlign="inline"/>
              <w:rPr>
                <w:rFonts w:eastAsia="SimSun"/>
                <w:lang w:val="en-US" w:eastAsia="zh-CN"/>
              </w:rPr>
            </w:pPr>
            <w:r>
              <w:rPr>
                <w:rFonts w:eastAsia="SimSun" w:hint="eastAsia"/>
                <w:lang w:val="en-US" w:eastAsia="zh-CN"/>
              </w:rPr>
              <w:t>M</w:t>
            </w:r>
            <w:proofErr w:type="spellStart"/>
            <w:r>
              <w:rPr>
                <w:rFonts w:hint="eastAsia"/>
              </w:rPr>
              <w:t>anagement</w:t>
            </w:r>
            <w:proofErr w:type="spellEnd"/>
            <w:r>
              <w:rPr>
                <w:rFonts w:hint="eastAsia"/>
              </w:rPr>
              <w:t xml:space="preserve"> aspects of </w:t>
            </w:r>
            <w:r w:rsidR="00100BAB">
              <w:t>n</w:t>
            </w:r>
            <w:r>
              <w:rPr>
                <w:rFonts w:hint="eastAsia"/>
              </w:rPr>
              <w:t xml:space="preserve">etwork </w:t>
            </w:r>
            <w:r w:rsidR="00100BAB">
              <w:t>d</w:t>
            </w:r>
            <w:r>
              <w:rPr>
                <w:rFonts w:hint="eastAsia"/>
              </w:rPr>
              <w:t xml:space="preserve">igital </w:t>
            </w:r>
            <w:r w:rsidR="00100BAB">
              <w:t>t</w:t>
            </w:r>
            <w:r>
              <w:rPr>
                <w:rFonts w:hint="eastAsia"/>
              </w:rPr>
              <w:t>win</w:t>
            </w:r>
            <w:r>
              <w:rPr>
                <w:rFonts w:eastAsia="SimSun" w:hint="eastAsia"/>
                <w:lang w:val="en-US" w:eastAsia="zh-CN"/>
              </w:rPr>
              <w:t>s</w:t>
            </w:r>
          </w:p>
          <w:p w14:paraId="1CC9B541" w14:textId="77777777" w:rsidR="0034246C" w:rsidRDefault="00940211">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tcPr>
          <w:p w14:paraId="572E4BD4" w14:textId="77777777" w:rsidR="0034246C" w:rsidRDefault="00940211">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1.6pt" o:ole="">
                  <v:imagedata r:id="rId9" o:title=""/>
                </v:shape>
                <o:OLEObject Type="Embed" ProgID="Word.Picture.8" ShapeID="_x0000_i1025" DrawAspect="Content" ObjectID="_1830082996" r:id="rId10"/>
              </w:object>
            </w:r>
          </w:p>
        </w:tc>
        <w:bookmarkStart w:id="9" w:name="_MON_1710316168"/>
        <w:bookmarkEnd w:id="9"/>
        <w:tc>
          <w:tcPr>
            <w:tcW w:w="5212" w:type="dxa"/>
            <w:tcBorders>
              <w:top w:val="dashed" w:sz="4" w:space="0" w:color="auto"/>
              <w:bottom w:val="dashed" w:sz="4" w:space="0" w:color="auto"/>
            </w:tcBorders>
          </w:tcPr>
          <w:p w14:paraId="5B958DF6" w14:textId="77777777" w:rsidR="0034246C" w:rsidRDefault="00940211">
            <w:pPr>
              <w:pStyle w:val="TAR"/>
            </w:pPr>
            <w:r>
              <w:object w:dxaOrig="2563" w:dyaOrig="1491" w14:anchorId="19132EFD">
                <v:shape id="_x0000_i1026" type="#_x0000_t75" style="width:128.6pt;height:74.5pt" o:ole="">
                  <v:imagedata r:id="rId11" o:title=""/>
                </v:shape>
                <o:OLEObject Type="Embed" ProgID="Word.Picture.8" ShapeID="_x0000_i1026" DrawAspect="Content" ObjectID="_1830082997"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940211">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0CE85D11" w14:textId="064E88A5" w:rsidR="00853638"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53638">
        <w:rPr>
          <w:noProof/>
        </w:rPr>
        <w:t>Foreword</w:t>
      </w:r>
      <w:r w:rsidR="00853638">
        <w:rPr>
          <w:noProof/>
        </w:rPr>
        <w:tab/>
      </w:r>
      <w:r w:rsidR="00853638">
        <w:rPr>
          <w:noProof/>
        </w:rPr>
        <w:fldChar w:fldCharType="begin" w:fldLock="1"/>
      </w:r>
      <w:r w:rsidR="00853638">
        <w:rPr>
          <w:noProof/>
        </w:rPr>
        <w:instrText xml:space="preserve"> PAGEREF _Toc219470344 \h </w:instrText>
      </w:r>
      <w:r w:rsidR="00853638">
        <w:rPr>
          <w:noProof/>
        </w:rPr>
      </w:r>
      <w:r w:rsidR="00853638">
        <w:rPr>
          <w:noProof/>
        </w:rPr>
        <w:fldChar w:fldCharType="separate"/>
      </w:r>
      <w:r w:rsidR="00853638">
        <w:rPr>
          <w:noProof/>
        </w:rPr>
        <w:t>6</w:t>
      </w:r>
      <w:r w:rsidR="00853638">
        <w:rPr>
          <w:noProof/>
        </w:rPr>
        <w:fldChar w:fldCharType="end"/>
      </w:r>
    </w:p>
    <w:p w14:paraId="49471786" w14:textId="5AE0CCA4"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_Toc219470345 \h </w:instrText>
      </w:r>
      <w:r>
        <w:rPr>
          <w:noProof/>
        </w:rPr>
      </w:r>
      <w:r>
        <w:rPr>
          <w:noProof/>
        </w:rPr>
        <w:fldChar w:fldCharType="separate"/>
      </w:r>
      <w:r>
        <w:rPr>
          <w:noProof/>
        </w:rPr>
        <w:t>7</w:t>
      </w:r>
      <w:r>
        <w:rPr>
          <w:noProof/>
        </w:rPr>
        <w:fldChar w:fldCharType="end"/>
      </w:r>
    </w:p>
    <w:p w14:paraId="475E56AB" w14:textId="51C41AAE"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_Toc219470346 \h </w:instrText>
      </w:r>
      <w:r>
        <w:rPr>
          <w:noProof/>
        </w:rPr>
      </w:r>
      <w:r>
        <w:rPr>
          <w:noProof/>
        </w:rPr>
        <w:fldChar w:fldCharType="separate"/>
      </w:r>
      <w:r>
        <w:rPr>
          <w:noProof/>
        </w:rPr>
        <w:t>8</w:t>
      </w:r>
      <w:r>
        <w:rPr>
          <w:noProof/>
        </w:rPr>
        <w:fldChar w:fldCharType="end"/>
      </w:r>
    </w:p>
    <w:p w14:paraId="092FBE55" w14:textId="30FBA307"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_Toc219470347 \h </w:instrText>
      </w:r>
      <w:r>
        <w:rPr>
          <w:noProof/>
        </w:rPr>
      </w:r>
      <w:r>
        <w:rPr>
          <w:noProof/>
        </w:rPr>
        <w:fldChar w:fldCharType="separate"/>
      </w:r>
      <w:r>
        <w:rPr>
          <w:noProof/>
        </w:rPr>
        <w:t>8</w:t>
      </w:r>
      <w:r>
        <w:rPr>
          <w:noProof/>
        </w:rPr>
        <w:fldChar w:fldCharType="end"/>
      </w:r>
    </w:p>
    <w:p w14:paraId="07A57F0D" w14:textId="705C46E1"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_Toc219470348 \h </w:instrText>
      </w:r>
      <w:r>
        <w:rPr>
          <w:noProof/>
        </w:rPr>
      </w:r>
      <w:r>
        <w:rPr>
          <w:noProof/>
        </w:rPr>
        <w:fldChar w:fldCharType="separate"/>
      </w:r>
      <w:r>
        <w:rPr>
          <w:noProof/>
        </w:rPr>
        <w:t>8</w:t>
      </w:r>
      <w:r>
        <w:rPr>
          <w:noProof/>
        </w:rPr>
        <w:fldChar w:fldCharType="end"/>
      </w:r>
    </w:p>
    <w:p w14:paraId="7307C3BA" w14:textId="0A10AD4F"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_Toc219470349 \h </w:instrText>
      </w:r>
      <w:r>
        <w:rPr>
          <w:noProof/>
        </w:rPr>
      </w:r>
      <w:r>
        <w:rPr>
          <w:noProof/>
        </w:rPr>
        <w:fldChar w:fldCharType="separate"/>
      </w:r>
      <w:r>
        <w:rPr>
          <w:noProof/>
        </w:rPr>
        <w:t>8</w:t>
      </w:r>
      <w:r>
        <w:rPr>
          <w:noProof/>
        </w:rPr>
        <w:fldChar w:fldCharType="end"/>
      </w:r>
    </w:p>
    <w:p w14:paraId="0BECA4A5" w14:textId="634705E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_Toc219470350 \h </w:instrText>
      </w:r>
      <w:r>
        <w:rPr>
          <w:noProof/>
        </w:rPr>
      </w:r>
      <w:r>
        <w:rPr>
          <w:noProof/>
        </w:rPr>
        <w:fldChar w:fldCharType="separate"/>
      </w:r>
      <w:r>
        <w:rPr>
          <w:noProof/>
        </w:rPr>
        <w:t>8</w:t>
      </w:r>
      <w:r>
        <w:rPr>
          <w:noProof/>
        </w:rPr>
        <w:fldChar w:fldCharType="end"/>
      </w:r>
    </w:p>
    <w:p w14:paraId="1074FAFA" w14:textId="6AD12294"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_Toc219470351 \h </w:instrText>
      </w:r>
      <w:r>
        <w:rPr>
          <w:noProof/>
        </w:rPr>
      </w:r>
      <w:r>
        <w:rPr>
          <w:noProof/>
        </w:rPr>
        <w:fldChar w:fldCharType="separate"/>
      </w:r>
      <w:r>
        <w:rPr>
          <w:noProof/>
        </w:rPr>
        <w:t>9</w:t>
      </w:r>
      <w:r>
        <w:rPr>
          <w:noProof/>
        </w:rPr>
        <w:fldChar w:fldCharType="end"/>
      </w:r>
    </w:p>
    <w:p w14:paraId="72CD02AA" w14:textId="139B1A6E"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AD3049">
        <w:rPr>
          <w:noProof/>
          <w:lang w:val="en-US" w:eastAsia="zh-CN"/>
        </w:rPr>
        <w:t>overview</w:t>
      </w:r>
      <w:r>
        <w:rPr>
          <w:noProof/>
        </w:rPr>
        <w:tab/>
      </w:r>
      <w:r>
        <w:rPr>
          <w:noProof/>
        </w:rPr>
        <w:fldChar w:fldCharType="begin"/>
      </w:r>
      <w:r>
        <w:rPr>
          <w:noProof/>
        </w:rPr>
        <w:instrText xml:space="preserve"> PAGEREF _Toc219470352 \h </w:instrText>
      </w:r>
      <w:r>
        <w:rPr>
          <w:noProof/>
        </w:rPr>
      </w:r>
      <w:r>
        <w:rPr>
          <w:noProof/>
        </w:rPr>
        <w:fldChar w:fldCharType="separate"/>
      </w:r>
      <w:r>
        <w:rPr>
          <w:noProof/>
        </w:rPr>
        <w:t>9</w:t>
      </w:r>
      <w:r>
        <w:rPr>
          <w:noProof/>
        </w:rPr>
        <w:fldChar w:fldCharType="end"/>
      </w:r>
    </w:p>
    <w:p w14:paraId="3DEC164A" w14:textId="3842A42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r>
      <w:r>
        <w:rPr>
          <w:noProof/>
        </w:rPr>
        <w:instrText xml:space="preserve"> PAGEREF _Toc219470353 \h </w:instrText>
      </w:r>
      <w:r>
        <w:rPr>
          <w:noProof/>
        </w:rPr>
      </w:r>
      <w:r>
        <w:rPr>
          <w:noProof/>
        </w:rPr>
        <w:fldChar w:fldCharType="separate"/>
      </w:r>
      <w:r>
        <w:rPr>
          <w:noProof/>
        </w:rPr>
        <w:t>9</w:t>
      </w:r>
      <w:r>
        <w:rPr>
          <w:noProof/>
        </w:rPr>
        <w:fldChar w:fldCharType="end"/>
      </w:r>
    </w:p>
    <w:p w14:paraId="251FE954" w14:textId="12ACC90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SimSun"/>
          <w:noProof/>
          <w:lang w:val="en-US" w:eastAsia="zh-CN"/>
        </w:rPr>
        <w:t>1</w:t>
      </w:r>
      <w:r>
        <w:rPr>
          <w:noProof/>
        </w:rPr>
        <w:t>.</w:t>
      </w:r>
      <w:r w:rsidRPr="00AD3049">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r>
      <w:r>
        <w:rPr>
          <w:noProof/>
        </w:rPr>
        <w:instrText xml:space="preserve"> PAGEREF _Toc219470354 \h </w:instrText>
      </w:r>
      <w:r>
        <w:rPr>
          <w:noProof/>
        </w:rPr>
      </w:r>
      <w:r>
        <w:rPr>
          <w:noProof/>
        </w:rPr>
        <w:fldChar w:fldCharType="separate"/>
      </w:r>
      <w:r>
        <w:rPr>
          <w:noProof/>
        </w:rPr>
        <w:t>9</w:t>
      </w:r>
      <w:r>
        <w:rPr>
          <w:noProof/>
        </w:rPr>
        <w:fldChar w:fldCharType="end"/>
      </w:r>
    </w:p>
    <w:p w14:paraId="54470A30" w14:textId="739D509A"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SimSun"/>
          <w:noProof/>
          <w:lang w:val="en-US" w:eastAsia="zh-CN"/>
        </w:rPr>
        <w:t>1</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r>
      <w:r>
        <w:rPr>
          <w:noProof/>
        </w:rPr>
        <w:instrText xml:space="preserve"> PAGEREF _Toc219470355 \h </w:instrText>
      </w:r>
      <w:r>
        <w:rPr>
          <w:noProof/>
        </w:rPr>
      </w:r>
      <w:r>
        <w:rPr>
          <w:noProof/>
        </w:rPr>
        <w:fldChar w:fldCharType="separate"/>
      </w:r>
      <w:r>
        <w:rPr>
          <w:noProof/>
        </w:rPr>
        <w:t>10</w:t>
      </w:r>
      <w:r>
        <w:rPr>
          <w:noProof/>
        </w:rPr>
        <w:fldChar w:fldCharType="end"/>
      </w:r>
    </w:p>
    <w:p w14:paraId="445EC900" w14:textId="2F6A58C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r>
      <w:r>
        <w:rPr>
          <w:noProof/>
        </w:rPr>
        <w:instrText xml:space="preserve"> PAGEREF _Toc219470356 \h </w:instrText>
      </w:r>
      <w:r>
        <w:rPr>
          <w:noProof/>
        </w:rPr>
      </w:r>
      <w:r>
        <w:rPr>
          <w:noProof/>
        </w:rPr>
        <w:fldChar w:fldCharType="separate"/>
      </w:r>
      <w:r>
        <w:rPr>
          <w:noProof/>
        </w:rPr>
        <w:t>10</w:t>
      </w:r>
      <w:r>
        <w:rPr>
          <w:noProof/>
        </w:rPr>
        <w:fldChar w:fldCharType="end"/>
      </w:r>
    </w:p>
    <w:p w14:paraId="0351DE9E" w14:textId="0ED05C7D"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r>
      <w:r>
        <w:rPr>
          <w:noProof/>
        </w:rPr>
        <w:instrText xml:space="preserve"> PAGEREF _Toc219470357 \h </w:instrText>
      </w:r>
      <w:r>
        <w:rPr>
          <w:noProof/>
        </w:rPr>
      </w:r>
      <w:r>
        <w:rPr>
          <w:noProof/>
        </w:rPr>
        <w:fldChar w:fldCharType="separate"/>
      </w:r>
      <w:r>
        <w:rPr>
          <w:noProof/>
        </w:rPr>
        <w:t>10</w:t>
      </w:r>
      <w:r>
        <w:rPr>
          <w:noProof/>
        </w:rPr>
        <w:fldChar w:fldCharType="end"/>
      </w:r>
    </w:p>
    <w:p w14:paraId="76D6102A" w14:textId="397B255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D3049">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r>
      <w:r>
        <w:rPr>
          <w:noProof/>
        </w:rPr>
        <w:instrText xml:space="preserve"> PAGEREF _Toc219470358 \h </w:instrText>
      </w:r>
      <w:r>
        <w:rPr>
          <w:noProof/>
        </w:rPr>
      </w:r>
      <w:r>
        <w:rPr>
          <w:noProof/>
        </w:rPr>
        <w:fldChar w:fldCharType="separate"/>
      </w:r>
      <w:r>
        <w:rPr>
          <w:noProof/>
        </w:rPr>
        <w:t>11</w:t>
      </w:r>
      <w:r>
        <w:rPr>
          <w:noProof/>
        </w:rPr>
        <w:fldChar w:fldCharType="end"/>
      </w:r>
    </w:p>
    <w:p w14:paraId="0D370104" w14:textId="061AC1A7"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NDT </w:t>
      </w:r>
      <w:r>
        <w:rPr>
          <w:noProof/>
        </w:rPr>
        <w:t>Management capabilities</w:t>
      </w:r>
      <w:r>
        <w:rPr>
          <w:noProof/>
        </w:rPr>
        <w:tab/>
      </w:r>
      <w:r>
        <w:rPr>
          <w:noProof/>
        </w:rPr>
        <w:fldChar w:fldCharType="begin"/>
      </w:r>
      <w:r>
        <w:rPr>
          <w:noProof/>
        </w:rPr>
        <w:instrText xml:space="preserve"> PAGEREF _Toc219470359 \h </w:instrText>
      </w:r>
      <w:r>
        <w:rPr>
          <w:noProof/>
        </w:rPr>
      </w:r>
      <w:r>
        <w:rPr>
          <w:noProof/>
        </w:rPr>
        <w:fldChar w:fldCharType="separate"/>
      </w:r>
      <w:r>
        <w:rPr>
          <w:noProof/>
        </w:rPr>
        <w:t>11</w:t>
      </w:r>
      <w:r>
        <w:rPr>
          <w:noProof/>
        </w:rPr>
        <w:fldChar w:fldCharType="end"/>
      </w:r>
    </w:p>
    <w:p w14:paraId="122EB446" w14:textId="613BDEE3"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r>
      <w:r>
        <w:rPr>
          <w:noProof/>
        </w:rPr>
        <w:instrText xml:space="preserve"> PAGEREF _Toc219470360 \h </w:instrText>
      </w:r>
      <w:r>
        <w:rPr>
          <w:noProof/>
        </w:rPr>
      </w:r>
      <w:r>
        <w:rPr>
          <w:noProof/>
        </w:rPr>
        <w:fldChar w:fldCharType="separate"/>
      </w:r>
      <w:r>
        <w:rPr>
          <w:noProof/>
        </w:rPr>
        <w:t>11</w:t>
      </w:r>
      <w:r>
        <w:rPr>
          <w:noProof/>
        </w:rPr>
        <w:fldChar w:fldCharType="end"/>
      </w:r>
    </w:p>
    <w:p w14:paraId="24C68F4A" w14:textId="07CDDFE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_Toc219470361 \h </w:instrText>
      </w:r>
      <w:r>
        <w:rPr>
          <w:noProof/>
        </w:rPr>
      </w:r>
      <w:r>
        <w:rPr>
          <w:noProof/>
        </w:rPr>
        <w:fldChar w:fldCharType="separate"/>
      </w:r>
      <w:r>
        <w:rPr>
          <w:noProof/>
        </w:rPr>
        <w:t>11</w:t>
      </w:r>
      <w:r>
        <w:rPr>
          <w:noProof/>
        </w:rPr>
        <w:fldChar w:fldCharType="end"/>
      </w:r>
    </w:p>
    <w:p w14:paraId="7073C3A6" w14:textId="2297AF4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_Toc219470362 \h </w:instrText>
      </w:r>
      <w:r>
        <w:rPr>
          <w:noProof/>
        </w:rPr>
      </w:r>
      <w:r>
        <w:rPr>
          <w:noProof/>
        </w:rPr>
        <w:fldChar w:fldCharType="separate"/>
      </w:r>
      <w:r>
        <w:rPr>
          <w:noProof/>
        </w:rPr>
        <w:t>12</w:t>
      </w:r>
      <w:r>
        <w:rPr>
          <w:noProof/>
        </w:rPr>
        <w:fldChar w:fldCharType="end"/>
      </w:r>
    </w:p>
    <w:p w14:paraId="2425B93B" w14:textId="71DF16C8"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instances</w:t>
      </w:r>
      <w:r>
        <w:rPr>
          <w:noProof/>
        </w:rPr>
        <w:tab/>
      </w:r>
      <w:r>
        <w:rPr>
          <w:noProof/>
        </w:rPr>
        <w:fldChar w:fldCharType="begin"/>
      </w:r>
      <w:r>
        <w:rPr>
          <w:noProof/>
        </w:rPr>
        <w:instrText xml:space="preserve"> PAGEREF _Toc219470363 \h </w:instrText>
      </w:r>
      <w:r>
        <w:rPr>
          <w:noProof/>
        </w:rPr>
      </w:r>
      <w:r>
        <w:rPr>
          <w:noProof/>
        </w:rPr>
        <w:fldChar w:fldCharType="separate"/>
      </w:r>
      <w:r>
        <w:rPr>
          <w:noProof/>
        </w:rPr>
        <w:t>12</w:t>
      </w:r>
      <w:r>
        <w:rPr>
          <w:noProof/>
        </w:rPr>
        <w:fldChar w:fldCharType="end"/>
      </w:r>
    </w:p>
    <w:p w14:paraId="563FE513" w14:textId="63FADA17"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instances</w:t>
      </w:r>
      <w:r>
        <w:rPr>
          <w:noProof/>
        </w:rPr>
        <w:tab/>
      </w:r>
      <w:r>
        <w:rPr>
          <w:noProof/>
        </w:rPr>
        <w:fldChar w:fldCharType="begin"/>
      </w:r>
      <w:r>
        <w:rPr>
          <w:noProof/>
        </w:rPr>
        <w:instrText xml:space="preserve"> PAGEREF _Toc219470364 \h </w:instrText>
      </w:r>
      <w:r>
        <w:rPr>
          <w:noProof/>
        </w:rPr>
      </w:r>
      <w:r>
        <w:rPr>
          <w:noProof/>
        </w:rPr>
        <w:fldChar w:fldCharType="separate"/>
      </w:r>
      <w:r>
        <w:rPr>
          <w:noProof/>
        </w:rPr>
        <w:t>12</w:t>
      </w:r>
      <w:r>
        <w:rPr>
          <w:noProof/>
        </w:rPr>
        <w:fldChar w:fldCharType="end"/>
      </w:r>
    </w:p>
    <w:p w14:paraId="6C43DF2B" w14:textId="39DEB83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r>
      <w:r>
        <w:rPr>
          <w:noProof/>
        </w:rPr>
        <w:instrText xml:space="preserve"> PAGEREF _Toc219470365 \h </w:instrText>
      </w:r>
      <w:r>
        <w:rPr>
          <w:noProof/>
        </w:rPr>
      </w:r>
      <w:r>
        <w:rPr>
          <w:noProof/>
        </w:rPr>
        <w:fldChar w:fldCharType="separate"/>
      </w:r>
      <w:r>
        <w:rPr>
          <w:noProof/>
        </w:rPr>
        <w:t>12</w:t>
      </w:r>
      <w:r>
        <w:rPr>
          <w:noProof/>
        </w:rPr>
        <w:fldChar w:fldCharType="end"/>
      </w:r>
    </w:p>
    <w:p w14:paraId="02D56997" w14:textId="14F8FA51"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_Toc219470366 \h </w:instrText>
      </w:r>
      <w:r>
        <w:rPr>
          <w:noProof/>
        </w:rPr>
      </w:r>
      <w:r>
        <w:rPr>
          <w:noProof/>
        </w:rPr>
        <w:fldChar w:fldCharType="separate"/>
      </w:r>
      <w:r>
        <w:rPr>
          <w:noProof/>
        </w:rPr>
        <w:t>12</w:t>
      </w:r>
      <w:r>
        <w:rPr>
          <w:noProof/>
        </w:rPr>
        <w:fldChar w:fldCharType="end"/>
      </w:r>
    </w:p>
    <w:p w14:paraId="504067CC" w14:textId="0ED47D5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r>
      <w:r>
        <w:rPr>
          <w:noProof/>
        </w:rPr>
        <w:instrText xml:space="preserve"> PAGEREF _Toc219470367 \h </w:instrText>
      </w:r>
      <w:r>
        <w:rPr>
          <w:noProof/>
        </w:rPr>
      </w:r>
      <w:r>
        <w:rPr>
          <w:noProof/>
        </w:rPr>
        <w:fldChar w:fldCharType="separate"/>
      </w:r>
      <w:r>
        <w:rPr>
          <w:noProof/>
        </w:rPr>
        <w:t>13</w:t>
      </w:r>
      <w:r>
        <w:rPr>
          <w:noProof/>
        </w:rPr>
        <w:fldChar w:fldCharType="end"/>
      </w:r>
    </w:p>
    <w:p w14:paraId="51DAE1D1" w14:textId="2589B16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_Toc219470368 \h </w:instrText>
      </w:r>
      <w:r>
        <w:rPr>
          <w:noProof/>
        </w:rPr>
      </w:r>
      <w:r>
        <w:rPr>
          <w:noProof/>
        </w:rPr>
        <w:fldChar w:fldCharType="separate"/>
      </w:r>
      <w:r>
        <w:rPr>
          <w:noProof/>
        </w:rPr>
        <w:t>13</w:t>
      </w:r>
      <w:r>
        <w:rPr>
          <w:noProof/>
        </w:rPr>
        <w:fldChar w:fldCharType="end"/>
      </w:r>
    </w:p>
    <w:p w14:paraId="5515DE33" w14:textId="6DF0AF7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2</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rFonts w:eastAsia="SimSun"/>
          <w:noProof/>
          <w:lang w:val="en-US" w:eastAsia="zh-CN"/>
        </w:rPr>
        <w:t>Use cases</w:t>
      </w:r>
      <w:r>
        <w:rPr>
          <w:noProof/>
        </w:rPr>
        <w:tab/>
      </w:r>
      <w:r>
        <w:rPr>
          <w:noProof/>
        </w:rPr>
        <w:fldChar w:fldCharType="begin"/>
      </w:r>
      <w:r>
        <w:rPr>
          <w:noProof/>
        </w:rPr>
        <w:instrText xml:space="preserve"> PAGEREF _Toc219470369 \h </w:instrText>
      </w:r>
      <w:r>
        <w:rPr>
          <w:noProof/>
        </w:rPr>
      </w:r>
      <w:r>
        <w:rPr>
          <w:noProof/>
        </w:rPr>
        <w:fldChar w:fldCharType="separate"/>
      </w:r>
      <w:r>
        <w:rPr>
          <w:noProof/>
        </w:rPr>
        <w:t>13</w:t>
      </w:r>
      <w:r>
        <w:rPr>
          <w:noProof/>
        </w:rPr>
        <w:fldChar w:fldCharType="end"/>
      </w:r>
    </w:p>
    <w:p w14:paraId="42FA2B1C" w14:textId="00413342"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D3049">
        <w:rPr>
          <w:rFonts w:eastAsia="SimSun"/>
          <w:noProof/>
          <w:lang w:val="en-US" w:eastAsia="zh-CN"/>
        </w:rPr>
        <w:t xml:space="preserve">General capabilities on </w:t>
      </w:r>
      <w:r>
        <w:rPr>
          <w:noProof/>
        </w:rPr>
        <w:t>NDT support for network automation</w:t>
      </w:r>
      <w:r>
        <w:rPr>
          <w:noProof/>
        </w:rPr>
        <w:tab/>
      </w:r>
      <w:r>
        <w:rPr>
          <w:noProof/>
        </w:rPr>
        <w:fldChar w:fldCharType="begin"/>
      </w:r>
      <w:r>
        <w:rPr>
          <w:noProof/>
        </w:rPr>
        <w:instrText xml:space="preserve"> PAGEREF _Toc219470370 \h </w:instrText>
      </w:r>
      <w:r>
        <w:rPr>
          <w:noProof/>
        </w:rPr>
      </w:r>
      <w:r>
        <w:rPr>
          <w:noProof/>
        </w:rPr>
        <w:fldChar w:fldCharType="separate"/>
      </w:r>
      <w:r>
        <w:rPr>
          <w:noProof/>
        </w:rPr>
        <w:t>13</w:t>
      </w:r>
      <w:r>
        <w:rPr>
          <w:noProof/>
        </w:rPr>
        <w:fldChar w:fldCharType="end"/>
      </w:r>
    </w:p>
    <w:p w14:paraId="1254B02F" w14:textId="612E8C7B"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AD3049">
        <w:rPr>
          <w:rFonts w:eastAsia="SimSun"/>
          <w:noProof/>
          <w:lang w:val="en-US" w:eastAsia="zh-CN"/>
        </w:rPr>
        <w:t>of high-</w:t>
      </w:r>
      <w:r>
        <w:rPr>
          <w:noProof/>
        </w:rPr>
        <w:t>risk network operations</w:t>
      </w:r>
      <w:r>
        <w:rPr>
          <w:noProof/>
        </w:rPr>
        <w:tab/>
      </w:r>
      <w:r>
        <w:rPr>
          <w:noProof/>
        </w:rPr>
        <w:fldChar w:fldCharType="begin"/>
      </w:r>
      <w:r>
        <w:rPr>
          <w:noProof/>
        </w:rPr>
        <w:instrText xml:space="preserve"> PAGEREF _Toc219470371 \h </w:instrText>
      </w:r>
      <w:r>
        <w:rPr>
          <w:noProof/>
        </w:rPr>
      </w:r>
      <w:r>
        <w:rPr>
          <w:noProof/>
        </w:rPr>
        <w:fldChar w:fldCharType="separate"/>
      </w:r>
      <w:r>
        <w:rPr>
          <w:noProof/>
        </w:rPr>
        <w:t>13</w:t>
      </w:r>
      <w:r>
        <w:rPr>
          <w:noProof/>
        </w:rPr>
        <w:fldChar w:fldCharType="end"/>
      </w:r>
    </w:p>
    <w:p w14:paraId="55F7BAD6" w14:textId="3FF0A6D5"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D3049">
        <w:rPr>
          <w:noProof/>
          <w:lang w:val="en-US"/>
        </w:rPr>
        <w:t xml:space="preserve">Support for evaluation of failure events including </w:t>
      </w:r>
      <w:r w:rsidRPr="00AD3049">
        <w:rPr>
          <w:rFonts w:eastAsia="SimSun"/>
          <w:noProof/>
          <w:lang w:val="en-US" w:eastAsia="zh-CN"/>
        </w:rPr>
        <w:t>s</w:t>
      </w:r>
      <w:r w:rsidRPr="00AD3049">
        <w:rPr>
          <w:noProof/>
          <w:lang w:val="en-US"/>
        </w:rPr>
        <w:t>ignal</w:t>
      </w:r>
      <w:r w:rsidRPr="00AD3049">
        <w:rPr>
          <w:rFonts w:eastAsia="SimSun"/>
          <w:noProof/>
          <w:lang w:val="en-US" w:eastAsia="zh-CN"/>
        </w:rPr>
        <w:t>l</w:t>
      </w:r>
      <w:r w:rsidRPr="00AD3049">
        <w:rPr>
          <w:noProof/>
          <w:lang w:val="en-US"/>
        </w:rPr>
        <w:t>ing storm</w:t>
      </w:r>
      <w:r>
        <w:rPr>
          <w:noProof/>
        </w:rPr>
        <w:tab/>
      </w:r>
      <w:r>
        <w:rPr>
          <w:noProof/>
        </w:rPr>
        <w:fldChar w:fldCharType="begin"/>
      </w:r>
      <w:r>
        <w:rPr>
          <w:noProof/>
        </w:rPr>
        <w:instrText xml:space="preserve"> PAGEREF _Toc219470372 \h </w:instrText>
      </w:r>
      <w:r>
        <w:rPr>
          <w:noProof/>
        </w:rPr>
      </w:r>
      <w:r>
        <w:rPr>
          <w:noProof/>
        </w:rPr>
        <w:fldChar w:fldCharType="separate"/>
      </w:r>
      <w:r>
        <w:rPr>
          <w:noProof/>
        </w:rPr>
        <w:t>14</w:t>
      </w:r>
      <w:r>
        <w:rPr>
          <w:noProof/>
        </w:rPr>
        <w:fldChar w:fldCharType="end"/>
      </w:r>
    </w:p>
    <w:p w14:paraId="1BC793B0" w14:textId="565C0078"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2</w:t>
      </w:r>
      <w:r>
        <w:rPr>
          <w:noProof/>
        </w:rPr>
        <w:t>.</w:t>
      </w:r>
      <w:r w:rsidRPr="00AD3049">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D3049">
        <w:rPr>
          <w:rFonts w:cs="Arial"/>
          <w:noProof/>
        </w:rPr>
        <w:t>Network issue inducement</w:t>
      </w:r>
      <w:r>
        <w:rPr>
          <w:noProof/>
        </w:rPr>
        <w:tab/>
      </w:r>
      <w:r>
        <w:rPr>
          <w:noProof/>
        </w:rPr>
        <w:fldChar w:fldCharType="begin"/>
      </w:r>
      <w:r>
        <w:rPr>
          <w:noProof/>
        </w:rPr>
        <w:instrText xml:space="preserve"> PAGEREF _Toc219470373 \h </w:instrText>
      </w:r>
      <w:r>
        <w:rPr>
          <w:noProof/>
        </w:rPr>
      </w:r>
      <w:r>
        <w:rPr>
          <w:noProof/>
        </w:rPr>
        <w:fldChar w:fldCharType="separate"/>
      </w:r>
      <w:r>
        <w:rPr>
          <w:noProof/>
        </w:rPr>
        <w:t>14</w:t>
      </w:r>
      <w:r>
        <w:rPr>
          <w:noProof/>
        </w:rPr>
        <w:fldChar w:fldCharType="end"/>
      </w:r>
    </w:p>
    <w:p w14:paraId="527988A6" w14:textId="179F0E1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2</w:t>
      </w:r>
      <w:r>
        <w:rPr>
          <w:noProof/>
        </w:rPr>
        <w:t>.</w:t>
      </w:r>
      <w:r w:rsidRPr="00AD3049">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_Toc219470374 \h </w:instrText>
      </w:r>
      <w:r>
        <w:rPr>
          <w:noProof/>
        </w:rPr>
      </w:r>
      <w:r>
        <w:rPr>
          <w:noProof/>
        </w:rPr>
        <w:fldChar w:fldCharType="separate"/>
      </w:r>
      <w:r>
        <w:rPr>
          <w:noProof/>
        </w:rPr>
        <w:t>14</w:t>
      </w:r>
      <w:r>
        <w:rPr>
          <w:noProof/>
        </w:rPr>
        <w:fldChar w:fldCharType="end"/>
      </w:r>
    </w:p>
    <w:p w14:paraId="1B7C2D9C" w14:textId="46E0759E"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r>
      <w:r>
        <w:rPr>
          <w:noProof/>
        </w:rPr>
        <w:instrText xml:space="preserve"> PAGEREF _Toc219470375 \h </w:instrText>
      </w:r>
      <w:r>
        <w:rPr>
          <w:noProof/>
        </w:rPr>
      </w:r>
      <w:r>
        <w:rPr>
          <w:noProof/>
        </w:rPr>
        <w:fldChar w:fldCharType="separate"/>
      </w:r>
      <w:r>
        <w:rPr>
          <w:noProof/>
        </w:rPr>
        <w:t>15</w:t>
      </w:r>
      <w:r>
        <w:rPr>
          <w:noProof/>
        </w:rPr>
        <w:fldChar w:fldCharType="end"/>
      </w:r>
    </w:p>
    <w:p w14:paraId="05EE8355" w14:textId="1AC1B555"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_Toc219470376 \h </w:instrText>
      </w:r>
      <w:r>
        <w:rPr>
          <w:noProof/>
        </w:rPr>
      </w:r>
      <w:r>
        <w:rPr>
          <w:noProof/>
        </w:rPr>
        <w:fldChar w:fldCharType="separate"/>
      </w:r>
      <w:r>
        <w:rPr>
          <w:noProof/>
        </w:rPr>
        <w:t>15</w:t>
      </w:r>
      <w:r>
        <w:rPr>
          <w:noProof/>
        </w:rPr>
        <w:fldChar w:fldCharType="end"/>
      </w:r>
    </w:p>
    <w:p w14:paraId="2A30F633" w14:textId="6F886D1A"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_Toc219470377 \h </w:instrText>
      </w:r>
      <w:r>
        <w:rPr>
          <w:noProof/>
        </w:rPr>
      </w:r>
      <w:r>
        <w:rPr>
          <w:noProof/>
        </w:rPr>
        <w:fldChar w:fldCharType="separate"/>
      </w:r>
      <w:r>
        <w:rPr>
          <w:noProof/>
        </w:rPr>
        <w:t>15</w:t>
      </w:r>
      <w:r>
        <w:rPr>
          <w:noProof/>
        </w:rPr>
        <w:fldChar w:fldCharType="end"/>
      </w:r>
    </w:p>
    <w:p w14:paraId="3361BD59" w14:textId="42DBE1DA"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r>
      <w:r>
        <w:rPr>
          <w:noProof/>
        </w:rPr>
        <w:instrText xml:space="preserve"> PAGEREF _Toc219470378 \h </w:instrText>
      </w:r>
      <w:r>
        <w:rPr>
          <w:noProof/>
        </w:rPr>
      </w:r>
      <w:r>
        <w:rPr>
          <w:noProof/>
        </w:rPr>
        <w:fldChar w:fldCharType="separate"/>
      </w:r>
      <w:r>
        <w:rPr>
          <w:noProof/>
        </w:rPr>
        <w:t>15</w:t>
      </w:r>
      <w:r>
        <w:rPr>
          <w:noProof/>
        </w:rPr>
        <w:fldChar w:fldCharType="end"/>
      </w:r>
    </w:p>
    <w:p w14:paraId="47A9C95C" w14:textId="06F6D7CF"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AD3049">
        <w:rPr>
          <w:noProof/>
          <w:lang w:val="en-US"/>
        </w:rPr>
        <w:t>of network response to events</w:t>
      </w:r>
      <w:r>
        <w:rPr>
          <w:noProof/>
        </w:rPr>
        <w:tab/>
      </w:r>
      <w:r>
        <w:rPr>
          <w:noProof/>
        </w:rPr>
        <w:fldChar w:fldCharType="begin"/>
      </w:r>
      <w:r>
        <w:rPr>
          <w:noProof/>
        </w:rPr>
        <w:instrText xml:space="preserve"> PAGEREF _Toc219470379 \h </w:instrText>
      </w:r>
      <w:r>
        <w:rPr>
          <w:noProof/>
        </w:rPr>
      </w:r>
      <w:r>
        <w:rPr>
          <w:noProof/>
        </w:rPr>
        <w:fldChar w:fldCharType="separate"/>
      </w:r>
      <w:r>
        <w:rPr>
          <w:noProof/>
        </w:rPr>
        <w:t>15</w:t>
      </w:r>
      <w:r>
        <w:rPr>
          <w:noProof/>
        </w:rPr>
        <w:fldChar w:fldCharType="end"/>
      </w:r>
    </w:p>
    <w:p w14:paraId="579EB9F1" w14:textId="016B1DE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r>
      <w:r>
        <w:rPr>
          <w:noProof/>
        </w:rPr>
        <w:instrText xml:space="preserve"> PAGEREF _Toc219470380 \h </w:instrText>
      </w:r>
      <w:r>
        <w:rPr>
          <w:noProof/>
        </w:rPr>
      </w:r>
      <w:r>
        <w:rPr>
          <w:noProof/>
        </w:rPr>
        <w:fldChar w:fldCharType="separate"/>
      </w:r>
      <w:r>
        <w:rPr>
          <w:noProof/>
        </w:rPr>
        <w:t>16</w:t>
      </w:r>
      <w:r>
        <w:rPr>
          <w:noProof/>
        </w:rPr>
        <w:fldChar w:fldCharType="end"/>
      </w:r>
    </w:p>
    <w:p w14:paraId="7F50457D" w14:textId="0B9A37DD"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AD3049">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r>
      <w:r>
        <w:rPr>
          <w:noProof/>
        </w:rPr>
        <w:instrText xml:space="preserve"> PAGEREF _Toc219470381 \h </w:instrText>
      </w:r>
      <w:r>
        <w:rPr>
          <w:noProof/>
        </w:rPr>
      </w:r>
      <w:r>
        <w:rPr>
          <w:noProof/>
        </w:rPr>
        <w:fldChar w:fldCharType="separate"/>
      </w:r>
      <w:r>
        <w:rPr>
          <w:noProof/>
        </w:rPr>
        <w:t>16</w:t>
      </w:r>
      <w:r>
        <w:rPr>
          <w:noProof/>
        </w:rPr>
        <w:fldChar w:fldCharType="end"/>
      </w:r>
    </w:p>
    <w:p w14:paraId="4586BEAD" w14:textId="5DB2D6E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_Toc219470382 \h </w:instrText>
      </w:r>
      <w:r>
        <w:rPr>
          <w:noProof/>
        </w:rPr>
      </w:r>
      <w:r>
        <w:rPr>
          <w:noProof/>
        </w:rPr>
        <w:fldChar w:fldCharType="separate"/>
      </w:r>
      <w:r>
        <w:rPr>
          <w:noProof/>
        </w:rPr>
        <w:t>16</w:t>
      </w:r>
      <w:r>
        <w:rPr>
          <w:noProof/>
        </w:rPr>
        <w:fldChar w:fldCharType="end"/>
      </w:r>
    </w:p>
    <w:p w14:paraId="5D4DCCD6" w14:textId="64CC84A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r>
      <w:r>
        <w:rPr>
          <w:noProof/>
        </w:rPr>
        <w:instrText xml:space="preserve"> PAGEREF _Toc219470383 \h </w:instrText>
      </w:r>
      <w:r>
        <w:rPr>
          <w:noProof/>
        </w:rPr>
      </w:r>
      <w:r>
        <w:rPr>
          <w:noProof/>
        </w:rPr>
        <w:fldChar w:fldCharType="separate"/>
      </w:r>
      <w:r>
        <w:rPr>
          <w:noProof/>
        </w:rPr>
        <w:t>17</w:t>
      </w:r>
      <w:r>
        <w:rPr>
          <w:noProof/>
        </w:rPr>
        <w:fldChar w:fldCharType="end"/>
      </w:r>
    </w:p>
    <w:p w14:paraId="0CB80D5B" w14:textId="49E5663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_Toc219470384 \h </w:instrText>
      </w:r>
      <w:r>
        <w:rPr>
          <w:noProof/>
        </w:rPr>
      </w:r>
      <w:r>
        <w:rPr>
          <w:noProof/>
        </w:rPr>
        <w:fldChar w:fldCharType="separate"/>
      </w:r>
      <w:r>
        <w:rPr>
          <w:noProof/>
        </w:rPr>
        <w:t>17</w:t>
      </w:r>
      <w:r>
        <w:rPr>
          <w:noProof/>
        </w:rPr>
        <w:fldChar w:fldCharType="end"/>
      </w:r>
    </w:p>
    <w:p w14:paraId="0BE506D9" w14:textId="4CDA5EA0"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Use cases</w:t>
      </w:r>
      <w:r>
        <w:rPr>
          <w:noProof/>
        </w:rPr>
        <w:tab/>
      </w:r>
      <w:r>
        <w:rPr>
          <w:noProof/>
        </w:rPr>
        <w:fldChar w:fldCharType="begin"/>
      </w:r>
      <w:r>
        <w:rPr>
          <w:noProof/>
        </w:rPr>
        <w:instrText xml:space="preserve"> PAGEREF _Toc219470385 \h </w:instrText>
      </w:r>
      <w:r>
        <w:rPr>
          <w:noProof/>
        </w:rPr>
      </w:r>
      <w:r>
        <w:rPr>
          <w:noProof/>
        </w:rPr>
        <w:fldChar w:fldCharType="separate"/>
      </w:r>
      <w:r>
        <w:rPr>
          <w:noProof/>
        </w:rPr>
        <w:t>17</w:t>
      </w:r>
      <w:r>
        <w:rPr>
          <w:noProof/>
        </w:rPr>
        <w:fldChar w:fldCharType="end"/>
      </w:r>
    </w:p>
    <w:p w14:paraId="6C445B71" w14:textId="5AAE990A"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General use case on </w:t>
      </w:r>
      <w:r>
        <w:rPr>
          <w:noProof/>
          <w:lang w:eastAsia="zh-CN"/>
        </w:rPr>
        <w:t>NDT support for data generation</w:t>
      </w:r>
      <w:r>
        <w:rPr>
          <w:noProof/>
        </w:rPr>
        <w:tab/>
      </w:r>
      <w:r>
        <w:rPr>
          <w:noProof/>
        </w:rPr>
        <w:fldChar w:fldCharType="begin"/>
      </w:r>
      <w:r>
        <w:rPr>
          <w:noProof/>
        </w:rPr>
        <w:instrText xml:space="preserve"> PAGEREF _Toc219470386 \h </w:instrText>
      </w:r>
      <w:r>
        <w:rPr>
          <w:noProof/>
        </w:rPr>
      </w:r>
      <w:r>
        <w:rPr>
          <w:noProof/>
        </w:rPr>
        <w:fldChar w:fldCharType="separate"/>
      </w:r>
      <w:r>
        <w:rPr>
          <w:noProof/>
        </w:rPr>
        <w:t>17</w:t>
      </w:r>
      <w:r>
        <w:rPr>
          <w:noProof/>
        </w:rPr>
        <w:fldChar w:fldCharType="end"/>
      </w:r>
    </w:p>
    <w:p w14:paraId="1574E920" w14:textId="2F820D72"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2</w:t>
      </w:r>
      <w:r>
        <w:rPr>
          <w:noProof/>
        </w:rPr>
        <w:t>.</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r>
      <w:r>
        <w:rPr>
          <w:noProof/>
        </w:rPr>
        <w:instrText xml:space="preserve"> PAGEREF _Toc219470387 \h </w:instrText>
      </w:r>
      <w:r>
        <w:rPr>
          <w:noProof/>
        </w:rPr>
      </w:r>
      <w:r>
        <w:rPr>
          <w:noProof/>
        </w:rPr>
        <w:fldChar w:fldCharType="separate"/>
      </w:r>
      <w:r>
        <w:rPr>
          <w:noProof/>
        </w:rPr>
        <w:t>17</w:t>
      </w:r>
      <w:r>
        <w:rPr>
          <w:noProof/>
        </w:rPr>
        <w:fldChar w:fldCharType="end"/>
      </w:r>
    </w:p>
    <w:p w14:paraId="412039D5" w14:textId="0223181E"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Using NDT to generate user experience data</w:t>
      </w:r>
      <w:r>
        <w:rPr>
          <w:noProof/>
        </w:rPr>
        <w:tab/>
      </w:r>
      <w:r>
        <w:rPr>
          <w:noProof/>
        </w:rPr>
        <w:fldChar w:fldCharType="begin"/>
      </w:r>
      <w:r>
        <w:rPr>
          <w:noProof/>
        </w:rPr>
        <w:instrText xml:space="preserve"> PAGEREF _Toc219470388 \h </w:instrText>
      </w:r>
      <w:r>
        <w:rPr>
          <w:noProof/>
        </w:rPr>
      </w:r>
      <w:r>
        <w:rPr>
          <w:noProof/>
        </w:rPr>
        <w:fldChar w:fldCharType="separate"/>
      </w:r>
      <w:r>
        <w:rPr>
          <w:noProof/>
        </w:rPr>
        <w:t>17</w:t>
      </w:r>
      <w:r>
        <w:rPr>
          <w:noProof/>
        </w:rPr>
        <w:fldChar w:fldCharType="end"/>
      </w:r>
    </w:p>
    <w:p w14:paraId="0C57659E" w14:textId="05D2AC3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4</w:t>
      </w:r>
      <w:r>
        <w:rPr>
          <w:noProof/>
        </w:rPr>
        <w:t>.</w:t>
      </w:r>
      <w:r w:rsidRPr="00AD304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Requirements</w:t>
      </w:r>
      <w:r>
        <w:rPr>
          <w:noProof/>
        </w:rPr>
        <w:tab/>
      </w:r>
      <w:r>
        <w:rPr>
          <w:noProof/>
        </w:rPr>
        <w:fldChar w:fldCharType="begin"/>
      </w:r>
      <w:r>
        <w:rPr>
          <w:noProof/>
        </w:rPr>
        <w:instrText xml:space="preserve"> PAGEREF _Toc219470389 \h </w:instrText>
      </w:r>
      <w:r>
        <w:rPr>
          <w:noProof/>
        </w:rPr>
      </w:r>
      <w:r>
        <w:rPr>
          <w:noProof/>
        </w:rPr>
        <w:fldChar w:fldCharType="separate"/>
      </w:r>
      <w:r>
        <w:rPr>
          <w:noProof/>
        </w:rPr>
        <w:t>18</w:t>
      </w:r>
      <w:r>
        <w:rPr>
          <w:noProof/>
        </w:rPr>
        <w:fldChar w:fldCharType="end"/>
      </w:r>
    </w:p>
    <w:p w14:paraId="0FE20B95" w14:textId="48A18FB5"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D3049">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 xml:space="preserve">Advanced </w:t>
      </w:r>
      <w:r>
        <w:rPr>
          <w:noProof/>
          <w:lang w:eastAsia="zh-CN"/>
        </w:rPr>
        <w:t>NDT capabilities</w:t>
      </w:r>
      <w:r>
        <w:rPr>
          <w:noProof/>
        </w:rPr>
        <w:tab/>
      </w:r>
      <w:r>
        <w:rPr>
          <w:noProof/>
        </w:rPr>
        <w:fldChar w:fldCharType="begin"/>
      </w:r>
      <w:r>
        <w:rPr>
          <w:noProof/>
        </w:rPr>
        <w:instrText xml:space="preserve"> PAGEREF _Toc219470390 \h </w:instrText>
      </w:r>
      <w:r>
        <w:rPr>
          <w:noProof/>
        </w:rPr>
      </w:r>
      <w:r>
        <w:rPr>
          <w:noProof/>
        </w:rPr>
        <w:fldChar w:fldCharType="separate"/>
      </w:r>
      <w:r>
        <w:rPr>
          <w:noProof/>
        </w:rPr>
        <w:t>18</w:t>
      </w:r>
      <w:r>
        <w:rPr>
          <w:noProof/>
        </w:rPr>
        <w:fldChar w:fldCharType="end"/>
      </w:r>
    </w:p>
    <w:p w14:paraId="6DE31AE8" w14:textId="2678A8EF"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_Toc219470391 \h </w:instrText>
      </w:r>
      <w:r>
        <w:rPr>
          <w:noProof/>
        </w:rPr>
      </w:r>
      <w:r>
        <w:rPr>
          <w:noProof/>
        </w:rPr>
        <w:fldChar w:fldCharType="separate"/>
      </w:r>
      <w:r>
        <w:rPr>
          <w:noProof/>
        </w:rPr>
        <w:t>18</w:t>
      </w:r>
      <w:r>
        <w:rPr>
          <w:noProof/>
        </w:rPr>
        <w:fldChar w:fldCharType="end"/>
      </w:r>
    </w:p>
    <w:p w14:paraId="3C8C36EF" w14:textId="02B303D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_Toc219470392 \h </w:instrText>
      </w:r>
      <w:r>
        <w:rPr>
          <w:noProof/>
        </w:rPr>
      </w:r>
      <w:r>
        <w:rPr>
          <w:noProof/>
        </w:rPr>
        <w:fldChar w:fldCharType="separate"/>
      </w:r>
      <w:r>
        <w:rPr>
          <w:noProof/>
        </w:rPr>
        <w:t>18</w:t>
      </w:r>
      <w:r>
        <w:rPr>
          <w:noProof/>
        </w:rPr>
        <w:fldChar w:fldCharType="end"/>
      </w:r>
    </w:p>
    <w:p w14:paraId="6A244404" w14:textId="258CC1C9"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r>
      <w:r>
        <w:rPr>
          <w:noProof/>
        </w:rPr>
        <w:instrText xml:space="preserve"> PAGEREF _Toc219470393 \h </w:instrText>
      </w:r>
      <w:r>
        <w:rPr>
          <w:noProof/>
        </w:rPr>
      </w:r>
      <w:r>
        <w:rPr>
          <w:noProof/>
        </w:rPr>
        <w:fldChar w:fldCharType="separate"/>
      </w:r>
      <w:r>
        <w:rPr>
          <w:noProof/>
        </w:rPr>
        <w:t>18</w:t>
      </w:r>
      <w:r>
        <w:rPr>
          <w:noProof/>
        </w:rPr>
        <w:fldChar w:fldCharType="end"/>
      </w:r>
    </w:p>
    <w:p w14:paraId="0C523B74" w14:textId="2BD7EE40"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D3049">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_Toc219470394 \h </w:instrText>
      </w:r>
      <w:r>
        <w:rPr>
          <w:noProof/>
        </w:rPr>
      </w:r>
      <w:r>
        <w:rPr>
          <w:noProof/>
        </w:rPr>
        <w:fldChar w:fldCharType="separate"/>
      </w:r>
      <w:r>
        <w:rPr>
          <w:noProof/>
        </w:rPr>
        <w:t>18</w:t>
      </w:r>
      <w:r>
        <w:rPr>
          <w:noProof/>
        </w:rPr>
        <w:fldChar w:fldCharType="end"/>
      </w:r>
    </w:p>
    <w:p w14:paraId="49BF7721" w14:textId="22FED615"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D3049">
        <w:rPr>
          <w:noProof/>
          <w:lang w:val="en-US" w:eastAsia="zh-CN"/>
        </w:rPr>
        <w:t xml:space="preserve"> for NDT</w:t>
      </w:r>
      <w:r>
        <w:rPr>
          <w:noProof/>
        </w:rPr>
        <w:t xml:space="preserve"> (stage 2)</w:t>
      </w:r>
      <w:r>
        <w:rPr>
          <w:noProof/>
        </w:rPr>
        <w:tab/>
      </w:r>
      <w:r>
        <w:rPr>
          <w:noProof/>
        </w:rPr>
        <w:fldChar w:fldCharType="begin"/>
      </w:r>
      <w:r>
        <w:rPr>
          <w:noProof/>
        </w:rPr>
        <w:instrText xml:space="preserve"> PAGEREF _Toc219470395 \h </w:instrText>
      </w:r>
      <w:r>
        <w:rPr>
          <w:noProof/>
        </w:rPr>
      </w:r>
      <w:r>
        <w:rPr>
          <w:noProof/>
        </w:rPr>
        <w:fldChar w:fldCharType="separate"/>
      </w:r>
      <w:r>
        <w:rPr>
          <w:noProof/>
        </w:rPr>
        <w:t>19</w:t>
      </w:r>
      <w:r>
        <w:rPr>
          <w:noProof/>
        </w:rPr>
        <w:fldChar w:fldCharType="end"/>
      </w:r>
    </w:p>
    <w:p w14:paraId="514A0A59" w14:textId="7467ACD0"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r>
      <w:r>
        <w:rPr>
          <w:noProof/>
        </w:rPr>
        <w:instrText xml:space="preserve"> PAGEREF _Toc219470396 \h </w:instrText>
      </w:r>
      <w:r>
        <w:rPr>
          <w:noProof/>
        </w:rPr>
      </w:r>
      <w:r>
        <w:rPr>
          <w:noProof/>
        </w:rPr>
        <w:fldChar w:fldCharType="separate"/>
      </w:r>
      <w:r>
        <w:rPr>
          <w:noProof/>
        </w:rPr>
        <w:t>19</w:t>
      </w:r>
      <w:r>
        <w:rPr>
          <w:noProof/>
        </w:rPr>
        <w:fldChar w:fldCharType="end"/>
      </w:r>
    </w:p>
    <w:p w14:paraId="207BDE9D" w14:textId="74DDEC42"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Information model for NDT (MnS component typeB)</w:t>
      </w:r>
      <w:r>
        <w:rPr>
          <w:noProof/>
        </w:rPr>
        <w:tab/>
      </w:r>
      <w:r>
        <w:rPr>
          <w:noProof/>
        </w:rPr>
        <w:fldChar w:fldCharType="begin"/>
      </w:r>
      <w:r>
        <w:rPr>
          <w:noProof/>
        </w:rPr>
        <w:instrText xml:space="preserve"> PAGEREF _Toc219470397 \h </w:instrText>
      </w:r>
      <w:r>
        <w:rPr>
          <w:noProof/>
        </w:rPr>
      </w:r>
      <w:r>
        <w:rPr>
          <w:noProof/>
        </w:rPr>
        <w:fldChar w:fldCharType="separate"/>
      </w:r>
      <w:r>
        <w:rPr>
          <w:noProof/>
        </w:rPr>
        <w:t>19</w:t>
      </w:r>
      <w:r>
        <w:rPr>
          <w:noProof/>
        </w:rPr>
        <w:fldChar w:fldCharType="end"/>
      </w:r>
    </w:p>
    <w:p w14:paraId="4B17DE30" w14:textId="2B89A6F2"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r>
      <w:r>
        <w:rPr>
          <w:noProof/>
        </w:rPr>
        <w:instrText xml:space="preserve"> PAGEREF _Toc219470398 \h </w:instrText>
      </w:r>
      <w:r>
        <w:rPr>
          <w:noProof/>
        </w:rPr>
      </w:r>
      <w:r>
        <w:rPr>
          <w:noProof/>
        </w:rPr>
        <w:fldChar w:fldCharType="separate"/>
      </w:r>
      <w:r>
        <w:rPr>
          <w:noProof/>
        </w:rPr>
        <w:t>19</w:t>
      </w:r>
      <w:r>
        <w:rPr>
          <w:noProof/>
        </w:rPr>
        <w:fldChar w:fldCharType="end"/>
      </w:r>
    </w:p>
    <w:p w14:paraId="6DB3B745" w14:textId="2A63A5CB"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r>
      <w:r>
        <w:rPr>
          <w:noProof/>
        </w:rPr>
        <w:instrText xml:space="preserve"> PAGEREF _Toc219470399 \h </w:instrText>
      </w:r>
      <w:r>
        <w:rPr>
          <w:noProof/>
        </w:rPr>
      </w:r>
      <w:r>
        <w:rPr>
          <w:noProof/>
        </w:rPr>
        <w:fldChar w:fldCharType="separate"/>
      </w:r>
      <w:r>
        <w:rPr>
          <w:noProof/>
        </w:rPr>
        <w:t>19</w:t>
      </w:r>
      <w:r>
        <w:rPr>
          <w:noProof/>
        </w:rPr>
        <w:fldChar w:fldCharType="end"/>
      </w:r>
    </w:p>
    <w:p w14:paraId="228AB81F" w14:textId="41D5C4F4"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r>
      <w:r>
        <w:rPr>
          <w:noProof/>
        </w:rPr>
        <w:instrText xml:space="preserve"> PAGEREF _Toc219470400 \h </w:instrText>
      </w:r>
      <w:r>
        <w:rPr>
          <w:noProof/>
        </w:rPr>
      </w:r>
      <w:r>
        <w:rPr>
          <w:noProof/>
        </w:rPr>
        <w:fldChar w:fldCharType="separate"/>
      </w:r>
      <w:r>
        <w:rPr>
          <w:noProof/>
        </w:rPr>
        <w:t>19</w:t>
      </w:r>
      <w:r>
        <w:rPr>
          <w:noProof/>
        </w:rPr>
        <w:fldChar w:fldCharType="end"/>
      </w:r>
    </w:p>
    <w:p w14:paraId="3EC64006" w14:textId="4EC754F5"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r>
      <w:r>
        <w:rPr>
          <w:noProof/>
        </w:rPr>
        <w:instrText xml:space="preserve"> PAGEREF _Toc219470401 \h </w:instrText>
      </w:r>
      <w:r>
        <w:rPr>
          <w:noProof/>
        </w:rPr>
      </w:r>
      <w:r>
        <w:rPr>
          <w:noProof/>
        </w:rPr>
        <w:fldChar w:fldCharType="separate"/>
      </w:r>
      <w:r>
        <w:rPr>
          <w:noProof/>
        </w:rPr>
        <w:t>19</w:t>
      </w:r>
      <w:r>
        <w:rPr>
          <w:noProof/>
        </w:rPr>
        <w:fldChar w:fldCharType="end"/>
      </w:r>
    </w:p>
    <w:p w14:paraId="5692F9F3" w14:textId="2BB68A0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r>
      <w:r>
        <w:rPr>
          <w:noProof/>
        </w:rPr>
        <w:instrText xml:space="preserve"> PAGEREF _Toc219470402 \h </w:instrText>
      </w:r>
      <w:r>
        <w:rPr>
          <w:noProof/>
        </w:rPr>
      </w:r>
      <w:r>
        <w:rPr>
          <w:noProof/>
        </w:rPr>
        <w:fldChar w:fldCharType="separate"/>
      </w:r>
      <w:r>
        <w:rPr>
          <w:noProof/>
        </w:rPr>
        <w:t>20</w:t>
      </w:r>
      <w:r>
        <w:rPr>
          <w:noProof/>
        </w:rPr>
        <w:fldChar w:fldCharType="end"/>
      </w:r>
    </w:p>
    <w:p w14:paraId="5F8BBBF6" w14:textId="42AEAC4F" w:rsidR="00853638" w:rsidRDefault="008536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r>
      <w:r>
        <w:rPr>
          <w:noProof/>
        </w:rPr>
        <w:instrText xml:space="preserve"> PAGEREF _Toc219470403 \h </w:instrText>
      </w:r>
      <w:r>
        <w:rPr>
          <w:noProof/>
        </w:rPr>
      </w:r>
      <w:r>
        <w:rPr>
          <w:noProof/>
        </w:rPr>
        <w:fldChar w:fldCharType="separate"/>
      </w:r>
      <w:r>
        <w:rPr>
          <w:noProof/>
        </w:rPr>
        <w:t>20</w:t>
      </w:r>
      <w:r>
        <w:rPr>
          <w:noProof/>
        </w:rPr>
        <w:fldChar w:fldCharType="end"/>
      </w:r>
    </w:p>
    <w:p w14:paraId="0EB6C0A9" w14:textId="24177539"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NDTFunction &lt;&lt;InformationObjectClass&gt;&gt;</w:t>
      </w:r>
      <w:r>
        <w:rPr>
          <w:noProof/>
        </w:rPr>
        <w:tab/>
      </w:r>
      <w:r>
        <w:rPr>
          <w:noProof/>
        </w:rPr>
        <w:fldChar w:fldCharType="begin"/>
      </w:r>
      <w:r>
        <w:rPr>
          <w:noProof/>
        </w:rPr>
        <w:instrText xml:space="preserve"> PAGEREF _Toc219470404 \h </w:instrText>
      </w:r>
      <w:r>
        <w:rPr>
          <w:noProof/>
        </w:rPr>
      </w:r>
      <w:r>
        <w:rPr>
          <w:noProof/>
        </w:rPr>
        <w:fldChar w:fldCharType="separate"/>
      </w:r>
      <w:r>
        <w:rPr>
          <w:noProof/>
        </w:rPr>
        <w:t>20</w:t>
      </w:r>
      <w:r>
        <w:rPr>
          <w:noProof/>
        </w:rPr>
        <w:fldChar w:fldCharType="end"/>
      </w:r>
    </w:p>
    <w:p w14:paraId="1409C347" w14:textId="345614B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_Toc219470405 \h </w:instrText>
      </w:r>
      <w:r>
        <w:rPr>
          <w:noProof/>
        </w:rPr>
      </w:r>
      <w:r>
        <w:rPr>
          <w:noProof/>
        </w:rPr>
        <w:fldChar w:fldCharType="separate"/>
      </w:r>
      <w:r>
        <w:rPr>
          <w:noProof/>
        </w:rPr>
        <w:t>20</w:t>
      </w:r>
      <w:r>
        <w:rPr>
          <w:noProof/>
        </w:rPr>
        <w:fldChar w:fldCharType="end"/>
      </w:r>
    </w:p>
    <w:p w14:paraId="559530E4" w14:textId="5E775117"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_Toc219470406 \h </w:instrText>
      </w:r>
      <w:r>
        <w:rPr>
          <w:noProof/>
        </w:rPr>
      </w:r>
      <w:r>
        <w:rPr>
          <w:noProof/>
        </w:rPr>
        <w:fldChar w:fldCharType="separate"/>
      </w:r>
      <w:r>
        <w:rPr>
          <w:noProof/>
        </w:rPr>
        <w:t>21</w:t>
      </w:r>
      <w:r>
        <w:rPr>
          <w:noProof/>
        </w:rPr>
        <w:fldChar w:fldCharType="end"/>
      </w:r>
    </w:p>
    <w:p w14:paraId="57817A36" w14:textId="513B38A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_Toc219470407 \h </w:instrText>
      </w:r>
      <w:r>
        <w:rPr>
          <w:noProof/>
        </w:rPr>
      </w:r>
      <w:r>
        <w:rPr>
          <w:noProof/>
        </w:rPr>
        <w:fldChar w:fldCharType="separate"/>
      </w:r>
      <w:r>
        <w:rPr>
          <w:noProof/>
        </w:rPr>
        <w:t>21</w:t>
      </w:r>
      <w:r>
        <w:rPr>
          <w:noProof/>
        </w:rPr>
        <w:fldChar w:fldCharType="end"/>
      </w:r>
    </w:p>
    <w:p w14:paraId="1D3A4C3A" w14:textId="028CFFC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6.2.1.3.1.4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_Toc219470408 \h </w:instrText>
      </w:r>
      <w:r>
        <w:rPr>
          <w:noProof/>
        </w:rPr>
      </w:r>
      <w:r>
        <w:rPr>
          <w:noProof/>
        </w:rPr>
        <w:fldChar w:fldCharType="separate"/>
      </w:r>
      <w:r>
        <w:rPr>
          <w:noProof/>
        </w:rPr>
        <w:t>21</w:t>
      </w:r>
      <w:r>
        <w:rPr>
          <w:noProof/>
        </w:rPr>
        <w:fldChar w:fldCharType="end"/>
      </w:r>
    </w:p>
    <w:p w14:paraId="608B020B" w14:textId="3E2D601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NDTJob &lt;&lt;InformationObjectClass&gt;&gt;</w:t>
      </w:r>
      <w:r>
        <w:rPr>
          <w:noProof/>
        </w:rPr>
        <w:tab/>
      </w:r>
      <w:r>
        <w:rPr>
          <w:noProof/>
        </w:rPr>
        <w:fldChar w:fldCharType="begin"/>
      </w:r>
      <w:r>
        <w:rPr>
          <w:noProof/>
        </w:rPr>
        <w:instrText xml:space="preserve"> PAGEREF _Toc219470409 \h </w:instrText>
      </w:r>
      <w:r>
        <w:rPr>
          <w:noProof/>
        </w:rPr>
      </w:r>
      <w:r>
        <w:rPr>
          <w:noProof/>
        </w:rPr>
        <w:fldChar w:fldCharType="separate"/>
      </w:r>
      <w:r>
        <w:rPr>
          <w:noProof/>
        </w:rPr>
        <w:t>21</w:t>
      </w:r>
      <w:r>
        <w:rPr>
          <w:noProof/>
        </w:rPr>
        <w:fldChar w:fldCharType="end"/>
      </w:r>
    </w:p>
    <w:p w14:paraId="4FDA49F2" w14:textId="40C8823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_Toc219470410 \h </w:instrText>
      </w:r>
      <w:r>
        <w:rPr>
          <w:noProof/>
        </w:rPr>
      </w:r>
      <w:r>
        <w:rPr>
          <w:noProof/>
        </w:rPr>
        <w:fldChar w:fldCharType="separate"/>
      </w:r>
      <w:r>
        <w:rPr>
          <w:noProof/>
        </w:rPr>
        <w:t>21</w:t>
      </w:r>
      <w:r>
        <w:rPr>
          <w:noProof/>
        </w:rPr>
        <w:fldChar w:fldCharType="end"/>
      </w:r>
    </w:p>
    <w:p w14:paraId="04539C9D" w14:textId="36C57852"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.2.1.3.2.2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_Toc219470411 \h </w:instrText>
      </w:r>
      <w:r>
        <w:rPr>
          <w:noProof/>
        </w:rPr>
      </w:r>
      <w:r>
        <w:rPr>
          <w:noProof/>
        </w:rPr>
        <w:fldChar w:fldCharType="separate"/>
      </w:r>
      <w:r>
        <w:rPr>
          <w:noProof/>
        </w:rPr>
        <w:t>21</w:t>
      </w:r>
      <w:r>
        <w:rPr>
          <w:noProof/>
        </w:rPr>
        <w:fldChar w:fldCharType="end"/>
      </w:r>
    </w:p>
    <w:p w14:paraId="16ABE265" w14:textId="6A992FA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_Toc219470412 \h </w:instrText>
      </w:r>
      <w:r>
        <w:rPr>
          <w:noProof/>
        </w:rPr>
      </w:r>
      <w:r>
        <w:rPr>
          <w:noProof/>
        </w:rPr>
        <w:fldChar w:fldCharType="separate"/>
      </w:r>
      <w:r>
        <w:rPr>
          <w:noProof/>
        </w:rPr>
        <w:t>22</w:t>
      </w:r>
      <w:r>
        <w:rPr>
          <w:noProof/>
        </w:rPr>
        <w:fldChar w:fldCharType="end"/>
      </w:r>
    </w:p>
    <w:p w14:paraId="5B18E860" w14:textId="56C03D0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6.2.1.3.2.4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_Toc219470413 \h </w:instrText>
      </w:r>
      <w:r>
        <w:rPr>
          <w:noProof/>
        </w:rPr>
      </w:r>
      <w:r>
        <w:rPr>
          <w:noProof/>
        </w:rPr>
        <w:fldChar w:fldCharType="separate"/>
      </w:r>
      <w:r>
        <w:rPr>
          <w:noProof/>
        </w:rPr>
        <w:t>22</w:t>
      </w:r>
      <w:r>
        <w:rPr>
          <w:noProof/>
        </w:rPr>
        <w:fldChar w:fldCharType="end"/>
      </w:r>
    </w:p>
    <w:p w14:paraId="659780BE" w14:textId="4C71D61D"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3</w:t>
      </w:r>
      <w:r>
        <w:rPr>
          <w:rFonts w:asciiTheme="minorHAnsi" w:eastAsiaTheme="minorEastAsia" w:hAnsiTheme="minorHAnsi" w:cstheme="minorBidi"/>
          <w:noProof/>
          <w:kern w:val="2"/>
          <w:sz w:val="24"/>
          <w:szCs w:val="24"/>
          <w:lang w:eastAsia="en-GB"/>
          <w14:ligatures w14:val="standardContextual"/>
        </w:rPr>
        <w:tab/>
      </w:r>
      <w:r>
        <w:rPr>
          <w:noProof/>
        </w:rPr>
        <w:t>NDTFunctionScope &lt;&lt; dataType &gt;&gt;</w:t>
      </w:r>
      <w:r>
        <w:rPr>
          <w:noProof/>
        </w:rPr>
        <w:tab/>
      </w:r>
      <w:r>
        <w:rPr>
          <w:noProof/>
        </w:rPr>
        <w:fldChar w:fldCharType="begin"/>
      </w:r>
      <w:r>
        <w:rPr>
          <w:noProof/>
        </w:rPr>
        <w:instrText xml:space="preserve"> PAGEREF _Toc219470414 \h </w:instrText>
      </w:r>
      <w:r>
        <w:rPr>
          <w:noProof/>
        </w:rPr>
      </w:r>
      <w:r>
        <w:rPr>
          <w:noProof/>
        </w:rPr>
        <w:fldChar w:fldCharType="separate"/>
      </w:r>
      <w:r>
        <w:rPr>
          <w:noProof/>
        </w:rPr>
        <w:t>22</w:t>
      </w:r>
      <w:r>
        <w:rPr>
          <w:noProof/>
        </w:rPr>
        <w:fldChar w:fldCharType="end"/>
      </w:r>
    </w:p>
    <w:p w14:paraId="0032D903" w14:textId="450025F6"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_Toc219470415 \h </w:instrText>
      </w:r>
      <w:r>
        <w:rPr>
          <w:noProof/>
        </w:rPr>
      </w:r>
      <w:r>
        <w:rPr>
          <w:noProof/>
        </w:rPr>
        <w:fldChar w:fldCharType="separate"/>
      </w:r>
      <w:r>
        <w:rPr>
          <w:noProof/>
        </w:rPr>
        <w:t>22</w:t>
      </w:r>
      <w:r>
        <w:rPr>
          <w:noProof/>
        </w:rPr>
        <w:fldChar w:fldCharType="end"/>
      </w:r>
    </w:p>
    <w:p w14:paraId="39BBEF5A" w14:textId="7CCDA70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_Toc219470416 \h </w:instrText>
      </w:r>
      <w:r>
        <w:rPr>
          <w:noProof/>
        </w:rPr>
      </w:r>
      <w:r>
        <w:rPr>
          <w:noProof/>
        </w:rPr>
        <w:fldChar w:fldCharType="separate"/>
      </w:r>
      <w:r>
        <w:rPr>
          <w:noProof/>
        </w:rPr>
        <w:t>22</w:t>
      </w:r>
      <w:r>
        <w:rPr>
          <w:noProof/>
        </w:rPr>
        <w:fldChar w:fldCharType="end"/>
      </w:r>
    </w:p>
    <w:p w14:paraId="79DA306D" w14:textId="4B9B657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_Toc219470417 \h </w:instrText>
      </w:r>
      <w:r>
        <w:rPr>
          <w:noProof/>
        </w:rPr>
      </w:r>
      <w:r>
        <w:rPr>
          <w:noProof/>
        </w:rPr>
        <w:fldChar w:fldCharType="separate"/>
      </w:r>
      <w:r>
        <w:rPr>
          <w:noProof/>
        </w:rPr>
        <w:t>22</w:t>
      </w:r>
      <w:r>
        <w:rPr>
          <w:noProof/>
        </w:rPr>
        <w:fldChar w:fldCharType="end"/>
      </w:r>
    </w:p>
    <w:p w14:paraId="4280C0EE" w14:textId="4AF74D4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_Toc219470418 \h </w:instrText>
      </w:r>
      <w:r>
        <w:rPr>
          <w:noProof/>
        </w:rPr>
      </w:r>
      <w:r>
        <w:rPr>
          <w:noProof/>
        </w:rPr>
        <w:fldChar w:fldCharType="separate"/>
      </w:r>
      <w:r>
        <w:rPr>
          <w:noProof/>
        </w:rPr>
        <w:t>22</w:t>
      </w:r>
      <w:r>
        <w:rPr>
          <w:noProof/>
        </w:rPr>
        <w:fldChar w:fldCharType="end"/>
      </w:r>
    </w:p>
    <w:p w14:paraId="607643B3" w14:textId="6FBF6FB6"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4</w:t>
      </w:r>
      <w:r>
        <w:rPr>
          <w:rFonts w:asciiTheme="minorHAnsi" w:eastAsiaTheme="minorEastAsia" w:hAnsiTheme="minorHAnsi" w:cstheme="minorBidi"/>
          <w:noProof/>
          <w:kern w:val="2"/>
          <w:sz w:val="24"/>
          <w:szCs w:val="24"/>
          <w:lang w:eastAsia="en-GB"/>
          <w14:ligatures w14:val="standardContextual"/>
        </w:rPr>
        <w:tab/>
      </w:r>
      <w:r>
        <w:rPr>
          <w:noProof/>
        </w:rPr>
        <w:t>NDTInputDescription&lt;&lt;dataType&gt;&gt;</w:t>
      </w:r>
      <w:r>
        <w:rPr>
          <w:noProof/>
        </w:rPr>
        <w:tab/>
      </w:r>
      <w:r>
        <w:rPr>
          <w:noProof/>
        </w:rPr>
        <w:fldChar w:fldCharType="begin"/>
      </w:r>
      <w:r>
        <w:rPr>
          <w:noProof/>
        </w:rPr>
        <w:instrText xml:space="preserve"> PAGEREF _Toc219470419 \h </w:instrText>
      </w:r>
      <w:r>
        <w:rPr>
          <w:noProof/>
        </w:rPr>
      </w:r>
      <w:r>
        <w:rPr>
          <w:noProof/>
        </w:rPr>
        <w:fldChar w:fldCharType="separate"/>
      </w:r>
      <w:r>
        <w:rPr>
          <w:noProof/>
        </w:rPr>
        <w:t>22</w:t>
      </w:r>
      <w:r>
        <w:rPr>
          <w:noProof/>
        </w:rPr>
        <w:fldChar w:fldCharType="end"/>
      </w:r>
    </w:p>
    <w:p w14:paraId="341010AE" w14:textId="59A8A4F7"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_Toc219470420 \h </w:instrText>
      </w:r>
      <w:r>
        <w:rPr>
          <w:noProof/>
        </w:rPr>
      </w:r>
      <w:r>
        <w:rPr>
          <w:noProof/>
        </w:rPr>
        <w:fldChar w:fldCharType="separate"/>
      </w:r>
      <w:r>
        <w:rPr>
          <w:noProof/>
        </w:rPr>
        <w:t>22</w:t>
      </w:r>
      <w:r>
        <w:rPr>
          <w:noProof/>
        </w:rPr>
        <w:fldChar w:fldCharType="end"/>
      </w:r>
    </w:p>
    <w:p w14:paraId="675CB734" w14:textId="4B03B5B2"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_Toc219470421 \h </w:instrText>
      </w:r>
      <w:r>
        <w:rPr>
          <w:noProof/>
        </w:rPr>
      </w:r>
      <w:r>
        <w:rPr>
          <w:noProof/>
        </w:rPr>
        <w:fldChar w:fldCharType="separate"/>
      </w:r>
      <w:r>
        <w:rPr>
          <w:noProof/>
        </w:rPr>
        <w:t>22</w:t>
      </w:r>
      <w:r>
        <w:rPr>
          <w:noProof/>
        </w:rPr>
        <w:fldChar w:fldCharType="end"/>
      </w:r>
    </w:p>
    <w:p w14:paraId="6AED377B" w14:textId="40C4D10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_Toc219470422 \h </w:instrText>
      </w:r>
      <w:r>
        <w:rPr>
          <w:noProof/>
        </w:rPr>
      </w:r>
      <w:r>
        <w:rPr>
          <w:noProof/>
        </w:rPr>
        <w:fldChar w:fldCharType="separate"/>
      </w:r>
      <w:r>
        <w:rPr>
          <w:noProof/>
        </w:rPr>
        <w:t>23</w:t>
      </w:r>
      <w:r>
        <w:rPr>
          <w:noProof/>
        </w:rPr>
        <w:fldChar w:fldCharType="end"/>
      </w:r>
    </w:p>
    <w:p w14:paraId="2976519C" w14:textId="75CBE059"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_Toc219470423 \h </w:instrText>
      </w:r>
      <w:r>
        <w:rPr>
          <w:noProof/>
        </w:rPr>
      </w:r>
      <w:r>
        <w:rPr>
          <w:noProof/>
        </w:rPr>
        <w:fldChar w:fldCharType="separate"/>
      </w:r>
      <w:r>
        <w:rPr>
          <w:noProof/>
        </w:rPr>
        <w:t>23</w:t>
      </w:r>
      <w:r>
        <w:rPr>
          <w:noProof/>
        </w:rPr>
        <w:fldChar w:fldCharType="end"/>
      </w:r>
    </w:p>
    <w:p w14:paraId="3B25A51D" w14:textId="481FAD27"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Pr>
          <w:noProof/>
        </w:rPr>
        <w:t>NDTOutputDescription &lt;&lt;dataType&gt;&gt;</w:t>
      </w:r>
      <w:r>
        <w:rPr>
          <w:noProof/>
        </w:rPr>
        <w:tab/>
      </w:r>
      <w:r>
        <w:rPr>
          <w:noProof/>
        </w:rPr>
        <w:fldChar w:fldCharType="begin"/>
      </w:r>
      <w:r>
        <w:rPr>
          <w:noProof/>
        </w:rPr>
        <w:instrText xml:space="preserve"> PAGEREF _Toc219470424 \h </w:instrText>
      </w:r>
      <w:r>
        <w:rPr>
          <w:noProof/>
        </w:rPr>
      </w:r>
      <w:r>
        <w:rPr>
          <w:noProof/>
        </w:rPr>
        <w:fldChar w:fldCharType="separate"/>
      </w:r>
      <w:r>
        <w:rPr>
          <w:noProof/>
        </w:rPr>
        <w:t>23</w:t>
      </w:r>
      <w:r>
        <w:rPr>
          <w:noProof/>
        </w:rPr>
        <w:fldChar w:fldCharType="end"/>
      </w:r>
    </w:p>
    <w:p w14:paraId="2E3C2267" w14:textId="4BB4142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_Toc219470425 \h </w:instrText>
      </w:r>
      <w:r>
        <w:rPr>
          <w:noProof/>
        </w:rPr>
      </w:r>
      <w:r>
        <w:rPr>
          <w:noProof/>
        </w:rPr>
        <w:fldChar w:fldCharType="separate"/>
      </w:r>
      <w:r>
        <w:rPr>
          <w:noProof/>
        </w:rPr>
        <w:t>23</w:t>
      </w:r>
      <w:r>
        <w:rPr>
          <w:noProof/>
        </w:rPr>
        <w:fldChar w:fldCharType="end"/>
      </w:r>
    </w:p>
    <w:p w14:paraId="54008D3A" w14:textId="26C5B131"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_Toc219470426 \h </w:instrText>
      </w:r>
      <w:r>
        <w:rPr>
          <w:noProof/>
        </w:rPr>
      </w:r>
      <w:r>
        <w:rPr>
          <w:noProof/>
        </w:rPr>
        <w:fldChar w:fldCharType="separate"/>
      </w:r>
      <w:r>
        <w:rPr>
          <w:noProof/>
        </w:rPr>
        <w:t>23</w:t>
      </w:r>
      <w:r>
        <w:rPr>
          <w:noProof/>
        </w:rPr>
        <w:fldChar w:fldCharType="end"/>
      </w:r>
    </w:p>
    <w:p w14:paraId="3436D2AC" w14:textId="2496328C"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_Toc219470427 \h </w:instrText>
      </w:r>
      <w:r>
        <w:rPr>
          <w:noProof/>
        </w:rPr>
      </w:r>
      <w:r>
        <w:rPr>
          <w:noProof/>
        </w:rPr>
        <w:fldChar w:fldCharType="separate"/>
      </w:r>
      <w:r>
        <w:rPr>
          <w:noProof/>
        </w:rPr>
        <w:t>23</w:t>
      </w:r>
      <w:r>
        <w:rPr>
          <w:noProof/>
        </w:rPr>
        <w:fldChar w:fldCharType="end"/>
      </w:r>
    </w:p>
    <w:p w14:paraId="363CD9D7" w14:textId="57173FE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_Toc219470428 \h </w:instrText>
      </w:r>
      <w:r>
        <w:rPr>
          <w:noProof/>
        </w:rPr>
      </w:r>
      <w:r>
        <w:rPr>
          <w:noProof/>
        </w:rPr>
        <w:fldChar w:fldCharType="separate"/>
      </w:r>
      <w:r>
        <w:rPr>
          <w:noProof/>
        </w:rPr>
        <w:t>23</w:t>
      </w:r>
      <w:r>
        <w:rPr>
          <w:noProof/>
        </w:rPr>
        <w:fldChar w:fldCharType="end"/>
      </w:r>
    </w:p>
    <w:p w14:paraId="577DE046" w14:textId="3BE4C38B"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ScopeDefinition &lt;&lt;choice&gt;&gt;</w:t>
      </w:r>
      <w:r>
        <w:rPr>
          <w:noProof/>
        </w:rPr>
        <w:tab/>
      </w:r>
      <w:r>
        <w:rPr>
          <w:noProof/>
        </w:rPr>
        <w:fldChar w:fldCharType="begin"/>
      </w:r>
      <w:r>
        <w:rPr>
          <w:noProof/>
        </w:rPr>
        <w:instrText xml:space="preserve"> PAGEREF _Toc219470429 \h </w:instrText>
      </w:r>
      <w:r>
        <w:rPr>
          <w:noProof/>
        </w:rPr>
      </w:r>
      <w:r>
        <w:rPr>
          <w:noProof/>
        </w:rPr>
        <w:fldChar w:fldCharType="separate"/>
      </w:r>
      <w:r>
        <w:rPr>
          <w:noProof/>
        </w:rPr>
        <w:t>23</w:t>
      </w:r>
      <w:r>
        <w:rPr>
          <w:noProof/>
        </w:rPr>
        <w:fldChar w:fldCharType="end"/>
      </w:r>
    </w:p>
    <w:p w14:paraId="1311CF19" w14:textId="5BEFBA3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_Toc219470430 \h </w:instrText>
      </w:r>
      <w:r>
        <w:rPr>
          <w:noProof/>
        </w:rPr>
      </w:r>
      <w:r>
        <w:rPr>
          <w:noProof/>
        </w:rPr>
        <w:fldChar w:fldCharType="separate"/>
      </w:r>
      <w:r>
        <w:rPr>
          <w:noProof/>
        </w:rPr>
        <w:t>23</w:t>
      </w:r>
      <w:r>
        <w:rPr>
          <w:noProof/>
        </w:rPr>
        <w:fldChar w:fldCharType="end"/>
      </w:r>
    </w:p>
    <w:p w14:paraId="2D42BA9D" w14:textId="466221E9"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_Toc219470431 \h </w:instrText>
      </w:r>
      <w:r>
        <w:rPr>
          <w:noProof/>
        </w:rPr>
      </w:r>
      <w:r>
        <w:rPr>
          <w:noProof/>
        </w:rPr>
        <w:fldChar w:fldCharType="separate"/>
      </w:r>
      <w:r>
        <w:rPr>
          <w:noProof/>
        </w:rPr>
        <w:t>23</w:t>
      </w:r>
      <w:r>
        <w:rPr>
          <w:noProof/>
        </w:rPr>
        <w:fldChar w:fldCharType="end"/>
      </w:r>
    </w:p>
    <w:p w14:paraId="73FDEC47" w14:textId="653937A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_Toc219470432 \h </w:instrText>
      </w:r>
      <w:r>
        <w:rPr>
          <w:noProof/>
        </w:rPr>
      </w:r>
      <w:r>
        <w:rPr>
          <w:noProof/>
        </w:rPr>
        <w:fldChar w:fldCharType="separate"/>
      </w:r>
      <w:r>
        <w:rPr>
          <w:noProof/>
        </w:rPr>
        <w:t>24</w:t>
      </w:r>
      <w:r>
        <w:rPr>
          <w:noProof/>
        </w:rPr>
        <w:fldChar w:fldCharType="end"/>
      </w:r>
    </w:p>
    <w:p w14:paraId="6F5E586D" w14:textId="6AA990F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_Toc219470433 \h </w:instrText>
      </w:r>
      <w:r>
        <w:rPr>
          <w:noProof/>
        </w:rPr>
      </w:r>
      <w:r>
        <w:rPr>
          <w:noProof/>
        </w:rPr>
        <w:fldChar w:fldCharType="separate"/>
      </w:r>
      <w:r>
        <w:rPr>
          <w:noProof/>
        </w:rPr>
        <w:t>24</w:t>
      </w:r>
      <w:r>
        <w:rPr>
          <w:noProof/>
        </w:rPr>
        <w:fldChar w:fldCharType="end"/>
      </w:r>
    </w:p>
    <w:p w14:paraId="11733886" w14:textId="72180EDA"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7</w:t>
      </w:r>
      <w:r>
        <w:rPr>
          <w:rFonts w:asciiTheme="minorHAnsi" w:eastAsiaTheme="minorEastAsia" w:hAnsiTheme="minorHAnsi" w:cstheme="minorBidi"/>
          <w:noProof/>
          <w:kern w:val="2"/>
          <w:sz w:val="24"/>
          <w:szCs w:val="24"/>
          <w:lang w:eastAsia="en-GB"/>
          <w14:ligatures w14:val="standardContextual"/>
        </w:rPr>
        <w:tab/>
      </w:r>
      <w:r>
        <w:rPr>
          <w:noProof/>
        </w:rPr>
        <w:t>NdtJobExecutionReqts &lt;&lt;dataType&gt;&gt;</w:t>
      </w:r>
      <w:r>
        <w:rPr>
          <w:noProof/>
        </w:rPr>
        <w:tab/>
      </w:r>
      <w:r>
        <w:rPr>
          <w:noProof/>
        </w:rPr>
        <w:fldChar w:fldCharType="begin"/>
      </w:r>
      <w:r>
        <w:rPr>
          <w:noProof/>
        </w:rPr>
        <w:instrText xml:space="preserve"> PAGEREF _Toc219470434 \h </w:instrText>
      </w:r>
      <w:r>
        <w:rPr>
          <w:noProof/>
        </w:rPr>
      </w:r>
      <w:r>
        <w:rPr>
          <w:noProof/>
        </w:rPr>
        <w:fldChar w:fldCharType="separate"/>
      </w:r>
      <w:r>
        <w:rPr>
          <w:noProof/>
        </w:rPr>
        <w:t>24</w:t>
      </w:r>
      <w:r>
        <w:rPr>
          <w:noProof/>
        </w:rPr>
        <w:fldChar w:fldCharType="end"/>
      </w:r>
    </w:p>
    <w:p w14:paraId="0C4C27F4" w14:textId="31AFC01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_Toc219470435 \h </w:instrText>
      </w:r>
      <w:r>
        <w:rPr>
          <w:noProof/>
        </w:rPr>
      </w:r>
      <w:r>
        <w:rPr>
          <w:noProof/>
        </w:rPr>
        <w:fldChar w:fldCharType="separate"/>
      </w:r>
      <w:r>
        <w:rPr>
          <w:noProof/>
        </w:rPr>
        <w:t>24</w:t>
      </w:r>
      <w:r>
        <w:rPr>
          <w:noProof/>
        </w:rPr>
        <w:fldChar w:fldCharType="end"/>
      </w:r>
    </w:p>
    <w:p w14:paraId="60A562C0" w14:textId="2982BA9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_Toc219470436 \h </w:instrText>
      </w:r>
      <w:r>
        <w:rPr>
          <w:noProof/>
        </w:rPr>
      </w:r>
      <w:r>
        <w:rPr>
          <w:noProof/>
        </w:rPr>
        <w:fldChar w:fldCharType="separate"/>
      </w:r>
      <w:r>
        <w:rPr>
          <w:noProof/>
        </w:rPr>
        <w:t>24</w:t>
      </w:r>
      <w:r>
        <w:rPr>
          <w:noProof/>
        </w:rPr>
        <w:fldChar w:fldCharType="end"/>
      </w:r>
    </w:p>
    <w:p w14:paraId="43CA58E9" w14:textId="2FAD454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_Toc219470437 \h </w:instrText>
      </w:r>
      <w:r>
        <w:rPr>
          <w:noProof/>
        </w:rPr>
      </w:r>
      <w:r>
        <w:rPr>
          <w:noProof/>
        </w:rPr>
        <w:fldChar w:fldCharType="separate"/>
      </w:r>
      <w:r>
        <w:rPr>
          <w:noProof/>
        </w:rPr>
        <w:t>24</w:t>
      </w:r>
      <w:r>
        <w:rPr>
          <w:noProof/>
        </w:rPr>
        <w:fldChar w:fldCharType="end"/>
      </w:r>
    </w:p>
    <w:p w14:paraId="44C1B178" w14:textId="1FF2909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_Toc219470438 \h </w:instrText>
      </w:r>
      <w:r>
        <w:rPr>
          <w:noProof/>
        </w:rPr>
      </w:r>
      <w:r>
        <w:rPr>
          <w:noProof/>
        </w:rPr>
        <w:fldChar w:fldCharType="separate"/>
      </w:r>
      <w:r>
        <w:rPr>
          <w:noProof/>
        </w:rPr>
        <w:t>24</w:t>
      </w:r>
      <w:r>
        <w:rPr>
          <w:noProof/>
        </w:rPr>
        <w:fldChar w:fldCharType="end"/>
      </w:r>
    </w:p>
    <w:p w14:paraId="55C225BB" w14:textId="4B49963B"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8</w:t>
      </w:r>
      <w:r>
        <w:rPr>
          <w:rFonts w:asciiTheme="minorHAnsi" w:eastAsiaTheme="minorEastAsia" w:hAnsiTheme="minorHAnsi" w:cstheme="minorBidi"/>
          <w:noProof/>
          <w:kern w:val="2"/>
          <w:sz w:val="24"/>
          <w:szCs w:val="24"/>
          <w:lang w:eastAsia="en-GB"/>
          <w14:ligatures w14:val="standardContextual"/>
        </w:rPr>
        <w:tab/>
      </w:r>
      <w:r>
        <w:rPr>
          <w:noProof/>
        </w:rPr>
        <w:t>NDTReport &lt;&lt;InformationObjectClass&gt;&gt;</w:t>
      </w:r>
      <w:r>
        <w:rPr>
          <w:noProof/>
        </w:rPr>
        <w:tab/>
      </w:r>
      <w:r>
        <w:rPr>
          <w:noProof/>
        </w:rPr>
        <w:fldChar w:fldCharType="begin"/>
      </w:r>
      <w:r>
        <w:rPr>
          <w:noProof/>
        </w:rPr>
        <w:instrText xml:space="preserve"> PAGEREF _Toc219470439 \h </w:instrText>
      </w:r>
      <w:r>
        <w:rPr>
          <w:noProof/>
        </w:rPr>
      </w:r>
      <w:r>
        <w:rPr>
          <w:noProof/>
        </w:rPr>
        <w:fldChar w:fldCharType="separate"/>
      </w:r>
      <w:r>
        <w:rPr>
          <w:noProof/>
        </w:rPr>
        <w:t>24</w:t>
      </w:r>
      <w:r>
        <w:rPr>
          <w:noProof/>
        </w:rPr>
        <w:fldChar w:fldCharType="end"/>
      </w:r>
    </w:p>
    <w:p w14:paraId="142E484F" w14:textId="58DB943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_Toc219470440 \h </w:instrText>
      </w:r>
      <w:r>
        <w:rPr>
          <w:noProof/>
        </w:rPr>
      </w:r>
      <w:r>
        <w:rPr>
          <w:noProof/>
        </w:rPr>
        <w:fldChar w:fldCharType="separate"/>
      </w:r>
      <w:r>
        <w:rPr>
          <w:noProof/>
        </w:rPr>
        <w:t>24</w:t>
      </w:r>
      <w:r>
        <w:rPr>
          <w:noProof/>
        </w:rPr>
        <w:fldChar w:fldCharType="end"/>
      </w:r>
    </w:p>
    <w:p w14:paraId="4E98BC37" w14:textId="40330B0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_Toc219470441 \h </w:instrText>
      </w:r>
      <w:r>
        <w:rPr>
          <w:noProof/>
        </w:rPr>
      </w:r>
      <w:r>
        <w:rPr>
          <w:noProof/>
        </w:rPr>
        <w:fldChar w:fldCharType="separate"/>
      </w:r>
      <w:r>
        <w:rPr>
          <w:noProof/>
        </w:rPr>
        <w:t>24</w:t>
      </w:r>
      <w:r>
        <w:rPr>
          <w:noProof/>
        </w:rPr>
        <w:fldChar w:fldCharType="end"/>
      </w:r>
    </w:p>
    <w:p w14:paraId="547968B0" w14:textId="1A126C1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_Toc219470442 \h </w:instrText>
      </w:r>
      <w:r>
        <w:rPr>
          <w:noProof/>
        </w:rPr>
      </w:r>
      <w:r>
        <w:rPr>
          <w:noProof/>
        </w:rPr>
        <w:fldChar w:fldCharType="separate"/>
      </w:r>
      <w:r>
        <w:rPr>
          <w:noProof/>
        </w:rPr>
        <w:t>25</w:t>
      </w:r>
      <w:r>
        <w:rPr>
          <w:noProof/>
        </w:rPr>
        <w:fldChar w:fldCharType="end"/>
      </w:r>
    </w:p>
    <w:p w14:paraId="50B2188E" w14:textId="31640BBC"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_Toc219470443 \h </w:instrText>
      </w:r>
      <w:r>
        <w:rPr>
          <w:noProof/>
        </w:rPr>
      </w:r>
      <w:r>
        <w:rPr>
          <w:noProof/>
        </w:rPr>
        <w:fldChar w:fldCharType="separate"/>
      </w:r>
      <w:r>
        <w:rPr>
          <w:noProof/>
        </w:rPr>
        <w:t>25</w:t>
      </w:r>
      <w:r>
        <w:rPr>
          <w:noProof/>
        </w:rPr>
        <w:fldChar w:fldCharType="end"/>
      </w:r>
    </w:p>
    <w:p w14:paraId="5B64D9A6" w14:textId="6ECFE576"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9</w:t>
      </w:r>
      <w:r>
        <w:rPr>
          <w:rFonts w:asciiTheme="minorHAnsi" w:eastAsiaTheme="minorEastAsia" w:hAnsiTheme="minorHAnsi" w:cstheme="minorBidi"/>
          <w:noProof/>
          <w:kern w:val="2"/>
          <w:sz w:val="24"/>
          <w:szCs w:val="24"/>
          <w:lang w:eastAsia="en-GB"/>
          <w14:ligatures w14:val="standardContextual"/>
        </w:rPr>
        <w:tab/>
      </w:r>
      <w:r>
        <w:rPr>
          <w:noProof/>
        </w:rPr>
        <w:t>NDTOutputDataPoint &lt;&lt;dataType&gt;&gt;</w:t>
      </w:r>
      <w:r>
        <w:rPr>
          <w:noProof/>
        </w:rPr>
        <w:tab/>
      </w:r>
      <w:r>
        <w:rPr>
          <w:noProof/>
        </w:rPr>
        <w:fldChar w:fldCharType="begin"/>
      </w:r>
      <w:r>
        <w:rPr>
          <w:noProof/>
        </w:rPr>
        <w:instrText xml:space="preserve"> PAGEREF _Toc219470444 \h </w:instrText>
      </w:r>
      <w:r>
        <w:rPr>
          <w:noProof/>
        </w:rPr>
      </w:r>
      <w:r>
        <w:rPr>
          <w:noProof/>
        </w:rPr>
        <w:fldChar w:fldCharType="separate"/>
      </w:r>
      <w:r>
        <w:rPr>
          <w:noProof/>
        </w:rPr>
        <w:t>25</w:t>
      </w:r>
      <w:r>
        <w:rPr>
          <w:noProof/>
        </w:rPr>
        <w:fldChar w:fldCharType="end"/>
      </w:r>
    </w:p>
    <w:p w14:paraId="46FE9BE2" w14:textId="2E252596"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_Toc219470445 \h </w:instrText>
      </w:r>
      <w:r>
        <w:rPr>
          <w:noProof/>
        </w:rPr>
      </w:r>
      <w:r>
        <w:rPr>
          <w:noProof/>
        </w:rPr>
        <w:fldChar w:fldCharType="separate"/>
      </w:r>
      <w:r>
        <w:rPr>
          <w:noProof/>
        </w:rPr>
        <w:t>25</w:t>
      </w:r>
      <w:r>
        <w:rPr>
          <w:noProof/>
        </w:rPr>
        <w:fldChar w:fldCharType="end"/>
      </w:r>
    </w:p>
    <w:p w14:paraId="30AEFA21" w14:textId="74200373"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_Toc219470446 \h </w:instrText>
      </w:r>
      <w:r>
        <w:rPr>
          <w:noProof/>
        </w:rPr>
      </w:r>
      <w:r>
        <w:rPr>
          <w:noProof/>
        </w:rPr>
        <w:fldChar w:fldCharType="separate"/>
      </w:r>
      <w:r>
        <w:rPr>
          <w:noProof/>
        </w:rPr>
        <w:t>25</w:t>
      </w:r>
      <w:r>
        <w:rPr>
          <w:noProof/>
        </w:rPr>
        <w:fldChar w:fldCharType="end"/>
      </w:r>
    </w:p>
    <w:p w14:paraId="43BE9356" w14:textId="38CBD4E1"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_Toc219470447 \h </w:instrText>
      </w:r>
      <w:r>
        <w:rPr>
          <w:noProof/>
        </w:rPr>
      </w:r>
      <w:r>
        <w:rPr>
          <w:noProof/>
        </w:rPr>
        <w:fldChar w:fldCharType="separate"/>
      </w:r>
      <w:r>
        <w:rPr>
          <w:noProof/>
        </w:rPr>
        <w:t>25</w:t>
      </w:r>
      <w:r>
        <w:rPr>
          <w:noProof/>
        </w:rPr>
        <w:fldChar w:fldCharType="end"/>
      </w:r>
    </w:p>
    <w:p w14:paraId="012731CC" w14:textId="72FDBB48"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_Toc219470448 \h </w:instrText>
      </w:r>
      <w:r>
        <w:rPr>
          <w:noProof/>
        </w:rPr>
      </w:r>
      <w:r>
        <w:rPr>
          <w:noProof/>
        </w:rPr>
        <w:fldChar w:fldCharType="separate"/>
      </w:r>
      <w:r>
        <w:rPr>
          <w:noProof/>
        </w:rPr>
        <w:t>25</w:t>
      </w:r>
      <w:r>
        <w:rPr>
          <w:noProof/>
        </w:rPr>
        <w:fldChar w:fldCharType="end"/>
      </w:r>
    </w:p>
    <w:p w14:paraId="57AE13A2" w14:textId="756EB9C2"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10</w:t>
      </w:r>
      <w:r>
        <w:rPr>
          <w:rFonts w:asciiTheme="minorHAnsi" w:eastAsiaTheme="minorEastAsia" w:hAnsiTheme="minorHAnsi" w:cstheme="minorBidi"/>
          <w:noProof/>
          <w:kern w:val="2"/>
          <w:sz w:val="24"/>
          <w:szCs w:val="24"/>
          <w:lang w:eastAsia="en-GB"/>
          <w14:ligatures w14:val="standardContextual"/>
        </w:rPr>
        <w:tab/>
      </w:r>
      <w:r>
        <w:rPr>
          <w:noProof/>
        </w:rPr>
        <w:t>SimulationDataDescriptor &lt;&lt;dataType&gt;&gt;</w:t>
      </w:r>
      <w:r>
        <w:rPr>
          <w:noProof/>
        </w:rPr>
        <w:tab/>
      </w:r>
      <w:r>
        <w:rPr>
          <w:noProof/>
        </w:rPr>
        <w:fldChar w:fldCharType="begin"/>
      </w:r>
      <w:r>
        <w:rPr>
          <w:noProof/>
        </w:rPr>
        <w:instrText xml:space="preserve"> PAGEREF _Toc219470449 \h </w:instrText>
      </w:r>
      <w:r>
        <w:rPr>
          <w:noProof/>
        </w:rPr>
      </w:r>
      <w:r>
        <w:rPr>
          <w:noProof/>
        </w:rPr>
        <w:fldChar w:fldCharType="separate"/>
      </w:r>
      <w:r>
        <w:rPr>
          <w:noProof/>
        </w:rPr>
        <w:t>25</w:t>
      </w:r>
      <w:r>
        <w:rPr>
          <w:noProof/>
        </w:rPr>
        <w:fldChar w:fldCharType="end"/>
      </w:r>
    </w:p>
    <w:p w14:paraId="4C34145B" w14:textId="61D5BCF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_Toc219470450 \h </w:instrText>
      </w:r>
      <w:r>
        <w:rPr>
          <w:noProof/>
        </w:rPr>
      </w:r>
      <w:r>
        <w:rPr>
          <w:noProof/>
        </w:rPr>
        <w:fldChar w:fldCharType="separate"/>
      </w:r>
      <w:r>
        <w:rPr>
          <w:noProof/>
        </w:rPr>
        <w:t>25</w:t>
      </w:r>
      <w:r>
        <w:rPr>
          <w:noProof/>
        </w:rPr>
        <w:fldChar w:fldCharType="end"/>
      </w:r>
    </w:p>
    <w:p w14:paraId="04FDB896" w14:textId="2D666A6A"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_Toc219470451 \h </w:instrText>
      </w:r>
      <w:r>
        <w:rPr>
          <w:noProof/>
        </w:rPr>
      </w:r>
      <w:r>
        <w:rPr>
          <w:noProof/>
        </w:rPr>
        <w:fldChar w:fldCharType="separate"/>
      </w:r>
      <w:r>
        <w:rPr>
          <w:noProof/>
        </w:rPr>
        <w:t>25</w:t>
      </w:r>
      <w:r>
        <w:rPr>
          <w:noProof/>
        </w:rPr>
        <w:fldChar w:fldCharType="end"/>
      </w:r>
    </w:p>
    <w:p w14:paraId="149EF796" w14:textId="55EE886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_Toc219470452 \h </w:instrText>
      </w:r>
      <w:r>
        <w:rPr>
          <w:noProof/>
        </w:rPr>
      </w:r>
      <w:r>
        <w:rPr>
          <w:noProof/>
        </w:rPr>
        <w:fldChar w:fldCharType="separate"/>
      </w:r>
      <w:r>
        <w:rPr>
          <w:noProof/>
        </w:rPr>
        <w:t>26</w:t>
      </w:r>
      <w:r>
        <w:rPr>
          <w:noProof/>
        </w:rPr>
        <w:fldChar w:fldCharType="end"/>
      </w:r>
    </w:p>
    <w:p w14:paraId="318CE599" w14:textId="0E5763CB"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_Toc219470453 \h </w:instrText>
      </w:r>
      <w:r>
        <w:rPr>
          <w:noProof/>
        </w:rPr>
      </w:r>
      <w:r>
        <w:rPr>
          <w:noProof/>
        </w:rPr>
        <w:fldChar w:fldCharType="separate"/>
      </w:r>
      <w:r>
        <w:rPr>
          <w:noProof/>
        </w:rPr>
        <w:t>26</w:t>
      </w:r>
      <w:r>
        <w:rPr>
          <w:noProof/>
        </w:rPr>
        <w:fldChar w:fldCharType="end"/>
      </w:r>
    </w:p>
    <w:p w14:paraId="0550E997" w14:textId="7F40285D"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11</w:t>
      </w:r>
      <w:r>
        <w:rPr>
          <w:rFonts w:asciiTheme="minorHAnsi" w:eastAsiaTheme="minorEastAsia" w:hAnsiTheme="minorHAnsi" w:cstheme="minorBidi"/>
          <w:noProof/>
          <w:kern w:val="2"/>
          <w:sz w:val="24"/>
          <w:szCs w:val="24"/>
          <w:lang w:eastAsia="en-GB"/>
          <w14:ligatures w14:val="standardContextual"/>
        </w:rPr>
        <w:tab/>
      </w:r>
      <w:r>
        <w:rPr>
          <w:noProof/>
        </w:rPr>
        <w:t>SimulationData &lt;&lt;dataType&gt;&gt;</w:t>
      </w:r>
      <w:r>
        <w:rPr>
          <w:noProof/>
        </w:rPr>
        <w:tab/>
      </w:r>
      <w:r>
        <w:rPr>
          <w:noProof/>
        </w:rPr>
        <w:fldChar w:fldCharType="begin"/>
      </w:r>
      <w:r>
        <w:rPr>
          <w:noProof/>
        </w:rPr>
        <w:instrText xml:space="preserve"> PAGEREF _Toc219470454 \h </w:instrText>
      </w:r>
      <w:r>
        <w:rPr>
          <w:noProof/>
        </w:rPr>
      </w:r>
      <w:r>
        <w:rPr>
          <w:noProof/>
        </w:rPr>
        <w:fldChar w:fldCharType="separate"/>
      </w:r>
      <w:r>
        <w:rPr>
          <w:noProof/>
        </w:rPr>
        <w:t>26</w:t>
      </w:r>
      <w:r>
        <w:rPr>
          <w:noProof/>
        </w:rPr>
        <w:fldChar w:fldCharType="end"/>
      </w:r>
    </w:p>
    <w:p w14:paraId="0C1DF284" w14:textId="71A4E90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_Toc219470455 \h </w:instrText>
      </w:r>
      <w:r>
        <w:rPr>
          <w:noProof/>
        </w:rPr>
      </w:r>
      <w:r>
        <w:rPr>
          <w:noProof/>
        </w:rPr>
        <w:fldChar w:fldCharType="separate"/>
      </w:r>
      <w:r>
        <w:rPr>
          <w:noProof/>
        </w:rPr>
        <w:t>26</w:t>
      </w:r>
      <w:r>
        <w:rPr>
          <w:noProof/>
        </w:rPr>
        <w:fldChar w:fldCharType="end"/>
      </w:r>
    </w:p>
    <w:p w14:paraId="73ED6F51" w14:textId="780375BF"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_Toc219470456 \h </w:instrText>
      </w:r>
      <w:r>
        <w:rPr>
          <w:noProof/>
        </w:rPr>
      </w:r>
      <w:r>
        <w:rPr>
          <w:noProof/>
        </w:rPr>
        <w:fldChar w:fldCharType="separate"/>
      </w:r>
      <w:r>
        <w:rPr>
          <w:noProof/>
        </w:rPr>
        <w:t>26</w:t>
      </w:r>
      <w:r>
        <w:rPr>
          <w:noProof/>
        </w:rPr>
        <w:fldChar w:fldCharType="end"/>
      </w:r>
    </w:p>
    <w:p w14:paraId="76D46D8F" w14:textId="072BE4BD"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_Toc219470457 \h </w:instrText>
      </w:r>
      <w:r>
        <w:rPr>
          <w:noProof/>
        </w:rPr>
      </w:r>
      <w:r>
        <w:rPr>
          <w:noProof/>
        </w:rPr>
        <w:fldChar w:fldCharType="separate"/>
      </w:r>
      <w:r>
        <w:rPr>
          <w:noProof/>
        </w:rPr>
        <w:t>26</w:t>
      </w:r>
      <w:r>
        <w:rPr>
          <w:noProof/>
        </w:rPr>
        <w:fldChar w:fldCharType="end"/>
      </w:r>
    </w:p>
    <w:p w14:paraId="4E7BFFF5" w14:textId="66065C84"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_Toc219470458 \h </w:instrText>
      </w:r>
      <w:r>
        <w:rPr>
          <w:noProof/>
        </w:rPr>
      </w:r>
      <w:r>
        <w:rPr>
          <w:noProof/>
        </w:rPr>
        <w:fldChar w:fldCharType="separate"/>
      </w:r>
      <w:r>
        <w:rPr>
          <w:noProof/>
        </w:rPr>
        <w:t>26</w:t>
      </w:r>
      <w:r>
        <w:rPr>
          <w:noProof/>
        </w:rPr>
        <w:fldChar w:fldCharType="end"/>
      </w:r>
    </w:p>
    <w:p w14:paraId="06174155" w14:textId="0FAFDB01" w:rsidR="00853638" w:rsidRDefault="00853638">
      <w:pPr>
        <w:pStyle w:val="TOC5"/>
        <w:rPr>
          <w:rFonts w:asciiTheme="minorHAnsi" w:eastAsiaTheme="minorEastAsia" w:hAnsiTheme="minorHAnsi" w:cstheme="minorBidi"/>
          <w:noProof/>
          <w:kern w:val="2"/>
          <w:sz w:val="24"/>
          <w:szCs w:val="24"/>
          <w:lang w:eastAsia="en-GB"/>
          <w14:ligatures w14:val="standardContextual"/>
        </w:rPr>
      </w:pPr>
      <w:r>
        <w:rPr>
          <w:noProof/>
        </w:rPr>
        <w:t>6.2.1.3.</w:t>
      </w:r>
      <w:r w:rsidRPr="00AD3049">
        <w:rPr>
          <w:rFonts w:eastAsia="DengXian"/>
          <w:noProof/>
        </w:rPr>
        <w:t>12</w:t>
      </w:r>
      <w:r>
        <w:rPr>
          <w:rFonts w:asciiTheme="minorHAnsi" w:eastAsiaTheme="minorEastAsia" w:hAnsiTheme="minorHAnsi" w:cstheme="minorBidi"/>
          <w:noProof/>
          <w:kern w:val="2"/>
          <w:sz w:val="24"/>
          <w:szCs w:val="24"/>
          <w:lang w:eastAsia="en-GB"/>
          <w14:ligatures w14:val="standardContextual"/>
        </w:rPr>
        <w:tab/>
      </w:r>
      <w:r>
        <w:rPr>
          <w:noProof/>
        </w:rPr>
        <w:t>PerformanceData &lt;&lt;dataType&gt;&gt;</w:t>
      </w:r>
      <w:r>
        <w:rPr>
          <w:noProof/>
        </w:rPr>
        <w:tab/>
      </w:r>
      <w:r>
        <w:rPr>
          <w:noProof/>
        </w:rPr>
        <w:fldChar w:fldCharType="begin"/>
      </w:r>
      <w:r>
        <w:rPr>
          <w:noProof/>
        </w:rPr>
        <w:instrText xml:space="preserve"> PAGEREF _Toc219470459 \h </w:instrText>
      </w:r>
      <w:r>
        <w:rPr>
          <w:noProof/>
        </w:rPr>
      </w:r>
      <w:r>
        <w:rPr>
          <w:noProof/>
        </w:rPr>
        <w:fldChar w:fldCharType="separate"/>
      </w:r>
      <w:r>
        <w:rPr>
          <w:noProof/>
        </w:rPr>
        <w:t>26</w:t>
      </w:r>
      <w:r>
        <w:rPr>
          <w:noProof/>
        </w:rPr>
        <w:fldChar w:fldCharType="end"/>
      </w:r>
    </w:p>
    <w:p w14:paraId="45321FDD" w14:textId="02E0B94E"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6.2.1.3.</w:t>
      </w:r>
      <w:r w:rsidRPr="00AD3049">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_Toc219470460 \h </w:instrText>
      </w:r>
      <w:r>
        <w:rPr>
          <w:noProof/>
        </w:rPr>
      </w:r>
      <w:r>
        <w:rPr>
          <w:noProof/>
        </w:rPr>
        <w:fldChar w:fldCharType="separate"/>
      </w:r>
      <w:r>
        <w:rPr>
          <w:noProof/>
        </w:rPr>
        <w:t>26</w:t>
      </w:r>
      <w:r>
        <w:rPr>
          <w:noProof/>
        </w:rPr>
        <w:fldChar w:fldCharType="end"/>
      </w:r>
    </w:p>
    <w:p w14:paraId="2EFD2DCA" w14:textId="33C24545"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sidRPr="00AD3049">
        <w:rPr>
          <w:noProof/>
          <w:lang w:val="en-US" w:eastAsia="zh-CN"/>
        </w:rPr>
        <w:t>6</w:t>
      </w:r>
      <w:r>
        <w:rPr>
          <w:noProof/>
          <w:lang w:eastAsia="zh-CN"/>
        </w:rPr>
        <w:t>.2.1.3.</w:t>
      </w:r>
      <w:r w:rsidRPr="00AD3049">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r>
      <w:r>
        <w:rPr>
          <w:noProof/>
        </w:rPr>
        <w:instrText xml:space="preserve"> PAGEREF _Toc219470461 \h </w:instrText>
      </w:r>
      <w:r>
        <w:rPr>
          <w:noProof/>
        </w:rPr>
      </w:r>
      <w:r>
        <w:rPr>
          <w:noProof/>
        </w:rPr>
        <w:fldChar w:fldCharType="separate"/>
      </w:r>
      <w:r>
        <w:rPr>
          <w:noProof/>
        </w:rPr>
        <w:t>26</w:t>
      </w:r>
      <w:r>
        <w:rPr>
          <w:noProof/>
        </w:rPr>
        <w:fldChar w:fldCharType="end"/>
      </w:r>
    </w:p>
    <w:p w14:paraId="41D26351" w14:textId="4A0BDFC0"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_Toc219470462 \h </w:instrText>
      </w:r>
      <w:r>
        <w:rPr>
          <w:noProof/>
        </w:rPr>
      </w:r>
      <w:r>
        <w:rPr>
          <w:noProof/>
        </w:rPr>
        <w:fldChar w:fldCharType="separate"/>
      </w:r>
      <w:r>
        <w:rPr>
          <w:noProof/>
        </w:rPr>
        <w:t>27</w:t>
      </w:r>
      <w:r>
        <w:rPr>
          <w:noProof/>
        </w:rPr>
        <w:fldChar w:fldCharType="end"/>
      </w:r>
    </w:p>
    <w:p w14:paraId="3F38F876" w14:textId="4CA72E10" w:rsidR="00853638" w:rsidRDefault="0085363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6.2.1.3.</w:t>
      </w:r>
      <w:r w:rsidRPr="00AD3049">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r>
      <w:r>
        <w:rPr>
          <w:noProof/>
        </w:rPr>
        <w:instrText xml:space="preserve"> PAGEREF _Toc219470463 \h </w:instrText>
      </w:r>
      <w:r>
        <w:rPr>
          <w:noProof/>
        </w:rPr>
      </w:r>
      <w:r>
        <w:rPr>
          <w:noProof/>
        </w:rPr>
        <w:fldChar w:fldCharType="separate"/>
      </w:r>
      <w:r>
        <w:rPr>
          <w:noProof/>
        </w:rPr>
        <w:t>27</w:t>
      </w:r>
      <w:r>
        <w:rPr>
          <w:noProof/>
        </w:rPr>
        <w:fldChar w:fldCharType="end"/>
      </w:r>
    </w:p>
    <w:p w14:paraId="07A09F23" w14:textId="1074B0F9"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6.3</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Attribute definitions</w:t>
      </w:r>
      <w:r>
        <w:rPr>
          <w:noProof/>
        </w:rPr>
        <w:tab/>
      </w:r>
      <w:r>
        <w:rPr>
          <w:noProof/>
        </w:rPr>
        <w:fldChar w:fldCharType="begin"/>
      </w:r>
      <w:r>
        <w:rPr>
          <w:noProof/>
        </w:rPr>
        <w:instrText xml:space="preserve"> PAGEREF _Toc219470464 \h </w:instrText>
      </w:r>
      <w:r>
        <w:rPr>
          <w:noProof/>
        </w:rPr>
      </w:r>
      <w:r>
        <w:rPr>
          <w:noProof/>
        </w:rPr>
        <w:fldChar w:fldCharType="separate"/>
      </w:r>
      <w:r>
        <w:rPr>
          <w:noProof/>
        </w:rPr>
        <w:t>28</w:t>
      </w:r>
      <w:r>
        <w:rPr>
          <w:noProof/>
        </w:rPr>
        <w:fldChar w:fldCharType="end"/>
      </w:r>
    </w:p>
    <w:p w14:paraId="3805B424" w14:textId="34EF7E55"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r>
      <w:r>
        <w:rPr>
          <w:noProof/>
        </w:rPr>
        <w:instrText xml:space="preserve"> PAGEREF _Toc219470465 \h </w:instrText>
      </w:r>
      <w:r>
        <w:rPr>
          <w:noProof/>
        </w:rPr>
      </w:r>
      <w:r>
        <w:rPr>
          <w:noProof/>
        </w:rPr>
        <w:fldChar w:fldCharType="separate"/>
      </w:r>
      <w:r>
        <w:rPr>
          <w:noProof/>
        </w:rPr>
        <w:t>28</w:t>
      </w:r>
      <w:r>
        <w:rPr>
          <w:noProof/>
        </w:rPr>
        <w:fldChar w:fldCharType="end"/>
      </w:r>
    </w:p>
    <w:p w14:paraId="4DDCAC48" w14:textId="647B5B46"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AD3049">
        <w:rPr>
          <w:noProof/>
          <w:lang w:val="en" w:eastAsia="zh-CN"/>
        </w:rPr>
        <w:t>Procedure for NDT management</w:t>
      </w:r>
      <w:r>
        <w:rPr>
          <w:noProof/>
        </w:rPr>
        <w:tab/>
      </w:r>
      <w:r>
        <w:rPr>
          <w:noProof/>
        </w:rPr>
        <w:fldChar w:fldCharType="begin"/>
      </w:r>
      <w:r>
        <w:rPr>
          <w:noProof/>
        </w:rPr>
        <w:instrText xml:space="preserve"> PAGEREF _Toc219470466 \h </w:instrText>
      </w:r>
      <w:r>
        <w:rPr>
          <w:noProof/>
        </w:rPr>
      </w:r>
      <w:r>
        <w:rPr>
          <w:noProof/>
        </w:rPr>
        <w:fldChar w:fldCharType="separate"/>
      </w:r>
      <w:r>
        <w:rPr>
          <w:noProof/>
        </w:rPr>
        <w:t>33</w:t>
      </w:r>
      <w:r>
        <w:rPr>
          <w:noProof/>
        </w:rPr>
        <w:fldChar w:fldCharType="end"/>
      </w:r>
    </w:p>
    <w:p w14:paraId="25CA32E1" w14:textId="3E0C0EC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r>
      <w:r>
        <w:rPr>
          <w:noProof/>
        </w:rPr>
        <w:instrText xml:space="preserve"> PAGEREF _Toc219470467 \h </w:instrText>
      </w:r>
      <w:r>
        <w:rPr>
          <w:noProof/>
        </w:rPr>
      </w:r>
      <w:r>
        <w:rPr>
          <w:noProof/>
        </w:rPr>
        <w:fldChar w:fldCharType="separate"/>
      </w:r>
      <w:r>
        <w:rPr>
          <w:noProof/>
        </w:rPr>
        <w:t>33</w:t>
      </w:r>
      <w:r>
        <w:rPr>
          <w:noProof/>
        </w:rPr>
        <w:fldChar w:fldCharType="end"/>
      </w:r>
    </w:p>
    <w:p w14:paraId="590EAAB8" w14:textId="1BCF6D94"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AD304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r>
      <w:r>
        <w:rPr>
          <w:noProof/>
        </w:rPr>
        <w:instrText xml:space="preserve"> PAGEREF _Toc219470468 \h </w:instrText>
      </w:r>
      <w:r>
        <w:rPr>
          <w:noProof/>
        </w:rPr>
      </w:r>
      <w:r>
        <w:rPr>
          <w:noProof/>
        </w:rPr>
        <w:fldChar w:fldCharType="separate"/>
      </w:r>
      <w:r>
        <w:rPr>
          <w:noProof/>
        </w:rPr>
        <w:t>34</w:t>
      </w:r>
      <w:r>
        <w:rPr>
          <w:noProof/>
        </w:rPr>
        <w:fldChar w:fldCharType="end"/>
      </w:r>
    </w:p>
    <w:p w14:paraId="22B82B8A" w14:textId="7AC45A5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AD3049">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r>
      <w:r>
        <w:rPr>
          <w:noProof/>
        </w:rPr>
        <w:instrText xml:space="preserve"> PAGEREF _Toc219470469 \h </w:instrText>
      </w:r>
      <w:r>
        <w:rPr>
          <w:noProof/>
        </w:rPr>
      </w:r>
      <w:r>
        <w:rPr>
          <w:noProof/>
        </w:rPr>
        <w:fldChar w:fldCharType="separate"/>
      </w:r>
      <w:r>
        <w:rPr>
          <w:noProof/>
        </w:rPr>
        <w:t>34</w:t>
      </w:r>
      <w:r>
        <w:rPr>
          <w:noProof/>
        </w:rPr>
        <w:fldChar w:fldCharType="end"/>
      </w:r>
    </w:p>
    <w:p w14:paraId="0E6B06AE" w14:textId="32D26177"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sidRPr="00AD3049">
        <w:rPr>
          <w:noProof/>
          <w:lang w:val="fr-FR"/>
        </w:rPr>
        <w:t>6.5</w:t>
      </w:r>
      <w:r>
        <w:rPr>
          <w:rFonts w:asciiTheme="minorHAnsi" w:eastAsiaTheme="minorEastAsia" w:hAnsiTheme="minorHAnsi" w:cstheme="minorBidi"/>
          <w:noProof/>
          <w:kern w:val="2"/>
          <w:sz w:val="24"/>
          <w:szCs w:val="24"/>
          <w:lang w:eastAsia="en-GB"/>
          <w14:ligatures w14:val="standardContextual"/>
        </w:rPr>
        <w:tab/>
      </w:r>
      <w:r w:rsidRPr="00AD3049">
        <w:rPr>
          <w:noProof/>
          <w:lang w:val="fr-FR"/>
        </w:rPr>
        <w:t>Common notifications</w:t>
      </w:r>
      <w:r>
        <w:rPr>
          <w:noProof/>
        </w:rPr>
        <w:tab/>
      </w:r>
      <w:r>
        <w:rPr>
          <w:noProof/>
        </w:rPr>
        <w:fldChar w:fldCharType="begin"/>
      </w:r>
      <w:r>
        <w:rPr>
          <w:noProof/>
        </w:rPr>
        <w:instrText xml:space="preserve"> PAGEREF _Toc219470470 \h </w:instrText>
      </w:r>
      <w:r>
        <w:rPr>
          <w:noProof/>
        </w:rPr>
      </w:r>
      <w:r>
        <w:rPr>
          <w:noProof/>
        </w:rPr>
        <w:fldChar w:fldCharType="separate"/>
      </w:r>
      <w:r>
        <w:rPr>
          <w:noProof/>
        </w:rPr>
        <w:t>34</w:t>
      </w:r>
      <w:r>
        <w:rPr>
          <w:noProof/>
        </w:rPr>
        <w:fldChar w:fldCharType="end"/>
      </w:r>
    </w:p>
    <w:p w14:paraId="3AEC07DE" w14:textId="276EE8E8"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sidRPr="00AD3049">
        <w:rPr>
          <w:noProof/>
          <w:lang w:val="fr-FR"/>
        </w:rPr>
        <w:t>6.5.1</w:t>
      </w:r>
      <w:r>
        <w:rPr>
          <w:rFonts w:asciiTheme="minorHAnsi" w:eastAsiaTheme="minorEastAsia" w:hAnsiTheme="minorHAnsi" w:cstheme="minorBidi"/>
          <w:noProof/>
          <w:kern w:val="2"/>
          <w:sz w:val="24"/>
          <w:szCs w:val="24"/>
          <w:lang w:eastAsia="en-GB"/>
          <w14:ligatures w14:val="standardContextual"/>
        </w:rPr>
        <w:tab/>
      </w:r>
      <w:r w:rsidRPr="00AD3049">
        <w:rPr>
          <w:noProof/>
          <w:lang w:val="fr-FR"/>
        </w:rPr>
        <w:t>Configuration notifications</w:t>
      </w:r>
      <w:r>
        <w:rPr>
          <w:noProof/>
        </w:rPr>
        <w:tab/>
      </w:r>
      <w:r>
        <w:rPr>
          <w:noProof/>
        </w:rPr>
        <w:fldChar w:fldCharType="begin"/>
      </w:r>
      <w:r>
        <w:rPr>
          <w:noProof/>
        </w:rPr>
        <w:instrText xml:space="preserve"> PAGEREF _Toc219470471 \h </w:instrText>
      </w:r>
      <w:r>
        <w:rPr>
          <w:noProof/>
        </w:rPr>
      </w:r>
      <w:r>
        <w:rPr>
          <w:noProof/>
        </w:rPr>
        <w:fldChar w:fldCharType="separate"/>
      </w:r>
      <w:r>
        <w:rPr>
          <w:noProof/>
        </w:rPr>
        <w:t>34</w:t>
      </w:r>
      <w:r>
        <w:rPr>
          <w:noProof/>
        </w:rPr>
        <w:fldChar w:fldCharType="end"/>
      </w:r>
    </w:p>
    <w:p w14:paraId="0BF6B481" w14:textId="633928B2"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D3049">
        <w:rPr>
          <w:noProof/>
          <w:lang w:val="en-US" w:eastAsia="zh-CN"/>
        </w:rPr>
        <w:t xml:space="preserve"> for NDT</w:t>
      </w:r>
      <w:r>
        <w:rPr>
          <w:noProof/>
        </w:rPr>
        <w:t xml:space="preserve"> (stage </w:t>
      </w:r>
      <w:r w:rsidRPr="00AD3049">
        <w:rPr>
          <w:noProof/>
          <w:lang w:val="en-US" w:eastAsia="zh-CN"/>
        </w:rPr>
        <w:t>3</w:t>
      </w:r>
      <w:r>
        <w:rPr>
          <w:noProof/>
        </w:rPr>
        <w:t>)</w:t>
      </w:r>
      <w:r>
        <w:rPr>
          <w:noProof/>
        </w:rPr>
        <w:tab/>
      </w:r>
      <w:r>
        <w:rPr>
          <w:noProof/>
        </w:rPr>
        <w:fldChar w:fldCharType="begin"/>
      </w:r>
      <w:r>
        <w:rPr>
          <w:noProof/>
        </w:rPr>
        <w:instrText xml:space="preserve"> PAGEREF _Toc219470472 \h </w:instrText>
      </w:r>
      <w:r>
        <w:rPr>
          <w:noProof/>
        </w:rPr>
      </w:r>
      <w:r>
        <w:rPr>
          <w:noProof/>
        </w:rPr>
        <w:fldChar w:fldCharType="separate"/>
      </w:r>
      <w:r>
        <w:rPr>
          <w:noProof/>
        </w:rPr>
        <w:t>35</w:t>
      </w:r>
      <w:r>
        <w:rPr>
          <w:noProof/>
        </w:rPr>
        <w:fldChar w:fldCharType="end"/>
      </w:r>
    </w:p>
    <w:p w14:paraId="12777F13" w14:textId="3E960C8A"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AD3049">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_Toc219470473 \h </w:instrText>
      </w:r>
      <w:r>
        <w:rPr>
          <w:noProof/>
        </w:rPr>
      </w:r>
      <w:r>
        <w:rPr>
          <w:noProof/>
        </w:rPr>
        <w:fldChar w:fldCharType="separate"/>
      </w:r>
      <w:r>
        <w:rPr>
          <w:noProof/>
        </w:rPr>
        <w:t>35</w:t>
      </w:r>
      <w:r>
        <w:rPr>
          <w:noProof/>
        </w:rPr>
        <w:fldChar w:fldCharType="end"/>
      </w:r>
    </w:p>
    <w:p w14:paraId="0D52B6F3" w14:textId="1A34D836"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sidRPr="00AD3049">
        <w:rPr>
          <w:noProof/>
          <w:lang w:val="fr-FR"/>
        </w:rPr>
        <w:t>Annex A (informative): PlantUML source code</w:t>
      </w:r>
      <w:r>
        <w:rPr>
          <w:noProof/>
        </w:rPr>
        <w:tab/>
      </w:r>
      <w:r>
        <w:rPr>
          <w:noProof/>
        </w:rPr>
        <w:fldChar w:fldCharType="begin"/>
      </w:r>
      <w:r>
        <w:rPr>
          <w:noProof/>
        </w:rPr>
        <w:instrText xml:space="preserve"> PAGEREF _Toc219470474 \h </w:instrText>
      </w:r>
      <w:r>
        <w:rPr>
          <w:noProof/>
        </w:rPr>
      </w:r>
      <w:r>
        <w:rPr>
          <w:noProof/>
        </w:rPr>
        <w:fldChar w:fldCharType="separate"/>
      </w:r>
      <w:r>
        <w:rPr>
          <w:noProof/>
        </w:rPr>
        <w:t>36</w:t>
      </w:r>
      <w:r>
        <w:rPr>
          <w:noProof/>
        </w:rPr>
        <w:fldChar w:fldCharType="end"/>
      </w:r>
    </w:p>
    <w:p w14:paraId="394140D9" w14:textId="4F0D2CD3"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AD3049">
        <w:rPr>
          <w:noProof/>
          <w:lang w:val="en-US" w:eastAsia="zh-CN"/>
        </w:rPr>
        <w:t>NDT</w:t>
      </w:r>
      <w:r>
        <w:rPr>
          <w:noProof/>
        </w:rPr>
        <w:tab/>
      </w:r>
      <w:r>
        <w:rPr>
          <w:noProof/>
        </w:rPr>
        <w:fldChar w:fldCharType="begin"/>
      </w:r>
      <w:r>
        <w:rPr>
          <w:noProof/>
        </w:rPr>
        <w:instrText xml:space="preserve"> PAGEREF _Toc219470475 \h </w:instrText>
      </w:r>
      <w:r>
        <w:rPr>
          <w:noProof/>
        </w:rPr>
      </w:r>
      <w:r>
        <w:rPr>
          <w:noProof/>
        </w:rPr>
        <w:fldChar w:fldCharType="separate"/>
      </w:r>
      <w:r>
        <w:rPr>
          <w:noProof/>
        </w:rPr>
        <w:t>36</w:t>
      </w:r>
      <w:r>
        <w:rPr>
          <w:noProof/>
        </w:rPr>
        <w:fldChar w:fldCharType="end"/>
      </w:r>
    </w:p>
    <w:p w14:paraId="1761A3FE" w14:textId="398FB739"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r>
      <w:r>
        <w:rPr>
          <w:noProof/>
        </w:rPr>
        <w:instrText xml:space="preserve"> PAGEREF _Toc219470476 \h </w:instrText>
      </w:r>
      <w:r>
        <w:rPr>
          <w:noProof/>
        </w:rPr>
      </w:r>
      <w:r>
        <w:rPr>
          <w:noProof/>
        </w:rPr>
        <w:fldChar w:fldCharType="separate"/>
      </w:r>
      <w:r>
        <w:rPr>
          <w:noProof/>
        </w:rPr>
        <w:t>36</w:t>
      </w:r>
      <w:r>
        <w:rPr>
          <w:noProof/>
        </w:rPr>
        <w:fldChar w:fldCharType="end"/>
      </w:r>
    </w:p>
    <w:p w14:paraId="17DD14FA" w14:textId="795E7BD7"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r>
      <w:r>
        <w:rPr>
          <w:noProof/>
        </w:rPr>
        <w:instrText xml:space="preserve"> PAGEREF _Toc219470477 \h </w:instrText>
      </w:r>
      <w:r>
        <w:rPr>
          <w:noProof/>
        </w:rPr>
      </w:r>
      <w:r>
        <w:rPr>
          <w:noProof/>
        </w:rPr>
        <w:fldChar w:fldCharType="separate"/>
      </w:r>
      <w:r>
        <w:rPr>
          <w:noProof/>
        </w:rPr>
        <w:t>36</w:t>
      </w:r>
      <w:r>
        <w:rPr>
          <w:noProof/>
        </w:rPr>
        <w:fldChar w:fldCharType="end"/>
      </w:r>
    </w:p>
    <w:p w14:paraId="177A7C29" w14:textId="03280FF0" w:rsidR="00853638" w:rsidRDefault="00853638">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AD3049">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r>
      <w:r>
        <w:rPr>
          <w:noProof/>
        </w:rPr>
        <w:instrText xml:space="preserve"> PAGEREF _Toc219470478 \h </w:instrText>
      </w:r>
      <w:r>
        <w:rPr>
          <w:noProof/>
        </w:rPr>
      </w:r>
      <w:r>
        <w:rPr>
          <w:noProof/>
        </w:rPr>
        <w:fldChar w:fldCharType="separate"/>
      </w:r>
      <w:r>
        <w:rPr>
          <w:noProof/>
        </w:rPr>
        <w:t>36</w:t>
      </w:r>
      <w:r>
        <w:rPr>
          <w:noProof/>
        </w:rPr>
        <w:fldChar w:fldCharType="end"/>
      </w:r>
    </w:p>
    <w:p w14:paraId="50F9F35B" w14:textId="29944B1B"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D3049">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r>
      <w:r>
        <w:rPr>
          <w:noProof/>
        </w:rPr>
        <w:instrText xml:space="preserve"> PAGEREF _Toc219470479 \h </w:instrText>
      </w:r>
      <w:r>
        <w:rPr>
          <w:noProof/>
        </w:rPr>
      </w:r>
      <w:r>
        <w:rPr>
          <w:noProof/>
        </w:rPr>
        <w:fldChar w:fldCharType="separate"/>
      </w:r>
      <w:r>
        <w:rPr>
          <w:noProof/>
        </w:rPr>
        <w:t>36</w:t>
      </w:r>
      <w:r>
        <w:rPr>
          <w:noProof/>
        </w:rPr>
        <w:fldChar w:fldCharType="end"/>
      </w:r>
    </w:p>
    <w:p w14:paraId="1FF9C852" w14:textId="1E14FD26" w:rsidR="00853638" w:rsidRDefault="008536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AD3049">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AD3049">
        <w:rPr>
          <w:noProof/>
          <w:lang w:val="en" w:eastAsia="zh-CN"/>
        </w:rPr>
        <w:t xml:space="preserve"> </w:t>
      </w:r>
      <w:r>
        <w:rPr>
          <w:noProof/>
          <w:lang w:eastAsia="zh-CN"/>
        </w:rPr>
        <w:t>an NDT job</w:t>
      </w:r>
      <w:r>
        <w:rPr>
          <w:noProof/>
        </w:rPr>
        <w:tab/>
      </w:r>
      <w:r>
        <w:rPr>
          <w:noProof/>
        </w:rPr>
        <w:fldChar w:fldCharType="begin"/>
      </w:r>
      <w:r>
        <w:rPr>
          <w:noProof/>
        </w:rPr>
        <w:instrText xml:space="preserve"> PAGEREF _Toc219470480 \h </w:instrText>
      </w:r>
      <w:r>
        <w:rPr>
          <w:noProof/>
        </w:rPr>
      </w:r>
      <w:r>
        <w:rPr>
          <w:noProof/>
        </w:rPr>
        <w:fldChar w:fldCharType="separate"/>
      </w:r>
      <w:r>
        <w:rPr>
          <w:noProof/>
        </w:rPr>
        <w:t>37</w:t>
      </w:r>
      <w:r>
        <w:rPr>
          <w:noProof/>
        </w:rPr>
        <w:fldChar w:fldCharType="end"/>
      </w:r>
    </w:p>
    <w:p w14:paraId="4C86B899" w14:textId="6684620D"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AD3049">
        <w:rPr>
          <w:rFonts w:eastAsia="SimSun"/>
          <w:noProof/>
          <w:lang w:val="en-US" w:eastAsia="zh-CN"/>
        </w:rPr>
        <w:t>B</w:t>
      </w:r>
      <w:r>
        <w:rPr>
          <w:noProof/>
        </w:rPr>
        <w:t xml:space="preserve"> (informative):  </w:t>
      </w:r>
      <w:r w:rsidRPr="00AD3049">
        <w:rPr>
          <w:rFonts w:cs="Arial"/>
          <w:noProof/>
        </w:rPr>
        <w:t>NDT function in different domains</w:t>
      </w:r>
      <w:r>
        <w:rPr>
          <w:noProof/>
        </w:rPr>
        <w:tab/>
      </w:r>
      <w:r>
        <w:rPr>
          <w:noProof/>
        </w:rPr>
        <w:fldChar w:fldCharType="begin"/>
      </w:r>
      <w:r>
        <w:rPr>
          <w:noProof/>
        </w:rPr>
        <w:instrText xml:space="preserve"> PAGEREF _Toc219470481 \h </w:instrText>
      </w:r>
      <w:r>
        <w:rPr>
          <w:noProof/>
        </w:rPr>
      </w:r>
      <w:r>
        <w:rPr>
          <w:noProof/>
        </w:rPr>
        <w:fldChar w:fldCharType="separate"/>
      </w:r>
      <w:r>
        <w:rPr>
          <w:noProof/>
        </w:rPr>
        <w:t>38</w:t>
      </w:r>
      <w:r>
        <w:rPr>
          <w:noProof/>
        </w:rPr>
        <w:fldChar w:fldCharType="end"/>
      </w:r>
    </w:p>
    <w:p w14:paraId="67649202" w14:textId="0C05901B"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val="en-US" w:eastAsia="zh-CN"/>
        </w:rPr>
        <w:t>B</w:t>
      </w:r>
      <w:r w:rsidRPr="00AD304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NDT function in RAN domain</w:t>
      </w:r>
      <w:r>
        <w:rPr>
          <w:noProof/>
        </w:rPr>
        <w:tab/>
      </w:r>
      <w:r>
        <w:rPr>
          <w:noProof/>
        </w:rPr>
        <w:fldChar w:fldCharType="begin"/>
      </w:r>
      <w:r>
        <w:rPr>
          <w:noProof/>
        </w:rPr>
        <w:instrText xml:space="preserve"> PAGEREF _Toc219470482 \h </w:instrText>
      </w:r>
      <w:r>
        <w:rPr>
          <w:noProof/>
        </w:rPr>
      </w:r>
      <w:r>
        <w:rPr>
          <w:noProof/>
        </w:rPr>
        <w:fldChar w:fldCharType="separate"/>
      </w:r>
      <w:r>
        <w:rPr>
          <w:noProof/>
        </w:rPr>
        <w:t>38</w:t>
      </w:r>
      <w:r>
        <w:rPr>
          <w:noProof/>
        </w:rPr>
        <w:fldChar w:fldCharType="end"/>
      </w:r>
    </w:p>
    <w:p w14:paraId="18423B0F" w14:textId="74120BCF" w:rsidR="00853638" w:rsidRDefault="00853638">
      <w:pPr>
        <w:pStyle w:val="TOC1"/>
        <w:rPr>
          <w:rFonts w:asciiTheme="minorHAnsi" w:eastAsiaTheme="minorEastAsia" w:hAnsiTheme="minorHAnsi" w:cstheme="minorBidi"/>
          <w:noProof/>
          <w:kern w:val="2"/>
          <w:sz w:val="24"/>
          <w:szCs w:val="24"/>
          <w:lang w:eastAsia="en-GB"/>
          <w14:ligatures w14:val="standardContextual"/>
        </w:rPr>
      </w:pPr>
      <w:r w:rsidRPr="00AD3049">
        <w:rPr>
          <w:rFonts w:eastAsia="DengXian"/>
          <w:noProof/>
          <w:lang w:val="en-US" w:eastAsia="zh-CN"/>
        </w:rPr>
        <w:t>B</w:t>
      </w:r>
      <w:r w:rsidRPr="00AD304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D3049">
        <w:rPr>
          <w:noProof/>
          <w:lang w:val="en-US" w:eastAsia="zh-CN"/>
        </w:rPr>
        <w:t>NDT function in cross domain</w:t>
      </w:r>
      <w:r>
        <w:rPr>
          <w:noProof/>
        </w:rPr>
        <w:tab/>
      </w:r>
      <w:r>
        <w:rPr>
          <w:noProof/>
        </w:rPr>
        <w:fldChar w:fldCharType="begin"/>
      </w:r>
      <w:r>
        <w:rPr>
          <w:noProof/>
        </w:rPr>
        <w:instrText xml:space="preserve"> PAGEREF _Toc219470483 \h </w:instrText>
      </w:r>
      <w:r>
        <w:rPr>
          <w:noProof/>
        </w:rPr>
      </w:r>
      <w:r>
        <w:rPr>
          <w:noProof/>
        </w:rPr>
        <w:fldChar w:fldCharType="separate"/>
      </w:r>
      <w:r>
        <w:rPr>
          <w:noProof/>
        </w:rPr>
        <w:t>38</w:t>
      </w:r>
      <w:r>
        <w:rPr>
          <w:noProof/>
        </w:rPr>
        <w:fldChar w:fldCharType="end"/>
      </w:r>
    </w:p>
    <w:p w14:paraId="3FE06A3E" w14:textId="6358B7E5" w:rsidR="00853638" w:rsidRDefault="0085363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AD3049">
        <w:rPr>
          <w:rFonts w:eastAsia="SimSun"/>
          <w:noProof/>
          <w:lang w:val="en-US" w:eastAsia="zh-CN"/>
        </w:rPr>
        <w:t>C</w:t>
      </w:r>
      <w:r>
        <w:rPr>
          <w:noProof/>
        </w:rPr>
        <w:t xml:space="preserve"> (informative): Change history</w:t>
      </w:r>
      <w:r>
        <w:rPr>
          <w:noProof/>
        </w:rPr>
        <w:tab/>
      </w:r>
      <w:r>
        <w:rPr>
          <w:noProof/>
        </w:rPr>
        <w:fldChar w:fldCharType="begin"/>
      </w:r>
      <w:r>
        <w:rPr>
          <w:noProof/>
        </w:rPr>
        <w:instrText xml:space="preserve"> PAGEREF _Toc219470484 \h </w:instrText>
      </w:r>
      <w:r>
        <w:rPr>
          <w:noProof/>
        </w:rPr>
      </w:r>
      <w:r>
        <w:rPr>
          <w:noProof/>
        </w:rPr>
        <w:fldChar w:fldCharType="separate"/>
      </w:r>
      <w:r>
        <w:rPr>
          <w:noProof/>
        </w:rPr>
        <w:t>39</w:t>
      </w:r>
      <w:r>
        <w:rPr>
          <w:noProof/>
        </w:rPr>
        <w:fldChar w:fldCharType="end"/>
      </w:r>
    </w:p>
    <w:p w14:paraId="069C85C5" w14:textId="1F58A46B" w:rsidR="0034246C" w:rsidRDefault="00940211">
      <w:r>
        <w:fldChar w:fldCharType="end"/>
      </w:r>
    </w:p>
    <w:p w14:paraId="374CC10A" w14:textId="78D37652" w:rsidR="0034246C" w:rsidRDefault="00DC4A31">
      <w:pPr>
        <w:pStyle w:val="Heading1"/>
      </w:pPr>
      <w:bookmarkStart w:id="18" w:name="foreword"/>
      <w:bookmarkStart w:id="19" w:name="_Toc191630887"/>
      <w:bookmarkEnd w:id="18"/>
      <w:r>
        <w:br w:type="page"/>
      </w:r>
      <w:bookmarkStart w:id="20" w:name="_Toc219470344"/>
      <w:r w:rsidR="00940211">
        <w:lastRenderedPageBreak/>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 xml:space="preserve">Version </w:t>
      </w:r>
      <w:proofErr w:type="spellStart"/>
      <w:r>
        <w:t>x.y.z</w:t>
      </w:r>
      <w:proofErr w:type="spellEnd"/>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19470345"/>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19470346"/>
      <w:bookmarkEnd w:id="26"/>
      <w:r>
        <w:lastRenderedPageBreak/>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19470347"/>
      <w:bookmarkEnd w:id="29"/>
      <w:r>
        <w:t>2</w:t>
      </w:r>
      <w:r>
        <w:tab/>
        <w:t>References</w:t>
      </w:r>
      <w:bookmarkEnd w:id="30"/>
      <w:bookmarkEnd w:id="31"/>
      <w:bookmarkEnd w:id="32"/>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19470348"/>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19470349"/>
      <w:r>
        <w:t>3.1</w:t>
      </w:r>
      <w:r>
        <w:tab/>
        <w:t>Terms</w:t>
      </w:r>
      <w:bookmarkEnd w:id="36"/>
      <w:bookmarkEnd w:id="37"/>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19470350"/>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19470351"/>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 xml:space="preserve">Session Management </w:t>
      </w:r>
      <w:proofErr w:type="spellStart"/>
      <w:r w:rsidRPr="004F186E">
        <w:t>Function</w:t>
      </w:r>
      <w:r w:rsidRPr="003054B3">
        <w:t>S</w:t>
      </w:r>
      <w:proofErr w:type="spellEnd"/>
      <w:r w:rsidRPr="003054B3">
        <w:t>-NSSAI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19470352"/>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191630896"/>
      <w:bookmarkStart w:id="48" w:name="_Toc106192938"/>
      <w:bookmarkStart w:id="49" w:name="_Toc178169040"/>
      <w:bookmarkStart w:id="50" w:name="_Toc219470353"/>
      <w:r>
        <w:t>4.</w:t>
      </w:r>
      <w:r>
        <w:rPr>
          <w:lang w:val="en-US" w:eastAsia="zh-CN"/>
        </w:rPr>
        <w:t>1</w:t>
      </w:r>
      <w:r>
        <w:tab/>
        <w:t>Introduction and Overview</w:t>
      </w:r>
      <w:bookmarkEnd w:id="45"/>
      <w:bookmarkEnd w:id="46"/>
      <w:bookmarkEnd w:id="50"/>
    </w:p>
    <w:p w14:paraId="436B7CDA" w14:textId="77777777" w:rsidR="0034246C" w:rsidRDefault="00940211">
      <w:pPr>
        <w:pStyle w:val="Heading3"/>
      </w:pPr>
      <w:bookmarkStart w:id="51" w:name="_Toc176937964"/>
      <w:bookmarkStart w:id="52" w:name="_Toc176874249"/>
      <w:bookmarkStart w:id="53" w:name="_Toc219470354"/>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 xml:space="preserve">The created NDT can provide the capability of reporting the topology of the network, and the non-topology aspects of the real network which includes both network elements (e.g., 5GC NFs or </w:t>
      </w:r>
      <w:proofErr w:type="spellStart"/>
      <w:r w:rsidRPr="00143E75">
        <w:t>gNB</w:t>
      </w:r>
      <w:proofErr w:type="spellEnd"/>
      <w:r w:rsidRPr="00143E75">
        <w:t>)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w:t>
      </w:r>
      <w:proofErr w:type="spellStart"/>
      <w:r w:rsidRPr="00143E75">
        <w:rPr>
          <w:rFonts w:eastAsia="Yu Mincho" w:hint="eastAsia"/>
        </w:rPr>
        <w:t>analyze</w:t>
      </w:r>
      <w:proofErr w:type="spellEnd"/>
      <w:r w:rsidRPr="00143E75">
        <w:rPr>
          <w:rFonts w:eastAsia="Yu Mincho" w:hint="eastAsia"/>
        </w:rPr>
        <w:t xml:space="preserv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4" w:name="_Toc219470355"/>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57BE4103"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19470356"/>
      <w:r>
        <w:t>4.</w:t>
      </w:r>
      <w:r>
        <w:rPr>
          <w:lang w:val="en-US" w:eastAsia="zh-CN"/>
        </w:rPr>
        <w:t>2</w:t>
      </w:r>
      <w:r>
        <w:tab/>
        <w:t>NDT Management Service</w:t>
      </w:r>
      <w:bookmarkEnd w:id="47"/>
      <w:bookmarkEnd w:id="55"/>
    </w:p>
    <w:bookmarkEnd w:id="48"/>
    <w:bookmarkEnd w:id="49"/>
    <w:p w14:paraId="30CDF68C" w14:textId="2BBEBB71" w:rsidR="00742C94" w:rsidRDefault="00742C94" w:rsidP="00742C94">
      <w:pPr>
        <w:jc w:val="both"/>
        <w:rPr>
          <w:lang w:eastAsia="zh-CN"/>
        </w:rPr>
      </w:pPr>
      <w:r>
        <w:t xml:space="preserve">NDT </w:t>
      </w:r>
      <w:proofErr w:type="spellStart"/>
      <w:r>
        <w:t>MnS</w:t>
      </w:r>
      <w:proofErr w:type="spellEnd"/>
      <w:r>
        <w:t xml:space="preserve"> Producer enables an authorized consumer to request the modelling of a network scenario and to receive the output report.</w:t>
      </w:r>
      <w:r>
        <w:rPr>
          <w:lang w:eastAsia="zh-CN"/>
        </w:rPr>
        <w:t xml:space="preserve"> </w:t>
      </w:r>
      <w:r>
        <w:t xml:space="preserve">The simulation/emulation capabilities provided by the NDT </w:t>
      </w:r>
      <w:proofErr w:type="spellStart"/>
      <w:r>
        <w:t>MnS</w:t>
      </w:r>
      <w:proofErr w:type="spellEnd"/>
      <w:r>
        <w:t xml:space="preserve">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w:t>
      </w:r>
      <w:proofErr w:type="spellStart"/>
      <w:r>
        <w:t>MnS</w:t>
      </w:r>
      <w:proofErr w:type="spellEnd"/>
      <w:r>
        <w:t xml:space="preserve">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 xml:space="preserve">-1: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of the NDT </w:t>
      </w:r>
      <w:proofErr w:type="spellStart"/>
      <w:r>
        <w:rPr>
          <w:lang w:eastAsia="zh-CN"/>
        </w:rPr>
        <w:t>MnS</w:t>
      </w:r>
      <w:proofErr w:type="spellEnd"/>
    </w:p>
    <w:p w14:paraId="447F4F74" w14:textId="4F29AF1F" w:rsidR="00F43304" w:rsidRDefault="00F43304" w:rsidP="00F43304">
      <w:pPr>
        <w:pStyle w:val="Heading2"/>
      </w:pPr>
      <w:bookmarkStart w:id="56" w:name="_Toc176874250"/>
      <w:bookmarkStart w:id="57" w:name="_Toc176937965"/>
      <w:bookmarkStart w:id="58" w:name="_Toc14889"/>
      <w:bookmarkStart w:id="59" w:name="_Toc187404608"/>
      <w:bookmarkStart w:id="60" w:name="_Toc106015853"/>
      <w:bookmarkStart w:id="61" w:name="_Toc106098491"/>
      <w:bookmarkStart w:id="62" w:name="_Hlk168493637"/>
      <w:bookmarkStart w:id="63" w:name="_Toc219470357"/>
      <w:r>
        <w:t>4.</w:t>
      </w:r>
      <w:r w:rsidR="0029007F">
        <w:rPr>
          <w:rFonts w:eastAsia="DengXian" w:hint="eastAsia"/>
          <w:lang w:eastAsia="zh-CN"/>
        </w:rPr>
        <w:t>3</w:t>
      </w:r>
      <w:r>
        <w:tab/>
        <w:t>Relations of NDTs and network automation functions</w:t>
      </w:r>
      <w:bookmarkEnd w:id="56"/>
      <w:bookmarkEnd w:id="57"/>
      <w:bookmarkEnd w:id="63"/>
    </w:p>
    <w:bookmarkEnd w:id="58"/>
    <w:bookmarkEnd w:id="59"/>
    <w:bookmarkEnd w:id="60"/>
    <w:bookmarkEnd w:id="61"/>
    <w:bookmarkEnd w:id="62"/>
    <w:p w14:paraId="27204719" w14:textId="0704CAEA"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8pt;height:222.65pt" o:ole="">
            <v:imagedata r:id="rId14" o:title="" croptop="5530f" cropbottom="5792f" cropleft="3190f" cropright="3252f"/>
          </v:shape>
          <o:OLEObject Type="Embed" ProgID="Visio.Drawing.15" ShapeID="_x0000_i1027" DrawAspect="Content" ObjectID="_1830082998"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19470358"/>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7C37B715" w14:textId="54098946" w:rsidR="00C411A7" w:rsidRDefault="00C411A7" w:rsidP="00C411A7">
      <w:pPr>
        <w:rPr>
          <w:lang w:eastAsia="zh-CN"/>
        </w:rPr>
      </w:pPr>
      <w:r>
        <w:rPr>
          <w:lang w:eastAsia="zh-CN"/>
        </w:rPr>
        <w:t>An NDT function instance is a manageable object that provides simulation and emulation capabilities for specific network scenarios</w:t>
      </w:r>
      <w:r>
        <w:rPr>
          <w:rFonts w:hint="eastAsia"/>
          <w:lang w:eastAsia="zh-CN"/>
        </w:rPr>
        <w:t xml:space="preserve">. </w:t>
      </w:r>
      <w:r>
        <w:t>An NDT may have multiple simulation/emulation jobs (here called NDT jobs) each considering a different network scenario and use case.</w:t>
      </w:r>
      <w:r>
        <w:rPr>
          <w:rFonts w:hint="eastAsia"/>
          <w:lang w:eastAsia="zh-CN"/>
        </w:rPr>
        <w:t xml:space="preserve"> </w:t>
      </w:r>
    </w:p>
    <w:p w14:paraId="02069E27" w14:textId="2A33A5AA" w:rsidR="00C111C2" w:rsidRDefault="00C111C2" w:rsidP="00C111C2">
      <w:r>
        <w:t>Accordingly,,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r>
        <w:rPr>
          <w:rFonts w:hint="eastAsia"/>
          <w:lang w:val="en-US" w:eastAsia="zh-CN"/>
        </w:rPr>
        <w:t>T</w:t>
      </w:r>
      <w:r>
        <w:rPr>
          <w:rFonts w:hint="eastAsia"/>
        </w:rPr>
        <w:t>he following capabilities</w:t>
      </w:r>
      <w:r>
        <w:t xml:space="preserve"> are included</w:t>
      </w:r>
      <w:r>
        <w:rPr>
          <w:rFonts w:hint="eastAsia"/>
        </w:rPr>
        <w:t>:</w:t>
      </w:r>
    </w:p>
    <w:p w14:paraId="0B968E5C" w14:textId="1A674041"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w:t>
      </w:r>
      <w:proofErr w:type="spellStart"/>
      <w:r>
        <w:rPr>
          <w:rFonts w:hint="eastAsia"/>
        </w:rPr>
        <w:t>MnS</w:t>
      </w:r>
      <w:proofErr w:type="spellEnd"/>
      <w:r>
        <w:rPr>
          <w:rFonts w:hint="eastAsia"/>
        </w:rPr>
        <w:t xml:space="preserve">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 xml:space="preserve">NDT </w:t>
      </w:r>
      <w:proofErr w:type="spellStart"/>
      <w:r>
        <w:t>MnS</w:t>
      </w:r>
      <w:proofErr w:type="spellEnd"/>
      <w:r>
        <w:t xml:space="preserve"> producer receives the request to create a job. The NDT </w:t>
      </w:r>
      <w:proofErr w:type="spellStart"/>
      <w:r>
        <w:t>MnS</w:t>
      </w:r>
      <w:proofErr w:type="spellEnd"/>
      <w:r>
        <w:t xml:space="preserve">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 xml:space="preserve">NDT job instance. The NDT job instance can be configured by the </w:t>
      </w:r>
      <w:proofErr w:type="spellStart"/>
      <w:r>
        <w:t>MnS</w:t>
      </w:r>
      <w:proofErr w:type="spellEnd"/>
      <w:r>
        <w:t xml:space="preserve">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w:t>
      </w:r>
      <w:proofErr w:type="spellStart"/>
      <w:r>
        <w:t>MnS</w:t>
      </w:r>
      <w:proofErr w:type="spellEnd"/>
      <w:r>
        <w:t xml:space="preserve">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 xml:space="preserve">NDT </w:t>
      </w:r>
      <w:proofErr w:type="spellStart"/>
      <w:r>
        <w:t>MnS</w:t>
      </w:r>
      <w:proofErr w:type="spellEnd"/>
      <w:r>
        <w:t xml:space="preserve"> producer receives the request to delete a simulation/emulation job</w:t>
      </w:r>
      <w:r>
        <w:rPr>
          <w:rFonts w:hint="eastAsia"/>
          <w:lang w:eastAsia="zh-CN"/>
        </w:rPr>
        <w:t xml:space="preserve"> instance</w:t>
      </w:r>
      <w:r>
        <w:t xml:space="preserve">. The NDT </w:t>
      </w:r>
      <w:proofErr w:type="spellStart"/>
      <w:r>
        <w:t>MnS</w:t>
      </w:r>
      <w:proofErr w:type="spellEnd"/>
      <w:r>
        <w:t xml:space="preserve"> producer stops the execution of the simulation/emulation and deletes the NDT job instance. </w:t>
      </w:r>
    </w:p>
    <w:p w14:paraId="467D14AC" w14:textId="0618BAC2"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w:t>
      </w:r>
      <w:proofErr w:type="spellStart"/>
      <w:r>
        <w:rPr>
          <w:rFonts w:hint="eastAsia"/>
        </w:rPr>
        <w:t>MnS</w:t>
      </w:r>
      <w:proofErr w:type="spellEnd"/>
      <w:r>
        <w:rPr>
          <w:rFonts w:hint="eastAsia"/>
        </w:rPr>
        <w:t xml:space="preserve"> </w:t>
      </w:r>
      <w:r>
        <w:t>producer</w:t>
      </w:r>
      <w:r>
        <w:rPr>
          <w:rFonts w:hint="eastAsia"/>
        </w:rPr>
        <w:t xml:space="preserve"> </w:t>
      </w:r>
      <w:r>
        <w:t xml:space="preserve">may delete an NDT </w:t>
      </w:r>
      <w:r>
        <w:rPr>
          <w:rFonts w:hint="eastAsia"/>
          <w:lang w:val="en-US" w:eastAsia="zh-CN"/>
        </w:rPr>
        <w:t>f</w:t>
      </w:r>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19470359"/>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177118948"/>
      <w:bookmarkStart w:id="72" w:name="_Toc168485890"/>
      <w:bookmarkStart w:id="73" w:name="_Toc180163339"/>
      <w:bookmarkStart w:id="74" w:name="_Toc183521159"/>
      <w:bookmarkStart w:id="75" w:name="_Toc177138521"/>
      <w:bookmarkStart w:id="76" w:name="_Toc180164036"/>
      <w:bookmarkStart w:id="77" w:name="_Toc168485606"/>
      <w:bookmarkStart w:id="78" w:name="_Toc180163801"/>
      <w:bookmarkStart w:id="79" w:name="_Toc168485682"/>
      <w:bookmarkStart w:id="80" w:name="_Toc168485166"/>
      <w:bookmarkStart w:id="81" w:name="_Toc219470360"/>
      <w:r>
        <w:t>5.1</w:t>
      </w:r>
      <w:r>
        <w:tab/>
      </w:r>
      <w:bookmarkEnd w:id="69"/>
      <w:bookmarkEnd w:id="70"/>
      <w:r w:rsidR="00AB0031">
        <w:t>Control and life cycle management of NDTs</w:t>
      </w:r>
      <w:bookmarkEnd w:id="81"/>
    </w:p>
    <w:p w14:paraId="11901400" w14:textId="77777777" w:rsidR="0034246C" w:rsidRDefault="00940211" w:rsidP="00CF5846">
      <w:pPr>
        <w:pStyle w:val="Heading3"/>
      </w:pPr>
      <w:bookmarkStart w:id="82" w:name="_Toc185243813"/>
      <w:bookmarkStart w:id="83" w:name="_Toc191630899"/>
      <w:bookmarkStart w:id="84" w:name="_Toc219470361"/>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rsidP="00CF5846">
      <w:pPr>
        <w:pStyle w:val="Heading3"/>
      </w:pPr>
      <w:bookmarkStart w:id="85" w:name="_Toc191630900"/>
      <w:bookmarkStart w:id="86" w:name="_Toc219470362"/>
      <w:r>
        <w:lastRenderedPageBreak/>
        <w:t>5.1.2</w:t>
      </w:r>
      <w:r>
        <w:tab/>
        <w:t>Use cases</w:t>
      </w:r>
      <w:bookmarkEnd w:id="85"/>
      <w:bookmarkEnd w:id="86"/>
    </w:p>
    <w:p w14:paraId="40D0FC73" w14:textId="3FA26DBB" w:rsidR="00560F72" w:rsidRDefault="00560F72" w:rsidP="00560F72">
      <w:pPr>
        <w:pStyle w:val="Heading4"/>
      </w:pPr>
      <w:bookmarkStart w:id="87" w:name="_Toc191630901"/>
      <w:bookmarkStart w:id="88" w:name="_Toc219470363"/>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Pr="00143E75" w:rsidRDefault="00851C18" w:rsidP="00143E75">
      <w:pPr>
        <w:pStyle w:val="B1"/>
      </w:pPr>
      <w:bookmarkStart w:id="89" w:name="_Toc191630902"/>
      <w:r w:rsidRPr="00143E75">
        <w:t>-</w:t>
      </w:r>
      <w:r w:rsidRPr="00143E75">
        <w:tab/>
        <w:t xml:space="preserve">For creation, the NDT </w:t>
      </w:r>
      <w:proofErr w:type="spellStart"/>
      <w:r w:rsidRPr="00143E75">
        <w:t>MnS</w:t>
      </w:r>
      <w:proofErr w:type="spellEnd"/>
      <w:r w:rsidRPr="00143E75">
        <w:t xml:space="preserve"> Consumer may provide requirements to request the NDT </w:t>
      </w:r>
      <w:proofErr w:type="spellStart"/>
      <w:r w:rsidRPr="00143E75">
        <w:t>MnS</w:t>
      </w:r>
      <w:proofErr w:type="spellEnd"/>
      <w:r w:rsidRPr="00143E75">
        <w:t xml:space="preserve"> producer to trigger the creation of an NDT job instance based on its capabilities. NDT </w:t>
      </w:r>
      <w:proofErr w:type="spellStart"/>
      <w:r w:rsidRPr="00143E75">
        <w:t>MnS</w:t>
      </w:r>
      <w:proofErr w:type="spellEnd"/>
      <w:r w:rsidRPr="00143E75">
        <w:t xml:space="preserve">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w:t>
      </w:r>
      <w:proofErr w:type="spellStart"/>
      <w:r w:rsidRPr="00143E75">
        <w:t>MnS</w:t>
      </w:r>
      <w:proofErr w:type="spellEnd"/>
      <w:r w:rsidRPr="00143E75">
        <w:t xml:space="preserve">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558758D" w:rsidR="00560F72" w:rsidRDefault="00560F72" w:rsidP="00560F72">
      <w:pPr>
        <w:pStyle w:val="Heading4"/>
      </w:pPr>
      <w:bookmarkStart w:id="90" w:name="_Toc219470364"/>
      <w:r>
        <w:t>5.1.2.2</w:t>
      </w:r>
      <w:r>
        <w:tab/>
      </w:r>
      <w:bookmarkEnd w:id="89"/>
      <w:r w:rsidR="00DE745F">
        <w:t>Control of NDT instances</w:t>
      </w:r>
      <w:bookmarkEnd w:id="90"/>
      <w:r w:rsidR="00DE745F">
        <w:t xml:space="preserve"> </w:t>
      </w:r>
    </w:p>
    <w:p w14:paraId="71D31458" w14:textId="77777777" w:rsidR="00851C18" w:rsidRDefault="00851C18" w:rsidP="00851C18">
      <w:pPr>
        <w:jc w:val="both"/>
      </w:pPr>
      <w:bookmarkStart w:id="91"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w:t>
      </w:r>
      <w:proofErr w:type="spellStart"/>
      <w:r>
        <w:t>MnS</w:t>
      </w:r>
      <w:proofErr w:type="spellEnd"/>
      <w:r>
        <w:t xml:space="preserve"> consumer should also be enabled to </w:t>
      </w:r>
      <w:r>
        <w:rPr>
          <w:lang w:eastAsia="zh-CN"/>
        </w:rPr>
        <w:t>provide input to</w:t>
      </w:r>
      <w:r>
        <w:t xml:space="preserve"> NDT job </w:t>
      </w:r>
      <w:proofErr w:type="spellStart"/>
      <w:r>
        <w:t>MnS</w:t>
      </w:r>
      <w:proofErr w:type="spellEnd"/>
      <w:r>
        <w:t xml:space="preserve">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2" w:name="_Toc219470365"/>
      <w:r>
        <w:t>5.1.2.3</w:t>
      </w:r>
      <w:r>
        <w:tab/>
      </w:r>
      <w:bookmarkEnd w:id="91"/>
      <w:r w:rsidR="00DE745F">
        <w:rPr>
          <w:rFonts w:hint="eastAsia"/>
        </w:rPr>
        <w:t>Synchronization with network</w:t>
      </w:r>
      <w:bookmarkEnd w:id="92"/>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3" w:name="_Toc191630904"/>
      <w:bookmarkStart w:id="94"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job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5" w:name="_Toc219470366"/>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19470367"/>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rsidP="00CF5846">
      <w:pPr>
        <w:pStyle w:val="Heading3"/>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19470368"/>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3D55D51" w14:textId="77777777" w:rsidR="008F3ED9" w:rsidRDefault="008F3ED9" w:rsidP="008F3ED9">
      <w:pPr>
        <w:jc w:val="both"/>
      </w:pPr>
      <w:bookmarkStart w:id="113" w:name="_Toc191630907"/>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4" w:name="_Toc219470369"/>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19470370"/>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395BAB07" w14:textId="77777777" w:rsidR="00233B1C" w:rsidRDefault="00233B1C" w:rsidP="00233B1C">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job with the needed changes.</w:t>
      </w:r>
    </w:p>
    <w:p w14:paraId="0CBD0BC1" w14:textId="77777777" w:rsidR="00233B1C" w:rsidRDefault="00233B1C" w:rsidP="00233B1C">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19470371"/>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506B6A38" w14:textId="372F69E5" w:rsidR="001964BA" w:rsidRPr="00DA78A4" w:rsidRDefault="001964BA" w:rsidP="001964BA">
      <w:bookmarkStart w:id="119"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19470372"/>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7C718014" w14:textId="77777777" w:rsidR="0034246C" w:rsidRDefault="00940211">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r>
        <w:rPr>
          <w:lang w:val="en-US" w:eastAsia="zh-CN"/>
        </w:rPr>
        <w:t>e.g.,update</w:t>
      </w:r>
      <w:proofErr w:type="spell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940211">
      <w:pPr>
        <w:pStyle w:val="Heading4"/>
        <w:rPr>
          <w:lang w:val="en-US"/>
        </w:rPr>
      </w:pPr>
      <w:bookmarkStart w:id="121" w:name="_Toc191630911"/>
      <w:bookmarkStart w:id="122" w:name="_Toc219470373"/>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19470374"/>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w:t>
            </w:r>
            <w:proofErr w:type="spellStart"/>
            <w:r>
              <w:rPr>
                <w:lang w:eastAsia="ja-JP"/>
              </w:rPr>
              <w:t>MnS</w:t>
            </w:r>
            <w:proofErr w:type="spellEnd"/>
            <w:r>
              <w:rPr>
                <w:lang w:eastAsia="ja-JP"/>
              </w:rPr>
              <w:t xml:space="preserve">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w:t>
            </w:r>
            <w:proofErr w:type="spellStart"/>
            <w:r>
              <w:t>MnS</w:t>
            </w:r>
            <w:proofErr w:type="spellEnd"/>
            <w:r>
              <w:t xml:space="preserve"> consumer to configure the network scenario to be modelled for the consumer to evaluate a </w:t>
            </w:r>
            <w:r>
              <w:rPr>
                <w:lang w:val="en-US" w:eastAsia="zh-CN"/>
              </w:rPr>
              <w:t>n</w:t>
            </w:r>
            <w:proofErr w:type="spellStart"/>
            <w:r>
              <w:t>etwork</w:t>
            </w:r>
            <w:proofErr w:type="spellEnd"/>
            <w:r>
              <w:t xml:space="preserve">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proofErr w:type="spellStart"/>
            <w:r>
              <w:t>MnS</w:t>
            </w:r>
            <w:proofErr w:type="spellEnd"/>
            <w:r>
              <w:t xml:space="preserve">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xml:space="preserve">, including </w:t>
            </w:r>
            <w:proofErr w:type="spellStart"/>
            <w:r>
              <w:rPr>
                <w:lang w:val="en-US" w:eastAsia="zh-CN"/>
              </w:rPr>
              <w:t>signalling</w:t>
            </w:r>
            <w:proofErr w:type="spellEnd"/>
            <w:r>
              <w:rPr>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proofErr w:type="spellStart"/>
            <w:r>
              <w:t>MnS</w:t>
            </w:r>
            <w:proofErr w:type="spellEnd"/>
            <w:r>
              <w:t xml:space="preserve">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w:t>
            </w:r>
            <w:proofErr w:type="spellStart"/>
            <w:r>
              <w:rPr>
                <w:lang w:eastAsia="ja-JP"/>
              </w:rPr>
              <w:t>MnS</w:t>
            </w:r>
            <w:proofErr w:type="spellEnd"/>
            <w:r>
              <w:rPr>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19470375"/>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rsidP="00CF5846">
      <w:pPr>
        <w:pStyle w:val="Heading3"/>
      </w:pPr>
      <w:bookmarkStart w:id="148" w:name="_CR5_1_1_2"/>
      <w:bookmarkStart w:id="149" w:name="_CR5_1_1_1"/>
      <w:bookmarkStart w:id="150" w:name="_Hlk188017761"/>
      <w:bookmarkStart w:id="151" w:name="_Toc219470376"/>
      <w:bookmarkEnd w:id="148"/>
      <w:bookmarkEnd w:id="149"/>
      <w:r>
        <w:t>5.3.</w:t>
      </w:r>
      <w:r>
        <w:rPr>
          <w:rFonts w:eastAsia="SimSun" w:hint="eastAsia"/>
          <w:lang w:val="en-US" w:eastAsia="zh-CN"/>
        </w:rPr>
        <w:t>1</w:t>
      </w:r>
      <w:r>
        <w:tab/>
        <w:t>Description</w:t>
      </w:r>
      <w:bookmarkEnd w:id="151"/>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2" w:name="_Toc219470377"/>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19470378"/>
      <w:r>
        <w:t>5.3.</w:t>
      </w:r>
      <w:r>
        <w:rPr>
          <w:rFonts w:eastAsia="SimSun" w:hint="eastAsia"/>
          <w:lang w:val="en-US" w:eastAsia="zh-CN"/>
        </w:rPr>
        <w:t>2</w:t>
      </w:r>
      <w:r>
        <w:t>.1</w:t>
      </w:r>
      <w:r>
        <w:tab/>
      </w:r>
      <w:r w:rsidR="008F4116">
        <w:t>General verification</w:t>
      </w:r>
      <w:bookmarkEnd w:id="153"/>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5B51410C" w:rsidR="0034246C" w:rsidRDefault="00940211">
      <w:pPr>
        <w:pStyle w:val="Heading4"/>
        <w:rPr>
          <w:lang w:val="en-US"/>
        </w:rPr>
      </w:pPr>
      <w:bookmarkStart w:id="154" w:name="_Toc219470379"/>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w:t>
      </w:r>
      <w:proofErr w:type="spellStart"/>
      <w:r w:rsidRPr="00143E75">
        <w:t>behaviors</w:t>
      </w:r>
      <w:proofErr w:type="spellEnd"/>
      <w:r w:rsidRPr="00143E75">
        <w:t xml:space="preserve">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ing 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5" w:name="_Toc219470380"/>
      <w:r>
        <w:lastRenderedPageBreak/>
        <w:t>5.3.</w:t>
      </w:r>
      <w:r>
        <w:rPr>
          <w:rFonts w:eastAsia="SimSun" w:hint="eastAsia"/>
          <w:lang w:val="en-US" w:eastAsia="zh-CN"/>
        </w:rPr>
        <w:t>2</w:t>
      </w:r>
      <w:r>
        <w:t>.3</w:t>
      </w:r>
      <w:r>
        <w:tab/>
      </w:r>
      <w:r w:rsidR="008F4116">
        <w:t>Verification of network configurations</w:t>
      </w:r>
      <w:bookmarkEnd w:id="155"/>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6" w:name="_Toc219470381"/>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8" w:name="_Hlk188621960"/>
      <w:r>
        <w:rPr>
          <w:rFonts w:hint="eastAsia"/>
          <w:lang w:val="en-US" w:eastAsia="zh-CN"/>
        </w:rPr>
        <w:t xml:space="preserve"> </w:t>
      </w:r>
      <w:bookmarkEnd w:id="158"/>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rsidP="00CF5846">
      <w:pPr>
        <w:pStyle w:val="Heading3"/>
      </w:pPr>
      <w:bookmarkStart w:id="159" w:name="_Toc219470382"/>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0"/>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191630919"/>
      <w:bookmarkStart w:id="163" w:name="_Toc191630920"/>
      <w:bookmarkStart w:id="164" w:name="_Toc219470383"/>
      <w:r>
        <w:t>5.</w:t>
      </w:r>
      <w:r>
        <w:rPr>
          <w:lang w:val="en-US" w:eastAsia="zh-CN"/>
        </w:rPr>
        <w:t>4</w:t>
      </w:r>
      <w:r>
        <w:tab/>
      </w:r>
      <w:r>
        <w:rPr>
          <w:lang w:eastAsia="zh-CN"/>
        </w:rPr>
        <w:t>NDT support for data generation</w:t>
      </w:r>
      <w:bookmarkEnd w:id="161"/>
      <w:bookmarkEnd w:id="164"/>
    </w:p>
    <w:p w14:paraId="349397A2" w14:textId="77777777" w:rsidR="0034246C" w:rsidRDefault="00940211" w:rsidP="00CF5846">
      <w:pPr>
        <w:pStyle w:val="Heading3"/>
        <w:rPr>
          <w:lang w:val="en-US" w:eastAsia="zh-CN"/>
        </w:rPr>
      </w:pPr>
      <w:bookmarkStart w:id="165" w:name="_Toc191630915"/>
      <w:bookmarkStart w:id="166" w:name="_Toc219470384"/>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68" w:name="_Toc219470385"/>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19470386"/>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61B7B6D6" w14:textId="7E0457AE" w:rsidR="00737B95" w:rsidRDefault="00737B95" w:rsidP="00737B95">
      <w:pPr>
        <w:rPr>
          <w:lang w:val="en-US" w:eastAsia="zh-CN"/>
        </w:rPr>
      </w:pPr>
      <w:bookmarkStart w:id="171"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the </w:t>
      </w:r>
      <w:proofErr w:type="spellStart"/>
      <w:r>
        <w:rPr>
          <w:lang w:eastAsia="zh-CN"/>
        </w:rPr>
        <w:t>MnS</w:t>
      </w:r>
      <w:proofErr w:type="spellEnd"/>
      <w:r>
        <w:rPr>
          <w:lang w:eastAsia="zh-CN"/>
        </w:rPr>
        <w:t xml:space="preserve">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19470387"/>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proofErr w:type="spellStart"/>
      <w:r w:rsidRPr="00437196">
        <w:rPr>
          <w:rFonts w:eastAsia="Microsoft YaHei"/>
          <w:kern w:val="2"/>
          <w:szCs w:val="18"/>
          <w:lang w:eastAsia="zh-CN" w:bidi="ar-KW"/>
        </w:rPr>
        <w:t>MnS</w:t>
      </w:r>
      <w:proofErr w:type="spellEnd"/>
      <w:r w:rsidRPr="00437196">
        <w:rPr>
          <w:rFonts w:eastAsia="Microsoft YaHei"/>
          <w:kern w:val="2"/>
          <w:szCs w:val="18"/>
          <w:lang w:eastAsia="zh-CN" w:bidi="ar-KW"/>
        </w:rPr>
        <w:t xml:space="preserve">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3"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3"/>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Pr="00CF5846" w:rsidRDefault="00940211" w:rsidP="00CF5846">
      <w:pPr>
        <w:pStyle w:val="Heading4"/>
      </w:pPr>
      <w:bookmarkStart w:id="174" w:name="_Toc219470388"/>
      <w:r w:rsidRPr="00CF5846">
        <w:t>5.4.2.3</w:t>
      </w:r>
      <w:r w:rsidRPr="00CF5846">
        <w:rPr>
          <w:rFonts w:hint="eastAsia"/>
        </w:rPr>
        <w:tab/>
        <w:t>Using NDT to generate</w:t>
      </w:r>
      <w:r w:rsidRPr="00CF5846">
        <w:t xml:space="preserve"> user </w:t>
      </w:r>
      <w:r w:rsidRPr="00CF5846">
        <w:rPr>
          <w:rFonts w:hint="eastAsia"/>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4F232E85"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 xml:space="preserve">This proactive approach allows CSPs (in this case, the NDT </w:t>
      </w:r>
      <w:proofErr w:type="spellStart"/>
      <w:r>
        <w:rPr>
          <w:rFonts w:eastAsia="Malgun Gothic"/>
          <w:lang w:eastAsia="ko-KR"/>
        </w:rPr>
        <w:t>MnS</w:t>
      </w:r>
      <w:proofErr w:type="spellEnd"/>
      <w:r>
        <w:rPr>
          <w:rFonts w:eastAsia="Malgun Gothic"/>
          <w:lang w:eastAsia="ko-KR"/>
        </w:rPr>
        <w:t xml:space="preserve">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rsidP="00CF5846">
      <w:pPr>
        <w:pStyle w:val="Heading3"/>
        <w:rPr>
          <w:rFonts w:eastAsia="DengXian"/>
          <w:lang w:val="en-US" w:eastAsia="zh-CN"/>
        </w:rPr>
      </w:pPr>
      <w:bookmarkStart w:id="175" w:name="_Toc219470389"/>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2"/>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19470390"/>
      <w:bookmarkEnd w:id="163"/>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19470391"/>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19470392"/>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19470393"/>
      <w:r>
        <w:t>5.</w:t>
      </w:r>
      <w:r>
        <w:rPr>
          <w:rFonts w:eastAsia="SimSun" w:hint="eastAsia"/>
          <w:lang w:val="en-US" w:eastAsia="zh-CN"/>
        </w:rPr>
        <w:t>5</w:t>
      </w:r>
      <w:r>
        <w:t>.2.1</w:t>
      </w:r>
      <w:r>
        <w:tab/>
      </w:r>
      <w:r w:rsidR="008F4116">
        <w:t>Collaboration between NDTs</w:t>
      </w:r>
      <w:bookmarkEnd w:id="179"/>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19470394"/>
      <w:r>
        <w:t>5.</w:t>
      </w:r>
      <w:r>
        <w:rPr>
          <w:rFonts w:eastAsia="SimSun" w:hint="eastAsia"/>
          <w:lang w:val="en-US" w:eastAsia="zh-CN"/>
        </w:rPr>
        <w:t>5</w:t>
      </w:r>
      <w:r>
        <w:t>.</w:t>
      </w:r>
      <w:r>
        <w:rPr>
          <w:rFonts w:hint="eastAsia"/>
        </w:rPr>
        <w:t>3</w:t>
      </w:r>
      <w:r>
        <w:tab/>
        <w:t>Requirements</w:t>
      </w:r>
      <w:bookmarkEnd w:id="180"/>
    </w:p>
    <w:bookmarkEnd w:id="71"/>
    <w:bookmarkEnd w:id="72"/>
    <w:bookmarkEnd w:id="73"/>
    <w:bookmarkEnd w:id="74"/>
    <w:bookmarkEnd w:id="75"/>
    <w:bookmarkEnd w:id="76"/>
    <w:bookmarkEnd w:id="77"/>
    <w:bookmarkEnd w:id="78"/>
    <w:bookmarkEnd w:id="79"/>
    <w:bookmarkEnd w:id="80"/>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5F7F50EA"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19470395"/>
      <w:r>
        <w:lastRenderedPageBreak/>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19470396"/>
      <w:bookmarkEnd w:id="183"/>
      <w:r>
        <w:rPr>
          <w:lang w:val="en" w:eastAsia="zh-CN"/>
        </w:rPr>
        <w:t>6.1</w:t>
      </w:r>
      <w:r>
        <w:rPr>
          <w:lang w:val="en" w:eastAsia="zh-CN"/>
        </w:rPr>
        <w:tab/>
      </w:r>
      <w:r>
        <w:t>Management operation for NDT (</w:t>
      </w:r>
      <w:proofErr w:type="spellStart"/>
      <w:r>
        <w:t>MnS</w:t>
      </w:r>
      <w:proofErr w:type="spellEnd"/>
      <w:r>
        <w:t xml:space="preserve"> component type A)</w:t>
      </w:r>
      <w:bookmarkEnd w:id="184"/>
    </w:p>
    <w:p w14:paraId="0FCDA47D" w14:textId="77777777" w:rsidR="0034246C" w:rsidRDefault="00940211">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19470397"/>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19470398"/>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19470399"/>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ManagedFunction</w:t>
            </w:r>
            <w:proofErr w:type="spellEnd"/>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proofErr w:type="spellStart"/>
            <w:r>
              <w:rPr>
                <w:rFonts w:ascii="Courier New" w:hAnsi="Courier New" w:cs="Courier New"/>
                <w:lang w:eastAsia="zh-CN"/>
              </w:rPr>
              <w:t>GeoArea</w:t>
            </w:r>
            <w:proofErr w:type="spellEnd"/>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19470400"/>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19470401"/>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19470402"/>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19470403"/>
      <w:r>
        <w:rPr>
          <w:lang w:eastAsia="zh-CN"/>
        </w:rPr>
        <w:t>6</w:t>
      </w:r>
      <w:r>
        <w:t>.2.1.3</w:t>
      </w:r>
      <w:r>
        <w:tab/>
        <w:t>Class definition</w:t>
      </w:r>
      <w:bookmarkEnd w:id="203"/>
      <w:bookmarkEnd w:id="204"/>
      <w:bookmarkEnd w:id="205"/>
    </w:p>
    <w:p w14:paraId="6E442D9B" w14:textId="77777777" w:rsidR="0034246C" w:rsidRPr="00CF5846" w:rsidRDefault="00940211" w:rsidP="00CF5846">
      <w:pPr>
        <w:pStyle w:val="Heading5"/>
      </w:pPr>
      <w:bookmarkStart w:id="206" w:name="_Toc106192960"/>
      <w:bookmarkStart w:id="207" w:name="_Toc155794426"/>
      <w:bookmarkStart w:id="208" w:name="_Toc219470404"/>
      <w:r w:rsidRPr="00CF5846">
        <w:t>6.2.1.3.1</w:t>
      </w:r>
      <w:r w:rsidRPr="00CF5846">
        <w:tab/>
      </w:r>
      <w:proofErr w:type="spellStart"/>
      <w:r w:rsidRPr="00CF5846">
        <w:rPr>
          <w:rFonts w:hint="eastAsia"/>
        </w:rPr>
        <w:t>NDT</w:t>
      </w:r>
      <w:r w:rsidRPr="00CF5846">
        <w:t>Function</w:t>
      </w:r>
      <w:proofErr w:type="spellEnd"/>
      <w:r w:rsidRPr="00CF5846">
        <w:t xml:space="preserve"> &lt;&lt;</w:t>
      </w:r>
      <w:proofErr w:type="spellStart"/>
      <w:r w:rsidRPr="00CF5846">
        <w:t>InformationObjectClass</w:t>
      </w:r>
      <w:proofErr w:type="spellEnd"/>
      <w:r w:rsidRPr="00CF5846">
        <w:t>&gt;&gt;</w:t>
      </w:r>
      <w:bookmarkEnd w:id="206"/>
      <w:bookmarkEnd w:id="207"/>
      <w:bookmarkEnd w:id="208"/>
    </w:p>
    <w:p w14:paraId="48968952" w14:textId="77777777" w:rsidR="0034246C" w:rsidRDefault="00940211">
      <w:pPr>
        <w:pStyle w:val="Heading6"/>
        <w:rPr>
          <w:lang w:eastAsia="zh-CN"/>
        </w:rPr>
      </w:pPr>
      <w:bookmarkStart w:id="209" w:name="_Toc155794427"/>
      <w:bookmarkStart w:id="210" w:name="OLE_LINK13"/>
      <w:bookmarkStart w:id="211" w:name="OLE_LINK12"/>
      <w:bookmarkStart w:id="212" w:name="_Toc219470405"/>
      <w:r>
        <w:rPr>
          <w:lang w:eastAsia="zh-CN"/>
        </w:rPr>
        <w:t>6.2.1.3.1.1</w:t>
      </w:r>
      <w:r>
        <w:rPr>
          <w:lang w:eastAsia="zh-CN"/>
        </w:rPr>
        <w:tab/>
        <w:t>Definition</w:t>
      </w:r>
      <w:bookmarkEnd w:id="209"/>
      <w:bookmarkEnd w:id="212"/>
    </w:p>
    <w:p w14:paraId="7FAF8208" w14:textId="505CB2F7" w:rsidR="009220A7" w:rsidRDefault="009220A7" w:rsidP="009220A7">
      <w:pPr>
        <w:rPr>
          <w:rFonts w:eastAsia="Courier New"/>
        </w:rPr>
      </w:pPr>
      <w:bookmarkStart w:id="213" w:name="_Toc155794428"/>
      <w:bookmarkEnd w:id="210"/>
      <w:bookmarkEnd w:id="211"/>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nDTFunctionRefList</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4B114379" w14:textId="77777777" w:rsidR="0034246C" w:rsidRDefault="00940211">
      <w:pPr>
        <w:pStyle w:val="Heading6"/>
        <w:rPr>
          <w:lang w:eastAsia="zh-CN"/>
        </w:rPr>
      </w:pPr>
      <w:bookmarkStart w:id="214" w:name="_Toc219470406"/>
      <w:r>
        <w:rPr>
          <w:lang w:eastAsia="zh-CN"/>
        </w:rPr>
        <w:lastRenderedPageBreak/>
        <w:t>6.2.1.3.1.2</w:t>
      </w:r>
      <w:r>
        <w:rPr>
          <w:lang w:eastAsia="zh-CN"/>
        </w:rPr>
        <w:tab/>
        <w:t>Attributes</w:t>
      </w:r>
      <w:bookmarkEnd w:id="213"/>
      <w:bookmarkEnd w:id="214"/>
    </w:p>
    <w:p w14:paraId="1F85BC10" w14:textId="5629EB78" w:rsidR="001B372B" w:rsidRPr="00215723" w:rsidRDefault="001B372B" w:rsidP="001B372B">
      <w:pPr>
        <w:rPr>
          <w:rFonts w:eastAsia="DengXian"/>
          <w:lang w:eastAsia="zh-CN"/>
        </w:rPr>
      </w:pPr>
      <w:bookmarkStart w:id="215" w:name="MCCQCTEMPBM_00000156"/>
      <w:bookmarkStart w:id="216" w:name="_Hlk199181781"/>
      <w:r>
        <w:t xml:space="preserve">The </w:t>
      </w:r>
      <w:bookmarkStart w:id="217"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17"/>
      <w:r>
        <w:t xml:space="preserve"> includes attributes inherited from</w:t>
      </w:r>
      <w:r>
        <w:rPr>
          <w:i/>
        </w:rPr>
        <w:t xml:space="preserve"> </w:t>
      </w:r>
      <w:bookmarkStart w:id="218" w:name="MCCQCTEMPBM_00000102"/>
      <w:proofErr w:type="spellStart"/>
      <w:r>
        <w:rPr>
          <w:rFonts w:ascii="Courier New" w:hAnsi="Courier New" w:cs="Courier New"/>
          <w:lang w:eastAsia="zh-CN"/>
        </w:rPr>
        <w:t>ManagedFunction</w:t>
      </w:r>
      <w:proofErr w:type="spellEnd"/>
      <w:r>
        <w:rPr>
          <w:rFonts w:ascii="Courier New" w:hAnsi="Courier New" w:cs="Courier New"/>
          <w:lang w:eastAsia="zh-CN"/>
        </w:rPr>
        <w:t xml:space="preserve"> </w:t>
      </w:r>
      <w:bookmarkEnd w:id="218"/>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219" w:name="_Toc195535825"/>
    </w:p>
    <w:p w14:paraId="7885177F" w14:textId="6CD9BA05" w:rsidR="00215723" w:rsidRPr="001E1938" w:rsidRDefault="00215723" w:rsidP="00215723">
      <w:pPr>
        <w:pStyle w:val="Heading6"/>
        <w:rPr>
          <w:lang w:eastAsia="zh-CN"/>
        </w:rPr>
      </w:pPr>
      <w:bookmarkStart w:id="220" w:name="_Toc219470407"/>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19470408"/>
      <w:r>
        <w:rPr>
          <w:lang w:eastAsia="zh-CN"/>
        </w:rPr>
        <w:t>6.2.1.3.1</w:t>
      </w:r>
      <w:r w:rsidRPr="001E1938">
        <w:rPr>
          <w:lang w:eastAsia="zh-CN"/>
        </w:rPr>
        <w:t>.4</w:t>
      </w:r>
      <w:r w:rsidRPr="001E1938">
        <w:rPr>
          <w:lang w:eastAsia="zh-CN"/>
        </w:rPr>
        <w:tab/>
        <w:t>Notifications</w:t>
      </w:r>
      <w:bookmarkEnd w:id="221"/>
      <w:bookmarkEnd w:id="222"/>
    </w:p>
    <w:bookmarkEnd w:id="216"/>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23"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223"/>
    </w:p>
    <w:p w14:paraId="06D10E04" w14:textId="77777777" w:rsidR="0034246C" w:rsidRDefault="00940211">
      <w:pPr>
        <w:pStyle w:val="Heading6"/>
        <w:rPr>
          <w:lang w:eastAsia="zh-CN"/>
        </w:rPr>
      </w:pPr>
      <w:bookmarkStart w:id="224" w:name="_Toc219470410"/>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00124BD1" w:rsidRPr="00110C10" w:rsidDel="0043242E">
        <w:rPr>
          <w:color w:val="000000"/>
        </w:rPr>
        <w:t xml:space="preserve"> </w:t>
      </w:r>
    </w:p>
    <w:p w14:paraId="00D6579E" w14:textId="0F0917A6" w:rsidR="001C170B" w:rsidRDefault="001C170B" w:rsidP="001C170B">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A8868E7" w14:textId="27BEFF85" w:rsidR="00B206F7" w:rsidRDefault="00124BD1" w:rsidP="00B206F7">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19470411"/>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proofErr w:type="spellStart"/>
      <w:r>
        <w:rPr>
          <w:rFonts w:ascii="Courier New" w:hAnsi="Courier New" w:cs="Courier New" w:hint="eastAsia"/>
          <w:lang w:eastAsia="zh-CN"/>
        </w:rPr>
        <w:t>NDTJob</w:t>
      </w:r>
      <w:proofErr w:type="spellEnd"/>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Default="00412FAA" w:rsidP="00412FA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Default="00412FAA" w:rsidP="00412FA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19470412"/>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19470413"/>
      <w:r>
        <w:rPr>
          <w:lang w:eastAsia="zh-CN"/>
        </w:rPr>
        <w:t>6.2.1.3.2</w:t>
      </w:r>
      <w:r w:rsidRPr="001E1938">
        <w:rPr>
          <w:lang w:eastAsia="zh-CN"/>
        </w:rPr>
        <w:t>.4</w:t>
      </w:r>
      <w:r w:rsidRPr="001E1938">
        <w:rPr>
          <w:lang w:eastAsia="zh-CN"/>
        </w:rPr>
        <w:tab/>
        <w:t>Notifications</w:t>
      </w:r>
      <w:bookmarkEnd w:id="229"/>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30" w:name="_Toc219470414"/>
      <w:r w:rsidRPr="00CF5846">
        <w:t>6.2.1.3.</w:t>
      </w:r>
      <w:r w:rsidR="005E05D6" w:rsidRPr="00CF5846">
        <w:rPr>
          <w:rFonts w:eastAsia="DengXian" w:hint="eastAsia"/>
        </w:rPr>
        <w:t>3</w:t>
      </w:r>
      <w:r w:rsidRPr="00CF5846">
        <w:tab/>
      </w:r>
      <w:proofErr w:type="spellStart"/>
      <w:r w:rsidRPr="00CF5846">
        <w:rPr>
          <w:rFonts w:hint="eastAsia"/>
        </w:rPr>
        <w:t>NDT</w:t>
      </w:r>
      <w:r w:rsidRPr="00CF5846">
        <w:t>FunctionScope</w:t>
      </w:r>
      <w:proofErr w:type="spellEnd"/>
      <w:r w:rsidRPr="00CF5846">
        <w:t xml:space="preserve"> &lt;&lt; </w:t>
      </w:r>
      <w:proofErr w:type="spellStart"/>
      <w:r w:rsidRPr="00CF5846">
        <w:t>dataType</w:t>
      </w:r>
      <w:proofErr w:type="spellEnd"/>
      <w:r w:rsidRPr="00CF5846">
        <w:t xml:space="preserve"> &gt;&gt;</w:t>
      </w:r>
      <w:bookmarkEnd w:id="230"/>
    </w:p>
    <w:p w14:paraId="28D64CD1" w14:textId="10145033" w:rsidR="00215723" w:rsidRDefault="00215723" w:rsidP="00215723">
      <w:pPr>
        <w:pStyle w:val="Heading6"/>
        <w:rPr>
          <w:lang w:eastAsia="zh-CN"/>
        </w:rPr>
      </w:pPr>
      <w:bookmarkStart w:id="231" w:name="_Toc219470415"/>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 xml:space="preserve">This </w:t>
      </w:r>
      <w:proofErr w:type="spellStart"/>
      <w:r>
        <w:rPr>
          <w:lang w:eastAsia="zh-CN"/>
        </w:rPr>
        <w:t>dataType</w:t>
      </w:r>
      <w:proofErr w:type="spellEnd"/>
      <w:r>
        <w:rPr>
          <w:lang w:eastAsia="zh-CN"/>
        </w:rPr>
        <w:t xml:space="preserve"> represents</w:t>
      </w:r>
      <w:r w:rsidR="001C170B">
        <w:rPr>
          <w:lang w:eastAsia="zh-CN"/>
        </w:rPr>
        <w:t xml:space="preserve"> the </w:t>
      </w:r>
      <w:r w:rsidR="001C170B">
        <w:rPr>
          <w:rFonts w:eastAsia="Courier New"/>
        </w:rPr>
        <w:t xml:space="preserve">properties of a scope that can be modelled by an NDT </w:t>
      </w:r>
      <w:proofErr w:type="spellStart"/>
      <w:r w:rsidR="001C170B">
        <w:rPr>
          <w:rFonts w:eastAsia="Courier New"/>
        </w:rPr>
        <w:t>MnS</w:t>
      </w:r>
      <w:proofErr w:type="spellEnd"/>
      <w:r w:rsidR="001C170B">
        <w:rPr>
          <w:rFonts w:eastAsia="Courier New"/>
        </w:rPr>
        <w:t xml:space="preserve">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19470416"/>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proofErr w:type="spellStart"/>
      <w:r>
        <w:t>dataType</w:t>
      </w:r>
      <w:proofErr w:type="spellEnd"/>
      <w:r>
        <w:t xml:space="preserv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19470417"/>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19470418"/>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9DC61FC" w14:textId="52DE925A" w:rsidR="00215723" w:rsidRPr="00CF5846" w:rsidRDefault="00215723" w:rsidP="00CF5846">
      <w:pPr>
        <w:pStyle w:val="Heading5"/>
      </w:pPr>
      <w:bookmarkStart w:id="235" w:name="_Toc219470419"/>
      <w:r w:rsidRPr="00CF5846">
        <w:t>6.2.1.3.</w:t>
      </w:r>
      <w:r w:rsidR="005E05D6" w:rsidRPr="00CF5846">
        <w:rPr>
          <w:rFonts w:eastAsia="DengXian" w:hint="eastAsia"/>
        </w:rPr>
        <w:t>4</w:t>
      </w:r>
      <w:r w:rsidRPr="00CF5846">
        <w:tab/>
      </w:r>
      <w:proofErr w:type="spellStart"/>
      <w:r w:rsidRPr="00CF5846">
        <w:t>NDTInputDescription</w:t>
      </w:r>
      <w:proofErr w:type="spellEnd"/>
      <w:r w:rsidRPr="00CF5846">
        <w:t>&lt;&lt;</w:t>
      </w:r>
      <w:proofErr w:type="spellStart"/>
      <w:r w:rsidRPr="00CF5846">
        <w:t>dataType</w:t>
      </w:r>
      <w:proofErr w:type="spellEnd"/>
      <w:r w:rsidRPr="00CF5846">
        <w:t>&gt;&gt;</w:t>
      </w:r>
      <w:bookmarkEnd w:id="235"/>
    </w:p>
    <w:p w14:paraId="26A7DF2F" w14:textId="251C21CE" w:rsidR="00215723" w:rsidRDefault="00215723" w:rsidP="00215723">
      <w:pPr>
        <w:pStyle w:val="Heading6"/>
        <w:rPr>
          <w:lang w:eastAsia="zh-CN"/>
        </w:rPr>
      </w:pPr>
      <w:bookmarkStart w:id="236" w:name="_Toc219470420"/>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specific network scenario represented by the attribute </w:t>
      </w:r>
      <w:proofErr w:type="spellStart"/>
      <w:r w:rsidRPr="005323BE">
        <w:rPr>
          <w:rFonts w:ascii="Courier New" w:hAnsi="Courier New" w:cs="Courier New"/>
          <w:sz w:val="18"/>
          <w:lang w:eastAsia="zh-CN"/>
        </w:rPr>
        <w:t>ndtJobScenario</w:t>
      </w:r>
      <w:proofErr w:type="spellEnd"/>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w:t>
      </w:r>
      <w:proofErr w:type="spellStart"/>
      <w:r>
        <w:t>MnS</w:t>
      </w:r>
      <w:proofErr w:type="spellEnd"/>
      <w:r>
        <w:t xml:space="preserve">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w:t>
      </w:r>
      <w:proofErr w:type="spellStart"/>
      <w:r>
        <w:t>MnS</w:t>
      </w:r>
      <w:proofErr w:type="spellEnd"/>
      <w:r>
        <w:t xml:space="preserve">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19470421"/>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simulationDataDescriptor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19470422"/>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19470423"/>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5AB1F7B6" w14:textId="0DB4108D" w:rsidR="00215723" w:rsidRPr="00CF5846" w:rsidRDefault="00215723" w:rsidP="00CF5846">
      <w:pPr>
        <w:pStyle w:val="Heading5"/>
      </w:pPr>
      <w:bookmarkStart w:id="240" w:name="_Toc219470424"/>
      <w:r w:rsidRPr="00CF5846">
        <w:t>6.2.1.3.</w:t>
      </w:r>
      <w:r w:rsidR="005E05D6" w:rsidRPr="00CF5846">
        <w:rPr>
          <w:rFonts w:eastAsia="DengXian" w:hint="eastAsia"/>
        </w:rPr>
        <w:t>5</w:t>
      </w:r>
      <w:r w:rsidRPr="00CF5846">
        <w:tab/>
      </w:r>
      <w:proofErr w:type="spellStart"/>
      <w:r w:rsidRPr="00CF5846">
        <w:t>NDTOutputDescription</w:t>
      </w:r>
      <w:proofErr w:type="spellEnd"/>
      <w:r w:rsidRPr="00CF5846">
        <w:t xml:space="preserve"> &lt;&lt;</w:t>
      </w:r>
      <w:proofErr w:type="spellStart"/>
      <w:r w:rsidRPr="00CF5846">
        <w:t>dataType</w:t>
      </w:r>
      <w:proofErr w:type="spellEnd"/>
      <w:r w:rsidRPr="00CF5846">
        <w:t>&gt;&gt;</w:t>
      </w:r>
      <w:bookmarkEnd w:id="240"/>
    </w:p>
    <w:p w14:paraId="7878DE66" w14:textId="4FEB9EEE" w:rsidR="00215723" w:rsidRDefault="00215723" w:rsidP="00215723">
      <w:pPr>
        <w:pStyle w:val="Heading6"/>
        <w:rPr>
          <w:lang w:eastAsia="zh-CN"/>
        </w:rPr>
      </w:pPr>
      <w:bookmarkStart w:id="241" w:name="_Toc219470425"/>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w:t>
      </w:r>
      <w:proofErr w:type="spellStart"/>
      <w:r>
        <w:t>MnS</w:t>
      </w:r>
      <w:proofErr w:type="spellEnd"/>
      <w:r>
        <w:t xml:space="preserve"> Producer, </w:t>
      </w:r>
    </w:p>
    <w:p w14:paraId="63526796" w14:textId="2C408154" w:rsidR="00DC2034" w:rsidRDefault="00DC2034" w:rsidP="00DC2034">
      <w:pPr>
        <w:pStyle w:val="B1"/>
      </w:pPr>
      <w:r>
        <w:t>-</w:t>
      </w:r>
      <w:r>
        <w:tab/>
        <w:t xml:space="preserve">characteristics of the network that are being reported by the NDT </w:t>
      </w:r>
      <w:proofErr w:type="spellStart"/>
      <w:r>
        <w:t>MnS</w:t>
      </w:r>
      <w:proofErr w:type="spellEnd"/>
      <w:r>
        <w:t xml:space="preserve">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Heading6"/>
        <w:rPr>
          <w:lang w:eastAsia="zh-CN"/>
        </w:rPr>
      </w:pPr>
      <w:bookmarkStart w:id="242" w:name="_Toc219470426"/>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proofErr w:type="spellStart"/>
      <w:r>
        <w:rPr>
          <w:rFonts w:ascii="Courier New" w:hAnsi="Courier New" w:cs="Courier New"/>
          <w:lang w:eastAsia="zh-CN"/>
        </w:rPr>
        <w:t>NDTOutputDescription</w:t>
      </w:r>
      <w:proofErr w:type="spellEnd"/>
      <w:r>
        <w:rPr>
          <w:rFonts w:ascii="Courier New" w:hAnsi="Courier New" w:cs="Courier New"/>
          <w:lang w:eastAsia="zh-CN"/>
        </w:rPr>
        <w:t xml:space="preserve">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19470427"/>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19470428"/>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05AD524B" w14:textId="42ED0A6E" w:rsidR="00193535" w:rsidRPr="00537C66" w:rsidRDefault="00193535" w:rsidP="00193535">
      <w:pPr>
        <w:rPr>
          <w:rFonts w:eastAsia="DengXian"/>
          <w:lang w:eastAsia="zh-CN"/>
        </w:rPr>
      </w:pPr>
      <w:bookmarkStart w:id="245" w:name="_Toc105573048"/>
      <w:bookmarkStart w:id="246" w:name="_Toc193445048"/>
      <w:bookmarkStart w:id="247" w:name="_Hlk197359114"/>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7D2E596" w14:textId="49CC8779" w:rsidR="00215723" w:rsidRPr="00CF5846" w:rsidRDefault="00215723" w:rsidP="00CF5846">
      <w:pPr>
        <w:pStyle w:val="Heading5"/>
      </w:pPr>
      <w:bookmarkStart w:id="248" w:name="_Toc219470429"/>
      <w:r w:rsidRPr="00CF5846">
        <w:t>6.2.1.3.</w:t>
      </w:r>
      <w:r w:rsidR="005E05D6" w:rsidRPr="00CF5846">
        <w:rPr>
          <w:rFonts w:eastAsia="DengXian" w:hint="eastAsia"/>
        </w:rPr>
        <w:t>6</w:t>
      </w:r>
      <w:r w:rsidRPr="00CF5846">
        <w:tab/>
      </w:r>
      <w:proofErr w:type="spellStart"/>
      <w:r w:rsidRPr="00CF5846">
        <w:t>ScopeDefinition</w:t>
      </w:r>
      <w:proofErr w:type="spellEnd"/>
      <w:r w:rsidRPr="00CF5846">
        <w:t xml:space="preserve"> &lt;&lt;</w:t>
      </w:r>
      <w:bookmarkStart w:id="249" w:name="MCCQCTEMPBM_00000104"/>
      <w:r w:rsidRPr="00CF5846">
        <w:t>choice</w:t>
      </w:r>
      <w:bookmarkEnd w:id="249"/>
      <w:r w:rsidRPr="00CF5846">
        <w:t>&gt;&gt;</w:t>
      </w:r>
      <w:bookmarkEnd w:id="245"/>
      <w:bookmarkEnd w:id="246"/>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19470430"/>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proofErr w:type="spellStart"/>
      <w:r w:rsidRPr="00BC0026">
        <w:rPr>
          <w:rFonts w:ascii="Courier New" w:hAnsi="Courier New" w:cs="Courier New"/>
          <w:bCs/>
          <w:color w:val="333333"/>
          <w:sz w:val="18"/>
          <w:szCs w:val="18"/>
        </w:rPr>
        <w:t>managedEntitiesScope</w:t>
      </w:r>
      <w:bookmarkEnd w:id="254"/>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proofErr w:type="spellStart"/>
      <w:r w:rsidRPr="00BC0026">
        <w:rPr>
          <w:rFonts w:ascii="Courier New" w:hAnsi="Courier New" w:cs="Courier New"/>
          <w:bCs/>
          <w:color w:val="333333"/>
          <w:sz w:val="18"/>
          <w:szCs w:val="18"/>
        </w:rPr>
        <w:t>areaScope</w:t>
      </w:r>
      <w:bookmarkEnd w:id="255"/>
      <w:proofErr w:type="spellEnd"/>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proofErr w:type="spellStart"/>
      <w:r w:rsidRPr="00BC0026">
        <w:rPr>
          <w:rFonts w:ascii="Courier New" w:hAnsi="Courier New" w:cs="Courier New"/>
          <w:bCs/>
          <w:color w:val="333333"/>
          <w:sz w:val="18"/>
          <w:szCs w:val="18"/>
        </w:rPr>
        <w:t>managedEntitiesScope</w:t>
      </w:r>
      <w:bookmarkEnd w:id="256"/>
      <w:proofErr w:type="spellEnd"/>
      <w:r w:rsidRPr="00BC0026">
        <w:t xml:space="preserve"> attribute and </w:t>
      </w:r>
      <w:bookmarkStart w:id="257" w:name="MCCQCTEMPBM_00000108"/>
      <w:proofErr w:type="spellStart"/>
      <w:r w:rsidRPr="00BC0026">
        <w:rPr>
          <w:rFonts w:ascii="Courier New" w:hAnsi="Courier New" w:cs="Courier New"/>
          <w:bCs/>
          <w:color w:val="333333"/>
          <w:sz w:val="18"/>
          <w:szCs w:val="18"/>
        </w:rPr>
        <w:t>areaScope</w:t>
      </w:r>
      <w:bookmarkEnd w:id="257"/>
      <w:proofErr w:type="spellEnd"/>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19470431"/>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63"/>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19470432"/>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269"/>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19470433"/>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7"/>
    </w:p>
    <w:p w14:paraId="5B05776F" w14:textId="4144E315" w:rsidR="00215723" w:rsidRPr="00CF5846" w:rsidRDefault="00215723" w:rsidP="00CF5846">
      <w:pPr>
        <w:pStyle w:val="Heading5"/>
      </w:pPr>
      <w:bookmarkStart w:id="274" w:name="_Toc106192963"/>
      <w:bookmarkStart w:id="275" w:name="_Toc155794444"/>
      <w:bookmarkStart w:id="276" w:name="_Toc219470434"/>
      <w:r w:rsidRPr="00CF5846">
        <w:t>6.2.1.3.</w:t>
      </w:r>
      <w:r w:rsidR="005E05D6" w:rsidRPr="00CF5846">
        <w:rPr>
          <w:rFonts w:eastAsia="DengXian" w:hint="eastAsia"/>
        </w:rPr>
        <w:t>7</w:t>
      </w:r>
      <w:r w:rsidRPr="00CF5846">
        <w:tab/>
      </w:r>
      <w:proofErr w:type="spellStart"/>
      <w:r w:rsidRPr="00CF5846">
        <w:t>NdtJobExecutionReqts</w:t>
      </w:r>
      <w:proofErr w:type="spellEnd"/>
      <w:r w:rsidRPr="00CF5846">
        <w:t xml:space="preserve"> &lt;&lt;</w:t>
      </w:r>
      <w:proofErr w:type="spellStart"/>
      <w:r w:rsidRPr="00CF5846">
        <w:t>dataType</w:t>
      </w:r>
      <w:proofErr w:type="spellEnd"/>
      <w:r w:rsidRPr="00CF5846">
        <w:t>&gt;&gt;</w:t>
      </w:r>
      <w:bookmarkEnd w:id="274"/>
      <w:bookmarkEnd w:id="275"/>
      <w:bookmarkEnd w:id="276"/>
    </w:p>
    <w:p w14:paraId="7BC3CF23" w14:textId="4D3593F6" w:rsidR="00215723" w:rsidRPr="00453AD6" w:rsidRDefault="00215723" w:rsidP="00215723">
      <w:pPr>
        <w:pStyle w:val="Heading6"/>
        <w:rPr>
          <w:lang w:eastAsia="zh-CN"/>
        </w:rPr>
      </w:pPr>
      <w:bookmarkStart w:id="277" w:name="_Toc219470435"/>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Heading6"/>
        <w:rPr>
          <w:lang w:eastAsia="zh-CN"/>
        </w:rPr>
      </w:pPr>
      <w:bookmarkStart w:id="278" w:name="_Toc219470436"/>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proofErr w:type="spellStart"/>
      <w:r w:rsidRPr="00453AD6">
        <w:rPr>
          <w:lang w:eastAsia="zh-CN"/>
        </w:rPr>
        <w:t>NdtJobExecutionReqs</w:t>
      </w:r>
      <w:bookmarkEnd w:id="280"/>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19470437"/>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19470438"/>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2FF14806" w14:textId="4D5F0E7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Pr="00CF5846" w:rsidRDefault="00215723" w:rsidP="00CF5846">
      <w:pPr>
        <w:pStyle w:val="Heading5"/>
      </w:pPr>
      <w:bookmarkStart w:id="283" w:name="_Toc219470439"/>
      <w:r w:rsidRPr="00CF5846">
        <w:t>6.2.1.3.</w:t>
      </w:r>
      <w:r w:rsidR="005E05D6" w:rsidRPr="00CF5846">
        <w:rPr>
          <w:rFonts w:eastAsia="DengXian" w:hint="eastAsia"/>
        </w:rPr>
        <w:t>8</w:t>
      </w:r>
      <w:r w:rsidRPr="00CF5846">
        <w:tab/>
      </w:r>
      <w:proofErr w:type="spellStart"/>
      <w:r w:rsidRPr="00CF5846">
        <w:rPr>
          <w:rFonts w:hint="eastAsia"/>
        </w:rPr>
        <w:t>NDT</w:t>
      </w:r>
      <w:r w:rsidRPr="00CF5846">
        <w:t>Report</w:t>
      </w:r>
      <w:proofErr w:type="spellEnd"/>
      <w:r w:rsidRPr="00CF5846">
        <w:t xml:space="preserve"> &lt;&lt;</w:t>
      </w:r>
      <w:proofErr w:type="spellStart"/>
      <w:r w:rsidRPr="00CF5846">
        <w:t>InformationObjectClass</w:t>
      </w:r>
      <w:proofErr w:type="spellEnd"/>
      <w:r w:rsidRPr="00CF5846">
        <w:t>&gt;&gt;</w:t>
      </w:r>
      <w:bookmarkEnd w:id="283"/>
    </w:p>
    <w:p w14:paraId="7B07C2B3" w14:textId="5CA37C53" w:rsidR="00215723" w:rsidRDefault="00215723" w:rsidP="00215723">
      <w:pPr>
        <w:pStyle w:val="Heading6"/>
        <w:rPr>
          <w:lang w:eastAsia="zh-CN"/>
        </w:rPr>
      </w:pPr>
      <w:bookmarkStart w:id="284" w:name="_Toc219470440"/>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19470441"/>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proofErr w:type="spellStart"/>
      <w:r>
        <w:rPr>
          <w:rFonts w:ascii="Courier New" w:hAnsi="Courier New" w:cs="Courier New" w:hint="eastAsia"/>
          <w:lang w:eastAsia="zh-CN"/>
        </w:rPr>
        <w:t>NDTReport</w:t>
      </w:r>
      <w:proofErr w:type="spellEnd"/>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proofErr w:type="spellStart"/>
            <w:r>
              <w:t>isNotifyable</w:t>
            </w:r>
            <w:proofErr w:type="spellEnd"/>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Default="00412FAA" w:rsidP="0018140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87" w:name="_Toc219470442"/>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19470443"/>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4051712A" w14:textId="1C8E2F78" w:rsidR="00215723" w:rsidRPr="00CF5846" w:rsidRDefault="00215723" w:rsidP="00CF5846">
      <w:pPr>
        <w:pStyle w:val="Heading5"/>
      </w:pPr>
      <w:bookmarkStart w:id="289" w:name="_Toc219470444"/>
      <w:r w:rsidRPr="00CF5846">
        <w:t>6.2.1.3.</w:t>
      </w:r>
      <w:r w:rsidR="005E05D6" w:rsidRPr="00CF5846">
        <w:rPr>
          <w:rFonts w:eastAsia="DengXian" w:hint="eastAsia"/>
        </w:rPr>
        <w:t>9</w:t>
      </w:r>
      <w:r w:rsidRPr="00CF5846">
        <w:tab/>
      </w:r>
      <w:proofErr w:type="spellStart"/>
      <w:r w:rsidRPr="00CF5846">
        <w:t>NDTOutputDataPoint</w:t>
      </w:r>
      <w:proofErr w:type="spellEnd"/>
      <w:r w:rsidRPr="00CF5846">
        <w:t xml:space="preserve"> &lt;&lt;</w:t>
      </w:r>
      <w:proofErr w:type="spellStart"/>
      <w:r w:rsidRPr="00CF5846">
        <w:t>dataType</w:t>
      </w:r>
      <w:proofErr w:type="spellEnd"/>
      <w:r w:rsidRPr="00CF5846">
        <w:t>&gt;&gt;</w:t>
      </w:r>
      <w:bookmarkEnd w:id="289"/>
    </w:p>
    <w:p w14:paraId="0F6F236A" w14:textId="78CCDAFA" w:rsidR="00215723" w:rsidRDefault="00215723" w:rsidP="00215723">
      <w:pPr>
        <w:pStyle w:val="Heading6"/>
        <w:rPr>
          <w:lang w:eastAsia="zh-CN"/>
        </w:rPr>
      </w:pPr>
      <w:bookmarkStart w:id="290" w:name="_Toc219470445"/>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19470446"/>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19470447"/>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19470448"/>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EEBD0A1" w14:textId="1A07923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66C4399A" w14:textId="77777777" w:rsidR="0034246C" w:rsidRPr="00193535" w:rsidRDefault="0034246C">
      <w:pPr>
        <w:rPr>
          <w:rFonts w:eastAsia="DengXian"/>
          <w:lang w:eastAsia="zh-CN"/>
        </w:rPr>
      </w:pPr>
    </w:p>
    <w:p w14:paraId="0B20E533" w14:textId="3E24D44D" w:rsidR="00A72C21" w:rsidRPr="00CF5846" w:rsidRDefault="00A72C21" w:rsidP="00CF5846">
      <w:pPr>
        <w:pStyle w:val="Heading5"/>
      </w:pPr>
      <w:bookmarkStart w:id="294" w:name="_Toc219470449"/>
      <w:r w:rsidRPr="00CF5846">
        <w:t>6.2.1.3.</w:t>
      </w:r>
      <w:r w:rsidR="008233A2" w:rsidRPr="00CF5846">
        <w:rPr>
          <w:rFonts w:eastAsia="DengXian" w:hint="eastAsia"/>
        </w:rPr>
        <w:t>10</w:t>
      </w:r>
      <w:r w:rsidRPr="00CF5846">
        <w:tab/>
      </w:r>
      <w:proofErr w:type="spellStart"/>
      <w:r w:rsidRPr="00CF5846">
        <w:t>SimulationDataDescriptor</w:t>
      </w:r>
      <w:proofErr w:type="spellEnd"/>
      <w:r w:rsidRPr="00CF5846">
        <w:t xml:space="preserve"> &lt;&lt;</w:t>
      </w:r>
      <w:proofErr w:type="spellStart"/>
      <w:r w:rsidRPr="00CF5846">
        <w:t>dataType</w:t>
      </w:r>
      <w:proofErr w:type="spellEnd"/>
      <w:r w:rsidRPr="00CF5846">
        <w:t>&gt;&gt;</w:t>
      </w:r>
      <w:bookmarkEnd w:id="294"/>
    </w:p>
    <w:p w14:paraId="08058B7B" w14:textId="44123512" w:rsidR="00A72C21" w:rsidRDefault="00A72C21" w:rsidP="00A72C21">
      <w:pPr>
        <w:pStyle w:val="Heading6"/>
        <w:rPr>
          <w:lang w:eastAsia="zh-CN"/>
        </w:rPr>
      </w:pPr>
      <w:bookmarkStart w:id="295" w:name="_Toc219470450"/>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represents the simulation details for the NDT</w:t>
      </w:r>
    </w:p>
    <w:p w14:paraId="2C25820D" w14:textId="50225142" w:rsidR="00A72C21" w:rsidRDefault="00A72C21" w:rsidP="00A72C21">
      <w:pPr>
        <w:pStyle w:val="Heading6"/>
        <w:rPr>
          <w:lang w:eastAsia="zh-CN"/>
        </w:rPr>
      </w:pPr>
      <w:bookmarkStart w:id="296" w:name="_Toc219470451"/>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proofErr w:type="spellStart"/>
            <w:r>
              <w:t>isNotifyable</w:t>
            </w:r>
            <w:proofErr w:type="spellEnd"/>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7" w:name="_Toc219470452"/>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19470453"/>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DAE3642" w14:textId="50A81662"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601DB459" w14:textId="77777777" w:rsidR="00A72C21" w:rsidRPr="00193535" w:rsidRDefault="00A72C21" w:rsidP="00A72C21">
      <w:pPr>
        <w:rPr>
          <w:rFonts w:eastAsia="DengXian"/>
          <w:lang w:eastAsia="zh-CN"/>
        </w:rPr>
      </w:pPr>
    </w:p>
    <w:p w14:paraId="0E47F03C" w14:textId="2E19AE25" w:rsidR="00A72C21" w:rsidRPr="00CF5846" w:rsidRDefault="00A72C21" w:rsidP="00CF5846">
      <w:pPr>
        <w:pStyle w:val="Heading5"/>
      </w:pPr>
      <w:bookmarkStart w:id="299" w:name="_Toc219470454"/>
      <w:r w:rsidRPr="00CF5846">
        <w:t>6.2.1.3.</w:t>
      </w:r>
      <w:r w:rsidR="002C7EC3" w:rsidRPr="00CF5846">
        <w:rPr>
          <w:rFonts w:eastAsia="DengXian" w:hint="eastAsia"/>
        </w:rPr>
        <w:t>1</w:t>
      </w:r>
      <w:r w:rsidR="008233A2" w:rsidRPr="00CF5846">
        <w:rPr>
          <w:rFonts w:eastAsia="DengXian" w:hint="eastAsia"/>
        </w:rPr>
        <w:t>1</w:t>
      </w:r>
      <w:r w:rsidRPr="00CF5846">
        <w:tab/>
      </w:r>
      <w:proofErr w:type="spellStart"/>
      <w:r w:rsidRPr="00CF5846">
        <w:t>SimulationData</w:t>
      </w:r>
      <w:proofErr w:type="spellEnd"/>
      <w:r w:rsidRPr="00CF5846">
        <w:t xml:space="preserve"> &lt;&lt;</w:t>
      </w:r>
      <w:proofErr w:type="spellStart"/>
      <w:r w:rsidRPr="00CF5846">
        <w:t>dataType</w:t>
      </w:r>
      <w:proofErr w:type="spellEnd"/>
      <w:r w:rsidRPr="00CF5846">
        <w:t>&gt;&gt;</w:t>
      </w:r>
      <w:bookmarkEnd w:id="299"/>
    </w:p>
    <w:p w14:paraId="78D7DC79" w14:textId="1A267CEB" w:rsidR="00A72C21" w:rsidRDefault="00A72C21" w:rsidP="00A72C21">
      <w:pPr>
        <w:pStyle w:val="Heading6"/>
        <w:rPr>
          <w:lang w:eastAsia="zh-CN"/>
        </w:rPr>
      </w:pPr>
      <w:bookmarkStart w:id="300" w:name="_Toc219470455"/>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1" w:name="_Toc219470456"/>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proofErr w:type="spellStart"/>
      <w:r w:rsidRPr="00A22812">
        <w:rPr>
          <w:rFonts w:ascii="Courier New" w:hAnsi="Courier New" w:cs="Courier New"/>
          <w:sz w:val="18"/>
          <w:lang w:eastAsia="zh-CN"/>
        </w:rPr>
        <w:t>performanceData</w:t>
      </w:r>
      <w:proofErr w:type="spellEnd"/>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mDTData</w:t>
      </w:r>
      <w:proofErr w:type="spellEnd"/>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proofErr w:type="spellStart"/>
            <w:r>
              <w:t>isNotifyable</w:t>
            </w:r>
            <w:proofErr w:type="spellEnd"/>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performanceData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mDTData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configurationData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2" w:name="_Toc219470457"/>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19470458"/>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6578FC1E" w14:textId="35C66C5D"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proofErr w:type="spellStart"/>
      <w:r>
        <w:t>dataType</w:t>
      </w:r>
      <w:proofErr w:type="spellEnd"/>
      <w:r w:rsidRPr="004171EA">
        <w:t>.</w:t>
      </w:r>
    </w:p>
    <w:p w14:paraId="7189D71C" w14:textId="77777777" w:rsidR="00A72C21" w:rsidRPr="00193535" w:rsidRDefault="00A72C21">
      <w:pPr>
        <w:rPr>
          <w:rFonts w:eastAsia="DengXian"/>
          <w:lang w:eastAsia="zh-CN"/>
        </w:rPr>
      </w:pPr>
    </w:p>
    <w:p w14:paraId="48E44C84" w14:textId="0B87EE78" w:rsidR="00A72C21" w:rsidRPr="00CF5846" w:rsidRDefault="00A72C21" w:rsidP="00CF5846">
      <w:pPr>
        <w:pStyle w:val="Heading5"/>
      </w:pPr>
      <w:bookmarkStart w:id="304" w:name="_Toc219470459"/>
      <w:r w:rsidRPr="00CF5846">
        <w:t>6.2.1.3.</w:t>
      </w:r>
      <w:r w:rsidR="002C7EC3" w:rsidRPr="00CF5846">
        <w:rPr>
          <w:rFonts w:eastAsia="DengXian" w:hint="eastAsia"/>
        </w:rPr>
        <w:t>1</w:t>
      </w:r>
      <w:r w:rsidR="008233A2" w:rsidRPr="00CF5846">
        <w:rPr>
          <w:rFonts w:eastAsia="DengXian" w:hint="eastAsia"/>
        </w:rPr>
        <w:t>2</w:t>
      </w:r>
      <w:r w:rsidRPr="00CF5846">
        <w:tab/>
      </w:r>
      <w:proofErr w:type="spellStart"/>
      <w:r w:rsidRPr="00CF5846">
        <w:t>PerformanceData</w:t>
      </w:r>
      <w:proofErr w:type="spellEnd"/>
      <w:r w:rsidRPr="00CF5846">
        <w:t xml:space="preserve"> &lt;&lt;</w:t>
      </w:r>
      <w:proofErr w:type="spellStart"/>
      <w:r w:rsidRPr="00CF5846">
        <w:t>dataType</w:t>
      </w:r>
      <w:proofErr w:type="spellEnd"/>
      <w:r w:rsidRPr="00CF5846">
        <w:t>&gt;&gt;</w:t>
      </w:r>
      <w:bookmarkEnd w:id="304"/>
    </w:p>
    <w:p w14:paraId="795832B3" w14:textId="7E4D6BA9" w:rsidR="00A72C21" w:rsidRDefault="00A72C21" w:rsidP="00A72C21">
      <w:pPr>
        <w:pStyle w:val="Heading6"/>
        <w:rPr>
          <w:lang w:eastAsia="zh-CN"/>
        </w:rPr>
      </w:pPr>
      <w:bookmarkStart w:id="305" w:name="_Toc219470460"/>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w:t>
      </w:r>
      <w:proofErr w:type="spellStart"/>
      <w:r>
        <w:rPr>
          <w:lang w:eastAsia="zh-CN"/>
        </w:rPr>
        <w:t>performanceDataName</w:t>
      </w:r>
      <w:proofErr w:type="spellEnd"/>
      <w:r>
        <w:rPr>
          <w:lang w:eastAsia="zh-CN"/>
        </w:rPr>
        <w:t xml:space="preserve"> identifies a performance measurement or KPI. </w:t>
      </w:r>
    </w:p>
    <w:p w14:paraId="2F656A4C" w14:textId="77777777" w:rsidR="00A72C21" w:rsidRPr="00341952" w:rsidRDefault="00A72C21" w:rsidP="00A72C21">
      <w:pPr>
        <w:rPr>
          <w:lang w:eastAsia="zh-CN"/>
        </w:rPr>
      </w:pPr>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19470461"/>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C024ACF" w14:textId="1837F764" w:rsidR="000A77B9" w:rsidRDefault="000A77B9" w:rsidP="000A77B9">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t xml:space="preserve"> includes the following attributes. </w:t>
      </w:r>
    </w:p>
    <w:p w14:paraId="3EFCC695" w14:textId="77777777" w:rsidR="000A77B9" w:rsidRDefault="000A77B9" w:rsidP="000A77B9">
      <w:pPr>
        <w:pStyle w:val="TH"/>
      </w:pPr>
      <w:r>
        <w:lastRenderedPageBreak/>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proofErr w:type="spellStart"/>
            <w:r w:rsidRPr="006C63F3">
              <w:rPr>
                <w:szCs w:val="18"/>
              </w:rPr>
              <w:t>isReadable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proofErr w:type="spellStart"/>
            <w:r w:rsidRPr="006C63F3">
              <w:rPr>
                <w:szCs w:val="18"/>
              </w:rPr>
              <w:t>isWritable</w:t>
            </w:r>
            <w:proofErr w:type="spellEnd"/>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proofErr w:type="spellStart"/>
            <w:r w:rsidRPr="006C63F3">
              <w:rPr>
                <w:szCs w:val="18"/>
              </w:rPr>
              <w:t>isInvariant</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proofErr w:type="spellStart"/>
            <w:r w:rsidRPr="006C63F3">
              <w:rPr>
                <w:szCs w:val="18"/>
              </w:rPr>
              <w:t>isNotifyable</w:t>
            </w:r>
            <w:proofErr w:type="spellEnd"/>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proofErr w:type="spellStart"/>
            <w:r w:rsidRPr="006C63F3">
              <w:rPr>
                <w:rFonts w:ascii="Courier New" w:hAnsi="Courier New" w:cs="Courier New"/>
                <w:sz w:val="18"/>
                <w:szCs w:val="18"/>
                <w:lang w:eastAsia="zh-CN"/>
              </w:rPr>
              <w:t>performanceDataName</w:t>
            </w:r>
            <w:proofErr w:type="spellEnd"/>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performanceDataValue</w:t>
            </w:r>
            <w:proofErr w:type="spellEnd"/>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w:t>
            </w:r>
            <w:proofErr w:type="spellStart"/>
            <w:r w:rsidRPr="006C63F3">
              <w:rPr>
                <w:rFonts w:ascii="Courier New" w:hAnsi="Courier New" w:cs="Courier New"/>
                <w:sz w:val="18"/>
                <w:szCs w:val="18"/>
                <w:lang w:eastAsia="zh-CN"/>
              </w:rPr>
              <w:t>performanceDataScalingFactor</w:t>
            </w:r>
            <w:proofErr w:type="spellEnd"/>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07" w:name="_Toc207724610"/>
      <w:bookmarkStart w:id="308" w:name="_Toc219470462"/>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07"/>
      <w:bookmarkEnd w:id="30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b/>
                <w:sz w:val="18"/>
                <w:szCs w:val="18"/>
                <w:lang w:eastAsia="zh-CN"/>
              </w:rPr>
            </w:pPr>
            <w:r w:rsidRPr="006C63F3">
              <w:rPr>
                <w:b/>
                <w:sz w:val="18"/>
                <w:szCs w:val="18"/>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b/>
                <w:sz w:val="18"/>
                <w:szCs w:val="18"/>
                <w:lang w:eastAsia="zh-CN"/>
              </w:rPr>
            </w:pPr>
            <w:r w:rsidRPr="006C63F3">
              <w:rPr>
                <w:b/>
                <w:sz w:val="18"/>
                <w:szCs w:val="18"/>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proofErr w:type="spellStart"/>
            <w:r w:rsidRPr="6B008BAC">
              <w:rPr>
                <w:rFonts w:ascii="Courier New" w:eastAsia="Courier New" w:hAnsi="Courier New" w:cs="Courier New"/>
                <w:sz w:val="18"/>
                <w:szCs w:val="18"/>
              </w:rPr>
              <w:t>performanceDataValue</w:t>
            </w:r>
            <w:proofErr w:type="spellEnd"/>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proofErr w:type="spellStart"/>
            <w:r w:rsidRPr="006C63F3">
              <w:rPr>
                <w:rFonts w:ascii="Courier New" w:eastAsia="Courier New" w:hAnsi="Courier New" w:cs="Courier New"/>
                <w:sz w:val="18"/>
                <w:szCs w:val="18"/>
              </w:rPr>
              <w:t>performanceDataScalingFactor</w:t>
            </w:r>
            <w:proofErr w:type="spellEnd"/>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w:t>
            </w:r>
            <w:proofErr w:type="spellStart"/>
            <w:r w:rsidRPr="00084940">
              <w:rPr>
                <w:rFonts w:ascii="Arial" w:eastAsia="Arial" w:hAnsi="Arial" w:cs="Arial"/>
                <w:sz w:val="18"/>
                <w:szCs w:val="18"/>
                <w:lang w:eastAsia="zh-CN"/>
              </w:rPr>
              <w:t>MnS</w:t>
            </w:r>
            <w:proofErr w:type="spellEnd"/>
            <w:r w:rsidRPr="00084940">
              <w:rPr>
                <w:rFonts w:ascii="Arial" w:eastAsia="Arial" w:hAnsi="Arial" w:cs="Arial"/>
                <w:sz w:val="18"/>
                <w:szCs w:val="18"/>
                <w:lang w:eastAsia="zh-CN"/>
              </w:rPr>
              <w:t xml:space="preserve">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09" w:name="_Toc207724611"/>
      <w:bookmarkStart w:id="310" w:name="_Toc219470463"/>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09"/>
      <w:bookmarkEnd w:id="310"/>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w:t>
      </w:r>
      <w:proofErr w:type="spellStart"/>
      <w:r w:rsidRPr="00E540EF">
        <w:rPr>
          <w:rFonts w:ascii="Courier New" w:hAnsi="Courier New" w:cs="Courier New"/>
        </w:rPr>
        <w:t>dataType</w:t>
      </w:r>
      <w:proofErr w:type="spellEnd"/>
      <w:r w:rsidRPr="00E540EF">
        <w:rPr>
          <w:rFonts w:ascii="Courier New" w:hAnsi="Courier New" w:cs="Courier New"/>
        </w:rPr>
        <w:t>&gt;&gt;</w:t>
      </w:r>
      <w:r>
        <w:t xml:space="preserve"> are applicable.</w:t>
      </w:r>
    </w:p>
    <w:p w14:paraId="10E2B6A5" w14:textId="77777777" w:rsidR="0034246C" w:rsidRDefault="00940211">
      <w:pPr>
        <w:pStyle w:val="Heading2"/>
        <w:rPr>
          <w:lang w:val="en" w:eastAsia="zh-CN"/>
        </w:rPr>
      </w:pPr>
      <w:bookmarkStart w:id="311" w:name="_Toc219470464"/>
      <w:r>
        <w:rPr>
          <w:lang w:val="en" w:eastAsia="zh-CN"/>
        </w:rPr>
        <w:lastRenderedPageBreak/>
        <w:t>6.3</w:t>
      </w:r>
      <w:r>
        <w:rPr>
          <w:lang w:val="en" w:eastAsia="zh-CN"/>
        </w:rPr>
        <w:tab/>
        <w:t>Attribute definitions</w:t>
      </w:r>
      <w:bookmarkEnd w:id="311"/>
    </w:p>
    <w:p w14:paraId="71CF5EB7" w14:textId="5E8FC78D" w:rsidR="0034246C" w:rsidRDefault="00940211" w:rsidP="0011364B">
      <w:pPr>
        <w:pStyle w:val="Heading3"/>
      </w:pPr>
      <w:bookmarkStart w:id="312" w:name="_Toc219470465"/>
      <w:r w:rsidRPr="0075015D">
        <w:t>6.3.1</w:t>
      </w:r>
      <w:r w:rsidRPr="0075015D">
        <w:tab/>
        <w:t>Attribute properties</w:t>
      </w:r>
      <w:bookmarkEnd w:id="312"/>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3D8E5179" w:rsidR="00412FAA" w:rsidRPr="00357E37" w:rsidRDefault="00412FAA" w:rsidP="0018140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6825B5C" w14:textId="77777777" w:rsidR="00412FAA" w:rsidRPr="007A55A4" w:rsidRDefault="00412FAA" w:rsidP="0018140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E069C9B" w14:textId="77777777" w:rsidR="00412FAA" w:rsidRPr="007A55A4" w:rsidRDefault="00412FAA" w:rsidP="00181403">
            <w:pPr>
              <w:spacing w:after="0"/>
              <w:rPr>
                <w:rFonts w:ascii="Arial" w:hAnsi="Arial" w:cs="Arial"/>
                <w:sz w:val="18"/>
                <w:szCs w:val="18"/>
                <w:lang w:eastAsia="zh-CN"/>
              </w:rPr>
            </w:pPr>
          </w:p>
          <w:p w14:paraId="6EB2B2BC" w14:textId="77777777" w:rsidR="00412FAA" w:rsidRPr="007A55A4" w:rsidRDefault="00412FAA" w:rsidP="00181403">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A99E6B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D355439"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1ECE2B4"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7C1DE9F"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3863B53"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7FCA81CB" w14:textId="77777777" w:rsidR="00412FAA" w:rsidRPr="007A55A4" w:rsidRDefault="00412FAA" w:rsidP="00181403">
            <w:pPr>
              <w:spacing w:after="0"/>
              <w:rPr>
                <w:rFonts w:ascii="Arial" w:hAnsi="Arial" w:cs="Arial"/>
                <w:sz w:val="18"/>
                <w:szCs w:val="18"/>
                <w:lang w:eastAsia="zh-CN"/>
              </w:rPr>
            </w:pPr>
          </w:p>
          <w:p w14:paraId="16E23EC3" w14:textId="77777777" w:rsidR="00412FAA" w:rsidRPr="007A55A4" w:rsidRDefault="00412FAA" w:rsidP="00181403">
            <w:pPr>
              <w:spacing w:after="0"/>
              <w:rPr>
                <w:rFonts w:ascii="Arial" w:hAnsi="Arial" w:cs="Arial"/>
                <w:sz w:val="18"/>
                <w:szCs w:val="18"/>
                <w:lang w:eastAsia="zh-CN"/>
              </w:rPr>
            </w:pPr>
          </w:p>
          <w:p w14:paraId="008E759E" w14:textId="77777777" w:rsidR="00412FAA" w:rsidRPr="007A55A4" w:rsidRDefault="00412FAA" w:rsidP="00181403">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39B4EA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82593B8"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4A0CA05"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772E2ED"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D789862"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357E37" w:rsidRDefault="00412FAA" w:rsidP="00181403">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2EEC390" w14:textId="77777777" w:rsidR="00412FAA" w:rsidRPr="007A55A4" w:rsidRDefault="00412FAA" w:rsidP="00181403">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41641F40" w14:textId="44AA0305" w:rsidR="00303E4E" w:rsidRPr="00CA6ACC" w:rsidRDefault="00303E4E" w:rsidP="00303E4E">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1C337669" w14:textId="77777777" w:rsidR="00303E4E" w:rsidRPr="007A55A4" w:rsidRDefault="00303E4E" w:rsidP="00303E4E">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7D52655E" w14:textId="77777777" w:rsidR="00303E4E" w:rsidRPr="007A55A4" w:rsidRDefault="00303E4E" w:rsidP="00303E4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080FA662"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207E050"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9BF1398" w14:textId="77777777" w:rsidR="00303E4E" w:rsidRPr="007156D7" w:rsidRDefault="00303E4E" w:rsidP="00303E4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18317F"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357E37" w:rsidRDefault="00053820" w:rsidP="000538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12661FA4" w14:textId="77703146"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72D88AE0"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BD1C217" w14:textId="7854AB55"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357E37" w:rsidRDefault="00053820" w:rsidP="0005382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083B4CE3" w14:textId="19B2B846"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66015AFB" w14:textId="77777777" w:rsidR="00053820" w:rsidRPr="00F7612A" w:rsidRDefault="00053820" w:rsidP="0005382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3810211D" w14:textId="5D0C4A11" w:rsidR="00053820" w:rsidRPr="00F7612A" w:rsidRDefault="00053820" w:rsidP="0005382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D13708A" w:rsidR="00303E4E" w:rsidRPr="00CD0378" w:rsidRDefault="00303E4E" w:rsidP="00303E4E">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0E998B6"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C942EF9" w14:textId="77777777" w:rsidR="00303E4E" w:rsidRPr="00F7612A" w:rsidRDefault="00303E4E" w:rsidP="00303E4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2F62748" w14:textId="1BDACA6B" w:rsidR="00303E4E" w:rsidRPr="00F7612A" w:rsidRDefault="00303E4E" w:rsidP="00303E4E">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276669B" w14:textId="04FF92BD"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9992F4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44B84BBA"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D3E0598"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572A59E"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7A488293"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AC63BF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6B78EB8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18F014CD"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BF1517C"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83C91F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46B84E5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4FA8752"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0F7133C"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51A9E5F9"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346C764" w14:textId="77777777" w:rsidR="00303E4E" w:rsidRPr="004F451F"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77777777" w:rsidR="00303E4E" w:rsidRDefault="00303E4E" w:rsidP="00303E4E">
            <w:pPr>
              <w:spacing w:after="0"/>
              <w:rPr>
                <w:rFonts w:ascii="Arial" w:hAnsi="Arial" w:cs="Arial"/>
                <w:sz w:val="18"/>
                <w:szCs w:val="18"/>
              </w:rPr>
            </w:pPr>
            <w:r>
              <w:rPr>
                <w:rFonts w:ascii="Arial" w:hAnsi="Arial" w:cs="Arial"/>
                <w:sz w:val="18"/>
                <w:szCs w:val="18"/>
              </w:rPr>
              <w:t>multiplicity: 1</w:t>
            </w:r>
          </w:p>
          <w:p w14:paraId="4D60E809" w14:textId="77777777" w:rsidR="00303E4E" w:rsidRDefault="00303E4E" w:rsidP="00303E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97DC5"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77777777" w:rsidR="00303E4E" w:rsidRDefault="00303E4E" w:rsidP="00303E4E">
            <w:pPr>
              <w:pStyle w:val="TAL"/>
              <w:keepNext w:val="0"/>
              <w:rPr>
                <w:rFonts w:cs="Arial"/>
                <w:szCs w:val="18"/>
                <w:lang w:eastAsia="zh-CN"/>
              </w:rPr>
            </w:pPr>
            <w:r>
              <w:rPr>
                <w:rFonts w:cs="Arial"/>
                <w:szCs w:val="18"/>
                <w:lang w:eastAsia="zh-CN"/>
              </w:rPr>
              <w:t>multiplicity: 1</w:t>
            </w:r>
          </w:p>
          <w:p w14:paraId="71977D69" w14:textId="77777777" w:rsidR="00303E4E" w:rsidRDefault="00303E4E" w:rsidP="00303E4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BB31AEE" w14:textId="77777777" w:rsidR="00303E4E" w:rsidRDefault="00303E4E" w:rsidP="00303E4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1D0AFC" w14:textId="77777777" w:rsidR="00303E4E" w:rsidRDefault="00303E4E" w:rsidP="00303E4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23B15F3"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77777777" w:rsidR="00303E4E" w:rsidRDefault="00303E4E" w:rsidP="00303E4E">
            <w:pPr>
              <w:pStyle w:val="TAL"/>
              <w:keepNext w:val="0"/>
              <w:rPr>
                <w:rFonts w:cs="Arial"/>
                <w:szCs w:val="18"/>
                <w:lang w:eastAsia="zh-CN"/>
              </w:rPr>
            </w:pPr>
            <w:r>
              <w:rPr>
                <w:rFonts w:cs="Arial"/>
                <w:szCs w:val="18"/>
                <w:lang w:eastAsia="zh-CN"/>
              </w:rPr>
              <w:t>multiplicity: 1</w:t>
            </w:r>
          </w:p>
          <w:p w14:paraId="3FDC2AD3" w14:textId="77777777" w:rsidR="00303E4E" w:rsidRDefault="00303E4E" w:rsidP="00303E4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63C9A0" w14:textId="77777777" w:rsidR="00303E4E" w:rsidRDefault="00303E4E" w:rsidP="00303E4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B3AEB53" w14:textId="77777777" w:rsidR="00303E4E" w:rsidRDefault="00303E4E" w:rsidP="00303E4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628DB8" w14:textId="77777777" w:rsidR="00303E4E" w:rsidRPr="004F451F" w:rsidRDefault="00303E4E" w:rsidP="00303E4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508C8F7" w14:textId="673C10F5"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2D127BAE"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9CB558B" w14:textId="391F94C8"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00DE5AA1" w:rsidRPr="00AF3DC3">
              <w:rPr>
                <w:rFonts w:ascii="Courier New" w:hAnsi="Courier New" w:cs="Courier New"/>
                <w:bCs/>
                <w:sz w:val="18"/>
                <w:szCs w:val="18"/>
                <w:lang w:eastAsia="zh-CN"/>
              </w:rPr>
              <w:t>NDTOutput</w:t>
            </w:r>
            <w:r w:rsidR="00DE5AA1">
              <w:rPr>
                <w:rFonts w:ascii="Courier New" w:hAnsi="Courier New" w:cs="Courier New"/>
                <w:bCs/>
                <w:sz w:val="18"/>
                <w:szCs w:val="18"/>
                <w:lang w:eastAsia="zh-CN"/>
              </w:rPr>
              <w:t>DataPoint</w:t>
            </w:r>
            <w:proofErr w:type="spellEnd"/>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B08BD37"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5FF5B8F" w14:textId="320D7C06"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00683EE4"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EC191B1" w14:textId="3A415E4F"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565B4FCD" w14:textId="77777777" w:rsidR="00303E4E" w:rsidRPr="008E7D6C" w:rsidRDefault="00303E4E" w:rsidP="00303E4E">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B95DC1C" w14:textId="77777777" w:rsidR="00303E4E" w:rsidRPr="007A55A4" w:rsidRDefault="00303E4E" w:rsidP="00303E4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48762A1"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23869AB4" w14:textId="4A5BC068"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7DE9B7BD" w14:textId="77777777" w:rsidR="00303E4E" w:rsidRPr="008E7D6C" w:rsidRDefault="00303E4E" w:rsidP="00303E4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53DDE904" w14:textId="0A3AD163" w:rsidR="00303E4E" w:rsidRPr="00873A38" w:rsidRDefault="00303E4E" w:rsidP="00303E4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068B27D" w14:textId="77777777" w:rsidR="00303E4E" w:rsidRPr="00873A38" w:rsidRDefault="00303E4E" w:rsidP="00303E4E">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4C214AA"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0E2BB1D" w14:textId="77777777" w:rsidR="00303E4E" w:rsidRPr="00873A38" w:rsidRDefault="00303E4E" w:rsidP="00303E4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13" w:name="_Toc219470466"/>
      <w:r>
        <w:rPr>
          <w:lang w:val="en" w:eastAsia="zh-CN"/>
        </w:rPr>
        <w:t>6.4</w:t>
      </w:r>
      <w:r w:rsidR="004B5010">
        <w:rPr>
          <w:lang w:val="en" w:eastAsia="zh-CN"/>
        </w:rPr>
        <w:tab/>
      </w:r>
      <w:r w:rsidRPr="00E4357F">
        <w:rPr>
          <w:lang w:val="en" w:eastAsia="zh-CN"/>
        </w:rPr>
        <w:t>Procedure for NDT management</w:t>
      </w:r>
      <w:bookmarkEnd w:id="313"/>
    </w:p>
    <w:p w14:paraId="68CDCA24" w14:textId="2516AE00" w:rsidR="0033087B" w:rsidRPr="000E67DB" w:rsidRDefault="00751077" w:rsidP="000E67DB">
      <w:pPr>
        <w:pStyle w:val="Heading3"/>
      </w:pPr>
      <w:bookmarkStart w:id="314" w:name="_Toc219470467"/>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14"/>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NDT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and configures the NDT </w:t>
      </w:r>
      <w:r>
        <w:rPr>
          <w:lang w:eastAsia="zh-CN"/>
        </w:rPr>
        <w:t>job</w:t>
      </w:r>
      <w:r>
        <w:rPr>
          <w:rFonts w:hint="eastAsia"/>
          <w:lang w:eastAsia="zh-CN"/>
        </w:rPr>
        <w:t xml:space="preserve"> </w:t>
      </w:r>
      <w:r>
        <w:t xml:space="preserve">instance according to the request from </w:t>
      </w:r>
      <w:proofErr w:type="spellStart"/>
      <w:r>
        <w:t>MnS</w:t>
      </w:r>
      <w:proofErr w:type="spellEnd"/>
      <w:r>
        <w:t xml:space="preserve">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lastRenderedPageBreak/>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NDT </w:t>
      </w:r>
      <w:proofErr w:type="spellStart"/>
      <w:r>
        <w:rPr>
          <w:lang w:eastAsia="zh-CN"/>
        </w:rPr>
        <w:t>MnS</w:t>
      </w:r>
      <w:proofErr w:type="spellEnd"/>
      <w:r>
        <w:rPr>
          <w:lang w:eastAsia="zh-CN"/>
        </w:rPr>
        <w:t xml:space="preserve"> Consumer.</w:t>
      </w:r>
    </w:p>
    <w:p w14:paraId="58E0A09F" w14:textId="54DE7FB1" w:rsidR="00C1510C" w:rsidRDefault="00C1510C" w:rsidP="00C1510C">
      <w:pPr>
        <w:rPr>
          <w:lang w:eastAsia="zh-CN"/>
        </w:rPr>
      </w:pPr>
      <w:r>
        <w:rPr>
          <w:lang w:eastAsia="zh-CN"/>
        </w:rPr>
        <w:t xml:space="preserve">4. NDT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NDTReport</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proofErr w:type="spellStart"/>
      <w:r w:rsidR="00C1510C">
        <w:rPr>
          <w:lang w:eastAsia="zh-CN"/>
        </w:rPr>
        <w:t>MnS</w:t>
      </w:r>
      <w:proofErr w:type="spellEnd"/>
      <w:r w:rsidR="00C1510C">
        <w:rPr>
          <w:lang w:eastAsia="zh-CN"/>
        </w:rPr>
        <w:t xml:space="preserve"> Producer notifies the NDT report to </w:t>
      </w:r>
      <w:proofErr w:type="spellStart"/>
      <w:r w:rsidR="00C1510C">
        <w:rPr>
          <w:lang w:eastAsia="zh-CN"/>
        </w:rPr>
        <w:t>MnS</w:t>
      </w:r>
      <w:proofErr w:type="spellEnd"/>
      <w:r w:rsidR="00C1510C">
        <w:rPr>
          <w:lang w:eastAsia="zh-CN"/>
        </w:rPr>
        <w:t xml:space="preserve">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5" w:name="_Hlk196835060"/>
      <w:bookmarkStart w:id="316" w:name="_Hlk196834935"/>
      <w:bookmarkStart w:id="317" w:name="_Toc219470468"/>
      <w:r w:rsidRPr="006870E5">
        <w:t>6.</w:t>
      </w:r>
      <w:bookmarkStart w:id="318" w:name="_Hlk196834948"/>
      <w:r w:rsidR="006870E5">
        <w:t>4.</w:t>
      </w:r>
      <w:r w:rsidR="00545817">
        <w:rPr>
          <w:rFonts w:eastAsia="DengXian" w:hint="eastAsia"/>
          <w:lang w:eastAsia="zh-CN"/>
        </w:rPr>
        <w:t>2</w:t>
      </w:r>
      <w:r w:rsidRPr="006870E5">
        <w:tab/>
      </w:r>
      <w:bookmarkEnd w:id="318"/>
      <w:r w:rsidRPr="006870E5">
        <w:t>Procedure</w:t>
      </w:r>
      <w:bookmarkEnd w:id="315"/>
      <w:r w:rsidRPr="006870E5">
        <w:t xml:space="preserve"> for</w:t>
      </w:r>
      <w:bookmarkEnd w:id="316"/>
      <w:r w:rsidRPr="006870E5">
        <w:t xml:space="preserve"> delete an </w:t>
      </w:r>
      <w:r>
        <w:t>NDT job</w:t>
      </w:r>
      <w:bookmarkEnd w:id="317"/>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3B77357A" w:rsidR="00B70EEF" w:rsidRPr="006870E5" w:rsidRDefault="00B70EEF" w:rsidP="006870E5">
      <w:pPr>
        <w:pStyle w:val="Heading3"/>
      </w:pPr>
      <w:bookmarkStart w:id="319" w:name="_Toc219470469"/>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9"/>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r w:rsidRPr="0055091F">
        <w:rPr>
          <w:lang w:eastAsia="zh-CN"/>
        </w:rPr>
        <w:t>Attribute,Value</w:t>
      </w:r>
      <w:proofErr w:type="spellEnd"/>
      <w:r w:rsidRPr="0055091F">
        <w:rPr>
          <w:lang w:eastAsia="zh-CN"/>
        </w:rPr>
        <w:t>] which is defined in clause 6.2.</w:t>
      </w:r>
    </w:p>
    <w:p w14:paraId="444103BA" w14:textId="3C197B96" w:rsidR="00EC001F" w:rsidRPr="00EC001F" w:rsidRDefault="0041429A" w:rsidP="00EC001F">
      <w:pPr>
        <w:pStyle w:val="Heading2"/>
        <w:rPr>
          <w:lang w:val="fr-FR"/>
        </w:rPr>
      </w:pPr>
      <w:bookmarkStart w:id="320" w:name="_Toc105573076"/>
      <w:bookmarkStart w:id="321" w:name="_Toc202531824"/>
      <w:bookmarkStart w:id="322" w:name="_Toc219470470"/>
      <w:r>
        <w:rPr>
          <w:lang w:val="fr-FR"/>
        </w:rPr>
        <w:t>6.5</w:t>
      </w:r>
      <w:r w:rsidR="00EC001F" w:rsidRPr="00EC001F">
        <w:rPr>
          <w:lang w:val="fr-FR"/>
        </w:rPr>
        <w:tab/>
        <w:t>Common notifications</w:t>
      </w:r>
      <w:bookmarkEnd w:id="320"/>
      <w:bookmarkEnd w:id="321"/>
      <w:bookmarkEnd w:id="322"/>
    </w:p>
    <w:p w14:paraId="0D38C0FA" w14:textId="671A3DD3" w:rsidR="00EC001F" w:rsidRPr="00EC001F" w:rsidRDefault="0041429A" w:rsidP="00EC001F">
      <w:pPr>
        <w:pStyle w:val="Heading3"/>
        <w:rPr>
          <w:lang w:val="fr-FR"/>
        </w:rPr>
      </w:pPr>
      <w:bookmarkStart w:id="323" w:name="_CR9_6_1"/>
      <w:bookmarkStart w:id="324" w:name="_Toc105573077"/>
      <w:bookmarkStart w:id="325" w:name="_Toc202531825"/>
      <w:bookmarkStart w:id="326" w:name="_Toc219470471"/>
      <w:bookmarkEnd w:id="323"/>
      <w:r>
        <w:rPr>
          <w:lang w:val="fr-FR"/>
        </w:rPr>
        <w:t>6.5</w:t>
      </w:r>
      <w:r w:rsidR="00EC001F" w:rsidRPr="00EC001F">
        <w:rPr>
          <w:lang w:val="fr-FR"/>
        </w:rPr>
        <w:t>.1</w:t>
      </w:r>
      <w:r w:rsidR="00EC001F" w:rsidRPr="00EC001F">
        <w:rPr>
          <w:lang w:val="fr-FR"/>
        </w:rPr>
        <w:tab/>
        <w:t>Configuration notifications</w:t>
      </w:r>
      <w:bookmarkEnd w:id="324"/>
      <w:bookmarkEnd w:id="325"/>
      <w:bookmarkEnd w:id="326"/>
    </w:p>
    <w:p w14:paraId="554FF875" w14:textId="77777777" w:rsidR="00EC001F" w:rsidRPr="00BC0026" w:rsidRDefault="00EC001F" w:rsidP="00EC001F">
      <w:r w:rsidRPr="00BC0026">
        <w:t>This clause presents a list of notifications, defined in TS 28.532 [</w:t>
      </w:r>
      <w:r>
        <w:t>8</w:t>
      </w:r>
      <w:r w:rsidRPr="00BC0026">
        <w:t xml:space="preserve">], that an </w:t>
      </w:r>
      <w:proofErr w:type="spellStart"/>
      <w:r w:rsidRPr="00BC0026">
        <w:t>MnS</w:t>
      </w:r>
      <w:proofErr w:type="spellEnd"/>
      <w:r w:rsidRPr="00BC0026">
        <w:t xml:space="preserve"> consumer may receive. The notification header attribute </w:t>
      </w:r>
      <w:bookmarkStart w:id="327"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327"/>
      <w:proofErr w:type="spellEnd"/>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28" w:name="_CRTable9_6_11"/>
      <w:r w:rsidRPr="00BC0026">
        <w:lastRenderedPageBreak/>
        <w:t xml:space="preserve">Table </w:t>
      </w:r>
      <w:bookmarkEnd w:id="328"/>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29" w:name="MCCQCTEMPBM_00000122"/>
            <w:proofErr w:type="spellStart"/>
            <w:r w:rsidRPr="00BC0026">
              <w:rPr>
                <w:rFonts w:ascii="Courier New" w:hAnsi="Courier New" w:cs="Courier New"/>
              </w:rPr>
              <w:t>notifyMOICreation</w:t>
            </w:r>
            <w:bookmarkEnd w:id="329"/>
            <w:proofErr w:type="spellEnd"/>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30" w:name="_Toc191630926"/>
      <w:bookmarkStart w:id="331" w:name="_Toc219470472"/>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30"/>
      <w:bookmarkEnd w:id="331"/>
    </w:p>
    <w:p w14:paraId="1C54BF91" w14:textId="3F6C199B" w:rsidR="004F557D" w:rsidRDefault="004F557D" w:rsidP="004F557D">
      <w:pPr>
        <w:pStyle w:val="Heading2"/>
        <w:rPr>
          <w:lang w:eastAsia="en-GB"/>
        </w:rPr>
      </w:pPr>
      <w:bookmarkStart w:id="332" w:name="_Toc203124445"/>
      <w:bookmarkStart w:id="333" w:name="_Toc106192980"/>
      <w:bookmarkStart w:id="334" w:name="_Toc219470473"/>
      <w:r>
        <w:t>7.</w:t>
      </w:r>
      <w:r>
        <w:rPr>
          <w:rFonts w:eastAsia="DengXian" w:hint="eastAsia"/>
          <w:lang w:eastAsia="zh-CN"/>
        </w:rPr>
        <w:t>1</w:t>
      </w:r>
      <w:r>
        <w:tab/>
        <w:t>RESTful HTTP-based solution set</w:t>
      </w:r>
      <w:bookmarkEnd w:id="332"/>
      <w:bookmarkEnd w:id="333"/>
      <w:bookmarkEnd w:id="334"/>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w:t>
      </w:r>
      <w:proofErr w:type="spellStart"/>
      <w:r w:rsidR="004F557D">
        <w:t>className</w:t>
      </w:r>
      <w:proofErr w:type="spellEnd"/>
      <w:r w:rsidR="004F557D">
        <w:t xml:space="preserve"> is </w:t>
      </w:r>
      <w:proofErr w:type="spellStart"/>
      <w:r w:rsidR="004F557D">
        <w:rPr>
          <w:lang w:eastAsia="zh-CN"/>
        </w:rPr>
        <w:t>NDTFunction</w:t>
      </w:r>
      <w:proofErr w:type="spellEnd"/>
      <w:r w:rsidR="004F557D">
        <w:rPr>
          <w:lang w:eastAsia="zh-CN"/>
        </w:rPr>
        <w:t xml:space="preserve">, </w:t>
      </w:r>
      <w:proofErr w:type="spellStart"/>
      <w:r w:rsidR="004F557D">
        <w:rPr>
          <w:lang w:eastAsia="zh-CN"/>
        </w:rPr>
        <w:t>NDTJob</w:t>
      </w:r>
      <w:proofErr w:type="spellEnd"/>
      <w:r w:rsidR="004F557D">
        <w:rPr>
          <w:lang w:eastAsia="zh-CN"/>
        </w:rPr>
        <w:t xml:space="preserve"> and </w:t>
      </w:r>
      <w:proofErr w:type="spellStart"/>
      <w:r w:rsidR="004F557D">
        <w:rPr>
          <w:lang w:eastAsia="zh-CN"/>
        </w:rPr>
        <w:t>NDTReport</w:t>
      </w:r>
      <w:proofErr w:type="spellEnd"/>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35" w:name="_CRTable7_11"/>
      <w:r>
        <w:rPr>
          <w:lang w:eastAsia="zh-CN"/>
        </w:rPr>
        <w:t xml:space="preserve">Table </w:t>
      </w:r>
      <w:bookmarkEnd w:id="335"/>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proofErr w:type="spellStart"/>
            <w:r w:rsidRPr="00A753AE">
              <w:rPr>
                <w:b w:val="0"/>
              </w:rPr>
              <w:t>createMOI</w:t>
            </w:r>
            <w:proofErr w:type="spellEnd"/>
            <w:r w:rsidRPr="00A753AE">
              <w:rPr>
                <w:b w:val="0"/>
              </w:rPr>
              <w:t xml:space="preserve">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proofErr w:type="spellStart"/>
            <w:r w:rsidRPr="00A753AE">
              <w:rPr>
                <w:b w:val="0"/>
              </w:rPr>
              <w:t>deleteMOI</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proofErr w:type="spellStart"/>
            <w:r w:rsidRPr="00A753AE">
              <w:rPr>
                <w:b w:val="0"/>
              </w:rPr>
              <w:t>modifyMOIAttributes</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36" w:name="_CR7_2"/>
      <w:bookmarkEnd w:id="336"/>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proofErr w:type="spellStart"/>
            <w:r>
              <w:rPr>
                <w:lang w:eastAsia="zh-CN"/>
              </w:rPr>
              <w:t>createMOI</w:t>
            </w:r>
            <w:proofErr w:type="spellEnd"/>
            <w:r>
              <w:rPr>
                <w:lang w:eastAsia="zh-CN"/>
              </w:rPr>
              <w:t xml:space="preserve">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proofErr w:type="spellStart"/>
            <w:r>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proofErr w:type="spellStart"/>
            <w:r>
              <w:rPr>
                <w:lang w:val="en-US" w:eastAsia="zh-CN"/>
              </w:rPr>
              <w:t>Uns</w:t>
            </w:r>
            <w:r>
              <w:rPr>
                <w:lang w:eastAsia="zh-CN"/>
              </w:rPr>
              <w:t>ubscribe</w:t>
            </w:r>
            <w:proofErr w:type="spellEnd"/>
            <w:r>
              <w:rPr>
                <w:lang w:eastAsia="zh-CN"/>
              </w:rPr>
              <w:t xml:space="preserv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 xml:space="preserve">The </w:t>
      </w:r>
      <w:proofErr w:type="spellStart"/>
      <w:r w:rsidRPr="00545817">
        <w:t>NtfSubscriptionControl</w:t>
      </w:r>
      <w:proofErr w:type="spellEnd"/>
      <w:r w:rsidRPr="00545817">
        <w:t xml:space="preserve">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37" w:name="_Toc193446884"/>
      <w:bookmarkStart w:id="338" w:name="_Toc106192984"/>
      <w:bookmarkStart w:id="339" w:name="_Toc129708886"/>
      <w:bookmarkStart w:id="340" w:name="_Toc191630927"/>
      <w:r>
        <w:br w:type="page"/>
      </w:r>
      <w:bookmarkStart w:id="341" w:name="_Toc219470474"/>
      <w:r w:rsidR="00940211">
        <w:rPr>
          <w:lang w:val="fr-FR"/>
        </w:rPr>
        <w:lastRenderedPageBreak/>
        <w:t>Annex A (informative):</w:t>
      </w:r>
      <w:r w:rsidR="00940211">
        <w:rPr>
          <w:lang w:val="fr-FR"/>
        </w:rPr>
        <w:br/>
      </w:r>
      <w:proofErr w:type="spellStart"/>
      <w:r w:rsidR="00940211">
        <w:rPr>
          <w:lang w:val="fr-FR"/>
        </w:rPr>
        <w:t>PlantUML</w:t>
      </w:r>
      <w:proofErr w:type="spellEnd"/>
      <w:r w:rsidR="00940211">
        <w:rPr>
          <w:lang w:val="fr-FR"/>
        </w:rPr>
        <w:t xml:space="preserve"> source code</w:t>
      </w:r>
      <w:bookmarkEnd w:id="337"/>
      <w:bookmarkEnd w:id="338"/>
      <w:bookmarkEnd w:id="341"/>
    </w:p>
    <w:p w14:paraId="408EBF62" w14:textId="77777777" w:rsidR="0034246C" w:rsidRDefault="00940211">
      <w:pPr>
        <w:pStyle w:val="Heading2"/>
        <w:rPr>
          <w:lang w:val="en-US"/>
        </w:rPr>
      </w:pPr>
      <w:bookmarkStart w:id="342" w:name="_Toc193446885"/>
      <w:bookmarkStart w:id="343" w:name="_Toc106192985"/>
      <w:bookmarkStart w:id="344" w:name="_Toc219470475"/>
      <w:r>
        <w:t>A.1</w:t>
      </w:r>
      <w:r>
        <w:tab/>
      </w:r>
      <w:bookmarkEnd w:id="342"/>
      <w:bookmarkEnd w:id="343"/>
      <w:r>
        <w:t xml:space="preserve">Information model definition for </w:t>
      </w:r>
      <w:r>
        <w:rPr>
          <w:rFonts w:hint="eastAsia"/>
          <w:lang w:val="en-US" w:eastAsia="zh-CN"/>
        </w:rPr>
        <w:t>NDT</w:t>
      </w:r>
      <w:bookmarkEnd w:id="344"/>
    </w:p>
    <w:p w14:paraId="3F50E267" w14:textId="77777777" w:rsidR="0034246C" w:rsidRDefault="00940211">
      <w:pPr>
        <w:pStyle w:val="Heading3"/>
      </w:pPr>
      <w:bookmarkStart w:id="345" w:name="_Toc106192986"/>
      <w:bookmarkStart w:id="346" w:name="_Toc178169191"/>
      <w:bookmarkStart w:id="347" w:name="_Toc219470476"/>
      <w:r>
        <w:t>A.1.1</w:t>
      </w:r>
      <w:r>
        <w:tab/>
      </w:r>
      <w:bookmarkEnd w:id="345"/>
      <w:bookmarkEnd w:id="346"/>
      <w:r>
        <w:rPr>
          <w:lang w:eastAsia="zh-CN"/>
        </w:rPr>
        <w:t xml:space="preserve">Relationship UML diagram for </w:t>
      </w:r>
      <w:r>
        <w:rPr>
          <w:rFonts w:hint="eastAsia"/>
          <w:lang w:eastAsia="zh-CN"/>
        </w:rPr>
        <w:t>NDT</w:t>
      </w:r>
      <w:r>
        <w:rPr>
          <w:lang w:eastAsia="zh-CN"/>
        </w:rPr>
        <w:t xml:space="preserve"> management</w:t>
      </w:r>
      <w:bookmarkEnd w:id="347"/>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940211">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940211">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940211">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940211">
      <w:pPr>
        <w:pStyle w:val="PL"/>
        <w:shd w:val="clear" w:color="auto" w:fill="E7E6E6"/>
        <w:rPr>
          <w:color w:val="808080"/>
        </w:rPr>
      </w:pPr>
      <w:r>
        <w:rPr>
          <w:color w:val="808080"/>
        </w:rPr>
        <w:t>'</w:t>
      </w:r>
      <w:proofErr w:type="spellStart"/>
      <w:r>
        <w:rPr>
          <w:color w:val="808080"/>
        </w:rPr>
        <w:t>skinparam</w:t>
      </w:r>
      <w:proofErr w:type="spell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940211">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940211">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940211">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940211">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48" w:name="_Toc219470477"/>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48"/>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940211">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940211">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940211">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49" w:name="_Toc219470478"/>
      <w:r w:rsidRPr="009211DE">
        <w:t>A.</w:t>
      </w:r>
      <w:r w:rsidR="00E7682B">
        <w:rPr>
          <w:rFonts w:eastAsia="DengXian" w:hint="eastAsia"/>
          <w:lang w:eastAsia="zh-CN"/>
        </w:rPr>
        <w:t>2</w:t>
      </w:r>
      <w:r w:rsidRPr="009211DE">
        <w:tab/>
      </w:r>
      <w:r>
        <w:t>Procedure for NDT management</w:t>
      </w:r>
      <w:bookmarkEnd w:id="349"/>
    </w:p>
    <w:p w14:paraId="1C45425F" w14:textId="490220D1" w:rsidR="00586A40" w:rsidRPr="009211DE" w:rsidRDefault="00586A40" w:rsidP="00586A40">
      <w:pPr>
        <w:pStyle w:val="Heading3"/>
        <w:rPr>
          <w:lang w:eastAsia="zh-CN"/>
        </w:rPr>
      </w:pPr>
      <w:bookmarkStart w:id="350" w:name="_Toc219470479"/>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50"/>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51" w:name="_Toc219470480"/>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51"/>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52" w:name="_Toc208343193"/>
      <w:r>
        <w:br w:type="page"/>
      </w:r>
      <w:bookmarkStart w:id="353" w:name="_Toc219470481"/>
      <w:r w:rsidR="009715EC">
        <w:lastRenderedPageBreak/>
        <w:t xml:space="preserve">Annex </w:t>
      </w:r>
      <w:r w:rsidR="009715EC">
        <w:rPr>
          <w:rFonts w:eastAsia="SimSun" w:hint="eastAsia"/>
          <w:lang w:val="en-US" w:eastAsia="zh-CN"/>
        </w:rPr>
        <w:t>B</w:t>
      </w:r>
      <w:r w:rsidR="009715EC">
        <w:t xml:space="preserve"> (informative):</w:t>
      </w:r>
      <w:bookmarkEnd w:id="352"/>
      <w:r w:rsidR="004B5010" w:rsidRPr="004B5010">
        <w:t xml:space="preserve"> </w:t>
      </w:r>
      <w:r w:rsidR="004B5010">
        <w:br/>
      </w:r>
      <w:r w:rsidR="009715EC" w:rsidRPr="009715EC">
        <w:rPr>
          <w:rFonts w:cs="Arial"/>
          <w:szCs w:val="36"/>
        </w:rPr>
        <w:t>NDT function in different domains</w:t>
      </w:r>
      <w:bookmarkEnd w:id="353"/>
    </w:p>
    <w:p w14:paraId="23870078" w14:textId="5FB78AD0" w:rsidR="009715EC" w:rsidRPr="009715EC" w:rsidRDefault="009715EC" w:rsidP="00CF5846">
      <w:pPr>
        <w:pStyle w:val="Heading1"/>
        <w:rPr>
          <w:lang w:val="en-US" w:eastAsia="zh-CN"/>
        </w:rPr>
      </w:pPr>
      <w:bookmarkStart w:id="354" w:name="_Toc219470482"/>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54"/>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CF5846">
      <w:pPr>
        <w:pStyle w:val="Heading1"/>
        <w:rPr>
          <w:lang w:val="en-US" w:eastAsia="zh-CN"/>
        </w:rPr>
      </w:pPr>
      <w:bookmarkStart w:id="355" w:name="_Toc219470483"/>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55"/>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2DDA03AB" w:rsidR="0034246C" w:rsidRDefault="00DC4A31">
      <w:pPr>
        <w:pStyle w:val="Heading8"/>
      </w:pPr>
      <w:r>
        <w:br w:type="page"/>
      </w:r>
      <w:bookmarkStart w:id="356" w:name="_Toc219470484"/>
      <w:r w:rsidR="00940211">
        <w:lastRenderedPageBreak/>
        <w:t xml:space="preserve">Annex </w:t>
      </w:r>
      <w:r w:rsidR="009715EC">
        <w:rPr>
          <w:rFonts w:eastAsia="SimSun" w:hint="eastAsia"/>
          <w:lang w:val="en-US" w:eastAsia="zh-CN"/>
        </w:rPr>
        <w:t>C</w:t>
      </w:r>
      <w:r w:rsidR="00940211">
        <w:t xml:space="preserve"> (informative):</w:t>
      </w:r>
      <w:bookmarkStart w:id="357" w:name="_Toc129708892"/>
      <w:bookmarkEnd w:id="339"/>
      <w:r w:rsidR="00940211">
        <w:br/>
        <w:t>Change history</w:t>
      </w:r>
      <w:bookmarkEnd w:id="340"/>
      <w:bookmarkEnd w:id="356"/>
      <w:bookmarkEnd w:id="357"/>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58" w:name="historyclause"/>
            <w:bookmarkEnd w:id="358"/>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940211" w:rsidP="00DC4A31">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940211" w:rsidP="00DC4A31">
            <w:pPr>
              <w:pStyle w:val="TAL"/>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940211" w:rsidP="00DC4A31">
            <w:pPr>
              <w:pStyle w:val="TAL"/>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 xml:space="preserve">Rel-19 </w:t>
            </w:r>
            <w:proofErr w:type="spellStart"/>
            <w:r w:rsidRPr="000100D9">
              <w:rPr>
                <w:sz w:val="16"/>
                <w:szCs w:val="16"/>
              </w:rPr>
              <w:t>pCR</w:t>
            </w:r>
            <w:proofErr w:type="spellEnd"/>
            <w:r w:rsidRPr="000100D9">
              <w:rPr>
                <w:sz w:val="16"/>
                <w:szCs w:val="16"/>
              </w:rPr>
              <w:t xml:space="preserve">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w:t>
            </w:r>
            <w:proofErr w:type="spellStart"/>
            <w:r w:rsidRPr="000100D9">
              <w:rPr>
                <w:rFonts w:eastAsia="DengXian"/>
                <w:sz w:val="16"/>
                <w:szCs w:val="16"/>
                <w:lang w:eastAsia="zh-CN"/>
              </w:rPr>
              <w:t>collaboratingNDT</w:t>
            </w:r>
            <w:proofErr w:type="spellEnd"/>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 xml:space="preserve">Rel-19 CR TS 28.561 Make </w:t>
            </w:r>
            <w:proofErr w:type="spellStart"/>
            <w:r>
              <w:rPr>
                <w:rFonts w:cs="Arial"/>
                <w:sz w:val="16"/>
                <w:szCs w:val="16"/>
              </w:rPr>
              <w:t>NDTDataValue</w:t>
            </w:r>
            <w:proofErr w:type="spellEnd"/>
            <w:r>
              <w:rPr>
                <w:rFonts w:cs="Arial"/>
                <w:sz w:val="16"/>
                <w:szCs w:val="16"/>
              </w:rPr>
              <w:t xml:space="preserve"> and </w:t>
            </w:r>
            <w:proofErr w:type="spellStart"/>
            <w:r>
              <w:rPr>
                <w:rFonts w:cs="Arial"/>
                <w:sz w:val="16"/>
                <w:szCs w:val="16"/>
              </w:rPr>
              <w:t>NDTScalingFactor</w:t>
            </w:r>
            <w:proofErr w:type="spellEnd"/>
            <w:r>
              <w:rPr>
                <w:rFonts w:cs="Arial"/>
                <w:sz w:val="16"/>
                <w:szCs w:val="16"/>
              </w:rPr>
              <w:t xml:space="preserve">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 xml:space="preserve">Rel-19 CR TS 28.561 Fix stage 2 and stage 3 for </w:t>
            </w:r>
            <w:proofErr w:type="spellStart"/>
            <w:r>
              <w:rPr>
                <w:rFonts w:cs="Arial"/>
                <w:sz w:val="16"/>
                <w:szCs w:val="16"/>
              </w:rPr>
              <w:t>SimulationDataDescriptor</w:t>
            </w:r>
            <w:proofErr w:type="spellEnd"/>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0FF915AA" w:rsidR="000905AF" w:rsidRDefault="000905AF" w:rsidP="000905AF">
            <w:pPr>
              <w:pStyle w:val="TAR"/>
              <w:rPr>
                <w:sz w:val="16"/>
                <w:szCs w:val="16"/>
              </w:rPr>
            </w:pPr>
            <w:r>
              <w:rPr>
                <w:rFonts w:cs="Arial"/>
                <w:sz w:val="16"/>
                <w:szCs w:val="16"/>
              </w:rPr>
              <w:t> </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3ADCC5F0" w:rsidR="000905AF" w:rsidRDefault="000905AF" w:rsidP="000905AF">
            <w:pPr>
              <w:pStyle w:val="TAR"/>
              <w:rPr>
                <w:sz w:val="16"/>
                <w:szCs w:val="16"/>
              </w:rPr>
            </w:pPr>
            <w:r>
              <w:rPr>
                <w:rFonts w:cs="Arial"/>
                <w:sz w:val="16"/>
                <w:szCs w:val="16"/>
              </w:rPr>
              <w:t> </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FC99" w14:textId="77777777" w:rsidR="000475DC" w:rsidRDefault="000475DC">
      <w:pPr>
        <w:spacing w:after="0"/>
      </w:pPr>
      <w:r>
        <w:separator/>
      </w:r>
    </w:p>
  </w:endnote>
  <w:endnote w:type="continuationSeparator" w:id="0">
    <w:p w14:paraId="1162FA76" w14:textId="77777777" w:rsidR="000475DC" w:rsidRDefault="00047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09AD" w14:textId="77777777" w:rsidR="000475DC" w:rsidRDefault="000475DC">
      <w:pPr>
        <w:spacing w:after="0"/>
      </w:pPr>
      <w:r>
        <w:separator/>
      </w:r>
    </w:p>
  </w:footnote>
  <w:footnote w:type="continuationSeparator" w:id="0">
    <w:p w14:paraId="0839839C" w14:textId="77777777" w:rsidR="000475DC" w:rsidRDefault="00047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4BFA6BCC"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638">
      <w:rPr>
        <w:rFonts w:ascii="Arial" w:hAnsi="Arial" w:cs="Arial"/>
        <w:b/>
        <w:noProof/>
        <w:sz w:val="18"/>
        <w:szCs w:val="18"/>
      </w:rPr>
      <w:t>3GPP TS 28.561 V19.1.0 (2025-12)</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47F4EF47"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638">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33397"/>
    <w:rsid w:val="00040095"/>
    <w:rsid w:val="000460F1"/>
    <w:rsid w:val="000475DC"/>
    <w:rsid w:val="00050B8A"/>
    <w:rsid w:val="00051834"/>
    <w:rsid w:val="00053820"/>
    <w:rsid w:val="00054459"/>
    <w:rsid w:val="00054A22"/>
    <w:rsid w:val="00062023"/>
    <w:rsid w:val="000655A6"/>
    <w:rsid w:val="00067BAD"/>
    <w:rsid w:val="0007524D"/>
    <w:rsid w:val="00080512"/>
    <w:rsid w:val="000905AF"/>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4BD1"/>
    <w:rsid w:val="00124F93"/>
    <w:rsid w:val="00133525"/>
    <w:rsid w:val="00135E2D"/>
    <w:rsid w:val="00143E75"/>
    <w:rsid w:val="00151312"/>
    <w:rsid w:val="00156056"/>
    <w:rsid w:val="00156AE9"/>
    <w:rsid w:val="00162B89"/>
    <w:rsid w:val="00170BD6"/>
    <w:rsid w:val="00173E3B"/>
    <w:rsid w:val="00174E78"/>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A38AA"/>
    <w:rsid w:val="002A6FF7"/>
    <w:rsid w:val="002B6339"/>
    <w:rsid w:val="002C7EC3"/>
    <w:rsid w:val="002D373C"/>
    <w:rsid w:val="002E00EE"/>
    <w:rsid w:val="002E0674"/>
    <w:rsid w:val="002E4038"/>
    <w:rsid w:val="002E5898"/>
    <w:rsid w:val="002F1459"/>
    <w:rsid w:val="002F2FA2"/>
    <w:rsid w:val="002F417B"/>
    <w:rsid w:val="00302B97"/>
    <w:rsid w:val="00303E4E"/>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51CA"/>
    <w:rsid w:val="0040520A"/>
    <w:rsid w:val="00412FAA"/>
    <w:rsid w:val="0041429A"/>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3CB"/>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9BB"/>
    <w:rsid w:val="00795D4D"/>
    <w:rsid w:val="00796C5C"/>
    <w:rsid w:val="007A55A4"/>
    <w:rsid w:val="007B417E"/>
    <w:rsid w:val="007B600E"/>
    <w:rsid w:val="007C44D9"/>
    <w:rsid w:val="007C7E6B"/>
    <w:rsid w:val="007D2208"/>
    <w:rsid w:val="007D72CA"/>
    <w:rsid w:val="007F0F4A"/>
    <w:rsid w:val="008028A4"/>
    <w:rsid w:val="00822688"/>
    <w:rsid w:val="008233A2"/>
    <w:rsid w:val="00830747"/>
    <w:rsid w:val="00830904"/>
    <w:rsid w:val="00831768"/>
    <w:rsid w:val="00851C18"/>
    <w:rsid w:val="00853638"/>
    <w:rsid w:val="00857609"/>
    <w:rsid w:val="00873A38"/>
    <w:rsid w:val="008768CA"/>
    <w:rsid w:val="008808E1"/>
    <w:rsid w:val="008837DD"/>
    <w:rsid w:val="008964E9"/>
    <w:rsid w:val="008A2426"/>
    <w:rsid w:val="008A3287"/>
    <w:rsid w:val="008A45DB"/>
    <w:rsid w:val="008B11D4"/>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0CFE"/>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7529D"/>
    <w:rsid w:val="00B811C4"/>
    <w:rsid w:val="00B81EBE"/>
    <w:rsid w:val="00B84A6D"/>
    <w:rsid w:val="00B86A98"/>
    <w:rsid w:val="00B93086"/>
    <w:rsid w:val="00BA19B9"/>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CF5846"/>
    <w:rsid w:val="00CF7BDB"/>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1818"/>
    <w:rsid w:val="00DC18A2"/>
    <w:rsid w:val="00DC2034"/>
    <w:rsid w:val="00DC309B"/>
    <w:rsid w:val="00DC4A31"/>
    <w:rsid w:val="00DC4DA2"/>
    <w:rsid w:val="00DC598C"/>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A0636"/>
    <w:rsid w:val="00EA15B0"/>
    <w:rsid w:val="00EA5EA7"/>
    <w:rsid w:val="00EA66BD"/>
    <w:rsid w:val="00EB3A45"/>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834"/>
    <w:rsid w:val="00F41E02"/>
    <w:rsid w:val="00F43304"/>
    <w:rsid w:val="00F4334E"/>
    <w:rsid w:val="00F443C9"/>
    <w:rsid w:val="00F537A7"/>
    <w:rsid w:val="00F5567A"/>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41</Pages>
  <Words>13350</Words>
  <Characters>76100</Characters>
  <Application>Microsoft Office Word</Application>
  <DocSecurity>0</DocSecurity>
  <Lines>634</Lines>
  <Paragraphs>178</Paragraphs>
  <ScaleCrop>false</ScaleCrop>
  <Company>ETSI</Company>
  <LinksUpToDate>false</LinksUpToDate>
  <CharactersWithSpaces>89272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cp:lastPrinted>2019-02-25T14:05:00Z</cp:lastPrinted>
  <dcterms:created xsi:type="dcterms:W3CDTF">2025-10-02T11:42:00Z</dcterms:created>
  <dcterms:modified xsi:type="dcterms:W3CDTF">2026-01-16T14:36:00Z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