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04796677" w:rsidR="007B3457" w:rsidRDefault="00000000">
            <w:pPr>
              <w:pStyle w:val="ZA"/>
              <w:framePr w:w="0" w:hRule="auto" w:wrap="auto" w:vAnchor="margin" w:hAnchor="text" w:yAlign="inline"/>
            </w:pPr>
            <w:r>
              <w:rPr>
                <w:sz w:val="64"/>
              </w:rPr>
              <w:t xml:space="preserve">3GPP TS 29.175 </w:t>
            </w:r>
            <w:r>
              <w:t>V</w:t>
            </w:r>
            <w:r w:rsidR="00EA4AD2">
              <w:t>18</w:t>
            </w:r>
            <w:r>
              <w:t>.</w:t>
            </w:r>
            <w:r w:rsidR="00E27393">
              <w:rPr>
                <w:rFonts w:eastAsiaTheme="minorEastAsia" w:hint="eastAsia"/>
                <w:lang w:eastAsia="zh-CN"/>
              </w:rPr>
              <w:t>4</w:t>
            </w:r>
            <w:r>
              <w:t xml:space="preserve">.0 </w:t>
            </w:r>
            <w:r>
              <w:rPr>
                <w:sz w:val="32"/>
              </w:rPr>
              <w:t>(202</w:t>
            </w:r>
            <w:r w:rsidR="00E27393">
              <w:rPr>
                <w:rFonts w:eastAsiaTheme="minorEastAsia" w:hint="eastAsia"/>
                <w:sz w:val="32"/>
                <w:lang w:eastAsia="zh-CN"/>
              </w:rPr>
              <w:t>5</w:t>
            </w:r>
            <w:r>
              <w:rPr>
                <w:sz w:val="32"/>
              </w:rPr>
              <w:t>-</w:t>
            </w:r>
            <w:r w:rsidR="00E27393">
              <w:rPr>
                <w:rFonts w:eastAsiaTheme="minorEastAsia" w:hint="eastAsia"/>
                <w:sz w:val="32"/>
                <w:lang w:eastAsia="zh-CN"/>
              </w:rPr>
              <w:t>06</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o:ole="">
                  <v:imagedata r:id="rId9" o:title=""/>
                </v:shape>
                <o:OLEObject Type="Embed" ProgID="Word.Picture.8" ShapeID="_x0000_i1025" DrawAspect="Content" ObjectID="_1811234149"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6.7pt;height:74.9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6C68FF21" w14:textId="2524717E" w:rsidR="00565CB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65CB2">
        <w:rPr>
          <w:noProof/>
        </w:rPr>
        <w:t>Foreword</w:t>
      </w:r>
      <w:r w:rsidR="00565CB2">
        <w:rPr>
          <w:noProof/>
        </w:rPr>
        <w:tab/>
      </w:r>
      <w:r w:rsidR="00565CB2">
        <w:rPr>
          <w:noProof/>
        </w:rPr>
        <w:fldChar w:fldCharType="begin" w:fldLock="1"/>
      </w:r>
      <w:r w:rsidR="00565CB2">
        <w:rPr>
          <w:noProof/>
        </w:rPr>
        <w:instrText xml:space="preserve"> PAGEREF _Toc200621342 \h </w:instrText>
      </w:r>
      <w:r w:rsidR="00565CB2">
        <w:rPr>
          <w:noProof/>
        </w:rPr>
      </w:r>
      <w:r w:rsidR="00565CB2">
        <w:rPr>
          <w:noProof/>
        </w:rPr>
        <w:fldChar w:fldCharType="separate"/>
      </w:r>
      <w:r w:rsidR="00565CB2">
        <w:rPr>
          <w:noProof/>
        </w:rPr>
        <w:t>6</w:t>
      </w:r>
      <w:r w:rsidR="00565CB2">
        <w:rPr>
          <w:noProof/>
        </w:rPr>
        <w:fldChar w:fldCharType="end"/>
      </w:r>
    </w:p>
    <w:p w14:paraId="1310781F" w14:textId="0EE9402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_Toc200621343 \h </w:instrText>
      </w:r>
      <w:r>
        <w:rPr>
          <w:noProof/>
        </w:rPr>
      </w:r>
      <w:r>
        <w:rPr>
          <w:noProof/>
        </w:rPr>
        <w:fldChar w:fldCharType="separate"/>
      </w:r>
      <w:r>
        <w:rPr>
          <w:noProof/>
        </w:rPr>
        <w:t>8</w:t>
      </w:r>
      <w:r>
        <w:rPr>
          <w:noProof/>
        </w:rPr>
        <w:fldChar w:fldCharType="end"/>
      </w:r>
    </w:p>
    <w:p w14:paraId="79DCFCB9" w14:textId="3FA92B60"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_Toc200621344 \h </w:instrText>
      </w:r>
      <w:r>
        <w:rPr>
          <w:noProof/>
        </w:rPr>
      </w:r>
      <w:r>
        <w:rPr>
          <w:noProof/>
        </w:rPr>
        <w:fldChar w:fldCharType="separate"/>
      </w:r>
      <w:r>
        <w:rPr>
          <w:noProof/>
        </w:rPr>
        <w:t>8</w:t>
      </w:r>
      <w:r>
        <w:rPr>
          <w:noProof/>
        </w:rPr>
        <w:fldChar w:fldCharType="end"/>
      </w:r>
    </w:p>
    <w:p w14:paraId="2DD83FA4" w14:textId="470D16C3"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_Toc200621345 \h </w:instrText>
      </w:r>
      <w:r>
        <w:rPr>
          <w:noProof/>
        </w:rPr>
      </w:r>
      <w:r>
        <w:rPr>
          <w:noProof/>
        </w:rPr>
        <w:fldChar w:fldCharType="separate"/>
      </w:r>
      <w:r>
        <w:rPr>
          <w:noProof/>
        </w:rPr>
        <w:t>9</w:t>
      </w:r>
      <w:r>
        <w:rPr>
          <w:noProof/>
        </w:rPr>
        <w:fldChar w:fldCharType="end"/>
      </w:r>
    </w:p>
    <w:p w14:paraId="5C0E48EC" w14:textId="0CB96F40"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_Toc200621346 \h </w:instrText>
      </w:r>
      <w:r>
        <w:rPr>
          <w:noProof/>
        </w:rPr>
      </w:r>
      <w:r>
        <w:rPr>
          <w:noProof/>
        </w:rPr>
        <w:fldChar w:fldCharType="separate"/>
      </w:r>
      <w:r>
        <w:rPr>
          <w:noProof/>
        </w:rPr>
        <w:t>9</w:t>
      </w:r>
      <w:r>
        <w:rPr>
          <w:noProof/>
        </w:rPr>
        <w:fldChar w:fldCharType="end"/>
      </w:r>
    </w:p>
    <w:p w14:paraId="2B10777A" w14:textId="762F739C"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_Toc200621347 \h </w:instrText>
      </w:r>
      <w:r>
        <w:rPr>
          <w:noProof/>
        </w:rPr>
      </w:r>
      <w:r>
        <w:rPr>
          <w:noProof/>
        </w:rPr>
        <w:fldChar w:fldCharType="separate"/>
      </w:r>
      <w:r>
        <w:rPr>
          <w:noProof/>
        </w:rPr>
        <w:t>9</w:t>
      </w:r>
      <w:r>
        <w:rPr>
          <w:noProof/>
        </w:rPr>
        <w:fldChar w:fldCharType="end"/>
      </w:r>
    </w:p>
    <w:p w14:paraId="31C452D2" w14:textId="01694ED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_Toc200621348 \h </w:instrText>
      </w:r>
      <w:r>
        <w:rPr>
          <w:noProof/>
        </w:rPr>
      </w:r>
      <w:r>
        <w:rPr>
          <w:noProof/>
        </w:rPr>
        <w:fldChar w:fldCharType="separate"/>
      </w:r>
      <w:r>
        <w:rPr>
          <w:noProof/>
        </w:rPr>
        <w:t>9</w:t>
      </w:r>
      <w:r>
        <w:rPr>
          <w:noProof/>
        </w:rPr>
        <w:fldChar w:fldCharType="end"/>
      </w:r>
    </w:p>
    <w:p w14:paraId="53AA116A" w14:textId="61601675"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_Toc200621349 \h </w:instrText>
      </w:r>
      <w:r>
        <w:rPr>
          <w:noProof/>
        </w:rPr>
      </w:r>
      <w:r>
        <w:rPr>
          <w:noProof/>
        </w:rPr>
        <w:fldChar w:fldCharType="separate"/>
      </w:r>
      <w:r>
        <w:rPr>
          <w:noProof/>
        </w:rPr>
        <w:t>9</w:t>
      </w:r>
      <w:r>
        <w:rPr>
          <w:noProof/>
        </w:rPr>
        <w:fldChar w:fldCharType="end"/>
      </w:r>
    </w:p>
    <w:p w14:paraId="3E6AE227" w14:textId="2695FDA4"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_Toc200621350 \h </w:instrText>
      </w:r>
      <w:r>
        <w:rPr>
          <w:noProof/>
        </w:rPr>
      </w:r>
      <w:r>
        <w:rPr>
          <w:noProof/>
        </w:rPr>
        <w:fldChar w:fldCharType="separate"/>
      </w:r>
      <w:r>
        <w:rPr>
          <w:noProof/>
        </w:rPr>
        <w:t>10</w:t>
      </w:r>
      <w:r>
        <w:rPr>
          <w:noProof/>
        </w:rPr>
        <w:fldChar w:fldCharType="end"/>
      </w:r>
    </w:p>
    <w:p w14:paraId="2572D96C" w14:textId="7B574B1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_Toc200621351 \h </w:instrText>
      </w:r>
      <w:r>
        <w:rPr>
          <w:noProof/>
        </w:rPr>
      </w:r>
      <w:r>
        <w:rPr>
          <w:noProof/>
        </w:rPr>
        <w:fldChar w:fldCharType="separate"/>
      </w:r>
      <w:r>
        <w:rPr>
          <w:noProof/>
        </w:rPr>
        <w:t>10</w:t>
      </w:r>
      <w:r>
        <w:rPr>
          <w:noProof/>
        </w:rPr>
        <w:fldChar w:fldCharType="end"/>
      </w:r>
    </w:p>
    <w:p w14:paraId="420BC340" w14:textId="131B3E4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_Toc200621352 \h </w:instrText>
      </w:r>
      <w:r>
        <w:rPr>
          <w:noProof/>
        </w:rPr>
      </w:r>
      <w:r>
        <w:rPr>
          <w:noProof/>
        </w:rPr>
        <w:fldChar w:fldCharType="separate"/>
      </w:r>
      <w:r>
        <w:rPr>
          <w:noProof/>
        </w:rPr>
        <w:t>10</w:t>
      </w:r>
      <w:r>
        <w:rPr>
          <w:noProof/>
        </w:rPr>
        <w:fldChar w:fldCharType="end"/>
      </w:r>
    </w:p>
    <w:p w14:paraId="584E3EDF" w14:textId="49B985A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_Toc200621353 \h </w:instrText>
      </w:r>
      <w:r>
        <w:rPr>
          <w:noProof/>
        </w:rPr>
      </w:r>
      <w:r>
        <w:rPr>
          <w:noProof/>
        </w:rPr>
        <w:fldChar w:fldCharType="separate"/>
      </w:r>
      <w:r>
        <w:rPr>
          <w:noProof/>
        </w:rPr>
        <w:t>10</w:t>
      </w:r>
      <w:r>
        <w:rPr>
          <w:noProof/>
        </w:rPr>
        <w:fldChar w:fldCharType="end"/>
      </w:r>
    </w:p>
    <w:p w14:paraId="4CCEDBEF" w14:textId="73FF380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_Toc200621354 \h </w:instrText>
      </w:r>
      <w:r>
        <w:rPr>
          <w:noProof/>
        </w:rPr>
      </w:r>
      <w:r>
        <w:rPr>
          <w:noProof/>
        </w:rPr>
        <w:fldChar w:fldCharType="separate"/>
      </w:r>
      <w:r>
        <w:rPr>
          <w:noProof/>
        </w:rPr>
        <w:t>10</w:t>
      </w:r>
      <w:r>
        <w:rPr>
          <w:noProof/>
        </w:rPr>
        <w:fldChar w:fldCharType="end"/>
      </w:r>
    </w:p>
    <w:p w14:paraId="36D84162" w14:textId="2135263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_Toc200621355 \h </w:instrText>
      </w:r>
      <w:r>
        <w:rPr>
          <w:noProof/>
        </w:rPr>
      </w:r>
      <w:r>
        <w:rPr>
          <w:noProof/>
        </w:rPr>
        <w:fldChar w:fldCharType="separate"/>
      </w:r>
      <w:r>
        <w:rPr>
          <w:noProof/>
        </w:rPr>
        <w:t>10</w:t>
      </w:r>
      <w:r>
        <w:rPr>
          <w:noProof/>
        </w:rPr>
        <w:fldChar w:fldCharType="end"/>
      </w:r>
    </w:p>
    <w:p w14:paraId="2151131C" w14:textId="1B8B79D1"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_Toc200621356 \h </w:instrText>
      </w:r>
      <w:r>
        <w:rPr>
          <w:noProof/>
        </w:rPr>
      </w:r>
      <w:r>
        <w:rPr>
          <w:noProof/>
        </w:rPr>
        <w:fldChar w:fldCharType="separate"/>
      </w:r>
      <w:r>
        <w:rPr>
          <w:noProof/>
        </w:rPr>
        <w:t>11</w:t>
      </w:r>
      <w:r>
        <w:rPr>
          <w:noProof/>
        </w:rPr>
        <w:fldChar w:fldCharType="end"/>
      </w:r>
    </w:p>
    <w:p w14:paraId="3E56F017" w14:textId="20399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_Toc200621357 \h </w:instrText>
      </w:r>
      <w:r>
        <w:rPr>
          <w:noProof/>
        </w:rPr>
      </w:r>
      <w:r>
        <w:rPr>
          <w:noProof/>
        </w:rPr>
        <w:fldChar w:fldCharType="separate"/>
      </w:r>
      <w:r>
        <w:rPr>
          <w:noProof/>
        </w:rPr>
        <w:t>11</w:t>
      </w:r>
      <w:r>
        <w:rPr>
          <w:noProof/>
        </w:rPr>
        <w:fldChar w:fldCharType="end"/>
      </w:r>
    </w:p>
    <w:p w14:paraId="284570CF" w14:textId="7378554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_Toc200621358 \h </w:instrText>
      </w:r>
      <w:r>
        <w:rPr>
          <w:noProof/>
        </w:rPr>
      </w:r>
      <w:r>
        <w:rPr>
          <w:noProof/>
        </w:rPr>
        <w:fldChar w:fldCharType="separate"/>
      </w:r>
      <w:r>
        <w:rPr>
          <w:noProof/>
        </w:rPr>
        <w:t>11</w:t>
      </w:r>
      <w:r>
        <w:rPr>
          <w:noProof/>
        </w:rPr>
        <w:fldChar w:fldCharType="end"/>
      </w:r>
    </w:p>
    <w:p w14:paraId="0B056F7F" w14:textId="3491E28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_Toc200621359 \h </w:instrText>
      </w:r>
      <w:r>
        <w:rPr>
          <w:noProof/>
        </w:rPr>
      </w:r>
      <w:r>
        <w:rPr>
          <w:noProof/>
        </w:rPr>
        <w:fldChar w:fldCharType="separate"/>
      </w:r>
      <w:r>
        <w:rPr>
          <w:noProof/>
        </w:rPr>
        <w:t>11</w:t>
      </w:r>
      <w:r>
        <w:rPr>
          <w:noProof/>
        </w:rPr>
        <w:fldChar w:fldCharType="end"/>
      </w:r>
    </w:p>
    <w:p w14:paraId="6A931AC0" w14:textId="3E28B30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_Toc200621360 \h </w:instrText>
      </w:r>
      <w:r>
        <w:rPr>
          <w:noProof/>
        </w:rPr>
      </w:r>
      <w:r>
        <w:rPr>
          <w:noProof/>
        </w:rPr>
        <w:fldChar w:fldCharType="separate"/>
      </w:r>
      <w:r>
        <w:rPr>
          <w:noProof/>
        </w:rPr>
        <w:t>12</w:t>
      </w:r>
      <w:r>
        <w:rPr>
          <w:noProof/>
        </w:rPr>
        <w:fldChar w:fldCharType="end"/>
      </w:r>
    </w:p>
    <w:p w14:paraId="287619C2" w14:textId="26E2B29A"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_Toc200621361 \h </w:instrText>
      </w:r>
      <w:r>
        <w:rPr>
          <w:noProof/>
        </w:rPr>
      </w:r>
      <w:r>
        <w:rPr>
          <w:noProof/>
        </w:rPr>
        <w:fldChar w:fldCharType="separate"/>
      </w:r>
      <w:r>
        <w:rPr>
          <w:noProof/>
        </w:rPr>
        <w:t>12</w:t>
      </w:r>
      <w:r>
        <w:rPr>
          <w:noProof/>
        </w:rPr>
        <w:fldChar w:fldCharType="end"/>
      </w:r>
    </w:p>
    <w:p w14:paraId="55C6F16E" w14:textId="4E25C64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_Toc200621362 \h </w:instrText>
      </w:r>
      <w:r>
        <w:rPr>
          <w:noProof/>
        </w:rPr>
      </w:r>
      <w:r>
        <w:rPr>
          <w:noProof/>
        </w:rPr>
        <w:fldChar w:fldCharType="separate"/>
      </w:r>
      <w:r>
        <w:rPr>
          <w:noProof/>
        </w:rPr>
        <w:t>12</w:t>
      </w:r>
      <w:r>
        <w:rPr>
          <w:noProof/>
        </w:rPr>
        <w:fldChar w:fldCharType="end"/>
      </w:r>
    </w:p>
    <w:p w14:paraId="4C28ED84" w14:textId="0E7F8B9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_Toc200621363 \h </w:instrText>
      </w:r>
      <w:r>
        <w:rPr>
          <w:noProof/>
        </w:rPr>
      </w:r>
      <w:r>
        <w:rPr>
          <w:noProof/>
        </w:rPr>
        <w:fldChar w:fldCharType="separate"/>
      </w:r>
      <w:r>
        <w:rPr>
          <w:noProof/>
        </w:rPr>
        <w:t>12</w:t>
      </w:r>
      <w:r>
        <w:rPr>
          <w:noProof/>
        </w:rPr>
        <w:fldChar w:fldCharType="end"/>
      </w:r>
    </w:p>
    <w:p w14:paraId="592CB1A6" w14:textId="3860ABE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_Toc200621364 \h </w:instrText>
      </w:r>
      <w:r>
        <w:rPr>
          <w:noProof/>
        </w:rPr>
      </w:r>
      <w:r>
        <w:rPr>
          <w:noProof/>
        </w:rPr>
        <w:fldChar w:fldCharType="separate"/>
      </w:r>
      <w:r>
        <w:rPr>
          <w:noProof/>
        </w:rPr>
        <w:t>12</w:t>
      </w:r>
      <w:r>
        <w:rPr>
          <w:noProof/>
        </w:rPr>
        <w:fldChar w:fldCharType="end"/>
      </w:r>
    </w:p>
    <w:p w14:paraId="22A81F33" w14:textId="11BF499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_Toc200621365 \h </w:instrText>
      </w:r>
      <w:r>
        <w:rPr>
          <w:noProof/>
        </w:rPr>
      </w:r>
      <w:r>
        <w:rPr>
          <w:noProof/>
        </w:rPr>
        <w:fldChar w:fldCharType="separate"/>
      </w:r>
      <w:r>
        <w:rPr>
          <w:noProof/>
        </w:rPr>
        <w:t>12</w:t>
      </w:r>
      <w:r>
        <w:rPr>
          <w:noProof/>
        </w:rPr>
        <w:fldChar w:fldCharType="end"/>
      </w:r>
    </w:p>
    <w:p w14:paraId="26C19E9A" w14:textId="50C4091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_Toc200621366 \h </w:instrText>
      </w:r>
      <w:r>
        <w:rPr>
          <w:noProof/>
        </w:rPr>
      </w:r>
      <w:r>
        <w:rPr>
          <w:noProof/>
        </w:rPr>
        <w:fldChar w:fldCharType="separate"/>
      </w:r>
      <w:r>
        <w:rPr>
          <w:noProof/>
        </w:rPr>
        <w:t>12</w:t>
      </w:r>
      <w:r>
        <w:rPr>
          <w:noProof/>
        </w:rPr>
        <w:fldChar w:fldCharType="end"/>
      </w:r>
    </w:p>
    <w:p w14:paraId="6CEE40D3" w14:textId="7F2BAE0C"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_Toc200621367 \h </w:instrText>
      </w:r>
      <w:r>
        <w:rPr>
          <w:noProof/>
        </w:rPr>
      </w:r>
      <w:r>
        <w:rPr>
          <w:noProof/>
        </w:rPr>
        <w:fldChar w:fldCharType="separate"/>
      </w:r>
      <w:r>
        <w:rPr>
          <w:noProof/>
        </w:rPr>
        <w:t>13</w:t>
      </w:r>
      <w:r>
        <w:rPr>
          <w:noProof/>
        </w:rPr>
        <w:fldChar w:fldCharType="end"/>
      </w:r>
    </w:p>
    <w:p w14:paraId="0B39D86A" w14:textId="2E27BD85"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_Toc200621368 \h </w:instrText>
      </w:r>
      <w:r>
        <w:rPr>
          <w:noProof/>
        </w:rPr>
      </w:r>
      <w:r>
        <w:rPr>
          <w:noProof/>
        </w:rPr>
        <w:fldChar w:fldCharType="separate"/>
      </w:r>
      <w:r>
        <w:rPr>
          <w:noProof/>
        </w:rPr>
        <w:t>13</w:t>
      </w:r>
      <w:r>
        <w:rPr>
          <w:noProof/>
        </w:rPr>
        <w:fldChar w:fldCharType="end"/>
      </w:r>
    </w:p>
    <w:p w14:paraId="4530146D" w14:textId="66B794D7"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_Toc200621369 \h </w:instrText>
      </w:r>
      <w:r>
        <w:rPr>
          <w:noProof/>
        </w:rPr>
      </w:r>
      <w:r>
        <w:rPr>
          <w:noProof/>
        </w:rPr>
        <w:fldChar w:fldCharType="separate"/>
      </w:r>
      <w:r>
        <w:rPr>
          <w:noProof/>
        </w:rPr>
        <w:t>13</w:t>
      </w:r>
      <w:r>
        <w:rPr>
          <w:noProof/>
        </w:rPr>
        <w:fldChar w:fldCharType="end"/>
      </w:r>
    </w:p>
    <w:p w14:paraId="608C8318" w14:textId="5EED22A9"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_Toc200621370 \h </w:instrText>
      </w:r>
      <w:r>
        <w:rPr>
          <w:noProof/>
        </w:rPr>
      </w:r>
      <w:r>
        <w:rPr>
          <w:noProof/>
        </w:rPr>
        <w:fldChar w:fldCharType="separate"/>
      </w:r>
      <w:r>
        <w:rPr>
          <w:noProof/>
        </w:rPr>
        <w:t>13</w:t>
      </w:r>
      <w:r>
        <w:rPr>
          <w:noProof/>
        </w:rPr>
        <w:fldChar w:fldCharType="end"/>
      </w:r>
    </w:p>
    <w:p w14:paraId="098E2655" w14:textId="768545C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_Toc200621371 \h </w:instrText>
      </w:r>
      <w:r>
        <w:rPr>
          <w:noProof/>
        </w:rPr>
      </w:r>
      <w:r>
        <w:rPr>
          <w:noProof/>
        </w:rPr>
        <w:fldChar w:fldCharType="separate"/>
      </w:r>
      <w:r>
        <w:rPr>
          <w:noProof/>
        </w:rPr>
        <w:t>13</w:t>
      </w:r>
      <w:r>
        <w:rPr>
          <w:noProof/>
        </w:rPr>
        <w:fldChar w:fldCharType="end"/>
      </w:r>
    </w:p>
    <w:p w14:paraId="2D6152F6" w14:textId="7C00AB3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_Toc200621372 \h </w:instrText>
      </w:r>
      <w:r>
        <w:rPr>
          <w:noProof/>
        </w:rPr>
      </w:r>
      <w:r>
        <w:rPr>
          <w:noProof/>
        </w:rPr>
        <w:fldChar w:fldCharType="separate"/>
      </w:r>
      <w:r>
        <w:rPr>
          <w:noProof/>
        </w:rPr>
        <w:t>14</w:t>
      </w:r>
      <w:r>
        <w:rPr>
          <w:noProof/>
        </w:rPr>
        <w:fldChar w:fldCharType="end"/>
      </w:r>
    </w:p>
    <w:p w14:paraId="09B8772B" w14:textId="5807549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_Toc200621373 \h </w:instrText>
      </w:r>
      <w:r>
        <w:rPr>
          <w:noProof/>
        </w:rPr>
      </w:r>
      <w:r>
        <w:rPr>
          <w:noProof/>
        </w:rPr>
        <w:fldChar w:fldCharType="separate"/>
      </w:r>
      <w:r>
        <w:rPr>
          <w:noProof/>
        </w:rPr>
        <w:t>14</w:t>
      </w:r>
      <w:r>
        <w:rPr>
          <w:noProof/>
        </w:rPr>
        <w:fldChar w:fldCharType="end"/>
      </w:r>
    </w:p>
    <w:p w14:paraId="04C07142" w14:textId="32CCFB5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_Toc200621374 \h </w:instrText>
      </w:r>
      <w:r>
        <w:rPr>
          <w:noProof/>
        </w:rPr>
      </w:r>
      <w:r>
        <w:rPr>
          <w:noProof/>
        </w:rPr>
        <w:fldChar w:fldCharType="separate"/>
      </w:r>
      <w:r>
        <w:rPr>
          <w:noProof/>
        </w:rPr>
        <w:t>14</w:t>
      </w:r>
      <w:r>
        <w:rPr>
          <w:noProof/>
        </w:rPr>
        <w:fldChar w:fldCharType="end"/>
      </w:r>
    </w:p>
    <w:p w14:paraId="65C5B323" w14:textId="752721E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_Toc200621375 \h </w:instrText>
      </w:r>
      <w:r>
        <w:rPr>
          <w:noProof/>
        </w:rPr>
      </w:r>
      <w:r>
        <w:rPr>
          <w:noProof/>
        </w:rPr>
        <w:fldChar w:fldCharType="separate"/>
      </w:r>
      <w:r>
        <w:rPr>
          <w:noProof/>
        </w:rPr>
        <w:t>14</w:t>
      </w:r>
      <w:r>
        <w:rPr>
          <w:noProof/>
        </w:rPr>
        <w:fldChar w:fldCharType="end"/>
      </w:r>
    </w:p>
    <w:p w14:paraId="6C762E76" w14:textId="4D1F4C3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_Toc200621376 \h </w:instrText>
      </w:r>
      <w:r>
        <w:rPr>
          <w:noProof/>
        </w:rPr>
      </w:r>
      <w:r>
        <w:rPr>
          <w:noProof/>
        </w:rPr>
        <w:fldChar w:fldCharType="separate"/>
      </w:r>
      <w:r>
        <w:rPr>
          <w:noProof/>
        </w:rPr>
        <w:t>14</w:t>
      </w:r>
      <w:r>
        <w:rPr>
          <w:noProof/>
        </w:rPr>
        <w:fldChar w:fldCharType="end"/>
      </w:r>
    </w:p>
    <w:p w14:paraId="0CE16286" w14:textId="555EED9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_Toc200621377 \h </w:instrText>
      </w:r>
      <w:r>
        <w:rPr>
          <w:noProof/>
        </w:rPr>
      </w:r>
      <w:r>
        <w:rPr>
          <w:noProof/>
        </w:rPr>
        <w:fldChar w:fldCharType="separate"/>
      </w:r>
      <w:r>
        <w:rPr>
          <w:noProof/>
        </w:rPr>
        <w:t>14</w:t>
      </w:r>
      <w:r>
        <w:rPr>
          <w:noProof/>
        </w:rPr>
        <w:fldChar w:fldCharType="end"/>
      </w:r>
    </w:p>
    <w:p w14:paraId="3D8D79AF" w14:textId="5C1D8B49"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_Toc200621378 \h </w:instrText>
      </w:r>
      <w:r>
        <w:rPr>
          <w:noProof/>
        </w:rPr>
      </w:r>
      <w:r>
        <w:rPr>
          <w:noProof/>
        </w:rPr>
        <w:fldChar w:fldCharType="separate"/>
      </w:r>
      <w:r>
        <w:rPr>
          <w:noProof/>
        </w:rPr>
        <w:t>15</w:t>
      </w:r>
      <w:r>
        <w:rPr>
          <w:noProof/>
        </w:rPr>
        <w:fldChar w:fldCharType="end"/>
      </w:r>
    </w:p>
    <w:p w14:paraId="77820197" w14:textId="273510F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_Toc200621379 \h </w:instrText>
      </w:r>
      <w:r>
        <w:rPr>
          <w:noProof/>
        </w:rPr>
      </w:r>
      <w:r>
        <w:rPr>
          <w:noProof/>
        </w:rPr>
        <w:fldChar w:fldCharType="separate"/>
      </w:r>
      <w:r>
        <w:rPr>
          <w:noProof/>
        </w:rPr>
        <w:t>15</w:t>
      </w:r>
      <w:r>
        <w:rPr>
          <w:noProof/>
        </w:rPr>
        <w:fldChar w:fldCharType="end"/>
      </w:r>
    </w:p>
    <w:p w14:paraId="518407F3" w14:textId="771BD31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_Toc200621380 \h </w:instrText>
      </w:r>
      <w:r>
        <w:rPr>
          <w:noProof/>
        </w:rPr>
      </w:r>
      <w:r>
        <w:rPr>
          <w:noProof/>
        </w:rPr>
        <w:fldChar w:fldCharType="separate"/>
      </w:r>
      <w:r>
        <w:rPr>
          <w:noProof/>
        </w:rPr>
        <w:t>15</w:t>
      </w:r>
      <w:r>
        <w:rPr>
          <w:noProof/>
        </w:rPr>
        <w:fldChar w:fldCharType="end"/>
      </w:r>
    </w:p>
    <w:p w14:paraId="5131C620" w14:textId="7422AAF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_Toc200621381 \h </w:instrText>
      </w:r>
      <w:r>
        <w:rPr>
          <w:noProof/>
        </w:rPr>
      </w:r>
      <w:r>
        <w:rPr>
          <w:noProof/>
        </w:rPr>
        <w:fldChar w:fldCharType="separate"/>
      </w:r>
      <w:r>
        <w:rPr>
          <w:noProof/>
        </w:rPr>
        <w:t>15</w:t>
      </w:r>
      <w:r>
        <w:rPr>
          <w:noProof/>
        </w:rPr>
        <w:fldChar w:fldCharType="end"/>
      </w:r>
    </w:p>
    <w:p w14:paraId="7D8A9316" w14:textId="445C869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_Toc200621382 \h </w:instrText>
      </w:r>
      <w:r>
        <w:rPr>
          <w:noProof/>
        </w:rPr>
      </w:r>
      <w:r>
        <w:rPr>
          <w:noProof/>
        </w:rPr>
        <w:fldChar w:fldCharType="separate"/>
      </w:r>
      <w:r>
        <w:rPr>
          <w:noProof/>
        </w:rPr>
        <w:t>15</w:t>
      </w:r>
      <w:r>
        <w:rPr>
          <w:noProof/>
        </w:rPr>
        <w:fldChar w:fldCharType="end"/>
      </w:r>
    </w:p>
    <w:p w14:paraId="4839AE8C" w14:textId="196C449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_Toc200621383 \h </w:instrText>
      </w:r>
      <w:r>
        <w:rPr>
          <w:noProof/>
        </w:rPr>
      </w:r>
      <w:r>
        <w:rPr>
          <w:noProof/>
        </w:rPr>
        <w:fldChar w:fldCharType="separate"/>
      </w:r>
      <w:r>
        <w:rPr>
          <w:noProof/>
        </w:rPr>
        <w:t>15</w:t>
      </w:r>
      <w:r>
        <w:rPr>
          <w:noProof/>
        </w:rPr>
        <w:fldChar w:fldCharType="end"/>
      </w:r>
    </w:p>
    <w:p w14:paraId="67EA1EED" w14:textId="75BCBD6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_Toc200621384 \h </w:instrText>
      </w:r>
      <w:r>
        <w:rPr>
          <w:noProof/>
        </w:rPr>
      </w:r>
      <w:r>
        <w:rPr>
          <w:noProof/>
        </w:rPr>
        <w:fldChar w:fldCharType="separate"/>
      </w:r>
      <w:r>
        <w:rPr>
          <w:noProof/>
        </w:rPr>
        <w:t>15</w:t>
      </w:r>
      <w:r>
        <w:rPr>
          <w:noProof/>
        </w:rPr>
        <w:fldChar w:fldCharType="end"/>
      </w:r>
    </w:p>
    <w:p w14:paraId="1BB163C9" w14:textId="748607E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_Toc200621385 \h </w:instrText>
      </w:r>
      <w:r>
        <w:rPr>
          <w:noProof/>
        </w:rPr>
      </w:r>
      <w:r>
        <w:rPr>
          <w:noProof/>
        </w:rPr>
        <w:fldChar w:fldCharType="separate"/>
      </w:r>
      <w:r>
        <w:rPr>
          <w:noProof/>
        </w:rPr>
        <w:t>15</w:t>
      </w:r>
      <w:r>
        <w:rPr>
          <w:noProof/>
        </w:rPr>
        <w:fldChar w:fldCharType="end"/>
      </w:r>
    </w:p>
    <w:p w14:paraId="7F4DC8E4" w14:textId="4870A4A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_Toc200621386 \h </w:instrText>
      </w:r>
      <w:r>
        <w:rPr>
          <w:noProof/>
        </w:rPr>
      </w:r>
      <w:r>
        <w:rPr>
          <w:noProof/>
        </w:rPr>
        <w:fldChar w:fldCharType="separate"/>
      </w:r>
      <w:r>
        <w:rPr>
          <w:noProof/>
        </w:rPr>
        <w:t>16</w:t>
      </w:r>
      <w:r>
        <w:rPr>
          <w:noProof/>
        </w:rPr>
        <w:fldChar w:fldCharType="end"/>
      </w:r>
    </w:p>
    <w:p w14:paraId="6620DFD7" w14:textId="34F4D60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_Toc200621387 \h </w:instrText>
      </w:r>
      <w:r>
        <w:rPr>
          <w:noProof/>
        </w:rPr>
      </w:r>
      <w:r>
        <w:rPr>
          <w:noProof/>
        </w:rPr>
        <w:fldChar w:fldCharType="separate"/>
      </w:r>
      <w:r>
        <w:rPr>
          <w:noProof/>
        </w:rPr>
        <w:t>16</w:t>
      </w:r>
      <w:r>
        <w:rPr>
          <w:noProof/>
        </w:rPr>
        <w:fldChar w:fldCharType="end"/>
      </w:r>
    </w:p>
    <w:p w14:paraId="1638359E" w14:textId="06461B8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_Toc200621388 \h </w:instrText>
      </w:r>
      <w:r>
        <w:rPr>
          <w:noProof/>
        </w:rPr>
      </w:r>
      <w:r>
        <w:rPr>
          <w:noProof/>
        </w:rPr>
        <w:fldChar w:fldCharType="separate"/>
      </w:r>
      <w:r>
        <w:rPr>
          <w:noProof/>
        </w:rPr>
        <w:t>16</w:t>
      </w:r>
      <w:r>
        <w:rPr>
          <w:noProof/>
        </w:rPr>
        <w:fldChar w:fldCharType="end"/>
      </w:r>
    </w:p>
    <w:p w14:paraId="056DA134" w14:textId="0662A06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_Toc200621389 \h </w:instrText>
      </w:r>
      <w:r>
        <w:rPr>
          <w:noProof/>
        </w:rPr>
      </w:r>
      <w:r>
        <w:rPr>
          <w:noProof/>
        </w:rPr>
        <w:fldChar w:fldCharType="separate"/>
      </w:r>
      <w:r>
        <w:rPr>
          <w:noProof/>
        </w:rPr>
        <w:t>16</w:t>
      </w:r>
      <w:r>
        <w:rPr>
          <w:noProof/>
        </w:rPr>
        <w:fldChar w:fldCharType="end"/>
      </w:r>
    </w:p>
    <w:p w14:paraId="59CE0136" w14:textId="4ECB288E"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_Toc200621390 \h </w:instrText>
      </w:r>
      <w:r>
        <w:rPr>
          <w:noProof/>
        </w:rPr>
      </w:r>
      <w:r>
        <w:rPr>
          <w:noProof/>
        </w:rPr>
        <w:fldChar w:fldCharType="separate"/>
      </w:r>
      <w:r>
        <w:rPr>
          <w:noProof/>
        </w:rPr>
        <w:t>17</w:t>
      </w:r>
      <w:r>
        <w:rPr>
          <w:noProof/>
        </w:rPr>
        <w:fldChar w:fldCharType="end"/>
      </w:r>
    </w:p>
    <w:p w14:paraId="4F114CBB" w14:textId="4A3F1F14"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_Toc200621391 \h </w:instrText>
      </w:r>
      <w:r>
        <w:rPr>
          <w:noProof/>
        </w:rPr>
      </w:r>
      <w:r>
        <w:rPr>
          <w:noProof/>
        </w:rPr>
        <w:fldChar w:fldCharType="separate"/>
      </w:r>
      <w:r>
        <w:rPr>
          <w:noProof/>
        </w:rPr>
        <w:t>17</w:t>
      </w:r>
      <w:r>
        <w:rPr>
          <w:noProof/>
        </w:rPr>
        <w:fldChar w:fldCharType="end"/>
      </w:r>
    </w:p>
    <w:p w14:paraId="65B99326" w14:textId="3257953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_Toc200621392 \h </w:instrText>
      </w:r>
      <w:r>
        <w:rPr>
          <w:noProof/>
        </w:rPr>
      </w:r>
      <w:r>
        <w:rPr>
          <w:noProof/>
        </w:rPr>
        <w:fldChar w:fldCharType="separate"/>
      </w:r>
      <w:r>
        <w:rPr>
          <w:noProof/>
        </w:rPr>
        <w:t>18</w:t>
      </w:r>
      <w:r>
        <w:rPr>
          <w:noProof/>
        </w:rPr>
        <w:fldChar w:fldCharType="end"/>
      </w:r>
    </w:p>
    <w:p w14:paraId="1B4F0441" w14:textId="28240F08"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_Toc200621393 \h </w:instrText>
      </w:r>
      <w:r>
        <w:rPr>
          <w:noProof/>
        </w:rPr>
      </w:r>
      <w:r>
        <w:rPr>
          <w:noProof/>
        </w:rPr>
        <w:fldChar w:fldCharType="separate"/>
      </w:r>
      <w:r>
        <w:rPr>
          <w:noProof/>
        </w:rPr>
        <w:t>18</w:t>
      </w:r>
      <w:r>
        <w:rPr>
          <w:noProof/>
        </w:rPr>
        <w:fldChar w:fldCharType="end"/>
      </w:r>
    </w:p>
    <w:p w14:paraId="4162F739" w14:textId="6AE3B7A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_Toc200621394 \h </w:instrText>
      </w:r>
      <w:r>
        <w:rPr>
          <w:noProof/>
        </w:rPr>
      </w:r>
      <w:r>
        <w:rPr>
          <w:noProof/>
        </w:rPr>
        <w:fldChar w:fldCharType="separate"/>
      </w:r>
      <w:r>
        <w:rPr>
          <w:noProof/>
        </w:rPr>
        <w:t>19</w:t>
      </w:r>
      <w:r>
        <w:rPr>
          <w:noProof/>
        </w:rPr>
        <w:fldChar w:fldCharType="end"/>
      </w:r>
    </w:p>
    <w:p w14:paraId="0CB315BC" w14:textId="418C88EC"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_Toc200621395 \h </w:instrText>
      </w:r>
      <w:r>
        <w:rPr>
          <w:noProof/>
        </w:rPr>
      </w:r>
      <w:r>
        <w:rPr>
          <w:noProof/>
        </w:rPr>
        <w:fldChar w:fldCharType="separate"/>
      </w:r>
      <w:r>
        <w:rPr>
          <w:noProof/>
        </w:rPr>
        <w:t>19</w:t>
      </w:r>
      <w:r>
        <w:rPr>
          <w:noProof/>
        </w:rPr>
        <w:fldChar w:fldCharType="end"/>
      </w:r>
    </w:p>
    <w:p w14:paraId="4D558079" w14:textId="6521DE5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_Toc200621396 \h </w:instrText>
      </w:r>
      <w:r>
        <w:rPr>
          <w:noProof/>
        </w:rPr>
      </w:r>
      <w:r>
        <w:rPr>
          <w:noProof/>
        </w:rPr>
        <w:fldChar w:fldCharType="separate"/>
      </w:r>
      <w:r>
        <w:rPr>
          <w:noProof/>
        </w:rPr>
        <w:t>20</w:t>
      </w:r>
      <w:r>
        <w:rPr>
          <w:noProof/>
        </w:rPr>
        <w:fldChar w:fldCharType="end"/>
      </w:r>
    </w:p>
    <w:p w14:paraId="642E7E1E" w14:textId="2C01E46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_Toc200621397 \h </w:instrText>
      </w:r>
      <w:r>
        <w:rPr>
          <w:noProof/>
        </w:rPr>
      </w:r>
      <w:r>
        <w:rPr>
          <w:noProof/>
        </w:rPr>
        <w:fldChar w:fldCharType="separate"/>
      </w:r>
      <w:r>
        <w:rPr>
          <w:noProof/>
        </w:rPr>
        <w:t>20</w:t>
      </w:r>
      <w:r>
        <w:rPr>
          <w:noProof/>
        </w:rPr>
        <w:fldChar w:fldCharType="end"/>
      </w:r>
    </w:p>
    <w:p w14:paraId="66A92EC5" w14:textId="27D06A1D"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_Toc200621398 \h </w:instrText>
      </w:r>
      <w:r>
        <w:rPr>
          <w:noProof/>
        </w:rPr>
      </w:r>
      <w:r>
        <w:rPr>
          <w:noProof/>
        </w:rPr>
        <w:fldChar w:fldCharType="separate"/>
      </w:r>
      <w:r>
        <w:rPr>
          <w:noProof/>
        </w:rPr>
        <w:t>21</w:t>
      </w:r>
      <w:r>
        <w:rPr>
          <w:noProof/>
        </w:rPr>
        <w:fldChar w:fldCharType="end"/>
      </w:r>
    </w:p>
    <w:p w14:paraId="03742EA9" w14:textId="3A332BB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_Toc200621399 \h </w:instrText>
      </w:r>
      <w:r>
        <w:rPr>
          <w:noProof/>
        </w:rPr>
      </w:r>
      <w:r>
        <w:rPr>
          <w:noProof/>
        </w:rPr>
        <w:fldChar w:fldCharType="separate"/>
      </w:r>
      <w:r>
        <w:rPr>
          <w:noProof/>
        </w:rPr>
        <w:t>21</w:t>
      </w:r>
      <w:r>
        <w:rPr>
          <w:noProof/>
        </w:rPr>
        <w:fldChar w:fldCharType="end"/>
      </w:r>
    </w:p>
    <w:p w14:paraId="1B2EBCDF" w14:textId="4C183A8A"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_Toc200621400 \h </w:instrText>
      </w:r>
      <w:r>
        <w:rPr>
          <w:noProof/>
        </w:rPr>
      </w:r>
      <w:r>
        <w:rPr>
          <w:noProof/>
        </w:rPr>
        <w:fldChar w:fldCharType="separate"/>
      </w:r>
      <w:r>
        <w:rPr>
          <w:noProof/>
        </w:rPr>
        <w:t>21</w:t>
      </w:r>
      <w:r>
        <w:rPr>
          <w:noProof/>
        </w:rPr>
        <w:fldChar w:fldCharType="end"/>
      </w:r>
    </w:p>
    <w:p w14:paraId="6B1088AE" w14:textId="0F6F557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_Toc200621401 \h </w:instrText>
      </w:r>
      <w:r>
        <w:rPr>
          <w:noProof/>
        </w:rPr>
      </w:r>
      <w:r>
        <w:rPr>
          <w:noProof/>
        </w:rPr>
        <w:fldChar w:fldCharType="separate"/>
      </w:r>
      <w:r>
        <w:rPr>
          <w:noProof/>
        </w:rPr>
        <w:t>21</w:t>
      </w:r>
      <w:r>
        <w:rPr>
          <w:noProof/>
        </w:rPr>
        <w:fldChar w:fldCharType="end"/>
      </w:r>
    </w:p>
    <w:p w14:paraId="74587AF6" w14:textId="5027D3A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_Toc200621402 \h </w:instrText>
      </w:r>
      <w:r>
        <w:rPr>
          <w:noProof/>
        </w:rPr>
      </w:r>
      <w:r>
        <w:rPr>
          <w:noProof/>
        </w:rPr>
        <w:fldChar w:fldCharType="separate"/>
      </w:r>
      <w:r>
        <w:rPr>
          <w:noProof/>
        </w:rPr>
        <w:t>21</w:t>
      </w:r>
      <w:r>
        <w:rPr>
          <w:noProof/>
        </w:rPr>
        <w:fldChar w:fldCharType="end"/>
      </w:r>
    </w:p>
    <w:p w14:paraId="01722409" w14:textId="3C8D3F49"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_Toc200621403 \h </w:instrText>
      </w:r>
      <w:r>
        <w:rPr>
          <w:noProof/>
        </w:rPr>
      </w:r>
      <w:r>
        <w:rPr>
          <w:noProof/>
        </w:rPr>
        <w:fldChar w:fldCharType="separate"/>
      </w:r>
      <w:r>
        <w:rPr>
          <w:noProof/>
        </w:rPr>
        <w:t>22</w:t>
      </w:r>
      <w:r>
        <w:rPr>
          <w:noProof/>
        </w:rPr>
        <w:fldChar w:fldCharType="end"/>
      </w:r>
    </w:p>
    <w:p w14:paraId="12DD19B5" w14:textId="0AF9C25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_Toc200621404 \h </w:instrText>
      </w:r>
      <w:r>
        <w:rPr>
          <w:noProof/>
        </w:rPr>
      </w:r>
      <w:r>
        <w:rPr>
          <w:noProof/>
        </w:rPr>
        <w:fldChar w:fldCharType="separate"/>
      </w:r>
      <w:r>
        <w:rPr>
          <w:noProof/>
        </w:rPr>
        <w:t>22</w:t>
      </w:r>
      <w:r>
        <w:rPr>
          <w:noProof/>
        </w:rPr>
        <w:fldChar w:fldCharType="end"/>
      </w:r>
    </w:p>
    <w:p w14:paraId="472FDD37" w14:textId="28B47D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_Toc200621405 \h </w:instrText>
      </w:r>
      <w:r>
        <w:rPr>
          <w:noProof/>
        </w:rPr>
      </w:r>
      <w:r>
        <w:rPr>
          <w:noProof/>
        </w:rPr>
        <w:fldChar w:fldCharType="separate"/>
      </w:r>
      <w:r>
        <w:rPr>
          <w:noProof/>
        </w:rPr>
        <w:t>22</w:t>
      </w:r>
      <w:r>
        <w:rPr>
          <w:noProof/>
        </w:rPr>
        <w:fldChar w:fldCharType="end"/>
      </w:r>
    </w:p>
    <w:p w14:paraId="12466F9F" w14:textId="3B609FB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_Toc200621406 \h </w:instrText>
      </w:r>
      <w:r>
        <w:rPr>
          <w:noProof/>
        </w:rPr>
      </w:r>
      <w:r>
        <w:rPr>
          <w:noProof/>
        </w:rPr>
        <w:fldChar w:fldCharType="separate"/>
      </w:r>
      <w:r>
        <w:rPr>
          <w:noProof/>
        </w:rPr>
        <w:t>22</w:t>
      </w:r>
      <w:r>
        <w:rPr>
          <w:noProof/>
        </w:rPr>
        <w:fldChar w:fldCharType="end"/>
      </w:r>
    </w:p>
    <w:p w14:paraId="3334E075" w14:textId="4DBDD30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_Toc200621407 \h </w:instrText>
      </w:r>
      <w:r>
        <w:rPr>
          <w:noProof/>
        </w:rPr>
      </w:r>
      <w:r>
        <w:rPr>
          <w:noProof/>
        </w:rPr>
        <w:fldChar w:fldCharType="separate"/>
      </w:r>
      <w:r>
        <w:rPr>
          <w:noProof/>
        </w:rPr>
        <w:t>23</w:t>
      </w:r>
      <w:r>
        <w:rPr>
          <w:noProof/>
        </w:rPr>
        <w:fldChar w:fldCharType="end"/>
      </w:r>
    </w:p>
    <w:p w14:paraId="0E93BD1A" w14:textId="65F31A2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_Toc200621408 \h </w:instrText>
      </w:r>
      <w:r>
        <w:rPr>
          <w:noProof/>
        </w:rPr>
      </w:r>
      <w:r>
        <w:rPr>
          <w:noProof/>
        </w:rPr>
        <w:fldChar w:fldCharType="separate"/>
      </w:r>
      <w:r>
        <w:rPr>
          <w:noProof/>
        </w:rPr>
        <w:t>23</w:t>
      </w:r>
      <w:r>
        <w:rPr>
          <w:noProof/>
        </w:rPr>
        <w:fldChar w:fldCharType="end"/>
      </w:r>
    </w:p>
    <w:p w14:paraId="54CA44B1" w14:textId="6AD0FE6F"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_Toc200621409 \h </w:instrText>
      </w:r>
      <w:r>
        <w:rPr>
          <w:noProof/>
        </w:rPr>
      </w:r>
      <w:r>
        <w:rPr>
          <w:noProof/>
        </w:rPr>
        <w:fldChar w:fldCharType="separate"/>
      </w:r>
      <w:r>
        <w:rPr>
          <w:noProof/>
        </w:rPr>
        <w:t>23</w:t>
      </w:r>
      <w:r>
        <w:rPr>
          <w:noProof/>
        </w:rPr>
        <w:fldChar w:fldCharType="end"/>
      </w:r>
    </w:p>
    <w:p w14:paraId="6EBA279E" w14:textId="64BA76A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_Toc200621410 \h </w:instrText>
      </w:r>
      <w:r>
        <w:rPr>
          <w:noProof/>
        </w:rPr>
      </w:r>
      <w:r>
        <w:rPr>
          <w:noProof/>
        </w:rPr>
        <w:fldChar w:fldCharType="separate"/>
      </w:r>
      <w:r>
        <w:rPr>
          <w:noProof/>
        </w:rPr>
        <w:t>23</w:t>
      </w:r>
      <w:r>
        <w:rPr>
          <w:noProof/>
        </w:rPr>
        <w:fldChar w:fldCharType="end"/>
      </w:r>
    </w:p>
    <w:p w14:paraId="768ED91F" w14:textId="0D29864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_Toc200621411 \h </w:instrText>
      </w:r>
      <w:r>
        <w:rPr>
          <w:noProof/>
        </w:rPr>
      </w:r>
      <w:r>
        <w:rPr>
          <w:noProof/>
        </w:rPr>
        <w:fldChar w:fldCharType="separate"/>
      </w:r>
      <w:r>
        <w:rPr>
          <w:noProof/>
        </w:rPr>
        <w:t>23</w:t>
      </w:r>
      <w:r>
        <w:rPr>
          <w:noProof/>
        </w:rPr>
        <w:fldChar w:fldCharType="end"/>
      </w:r>
    </w:p>
    <w:p w14:paraId="612C7CDC" w14:textId="25F25BC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_Toc200621412 \h </w:instrText>
      </w:r>
      <w:r>
        <w:rPr>
          <w:noProof/>
        </w:rPr>
      </w:r>
      <w:r>
        <w:rPr>
          <w:noProof/>
        </w:rPr>
        <w:fldChar w:fldCharType="separate"/>
      </w:r>
      <w:r>
        <w:rPr>
          <w:noProof/>
        </w:rPr>
        <w:t>23</w:t>
      </w:r>
      <w:r>
        <w:rPr>
          <w:noProof/>
        </w:rPr>
        <w:fldChar w:fldCharType="end"/>
      </w:r>
    </w:p>
    <w:p w14:paraId="02BEF4D8" w14:textId="39164D96"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_Toc200621413 \h </w:instrText>
      </w:r>
      <w:r>
        <w:rPr>
          <w:noProof/>
        </w:rPr>
      </w:r>
      <w:r>
        <w:rPr>
          <w:noProof/>
        </w:rPr>
        <w:fldChar w:fldCharType="separate"/>
      </w:r>
      <w:r>
        <w:rPr>
          <w:noProof/>
        </w:rPr>
        <w:t>23</w:t>
      </w:r>
      <w:r>
        <w:rPr>
          <w:noProof/>
        </w:rPr>
        <w:fldChar w:fldCharType="end"/>
      </w:r>
    </w:p>
    <w:p w14:paraId="72C3ABAD" w14:textId="4922596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_Toc200621414 \h </w:instrText>
      </w:r>
      <w:r>
        <w:rPr>
          <w:noProof/>
        </w:rPr>
      </w:r>
      <w:r>
        <w:rPr>
          <w:noProof/>
        </w:rPr>
        <w:fldChar w:fldCharType="separate"/>
      </w:r>
      <w:r>
        <w:rPr>
          <w:noProof/>
        </w:rPr>
        <w:t>23</w:t>
      </w:r>
      <w:r>
        <w:rPr>
          <w:noProof/>
        </w:rPr>
        <w:fldChar w:fldCharType="end"/>
      </w:r>
    </w:p>
    <w:p w14:paraId="579E084E" w14:textId="6BA528B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_Toc200621415 \h </w:instrText>
      </w:r>
      <w:r>
        <w:rPr>
          <w:noProof/>
        </w:rPr>
      </w:r>
      <w:r>
        <w:rPr>
          <w:noProof/>
        </w:rPr>
        <w:fldChar w:fldCharType="separate"/>
      </w:r>
      <w:r>
        <w:rPr>
          <w:noProof/>
        </w:rPr>
        <w:t>24</w:t>
      </w:r>
      <w:r>
        <w:rPr>
          <w:noProof/>
        </w:rPr>
        <w:fldChar w:fldCharType="end"/>
      </w:r>
    </w:p>
    <w:p w14:paraId="64B17DDD" w14:textId="0711B963"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_Toc200621416 \h </w:instrText>
      </w:r>
      <w:r>
        <w:rPr>
          <w:noProof/>
        </w:rPr>
      </w:r>
      <w:r>
        <w:rPr>
          <w:noProof/>
        </w:rPr>
        <w:fldChar w:fldCharType="separate"/>
      </w:r>
      <w:r>
        <w:rPr>
          <w:noProof/>
        </w:rPr>
        <w:t>24</w:t>
      </w:r>
      <w:r>
        <w:rPr>
          <w:noProof/>
        </w:rPr>
        <w:fldChar w:fldCharType="end"/>
      </w:r>
    </w:p>
    <w:p w14:paraId="083665D9" w14:textId="1A29B17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_Toc200621417 \h </w:instrText>
      </w:r>
      <w:r>
        <w:rPr>
          <w:noProof/>
        </w:rPr>
      </w:r>
      <w:r>
        <w:rPr>
          <w:noProof/>
        </w:rPr>
        <w:fldChar w:fldCharType="separate"/>
      </w:r>
      <w:r>
        <w:rPr>
          <w:noProof/>
        </w:rPr>
        <w:t>24</w:t>
      </w:r>
      <w:r>
        <w:rPr>
          <w:noProof/>
        </w:rPr>
        <w:fldChar w:fldCharType="end"/>
      </w:r>
    </w:p>
    <w:p w14:paraId="29EDF227" w14:textId="5760E81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_Toc200621418 \h </w:instrText>
      </w:r>
      <w:r>
        <w:rPr>
          <w:noProof/>
        </w:rPr>
      </w:r>
      <w:r>
        <w:rPr>
          <w:noProof/>
        </w:rPr>
        <w:fldChar w:fldCharType="separate"/>
      </w:r>
      <w:r>
        <w:rPr>
          <w:noProof/>
        </w:rPr>
        <w:t>24</w:t>
      </w:r>
      <w:r>
        <w:rPr>
          <w:noProof/>
        </w:rPr>
        <w:fldChar w:fldCharType="end"/>
      </w:r>
    </w:p>
    <w:p w14:paraId="286F7E1D" w14:textId="0F1F70D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_Toc200621419 \h </w:instrText>
      </w:r>
      <w:r>
        <w:rPr>
          <w:noProof/>
        </w:rPr>
      </w:r>
      <w:r>
        <w:rPr>
          <w:noProof/>
        </w:rPr>
        <w:fldChar w:fldCharType="separate"/>
      </w:r>
      <w:r>
        <w:rPr>
          <w:noProof/>
        </w:rPr>
        <w:t>24</w:t>
      </w:r>
      <w:r>
        <w:rPr>
          <w:noProof/>
        </w:rPr>
        <w:fldChar w:fldCharType="end"/>
      </w:r>
    </w:p>
    <w:p w14:paraId="5845DE00" w14:textId="3BD0930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_Toc200621420 \h </w:instrText>
      </w:r>
      <w:r>
        <w:rPr>
          <w:noProof/>
        </w:rPr>
      </w:r>
      <w:r>
        <w:rPr>
          <w:noProof/>
        </w:rPr>
        <w:fldChar w:fldCharType="separate"/>
      </w:r>
      <w:r>
        <w:rPr>
          <w:noProof/>
        </w:rPr>
        <w:t>25</w:t>
      </w:r>
      <w:r>
        <w:rPr>
          <w:noProof/>
        </w:rPr>
        <w:fldChar w:fldCharType="end"/>
      </w:r>
    </w:p>
    <w:p w14:paraId="0B627A13" w14:textId="5EE200B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_Toc200621421 \h </w:instrText>
      </w:r>
      <w:r>
        <w:rPr>
          <w:noProof/>
        </w:rPr>
      </w:r>
      <w:r>
        <w:rPr>
          <w:noProof/>
        </w:rPr>
        <w:fldChar w:fldCharType="separate"/>
      </w:r>
      <w:r>
        <w:rPr>
          <w:noProof/>
        </w:rPr>
        <w:t>25</w:t>
      </w:r>
      <w:r>
        <w:rPr>
          <w:noProof/>
        </w:rPr>
        <w:fldChar w:fldCharType="end"/>
      </w:r>
    </w:p>
    <w:p w14:paraId="5BF1D6BC" w14:textId="520A7F4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_Toc200621422 \h </w:instrText>
      </w:r>
      <w:r>
        <w:rPr>
          <w:noProof/>
        </w:rPr>
      </w:r>
      <w:r>
        <w:rPr>
          <w:noProof/>
        </w:rPr>
        <w:fldChar w:fldCharType="separate"/>
      </w:r>
      <w:r>
        <w:rPr>
          <w:noProof/>
        </w:rPr>
        <w:t>25</w:t>
      </w:r>
      <w:r>
        <w:rPr>
          <w:noProof/>
        </w:rPr>
        <w:fldChar w:fldCharType="end"/>
      </w:r>
    </w:p>
    <w:p w14:paraId="67C7CE19" w14:textId="3C405B1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_Toc200621423 \h </w:instrText>
      </w:r>
      <w:r>
        <w:rPr>
          <w:noProof/>
        </w:rPr>
      </w:r>
      <w:r>
        <w:rPr>
          <w:noProof/>
        </w:rPr>
        <w:fldChar w:fldCharType="separate"/>
      </w:r>
      <w:r>
        <w:rPr>
          <w:noProof/>
        </w:rPr>
        <w:t>25</w:t>
      </w:r>
      <w:r>
        <w:rPr>
          <w:noProof/>
        </w:rPr>
        <w:fldChar w:fldCharType="end"/>
      </w:r>
    </w:p>
    <w:p w14:paraId="773A932F" w14:textId="550DB53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_Toc200621424 \h </w:instrText>
      </w:r>
      <w:r>
        <w:rPr>
          <w:noProof/>
        </w:rPr>
      </w:r>
      <w:r>
        <w:rPr>
          <w:noProof/>
        </w:rPr>
        <w:fldChar w:fldCharType="separate"/>
      </w:r>
      <w:r>
        <w:rPr>
          <w:noProof/>
        </w:rPr>
        <w:t>25</w:t>
      </w:r>
      <w:r>
        <w:rPr>
          <w:noProof/>
        </w:rPr>
        <w:fldChar w:fldCharType="end"/>
      </w:r>
    </w:p>
    <w:p w14:paraId="1D2D66D1" w14:textId="571463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_Toc200621425 \h </w:instrText>
      </w:r>
      <w:r>
        <w:rPr>
          <w:noProof/>
        </w:rPr>
      </w:r>
      <w:r>
        <w:rPr>
          <w:noProof/>
        </w:rPr>
        <w:fldChar w:fldCharType="separate"/>
      </w:r>
      <w:r>
        <w:rPr>
          <w:noProof/>
        </w:rPr>
        <w:t>25</w:t>
      </w:r>
      <w:r>
        <w:rPr>
          <w:noProof/>
        </w:rPr>
        <w:fldChar w:fldCharType="end"/>
      </w:r>
    </w:p>
    <w:p w14:paraId="71CE1366" w14:textId="429B82F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_Toc200621426 \h </w:instrText>
      </w:r>
      <w:r>
        <w:rPr>
          <w:noProof/>
        </w:rPr>
      </w:r>
      <w:r>
        <w:rPr>
          <w:noProof/>
        </w:rPr>
        <w:fldChar w:fldCharType="separate"/>
      </w:r>
      <w:r>
        <w:rPr>
          <w:noProof/>
        </w:rPr>
        <w:t>26</w:t>
      </w:r>
      <w:r>
        <w:rPr>
          <w:noProof/>
        </w:rPr>
        <w:fldChar w:fldCharType="end"/>
      </w:r>
    </w:p>
    <w:p w14:paraId="09CB2818" w14:textId="1CD65DA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_Toc200621427 \h </w:instrText>
      </w:r>
      <w:r>
        <w:rPr>
          <w:noProof/>
        </w:rPr>
      </w:r>
      <w:r>
        <w:rPr>
          <w:noProof/>
        </w:rPr>
        <w:fldChar w:fldCharType="separate"/>
      </w:r>
      <w:r>
        <w:rPr>
          <w:noProof/>
        </w:rPr>
        <w:t>26</w:t>
      </w:r>
      <w:r>
        <w:rPr>
          <w:noProof/>
        </w:rPr>
        <w:fldChar w:fldCharType="end"/>
      </w:r>
    </w:p>
    <w:p w14:paraId="51CDD3E5" w14:textId="0FF5F2F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_Toc200621428 \h </w:instrText>
      </w:r>
      <w:r>
        <w:rPr>
          <w:noProof/>
        </w:rPr>
      </w:r>
      <w:r>
        <w:rPr>
          <w:noProof/>
        </w:rPr>
        <w:fldChar w:fldCharType="separate"/>
      </w:r>
      <w:r>
        <w:rPr>
          <w:noProof/>
        </w:rPr>
        <w:t>26</w:t>
      </w:r>
      <w:r>
        <w:rPr>
          <w:noProof/>
        </w:rPr>
        <w:fldChar w:fldCharType="end"/>
      </w:r>
    </w:p>
    <w:p w14:paraId="6046D45A" w14:textId="418C0CC2"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_Toc200621429 \h </w:instrText>
      </w:r>
      <w:r>
        <w:rPr>
          <w:noProof/>
        </w:rPr>
      </w:r>
      <w:r>
        <w:rPr>
          <w:noProof/>
        </w:rPr>
        <w:fldChar w:fldCharType="separate"/>
      </w:r>
      <w:r>
        <w:rPr>
          <w:noProof/>
        </w:rPr>
        <w:t>26</w:t>
      </w:r>
      <w:r>
        <w:rPr>
          <w:noProof/>
        </w:rPr>
        <w:fldChar w:fldCharType="end"/>
      </w:r>
    </w:p>
    <w:p w14:paraId="184D6A92" w14:textId="62D3995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_Toc200621430 \h </w:instrText>
      </w:r>
      <w:r>
        <w:rPr>
          <w:noProof/>
        </w:rPr>
      </w:r>
      <w:r>
        <w:rPr>
          <w:noProof/>
        </w:rPr>
        <w:fldChar w:fldCharType="separate"/>
      </w:r>
      <w:r>
        <w:rPr>
          <w:noProof/>
        </w:rPr>
        <w:t>26</w:t>
      </w:r>
      <w:r>
        <w:rPr>
          <w:noProof/>
        </w:rPr>
        <w:fldChar w:fldCharType="end"/>
      </w:r>
    </w:p>
    <w:p w14:paraId="6CFE2FC3" w14:textId="002EFF1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_Toc200621431 \h </w:instrText>
      </w:r>
      <w:r>
        <w:rPr>
          <w:noProof/>
        </w:rPr>
      </w:r>
      <w:r>
        <w:rPr>
          <w:noProof/>
        </w:rPr>
        <w:fldChar w:fldCharType="separate"/>
      </w:r>
      <w:r>
        <w:rPr>
          <w:noProof/>
        </w:rPr>
        <w:t>27</w:t>
      </w:r>
      <w:r>
        <w:rPr>
          <w:noProof/>
        </w:rPr>
        <w:fldChar w:fldCharType="end"/>
      </w:r>
    </w:p>
    <w:p w14:paraId="6E7B4C0A" w14:textId="66825CE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_Toc200621432 \h </w:instrText>
      </w:r>
      <w:r>
        <w:rPr>
          <w:noProof/>
        </w:rPr>
      </w:r>
      <w:r>
        <w:rPr>
          <w:noProof/>
        </w:rPr>
        <w:fldChar w:fldCharType="separate"/>
      </w:r>
      <w:r>
        <w:rPr>
          <w:noProof/>
        </w:rPr>
        <w:t>27</w:t>
      </w:r>
      <w:r>
        <w:rPr>
          <w:noProof/>
        </w:rPr>
        <w:fldChar w:fldCharType="end"/>
      </w:r>
    </w:p>
    <w:p w14:paraId="0B2113BF" w14:textId="59000CD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_Toc200621433 \h </w:instrText>
      </w:r>
      <w:r>
        <w:rPr>
          <w:noProof/>
        </w:rPr>
      </w:r>
      <w:r>
        <w:rPr>
          <w:noProof/>
        </w:rPr>
        <w:fldChar w:fldCharType="separate"/>
      </w:r>
      <w:r>
        <w:rPr>
          <w:noProof/>
        </w:rPr>
        <w:t>27</w:t>
      </w:r>
      <w:r>
        <w:rPr>
          <w:noProof/>
        </w:rPr>
        <w:fldChar w:fldCharType="end"/>
      </w:r>
    </w:p>
    <w:p w14:paraId="0EFF4076" w14:textId="7617826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_Toc200621434 \h </w:instrText>
      </w:r>
      <w:r>
        <w:rPr>
          <w:noProof/>
        </w:rPr>
      </w:r>
      <w:r>
        <w:rPr>
          <w:noProof/>
        </w:rPr>
        <w:fldChar w:fldCharType="separate"/>
      </w:r>
      <w:r>
        <w:rPr>
          <w:noProof/>
        </w:rPr>
        <w:t>27</w:t>
      </w:r>
      <w:r>
        <w:rPr>
          <w:noProof/>
        </w:rPr>
        <w:fldChar w:fldCharType="end"/>
      </w:r>
    </w:p>
    <w:p w14:paraId="71589993" w14:textId="769B251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_Toc200621435 \h </w:instrText>
      </w:r>
      <w:r>
        <w:rPr>
          <w:noProof/>
        </w:rPr>
      </w:r>
      <w:r>
        <w:rPr>
          <w:noProof/>
        </w:rPr>
        <w:fldChar w:fldCharType="separate"/>
      </w:r>
      <w:r>
        <w:rPr>
          <w:noProof/>
        </w:rPr>
        <w:t>28</w:t>
      </w:r>
      <w:r>
        <w:rPr>
          <w:noProof/>
        </w:rPr>
        <w:fldChar w:fldCharType="end"/>
      </w:r>
    </w:p>
    <w:p w14:paraId="6F088AC5" w14:textId="78DFB2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_Toc200621436 \h </w:instrText>
      </w:r>
      <w:r>
        <w:rPr>
          <w:noProof/>
        </w:rPr>
      </w:r>
      <w:r>
        <w:rPr>
          <w:noProof/>
        </w:rPr>
        <w:fldChar w:fldCharType="separate"/>
      </w:r>
      <w:r>
        <w:rPr>
          <w:noProof/>
        </w:rPr>
        <w:t>28</w:t>
      </w:r>
      <w:r>
        <w:rPr>
          <w:noProof/>
        </w:rPr>
        <w:fldChar w:fldCharType="end"/>
      </w:r>
    </w:p>
    <w:p w14:paraId="35C096D6" w14:textId="3C3D32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_Toc200621437 \h </w:instrText>
      </w:r>
      <w:r>
        <w:rPr>
          <w:noProof/>
        </w:rPr>
      </w:r>
      <w:r>
        <w:rPr>
          <w:noProof/>
        </w:rPr>
        <w:fldChar w:fldCharType="separate"/>
      </w:r>
      <w:r>
        <w:rPr>
          <w:noProof/>
        </w:rPr>
        <w:t>28</w:t>
      </w:r>
      <w:r>
        <w:rPr>
          <w:noProof/>
        </w:rPr>
        <w:fldChar w:fldCharType="end"/>
      </w:r>
    </w:p>
    <w:p w14:paraId="38675F8B" w14:textId="4444AAF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_Toc200621438 \h </w:instrText>
      </w:r>
      <w:r>
        <w:rPr>
          <w:noProof/>
        </w:rPr>
      </w:r>
      <w:r>
        <w:rPr>
          <w:noProof/>
        </w:rPr>
        <w:fldChar w:fldCharType="separate"/>
      </w:r>
      <w:r>
        <w:rPr>
          <w:noProof/>
        </w:rPr>
        <w:t>29</w:t>
      </w:r>
      <w:r>
        <w:rPr>
          <w:noProof/>
        </w:rPr>
        <w:fldChar w:fldCharType="end"/>
      </w:r>
    </w:p>
    <w:p w14:paraId="70C91C21" w14:textId="3ECE969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_Toc200621439 \h </w:instrText>
      </w:r>
      <w:r>
        <w:rPr>
          <w:noProof/>
        </w:rPr>
      </w:r>
      <w:r>
        <w:rPr>
          <w:noProof/>
        </w:rPr>
        <w:fldChar w:fldCharType="separate"/>
      </w:r>
      <w:r>
        <w:rPr>
          <w:noProof/>
        </w:rPr>
        <w:t>30</w:t>
      </w:r>
      <w:r>
        <w:rPr>
          <w:noProof/>
        </w:rPr>
        <w:fldChar w:fldCharType="end"/>
      </w:r>
    </w:p>
    <w:p w14:paraId="6E490683" w14:textId="616C77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_Toc200621440 \h </w:instrText>
      </w:r>
      <w:r>
        <w:rPr>
          <w:noProof/>
        </w:rPr>
      </w:r>
      <w:r>
        <w:rPr>
          <w:noProof/>
        </w:rPr>
        <w:fldChar w:fldCharType="separate"/>
      </w:r>
      <w:r>
        <w:rPr>
          <w:noProof/>
        </w:rPr>
        <w:t>30</w:t>
      </w:r>
      <w:r>
        <w:rPr>
          <w:noProof/>
        </w:rPr>
        <w:fldChar w:fldCharType="end"/>
      </w:r>
    </w:p>
    <w:p w14:paraId="028BB86B" w14:textId="52E9CF8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_Toc200621441 \h </w:instrText>
      </w:r>
      <w:r>
        <w:rPr>
          <w:noProof/>
        </w:rPr>
      </w:r>
      <w:r>
        <w:rPr>
          <w:noProof/>
        </w:rPr>
        <w:fldChar w:fldCharType="separate"/>
      </w:r>
      <w:r>
        <w:rPr>
          <w:noProof/>
        </w:rPr>
        <w:t>31</w:t>
      </w:r>
      <w:r>
        <w:rPr>
          <w:noProof/>
        </w:rPr>
        <w:fldChar w:fldCharType="end"/>
      </w:r>
    </w:p>
    <w:p w14:paraId="452E98D8" w14:textId="68CCD91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_Toc200621442 \h </w:instrText>
      </w:r>
      <w:r>
        <w:rPr>
          <w:noProof/>
        </w:rPr>
      </w:r>
      <w:r>
        <w:rPr>
          <w:noProof/>
        </w:rPr>
        <w:fldChar w:fldCharType="separate"/>
      </w:r>
      <w:r>
        <w:rPr>
          <w:noProof/>
        </w:rPr>
        <w:t>31</w:t>
      </w:r>
      <w:r>
        <w:rPr>
          <w:noProof/>
        </w:rPr>
        <w:fldChar w:fldCharType="end"/>
      </w:r>
    </w:p>
    <w:p w14:paraId="27AA6440" w14:textId="7578C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_Toc200621443 \h </w:instrText>
      </w:r>
      <w:r>
        <w:rPr>
          <w:noProof/>
        </w:rPr>
      </w:r>
      <w:r>
        <w:rPr>
          <w:noProof/>
        </w:rPr>
        <w:fldChar w:fldCharType="separate"/>
      </w:r>
      <w:r>
        <w:rPr>
          <w:noProof/>
        </w:rPr>
        <w:t>32</w:t>
      </w:r>
      <w:r>
        <w:rPr>
          <w:noProof/>
        </w:rPr>
        <w:fldChar w:fldCharType="end"/>
      </w:r>
    </w:p>
    <w:p w14:paraId="4ED4A432" w14:textId="453EC7E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_Toc200621444 \h </w:instrText>
      </w:r>
      <w:r>
        <w:rPr>
          <w:noProof/>
        </w:rPr>
      </w:r>
      <w:r>
        <w:rPr>
          <w:noProof/>
        </w:rPr>
        <w:fldChar w:fldCharType="separate"/>
      </w:r>
      <w:r>
        <w:rPr>
          <w:noProof/>
        </w:rPr>
        <w:t>32</w:t>
      </w:r>
      <w:r>
        <w:rPr>
          <w:noProof/>
        </w:rPr>
        <w:fldChar w:fldCharType="end"/>
      </w:r>
    </w:p>
    <w:p w14:paraId="4EABEDCD" w14:textId="46C77BC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_Toc200621445 \h </w:instrText>
      </w:r>
      <w:r>
        <w:rPr>
          <w:noProof/>
        </w:rPr>
      </w:r>
      <w:r>
        <w:rPr>
          <w:noProof/>
        </w:rPr>
        <w:fldChar w:fldCharType="separate"/>
      </w:r>
      <w:r>
        <w:rPr>
          <w:noProof/>
        </w:rPr>
        <w:t>32</w:t>
      </w:r>
      <w:r>
        <w:rPr>
          <w:noProof/>
        </w:rPr>
        <w:fldChar w:fldCharType="end"/>
      </w:r>
    </w:p>
    <w:p w14:paraId="34CEB0EF" w14:textId="39C2648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_Toc200621446 \h </w:instrText>
      </w:r>
      <w:r>
        <w:rPr>
          <w:noProof/>
        </w:rPr>
      </w:r>
      <w:r>
        <w:rPr>
          <w:noProof/>
        </w:rPr>
        <w:fldChar w:fldCharType="separate"/>
      </w:r>
      <w:r>
        <w:rPr>
          <w:noProof/>
        </w:rPr>
        <w:t>32</w:t>
      </w:r>
      <w:r>
        <w:rPr>
          <w:noProof/>
        </w:rPr>
        <w:fldChar w:fldCharType="end"/>
      </w:r>
    </w:p>
    <w:p w14:paraId="78668408" w14:textId="0FE7DAD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B17CC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_Toc200621447 \h </w:instrText>
      </w:r>
      <w:r>
        <w:rPr>
          <w:noProof/>
        </w:rPr>
      </w:r>
      <w:r>
        <w:rPr>
          <w:noProof/>
        </w:rPr>
        <w:fldChar w:fldCharType="separate"/>
      </w:r>
      <w:r>
        <w:rPr>
          <w:noProof/>
        </w:rPr>
        <w:t>32</w:t>
      </w:r>
      <w:r>
        <w:rPr>
          <w:noProof/>
        </w:rPr>
        <w:fldChar w:fldCharType="end"/>
      </w:r>
    </w:p>
    <w:p w14:paraId="0FE4247D" w14:textId="3AF37E9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_Toc200621448 \h </w:instrText>
      </w:r>
      <w:r>
        <w:rPr>
          <w:noProof/>
        </w:rPr>
      </w:r>
      <w:r>
        <w:rPr>
          <w:noProof/>
        </w:rPr>
        <w:fldChar w:fldCharType="separate"/>
      </w:r>
      <w:r>
        <w:rPr>
          <w:noProof/>
        </w:rPr>
        <w:t>32</w:t>
      </w:r>
      <w:r>
        <w:rPr>
          <w:noProof/>
        </w:rPr>
        <w:fldChar w:fldCharType="end"/>
      </w:r>
    </w:p>
    <w:p w14:paraId="3E58935F" w14:textId="62DFC742"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_Toc200621449 \h </w:instrText>
      </w:r>
      <w:r>
        <w:rPr>
          <w:noProof/>
        </w:rPr>
      </w:r>
      <w:r>
        <w:rPr>
          <w:noProof/>
        </w:rPr>
        <w:fldChar w:fldCharType="separate"/>
      </w:r>
      <w:r>
        <w:rPr>
          <w:noProof/>
        </w:rPr>
        <w:t>32</w:t>
      </w:r>
      <w:r>
        <w:rPr>
          <w:noProof/>
        </w:rPr>
        <w:fldChar w:fldCharType="end"/>
      </w:r>
    </w:p>
    <w:p w14:paraId="671A73AF" w14:textId="19FDC01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_Toc200621450 \h </w:instrText>
      </w:r>
      <w:r>
        <w:rPr>
          <w:noProof/>
        </w:rPr>
      </w:r>
      <w:r>
        <w:rPr>
          <w:noProof/>
        </w:rPr>
        <w:fldChar w:fldCharType="separate"/>
      </w:r>
      <w:r>
        <w:rPr>
          <w:noProof/>
        </w:rPr>
        <w:t>33</w:t>
      </w:r>
      <w:r>
        <w:rPr>
          <w:noProof/>
        </w:rPr>
        <w:fldChar w:fldCharType="end"/>
      </w:r>
    </w:p>
    <w:p w14:paraId="7CD4E80C" w14:textId="5034FF5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_Toc200621451 \h </w:instrText>
      </w:r>
      <w:r>
        <w:rPr>
          <w:noProof/>
        </w:rPr>
      </w:r>
      <w:r>
        <w:rPr>
          <w:noProof/>
        </w:rPr>
        <w:fldChar w:fldCharType="separate"/>
      </w:r>
      <w:r>
        <w:rPr>
          <w:noProof/>
        </w:rPr>
        <w:t>33</w:t>
      </w:r>
      <w:r>
        <w:rPr>
          <w:noProof/>
        </w:rPr>
        <w:fldChar w:fldCharType="end"/>
      </w:r>
    </w:p>
    <w:p w14:paraId="0ED70EA5" w14:textId="23094C1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_Toc200621452 \h </w:instrText>
      </w:r>
      <w:r>
        <w:rPr>
          <w:noProof/>
        </w:rPr>
      </w:r>
      <w:r>
        <w:rPr>
          <w:noProof/>
        </w:rPr>
        <w:fldChar w:fldCharType="separate"/>
      </w:r>
      <w:r>
        <w:rPr>
          <w:noProof/>
        </w:rPr>
        <w:t>33</w:t>
      </w:r>
      <w:r>
        <w:rPr>
          <w:noProof/>
        </w:rPr>
        <w:fldChar w:fldCharType="end"/>
      </w:r>
    </w:p>
    <w:p w14:paraId="6B599433" w14:textId="05ECBD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_Toc200621453 \h </w:instrText>
      </w:r>
      <w:r>
        <w:rPr>
          <w:noProof/>
        </w:rPr>
      </w:r>
      <w:r>
        <w:rPr>
          <w:noProof/>
        </w:rPr>
        <w:fldChar w:fldCharType="separate"/>
      </w:r>
      <w:r>
        <w:rPr>
          <w:noProof/>
        </w:rPr>
        <w:t>33</w:t>
      </w:r>
      <w:r>
        <w:rPr>
          <w:noProof/>
        </w:rPr>
        <w:fldChar w:fldCharType="end"/>
      </w:r>
    </w:p>
    <w:p w14:paraId="66975492" w14:textId="0B07CC0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_Toc200621454 \h </w:instrText>
      </w:r>
      <w:r>
        <w:rPr>
          <w:noProof/>
        </w:rPr>
      </w:r>
      <w:r>
        <w:rPr>
          <w:noProof/>
        </w:rPr>
        <w:fldChar w:fldCharType="separate"/>
      </w:r>
      <w:r>
        <w:rPr>
          <w:noProof/>
        </w:rPr>
        <w:t>33</w:t>
      </w:r>
      <w:r>
        <w:rPr>
          <w:noProof/>
        </w:rPr>
        <w:fldChar w:fldCharType="end"/>
      </w:r>
    </w:p>
    <w:p w14:paraId="5694628B" w14:textId="69A4EE3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33</w:t>
      </w:r>
      <w:r>
        <w:rPr>
          <w:noProof/>
        </w:rPr>
        <w:fldChar w:fldCharType="end"/>
      </w:r>
    </w:p>
    <w:p w14:paraId="159551DB" w14:textId="2A41607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33</w:t>
      </w:r>
      <w:r>
        <w:rPr>
          <w:noProof/>
        </w:rPr>
        <w:fldChar w:fldCharType="end"/>
      </w:r>
    </w:p>
    <w:p w14:paraId="1C71EC7E" w14:textId="0D68D52D"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35</w:t>
      </w:r>
      <w:r>
        <w:rPr>
          <w:noProof/>
        </w:rPr>
        <w:fldChar w:fldCharType="end"/>
      </w:r>
    </w:p>
    <w:p w14:paraId="598A5E83" w14:textId="3680510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35</w:t>
      </w:r>
      <w:r>
        <w:rPr>
          <w:noProof/>
        </w:rPr>
        <w:fldChar w:fldCharType="end"/>
      </w:r>
    </w:p>
    <w:p w14:paraId="2C589F08" w14:textId="45F52B3D"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35</w:t>
      </w:r>
      <w:r>
        <w:rPr>
          <w:noProof/>
        </w:rPr>
        <w:fldChar w:fldCharType="end"/>
      </w:r>
    </w:p>
    <w:p w14:paraId="5ED9CEC5" w14:textId="2F390AEB"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39</w:t>
      </w:r>
      <w:r>
        <w:rPr>
          <w:noProof/>
        </w:rPr>
        <w:fldChar w:fldCharType="end"/>
      </w:r>
    </w:p>
    <w:p w14:paraId="64DE45BD" w14:textId="2C563188"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43</w:t>
      </w:r>
      <w:r>
        <w:rPr>
          <w:noProof/>
        </w:rPr>
        <w:fldChar w:fldCharType="end"/>
      </w:r>
    </w:p>
    <w:p w14:paraId="79B6A06A" w14:textId="3E264C43"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0062134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0062134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0062134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Heading1"/>
      </w:pPr>
      <w:bookmarkStart w:id="24" w:name="_Toc510696580"/>
      <w:bookmarkStart w:id="25" w:name="_Toc35971372"/>
      <w:bookmarkStart w:id="26" w:name="_Toc200621345"/>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00621346"/>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30" w:name="_Toc510696582"/>
      <w:bookmarkStart w:id="31" w:name="_Toc35971374"/>
      <w:bookmarkStart w:id="32" w:name="_Toc200621347"/>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00621348"/>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6" w:name="_Toc510696584"/>
      <w:bookmarkStart w:id="37" w:name="_Toc35971376"/>
      <w:bookmarkStart w:id="38" w:name="_Toc200621349"/>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85pt;height:65.1pt" o:ole="">
            <v:imagedata r:id="rId13" o:title=""/>
          </v:shape>
          <o:OLEObject Type="Embed" ProgID="Visio.Drawing.11" ShapeID="_x0000_i1027" DrawAspect="Content" ObjectID="_181123415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40" w:name="_Toc35971377"/>
      <w:bookmarkStart w:id="41" w:name="_Toc510696585"/>
      <w:bookmarkStart w:id="42" w:name="_Toc20062135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0062135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4" w:name="_Toc35971385"/>
      <w:bookmarkStart w:id="45" w:name="_Toc510696593"/>
      <w:bookmarkStart w:id="46" w:name="_Toc200621352"/>
      <w:r w:rsidRPr="009E4880">
        <w:t>5.2</w:t>
      </w:r>
      <w:r w:rsidRPr="009E4880">
        <w:tab/>
        <w:t>Nimsas_SessionEventControl Service</w:t>
      </w:r>
      <w:bookmarkEnd w:id="46"/>
    </w:p>
    <w:p w14:paraId="5B439F0E" w14:textId="77777777" w:rsidR="009E4880" w:rsidRPr="009E4880" w:rsidRDefault="009E4880" w:rsidP="007C500A">
      <w:pPr>
        <w:pStyle w:val="Heading3"/>
      </w:pPr>
      <w:bookmarkStart w:id="47" w:name="_Toc200621353"/>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8" w:name="_Toc200621354"/>
      <w:r w:rsidRPr="009E4880">
        <w:t>5.2.2</w:t>
      </w:r>
      <w:r w:rsidRPr="009E4880">
        <w:tab/>
        <w:t>Service Operations</w:t>
      </w:r>
      <w:bookmarkEnd w:id="48"/>
    </w:p>
    <w:p w14:paraId="54469F35" w14:textId="77777777" w:rsidR="009E4880" w:rsidRPr="009E4880" w:rsidRDefault="009E4880" w:rsidP="007C500A">
      <w:pPr>
        <w:pStyle w:val="Heading4"/>
      </w:pPr>
      <w:bookmarkStart w:id="49" w:name="_Toc200621355"/>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1" w:name="_Toc200621356"/>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2" w:name="_Toc200621357"/>
      <w:bookmarkEnd w:id="50"/>
      <w:r w:rsidRPr="009E4880">
        <w:t>5.2.2.2</w:t>
      </w:r>
      <w:r w:rsidRPr="009E4880">
        <w:tab/>
        <w:t>Notify</w:t>
      </w:r>
      <w:bookmarkEnd w:id="52"/>
    </w:p>
    <w:p w14:paraId="55C426AB" w14:textId="77777777" w:rsidR="009E4880" w:rsidRPr="009E4880" w:rsidRDefault="009E4880" w:rsidP="007C500A">
      <w:pPr>
        <w:pStyle w:val="Heading5"/>
      </w:pPr>
      <w:bookmarkStart w:id="53" w:name="_Toc200621358"/>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4" w:name="_Toc35971387"/>
      <w:bookmarkStart w:id="55" w:name="_Toc510696595"/>
      <w:bookmarkStart w:id="56" w:name="_Toc200621359"/>
      <w:bookmarkEnd w:id="44"/>
      <w:bookmarkEnd w:id="45"/>
      <w:r w:rsidRPr="00B910B8">
        <w:t>5.2.2.2.2</w:t>
      </w:r>
      <w:r w:rsidRPr="00B910B8">
        <w:tab/>
        <w:t>Notification for Session Event</w:t>
      </w:r>
      <w:bookmarkEnd w:id="56"/>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2pt;height:105.4pt" o:ole="">
            <v:imagedata r:id="rId15" o:title=""/>
          </v:shape>
          <o:OLEObject Type="Embed" ProgID="Visio.Drawing.15" ShapeID="_x0000_i1028" DrawAspect="Content" ObjectID="_181123415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7" w:name="_Toc200621360"/>
      <w:bookmarkEnd w:id="54"/>
      <w:bookmarkEnd w:id="55"/>
      <w:r w:rsidRPr="00577A16">
        <w:lastRenderedPageBreak/>
        <w:t>5.3</w:t>
      </w:r>
      <w:r w:rsidRPr="00577A16">
        <w:tab/>
        <w:t>Nimsas_MediaControl Service</w:t>
      </w:r>
      <w:bookmarkEnd w:id="57"/>
    </w:p>
    <w:p w14:paraId="34B073A6" w14:textId="77777777" w:rsidR="00577A16" w:rsidRPr="00577A16" w:rsidRDefault="00577A16" w:rsidP="007C500A">
      <w:pPr>
        <w:pStyle w:val="Heading3"/>
      </w:pPr>
      <w:bookmarkStart w:id="58" w:name="_Toc200621361"/>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9" w:name="_Toc200621362"/>
      <w:r w:rsidRPr="00577A16">
        <w:t>5.3.2</w:t>
      </w:r>
      <w:r w:rsidRPr="00577A16">
        <w:tab/>
        <w:t>Service Operations</w:t>
      </w:r>
      <w:bookmarkEnd w:id="59"/>
    </w:p>
    <w:p w14:paraId="6175CC75" w14:textId="77777777" w:rsidR="00577A16" w:rsidRPr="00577A16" w:rsidRDefault="00577A16" w:rsidP="007C500A">
      <w:pPr>
        <w:pStyle w:val="Heading4"/>
      </w:pPr>
      <w:bookmarkStart w:id="60" w:name="_Toc200621363"/>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Heading4"/>
      </w:pPr>
      <w:bookmarkStart w:id="62" w:name="_Toc200621364"/>
      <w:r w:rsidRPr="00577A16">
        <w:t>5.3.2.2</w:t>
      </w:r>
      <w:r w:rsidRPr="00577A16">
        <w:tab/>
        <w:t>MediaInstruction</w:t>
      </w:r>
      <w:bookmarkEnd w:id="62"/>
    </w:p>
    <w:p w14:paraId="55A4BD13" w14:textId="77777777" w:rsidR="00577A16" w:rsidRPr="00577A16" w:rsidRDefault="00577A16" w:rsidP="007C500A">
      <w:pPr>
        <w:pStyle w:val="Heading5"/>
      </w:pPr>
      <w:bookmarkStart w:id="63" w:name="_Toc200621365"/>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4" w:name="_Toc200621366"/>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81123415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5" w:name="_Toc35971389"/>
      <w:bookmarkStart w:id="66" w:name="_Toc510696597"/>
      <w:bookmarkStart w:id="67" w:name="_Toc200621367"/>
      <w:r>
        <w:t>6</w:t>
      </w:r>
      <w:r>
        <w:tab/>
        <w:t>API Definitions</w:t>
      </w:r>
      <w:bookmarkEnd w:id="65"/>
      <w:bookmarkEnd w:id="66"/>
      <w:bookmarkEnd w:id="67"/>
    </w:p>
    <w:p w14:paraId="6665A387" w14:textId="77777777" w:rsidR="00241C78" w:rsidRPr="00241C78" w:rsidRDefault="00241C78" w:rsidP="007C500A">
      <w:pPr>
        <w:pStyle w:val="Heading2"/>
      </w:pPr>
      <w:bookmarkStart w:id="68" w:name="_Toc82676355"/>
      <w:bookmarkStart w:id="69" w:name="_Toc130836126"/>
      <w:bookmarkStart w:id="70" w:name="_Toc35971398"/>
      <w:bookmarkStart w:id="71" w:name="_Toc510696607"/>
      <w:bookmarkStart w:id="72" w:name="_Toc200621368"/>
      <w:r w:rsidRPr="00241C78">
        <w:t>6.1</w:t>
      </w:r>
      <w:r w:rsidRPr="00241C78">
        <w:tab/>
        <w:t>Nimsas_SessionEventControl Service API</w:t>
      </w:r>
      <w:bookmarkEnd w:id="68"/>
      <w:bookmarkEnd w:id="69"/>
      <w:bookmarkEnd w:id="72"/>
    </w:p>
    <w:p w14:paraId="643F5612" w14:textId="77777777" w:rsidR="00241C78" w:rsidRPr="00241C78" w:rsidRDefault="00241C78" w:rsidP="007C500A">
      <w:pPr>
        <w:pStyle w:val="Heading3"/>
      </w:pPr>
      <w:bookmarkStart w:id="73" w:name="_Toc82676356"/>
      <w:bookmarkStart w:id="74" w:name="_Toc130836127"/>
      <w:bookmarkStart w:id="75" w:name="_Toc200621369"/>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6" w:name="_Toc82676357"/>
      <w:bookmarkStart w:id="77" w:name="_Toc130836128"/>
      <w:bookmarkStart w:id="78" w:name="_Toc200621370"/>
      <w:r w:rsidRPr="00241C78">
        <w:t>6.1.2</w:t>
      </w:r>
      <w:r w:rsidRPr="00241C78">
        <w:tab/>
        <w:t>Usage of HTTP</w:t>
      </w:r>
      <w:bookmarkEnd w:id="76"/>
      <w:bookmarkEnd w:id="77"/>
      <w:bookmarkEnd w:id="78"/>
    </w:p>
    <w:p w14:paraId="3D2DC3C3" w14:textId="77777777" w:rsidR="00241C78" w:rsidRPr="00241C78" w:rsidRDefault="00241C78" w:rsidP="007C500A">
      <w:pPr>
        <w:pStyle w:val="Heading4"/>
      </w:pPr>
      <w:bookmarkStart w:id="79" w:name="_Toc82676358"/>
      <w:bookmarkStart w:id="80" w:name="_Toc130836129"/>
      <w:bookmarkStart w:id="81" w:name="_Toc200621371"/>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2" w:name="_Toc82676359"/>
      <w:bookmarkStart w:id="83" w:name="_Toc130836130"/>
      <w:bookmarkStart w:id="84" w:name="_Toc200621372"/>
      <w:r w:rsidRPr="00241C78">
        <w:t>6.1.2.2</w:t>
      </w:r>
      <w:r w:rsidRPr="00241C78">
        <w:tab/>
        <w:t>HTTP standard headers</w:t>
      </w:r>
      <w:bookmarkEnd w:id="82"/>
      <w:bookmarkEnd w:id="83"/>
      <w:bookmarkEnd w:id="84"/>
    </w:p>
    <w:p w14:paraId="4B7C5CCD" w14:textId="77777777" w:rsidR="00241C78" w:rsidRPr="00241C78" w:rsidRDefault="00241C78" w:rsidP="007C500A">
      <w:pPr>
        <w:pStyle w:val="Heading5"/>
      </w:pPr>
      <w:bookmarkStart w:id="85" w:name="_Toc82676360"/>
      <w:bookmarkStart w:id="86" w:name="_Toc130836131"/>
      <w:bookmarkStart w:id="87" w:name="_Toc200621373"/>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8" w:name="_Toc82676361"/>
      <w:bookmarkStart w:id="89" w:name="_Toc130836132"/>
      <w:bookmarkStart w:id="90" w:name="_Toc200621374"/>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1" w:name="_Toc82676362"/>
      <w:bookmarkStart w:id="92" w:name="_Toc130836133"/>
      <w:bookmarkStart w:id="93" w:name="_Toc200621375"/>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4" w:name="_Toc200621376"/>
      <w:r>
        <w:t>6.1.3</w:t>
      </w:r>
      <w:r>
        <w:tab/>
        <w:t>Resources</w:t>
      </w:r>
      <w:bookmarkEnd w:id="70"/>
      <w:bookmarkEnd w:id="71"/>
      <w:bookmarkEnd w:id="94"/>
    </w:p>
    <w:p w14:paraId="29CC1792" w14:textId="77777777" w:rsidR="007B3457" w:rsidRDefault="00000000">
      <w:pPr>
        <w:pStyle w:val="Heading4"/>
      </w:pPr>
      <w:bookmarkStart w:id="95" w:name="_Toc510696608"/>
      <w:bookmarkStart w:id="96" w:name="_Toc35971399"/>
      <w:bookmarkStart w:id="97" w:name="_Toc510696609"/>
      <w:bookmarkStart w:id="98" w:name="_Toc35971400"/>
      <w:bookmarkStart w:id="99" w:name="_Toc200621377"/>
      <w:r>
        <w:t>6.1.3.1</w:t>
      </w:r>
      <w:r>
        <w:tab/>
        <w:t>Overview</w:t>
      </w:r>
      <w:bookmarkEnd w:id="95"/>
      <w:bookmarkEnd w:id="96"/>
      <w:bookmarkEnd w:id="99"/>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8pt;height:95.05pt" o:ole="">
            <v:imagedata r:id="rId19" o:title=""/>
          </v:shape>
          <o:OLEObject Type="Embed" ProgID="Visio.Drawing.15" ShapeID="_x0000_i1030" DrawAspect="Content" ObjectID="_1811234153"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00" w:name="_Toc510696610"/>
      <w:bookmarkStart w:id="101" w:name="_Toc35971401"/>
      <w:bookmarkStart w:id="102" w:name="_Toc200621378"/>
      <w:bookmarkEnd w:id="97"/>
      <w:bookmarkEnd w:id="98"/>
      <w:r w:rsidRPr="00B910B8">
        <w:lastRenderedPageBreak/>
        <w:t>6.1.3.2</w:t>
      </w:r>
      <w:r w:rsidRPr="00B910B8">
        <w:tab/>
        <w:t>Resource: Session Event Subscriptions</w:t>
      </w:r>
      <w:bookmarkEnd w:id="102"/>
    </w:p>
    <w:p w14:paraId="3E133B16" w14:textId="77777777" w:rsidR="007B3457" w:rsidRDefault="00000000">
      <w:pPr>
        <w:pStyle w:val="Heading5"/>
      </w:pPr>
      <w:bookmarkStart w:id="103" w:name="_Toc200621379"/>
      <w:r>
        <w:t>6.1.3.2.1</w:t>
      </w:r>
      <w:r>
        <w:tab/>
        <w:t>Description</w:t>
      </w:r>
      <w:bookmarkEnd w:id="100"/>
      <w:bookmarkEnd w:id="101"/>
      <w:bookmarkEnd w:id="103"/>
    </w:p>
    <w:p w14:paraId="4AAC1B7D" w14:textId="77777777" w:rsidR="007B3457" w:rsidRDefault="00000000">
      <w:pPr>
        <w:pStyle w:val="Heading5"/>
      </w:pPr>
      <w:bookmarkStart w:id="104" w:name="_Toc35971402"/>
      <w:bookmarkStart w:id="105" w:name="_Toc35971403"/>
      <w:bookmarkStart w:id="106" w:name="_Toc510696612"/>
      <w:bookmarkStart w:id="107" w:name="_Toc200621380"/>
      <w:r>
        <w:t>6.1.3.2.2</w:t>
      </w:r>
      <w:r>
        <w:tab/>
        <w:t>Resource Definition</w:t>
      </w:r>
      <w:bookmarkEnd w:id="104"/>
      <w:bookmarkEnd w:id="107"/>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8" w:name="_Toc200621381"/>
      <w:r>
        <w:t>6.1.3.2.3</w:t>
      </w:r>
      <w:r>
        <w:tab/>
        <w:t>Resource Standard Methods</w:t>
      </w:r>
      <w:bookmarkEnd w:id="105"/>
      <w:bookmarkEnd w:id="106"/>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Heading5"/>
      </w:pPr>
      <w:bookmarkStart w:id="113" w:name="_Toc35971406"/>
      <w:bookmarkStart w:id="114" w:name="_Toc510696615"/>
      <w:bookmarkStart w:id="115" w:name="_Toc200621382"/>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Heading3"/>
      </w:pPr>
      <w:bookmarkStart w:id="116" w:name="_Toc510696622"/>
      <w:bookmarkStart w:id="117" w:name="_Toc35971413"/>
      <w:bookmarkStart w:id="118" w:name="_Toc200621383"/>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Heading3"/>
      </w:pPr>
      <w:bookmarkStart w:id="121" w:name="_Toc35971419"/>
      <w:bookmarkStart w:id="122" w:name="_Toc510696628"/>
      <w:bookmarkStart w:id="123" w:name="_Toc200621384"/>
      <w:bookmarkEnd w:id="119"/>
      <w:bookmarkEnd w:id="120"/>
      <w:r>
        <w:t>6.1.5</w:t>
      </w:r>
      <w:r>
        <w:tab/>
        <w:t>Notifications</w:t>
      </w:r>
      <w:bookmarkEnd w:id="121"/>
      <w:bookmarkEnd w:id="122"/>
      <w:bookmarkEnd w:id="123"/>
    </w:p>
    <w:p w14:paraId="0E2E9987" w14:textId="77777777" w:rsidR="007B3457" w:rsidRDefault="00000000">
      <w:pPr>
        <w:pStyle w:val="Heading4"/>
      </w:pPr>
      <w:bookmarkStart w:id="124" w:name="_Toc510696629"/>
      <w:bookmarkStart w:id="125" w:name="_Toc35971420"/>
      <w:bookmarkStart w:id="126" w:name="_Toc200621385"/>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9" w:name="_Toc35971421"/>
      <w:bookmarkStart w:id="130" w:name="_Toc200621386"/>
      <w:r w:rsidRPr="00B910B8">
        <w:t>6.1.5.2</w:t>
      </w:r>
      <w:r w:rsidRPr="00B910B8">
        <w:tab/>
        <w:t>Session Event Notification</w:t>
      </w:r>
      <w:bookmarkEnd w:id="130"/>
    </w:p>
    <w:p w14:paraId="1FDC3489" w14:textId="77777777" w:rsidR="00834179" w:rsidRPr="00B910B8" w:rsidRDefault="00834179" w:rsidP="00B910B8">
      <w:pPr>
        <w:pStyle w:val="Heading5"/>
      </w:pPr>
      <w:bookmarkStart w:id="131" w:name="_Toc200621387"/>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2" w:name="_Toc200621388"/>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133" w:name="_Toc200621389"/>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4" w:name="_Toc35971427"/>
      <w:bookmarkStart w:id="135" w:name="_Toc200621390"/>
      <w:bookmarkEnd w:id="127"/>
      <w:bookmarkEnd w:id="129"/>
      <w:r>
        <w:t>6.1.6</w:t>
      </w:r>
      <w:r>
        <w:tab/>
        <w:t>Data Model</w:t>
      </w:r>
      <w:bookmarkEnd w:id="128"/>
      <w:bookmarkEnd w:id="134"/>
      <w:bookmarkEnd w:id="135"/>
    </w:p>
    <w:p w14:paraId="6E5F8636" w14:textId="77777777" w:rsidR="007B3457" w:rsidRDefault="00000000">
      <w:pPr>
        <w:pStyle w:val="Heading4"/>
      </w:pPr>
      <w:bookmarkStart w:id="136" w:name="_Toc510696633"/>
      <w:bookmarkStart w:id="137" w:name="_Toc35971428"/>
      <w:bookmarkStart w:id="138" w:name="_Toc35971429"/>
      <w:bookmarkStart w:id="139" w:name="_Toc510696634"/>
      <w:bookmarkStart w:id="140" w:name="_Toc200621391"/>
      <w:r>
        <w:t>6.1.6.1</w:t>
      </w:r>
      <w:r>
        <w:tab/>
        <w:t>General</w:t>
      </w:r>
      <w:bookmarkEnd w:id="136"/>
      <w:bookmarkEnd w:id="137"/>
      <w:bookmarkEnd w:id="140"/>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2" w:name="_Toc200621392"/>
      <w:r>
        <w:rPr>
          <w:lang w:val="en-US"/>
        </w:rPr>
        <w:t>6.1.6.2</w:t>
      </w:r>
      <w:r>
        <w:rPr>
          <w:lang w:val="en-US"/>
        </w:rPr>
        <w:tab/>
        <w:t>Structured data types</w:t>
      </w:r>
      <w:bookmarkEnd w:id="138"/>
      <w:bookmarkEnd w:id="139"/>
      <w:bookmarkEnd w:id="142"/>
    </w:p>
    <w:p w14:paraId="44E52C36" w14:textId="77777777" w:rsidR="007B3457" w:rsidRDefault="00000000">
      <w:pPr>
        <w:pStyle w:val="Heading5"/>
      </w:pPr>
      <w:bookmarkStart w:id="143" w:name="_Toc200621393"/>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4" w:name="_Toc510696636"/>
      <w:bookmarkStart w:id="145" w:name="_Toc35971431"/>
      <w:bookmarkStart w:id="146" w:name="_Toc200621394"/>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Heading5"/>
      </w:pPr>
      <w:bookmarkStart w:id="147" w:name="_Toc510696637"/>
      <w:bookmarkStart w:id="148" w:name="_Toc35971432"/>
      <w:bookmarkStart w:id="149" w:name="_Toc200621395"/>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Heading5"/>
      </w:pPr>
      <w:bookmarkStart w:id="152" w:name="_Toc200621396"/>
      <w:r w:rsidRPr="00B910B8">
        <w:lastRenderedPageBreak/>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3" w:name="_Toc200621397"/>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154" w:name="_Toc200621398"/>
      <w:r w:rsidRPr="00B910B8">
        <w:lastRenderedPageBreak/>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155" w:name="_Toc20062139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156" w:name="_Toc200621400"/>
      <w:r>
        <w:rPr>
          <w:lang w:val="en-US"/>
        </w:rPr>
        <w:t>6.1.6.3</w:t>
      </w:r>
      <w:r>
        <w:rPr>
          <w:lang w:val="en-US"/>
        </w:rPr>
        <w:tab/>
        <w:t>Simple data types and enumerations</w:t>
      </w:r>
      <w:bookmarkEnd w:id="150"/>
      <w:bookmarkEnd w:id="151"/>
      <w:bookmarkEnd w:id="156"/>
    </w:p>
    <w:p w14:paraId="5E7A8AA6" w14:textId="77777777" w:rsidR="007B3457" w:rsidRDefault="00000000">
      <w:pPr>
        <w:pStyle w:val="Heading5"/>
      </w:pPr>
      <w:bookmarkStart w:id="157" w:name="_Toc35971434"/>
      <w:bookmarkStart w:id="158" w:name="_Toc510696639"/>
      <w:bookmarkStart w:id="159" w:name="_Toc200621401"/>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60" w:name="_Toc35971435"/>
      <w:bookmarkStart w:id="161" w:name="_Toc510696640"/>
      <w:bookmarkStart w:id="162" w:name="_Toc200621402"/>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5" w:name="_Toc200621403"/>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7" w:name="_Toc510696642"/>
      <w:bookmarkStart w:id="168" w:name="_Toc35971437"/>
      <w:bookmarkStart w:id="169" w:name="_Toc200621404"/>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70" w:name="_Toc200621405"/>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1" w:name="_Toc200621406"/>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Heading4"/>
        <w:rPr>
          <w:lang w:val="en-US"/>
        </w:rPr>
      </w:pPr>
      <w:bookmarkStart w:id="174" w:name="_Toc20062140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Heading4"/>
      </w:pPr>
      <w:bookmarkStart w:id="177" w:name="_Toc510696646"/>
      <w:bookmarkStart w:id="178" w:name="_Toc35971441"/>
      <w:bookmarkStart w:id="179" w:name="_Toc200621408"/>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80" w:name="_Toc35971443"/>
      <w:bookmarkStart w:id="181" w:name="_Toc510696647"/>
      <w:bookmarkStart w:id="182" w:name="_Toc200621409"/>
      <w:r>
        <w:t>6.1.7</w:t>
      </w:r>
      <w:r>
        <w:tab/>
        <w:t>Error Handling</w:t>
      </w:r>
      <w:bookmarkEnd w:id="180"/>
      <w:bookmarkEnd w:id="181"/>
      <w:bookmarkEnd w:id="182"/>
    </w:p>
    <w:p w14:paraId="1D8F42F9" w14:textId="77777777" w:rsidR="007B3457" w:rsidRDefault="00000000">
      <w:pPr>
        <w:pStyle w:val="Heading4"/>
      </w:pPr>
      <w:bookmarkStart w:id="183" w:name="_Toc35971444"/>
      <w:bookmarkStart w:id="184" w:name="_Toc200621410"/>
      <w:r>
        <w:t>6.1.7.1</w:t>
      </w:r>
      <w:r>
        <w:tab/>
        <w:t>General</w:t>
      </w:r>
      <w:bookmarkEnd w:id="183"/>
      <w:bookmarkEnd w:id="18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185" w:name="_Toc35971445"/>
      <w:bookmarkStart w:id="186" w:name="_Toc200621411"/>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187" w:name="_Toc35971446"/>
      <w:bookmarkStart w:id="188" w:name="_Toc200621412"/>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Heading3"/>
        <w:rPr>
          <w:lang w:eastAsia="zh-CN"/>
        </w:rPr>
      </w:pPr>
      <w:bookmarkStart w:id="199" w:name="_Toc200621413"/>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200" w:name="_Toc532994477"/>
      <w:bookmarkStart w:id="201" w:name="_Toc35971448"/>
      <w:bookmarkStart w:id="202" w:name="_Toc510696649"/>
      <w:bookmarkStart w:id="203" w:name="_Toc200621414"/>
      <w:r>
        <w:t>6.1.9</w:t>
      </w:r>
      <w:r>
        <w:tab/>
        <w:t>Security</w:t>
      </w:r>
      <w:bookmarkEnd w:id="200"/>
      <w:bookmarkEnd w:id="201"/>
      <w:bookmarkEnd w:id="20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5" w:name="_Toc146103776"/>
      <w:bookmarkStart w:id="206" w:name="_Toc151981335"/>
      <w:bookmarkStart w:id="207" w:name="_Toc200621415"/>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Heading2"/>
      </w:pPr>
      <w:bookmarkStart w:id="208" w:name="_Toc200621416"/>
      <w:r w:rsidRPr="00A77E58">
        <w:t>6.2</w:t>
      </w:r>
      <w:r w:rsidRPr="00A77E58">
        <w:tab/>
        <w:t>Nimsas_MediaControl Service API</w:t>
      </w:r>
      <w:bookmarkEnd w:id="208"/>
    </w:p>
    <w:p w14:paraId="4935B296" w14:textId="77777777" w:rsidR="00A77E58" w:rsidRPr="00A77E58" w:rsidRDefault="00A77E58" w:rsidP="007C500A">
      <w:pPr>
        <w:pStyle w:val="Heading3"/>
      </w:pPr>
      <w:bookmarkStart w:id="209" w:name="_Toc200621417"/>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10" w:name="_Toc200621418"/>
      <w:r w:rsidRPr="00A77E58">
        <w:t>6.2.2</w:t>
      </w:r>
      <w:r w:rsidRPr="00A77E58">
        <w:tab/>
        <w:t>Usage of HTTP</w:t>
      </w:r>
      <w:bookmarkEnd w:id="210"/>
    </w:p>
    <w:p w14:paraId="69031023" w14:textId="77777777" w:rsidR="00A77E58" w:rsidRPr="00A77E58" w:rsidRDefault="00A77E58" w:rsidP="007C500A">
      <w:pPr>
        <w:pStyle w:val="Heading4"/>
      </w:pPr>
      <w:bookmarkStart w:id="211" w:name="_Toc200621419"/>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12" w:name="_Toc200621420"/>
      <w:r w:rsidRPr="00A77E58">
        <w:lastRenderedPageBreak/>
        <w:t>6.2.2.2</w:t>
      </w:r>
      <w:r w:rsidRPr="00A77E58">
        <w:tab/>
        <w:t>HTTP standard headers</w:t>
      </w:r>
      <w:bookmarkEnd w:id="212"/>
    </w:p>
    <w:p w14:paraId="71D12CB6" w14:textId="77777777" w:rsidR="00A77E58" w:rsidRPr="00A77E58" w:rsidRDefault="00A77E58" w:rsidP="007C500A">
      <w:pPr>
        <w:pStyle w:val="Heading5"/>
      </w:pPr>
      <w:bookmarkStart w:id="213" w:name="_Toc200621421"/>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14" w:name="_Toc200621422"/>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5" w:name="_Toc200621423"/>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Heading3"/>
      </w:pPr>
      <w:bookmarkStart w:id="216" w:name="_Toc200621424"/>
      <w:bookmarkEnd w:id="202"/>
      <w:bookmarkEnd w:id="204"/>
      <w:r>
        <w:t>6.2.3</w:t>
      </w:r>
      <w:r>
        <w:tab/>
        <w:t>Resources</w:t>
      </w:r>
      <w:bookmarkEnd w:id="216"/>
    </w:p>
    <w:p w14:paraId="296EF546" w14:textId="1B266AE3" w:rsidR="00F11E9C" w:rsidRDefault="00F11E9C" w:rsidP="00F11E9C">
      <w:pPr>
        <w:pStyle w:val="Heading4"/>
      </w:pPr>
      <w:bookmarkStart w:id="217" w:name="_Toc200621425"/>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8.15pt" o:ole="">
            <v:imagedata r:id="rId21" o:title=""/>
          </v:shape>
          <o:OLEObject Type="Embed" ProgID="Visio.Drawing.15" ShapeID="_x0000_i1031" DrawAspect="Content" ObjectID="_1811234154"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8" w:name="_Toc200621426"/>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Heading5"/>
      </w:pPr>
      <w:bookmarkStart w:id="219" w:name="_Toc200621427"/>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Heading5"/>
      </w:pPr>
      <w:bookmarkStart w:id="220" w:name="_Toc200621428"/>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Heading5"/>
      </w:pPr>
      <w:bookmarkStart w:id="223" w:name="_Toc200621429"/>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4" w:name="_Toc200621430"/>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30" w:name="_Toc200621431"/>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1" w:name="_Toc200621432"/>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2" w:name="_Toc200621433"/>
      <w:r>
        <w:t>6.2.6</w:t>
      </w:r>
      <w:r>
        <w:tab/>
        <w:t>Data Model</w:t>
      </w:r>
      <w:bookmarkEnd w:id="232"/>
    </w:p>
    <w:p w14:paraId="076FEDC6" w14:textId="26832EC3" w:rsidR="00F11E9C" w:rsidRDefault="00F11E9C" w:rsidP="00F11E9C">
      <w:pPr>
        <w:pStyle w:val="Heading4"/>
      </w:pPr>
      <w:bookmarkStart w:id="233" w:name="_Toc200621434"/>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4" w:name="_Toc200621435"/>
      <w:r>
        <w:rPr>
          <w:lang w:val="en-US"/>
        </w:rPr>
        <w:t>6.2.6.2</w:t>
      </w:r>
      <w:r>
        <w:rPr>
          <w:lang w:val="en-US"/>
        </w:rPr>
        <w:tab/>
        <w:t>Structured data types</w:t>
      </w:r>
      <w:bookmarkEnd w:id="234"/>
    </w:p>
    <w:p w14:paraId="32BB694C" w14:textId="59108C24" w:rsidR="00F11E9C" w:rsidRDefault="00F11E9C" w:rsidP="00F11E9C">
      <w:pPr>
        <w:pStyle w:val="Heading5"/>
      </w:pPr>
      <w:bookmarkStart w:id="235" w:name="_Toc200621436"/>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6" w:name="_Toc200621437"/>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7" w:name="_Toc200621438"/>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7ED805EB" w:rsidR="00F11E9C" w:rsidRPr="009078DC" w:rsidRDefault="0040289E" w:rsidP="0040289E">
            <w:pPr>
              <w:pStyle w:val="TAL"/>
            </w:pPr>
            <w:r>
              <w:t>It shall be contained if the media</w:t>
            </w:r>
            <w:r w:rsidR="00050F76">
              <w:rPr>
                <w:rFonts w:hint="eastAsia"/>
                <w:lang w:eastAsia="zh-CN"/>
              </w:rPr>
              <w:t xml:space="preserve">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Heading5"/>
      </w:pPr>
      <w:bookmarkStart w:id="238" w:name="_Toc20062143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40" w:name="_Toc200621440"/>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241" w:name="_Toc20062144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242" w:name="_Toc200621442"/>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244" w:name="_Toc200621443"/>
      <w:r>
        <w:rPr>
          <w:lang w:val="en-US"/>
        </w:rPr>
        <w:lastRenderedPageBreak/>
        <w:t>6.2.6.3</w:t>
      </w:r>
      <w:r>
        <w:rPr>
          <w:lang w:val="en-US"/>
        </w:rPr>
        <w:tab/>
        <w:t>Simple data types and enumerations</w:t>
      </w:r>
      <w:bookmarkEnd w:id="244"/>
    </w:p>
    <w:p w14:paraId="2EAAD213" w14:textId="20979F5B" w:rsidR="00F11E9C" w:rsidRDefault="00F11E9C" w:rsidP="00F11E9C">
      <w:pPr>
        <w:pStyle w:val="Heading5"/>
      </w:pPr>
      <w:bookmarkStart w:id="245" w:name="_Toc200621444"/>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6" w:name="_Toc200621445"/>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7" w:name="_Toc200621446"/>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248" w:name="_Toc200621447"/>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249" w:name="_Toc2006214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50" w:name="_Toc200621449"/>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51" w:name="_Toc200621450"/>
      <w:r>
        <w:lastRenderedPageBreak/>
        <w:t>6.2.7</w:t>
      </w:r>
      <w:r>
        <w:tab/>
        <w:t>Error Handling</w:t>
      </w:r>
      <w:bookmarkEnd w:id="251"/>
    </w:p>
    <w:p w14:paraId="6F34A39C" w14:textId="4721E539" w:rsidR="00F11E9C" w:rsidRDefault="00F11E9C" w:rsidP="00F11E9C">
      <w:pPr>
        <w:pStyle w:val="Heading4"/>
      </w:pPr>
      <w:bookmarkStart w:id="252" w:name="_Toc200621451"/>
      <w:r>
        <w:t>6.2.7.1</w:t>
      </w:r>
      <w:r>
        <w:tab/>
        <w:t>General</w:t>
      </w:r>
      <w:bookmarkEnd w:id="25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53" w:name="_Toc200621452"/>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54" w:name="_Toc200621453"/>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5" w:name="_Toc200621454"/>
      <w:r>
        <w:t>6.2.8</w:t>
      </w:r>
      <w:r>
        <w:rPr>
          <w:lang w:eastAsia="zh-CN"/>
        </w:rPr>
        <w:tab/>
        <w:t>Feature negotiation</w:t>
      </w:r>
      <w:bookmarkEnd w:id="25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6" w:name="_Toc200621455"/>
      <w:r>
        <w:t>6.2.9</w:t>
      </w:r>
      <w:r>
        <w:tab/>
        <w:t>Security</w:t>
      </w:r>
      <w:bookmarkEnd w:id="25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7" w:name="_Toc200621456"/>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Heading8"/>
      </w:pPr>
      <w:r>
        <w:br w:type="page"/>
      </w:r>
      <w:bookmarkStart w:id="258" w:name="_Toc35971450"/>
      <w:bookmarkStart w:id="259" w:name="_Toc510696650"/>
      <w:bookmarkStart w:id="260" w:name="_Toc200621457"/>
      <w:r>
        <w:lastRenderedPageBreak/>
        <w:t>Annex A (normative):</w:t>
      </w:r>
      <w:r>
        <w:br/>
        <w:t>OpenAPI specification</w:t>
      </w:r>
      <w:bookmarkEnd w:id="258"/>
      <w:bookmarkEnd w:id="259"/>
      <w:bookmarkEnd w:id="260"/>
    </w:p>
    <w:p w14:paraId="1656CB21" w14:textId="77777777" w:rsidR="007B3457" w:rsidRDefault="00000000" w:rsidP="003A4F10">
      <w:pPr>
        <w:pStyle w:val="Heading1"/>
      </w:pPr>
      <w:bookmarkStart w:id="261" w:name="_Toc510696651"/>
      <w:bookmarkStart w:id="262" w:name="_Toc35971451"/>
      <w:bookmarkStart w:id="263" w:name="_Toc510696653"/>
      <w:bookmarkStart w:id="264" w:name="_Toc200621458"/>
      <w:r>
        <w:t>A.1</w:t>
      </w:r>
      <w:r>
        <w:tab/>
        <w:t>General</w:t>
      </w:r>
      <w:bookmarkEnd w:id="261"/>
      <w:bookmarkEnd w:id="262"/>
      <w:bookmarkEnd w:id="26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Heading1"/>
      </w:pPr>
      <w:bookmarkStart w:id="265" w:name="_Hlk183615082"/>
      <w:bookmarkStart w:id="266" w:name="_Toc200621459"/>
      <w:r>
        <w:t>A.2</w:t>
      </w:r>
      <w:r>
        <w:tab/>
      </w:r>
      <w:r w:rsidR="0083253C" w:rsidRPr="0017262F">
        <w:t>Nimsas_SessionEventControl</w:t>
      </w:r>
      <w:r>
        <w:t xml:space="preserve"> API</w:t>
      </w:r>
      <w:bookmarkEnd w:id="266"/>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5"/>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7" w:name="_Toc35971453"/>
      <w:bookmarkStart w:id="268" w:name="_Hlk183615116"/>
      <w:bookmarkStart w:id="269" w:name="_Toc200621460"/>
      <w:r>
        <w:t>A.3</w:t>
      </w:r>
      <w:r>
        <w:tab/>
      </w:r>
      <w:r w:rsidR="00930C61" w:rsidRPr="002C6BFF">
        <w:t>Nimsas_MediaControl</w:t>
      </w:r>
      <w:r>
        <w:t xml:space="preserve"> API</w:t>
      </w:r>
      <w:bookmarkEnd w:id="263"/>
      <w:bookmarkEnd w:id="267"/>
      <w:bookmarkEnd w:id="269"/>
    </w:p>
    <w:p w14:paraId="3AAE8FAE" w14:textId="0D3692A7" w:rsidR="00930C61" w:rsidRDefault="00930C61" w:rsidP="00930C61">
      <w:pPr>
        <w:pStyle w:val="PL"/>
      </w:pPr>
      <w:bookmarkStart w:id="270"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8AAFAFA" w:rsidR="00930C61" w:rsidRDefault="00930C61" w:rsidP="00930C61">
      <w:pPr>
        <w:pStyle w:val="PL"/>
      </w:pPr>
      <w:r>
        <w:t xml:space="preserve">  version: </w:t>
      </w:r>
      <w:r w:rsidR="00A7416D" w:rsidRPr="00A7416D">
        <w:t>1.0.</w:t>
      </w:r>
      <w:r w:rsidR="00E47823">
        <w:rPr>
          <w:rFonts w:eastAsiaTheme="minorEastAsia" w:hint="eastAsia"/>
          <w:lang w:eastAsia="zh-CN"/>
        </w:rPr>
        <w:t>2</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672570A3" w:rsidR="00930C61" w:rsidRDefault="00930C61" w:rsidP="00930C61">
      <w:pPr>
        <w:pStyle w:val="PL"/>
      </w:pPr>
      <w:r>
        <w:t xml:space="preserve">    3GPP TS 29.175 V</w:t>
      </w:r>
      <w:r w:rsidR="00EA4AD2">
        <w:t>18</w:t>
      </w:r>
      <w:r>
        <w:t>.</w:t>
      </w:r>
      <w:r w:rsidR="00E47823">
        <w:rPr>
          <w:rFonts w:eastAsiaTheme="minorEastAsia" w:hint="eastAsia"/>
          <w:lang w:eastAsia="zh-CN"/>
        </w:rPr>
        <w:t>4</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68"/>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0"/>
    <w:p w14:paraId="3F32B26B" w14:textId="77777777" w:rsidR="00930C61" w:rsidRPr="00456520" w:rsidRDefault="00930C61">
      <w:pPr>
        <w:pStyle w:val="Guidance"/>
        <w:rPr>
          <w:i w:val="0"/>
          <w:iCs/>
        </w:rPr>
      </w:pPr>
    </w:p>
    <w:p w14:paraId="1BC56306" w14:textId="0D948582" w:rsidR="007B3457" w:rsidRDefault="00000000">
      <w:pPr>
        <w:pStyle w:val="Heading8"/>
      </w:pPr>
      <w:bookmarkStart w:id="271" w:name="historyclause"/>
      <w:r>
        <w:br w:type="page"/>
      </w:r>
      <w:bookmarkStart w:id="272" w:name="_Toc2086459"/>
      <w:bookmarkStart w:id="273" w:name="_Toc200621461"/>
      <w:bookmarkEnd w:id="271"/>
      <w:r>
        <w:lastRenderedPageBreak/>
        <w:t>Annex B (informative):</w:t>
      </w:r>
      <w:r>
        <w:br/>
        <w:t>Change history</w:t>
      </w:r>
      <w:bookmarkEnd w:id="272"/>
      <w:bookmarkEnd w:id="27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E3DC3" w14:textId="77777777" w:rsidR="007B383F" w:rsidRDefault="007B383F">
      <w:pPr>
        <w:spacing w:after="0"/>
      </w:pPr>
      <w:r>
        <w:separator/>
      </w:r>
    </w:p>
  </w:endnote>
  <w:endnote w:type="continuationSeparator" w:id="0">
    <w:p w14:paraId="4DCDC8F6" w14:textId="77777777" w:rsidR="007B383F" w:rsidRDefault="007B38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F68E" w14:textId="77777777" w:rsidR="007B383F" w:rsidRDefault="007B383F">
      <w:pPr>
        <w:spacing w:after="0"/>
      </w:pPr>
      <w:r>
        <w:separator/>
      </w:r>
    </w:p>
  </w:footnote>
  <w:footnote w:type="continuationSeparator" w:id="0">
    <w:p w14:paraId="52977399" w14:textId="77777777" w:rsidR="007B383F" w:rsidRDefault="007B38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5B93C38D"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CB2">
      <w:rPr>
        <w:rFonts w:ascii="Arial" w:hAnsi="Arial" w:cs="Arial"/>
        <w:b/>
        <w:noProof/>
        <w:sz w:val="18"/>
        <w:szCs w:val="18"/>
      </w:rPr>
      <w:t>3GPP TS 29.175 V18.4.0 (2025-06)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0158EB4D"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CB2">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70F7"/>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Pages>
  <Words>13881</Words>
  <Characters>79127</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31.130_CR0105R1_(Rel-18)_GBA_U_APIs</cp:lastModifiedBy>
  <cp:revision>248</cp:revision>
  <cp:lastPrinted>2019-02-25T14:05:00Z</cp:lastPrinted>
  <dcterms:created xsi:type="dcterms:W3CDTF">2023-11-27T11:13:00Z</dcterms:created>
  <dcterms:modified xsi:type="dcterms:W3CDTF">2025-06-12T09:49:00Z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